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1AB" w:rsidRPr="00914409" w:rsidRDefault="00914409" w:rsidP="00914409">
      <w:pPr>
        <w:pStyle w:val="1"/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ОБЪЯВЛЕНИЕ</w:t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 признании процедуры закупки несостоявшейся</w:t>
      </w:r>
      <w:r w:rsidRPr="00914409">
        <w:rPr>
          <w:rFonts w:ascii="GHEA Grapalat" w:hAnsi="GHEA Grapalat"/>
          <w:lang w:val="ru-RU"/>
        </w:rPr>
        <w:br/>
      </w:r>
    </w:p>
    <w:p w:rsidR="003001AB" w:rsidRPr="00667F73" w:rsidRDefault="00914409" w:rsidP="00914409">
      <w:pPr>
        <w:jc w:val="center"/>
        <w:rPr>
          <w:rFonts w:ascii="GHEA Grapalat" w:hAnsi="GHEA Grapalat"/>
          <w:lang w:val="ru-RU"/>
        </w:rPr>
      </w:pPr>
      <w:r w:rsidRPr="00667F73">
        <w:rPr>
          <w:rFonts w:ascii="GHEA Grapalat" w:hAnsi="GHEA Grapalat"/>
          <w:lang w:val="ru-RU"/>
        </w:rPr>
        <w:t>Код процедуры: «</w:t>
      </w:r>
      <w:r w:rsidR="00243B41">
        <w:rPr>
          <w:rFonts w:ascii="GHEA Grapalat" w:hAnsi="GHEA Grapalat"/>
        </w:rPr>
        <w:t>ՀՀԱՆՇՕԾ</w:t>
      </w:r>
      <w:r w:rsidR="00243B41" w:rsidRPr="006E4C79">
        <w:rPr>
          <w:rFonts w:ascii="GHEA Grapalat" w:hAnsi="GHEA Grapalat"/>
          <w:lang w:val="ru-RU"/>
        </w:rPr>
        <w:t>-</w:t>
      </w:r>
      <w:r w:rsidR="00243B41">
        <w:rPr>
          <w:rFonts w:ascii="GHEA Grapalat" w:hAnsi="GHEA Grapalat"/>
        </w:rPr>
        <w:t>ԳՀԾՁԲ</w:t>
      </w:r>
      <w:r w:rsidR="001E405E">
        <w:rPr>
          <w:rFonts w:ascii="GHEA Grapalat" w:hAnsi="GHEA Grapalat"/>
          <w:lang w:val="ru-RU"/>
        </w:rPr>
        <w:t>-2026/8</w:t>
      </w:r>
      <w:r w:rsidRPr="00667F73">
        <w:rPr>
          <w:rFonts w:ascii="GHEA Grapalat" w:hAnsi="GHEA Grapalat"/>
          <w:lang w:val="ru-RU"/>
        </w:rPr>
        <w:t>»</w:t>
      </w:r>
      <w:r w:rsidRPr="00667F73">
        <w:rPr>
          <w:rFonts w:ascii="GHEA Grapalat" w:hAnsi="GHEA Grapalat"/>
          <w:lang w:val="ru-RU"/>
        </w:rPr>
        <w:br/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 xml:space="preserve">ЗАО Министерства здравоохранения РА «Республиканская служба скорой медицинской помощи» настоящим представляет информацию о признании несостоявшейся процедуры закупки, организованной для собственных нужд с целью приобретения услуг по техническому осмотру автотранспортных средств проведённой под кодом « </w:t>
      </w:r>
      <w:r w:rsidR="00667F73" w:rsidRPr="00667F73">
        <w:rPr>
          <w:rFonts w:ascii="GHEA Grapalat" w:hAnsi="GHEA Grapalat"/>
          <w:lang w:val="ru-RU"/>
        </w:rPr>
        <w:t>-</w:t>
      </w:r>
      <w:r w:rsidR="006E4C79">
        <w:rPr>
          <w:rFonts w:ascii="GHEA Grapalat" w:hAnsi="GHEA Grapalat"/>
        </w:rPr>
        <w:t>ՀՀԱՆՇՕԾ</w:t>
      </w:r>
      <w:r w:rsidR="006E4C79" w:rsidRPr="006E4C79">
        <w:rPr>
          <w:rFonts w:ascii="GHEA Grapalat" w:hAnsi="GHEA Grapalat"/>
          <w:lang w:val="ru-RU"/>
        </w:rPr>
        <w:t>-</w:t>
      </w:r>
      <w:r w:rsidR="006E4C79">
        <w:rPr>
          <w:rFonts w:ascii="GHEA Grapalat" w:hAnsi="GHEA Grapalat"/>
        </w:rPr>
        <w:t>ԳՀԾՁԲ</w:t>
      </w:r>
      <w:r w:rsidR="001E405E">
        <w:rPr>
          <w:rFonts w:ascii="GHEA Grapalat" w:hAnsi="GHEA Grapalat"/>
          <w:lang w:val="ru-RU"/>
        </w:rPr>
        <w:t>-2026/8</w:t>
      </w:r>
      <w:r w:rsidRPr="00914409">
        <w:rPr>
          <w:rFonts w:ascii="GHEA Grapalat" w:hAnsi="GHEA Grapalat"/>
          <w:lang w:val="ru-RU"/>
        </w:rPr>
        <w:t>».</w:t>
      </w:r>
    </w:p>
    <w:p w:rsidR="003001AB" w:rsidRPr="00914409" w:rsidRDefault="00914409" w:rsidP="00914409">
      <w:pPr>
        <w:pStyle w:val="21"/>
        <w:jc w:val="center"/>
        <w:rPr>
          <w:rFonts w:ascii="GHEA Grapalat" w:hAnsi="GHEA Grapalat"/>
        </w:rPr>
      </w:pPr>
      <w:r w:rsidRPr="00914409">
        <w:rPr>
          <w:rFonts w:ascii="GHEA Grapalat" w:hAnsi="GHEA Grapalat"/>
        </w:rPr>
        <w:t>Сведения по процедуре закупки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2045"/>
        <w:gridCol w:w="1712"/>
        <w:gridCol w:w="1826"/>
        <w:gridCol w:w="1727"/>
      </w:tblGrid>
      <w:tr w:rsidR="003001AB" w:rsidRPr="00914409" w:rsidTr="00914409"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Номера лотов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Наименование лота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Наименования участников процедуры закупки (при наличии)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Основание признания процедуры закупки несостоявшейся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Краткая информация об обосновании</w:t>
            </w:r>
          </w:p>
        </w:tc>
      </w:tr>
      <w:tr w:rsidR="003001AB" w:rsidRPr="001E405E" w:rsidTr="00914409"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1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Услуги по техническому осмотру автотранспортных средств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</w:tbl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Для получения дополнительной информации по настоящему объявлению Вы можете обратиться к координатору закупок по процедуре с кодом «</w:t>
      </w:r>
      <w:r w:rsidR="00667F73" w:rsidRPr="00667F73">
        <w:rPr>
          <w:lang w:val="ru-RU"/>
        </w:rPr>
        <w:t>-</w:t>
      </w:r>
      <w:r w:rsidR="006E4C79">
        <w:t>ՀՀԱՆՇՕԾ</w:t>
      </w:r>
      <w:r w:rsidR="006E4C79" w:rsidRPr="006E4C79">
        <w:rPr>
          <w:lang w:val="ru-RU"/>
        </w:rPr>
        <w:t>-</w:t>
      </w:r>
      <w:r w:rsidR="006E4C79">
        <w:t>ԳՀԾՁԲ</w:t>
      </w:r>
      <w:r w:rsidR="001E405E">
        <w:rPr>
          <w:lang w:val="ru-RU"/>
        </w:rPr>
        <w:t>-2026/8</w:t>
      </w:r>
      <w:bookmarkStart w:id="0" w:name="_GoBack"/>
      <w:bookmarkEnd w:id="0"/>
      <w:r w:rsidRPr="00914409">
        <w:rPr>
          <w:rFonts w:ascii="GHEA Grapalat" w:hAnsi="GHEA Grapalat"/>
          <w:lang w:val="ru-RU"/>
        </w:rPr>
        <w:t>» — Гаяне Петросян.</w:t>
      </w:r>
      <w:r w:rsidRPr="00914409">
        <w:rPr>
          <w:rFonts w:ascii="GHEA Grapalat" w:hAnsi="GHEA Grapalat"/>
          <w:lang w:val="ru-RU"/>
        </w:rPr>
        <w:br/>
        <w:t>Телефон: +374 98 56 58 06</w:t>
      </w:r>
      <w:r w:rsidRPr="00914409">
        <w:rPr>
          <w:rFonts w:ascii="GHEA Grapalat" w:hAnsi="GHEA Grapalat"/>
          <w:lang w:val="ru-RU"/>
        </w:rPr>
        <w:br/>
        <w:t xml:space="preserve">Электронная почта: </w:t>
      </w:r>
      <w:r w:rsidRPr="00914409">
        <w:rPr>
          <w:rFonts w:ascii="GHEA Grapalat" w:hAnsi="GHEA Grapalat"/>
        </w:rPr>
        <w:t>gayanee</w:t>
      </w:r>
      <w:r w:rsidRPr="00914409">
        <w:rPr>
          <w:rFonts w:ascii="GHEA Grapalat" w:hAnsi="GHEA Grapalat"/>
          <w:lang w:val="ru-RU"/>
        </w:rPr>
        <w:t>-</w:t>
      </w:r>
      <w:r w:rsidRPr="00914409">
        <w:rPr>
          <w:rFonts w:ascii="GHEA Grapalat" w:hAnsi="GHEA Grapalat"/>
        </w:rPr>
        <w:t>petrosyan</w:t>
      </w:r>
      <w:r w:rsidRPr="00914409">
        <w:rPr>
          <w:rFonts w:ascii="GHEA Grapalat" w:hAnsi="GHEA Grapalat"/>
          <w:lang w:val="ru-RU"/>
        </w:rPr>
        <w:t>@</w:t>
      </w:r>
      <w:r w:rsidRPr="00914409">
        <w:rPr>
          <w:rFonts w:ascii="GHEA Grapalat" w:hAnsi="GHEA Grapalat"/>
        </w:rPr>
        <w:t>bk</w:t>
      </w:r>
      <w:r w:rsidRPr="00914409">
        <w:rPr>
          <w:rFonts w:ascii="GHEA Grapalat" w:hAnsi="GHEA Grapalat"/>
          <w:lang w:val="ru-RU"/>
        </w:rPr>
        <w:t>.</w:t>
      </w:r>
      <w:r w:rsidRPr="00914409">
        <w:rPr>
          <w:rFonts w:ascii="GHEA Grapalat" w:hAnsi="GHEA Grapalat"/>
        </w:rPr>
        <w:t>ru</w:t>
      </w:r>
      <w:r w:rsidRPr="00914409">
        <w:rPr>
          <w:rFonts w:ascii="GHEA Grapalat" w:hAnsi="GHEA Grapalat"/>
          <w:lang w:val="ru-RU"/>
        </w:rPr>
        <w:br/>
      </w:r>
      <w:r w:rsidRPr="00914409">
        <w:rPr>
          <w:rFonts w:ascii="GHEA Grapalat" w:hAnsi="GHEA Grapalat"/>
          <w:lang w:val="ru-RU"/>
        </w:rPr>
        <w:br/>
        <w:t>Заказчик: ЗАО Министерства здравоохранения РА «Республиканская служба скорой медицинской помощи»</w:t>
      </w:r>
    </w:p>
    <w:sectPr w:rsidR="003001AB" w:rsidRPr="0091440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E405E"/>
    <w:rsid w:val="00243B41"/>
    <w:rsid w:val="0029639D"/>
    <w:rsid w:val="003001AB"/>
    <w:rsid w:val="00326F90"/>
    <w:rsid w:val="00667F73"/>
    <w:rsid w:val="006E4C79"/>
    <w:rsid w:val="007D0A2B"/>
    <w:rsid w:val="008528F4"/>
    <w:rsid w:val="00914409"/>
    <w:rsid w:val="00AA1D8D"/>
    <w:rsid w:val="00B47730"/>
    <w:rsid w:val="00CB0664"/>
    <w:rsid w:val="00E2542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769B3C"/>
  <w14:defaultImageDpi w14:val="300"/>
  <w15:docId w15:val="{F123FFD7-1E65-4223-9D5D-3E623B15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36606F0-29AB-47A7-8E63-1F944AF51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15</cp:revision>
  <dcterms:created xsi:type="dcterms:W3CDTF">2013-12-23T23:15:00Z</dcterms:created>
  <dcterms:modified xsi:type="dcterms:W3CDTF">2026-02-06T09:07:00Z</dcterms:modified>
  <cp:category/>
</cp:coreProperties>
</file>