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A31" w:rsidRDefault="00C35A31" w:rsidP="00C35A31">
      <w:pPr>
        <w:pStyle w:val="aa"/>
        <w:ind w:right="-7" w:firstLine="567"/>
        <w:jc w:val="right"/>
        <w:rPr>
          <w:rFonts w:ascii="GHEA Grapalat" w:hAnsi="GHEA Grapalat"/>
          <w:bCs/>
          <w:sz w:val="20"/>
          <w:szCs w:val="20"/>
          <w:lang w:val="af-ZA"/>
        </w:rPr>
      </w:pPr>
    </w:p>
    <w:p w:rsidR="00C35A31" w:rsidRPr="00DA1965"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C35A31"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00DB275B">
        <w:rPr>
          <w:rFonts w:ascii="GHEA Grapalat" w:hAnsi="GHEA Grapalat"/>
          <w:i w:val="0"/>
          <w:lang w:val="en-US"/>
        </w:rPr>
        <w:t>8</w:t>
      </w:r>
      <w:proofErr w:type="gramEnd"/>
      <w:r w:rsidRPr="00DA1965">
        <w:rPr>
          <w:rFonts w:ascii="GHEA Grapalat" w:hAnsi="GHEA Grapalat"/>
          <w:i w:val="0"/>
        </w:rPr>
        <w:t xml:space="preserve"> </w:t>
      </w:r>
      <w:r w:rsidR="00DB275B">
        <w:rPr>
          <w:rFonts w:ascii="GHEA Grapalat" w:hAnsi="GHEA Grapalat"/>
          <w:i w:val="0"/>
        </w:rPr>
        <w:t>des</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C35A31" w:rsidRPr="00DA1965" w:rsidRDefault="00C35A31" w:rsidP="00C35A31">
      <w:pPr>
        <w:pStyle w:val="a3"/>
        <w:spacing w:after="160" w:line="240" w:lineRule="auto"/>
        <w:ind w:left="567" w:right="565" w:firstLine="0"/>
        <w:jc w:val="center"/>
        <w:rPr>
          <w:rFonts w:ascii="GHEA Grapalat" w:hAnsi="GHEA Grapalat"/>
          <w:i w:val="0"/>
        </w:rPr>
      </w:pPr>
    </w:p>
    <w:p w:rsidR="00C35A31" w:rsidRPr="00DA1965" w:rsidRDefault="00C35A31" w:rsidP="00C35A31">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2</w:t>
      </w:r>
      <w:r w:rsidR="00DB275B">
        <w:rPr>
          <w:rFonts w:ascii="GHEA Grapalat" w:hAnsi="GHEA Grapalat" w:cs="Times Armenian"/>
          <w:lang w:val="af-ZA"/>
        </w:rPr>
        <w:t>8</w:t>
      </w:r>
      <w:r w:rsidRPr="00727BB1">
        <w:rPr>
          <w:rFonts w:ascii="GHEA Grapalat" w:hAnsi="GHEA Grapalat"/>
          <w:bCs/>
          <w:lang w:val="af-ZA"/>
        </w:rPr>
        <w:t xml:space="preserve"> </w:t>
      </w:r>
      <w:r>
        <w:rPr>
          <w:rFonts w:ascii="GHEA Grapalat" w:hAnsi="GHEA Grapalat"/>
          <w:bCs/>
          <w:lang w:val="af-ZA"/>
        </w:rPr>
        <w:t xml:space="preserve">Մ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Pr>
          <w:rFonts w:ascii="GHEA Grapalat" w:hAnsi="GHEA Grapalat"/>
          <w:i w:val="0"/>
          <w:lang w:val="af-ZA"/>
        </w:rPr>
        <w:t>2</w:t>
      </w:r>
      <w:r w:rsidR="00DB275B">
        <w:rPr>
          <w:rFonts w:ascii="GHEA Grapalat" w:hAnsi="GHEA Grapalat"/>
          <w:i w:val="0"/>
          <w:lang w:val="af-ZA"/>
        </w:rPr>
        <w:t>8</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DB275B">
        <w:rPr>
          <w:rFonts w:ascii="GHEA Grapalat" w:hAnsi="GHEA Grapalat"/>
          <w:i w:val="0"/>
          <w:lang w:val="en-US"/>
        </w:rPr>
        <w:t>Abexyan 46a</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C35A31" w:rsidRPr="00DA1965" w:rsidRDefault="00C35A31" w:rsidP="00C35A31">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C35A31" w:rsidRPr="00430C4E" w:rsidRDefault="00C35A31" w:rsidP="00C35A31">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326D3D">
        <w:rPr>
          <w:rFonts w:ascii="GHEA Grapalat" w:hAnsi="GHEA Grapalat"/>
          <w:i w:val="0"/>
          <w:lang w:val="en-US"/>
        </w:rPr>
        <w:t>12</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Pr>
          <w:rFonts w:ascii="GHEA Grapalat" w:hAnsi="GHEA Grapalat"/>
          <w:i w:val="0"/>
          <w:color w:val="000000" w:themeColor="text1"/>
          <w:lang w:val="en-US"/>
        </w:rPr>
        <w:t>Myasnikyan</w:t>
      </w:r>
      <w:r w:rsidRPr="00430C4E">
        <w:rPr>
          <w:rFonts w:ascii="GHEA Grapalat" w:hAnsi="GHEA Grapalat"/>
          <w:i w:val="0"/>
          <w:color w:val="000000" w:themeColor="text1"/>
        </w:rPr>
        <w:t xml:space="preserve"> </w:t>
      </w:r>
      <w:r>
        <w:rPr>
          <w:rFonts w:ascii="GHEA Grapalat" w:hAnsi="GHEA Grapalat"/>
          <w:i w:val="0"/>
          <w:color w:val="000000" w:themeColor="text1"/>
          <w:lang w:val="en-US"/>
        </w:rPr>
        <w:t>28</w:t>
      </w:r>
      <w:r w:rsidRPr="00430C4E">
        <w:rPr>
          <w:rFonts w:ascii="GHEA Grapalat" w:hAnsi="GHEA Grapalat"/>
          <w:i w:val="0"/>
          <w:color w:val="000000" w:themeColor="text1"/>
        </w:rPr>
        <w:t>,</w:t>
      </w:r>
      <w:r w:rsidRPr="00DA1965">
        <w:rPr>
          <w:rFonts w:ascii="GHEA Grapalat" w:hAnsi="GHEA Grapalat"/>
          <w:i w:val="0"/>
        </w:rPr>
        <w:t xml:space="preserve"> in hard copy, by </w:t>
      </w:r>
      <w:r w:rsidR="00326D3D">
        <w:rPr>
          <w:rFonts w:ascii="GHEA Grapalat" w:hAnsi="GHEA Grapalat"/>
          <w:i w:val="0"/>
          <w:lang w:val="en-US"/>
        </w:rPr>
        <w:t>12</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C35A31" w:rsidRPr="00DA1965" w:rsidRDefault="00C35A31" w:rsidP="00C35A31">
      <w:pPr>
        <w:pStyle w:val="a3"/>
        <w:spacing w:line="240" w:lineRule="auto"/>
        <w:ind w:firstLine="0"/>
        <w:rPr>
          <w:rFonts w:ascii="GHEA Grapalat" w:hAnsi="GHEA Grapalat"/>
          <w:i w:val="0"/>
        </w:rPr>
      </w:pPr>
      <w:r w:rsidRPr="00DA1965">
        <w:rPr>
          <w:rFonts w:ascii="GHEA Grapalat" w:hAnsi="GHEA Grapalat"/>
          <w:i w:val="0"/>
        </w:rPr>
        <w:t xml:space="preserve"> </w:t>
      </w:r>
    </w:p>
    <w:p w:rsidR="00C35A31" w:rsidRPr="00164383" w:rsidRDefault="00C35A31" w:rsidP="00C35A31">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DB275B">
        <w:rPr>
          <w:rFonts w:ascii="GHEA Grapalat" w:hAnsi="GHEA Grapalat"/>
          <w:i w:val="0"/>
          <w:color w:val="000000" w:themeColor="text1"/>
          <w:lang w:val="en-US"/>
        </w:rPr>
        <w:t>Abexyan 46a</w:t>
      </w:r>
      <w:r w:rsidRPr="00162C19">
        <w:rPr>
          <w:rFonts w:ascii="GHEA Grapalat" w:hAnsi="GHEA Grapalat"/>
          <w:b/>
          <w:i w:val="0"/>
          <w:lang w:val="en-US"/>
        </w:rPr>
        <w:t>,</w:t>
      </w:r>
      <w:r>
        <w:rPr>
          <w:rFonts w:ascii="GHEA Grapalat" w:hAnsi="GHEA Grapalat"/>
          <w:b/>
          <w:i w:val="0"/>
        </w:rPr>
        <w:t xml:space="preserve"> on </w:t>
      </w:r>
      <w:r w:rsidR="00DB275B">
        <w:rPr>
          <w:rFonts w:ascii="GHEA Grapalat" w:hAnsi="GHEA Grapalat"/>
          <w:b/>
          <w:i w:val="0"/>
          <w:lang w:val="en-US"/>
        </w:rPr>
        <w:t>18</w:t>
      </w:r>
      <w:r w:rsidRPr="005208D1">
        <w:rPr>
          <w:rFonts w:ascii="GHEA Grapalat" w:hAnsi="GHEA Grapalat"/>
          <w:b/>
          <w:i w:val="0"/>
        </w:rPr>
        <w:t xml:space="preserve"> </w:t>
      </w:r>
      <w:r w:rsidRPr="005208D1">
        <w:rPr>
          <w:rFonts w:ascii="GHEA Grapalat" w:hAnsi="GHEA Grapalat"/>
          <w:b/>
          <w:i w:val="0"/>
          <w:lang w:val="hy-AM"/>
        </w:rPr>
        <w:t>desember</w:t>
      </w:r>
      <w:r w:rsidRPr="00164383">
        <w:rPr>
          <w:rFonts w:ascii="GHEA Grapalat" w:hAnsi="GHEA Grapalat"/>
          <w:b/>
          <w:i w:val="0"/>
        </w:rPr>
        <w:t xml:space="preserve"> 2017, at </w:t>
      </w:r>
      <w:r w:rsidR="00326D3D">
        <w:rPr>
          <w:rFonts w:ascii="GHEA Grapalat" w:hAnsi="GHEA Grapalat"/>
          <w:b/>
          <w:i w:val="0"/>
          <w:lang w:val="en-US"/>
        </w:rPr>
        <w:t>12</w:t>
      </w:r>
      <w:r w:rsidRPr="00164383">
        <w:rPr>
          <w:rFonts w:ascii="GHEA Grapalat" w:hAnsi="GHEA Grapalat"/>
          <w:b/>
          <w:i w:val="0"/>
        </w:rPr>
        <w:t>:</w:t>
      </w:r>
      <w:r w:rsidR="00326D3D">
        <w:rPr>
          <w:rFonts w:ascii="GHEA Grapalat" w:hAnsi="GHEA Grapalat"/>
          <w:b/>
          <w:i w:val="0"/>
          <w:lang w:val="en-US"/>
        </w:rPr>
        <w:t>0</w:t>
      </w:r>
      <w:r w:rsidRPr="00164383">
        <w:rPr>
          <w:rFonts w:ascii="GHEA Grapalat" w:hAnsi="GHEA Grapalat"/>
          <w:b/>
          <w:i w:val="0"/>
        </w:rPr>
        <w:t xml:space="preserve">0 o'clock.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00DB275B">
        <w:rPr>
          <w:rFonts w:ascii="GHEA Grapalat" w:hAnsi="GHEA Grapalat"/>
          <w:i w:val="0"/>
          <w:lang w:val="en-US"/>
        </w:rPr>
        <w:t xml:space="preserve"> Armine Egan</w:t>
      </w:r>
      <w:r>
        <w:rPr>
          <w:rFonts w:ascii="GHEA Grapalat" w:hAnsi="GHEA Grapalat"/>
          <w:i w:val="0"/>
          <w:lang w:val="en-US"/>
        </w:rPr>
        <w:t>yan</w:t>
      </w:r>
      <w:r w:rsidRPr="00DA1965">
        <w:rPr>
          <w:rFonts w:ascii="GHEA Grapalat" w:hAnsi="GHEA Grapalat"/>
          <w:i w:val="0"/>
        </w:rPr>
        <w:t>, Secretary of the Evaluation Commission.</w:t>
      </w:r>
    </w:p>
    <w:p w:rsidR="00C35A31" w:rsidRPr="00DA1965" w:rsidRDefault="00C35A31" w:rsidP="00C35A31">
      <w:pPr>
        <w:pStyle w:val="a3"/>
        <w:spacing w:line="240" w:lineRule="auto"/>
        <w:ind w:firstLine="0"/>
        <w:rPr>
          <w:rFonts w:ascii="GHEA Grapalat" w:hAnsi="GHEA Grapalat"/>
          <w:i w:val="0"/>
        </w:rPr>
      </w:pPr>
    </w:p>
    <w:p w:rsidR="00C35A31" w:rsidRPr="00DA1965" w:rsidRDefault="00C35A31" w:rsidP="00C35A31">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DB275B">
        <w:rPr>
          <w:rFonts w:ascii="GHEA Grapalat" w:hAnsi="GHEA Grapalat"/>
          <w:b/>
          <w:i w:val="0"/>
          <w:lang w:val="af-ZA"/>
        </w:rPr>
        <w:t>094393599</w:t>
      </w:r>
    </w:p>
    <w:p w:rsidR="00C35A31" w:rsidRPr="00DA1965" w:rsidRDefault="00C35A31" w:rsidP="00C35A31">
      <w:pPr>
        <w:pStyle w:val="a3"/>
        <w:spacing w:line="240" w:lineRule="auto"/>
        <w:rPr>
          <w:rFonts w:ascii="GHEA Grapalat" w:hAnsi="GHEA Grapalat"/>
          <w:i w:val="0"/>
          <w:lang w:val="af-ZA"/>
        </w:rPr>
      </w:pPr>
    </w:p>
    <w:p w:rsidR="00C35A31" w:rsidRPr="00DA1965" w:rsidRDefault="00C35A31" w:rsidP="00C35A31">
      <w:pPr>
        <w:pStyle w:val="a3"/>
        <w:spacing w:line="240" w:lineRule="auto"/>
        <w:rPr>
          <w:rFonts w:ascii="GHEA Grapalat" w:hAnsi="GHEA Grapalat"/>
          <w:i w:val="0"/>
          <w:u w:val="single"/>
          <w:lang w:val="af-ZA"/>
        </w:rPr>
      </w:pPr>
    </w:p>
    <w:p w:rsidR="00C35A31" w:rsidRDefault="00C35A31" w:rsidP="00C35A31">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Pr>
          <w:rFonts w:ascii="GHEA Grapalat" w:hAnsi="GHEA Grapalat"/>
          <w:i/>
          <w:lang w:val="af-ZA"/>
        </w:rPr>
        <w:t>2</w:t>
      </w:r>
      <w:r w:rsidR="00DB275B">
        <w:rPr>
          <w:rFonts w:ascii="GHEA Grapalat" w:hAnsi="GHEA Grapalat"/>
          <w:i/>
          <w:lang w:val="af-ZA"/>
        </w:rPr>
        <w:t>8</w:t>
      </w:r>
      <w:r w:rsidRPr="005A27E4">
        <w:rPr>
          <w:rFonts w:ascii="GHEA Grapalat" w:hAnsi="GHEA Grapalat"/>
          <w:i/>
          <w:lang w:val="af-ZA"/>
        </w:rPr>
        <w:t xml:space="preserve"> of Vanadzor community</w:t>
      </w: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B10987" w:rsidRPr="00513A86" w:rsidRDefault="00B10987" w:rsidP="00B10987">
      <w:pPr>
        <w:pStyle w:val="aa"/>
        <w:ind w:right="-7" w:firstLine="567"/>
        <w:jc w:val="right"/>
        <w:rPr>
          <w:rFonts w:ascii="GHEA Grapalat" w:hAnsi="GHEA Grapalat" w:cs="Sylfaen"/>
          <w:sz w:val="22"/>
          <w:lang w:val="af-ZA"/>
        </w:rPr>
      </w:pPr>
    </w:p>
    <w:p w:rsidR="00B10987" w:rsidRPr="00513A86" w:rsidRDefault="00B10987" w:rsidP="00B10987">
      <w:pPr>
        <w:pStyle w:val="aa"/>
        <w:ind w:right="-7" w:firstLine="567"/>
        <w:jc w:val="right"/>
        <w:rPr>
          <w:rFonts w:ascii="GHEA Grapalat" w:hAnsi="GHEA Grapalat" w:cs="Sylfaen"/>
          <w:sz w:val="22"/>
          <w:lang w:val="af-ZA"/>
        </w:rPr>
      </w:pPr>
    </w:p>
    <w:p w:rsidR="00B10987" w:rsidRPr="00513A86" w:rsidRDefault="00B10987" w:rsidP="00B10987">
      <w:pPr>
        <w:pStyle w:val="aa"/>
        <w:spacing w:after="0"/>
        <w:ind w:firstLine="567"/>
        <w:jc w:val="right"/>
        <w:rPr>
          <w:rFonts w:ascii="GHEA Grapalat" w:hAnsi="GHEA Grapalat" w:cs="Sylfaen"/>
          <w:sz w:val="20"/>
          <w:szCs w:val="20"/>
          <w:lang w:val="hy-AM"/>
        </w:rPr>
      </w:pPr>
    </w:p>
    <w:p w:rsidR="00B10987" w:rsidRPr="00513A86" w:rsidRDefault="00B10987" w:rsidP="00B10987">
      <w:pPr>
        <w:pStyle w:val="aa"/>
        <w:spacing w:after="0"/>
        <w:ind w:firstLine="567"/>
        <w:jc w:val="right"/>
        <w:rPr>
          <w:rFonts w:ascii="GHEA Grapalat" w:hAnsi="GHEA Grapalat" w:cs="Sylfaen"/>
          <w:sz w:val="20"/>
          <w:szCs w:val="20"/>
          <w:lang w:val="af-ZA"/>
        </w:rPr>
      </w:pPr>
      <w:r w:rsidRPr="00513A86">
        <w:rPr>
          <w:rFonts w:ascii="GHEA Grapalat" w:hAnsi="GHEA Grapalat" w:cs="Sylfaen"/>
          <w:sz w:val="20"/>
          <w:szCs w:val="20"/>
          <w:lang w:val="hy-AM"/>
        </w:rPr>
        <w:t>Հաստատված</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է</w:t>
      </w:r>
    </w:p>
    <w:p w:rsidR="00B10987" w:rsidRPr="00513A86" w:rsidRDefault="00B10987" w:rsidP="00B10987">
      <w:pPr>
        <w:pStyle w:val="aa"/>
        <w:spacing w:after="0"/>
        <w:ind w:firstLine="567"/>
        <w:jc w:val="right"/>
        <w:rPr>
          <w:rFonts w:ascii="GHEA Grapalat" w:hAnsi="GHEA Grapalat" w:cs="Sylfaen"/>
          <w:sz w:val="20"/>
          <w:szCs w:val="20"/>
          <w:lang w:val="af-ZA"/>
        </w:rPr>
      </w:pPr>
      <w:r w:rsidRPr="00513A86">
        <w:rPr>
          <w:rFonts w:ascii="GHEA Grapalat" w:hAnsi="GHEA Grapalat" w:cs="Times Armenian"/>
          <w:sz w:val="20"/>
          <w:szCs w:val="20"/>
          <w:lang w:val="af-ZA"/>
        </w:rPr>
        <w:t>&lt;&lt;Վ28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Sylfaen"/>
          <w:sz w:val="20"/>
          <w:szCs w:val="20"/>
          <w:lang w:val="hy-AM"/>
        </w:rPr>
        <w:t>ծածկա</w:t>
      </w:r>
      <w:r w:rsidRPr="00513A86">
        <w:rPr>
          <w:rFonts w:ascii="GHEA Grapalat" w:hAnsi="GHEA Grapalat" w:cs="Times Armenian"/>
          <w:sz w:val="20"/>
          <w:szCs w:val="20"/>
          <w:lang w:val="hy-AM"/>
        </w:rPr>
        <w:t>գ</w:t>
      </w:r>
      <w:r w:rsidRPr="00513A86">
        <w:rPr>
          <w:rFonts w:ascii="GHEA Grapalat" w:hAnsi="GHEA Grapalat" w:cs="Sylfaen"/>
          <w:sz w:val="20"/>
          <w:szCs w:val="20"/>
          <w:lang w:val="hy-AM"/>
        </w:rPr>
        <w:t>րով</w:t>
      </w:r>
      <w:r w:rsidRPr="00513A86">
        <w:rPr>
          <w:rFonts w:ascii="GHEA Grapalat" w:hAnsi="GHEA Grapalat" w:cs="Times Armenian"/>
          <w:sz w:val="20"/>
          <w:szCs w:val="20"/>
          <w:lang w:val="af-ZA"/>
        </w:rPr>
        <w:t xml:space="preserve"> </w:t>
      </w:r>
    </w:p>
    <w:p w:rsidR="00B10987" w:rsidRPr="00513A86" w:rsidRDefault="00B10987" w:rsidP="00B10987">
      <w:pPr>
        <w:pStyle w:val="aa"/>
        <w:spacing w:after="0"/>
        <w:ind w:firstLine="567"/>
        <w:jc w:val="right"/>
        <w:rPr>
          <w:rFonts w:ascii="GHEA Grapalat" w:hAnsi="GHEA Grapalat" w:cs="Times Armenian"/>
          <w:sz w:val="20"/>
          <w:szCs w:val="20"/>
          <w:lang w:val="af-ZA"/>
        </w:rPr>
      </w:pPr>
      <w:r w:rsidRPr="00513A86">
        <w:rPr>
          <w:rFonts w:ascii="GHEA Grapalat" w:hAnsi="GHEA Grapalat" w:cs="Sylfaen"/>
          <w:sz w:val="20"/>
          <w:szCs w:val="20"/>
          <w:lang w:val="hy-AM"/>
        </w:rPr>
        <w:t>գնանշման</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 xml:space="preserve">հարցման </w:t>
      </w:r>
      <w:r w:rsidRPr="00513A86">
        <w:rPr>
          <w:rFonts w:ascii="GHEA Grapalat" w:hAnsi="GHEA Grapalat" w:cs="Times Armenian"/>
          <w:sz w:val="20"/>
          <w:szCs w:val="20"/>
          <w:lang w:val="af-ZA"/>
        </w:rPr>
        <w:t xml:space="preserve">գնահատող </w:t>
      </w:r>
      <w:r w:rsidRPr="00513A86">
        <w:rPr>
          <w:rFonts w:ascii="GHEA Grapalat" w:hAnsi="GHEA Grapalat" w:cs="Sylfaen"/>
          <w:sz w:val="20"/>
          <w:szCs w:val="20"/>
        </w:rPr>
        <w:t>հանձնաժողովի</w:t>
      </w:r>
    </w:p>
    <w:p w:rsidR="00B10987" w:rsidRPr="00513A86" w:rsidRDefault="00B10987" w:rsidP="00B10987">
      <w:pPr>
        <w:pStyle w:val="aa"/>
        <w:spacing w:after="0"/>
        <w:ind w:firstLine="567"/>
        <w:jc w:val="right"/>
        <w:rPr>
          <w:rFonts w:ascii="GHEA Grapalat" w:hAnsi="GHEA Grapalat"/>
          <w:sz w:val="20"/>
          <w:szCs w:val="20"/>
          <w:lang w:val="af-ZA"/>
        </w:rPr>
      </w:pPr>
      <w:r w:rsidRPr="00513A86">
        <w:rPr>
          <w:rFonts w:ascii="GHEA Grapalat" w:hAnsi="GHEA Grapalat" w:cs="Sylfaen"/>
          <w:sz w:val="20"/>
          <w:szCs w:val="20"/>
          <w:lang w:val="af-ZA"/>
        </w:rPr>
        <w:t xml:space="preserve"> 2017</w:t>
      </w:r>
      <w:r w:rsidRPr="00513A86">
        <w:rPr>
          <w:rFonts w:ascii="GHEA Grapalat" w:hAnsi="GHEA Grapalat" w:cs="Sylfaen"/>
          <w:sz w:val="20"/>
          <w:szCs w:val="20"/>
        </w:rPr>
        <w:t>թ</w:t>
      </w:r>
      <w:r w:rsidRPr="00513A86">
        <w:rPr>
          <w:rFonts w:ascii="GHEA Grapalat" w:hAnsi="GHEA Grapalat" w:cs="Times Armenian"/>
          <w:sz w:val="20"/>
          <w:szCs w:val="20"/>
          <w:lang w:val="af-ZA"/>
        </w:rPr>
        <w:t xml:space="preserve">. դեկտեմբերի 8-ի </w:t>
      </w:r>
      <w:r w:rsidRPr="00513A86">
        <w:rPr>
          <w:rFonts w:ascii="GHEA Grapalat" w:hAnsi="GHEA Grapalat" w:cs="Times Armenian"/>
          <w:sz w:val="20"/>
          <w:szCs w:val="20"/>
          <w:vertAlign w:val="subscript"/>
          <w:lang w:val="af-ZA"/>
        </w:rPr>
        <w:t xml:space="preserve"> </w:t>
      </w:r>
      <w:r w:rsidRPr="00513A86">
        <w:rPr>
          <w:rFonts w:ascii="GHEA Grapalat" w:hAnsi="GHEA Grapalat" w:cs="Times Armenian"/>
          <w:sz w:val="20"/>
          <w:szCs w:val="20"/>
          <w:lang w:val="af-ZA"/>
        </w:rPr>
        <w:t xml:space="preserve">N 1 </w:t>
      </w:r>
      <w:r w:rsidRPr="00513A86">
        <w:rPr>
          <w:rFonts w:ascii="GHEA Grapalat" w:hAnsi="GHEA Grapalat" w:cs="Sylfaen"/>
          <w:sz w:val="20"/>
          <w:szCs w:val="20"/>
        </w:rPr>
        <w:t>որոշմամբ</w:t>
      </w: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jc w:val="center"/>
        <w:rPr>
          <w:rFonts w:ascii="GHEA Grapalat" w:hAnsi="GHEA Grapalat"/>
          <w:lang w:val="af-ZA"/>
        </w:rPr>
      </w:pPr>
      <w:r w:rsidRPr="00513A86">
        <w:rPr>
          <w:rFonts w:ascii="GHEA Grapalat" w:hAnsi="GHEA Grapalat"/>
          <w:bCs/>
          <w:sz w:val="20"/>
          <w:szCs w:val="20"/>
          <w:lang w:val="af-ZA"/>
        </w:rPr>
        <w:t>&lt;&lt;ՎԱՆԱՁՈՐ ՀԱՄԱՅՆՔԻ ԹԻՎ 28 ՄԱՆԿԱՊԱՐՏԵԶ &gt;&gt; ՀՈԱԿ</w:t>
      </w:r>
    </w:p>
    <w:p w:rsidR="00B10987" w:rsidRPr="00513A86" w:rsidRDefault="00B10987" w:rsidP="00B10987">
      <w:pPr>
        <w:pStyle w:val="aa"/>
        <w:tabs>
          <w:tab w:val="left" w:pos="5968"/>
        </w:tabs>
        <w:ind w:right="-7" w:firstLine="567"/>
        <w:rPr>
          <w:rFonts w:ascii="GHEA Grapalat" w:hAnsi="GHEA Grapalat"/>
          <w:lang w:val="af-ZA"/>
        </w:rPr>
      </w:pPr>
      <w:r w:rsidRPr="00513A86">
        <w:rPr>
          <w:rFonts w:ascii="GHEA Grapalat" w:hAnsi="GHEA Grapalat"/>
          <w:lang w:val="af-ZA"/>
        </w:rPr>
        <w:tab/>
      </w: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jc w:val="center"/>
        <w:rPr>
          <w:rFonts w:ascii="GHEA Grapalat" w:hAnsi="GHEA Grapalat" w:cs="Sylfaen"/>
          <w:sz w:val="20"/>
          <w:szCs w:val="20"/>
          <w:lang w:val="af-ZA"/>
        </w:rPr>
      </w:pPr>
      <w:r w:rsidRPr="00513A86">
        <w:rPr>
          <w:rFonts w:ascii="GHEA Grapalat" w:hAnsi="GHEA Grapalat" w:cs="Sylfaen"/>
          <w:sz w:val="20"/>
          <w:szCs w:val="20"/>
        </w:rPr>
        <w:t>Հ</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Վ</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p>
    <w:p w:rsidR="00B10987" w:rsidRPr="00513A86" w:rsidRDefault="00B10987" w:rsidP="00B10987">
      <w:pPr>
        <w:pStyle w:val="aa"/>
        <w:ind w:right="-7" w:firstLine="567"/>
        <w:jc w:val="center"/>
        <w:rPr>
          <w:rFonts w:ascii="GHEA Grapalat" w:hAnsi="GHEA Grapalat" w:cs="Sylfaen"/>
          <w:lang w:val="af-ZA"/>
        </w:rPr>
      </w:pPr>
    </w:p>
    <w:p w:rsidR="00B10987" w:rsidRPr="00513A86" w:rsidRDefault="00B10987" w:rsidP="00B10987">
      <w:pPr>
        <w:pStyle w:val="aa"/>
        <w:ind w:right="-7" w:firstLine="567"/>
        <w:jc w:val="center"/>
        <w:rPr>
          <w:rFonts w:ascii="GHEA Grapalat" w:hAnsi="GHEA Grapalat" w:cs="Sylfaen"/>
          <w:lang w:val="af-ZA"/>
        </w:rPr>
      </w:pPr>
    </w:p>
    <w:p w:rsidR="00B10987" w:rsidRPr="00513A86" w:rsidRDefault="00B10987" w:rsidP="00B10987">
      <w:pPr>
        <w:pStyle w:val="aa"/>
        <w:ind w:right="-7"/>
        <w:jc w:val="center"/>
        <w:rPr>
          <w:rFonts w:ascii="GHEA Grapalat" w:hAnsi="GHEA Grapalat"/>
          <w:sz w:val="20"/>
          <w:szCs w:val="20"/>
          <w:lang w:val="af-ZA"/>
        </w:rPr>
      </w:pPr>
      <w:r w:rsidRPr="00513A86">
        <w:rPr>
          <w:rFonts w:ascii="GHEA Grapalat" w:hAnsi="GHEA Grapalat"/>
          <w:bCs/>
          <w:sz w:val="20"/>
          <w:szCs w:val="20"/>
          <w:lang w:val="af-ZA"/>
        </w:rPr>
        <w:t>&lt;&lt;ՎԱՆԱՁՈՐ ՀԱՄԱՅՆՔԻ ԹԻՎ 28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lang w:val="af-ZA"/>
        </w:rPr>
        <w:t xml:space="preserve"> </w:t>
      </w:r>
      <w:r w:rsidRPr="00513A86">
        <w:rPr>
          <w:rFonts w:ascii="GHEA Grapalat" w:hAnsi="GHEA Grapalat" w:cs="Sylfaen"/>
          <w:sz w:val="20"/>
          <w:szCs w:val="20"/>
        </w:rPr>
        <w:t>ՁԵՌՔԲԵՐՄԱՆ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ՆՊԱՏԱԿՈՎ</w:t>
      </w:r>
      <w:r w:rsidRPr="00513A86">
        <w:rPr>
          <w:rFonts w:ascii="GHEA Grapalat" w:hAnsi="GHEA Grapalat" w:cs="Sylfaen"/>
          <w:sz w:val="20"/>
          <w:szCs w:val="20"/>
          <w:lang w:val="af-ZA"/>
        </w:rPr>
        <w:t xml:space="preserve"> </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ՀԱՅՏԱՐԱՐՎԱԾ</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ԳՆԱՆՇՄԱՆ ՀԱՐՑՄԱՆ</w:t>
      </w:r>
    </w:p>
    <w:p w:rsidR="00B10987" w:rsidRPr="00513A86" w:rsidRDefault="00B10987" w:rsidP="00B10987">
      <w:pPr>
        <w:pStyle w:val="aa"/>
        <w:ind w:right="-7"/>
        <w:jc w:val="center"/>
        <w:rPr>
          <w:rFonts w:ascii="GHEA Grapalat" w:hAnsi="GHEA Grapalat"/>
          <w:szCs w:val="22"/>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pStyle w:val="aa"/>
        <w:ind w:right="-7" w:firstLine="567"/>
        <w:jc w:val="center"/>
        <w:rPr>
          <w:rFonts w:ascii="GHEA Grapalat" w:hAnsi="GHEA Grapalat"/>
          <w:lang w:val="af-ZA"/>
        </w:rPr>
      </w:pPr>
    </w:p>
    <w:p w:rsidR="00B10987" w:rsidRPr="00513A86" w:rsidRDefault="00B10987" w:rsidP="00B10987">
      <w:pPr>
        <w:ind w:firstLine="567"/>
        <w:jc w:val="both"/>
        <w:rPr>
          <w:rFonts w:ascii="GHEA Grapalat" w:hAnsi="GHEA Grapalat" w:cs="Sylfaen"/>
          <w:sz w:val="20"/>
          <w:szCs w:val="20"/>
          <w:lang w:val="af-ZA"/>
        </w:rPr>
      </w:pPr>
      <w:r w:rsidRPr="00513A86">
        <w:rPr>
          <w:rFonts w:ascii="GHEA Grapalat" w:hAnsi="GHEA Grapalat" w:cs="Sylfaen"/>
          <w:sz w:val="20"/>
          <w:szCs w:val="20"/>
        </w:rPr>
        <w:t>Հարգելի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մասնակից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նախքան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կազմելը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և</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ներկայացնելը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խնդրում</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ենք</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մանրամասնորեն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ուսումնասիրել</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սույն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քանի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հրավերին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ենթակա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մերժման</w:t>
      </w:r>
      <w:r w:rsidRPr="00513A86">
        <w:rPr>
          <w:rFonts w:ascii="GHEA Grapalat" w:hAnsi="GHEA Grapalat" w:cs="Sylfaen"/>
          <w:sz w:val="20"/>
          <w:szCs w:val="20"/>
          <w:lang w:val="af-ZA"/>
        </w:rPr>
        <w:t xml:space="preserve">: </w:t>
      </w: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ind w:firstLine="567"/>
        <w:jc w:val="center"/>
        <w:rPr>
          <w:rFonts w:ascii="GHEA Grapalat" w:hAnsi="GHEA Grapalat" w:cs="Sylfaen"/>
          <w:lang w:val="af-ZA"/>
        </w:rPr>
      </w:pPr>
    </w:p>
    <w:p w:rsidR="00B10987" w:rsidRPr="00513A86" w:rsidRDefault="00B10987" w:rsidP="00B10987">
      <w:pPr>
        <w:ind w:firstLine="567"/>
        <w:jc w:val="center"/>
        <w:rPr>
          <w:rFonts w:ascii="GHEA Grapalat" w:hAnsi="GHEA Grapalat"/>
          <w:sz w:val="20"/>
          <w:szCs w:val="20"/>
          <w:lang w:val="af-ZA"/>
        </w:rPr>
      </w:pPr>
      <w:r w:rsidRPr="00513A86">
        <w:rPr>
          <w:rFonts w:ascii="GHEA Grapalat" w:hAnsi="GHEA Grapalat" w:cs="Sylfaen"/>
          <w:sz w:val="20"/>
          <w:szCs w:val="20"/>
        </w:rPr>
        <w:t>ԲՈՎԱՆԴԱԿՈւԹՅՈւՆ</w:t>
      </w:r>
    </w:p>
    <w:p w:rsidR="00B10987" w:rsidRPr="00513A86" w:rsidRDefault="00B10987" w:rsidP="00B10987">
      <w:pPr>
        <w:ind w:firstLine="567"/>
        <w:jc w:val="center"/>
        <w:rPr>
          <w:rFonts w:ascii="GHEA Grapalat" w:hAnsi="GHEA Grapalat"/>
          <w:sz w:val="20"/>
          <w:lang w:val="af-ZA"/>
        </w:rPr>
      </w:pPr>
    </w:p>
    <w:p w:rsidR="00B10987" w:rsidRPr="00513A86" w:rsidRDefault="00B10987" w:rsidP="00B10987">
      <w:pPr>
        <w:jc w:val="center"/>
        <w:rPr>
          <w:rFonts w:ascii="GHEA Grapalat" w:hAnsi="GHEA Grapalat"/>
          <w:sz w:val="20"/>
          <w:lang w:val="af-ZA"/>
        </w:rPr>
      </w:pPr>
      <w:r w:rsidRPr="00513A86">
        <w:rPr>
          <w:rFonts w:ascii="GHEA Grapalat" w:hAnsi="GHEA Grapalat"/>
          <w:bCs/>
          <w:sz w:val="20"/>
          <w:szCs w:val="20"/>
          <w:lang w:val="af-ZA"/>
        </w:rPr>
        <w:t>&lt;&lt;ՎԱՆԱՁՈՐ ՀԱՄԱՅՆՔԻ ԹԻՎ 28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sz w:val="20"/>
          <w:lang w:val="af-ZA"/>
        </w:rPr>
        <w:t xml:space="preserve"> ՁԵՌՔԲԵՐՄԱՆ ՆՊԱՏԱԿՈՎ ՀԱՅՏԱՐԱՐՎԱԾ </w:t>
      </w:r>
      <w:r w:rsidRPr="00513A86">
        <w:rPr>
          <w:rFonts w:ascii="GHEA Grapalat" w:hAnsi="GHEA Grapalat"/>
          <w:sz w:val="20"/>
          <w:lang w:val="hy-AM"/>
        </w:rPr>
        <w:t>ԳՆԱՆՇՄԱՆ ՀԱՐՑՄԱՆ</w:t>
      </w:r>
      <w:r w:rsidRPr="00513A86">
        <w:rPr>
          <w:rFonts w:ascii="GHEA Grapalat" w:hAnsi="GHEA Grapalat"/>
          <w:sz w:val="20"/>
          <w:lang w:val="af-ZA"/>
        </w:rPr>
        <w:t xml:space="preserve"> ՀՐԱՎԵՐԻ</w:t>
      </w:r>
    </w:p>
    <w:p w:rsidR="00B10987" w:rsidRPr="00513A86" w:rsidRDefault="00B10987" w:rsidP="00B10987">
      <w:pPr>
        <w:ind w:firstLine="567"/>
        <w:jc w:val="center"/>
        <w:rPr>
          <w:rFonts w:ascii="GHEA Grapalat" w:hAnsi="GHEA Grapalat" w:cs="Sylfaen"/>
          <w:sz w:val="20"/>
          <w:lang w:val="af-ZA"/>
        </w:rPr>
      </w:pPr>
    </w:p>
    <w:p w:rsidR="00B10987" w:rsidRPr="00513A86" w:rsidRDefault="00B10987" w:rsidP="00B10987">
      <w:pPr>
        <w:ind w:firstLine="567"/>
        <w:jc w:val="center"/>
        <w:rPr>
          <w:rFonts w:ascii="GHEA Grapalat" w:hAnsi="GHEA Grapalat" w:cs="Sylfaen"/>
          <w:sz w:val="20"/>
          <w:lang w:val="af-ZA"/>
        </w:rPr>
      </w:pPr>
    </w:p>
    <w:p w:rsidR="00B10987" w:rsidRPr="00513A86" w:rsidRDefault="00B10987" w:rsidP="00B10987">
      <w:pPr>
        <w:ind w:hanging="90"/>
        <w:jc w:val="center"/>
        <w:rPr>
          <w:rFonts w:ascii="GHEA Grapalat" w:hAnsi="GHEA Grapalat"/>
          <w:sz w:val="20"/>
          <w:lang w:val="af-ZA"/>
        </w:rPr>
      </w:pPr>
      <w:r w:rsidRPr="00513A86">
        <w:rPr>
          <w:rFonts w:ascii="GHEA Grapalat" w:hAnsi="GHEA Grapalat" w:cs="Sylfaen"/>
          <w:sz w:val="20"/>
        </w:rPr>
        <w:t>ՄԱՍ</w:t>
      </w:r>
      <w:r w:rsidRPr="00513A86">
        <w:rPr>
          <w:rFonts w:ascii="GHEA Grapalat" w:hAnsi="GHEA Grapalat" w:cs="Times Armenian"/>
          <w:sz w:val="20"/>
          <w:lang w:val="af-ZA"/>
        </w:rPr>
        <w:t xml:space="preserve">  I.</w:t>
      </w: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sz w:val="20"/>
          <w:lang w:val="af-ZA"/>
        </w:rPr>
        <w:t xml:space="preserve"> </w:t>
      </w:r>
      <w:r w:rsidRPr="00513A86">
        <w:rPr>
          <w:rFonts w:ascii="GHEA Grapalat" w:hAnsi="GHEA Grapalat" w:cs="Sylfaen"/>
          <w:sz w:val="20"/>
        </w:rPr>
        <w:t>բնութա</w:t>
      </w:r>
      <w:r w:rsidRPr="00513A86">
        <w:rPr>
          <w:rFonts w:ascii="GHEA Grapalat" w:hAnsi="GHEA Grapalat" w:cs="Times Armenian"/>
          <w:sz w:val="20"/>
        </w:rPr>
        <w:t>գ</w:t>
      </w:r>
      <w:r w:rsidRPr="00513A86">
        <w:rPr>
          <w:rFonts w:ascii="GHEA Grapalat" w:hAnsi="GHEA Grapalat" w:cs="Sylfaen"/>
          <w:sz w:val="20"/>
        </w:rPr>
        <w:t>իրը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մասնակցության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իրավունքի</w:t>
      </w:r>
      <w:r w:rsidRPr="00513A86">
        <w:rPr>
          <w:rFonts w:ascii="GHEA Grapalat" w:hAnsi="GHEA Grapalat" w:cs="Times Armenian"/>
          <w:sz w:val="20"/>
          <w:lang w:val="af-ZA"/>
        </w:rPr>
        <w:t xml:space="preserve"> </w:t>
      </w:r>
      <w:r w:rsidRPr="00513A86">
        <w:rPr>
          <w:rFonts w:ascii="GHEA Grapalat" w:hAnsi="GHEA Grapalat" w:cs="Sylfaen"/>
          <w:sz w:val="20"/>
        </w:rPr>
        <w:t>պահանջները</w:t>
      </w:r>
      <w:r w:rsidRPr="00513A86">
        <w:rPr>
          <w:rFonts w:ascii="GHEA Grapalat" w:hAnsi="GHEA Grapalat" w:cs="Times Armenian"/>
          <w:sz w:val="20"/>
          <w:lang w:val="af-ZA"/>
        </w:rPr>
        <w:t xml:space="preserve">, </w:t>
      </w:r>
      <w:r w:rsidRPr="00513A86">
        <w:rPr>
          <w:rFonts w:ascii="GHEA Grapalat" w:hAnsi="GHEA Grapalat" w:cs="Sylfaen"/>
          <w:sz w:val="20"/>
        </w:rPr>
        <w:t>որակավորման</w:t>
      </w:r>
      <w:r w:rsidRPr="00513A86">
        <w:rPr>
          <w:rFonts w:ascii="GHEA Grapalat" w:hAnsi="GHEA Grapalat" w:cs="Times Armenian"/>
          <w:sz w:val="20"/>
          <w:lang w:val="af-ZA"/>
        </w:rPr>
        <w:t xml:space="preserve"> </w:t>
      </w:r>
      <w:r w:rsidRPr="00513A86">
        <w:rPr>
          <w:rFonts w:ascii="GHEA Grapalat" w:hAnsi="GHEA Grapalat" w:cs="Sylfaen"/>
          <w:sz w:val="20"/>
        </w:rPr>
        <w:t>չափանիշները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դրանց</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նահատման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Times Armenian"/>
          <w:sz w:val="20"/>
          <w:lang w:val="af-ZA"/>
        </w:rPr>
        <w:t xml:space="preserve"> </w:t>
      </w:r>
      <w:r w:rsidRPr="00513A86">
        <w:rPr>
          <w:rFonts w:ascii="GHEA Grapalat" w:hAnsi="GHEA Grapalat" w:cs="Sylfaen"/>
          <w:sz w:val="20"/>
        </w:rPr>
        <w:t>պարզաբանումը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հրավերում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B10987" w:rsidRPr="00513A86" w:rsidRDefault="00B10987" w:rsidP="00B10987">
      <w:pPr>
        <w:ind w:firstLine="1134"/>
        <w:jc w:val="both"/>
        <w:rPr>
          <w:rFonts w:ascii="GHEA Grapalat" w:hAnsi="GHEA Grapalat" w:cs="Sylfaen"/>
          <w:sz w:val="20"/>
          <w:lang w:val="af-ZA"/>
        </w:rPr>
      </w:pP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ներկայացնելու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նային</w:t>
      </w:r>
      <w:r w:rsidRPr="00513A86">
        <w:rPr>
          <w:rFonts w:ascii="GHEA Grapalat" w:hAnsi="GHEA Grapalat" w:cs="Times Armenian"/>
          <w:sz w:val="20"/>
          <w:lang w:val="af-ZA"/>
        </w:rPr>
        <w:t xml:space="preserve"> </w:t>
      </w:r>
      <w:r w:rsidRPr="00513A86">
        <w:rPr>
          <w:rFonts w:ascii="GHEA Grapalat" w:hAnsi="GHEA Grapalat" w:cs="Sylfaen"/>
          <w:sz w:val="20"/>
        </w:rPr>
        <w:t>առաջարկը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6.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ործողության</w:t>
      </w:r>
      <w:r w:rsidRPr="00513A86">
        <w:rPr>
          <w:rFonts w:ascii="GHEA Grapalat" w:hAnsi="GHEA Grapalat" w:cs="Times Armenian"/>
          <w:sz w:val="20"/>
          <w:lang w:val="af-ZA"/>
        </w:rPr>
        <w:t xml:space="preserve"> </w:t>
      </w:r>
      <w:r w:rsidRPr="00513A86">
        <w:rPr>
          <w:rFonts w:ascii="GHEA Grapalat" w:hAnsi="GHEA Grapalat" w:cs="Sylfaen"/>
          <w:sz w:val="20"/>
        </w:rPr>
        <w:t>ժամկետը</w:t>
      </w:r>
      <w:r w:rsidRPr="00513A86">
        <w:rPr>
          <w:rFonts w:ascii="GHEA Grapalat" w:hAnsi="GHEA Grapalat" w:cs="Times Armenian"/>
          <w:sz w:val="20"/>
          <w:lang w:val="af-ZA"/>
        </w:rPr>
        <w:t xml:space="preserve">, </w:t>
      </w:r>
      <w:r w:rsidRPr="00513A86">
        <w:rPr>
          <w:rFonts w:ascii="GHEA Grapalat" w:hAnsi="GHEA Grapalat" w:cs="Sylfaen"/>
          <w:sz w:val="20"/>
        </w:rPr>
        <w:t>հայտերում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դրանք</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վերցնելու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cs="Sylfaen"/>
          <w:sz w:val="20"/>
          <w:lang w:val="af-ZA"/>
        </w:rPr>
      </w:pPr>
      <w:r w:rsidRPr="00513A86">
        <w:rPr>
          <w:rFonts w:ascii="GHEA Grapalat" w:hAnsi="GHEA Grapalat"/>
          <w:sz w:val="20"/>
          <w:lang w:val="af-ZA"/>
        </w:rPr>
        <w:t>8. Հ</w:t>
      </w:r>
      <w:r w:rsidRPr="00513A86">
        <w:rPr>
          <w:rFonts w:ascii="GHEA Grapalat" w:hAnsi="GHEA Grapalat" w:cs="Sylfaen"/>
          <w:sz w:val="20"/>
        </w:rPr>
        <w:t>այտերի</w:t>
      </w:r>
      <w:r w:rsidRPr="00513A86">
        <w:rPr>
          <w:rFonts w:ascii="GHEA Grapalat" w:hAnsi="GHEA Grapalat" w:cs="Sylfaen"/>
          <w:sz w:val="20"/>
          <w:lang w:val="af-ZA"/>
        </w:rPr>
        <w:t xml:space="preserve">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գնահատումը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արդյունքների</w:t>
      </w:r>
      <w:r w:rsidRPr="00513A86">
        <w:rPr>
          <w:rFonts w:ascii="GHEA Grapalat" w:hAnsi="GHEA Grapalat" w:cs="Sylfaen"/>
          <w:sz w:val="20"/>
          <w:lang w:val="af-ZA"/>
        </w:rPr>
        <w:t xml:space="preserve"> </w:t>
      </w:r>
      <w:r w:rsidRPr="00513A86">
        <w:rPr>
          <w:rFonts w:ascii="GHEA Grapalat" w:hAnsi="GHEA Grapalat" w:cs="Sylfaen"/>
          <w:sz w:val="20"/>
        </w:rPr>
        <w:t>ամփոփումը</w:t>
      </w:r>
      <w:r w:rsidRPr="00513A86">
        <w:rPr>
          <w:rFonts w:ascii="GHEA Grapalat" w:hAnsi="GHEA Grapalat" w:cs="Sylfaen"/>
          <w:sz w:val="20"/>
          <w:lang w:val="af-ZA"/>
        </w:rPr>
        <w:tab/>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9.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կնքումը</w:t>
      </w:r>
      <w:r w:rsidRPr="00513A86">
        <w:rPr>
          <w:rFonts w:ascii="GHEA Grapalat" w:hAnsi="GHEA Grapalat" w:cs="Times Armenian"/>
          <w:sz w:val="20"/>
          <w:lang w:val="af-ZA"/>
        </w:rPr>
        <w:tab/>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10.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11.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 xml:space="preserve"> </w:t>
      </w:r>
      <w:r w:rsidRPr="00513A86">
        <w:rPr>
          <w:rFonts w:ascii="GHEA Grapalat" w:hAnsi="GHEA Grapalat" w:cs="Sylfaen"/>
          <w:sz w:val="20"/>
        </w:rPr>
        <w:t>չկայացած</w:t>
      </w:r>
      <w:r w:rsidRPr="00513A86">
        <w:rPr>
          <w:rFonts w:ascii="GHEA Grapalat" w:hAnsi="GHEA Grapalat" w:cs="Times Armenian"/>
          <w:sz w:val="20"/>
          <w:lang w:val="af-ZA"/>
        </w:rPr>
        <w:t xml:space="preserve"> </w:t>
      </w:r>
      <w:r w:rsidRPr="00513A86">
        <w:rPr>
          <w:rFonts w:ascii="GHEA Grapalat" w:hAnsi="GHEA Grapalat" w:cs="Sylfaen"/>
          <w:sz w:val="20"/>
        </w:rPr>
        <w:t>հայտարարելը</w:t>
      </w:r>
      <w:r w:rsidRPr="00513A86">
        <w:rPr>
          <w:rFonts w:ascii="GHEA Grapalat" w:hAnsi="GHEA Grapalat" w:cs="Times Armenian"/>
          <w:sz w:val="20"/>
          <w:lang w:val="af-ZA"/>
        </w:rPr>
        <w:tab/>
        <w:t xml:space="preserve"> </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 xml:space="preserve">12.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ործողությունները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կամ</w:t>
      </w:r>
      <w:r w:rsidRPr="00513A86">
        <w:rPr>
          <w:rFonts w:ascii="GHEA Grapalat" w:hAnsi="GHEA Grapalat" w:cs="Times Armenian"/>
          <w:sz w:val="20"/>
          <w:lang w:val="af-ZA"/>
        </w:rPr>
        <w:t xml:space="preserve">) </w:t>
      </w:r>
      <w:r w:rsidRPr="00513A86">
        <w:rPr>
          <w:rFonts w:ascii="GHEA Grapalat" w:hAnsi="GHEA Grapalat" w:cs="Sylfaen"/>
          <w:sz w:val="20"/>
        </w:rPr>
        <w:t>ընդունված</w:t>
      </w:r>
      <w:r w:rsidRPr="00513A86">
        <w:rPr>
          <w:rFonts w:ascii="GHEA Grapalat" w:hAnsi="GHEA Grapalat" w:cs="Times Armenian"/>
          <w:sz w:val="20"/>
          <w:lang w:val="af-ZA"/>
        </w:rPr>
        <w:t xml:space="preserve"> </w:t>
      </w:r>
      <w:r w:rsidRPr="00513A86">
        <w:rPr>
          <w:rFonts w:ascii="GHEA Grapalat" w:hAnsi="GHEA Grapalat" w:cs="Sylfaen"/>
          <w:sz w:val="20"/>
        </w:rPr>
        <w:t>որոշումները</w:t>
      </w:r>
      <w:r w:rsidRPr="00513A86">
        <w:rPr>
          <w:rFonts w:ascii="GHEA Grapalat" w:hAnsi="GHEA Grapalat" w:cs="Times Armenian"/>
          <w:sz w:val="20"/>
          <w:lang w:val="af-ZA"/>
        </w:rPr>
        <w:t xml:space="preserve"> </w:t>
      </w:r>
      <w:r w:rsidRPr="00513A86">
        <w:rPr>
          <w:rFonts w:ascii="GHEA Grapalat" w:hAnsi="GHEA Grapalat" w:cs="Sylfaen"/>
          <w:sz w:val="20"/>
        </w:rPr>
        <w:t>բողոքարկելու</w:t>
      </w:r>
      <w:r w:rsidRPr="00513A86">
        <w:rPr>
          <w:rFonts w:ascii="GHEA Grapalat" w:hAnsi="GHEA Grapalat" w:cs="Times Armenian"/>
          <w:sz w:val="20"/>
          <w:lang w:val="af-ZA"/>
        </w:rPr>
        <w:t xml:space="preserve">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cs="Times Armenian"/>
          <w:sz w:val="20"/>
          <w:lang w:val="af-ZA"/>
        </w:rPr>
        <w:tab/>
      </w:r>
    </w:p>
    <w:p w:rsidR="00B10987" w:rsidRPr="00792D82" w:rsidRDefault="00B10987" w:rsidP="00B10987">
      <w:pPr>
        <w:jc w:val="center"/>
        <w:rPr>
          <w:rFonts w:ascii="GHEA Grapalat" w:hAnsi="GHEA Grapalat"/>
          <w:sz w:val="20"/>
          <w:lang w:val="af-ZA"/>
        </w:rPr>
      </w:pPr>
      <w:r w:rsidRPr="00513A86">
        <w:rPr>
          <w:rFonts w:ascii="GHEA Grapalat" w:hAnsi="GHEA Grapalat" w:cs="Sylfaen"/>
          <w:sz w:val="20"/>
        </w:rPr>
        <w:t>ՄԱՍ</w:t>
      </w:r>
      <w:r w:rsidRPr="00513A86">
        <w:rPr>
          <w:rFonts w:ascii="GHEA Grapalat" w:hAnsi="GHEA Grapalat" w:cs="Times Armenian"/>
          <w:sz w:val="20"/>
          <w:lang w:val="af-ZA"/>
        </w:rPr>
        <w:t xml:space="preserve">  II.  </w:t>
      </w:r>
      <w:r w:rsidRPr="00513A86">
        <w:rPr>
          <w:rFonts w:ascii="GHEA Grapalat" w:hAnsi="GHEA Grapalat" w:cs="Times Armenia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ՊԱՏՐԱՍՏԵԼՈՒ</w:t>
      </w:r>
      <w:r w:rsidRPr="00513A86">
        <w:rPr>
          <w:rFonts w:ascii="GHEA Grapalat" w:hAnsi="GHEA Grapalat" w:cs="Times Armenian"/>
          <w:sz w:val="20"/>
          <w:lang w:val="af-ZA"/>
        </w:rPr>
        <w:t xml:space="preserve">  </w:t>
      </w:r>
      <w:r w:rsidRPr="00513A86">
        <w:rPr>
          <w:rFonts w:ascii="GHEA Grapalat" w:hAnsi="GHEA Grapalat" w:cs="Sylfaen"/>
          <w:sz w:val="20"/>
        </w:rPr>
        <w:t>ՀՐԱՀԱՆԳ</w:t>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1.</w:t>
      </w:r>
      <w:r w:rsidRPr="00513A86">
        <w:rPr>
          <w:rFonts w:ascii="GHEA Grapalat" w:hAnsi="GHEA Grapalat"/>
          <w:sz w:val="20"/>
          <w:lang w:val="af-ZA"/>
        </w:rPr>
        <w:tab/>
      </w:r>
      <w:r w:rsidRPr="00513A86">
        <w:rPr>
          <w:rFonts w:ascii="GHEA Grapalat" w:hAnsi="GHEA Grapalat" w:cs="Sylfaen"/>
          <w:sz w:val="20"/>
        </w:rPr>
        <w:t>Ընդհանուր</w:t>
      </w:r>
      <w:r w:rsidRPr="00513A86">
        <w:rPr>
          <w:rFonts w:ascii="GHEA Grapalat" w:hAnsi="GHEA Grapalat" w:cs="Times Armenian"/>
          <w:sz w:val="20"/>
          <w:lang w:val="af-ZA"/>
        </w:rPr>
        <w:t xml:space="preserve">  </w:t>
      </w:r>
      <w:r w:rsidRPr="00513A86">
        <w:rPr>
          <w:rFonts w:ascii="GHEA Grapalat" w:hAnsi="GHEA Grapalat" w:cs="Sylfaen"/>
          <w:sz w:val="20"/>
        </w:rPr>
        <w:t>դրույթներ</w:t>
      </w:r>
      <w:r w:rsidRPr="00513A86">
        <w:rPr>
          <w:rFonts w:ascii="GHEA Grapalat" w:hAnsi="GHEA Grapalat" w:cs="Times Armenian"/>
          <w:sz w:val="20"/>
          <w:lang w:val="af-ZA"/>
        </w:rPr>
        <w:tab/>
      </w:r>
    </w:p>
    <w:p w:rsidR="00B10987" w:rsidRPr="00513A86" w:rsidRDefault="00B10987" w:rsidP="00B10987">
      <w:pPr>
        <w:ind w:firstLine="1134"/>
        <w:jc w:val="both"/>
        <w:rPr>
          <w:rFonts w:ascii="GHEA Grapalat" w:hAnsi="GHEA Grapalat"/>
          <w:sz w:val="20"/>
          <w:lang w:val="af-ZA"/>
        </w:rPr>
      </w:pPr>
      <w:r w:rsidRPr="00513A86">
        <w:rPr>
          <w:rFonts w:ascii="GHEA Grapalat" w:hAnsi="GHEA Grapalat"/>
          <w:sz w:val="20"/>
          <w:lang w:val="af-ZA"/>
        </w:rPr>
        <w:t>2.</w:t>
      </w:r>
      <w:r w:rsidRPr="00513A86">
        <w:rPr>
          <w:rFonts w:ascii="GHEA Grapalat" w:hAnsi="GHEA Grapalat"/>
          <w:sz w:val="20"/>
          <w:lang w:val="af-ZA"/>
        </w:rPr>
        <w:tab/>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ab/>
      </w:r>
    </w:p>
    <w:p w:rsidR="00B10987" w:rsidRPr="00513A86" w:rsidRDefault="00B10987" w:rsidP="00B10987">
      <w:pPr>
        <w:ind w:left="1440" w:hanging="306"/>
        <w:jc w:val="both"/>
        <w:rPr>
          <w:rFonts w:ascii="GHEA Grapalat" w:hAnsi="GHEA Grapalat" w:cs="Sylfaen"/>
          <w:sz w:val="20"/>
          <w:lang w:val="af-ZA"/>
        </w:rPr>
      </w:pPr>
      <w:r w:rsidRPr="00513A86">
        <w:rPr>
          <w:rFonts w:ascii="GHEA Grapalat" w:hAnsi="GHEA Grapalat"/>
          <w:sz w:val="20"/>
          <w:lang w:val="af-ZA"/>
        </w:rPr>
        <w:t>3.</w:t>
      </w:r>
      <w:r w:rsidRPr="00513A86">
        <w:rPr>
          <w:rFonts w:ascii="GHEA Grapalat" w:hAnsi="GHEA Grapalat"/>
          <w:sz w:val="20"/>
          <w:lang w:val="af-ZA"/>
        </w:rPr>
        <w:tab/>
      </w:r>
      <w:r w:rsidRPr="00513A86">
        <w:rPr>
          <w:rFonts w:ascii="GHEA Grapalat" w:hAnsi="GHEA Grapalat" w:cs="Sylfaen"/>
          <w:sz w:val="20"/>
        </w:rPr>
        <w:t>Առաջին</w:t>
      </w:r>
      <w:r w:rsidRPr="00513A86">
        <w:rPr>
          <w:rFonts w:ascii="GHEA Grapalat" w:hAnsi="GHEA Grapalat" w:cs="Sylfaen"/>
          <w:sz w:val="20"/>
          <w:lang w:val="af-ZA"/>
        </w:rPr>
        <w:t xml:space="preserve"> </w:t>
      </w:r>
      <w:r w:rsidRPr="00513A86">
        <w:rPr>
          <w:rFonts w:ascii="GHEA Grapalat" w:hAnsi="GHEA Grapalat" w:cs="Sylfaen"/>
          <w:sz w:val="20"/>
        </w:rPr>
        <w:t>տեղը</w:t>
      </w:r>
      <w:r w:rsidRPr="00513A86">
        <w:rPr>
          <w:rFonts w:ascii="GHEA Grapalat" w:hAnsi="GHEA Grapalat" w:cs="Sylfaen"/>
          <w:sz w:val="20"/>
          <w:lang w:val="af-ZA"/>
        </w:rPr>
        <w:t xml:space="preserve"> </w:t>
      </w:r>
      <w:r w:rsidRPr="00513A86">
        <w:rPr>
          <w:rFonts w:ascii="GHEA Grapalat" w:hAnsi="GHEA Grapalat" w:cs="Sylfaen"/>
          <w:sz w:val="20"/>
        </w:rPr>
        <w:t>զբաղեցրած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փաստաթղթերը</w:t>
      </w:r>
    </w:p>
    <w:p w:rsidR="00B10987" w:rsidRPr="00513A86" w:rsidRDefault="00B10987" w:rsidP="00B10987">
      <w:pPr>
        <w:ind w:left="1440" w:hanging="306"/>
        <w:jc w:val="both"/>
        <w:rPr>
          <w:rFonts w:ascii="GHEA Grapalat" w:hAnsi="GHEA Grapalat" w:cs="Sylfaen"/>
          <w:sz w:val="20"/>
          <w:lang w:val="af-ZA"/>
        </w:rPr>
      </w:pPr>
      <w:r w:rsidRPr="00513A86">
        <w:rPr>
          <w:rFonts w:ascii="GHEA Grapalat" w:hAnsi="GHEA Grapalat" w:cs="Sylfaen"/>
          <w:sz w:val="20"/>
          <w:lang w:val="af-ZA"/>
        </w:rPr>
        <w:lastRenderedPageBreak/>
        <w:t xml:space="preserve">4.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պատրաստելու</w:t>
      </w:r>
      <w:r w:rsidRPr="00513A86">
        <w:rPr>
          <w:rFonts w:ascii="GHEA Grapalat" w:hAnsi="GHEA Grapalat" w:cs="Sylfaen"/>
          <w:sz w:val="20"/>
          <w:lang w:val="af-ZA"/>
        </w:rPr>
        <w:t xml:space="preserve"> </w:t>
      </w:r>
      <w:r w:rsidRPr="00513A86">
        <w:rPr>
          <w:rFonts w:ascii="GHEA Grapalat" w:hAnsi="GHEA Grapalat" w:cs="Sylfaen"/>
          <w:sz w:val="20"/>
        </w:rPr>
        <w:t>կարգը</w:t>
      </w:r>
    </w:p>
    <w:p w:rsidR="00B10987" w:rsidRPr="00513A86" w:rsidRDefault="00B10987" w:rsidP="00B10987">
      <w:pPr>
        <w:ind w:firstLine="1134"/>
        <w:jc w:val="both"/>
        <w:rPr>
          <w:rFonts w:ascii="GHEA Grapalat" w:hAnsi="GHEA Grapalat" w:cs="Times Armenian"/>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Հավելվածներ</w:t>
      </w:r>
      <w:r w:rsidRPr="00513A86">
        <w:rPr>
          <w:rFonts w:ascii="GHEA Grapalat" w:hAnsi="GHEA Grapalat" w:cs="Times Armenian"/>
          <w:sz w:val="20"/>
          <w:lang w:val="af-ZA"/>
        </w:rPr>
        <w:t xml:space="preserve"> 1-12</w:t>
      </w:r>
      <w:r w:rsidRPr="00513A86">
        <w:rPr>
          <w:rFonts w:ascii="GHEA Grapalat" w:hAnsi="GHEA Grapalat" w:cs="Times Armenian"/>
          <w:sz w:val="20"/>
          <w:lang w:val="af-ZA"/>
        </w:rPr>
        <w:tab/>
      </w:r>
    </w:p>
    <w:p w:rsidR="00B10987" w:rsidRPr="00513A86" w:rsidRDefault="00B10987" w:rsidP="00B10987">
      <w:pPr>
        <w:ind w:firstLine="1134"/>
        <w:jc w:val="both"/>
        <w:rPr>
          <w:rFonts w:ascii="GHEA Grapalat" w:hAnsi="GHEA Grapalat" w:cs="Times Armenian"/>
          <w:sz w:val="20"/>
          <w:lang w:val="af-ZA"/>
        </w:rPr>
      </w:pPr>
    </w:p>
    <w:p w:rsidR="00B10987" w:rsidRPr="00513A86" w:rsidRDefault="00B10987" w:rsidP="00B10987">
      <w:pPr>
        <w:jc w:val="both"/>
        <w:rPr>
          <w:rFonts w:ascii="GHEA Grapalat" w:hAnsi="GHEA Grapalat"/>
          <w:sz w:val="20"/>
          <w:lang w:val="af-ZA"/>
        </w:rPr>
      </w:pPr>
      <w:r w:rsidRPr="00513A86">
        <w:rPr>
          <w:rFonts w:ascii="GHEA Grapalat" w:hAnsi="GHEA Grapalat"/>
          <w:sz w:val="20"/>
          <w:lang w:val="af-ZA"/>
        </w:rPr>
        <w:t xml:space="preserve">          </w:t>
      </w:r>
      <w:r w:rsidRPr="00513A86">
        <w:rPr>
          <w:rFonts w:ascii="GHEA Grapalat" w:hAnsi="GHEA Grapalat" w:cs="Sylfaen"/>
          <w:sz w:val="20"/>
          <w:lang w:val="hy-AM"/>
        </w:rPr>
        <w:t>Սույն</w:t>
      </w:r>
      <w:r w:rsidRPr="00513A86">
        <w:rPr>
          <w:rFonts w:ascii="GHEA Grapalat" w:hAnsi="GHEA Grapalat" w:cs="Times Armenian"/>
          <w:sz w:val="20"/>
          <w:lang w:val="af-ZA"/>
        </w:rPr>
        <w:t xml:space="preserve"> </w:t>
      </w:r>
      <w:r w:rsidRPr="00513A86">
        <w:rPr>
          <w:rFonts w:ascii="GHEA Grapalat" w:hAnsi="GHEA Grapalat" w:cs="Sylfaen"/>
          <w:sz w:val="20"/>
          <w:lang w:val="hy-AM"/>
        </w:rPr>
        <w:t>հրավերը</w:t>
      </w:r>
      <w:r w:rsidRPr="00513A86">
        <w:rPr>
          <w:rFonts w:ascii="GHEA Grapalat" w:hAnsi="GHEA Grapalat" w:cs="Times Armenian"/>
          <w:sz w:val="20"/>
          <w:lang w:val="af-ZA"/>
        </w:rPr>
        <w:t xml:space="preserve"> </w:t>
      </w:r>
      <w:r w:rsidRPr="00513A86">
        <w:rPr>
          <w:rFonts w:ascii="GHEA Grapalat" w:hAnsi="GHEA Grapalat" w:cs="Sylfaen"/>
          <w:sz w:val="20"/>
          <w:lang w:val="hy-AM"/>
        </w:rPr>
        <w:t>տրամադրվում</w:t>
      </w:r>
      <w:r w:rsidRPr="00513A86">
        <w:rPr>
          <w:rFonts w:ascii="GHEA Grapalat" w:hAnsi="GHEA Grapalat" w:cs="Times Armenian"/>
          <w:sz w:val="20"/>
          <w:lang w:val="af-ZA"/>
        </w:rPr>
        <w:t xml:space="preserve"> </w:t>
      </w:r>
      <w:r w:rsidRPr="00513A86">
        <w:rPr>
          <w:rFonts w:ascii="GHEA Grapalat" w:hAnsi="GHEA Grapalat" w:cs="Sylfaen"/>
          <w:sz w:val="20"/>
          <w:lang w:val="hy-AM"/>
        </w:rPr>
        <w:t>է</w:t>
      </w:r>
      <w:r w:rsidRPr="00513A86">
        <w:rPr>
          <w:rFonts w:ascii="GHEA Grapalat" w:hAnsi="GHEA Grapalat" w:cs="Times Armenian"/>
          <w:sz w:val="20"/>
          <w:lang w:val="af-ZA"/>
        </w:rPr>
        <w:t xml:space="preserve"> </w:t>
      </w:r>
      <w:r w:rsidRPr="00513A86">
        <w:rPr>
          <w:rFonts w:ascii="GHEA Grapalat" w:hAnsi="GHEA Grapalat" w:cs="Sylfaen"/>
          <w:sz w:val="20"/>
          <w:lang w:val="hy-AM"/>
        </w:rPr>
        <w:t>ի</w:t>
      </w:r>
      <w:r w:rsidRPr="00513A86">
        <w:rPr>
          <w:rFonts w:ascii="GHEA Grapalat" w:hAnsi="GHEA Grapalat" w:cs="Times Armenian"/>
          <w:sz w:val="20"/>
          <w:lang w:val="af-ZA"/>
        </w:rPr>
        <w:t xml:space="preserve"> </w:t>
      </w:r>
      <w:r w:rsidRPr="00513A86">
        <w:rPr>
          <w:rFonts w:ascii="GHEA Grapalat" w:hAnsi="GHEA Grapalat" w:cs="Sylfaen"/>
          <w:sz w:val="20"/>
          <w:lang w:val="hy-AM"/>
        </w:rPr>
        <w:t>լրումն</w:t>
      </w:r>
      <w:r w:rsidRPr="00513A86">
        <w:rPr>
          <w:rFonts w:ascii="GHEA Grapalat" w:hAnsi="GHEA Grapalat"/>
          <w:sz w:val="20"/>
          <w:lang w:val="af-ZA"/>
        </w:rPr>
        <w:t xml:space="preserve"> </w:t>
      </w:r>
      <w:r w:rsidRPr="00513A86">
        <w:rPr>
          <w:rFonts w:ascii="GHEA Grapalat" w:hAnsi="GHEA Grapalat" w:cs="Times Armenian"/>
          <w:sz w:val="20"/>
          <w:szCs w:val="20"/>
          <w:lang w:val="af-ZA"/>
        </w:rPr>
        <w:t>&lt;&lt; Վ28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Sylfaen"/>
          <w:sz w:val="20"/>
          <w:lang w:val="hy-AM"/>
        </w:rPr>
        <w:t>ծածկա</w:t>
      </w:r>
      <w:r w:rsidRPr="00513A86">
        <w:rPr>
          <w:rFonts w:ascii="GHEA Grapalat" w:hAnsi="GHEA Grapalat" w:cs="Times Armenian"/>
          <w:sz w:val="20"/>
          <w:lang w:val="hy-AM"/>
        </w:rPr>
        <w:t>գ</w:t>
      </w:r>
      <w:r w:rsidRPr="00513A86">
        <w:rPr>
          <w:rFonts w:ascii="GHEA Grapalat" w:hAnsi="GHEA Grapalat" w:cs="Sylfaen"/>
          <w:sz w:val="20"/>
          <w:lang w:val="hy-AM"/>
        </w:rPr>
        <w:t>րով</w:t>
      </w:r>
      <w:r w:rsidRPr="00513A86">
        <w:rPr>
          <w:rFonts w:ascii="GHEA Grapalat" w:hAnsi="GHEA Grapalat"/>
          <w:sz w:val="20"/>
          <w:lang w:val="af-ZA"/>
        </w:rPr>
        <w:t xml:space="preserve"> </w:t>
      </w:r>
      <w:r w:rsidRPr="00513A86">
        <w:rPr>
          <w:rFonts w:ascii="GHEA Grapalat" w:hAnsi="GHEA Grapalat" w:cs="Sylfaen"/>
          <w:sz w:val="20"/>
          <w:lang w:val="hy-AM"/>
        </w:rPr>
        <w:t>անցկացվող</w:t>
      </w:r>
      <w:r w:rsidRPr="00513A86">
        <w:rPr>
          <w:rFonts w:ascii="GHEA Grapalat" w:hAnsi="GHEA Grapalat" w:cs="Times Armenian"/>
          <w:sz w:val="20"/>
          <w:lang w:val="af-ZA"/>
        </w:rPr>
        <w:t xml:space="preserve"> </w:t>
      </w:r>
      <w:r w:rsidRPr="00513A86">
        <w:rPr>
          <w:rFonts w:ascii="GHEA Grapalat" w:hAnsi="GHEA Grapalat" w:cs="Sylfae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այսուհետև</w:t>
      </w:r>
      <w:r w:rsidRPr="00513A86">
        <w:rPr>
          <w:rFonts w:ascii="GHEA Grapalat" w:hAnsi="GHEA Grapalat" w:cs="Times Armenian"/>
          <w:sz w:val="20"/>
          <w:lang w:val="af-ZA"/>
        </w:rPr>
        <w:t xml:space="preserve">` </w:t>
      </w:r>
      <w:r w:rsidRPr="00513A86">
        <w:rPr>
          <w:rFonts w:ascii="GHEA Grapalat" w:hAnsi="GHEA Grapalat" w:cs="Sylfaen"/>
          <w:sz w:val="20"/>
          <w:lang w:val="hy-AM"/>
        </w:rPr>
        <w:t>ընթացակար</w:t>
      </w:r>
      <w:r w:rsidRPr="00513A86">
        <w:rPr>
          <w:rFonts w:ascii="GHEA Grapalat" w:hAnsi="GHEA Grapalat" w:cs="Times Armenian"/>
          <w:sz w:val="20"/>
          <w:lang w:val="hy-AM"/>
        </w:rPr>
        <w:t>գ</w:t>
      </w:r>
      <w:r w:rsidRPr="00513A86">
        <w:rPr>
          <w:rFonts w:ascii="GHEA Grapalat" w:hAnsi="GHEA Grapalat" w:cs="Times Armenian"/>
          <w:sz w:val="20"/>
          <w:lang w:val="af-ZA"/>
        </w:rPr>
        <w:t xml:space="preserve">) </w:t>
      </w:r>
      <w:r w:rsidRPr="00513A86">
        <w:rPr>
          <w:rFonts w:ascii="GHEA Grapalat" w:hAnsi="GHEA Grapalat" w:cs="Sylfaen"/>
          <w:sz w:val="20"/>
          <w:lang w:val="hy-AM"/>
        </w:rPr>
        <w:t>հայտարարության</w:t>
      </w:r>
      <w:r w:rsidRPr="00513A86">
        <w:rPr>
          <w:rFonts w:ascii="GHEA Grapalat" w:hAnsi="GHEA Grapalat" w:cs="Times Armenian"/>
          <w:sz w:val="20"/>
          <w:lang w:val="af-ZA"/>
        </w:rPr>
        <w:t>։</w:t>
      </w:r>
    </w:p>
    <w:p w:rsidR="00B10987" w:rsidRPr="00513A86" w:rsidRDefault="00B10987" w:rsidP="00B10987">
      <w:pPr>
        <w:ind w:firstLine="567"/>
        <w:jc w:val="both"/>
        <w:rPr>
          <w:rFonts w:ascii="GHEA Grapalat" w:hAnsi="GHEA Grapalat"/>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հրավերը</w:t>
      </w:r>
      <w:r w:rsidRPr="00513A86">
        <w:rPr>
          <w:rFonts w:ascii="GHEA Grapalat" w:hAnsi="GHEA Grapalat" w:cs="Times Armenian"/>
          <w:sz w:val="20"/>
          <w:lang w:val="af-ZA"/>
        </w:rPr>
        <w:t xml:space="preserve"> </w:t>
      </w:r>
      <w:r w:rsidRPr="00513A86">
        <w:rPr>
          <w:rFonts w:ascii="GHEA Grapalat" w:hAnsi="GHEA Grapalat" w:cs="Sylfaen"/>
          <w:sz w:val="20"/>
        </w:rPr>
        <w:t>կազմվել</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օրենսդրության</w:t>
      </w:r>
      <w:r w:rsidRPr="00513A86">
        <w:rPr>
          <w:rFonts w:ascii="GHEA Grapalat" w:hAnsi="GHEA Grapalat" w:cs="Times Armenian"/>
          <w:sz w:val="20"/>
          <w:lang w:val="af-ZA"/>
        </w:rPr>
        <w:t xml:space="preserve">, </w:t>
      </w:r>
      <w:r w:rsidRPr="00513A86">
        <w:rPr>
          <w:rFonts w:ascii="GHEA Grapalat" w:hAnsi="GHEA Grapalat" w:cs="Sylfaen"/>
          <w:sz w:val="20"/>
        </w:rPr>
        <w:t>այդ</w:t>
      </w:r>
      <w:r w:rsidRPr="00513A86">
        <w:rPr>
          <w:rFonts w:ascii="GHEA Grapalat" w:hAnsi="GHEA Grapalat" w:cs="Times Armenian"/>
          <w:sz w:val="20"/>
          <w:lang w:val="af-ZA"/>
        </w:rPr>
        <w:t xml:space="preserve"> </w:t>
      </w:r>
      <w:r w:rsidRPr="00513A86">
        <w:rPr>
          <w:rFonts w:ascii="GHEA Grapalat" w:hAnsi="GHEA Grapalat" w:cs="Sylfaen"/>
          <w:sz w:val="20"/>
        </w:rPr>
        <w:t>թվում</w:t>
      </w:r>
      <w:r w:rsidRPr="00513A86">
        <w:rPr>
          <w:rFonts w:ascii="GHEA Grapalat" w:hAnsi="GHEA Grapalat" w:cs="Times Armenian"/>
          <w:sz w:val="20"/>
          <w:lang w:val="af-ZA"/>
        </w:rPr>
        <w:t>`</w:t>
      </w:r>
      <w:r w:rsidRPr="00513A86">
        <w:rPr>
          <w:rFonts w:ascii="GHEA Grapalat" w:hAnsi="GHEA Grapalat"/>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օրենքի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Օրենք</w:t>
      </w:r>
      <w:r w:rsidRPr="00513A86">
        <w:rPr>
          <w:rFonts w:ascii="GHEA Grapalat" w:hAnsi="GHEA Grapalat" w:cs="Times Armenia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կառավարության</w:t>
      </w:r>
      <w:r w:rsidRPr="00513A86">
        <w:rPr>
          <w:rFonts w:ascii="GHEA Grapalat" w:hAnsi="GHEA Grapalat" w:cs="Times Armenian"/>
          <w:sz w:val="20"/>
          <w:lang w:val="af-ZA"/>
        </w:rPr>
        <w:t xml:space="preserve"> 2017</w:t>
      </w:r>
      <w:r w:rsidRPr="00513A86">
        <w:rPr>
          <w:rFonts w:ascii="GHEA Grapalat" w:hAnsi="GHEA Grapalat" w:cs="Sylfaen"/>
          <w:sz w:val="20"/>
        </w:rPr>
        <w:t>թ</w:t>
      </w:r>
      <w:r w:rsidRPr="00513A86">
        <w:rPr>
          <w:rFonts w:ascii="GHEA Grapalat" w:hAnsi="GHEA Grapalat" w:cs="Times Armenian"/>
          <w:sz w:val="20"/>
          <w:lang w:val="af-ZA"/>
        </w:rPr>
        <w:t>. մայիսի 4-ի N 526-</w:t>
      </w:r>
      <w:r w:rsidRPr="00513A86">
        <w:rPr>
          <w:rFonts w:ascii="GHEA Grapalat" w:hAnsi="GHEA Grapalat" w:cs="Sylfaen"/>
          <w:sz w:val="20"/>
        </w:rPr>
        <w:t>Ն</w:t>
      </w:r>
      <w:r w:rsidRPr="00513A86">
        <w:rPr>
          <w:rFonts w:ascii="GHEA Grapalat" w:hAnsi="GHEA Grapalat" w:cs="Times Armenian"/>
          <w:sz w:val="20"/>
          <w:lang w:val="af-ZA"/>
        </w:rPr>
        <w:t xml:space="preserve"> </w:t>
      </w:r>
      <w:r w:rsidRPr="00513A86">
        <w:rPr>
          <w:rFonts w:ascii="GHEA Grapalat" w:hAnsi="GHEA Grapalat" w:cs="Sylfaen"/>
          <w:sz w:val="20"/>
        </w:rPr>
        <w:t>որոշմամբ</w:t>
      </w:r>
      <w:r w:rsidRPr="00513A86">
        <w:rPr>
          <w:rFonts w:ascii="GHEA Grapalat" w:hAnsi="GHEA Grapalat" w:cs="Times Armenian"/>
          <w:sz w:val="20"/>
          <w:lang w:val="af-ZA"/>
        </w:rPr>
        <w:t xml:space="preserve"> </w:t>
      </w:r>
      <w:r w:rsidRPr="00513A86">
        <w:rPr>
          <w:rFonts w:ascii="GHEA Grapalat" w:hAnsi="GHEA Grapalat" w:cs="Sylfaen"/>
          <w:sz w:val="20"/>
        </w:rPr>
        <w:t>հաստատված</w:t>
      </w:r>
      <w:r w:rsidRPr="00513A86">
        <w:rPr>
          <w:rFonts w:ascii="GHEA Grapalat" w:hAnsi="GHEA Grapalat" w:cs="Times Armenian"/>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կազմակերպման</w:t>
      </w:r>
      <w:r w:rsidRPr="00513A86">
        <w:rPr>
          <w:rFonts w:ascii="GHEA Grapalat" w:hAnsi="GHEA Grapalat"/>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Times Armenian"/>
          <w:sz w:val="20"/>
          <w:lang w:val="af-ZA"/>
        </w:rPr>
        <w:t xml:space="preserve">), </w:t>
      </w:r>
      <w:r w:rsidRPr="00513A86">
        <w:rPr>
          <w:rFonts w:ascii="GHEA Grapalat" w:hAnsi="GHEA Grapalat" w:cs="Sylfaen"/>
          <w:sz w:val="20"/>
        </w:rPr>
        <w:t>այլ</w:t>
      </w:r>
      <w:r w:rsidRPr="00513A86">
        <w:rPr>
          <w:rFonts w:ascii="GHEA Grapalat" w:hAnsi="GHEA Grapalat" w:cs="Times Armenian"/>
          <w:sz w:val="20"/>
          <w:lang w:val="af-ZA"/>
        </w:rPr>
        <w:t xml:space="preserve"> </w:t>
      </w:r>
      <w:r w:rsidRPr="00513A86">
        <w:rPr>
          <w:rFonts w:ascii="GHEA Grapalat" w:hAnsi="GHEA Grapalat" w:cs="Sylfaen"/>
          <w:sz w:val="20"/>
        </w:rPr>
        <w:t>իրավական</w:t>
      </w:r>
      <w:r w:rsidRPr="00513A86">
        <w:rPr>
          <w:rFonts w:ascii="GHEA Grapalat" w:hAnsi="GHEA Grapalat" w:cs="Times Armenian"/>
          <w:sz w:val="20"/>
          <w:lang w:val="af-ZA"/>
        </w:rPr>
        <w:t xml:space="preserve"> </w:t>
      </w:r>
      <w:r w:rsidRPr="00513A86">
        <w:rPr>
          <w:rFonts w:ascii="GHEA Grapalat" w:hAnsi="GHEA Grapalat" w:cs="Sylfaen"/>
          <w:sz w:val="20"/>
        </w:rPr>
        <w:t>ակտերի</w:t>
      </w:r>
      <w:r w:rsidRPr="00513A86">
        <w:rPr>
          <w:rFonts w:ascii="GHEA Grapalat" w:hAnsi="GHEA Grapalat" w:cs="Times Armenian"/>
          <w:sz w:val="20"/>
          <w:lang w:val="af-ZA"/>
        </w:rPr>
        <w:t xml:space="preserve"> </w:t>
      </w:r>
      <w:r w:rsidRPr="00513A86">
        <w:rPr>
          <w:rFonts w:ascii="GHEA Grapalat" w:hAnsi="GHEA Grapalat" w:cs="Sylfaen"/>
          <w:sz w:val="20"/>
        </w:rPr>
        <w:t>պահանջներին</w:t>
      </w:r>
      <w:r w:rsidRPr="00513A86">
        <w:rPr>
          <w:rFonts w:ascii="GHEA Grapalat" w:hAnsi="GHEA Grapalat" w:cs="Times Armenian"/>
          <w:sz w:val="20"/>
          <w:lang w:val="af-ZA"/>
        </w:rPr>
        <w:t xml:space="preserve"> </w:t>
      </w:r>
      <w:r w:rsidRPr="00513A86">
        <w:rPr>
          <w:rFonts w:ascii="GHEA Grapalat" w:hAnsi="GHEA Grapalat" w:cs="Sylfaen"/>
          <w:sz w:val="20"/>
        </w:rPr>
        <w:t>համապատասխան</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նպատակ</w:t>
      </w:r>
      <w:r w:rsidRPr="00513A86">
        <w:rPr>
          <w:rFonts w:ascii="GHEA Grapalat" w:hAnsi="GHEA Grapalat" w:cs="Times Armenian"/>
          <w:sz w:val="20"/>
          <w:lang w:val="af-ZA"/>
        </w:rPr>
        <w:t xml:space="preserve"> </w:t>
      </w:r>
      <w:r w:rsidRPr="00513A86">
        <w:rPr>
          <w:rFonts w:ascii="GHEA Grapalat" w:hAnsi="GHEA Grapalat" w:cs="Sylfaen"/>
          <w:sz w:val="20"/>
        </w:rPr>
        <w:t>ունի</w:t>
      </w:r>
      <w:r w:rsidRPr="00513A86">
        <w:rPr>
          <w:rFonts w:ascii="GHEA Grapalat" w:hAnsi="GHEA Grapalat" w:cs="Times Armenian"/>
          <w:sz w:val="20"/>
          <w:lang w:val="af-ZA"/>
        </w:rPr>
        <w:t xml:space="preserve"> </w:t>
      </w:r>
      <w:r w:rsidRPr="00513A86">
        <w:rPr>
          <w:rFonts w:ascii="GHEA Grapalat" w:hAnsi="GHEA Grapalat"/>
          <w:bCs/>
          <w:sz w:val="20"/>
          <w:szCs w:val="20"/>
          <w:lang w:val="af-ZA"/>
        </w:rPr>
        <w:t>&lt;&lt;Վանաձոր համայնքի թիվ 28 մանկապարտեզ&gt;&gt; ՀՈԱԿ-ի</w:t>
      </w:r>
      <w:r w:rsidRPr="00513A86">
        <w:rPr>
          <w:rFonts w:ascii="GHEA Grapalat" w:hAnsi="GHEA Grapalat"/>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պատվիրատու</w:t>
      </w:r>
      <w:r w:rsidRPr="00513A86">
        <w:rPr>
          <w:rFonts w:ascii="GHEA Grapalat" w:hAnsi="GHEA Grapalat" w:cs="Times Armenian"/>
          <w:sz w:val="20"/>
          <w:lang w:val="af-ZA"/>
        </w:rPr>
        <w:t xml:space="preserve">) </w:t>
      </w:r>
      <w:r w:rsidRPr="00513A86">
        <w:rPr>
          <w:rFonts w:ascii="GHEA Grapalat" w:hAnsi="GHEA Grapalat" w:cs="Sylfaen"/>
          <w:sz w:val="20"/>
        </w:rPr>
        <w:t>կողմից</w:t>
      </w:r>
      <w:r w:rsidRPr="00513A86">
        <w:rPr>
          <w:rFonts w:ascii="GHEA Grapalat" w:hAnsi="GHEA Grapalat" w:cs="Times Armenian"/>
          <w:sz w:val="20"/>
          <w:lang w:val="af-ZA"/>
        </w:rPr>
        <w:t xml:space="preserve"> </w:t>
      </w:r>
      <w:r w:rsidRPr="00513A86">
        <w:rPr>
          <w:rFonts w:ascii="GHEA Grapalat" w:hAnsi="GHEA Grapalat" w:cs="Sylfaen"/>
          <w:sz w:val="20"/>
        </w:rPr>
        <w:t>հայտարարված</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Times Armenian"/>
          <w:sz w:val="20"/>
          <w:lang w:val="af-ZA"/>
        </w:rPr>
        <w:t xml:space="preserve"> </w:t>
      </w:r>
      <w:r w:rsidRPr="00513A86">
        <w:rPr>
          <w:rFonts w:ascii="GHEA Grapalat" w:hAnsi="GHEA Grapalat" w:cs="Sylfaen"/>
          <w:sz w:val="20"/>
        </w:rPr>
        <w:t>մտադրություն</w:t>
      </w:r>
      <w:r w:rsidRPr="00513A86">
        <w:rPr>
          <w:rFonts w:ascii="GHEA Grapalat" w:hAnsi="GHEA Grapalat" w:cs="Times Armenian"/>
          <w:sz w:val="20"/>
          <w:lang w:val="af-ZA"/>
        </w:rPr>
        <w:t xml:space="preserve"> </w:t>
      </w:r>
      <w:r w:rsidRPr="00513A86">
        <w:rPr>
          <w:rFonts w:ascii="GHEA Grapalat" w:hAnsi="GHEA Grapalat" w:cs="Sylfaen"/>
          <w:sz w:val="20"/>
        </w:rPr>
        <w:t>ունեցող</w:t>
      </w:r>
      <w:r w:rsidRPr="00513A86">
        <w:rPr>
          <w:rFonts w:ascii="GHEA Grapalat" w:hAnsi="GHEA Grapalat" w:cs="Times Armenian"/>
          <w:sz w:val="20"/>
          <w:lang w:val="af-ZA"/>
        </w:rPr>
        <w:t xml:space="preserve"> </w:t>
      </w:r>
      <w:r w:rsidRPr="00513A86">
        <w:rPr>
          <w:rFonts w:ascii="GHEA Grapalat" w:hAnsi="GHEA Grapalat" w:cs="Sylfaen"/>
          <w:sz w:val="20"/>
        </w:rPr>
        <w:t>անձանց</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մասնակից</w:t>
      </w:r>
      <w:r w:rsidRPr="00513A86">
        <w:rPr>
          <w:rFonts w:ascii="GHEA Grapalat" w:hAnsi="GHEA Grapalat" w:cs="Times Armenian"/>
          <w:sz w:val="20"/>
          <w:lang w:val="af-ZA"/>
        </w:rPr>
        <w:t xml:space="preserve">) </w:t>
      </w:r>
      <w:r w:rsidRPr="00513A86">
        <w:rPr>
          <w:rFonts w:ascii="GHEA Grapalat" w:hAnsi="GHEA Grapalat" w:cs="Sylfaen"/>
          <w:sz w:val="20"/>
        </w:rPr>
        <w:t>տեղեկացնելու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պայմանների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անցկացման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ընտրված մասնակցին</w:t>
      </w:r>
      <w:r w:rsidRPr="00513A86">
        <w:rPr>
          <w:rFonts w:ascii="GHEA Grapalat" w:hAnsi="GHEA Grapalat" w:cs="Times Armenian"/>
          <w:sz w:val="20"/>
          <w:lang w:val="af-ZA"/>
        </w:rPr>
        <w:t xml:space="preserve"> </w:t>
      </w:r>
      <w:r w:rsidRPr="00513A86">
        <w:rPr>
          <w:rFonts w:ascii="GHEA Grapalat" w:hAnsi="GHEA Grapalat" w:cs="Sylfaen"/>
          <w:sz w:val="20"/>
        </w:rPr>
        <w:t>որոշելու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նրա</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իր</w:t>
      </w:r>
      <w:r w:rsidRPr="00513A86">
        <w:rPr>
          <w:rFonts w:ascii="GHEA Grapalat" w:hAnsi="GHEA Grapalat" w:cs="Times Armenian"/>
          <w:sz w:val="20"/>
          <w:lang w:val="af-ZA"/>
        </w:rPr>
        <w:t xml:space="preserve"> </w:t>
      </w:r>
      <w:r w:rsidRPr="00513A86">
        <w:rPr>
          <w:rFonts w:ascii="GHEA Grapalat" w:hAnsi="GHEA Grapalat" w:cs="Sylfaen"/>
          <w:sz w:val="20"/>
        </w:rPr>
        <w:t>կնքելու</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Times Armenian"/>
          <w:sz w:val="20"/>
          <w:lang w:val="af-ZA"/>
        </w:rPr>
        <w:t xml:space="preserve">, </w:t>
      </w:r>
      <w:r w:rsidRPr="00513A86">
        <w:rPr>
          <w:rFonts w:ascii="GHEA Grapalat" w:hAnsi="GHEA Grapalat" w:cs="Sylfaen"/>
          <w:sz w:val="20"/>
        </w:rPr>
        <w:t>ինչպես</w:t>
      </w:r>
      <w:r w:rsidRPr="00513A86">
        <w:rPr>
          <w:rFonts w:ascii="GHEA Grapalat" w:hAnsi="GHEA Grapalat" w:cs="Times Armenian"/>
          <w:sz w:val="20"/>
          <w:lang w:val="af-ZA"/>
        </w:rPr>
        <w:t xml:space="preserve"> </w:t>
      </w:r>
      <w:r w:rsidRPr="00513A86">
        <w:rPr>
          <w:rFonts w:ascii="GHEA Grapalat" w:hAnsi="GHEA Grapalat" w:cs="Sylfaen"/>
          <w:sz w:val="20"/>
        </w:rPr>
        <w:t>նաև</w:t>
      </w:r>
      <w:r w:rsidRPr="00513A86">
        <w:rPr>
          <w:rFonts w:ascii="GHEA Grapalat" w:hAnsi="GHEA Grapalat" w:cs="Times Armenian"/>
          <w:sz w:val="20"/>
          <w:lang w:val="af-ZA"/>
        </w:rPr>
        <w:t xml:space="preserve"> </w:t>
      </w:r>
      <w:r w:rsidRPr="00513A86">
        <w:rPr>
          <w:rFonts w:ascii="GHEA Grapalat" w:hAnsi="GHEA Grapalat" w:cs="Sylfaen"/>
          <w:sz w:val="20"/>
        </w:rPr>
        <w:t>օժանդակելու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պատրաստելիս</w:t>
      </w:r>
      <w:r w:rsidRPr="00513A86">
        <w:rPr>
          <w:rFonts w:ascii="GHEA Grapalat" w:hAnsi="GHEA Grapalat" w:cs="Times Armenian"/>
          <w:sz w:val="20"/>
          <w:lang w:val="af-ZA"/>
        </w:rPr>
        <w:t>։</w:t>
      </w:r>
    </w:p>
    <w:p w:rsidR="00B10987" w:rsidRPr="00513A86" w:rsidRDefault="00B10987" w:rsidP="00B10987">
      <w:pPr>
        <w:ind w:firstLine="567"/>
        <w:jc w:val="both"/>
        <w:rPr>
          <w:rFonts w:ascii="GHEA Grapalat" w:hAnsi="GHEA Grapalat"/>
          <w:sz w:val="20"/>
          <w:lang w:val="af-ZA"/>
        </w:rPr>
      </w:pPr>
      <w:r w:rsidRPr="00513A86">
        <w:rPr>
          <w:rFonts w:ascii="GHEA Grapalat" w:hAnsi="GHEA Grapalat" w:cs="Sylfaen"/>
          <w:sz w:val="20"/>
        </w:rPr>
        <w:t>Հայտեր</w:t>
      </w:r>
      <w:r w:rsidRPr="00513A86">
        <w:rPr>
          <w:rFonts w:ascii="GHEA Grapalat" w:hAnsi="GHEA Grapalat" w:cs="Times Armenian"/>
          <w:sz w:val="20"/>
          <w:lang w:val="af-ZA"/>
        </w:rPr>
        <w:t xml:space="preserve"> </w:t>
      </w:r>
      <w:r w:rsidRPr="00513A86">
        <w:rPr>
          <w:rFonts w:ascii="GHEA Grapalat" w:hAnsi="GHEA Grapalat" w:cs="Sylfaen"/>
          <w:sz w:val="20"/>
        </w:rPr>
        <w:t>կարող</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ներկայացնել</w:t>
      </w:r>
      <w:r w:rsidRPr="00513A86">
        <w:rPr>
          <w:rFonts w:ascii="GHEA Grapalat" w:hAnsi="GHEA Grapalat" w:cs="Times Armenia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անձիք</w:t>
      </w:r>
      <w:r w:rsidRPr="00513A86">
        <w:rPr>
          <w:rFonts w:ascii="GHEA Grapalat" w:hAnsi="GHEA Grapalat" w:cs="Times Armenian"/>
          <w:sz w:val="20"/>
          <w:lang w:val="af-ZA"/>
        </w:rPr>
        <w:t xml:space="preserve">, </w:t>
      </w:r>
      <w:r w:rsidRPr="00513A86">
        <w:rPr>
          <w:rFonts w:ascii="GHEA Grapalat" w:hAnsi="GHEA Grapalat" w:cs="Sylfaen"/>
          <w:sz w:val="20"/>
        </w:rPr>
        <w:t>անկախ</w:t>
      </w:r>
      <w:r w:rsidRPr="00513A86">
        <w:rPr>
          <w:rFonts w:ascii="GHEA Grapalat" w:hAnsi="GHEA Grapalat" w:cs="Times Armenian"/>
          <w:sz w:val="20"/>
          <w:lang w:val="af-ZA"/>
        </w:rPr>
        <w:t xml:space="preserve"> </w:t>
      </w:r>
      <w:r w:rsidRPr="00513A86">
        <w:rPr>
          <w:rFonts w:ascii="GHEA Grapalat" w:hAnsi="GHEA Grapalat" w:cs="Sylfaen"/>
          <w:sz w:val="20"/>
        </w:rPr>
        <w:t>նրանց</w:t>
      </w:r>
      <w:r w:rsidRPr="00513A86">
        <w:rPr>
          <w:rFonts w:ascii="GHEA Grapalat" w:hAnsi="GHEA Grapalat" w:cs="Times Armenian"/>
          <w:sz w:val="20"/>
          <w:lang w:val="af-ZA"/>
        </w:rPr>
        <w:t xml:space="preserve">` </w:t>
      </w:r>
      <w:r w:rsidRPr="00513A86">
        <w:rPr>
          <w:rFonts w:ascii="GHEA Grapalat" w:hAnsi="GHEA Grapalat" w:cs="Sylfaen"/>
          <w:sz w:val="20"/>
        </w:rPr>
        <w:t>օտարերկրյա</w:t>
      </w:r>
      <w:r w:rsidRPr="00513A86">
        <w:rPr>
          <w:rFonts w:ascii="GHEA Grapalat" w:hAnsi="GHEA Grapalat" w:cs="Times Armenian"/>
          <w:sz w:val="20"/>
          <w:lang w:val="af-ZA"/>
        </w:rPr>
        <w:t xml:space="preserve"> </w:t>
      </w:r>
      <w:r w:rsidRPr="00513A86">
        <w:rPr>
          <w:rFonts w:ascii="GHEA Grapalat" w:hAnsi="GHEA Grapalat" w:cs="Sylfaen"/>
          <w:sz w:val="20"/>
        </w:rPr>
        <w:t>ֆիզիկական</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կազմակերպություն</w:t>
      </w:r>
      <w:r w:rsidRPr="00513A86">
        <w:rPr>
          <w:rFonts w:ascii="GHEA Grapalat" w:hAnsi="GHEA Grapalat" w:cs="Times Armenian"/>
          <w:sz w:val="20"/>
          <w:lang w:val="af-ZA"/>
        </w:rPr>
        <w:t xml:space="preserve">, </w:t>
      </w:r>
      <w:r w:rsidRPr="00513A86">
        <w:rPr>
          <w:rFonts w:ascii="GHEA Grapalat" w:hAnsi="GHEA Grapalat" w:cs="Sylfaen"/>
          <w:sz w:val="20"/>
        </w:rPr>
        <w:t>քաղաքացիություն</w:t>
      </w:r>
      <w:r w:rsidRPr="00513A86">
        <w:rPr>
          <w:rFonts w:ascii="GHEA Grapalat" w:hAnsi="GHEA Grapalat" w:cs="Times Armenian"/>
          <w:sz w:val="20"/>
          <w:lang w:val="af-ZA"/>
        </w:rPr>
        <w:t xml:space="preserve"> </w:t>
      </w:r>
      <w:r w:rsidRPr="00513A86">
        <w:rPr>
          <w:rFonts w:ascii="GHEA Grapalat" w:hAnsi="GHEA Grapalat" w:cs="Sylfaen"/>
          <w:sz w:val="20"/>
        </w:rPr>
        <w:t>չունեցող</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լինելու</w:t>
      </w:r>
      <w:r w:rsidRPr="00513A86">
        <w:rPr>
          <w:rFonts w:ascii="GHEA Grapalat" w:hAnsi="GHEA Grapalat" w:cs="Times Armenian"/>
          <w:sz w:val="20"/>
          <w:lang w:val="af-ZA"/>
        </w:rPr>
        <w:t xml:space="preserve"> </w:t>
      </w:r>
      <w:r w:rsidRPr="00513A86">
        <w:rPr>
          <w:rFonts w:ascii="GHEA Grapalat" w:hAnsi="GHEA Grapalat" w:cs="Sylfaen"/>
          <w:sz w:val="20"/>
        </w:rPr>
        <w:t>հան</w:t>
      </w:r>
      <w:r w:rsidRPr="00513A86">
        <w:rPr>
          <w:rFonts w:ascii="GHEA Grapalat" w:hAnsi="GHEA Grapalat" w:cs="Times Armenian"/>
          <w:sz w:val="20"/>
        </w:rPr>
        <w:t>գ</w:t>
      </w:r>
      <w:r w:rsidRPr="00513A86">
        <w:rPr>
          <w:rFonts w:ascii="GHEA Grapalat" w:hAnsi="GHEA Grapalat" w:cs="Sylfaen"/>
          <w:sz w:val="20"/>
        </w:rPr>
        <w:t>ամանքից</w:t>
      </w:r>
      <w:r w:rsidRPr="00513A86">
        <w:rPr>
          <w:rFonts w:ascii="GHEA Grapalat" w:hAnsi="GHEA Grapalat" w:cs="Times Armenian"/>
          <w:sz w:val="20"/>
          <w:lang w:val="af-ZA"/>
        </w:rPr>
        <w:t>։</w:t>
      </w:r>
    </w:p>
    <w:p w:rsidR="00B10987" w:rsidRPr="00513A86" w:rsidRDefault="00B10987" w:rsidP="00B10987">
      <w:pPr>
        <w:ind w:firstLine="567"/>
        <w:jc w:val="both"/>
        <w:rPr>
          <w:rFonts w:ascii="GHEA Grapalat" w:hAnsi="GHEA Grapalat" w:cs="Times Armenian"/>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հարաբերությունների</w:t>
      </w:r>
      <w:r w:rsidRPr="00513A86">
        <w:rPr>
          <w:rFonts w:ascii="GHEA Grapalat" w:hAnsi="GHEA Grapalat" w:cs="Times Armenian"/>
          <w:sz w:val="20"/>
          <w:lang w:val="af-ZA"/>
        </w:rPr>
        <w:t xml:space="preserve"> </w:t>
      </w:r>
      <w:r w:rsidRPr="00513A86">
        <w:rPr>
          <w:rFonts w:ascii="GHEA Grapalat" w:hAnsi="GHEA Grapalat" w:cs="Sylfaen"/>
          <w:sz w:val="20"/>
        </w:rPr>
        <w:t>նկատմամբ</w:t>
      </w:r>
      <w:r w:rsidRPr="00513A86">
        <w:rPr>
          <w:rFonts w:ascii="GHEA Grapalat" w:hAnsi="GHEA Grapalat" w:cs="Times Armenian"/>
          <w:sz w:val="20"/>
          <w:lang w:val="af-ZA"/>
        </w:rPr>
        <w:t xml:space="preserve"> </w:t>
      </w:r>
      <w:r w:rsidRPr="00513A86">
        <w:rPr>
          <w:rFonts w:ascii="GHEA Grapalat" w:hAnsi="GHEA Grapalat" w:cs="Sylfaen"/>
          <w:sz w:val="20"/>
        </w:rPr>
        <w:t>կիրառվում</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վեճերը</w:t>
      </w:r>
      <w:r w:rsidRPr="00513A86">
        <w:rPr>
          <w:rFonts w:ascii="GHEA Grapalat" w:hAnsi="GHEA Grapalat" w:cs="Times Armenian"/>
          <w:sz w:val="20"/>
          <w:lang w:val="af-ZA"/>
        </w:rPr>
        <w:t xml:space="preserve"> </w:t>
      </w:r>
      <w:r w:rsidRPr="00513A86">
        <w:rPr>
          <w:rFonts w:ascii="GHEA Grapalat" w:hAnsi="GHEA Grapalat" w:cs="Sylfaen"/>
          <w:sz w:val="20"/>
        </w:rPr>
        <w:t>ենթակա</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քննության</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դատարաններում</w:t>
      </w:r>
      <w:r w:rsidRPr="00513A86">
        <w:rPr>
          <w:rFonts w:ascii="GHEA Grapalat" w:hAnsi="GHEA Grapalat" w:cs="Times Armenian"/>
          <w:sz w:val="20"/>
          <w:lang w:val="af-ZA"/>
        </w:rPr>
        <w:t xml:space="preserve">։ </w:t>
      </w:r>
    </w:p>
    <w:p w:rsidR="00B10987" w:rsidRPr="00513A86" w:rsidRDefault="00B10987" w:rsidP="00B10987">
      <w:pPr>
        <w:jc w:val="center"/>
        <w:rPr>
          <w:rFonts w:ascii="GHEA Grapalat" w:hAnsi="GHEA Grapalat"/>
          <w:sz w:val="20"/>
          <w:szCs w:val="20"/>
          <w:lang w:val="af-ZA"/>
        </w:rPr>
      </w:pPr>
      <w:r w:rsidRPr="00513A86">
        <w:rPr>
          <w:rFonts w:ascii="GHEA Grapalat" w:hAnsi="GHEA Grapalat"/>
          <w:sz w:val="16"/>
          <w:szCs w:val="16"/>
          <w:lang w:val="af-ZA"/>
        </w:rPr>
        <w:br w:type="page"/>
      </w:r>
      <w:r w:rsidRPr="00513A86">
        <w:rPr>
          <w:rFonts w:ascii="GHEA Grapalat" w:hAnsi="GHEA Grapalat" w:cs="Sylfaen"/>
          <w:sz w:val="20"/>
          <w:szCs w:val="20"/>
        </w:rPr>
        <w:lastRenderedPageBreak/>
        <w:t>ՄԱՍ</w:t>
      </w:r>
      <w:r w:rsidRPr="00513A86">
        <w:rPr>
          <w:rFonts w:ascii="GHEA Grapalat" w:hAnsi="GHEA Grapalat" w:cs="Times Armenian"/>
          <w:sz w:val="20"/>
          <w:szCs w:val="20"/>
          <w:lang w:val="af-ZA"/>
        </w:rPr>
        <w:t xml:space="preserve">  I</w:t>
      </w:r>
    </w:p>
    <w:p w:rsidR="00B10987" w:rsidRPr="00513A86" w:rsidRDefault="00B10987" w:rsidP="00B10987">
      <w:pPr>
        <w:pStyle w:val="3"/>
        <w:spacing w:line="240" w:lineRule="auto"/>
        <w:ind w:firstLine="567"/>
        <w:rPr>
          <w:rFonts w:ascii="GHEA Grapalat" w:hAnsi="GHEA Grapalat"/>
          <w:i w:val="0"/>
          <w:sz w:val="24"/>
          <w:szCs w:val="22"/>
          <w:lang w:val="af-ZA"/>
        </w:rPr>
      </w:pPr>
    </w:p>
    <w:p w:rsidR="00B10987" w:rsidRPr="00513A86" w:rsidRDefault="00B10987" w:rsidP="00B10987">
      <w:pPr>
        <w:numPr>
          <w:ilvl w:val="0"/>
          <w:numId w:val="3"/>
        </w:numPr>
        <w:spacing w:after="0" w:line="240" w:lineRule="auto"/>
        <w:jc w:val="center"/>
        <w:rPr>
          <w:rFonts w:ascii="GHEA Grapalat" w:hAnsi="GHEA Grapalat" w:cs="Sylfaen"/>
          <w:sz w:val="20"/>
        </w:rPr>
      </w:pPr>
      <w:r w:rsidRPr="00513A86">
        <w:rPr>
          <w:rFonts w:ascii="GHEA Grapalat" w:hAnsi="GHEA Grapalat" w:cs="Sylfaen"/>
          <w:sz w:val="20"/>
        </w:rPr>
        <w:t>ԳՆՄԱՆ ԱՌԱՐԿԱՅԻ ԲՆՈՒԹԱԳԻՐԸ</w:t>
      </w:r>
    </w:p>
    <w:p w:rsidR="00B10987" w:rsidRPr="00513A86" w:rsidRDefault="00B10987" w:rsidP="00B10987">
      <w:pPr>
        <w:ind w:left="360"/>
        <w:jc w:val="center"/>
        <w:rPr>
          <w:rFonts w:ascii="GHEA Grapalat" w:hAnsi="GHEA Grapalat" w:cs="Sylfaen"/>
          <w:sz w:val="20"/>
        </w:rPr>
      </w:pPr>
    </w:p>
    <w:p w:rsidR="00B10987" w:rsidRPr="00513A86" w:rsidRDefault="00B10987" w:rsidP="00B10987">
      <w:pPr>
        <w:pStyle w:val="3"/>
        <w:spacing w:line="240" w:lineRule="auto"/>
        <w:ind w:firstLine="567"/>
        <w:jc w:val="both"/>
        <w:rPr>
          <w:rFonts w:ascii="GHEA Grapalat" w:hAnsi="GHEA Grapalat" w:cs="Times Armenian"/>
          <w:i w:val="0"/>
          <w:lang w:val="af-ZA"/>
        </w:rPr>
      </w:pPr>
      <w:r w:rsidRPr="00513A86">
        <w:rPr>
          <w:rFonts w:ascii="GHEA Grapalat" w:hAnsi="GHEA Grapalat" w:cs="Sylfaen"/>
          <w:i w:val="0"/>
          <w:lang w:val="ru-RU"/>
        </w:rPr>
        <w:t xml:space="preserve">1.1 </w:t>
      </w:r>
      <w:r w:rsidRPr="00513A86">
        <w:rPr>
          <w:rFonts w:ascii="GHEA Grapalat" w:hAnsi="GHEA Grapalat" w:cs="Sylfaen"/>
          <w:i w:val="0"/>
        </w:rPr>
        <w:t>Գնման</w:t>
      </w:r>
      <w:r w:rsidRPr="00513A86">
        <w:rPr>
          <w:rFonts w:ascii="GHEA Grapalat" w:hAnsi="GHEA Grapalat" w:cs="Sylfaen"/>
          <w:i w:val="0"/>
          <w:lang w:val="af-ZA"/>
        </w:rPr>
        <w:t xml:space="preserve"> </w:t>
      </w:r>
      <w:r w:rsidRPr="00513A86">
        <w:rPr>
          <w:rFonts w:ascii="GHEA Grapalat" w:hAnsi="GHEA Grapalat" w:cs="Sylfaen"/>
          <w:i w:val="0"/>
        </w:rPr>
        <w:t>առարկա</w:t>
      </w:r>
      <w:r w:rsidRPr="00513A86">
        <w:rPr>
          <w:rFonts w:ascii="GHEA Grapalat" w:hAnsi="GHEA Grapalat" w:cs="Sylfaen"/>
          <w:i w:val="0"/>
          <w:lang w:val="af-ZA"/>
        </w:rPr>
        <w:t xml:space="preserve"> </w:t>
      </w:r>
      <w:r w:rsidRPr="00513A86">
        <w:rPr>
          <w:rFonts w:ascii="GHEA Grapalat" w:hAnsi="GHEA Grapalat" w:cs="Sylfaen"/>
          <w:i w:val="0"/>
        </w:rPr>
        <w:t>է</w:t>
      </w:r>
      <w:r w:rsidRPr="00513A86">
        <w:rPr>
          <w:rFonts w:ascii="GHEA Grapalat" w:hAnsi="GHEA Grapalat" w:cs="Sylfaen"/>
          <w:i w:val="0"/>
          <w:lang w:val="af-ZA"/>
        </w:rPr>
        <w:t xml:space="preserve"> </w:t>
      </w:r>
      <w:r w:rsidRPr="00513A86">
        <w:rPr>
          <w:rFonts w:ascii="GHEA Grapalat" w:hAnsi="GHEA Grapalat" w:cs="Sylfaen"/>
          <w:i w:val="0"/>
        </w:rPr>
        <w:t>հանդիսանում</w:t>
      </w:r>
      <w:r w:rsidRPr="00513A86">
        <w:rPr>
          <w:rFonts w:ascii="GHEA Grapalat" w:hAnsi="GHEA Grapalat" w:cs="Sylfaen"/>
          <w:i w:val="0"/>
          <w:lang w:val="af-ZA"/>
        </w:rPr>
        <w:t xml:space="preserve"> </w:t>
      </w:r>
      <w:r w:rsidRPr="00513A86">
        <w:rPr>
          <w:rFonts w:ascii="GHEA Grapalat" w:hAnsi="GHEA Grapalat"/>
          <w:bCs/>
          <w:i w:val="0"/>
          <w:lang w:val="af-ZA"/>
        </w:rPr>
        <w:t xml:space="preserve">&lt;&lt;Վանաձոր համայնքի թիվ 28 </w:t>
      </w:r>
      <w:r w:rsidRPr="00513A86">
        <w:rPr>
          <w:rFonts w:ascii="GHEA Grapalat" w:hAnsi="GHEA Grapalat"/>
          <w:bCs/>
          <w:i w:val="0"/>
          <w:lang w:val="ru-RU"/>
        </w:rPr>
        <w:t>մանկապարտեզ</w:t>
      </w:r>
      <w:r w:rsidRPr="00513A86">
        <w:rPr>
          <w:rFonts w:ascii="GHEA Grapalat" w:hAnsi="GHEA Grapalat"/>
          <w:bCs/>
          <w:i w:val="0"/>
          <w:lang w:val="af-ZA"/>
        </w:rPr>
        <w:t>&gt;&gt; ՀՈԱԿ-ի</w:t>
      </w:r>
      <w:r w:rsidRPr="00513A86">
        <w:rPr>
          <w:rFonts w:ascii="GHEA Grapalat" w:hAnsi="GHEA Grapalat"/>
          <w:i w:val="0"/>
          <w:lang w:val="af-ZA"/>
        </w:rPr>
        <w:t xml:space="preserve"> </w:t>
      </w:r>
      <w:r w:rsidRPr="00513A86">
        <w:rPr>
          <w:rFonts w:ascii="GHEA Grapalat" w:hAnsi="GHEA Grapalat" w:cs="Sylfaen"/>
          <w:i w:val="0"/>
        </w:rPr>
        <w:t>կարիքների</w:t>
      </w:r>
      <w:r w:rsidRPr="00513A86">
        <w:rPr>
          <w:rFonts w:ascii="GHEA Grapalat" w:hAnsi="GHEA Grapalat" w:cs="Times Armenian"/>
          <w:i w:val="0"/>
          <w:lang w:val="af-ZA"/>
        </w:rPr>
        <w:t xml:space="preserve"> </w:t>
      </w:r>
      <w:r w:rsidRPr="00513A86">
        <w:rPr>
          <w:rFonts w:ascii="GHEA Grapalat" w:hAnsi="GHEA Grapalat" w:cs="Sylfaen"/>
          <w:i w:val="0"/>
        </w:rPr>
        <w:t>համար</w:t>
      </w:r>
      <w:r w:rsidRPr="00513A86">
        <w:rPr>
          <w:rFonts w:ascii="GHEA Grapalat" w:hAnsi="GHEA Grapalat" w:cs="Times Armenian"/>
          <w:i w:val="0"/>
          <w:lang w:val="af-ZA"/>
        </w:rPr>
        <w:t xml:space="preserve"> </w:t>
      </w:r>
      <w:r w:rsidRPr="00513A86">
        <w:rPr>
          <w:rFonts w:ascii="GHEA Grapalat" w:hAnsi="GHEA Grapalat"/>
          <w:i w:val="0"/>
          <w:lang w:val="af-ZA"/>
        </w:rPr>
        <w:t xml:space="preserve">սննդամթերքի </w:t>
      </w:r>
      <w:r w:rsidRPr="00513A86">
        <w:rPr>
          <w:rFonts w:ascii="GHEA Grapalat" w:hAnsi="GHEA Grapalat"/>
          <w:i w:val="0"/>
        </w:rPr>
        <w:t>ձեռքբերումը</w:t>
      </w:r>
      <w:r w:rsidRPr="00513A86">
        <w:rPr>
          <w:rFonts w:ascii="GHEA Grapalat" w:hAnsi="GHEA Grapalat"/>
          <w:i w:val="0"/>
          <w:lang w:val="ru-RU"/>
        </w:rPr>
        <w:t xml:space="preserve"> (</w:t>
      </w:r>
      <w:r w:rsidRPr="00513A86">
        <w:rPr>
          <w:rFonts w:ascii="GHEA Grapalat" w:hAnsi="GHEA Grapalat"/>
          <w:i w:val="0"/>
        </w:rPr>
        <w:t>այսուհետ</w:t>
      </w:r>
      <w:r w:rsidRPr="00513A86">
        <w:rPr>
          <w:rFonts w:ascii="GHEA Grapalat" w:hAnsi="GHEA Grapalat"/>
          <w:i w:val="0"/>
          <w:lang w:val="ru-RU"/>
        </w:rPr>
        <w:t xml:space="preserve">` </w:t>
      </w:r>
      <w:r w:rsidRPr="00513A86">
        <w:rPr>
          <w:rFonts w:ascii="GHEA Grapalat" w:hAnsi="GHEA Grapalat"/>
          <w:i w:val="0"/>
        </w:rPr>
        <w:t>նաև</w:t>
      </w:r>
      <w:r w:rsidRPr="00513A86">
        <w:rPr>
          <w:rFonts w:ascii="GHEA Grapalat" w:hAnsi="GHEA Grapalat"/>
          <w:i w:val="0"/>
          <w:lang w:val="ru-RU"/>
        </w:rPr>
        <w:t xml:space="preserve"> </w:t>
      </w:r>
      <w:r w:rsidRPr="00513A86">
        <w:rPr>
          <w:rFonts w:ascii="GHEA Grapalat" w:hAnsi="GHEA Grapalat"/>
          <w:i w:val="0"/>
        </w:rPr>
        <w:t>ապրանք</w:t>
      </w:r>
      <w:r w:rsidRPr="00513A86">
        <w:rPr>
          <w:rFonts w:ascii="GHEA Grapalat" w:hAnsi="GHEA Grapalat"/>
          <w:i w:val="0"/>
          <w:lang w:val="ru-RU"/>
        </w:rPr>
        <w:t>)</w:t>
      </w:r>
      <w:r w:rsidRPr="00513A86">
        <w:rPr>
          <w:rFonts w:ascii="GHEA Grapalat" w:hAnsi="GHEA Grapalat"/>
          <w:i w:val="0"/>
          <w:lang w:val="af-ZA"/>
        </w:rPr>
        <w:t xml:space="preserve">, </w:t>
      </w:r>
      <w:r w:rsidRPr="00513A86">
        <w:rPr>
          <w:rFonts w:ascii="GHEA Grapalat" w:hAnsi="GHEA Grapalat"/>
          <w:i w:val="0"/>
        </w:rPr>
        <w:t>որոնք</w:t>
      </w:r>
      <w:r w:rsidRPr="00513A86">
        <w:rPr>
          <w:rFonts w:ascii="GHEA Grapalat" w:hAnsi="GHEA Grapalat"/>
          <w:i w:val="0"/>
          <w:lang w:val="af-ZA"/>
        </w:rPr>
        <w:t xml:space="preserve"> </w:t>
      </w:r>
      <w:r w:rsidRPr="00513A86">
        <w:rPr>
          <w:rFonts w:ascii="GHEA Grapalat" w:hAnsi="GHEA Grapalat"/>
          <w:i w:val="0"/>
        </w:rPr>
        <w:t>խմբավորված</w:t>
      </w:r>
      <w:r w:rsidRPr="00513A86">
        <w:rPr>
          <w:rFonts w:ascii="GHEA Grapalat" w:hAnsi="GHEA Grapalat"/>
          <w:i w:val="0"/>
          <w:lang w:val="af-ZA"/>
        </w:rPr>
        <w:t xml:space="preserve"> </w:t>
      </w:r>
      <w:r w:rsidRPr="00513A86">
        <w:rPr>
          <w:rFonts w:ascii="GHEA Grapalat" w:hAnsi="GHEA Grapalat"/>
          <w:i w:val="0"/>
        </w:rPr>
        <w:t>են</w:t>
      </w:r>
      <w:r w:rsidRPr="00513A86">
        <w:rPr>
          <w:rFonts w:ascii="GHEA Grapalat" w:hAnsi="GHEA Grapalat"/>
          <w:i w:val="0"/>
          <w:lang w:val="af-ZA"/>
        </w:rPr>
        <w:t xml:space="preserve"> </w:t>
      </w:r>
      <w:r w:rsidRPr="006303C5">
        <w:rPr>
          <w:rFonts w:ascii="GHEA Grapalat" w:hAnsi="GHEA Grapalat"/>
          <w:i w:val="0"/>
          <w:lang w:val="ru-RU"/>
        </w:rPr>
        <w:t>58</w:t>
      </w:r>
      <w:r w:rsidRPr="00513A86">
        <w:rPr>
          <w:rFonts w:ascii="GHEA Grapalat" w:hAnsi="GHEA Grapalat"/>
          <w:i w:val="0"/>
          <w:lang w:val="af-ZA"/>
        </w:rPr>
        <w:t xml:space="preserve"> </w:t>
      </w:r>
      <w:r w:rsidRPr="00513A86">
        <w:rPr>
          <w:rFonts w:ascii="GHEA Grapalat" w:hAnsi="GHEA Grapalat" w:cs="Sylfaen"/>
          <w:i w:val="0"/>
        </w:rPr>
        <w:t>չափաբաժիններում</w:t>
      </w:r>
      <w:r w:rsidRPr="00513A86">
        <w:rPr>
          <w:rFonts w:ascii="GHEA Grapalat" w:hAnsi="GHEA Grapalat" w:cs="Times Armenian"/>
          <w:i w:val="0"/>
          <w:lang w:val="af-ZA"/>
        </w:rPr>
        <w:t>`</w:t>
      </w:r>
    </w:p>
    <w:p w:rsidR="00B10987" w:rsidRPr="00513A86" w:rsidRDefault="00B10987" w:rsidP="00B1098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B10987" w:rsidRPr="00513A86" w:rsidTr="00E468D0">
        <w:tc>
          <w:tcPr>
            <w:tcW w:w="1530" w:type="dxa"/>
            <w:vAlign w:val="center"/>
          </w:tcPr>
          <w:p w:rsidR="00B10987" w:rsidRPr="00513A86" w:rsidRDefault="00B10987" w:rsidP="00E468D0">
            <w:pPr>
              <w:pStyle w:val="23"/>
              <w:spacing w:line="240" w:lineRule="auto"/>
              <w:ind w:firstLine="0"/>
              <w:jc w:val="center"/>
              <w:rPr>
                <w:rFonts w:ascii="GHEA Grapalat" w:hAnsi="GHEA Grapalat"/>
                <w:bCs/>
                <w:iCs/>
              </w:rPr>
            </w:pPr>
            <w:r w:rsidRPr="00513A86">
              <w:rPr>
                <w:rFonts w:ascii="GHEA Grapalat" w:hAnsi="GHEA Grapalat"/>
                <w:bCs/>
                <w:iCs/>
              </w:rPr>
              <w:t>Չափաբաժնի համարը</w:t>
            </w:r>
          </w:p>
        </w:tc>
        <w:tc>
          <w:tcPr>
            <w:tcW w:w="3690" w:type="dxa"/>
            <w:vAlign w:val="center"/>
          </w:tcPr>
          <w:p w:rsidR="00B10987" w:rsidRPr="00513A86" w:rsidRDefault="00B10987" w:rsidP="00E468D0">
            <w:pPr>
              <w:pStyle w:val="23"/>
              <w:spacing w:line="240" w:lineRule="auto"/>
              <w:ind w:firstLine="0"/>
              <w:jc w:val="center"/>
              <w:rPr>
                <w:rFonts w:ascii="GHEA Grapalat" w:hAnsi="GHEA Grapalat"/>
                <w:bCs/>
                <w:iCs/>
              </w:rPr>
            </w:pPr>
            <w:r w:rsidRPr="00513A86">
              <w:rPr>
                <w:rFonts w:ascii="GHEA Grapalat" w:hAnsi="GHEA Grapalat"/>
                <w:bCs/>
                <w:iCs/>
              </w:rPr>
              <w:t>Չափաբաժնի անվանումը</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1</w:t>
            </w:r>
          </w:p>
        </w:tc>
        <w:tc>
          <w:tcPr>
            <w:tcW w:w="3690" w:type="dxa"/>
            <w:vAlign w:val="center"/>
          </w:tcPr>
          <w:p w:rsidR="00B10987" w:rsidRPr="00513A86" w:rsidRDefault="00B10987"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2</w:t>
            </w:r>
          </w:p>
        </w:tc>
        <w:tc>
          <w:tcPr>
            <w:tcW w:w="3690" w:type="dxa"/>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rPr>
              <w:t>Բուլկի</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3</w:t>
            </w:r>
          </w:p>
        </w:tc>
        <w:tc>
          <w:tcPr>
            <w:tcW w:w="3690" w:type="dxa"/>
            <w:vAlign w:val="center"/>
          </w:tcPr>
          <w:p w:rsidR="00B10987" w:rsidRPr="00513A86" w:rsidRDefault="00B10987"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8</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9</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Հյութ</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10</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11</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B10987" w:rsidRPr="00513A86" w:rsidTr="00E468D0">
        <w:tc>
          <w:tcPr>
            <w:tcW w:w="1530" w:type="dxa"/>
            <w:vAlign w:val="center"/>
          </w:tcPr>
          <w:p w:rsidR="00B10987" w:rsidRPr="00513A86" w:rsidRDefault="00B10987" w:rsidP="00E468D0">
            <w:pPr>
              <w:jc w:val="center"/>
              <w:rPr>
                <w:rFonts w:ascii="GHEA Grapalat" w:hAnsi="GHEA Grapalat"/>
              </w:rPr>
            </w:pPr>
            <w:r w:rsidRPr="00513A86">
              <w:rPr>
                <w:rFonts w:ascii="GHEA Grapalat" w:hAnsi="GHEA Grapalat"/>
              </w:rPr>
              <w:t>12</w:t>
            </w:r>
          </w:p>
        </w:tc>
        <w:tc>
          <w:tcPr>
            <w:tcW w:w="3690" w:type="dxa"/>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13</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18</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19</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20</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21</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22</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23</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lastRenderedPageBreak/>
              <w:t>24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28</w:t>
            </w:r>
          </w:p>
        </w:tc>
        <w:tc>
          <w:tcPr>
            <w:tcW w:w="3690" w:type="dxa"/>
            <w:vAlign w:val="center"/>
          </w:tcPr>
          <w:p w:rsidR="00B10987" w:rsidRPr="00513A86" w:rsidRDefault="00B10987"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29</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30</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31</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32</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33</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38</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39</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40</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41</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42</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43</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48</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49</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50</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51</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52</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lastRenderedPageBreak/>
              <w:t>53</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54</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55</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56</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57</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r>
      <w:tr w:rsidR="00B10987" w:rsidRPr="00513A86" w:rsidTr="00E468D0">
        <w:tc>
          <w:tcPr>
            <w:tcW w:w="1530" w:type="dxa"/>
            <w:vAlign w:val="center"/>
          </w:tcPr>
          <w:p w:rsidR="00B10987" w:rsidRPr="00513A86" w:rsidRDefault="00B10987" w:rsidP="00E468D0">
            <w:pPr>
              <w:jc w:val="center"/>
              <w:rPr>
                <w:rFonts w:ascii="GHEA Grapalat" w:hAnsi="GHEA Grapalat"/>
                <w:lang w:val="en-US"/>
              </w:rPr>
            </w:pPr>
            <w:r w:rsidRPr="00513A86">
              <w:rPr>
                <w:rFonts w:ascii="GHEA Grapalat" w:hAnsi="GHEA Grapalat"/>
                <w:lang w:val="en-US"/>
              </w:rPr>
              <w:t>58</w:t>
            </w:r>
          </w:p>
        </w:tc>
        <w:tc>
          <w:tcPr>
            <w:tcW w:w="3690"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r>
    </w:tbl>
    <w:p w:rsidR="00B10987" w:rsidRPr="00513A86" w:rsidRDefault="00B10987" w:rsidP="00B10987">
      <w:pPr>
        <w:rPr>
          <w:lang w:val="af-ZA"/>
        </w:rPr>
      </w:pPr>
    </w:p>
    <w:p w:rsidR="00B10987" w:rsidRPr="00513A86" w:rsidRDefault="00B10987" w:rsidP="00B10987">
      <w:pPr>
        <w:pStyle w:val="23"/>
        <w:spacing w:line="240" w:lineRule="auto"/>
        <w:ind w:firstLine="567"/>
        <w:rPr>
          <w:rFonts w:ascii="GHEA Grapalat" w:hAnsi="GHEA Grapalat"/>
        </w:rPr>
      </w:pPr>
      <w:r w:rsidRPr="00513A86">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B10987" w:rsidRPr="00513A86" w:rsidRDefault="00B10987" w:rsidP="00B10987">
      <w:pPr>
        <w:ind w:firstLine="567"/>
        <w:rPr>
          <w:rFonts w:ascii="GHEA Grapalat" w:hAnsi="GHEA Grapalat" w:cs="Sylfaen"/>
          <w:sz w:val="20"/>
          <w:lang w:val="es-ES"/>
        </w:rPr>
      </w:pPr>
    </w:p>
    <w:p w:rsidR="00B10987" w:rsidRPr="00513A86" w:rsidRDefault="00B10987" w:rsidP="00B10987">
      <w:pPr>
        <w:jc w:val="center"/>
        <w:rPr>
          <w:rFonts w:ascii="GHEA Grapalat" w:hAnsi="GHEA Grapalat"/>
          <w:sz w:val="20"/>
          <w:lang w:val="es-ES"/>
        </w:rPr>
      </w:pPr>
      <w:r w:rsidRPr="00513A86">
        <w:rPr>
          <w:rFonts w:ascii="GHEA Grapalat" w:hAnsi="GHEA Grapalat"/>
          <w:sz w:val="20"/>
          <w:lang w:val="es-ES"/>
        </w:rPr>
        <w:t xml:space="preserve">2.  </w:t>
      </w:r>
      <w:r w:rsidRPr="00513A86">
        <w:rPr>
          <w:rFonts w:ascii="GHEA Grapalat" w:hAnsi="GHEA Grapalat" w:cs="Sylfaen"/>
          <w:sz w:val="20"/>
        </w:rPr>
        <w:t>ՄԱՍՆԱԿՑԻ</w:t>
      </w:r>
      <w:r w:rsidRPr="00513A86">
        <w:rPr>
          <w:rFonts w:ascii="GHEA Grapalat" w:hAnsi="GHEA Grapalat"/>
          <w:sz w:val="20"/>
          <w:lang w:val="es-ES"/>
        </w:rPr>
        <w:t xml:space="preserve"> </w:t>
      </w:r>
      <w:r w:rsidRPr="00513A86">
        <w:rPr>
          <w:rFonts w:ascii="GHEA Grapalat" w:hAnsi="GHEA Grapalat" w:cs="Sylfaen"/>
          <w:sz w:val="20"/>
        </w:rPr>
        <w:t>ՄԱՍՆԱԿՑՈՒԹՅԱՆ</w:t>
      </w:r>
      <w:r w:rsidRPr="00513A86">
        <w:rPr>
          <w:rFonts w:ascii="GHEA Grapalat" w:hAnsi="GHEA Grapalat"/>
          <w:sz w:val="20"/>
          <w:lang w:val="es-ES"/>
        </w:rPr>
        <w:t xml:space="preserve"> </w:t>
      </w:r>
      <w:r w:rsidRPr="00513A86">
        <w:rPr>
          <w:rFonts w:ascii="GHEA Grapalat" w:hAnsi="GHEA Grapalat" w:cs="Sylfaen"/>
          <w:sz w:val="20"/>
        </w:rPr>
        <w:t>ԻՐԱՎՈՒՆՔԻ</w:t>
      </w:r>
      <w:r w:rsidRPr="00513A86">
        <w:rPr>
          <w:rFonts w:ascii="GHEA Grapalat" w:hAnsi="GHEA Grapalat"/>
          <w:sz w:val="20"/>
          <w:lang w:val="es-ES"/>
        </w:rPr>
        <w:t xml:space="preserve"> </w:t>
      </w:r>
      <w:r w:rsidRPr="00513A86">
        <w:rPr>
          <w:rFonts w:ascii="GHEA Grapalat" w:hAnsi="GHEA Grapalat" w:cs="Sylfaen"/>
          <w:sz w:val="20"/>
        </w:rPr>
        <w:t>ՊԱՀԱՆՋՆԵՐԸ</w:t>
      </w:r>
      <w:r w:rsidRPr="00513A86">
        <w:rPr>
          <w:rFonts w:ascii="GHEA Grapalat" w:hAnsi="GHEA Grapalat"/>
          <w:sz w:val="20"/>
          <w:lang w:val="es-ES"/>
        </w:rPr>
        <w:t xml:space="preserve">, </w:t>
      </w:r>
      <w:r w:rsidRPr="00513A86">
        <w:rPr>
          <w:rFonts w:ascii="GHEA Grapalat" w:hAnsi="GHEA Grapalat" w:cs="Sylfaen"/>
          <w:sz w:val="20"/>
        </w:rPr>
        <w:t>ՈՐԱԿԱՎՈՐՄԱՆ</w:t>
      </w:r>
      <w:r w:rsidRPr="00513A86">
        <w:rPr>
          <w:rFonts w:ascii="GHEA Grapalat" w:hAnsi="GHEA Grapalat"/>
          <w:sz w:val="20"/>
          <w:lang w:val="es-ES"/>
        </w:rPr>
        <w:t xml:space="preserve"> </w:t>
      </w:r>
      <w:r w:rsidRPr="00513A86">
        <w:rPr>
          <w:rFonts w:ascii="GHEA Grapalat" w:hAnsi="GHEA Grapalat" w:cs="Sylfaen"/>
          <w:sz w:val="20"/>
        </w:rPr>
        <w:t>ՉԱՓԱՆԻՇՆԵՐԸ</w:t>
      </w:r>
      <w:r w:rsidRPr="00513A86">
        <w:rPr>
          <w:rFonts w:ascii="GHEA Grapalat" w:hAnsi="GHEA Grapalat"/>
          <w:sz w:val="20"/>
          <w:lang w:val="es-ES"/>
        </w:rPr>
        <w:t xml:space="preserve">  ԵՎ </w:t>
      </w:r>
      <w:r w:rsidRPr="00513A86">
        <w:rPr>
          <w:rFonts w:ascii="GHEA Grapalat" w:hAnsi="GHEA Grapalat" w:cs="Sylfaen"/>
          <w:sz w:val="20"/>
        </w:rPr>
        <w:t>ԴՐԱՆՑ</w:t>
      </w:r>
      <w:r w:rsidRPr="00513A86">
        <w:rPr>
          <w:rFonts w:ascii="GHEA Grapalat" w:hAnsi="GHEA Grapalat"/>
          <w:sz w:val="20"/>
          <w:lang w:val="es-ES"/>
        </w:rPr>
        <w:t xml:space="preserve"> </w:t>
      </w:r>
      <w:r w:rsidRPr="00513A86">
        <w:rPr>
          <w:rFonts w:ascii="GHEA Grapalat" w:hAnsi="GHEA Grapalat" w:cs="Sylfaen"/>
          <w:sz w:val="20"/>
          <w:lang w:val="es-ES"/>
        </w:rPr>
        <w:t>Գ</w:t>
      </w:r>
      <w:r w:rsidRPr="00513A86">
        <w:rPr>
          <w:rFonts w:ascii="GHEA Grapalat" w:hAnsi="GHEA Grapalat" w:cs="Sylfaen"/>
          <w:sz w:val="20"/>
        </w:rPr>
        <w:t>ՆԱՀԱՏՄԱՆ</w:t>
      </w:r>
      <w:r w:rsidRPr="00513A86">
        <w:rPr>
          <w:rFonts w:ascii="GHEA Grapalat" w:hAnsi="GHEA Grapalat"/>
          <w:sz w:val="20"/>
          <w:lang w:val="es-ES"/>
        </w:rPr>
        <w:t xml:space="preserve"> </w:t>
      </w:r>
      <w:r w:rsidRPr="00513A86">
        <w:rPr>
          <w:rFonts w:ascii="GHEA Grapalat" w:hAnsi="GHEA Grapalat" w:cs="Sylfaen"/>
          <w:sz w:val="20"/>
        </w:rPr>
        <w:t>ԿԱՐ</w:t>
      </w:r>
      <w:r w:rsidRPr="00513A86">
        <w:rPr>
          <w:rFonts w:ascii="GHEA Grapalat" w:hAnsi="GHEA Grapalat" w:cs="Sylfaen"/>
          <w:sz w:val="20"/>
          <w:lang w:val="es-ES"/>
        </w:rPr>
        <w:t>Գ</w:t>
      </w:r>
      <w:r w:rsidRPr="00513A86">
        <w:rPr>
          <w:rFonts w:ascii="GHEA Grapalat" w:hAnsi="GHEA Grapalat" w:cs="Sylfaen"/>
          <w:sz w:val="20"/>
        </w:rPr>
        <w:t>Ը</w:t>
      </w:r>
      <w:r w:rsidRPr="00513A86">
        <w:rPr>
          <w:rFonts w:ascii="GHEA Grapalat" w:hAnsi="GHEA Grapalat"/>
          <w:sz w:val="20"/>
          <w:lang w:val="es-ES"/>
        </w:rPr>
        <w:t xml:space="preserve"> </w:t>
      </w:r>
    </w:p>
    <w:p w:rsidR="00B10987" w:rsidRPr="00513A86" w:rsidRDefault="00B10987" w:rsidP="00B10987">
      <w:pPr>
        <w:ind w:firstLine="567"/>
        <w:jc w:val="both"/>
        <w:rPr>
          <w:rFonts w:ascii="GHEA Grapalat" w:hAnsi="GHEA Grapalat"/>
          <w:lang w:val="es-ES"/>
        </w:rPr>
      </w:pPr>
    </w:p>
    <w:p w:rsidR="00B10987" w:rsidRPr="00513A86" w:rsidRDefault="00B10987" w:rsidP="00B10987">
      <w:pPr>
        <w:ind w:firstLine="567"/>
        <w:jc w:val="both"/>
        <w:rPr>
          <w:rFonts w:ascii="GHEA Grapalat" w:hAnsi="GHEA Grapalat" w:cs="Arial Armenian"/>
          <w:sz w:val="20"/>
          <w:lang w:val="es-ES"/>
        </w:rPr>
      </w:pPr>
      <w:r w:rsidRPr="00513A86">
        <w:rPr>
          <w:rFonts w:ascii="GHEA Grapalat" w:hAnsi="GHEA Grapalat" w:cs="Arial Armenian"/>
          <w:sz w:val="20"/>
          <w:lang w:val="es-ES"/>
        </w:rPr>
        <w:t xml:space="preserve">2.1 </w:t>
      </w:r>
      <w:r w:rsidRPr="00513A86">
        <w:rPr>
          <w:rFonts w:ascii="GHEA Grapalat" w:hAnsi="GHEA Grapalat" w:cs="Sylfaen"/>
          <w:sz w:val="20"/>
        </w:rPr>
        <w:t>Սույն</w:t>
      </w:r>
      <w:r w:rsidRPr="00513A86">
        <w:rPr>
          <w:rFonts w:ascii="GHEA Grapalat" w:hAnsi="GHEA Grapalat" w:cs="Arial Armenian"/>
          <w:sz w:val="20"/>
          <w:lang w:val="es-ES"/>
        </w:rPr>
        <w:t xml:space="preserve">  ընթացակարգին </w:t>
      </w:r>
      <w:r w:rsidRPr="00513A86">
        <w:rPr>
          <w:rFonts w:ascii="GHEA Grapalat" w:hAnsi="GHEA Grapalat" w:cs="Sylfaen"/>
          <w:sz w:val="20"/>
        </w:rPr>
        <w:t>մասնակցելու</w:t>
      </w:r>
      <w:r w:rsidRPr="00513A86">
        <w:rPr>
          <w:rFonts w:ascii="GHEA Grapalat" w:hAnsi="GHEA Grapalat" w:cs="Arial Armenian"/>
          <w:sz w:val="20"/>
          <w:lang w:val="es-ES"/>
        </w:rPr>
        <w:t xml:space="preserve"> </w:t>
      </w:r>
      <w:r w:rsidRPr="00513A86">
        <w:rPr>
          <w:rFonts w:ascii="GHEA Grapalat" w:hAnsi="GHEA Grapalat" w:cs="Sylfaen"/>
          <w:sz w:val="20"/>
        </w:rPr>
        <w:t>իրավունք</w:t>
      </w:r>
      <w:r w:rsidRPr="00513A86">
        <w:rPr>
          <w:rFonts w:ascii="GHEA Grapalat" w:hAnsi="GHEA Grapalat" w:cs="Arial Armenian"/>
          <w:sz w:val="20"/>
          <w:lang w:val="es-ES"/>
        </w:rPr>
        <w:t xml:space="preserve"> </w:t>
      </w:r>
      <w:r w:rsidRPr="00513A86">
        <w:rPr>
          <w:rFonts w:ascii="GHEA Grapalat" w:hAnsi="GHEA Grapalat" w:cs="Sylfaen"/>
          <w:sz w:val="20"/>
        </w:rPr>
        <w:t>չունեն</w:t>
      </w:r>
      <w:r w:rsidRPr="00513A86">
        <w:rPr>
          <w:rFonts w:ascii="GHEA Grapalat" w:hAnsi="GHEA Grapalat" w:cs="Arial Armenian"/>
          <w:sz w:val="20"/>
          <w:lang w:val="es-ES"/>
        </w:rPr>
        <w:t xml:space="preserve"> </w:t>
      </w:r>
      <w:r w:rsidRPr="00513A86">
        <w:rPr>
          <w:rFonts w:ascii="GHEA Grapalat" w:hAnsi="GHEA Grapalat" w:cs="Sylfaen"/>
          <w:sz w:val="20"/>
        </w:rPr>
        <w:t>անձինք</w:t>
      </w:r>
      <w:r w:rsidRPr="00513A86">
        <w:rPr>
          <w:rFonts w:ascii="GHEA Grapalat" w:hAnsi="GHEA Grapalat" w:cs="Sylfaen"/>
          <w:sz w:val="20"/>
          <w:lang w:val="es-ES"/>
        </w:rPr>
        <w:t>.</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sz w:val="20"/>
          <w:szCs w:val="20"/>
          <w:lang w:val="es-ES"/>
        </w:rPr>
        <w:t xml:space="preserve">1)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դատական</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ճանաչվել</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սնանկ</w:t>
      </w:r>
      <w:r w:rsidRPr="00513A86">
        <w:rPr>
          <w:rFonts w:ascii="GHEA Grapalat" w:hAnsi="GHEA Grapalat"/>
          <w:sz w:val="20"/>
          <w:szCs w:val="20"/>
          <w:lang w:val="es-ES"/>
        </w:rPr>
        <w:t xml:space="preserve">. </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sz w:val="20"/>
          <w:szCs w:val="20"/>
          <w:lang w:val="es-ES"/>
        </w:rPr>
        <w:t xml:space="preserve">2)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sz w:val="20"/>
          <w:szCs w:val="20"/>
        </w:rPr>
        <w:t>հարկային</w:t>
      </w:r>
      <w:r w:rsidRPr="00513A86">
        <w:rPr>
          <w:rFonts w:ascii="GHEA Grapalat" w:hAnsi="GHEA Grapalat"/>
          <w:sz w:val="20"/>
          <w:szCs w:val="20"/>
          <w:lang w:val="es-ES"/>
        </w:rPr>
        <w:t xml:space="preserve"> </w:t>
      </w:r>
      <w:r w:rsidRPr="00513A86">
        <w:rPr>
          <w:rFonts w:ascii="GHEA Grapalat" w:hAnsi="GHEA Grapalat"/>
          <w:sz w:val="20"/>
          <w:szCs w:val="20"/>
        </w:rPr>
        <w:t>մարմնի</w:t>
      </w:r>
      <w:r w:rsidRPr="00513A86">
        <w:rPr>
          <w:rFonts w:ascii="GHEA Grapalat" w:hAnsi="GHEA Grapalat"/>
          <w:sz w:val="20"/>
          <w:szCs w:val="20"/>
          <w:lang w:val="es-ES"/>
        </w:rPr>
        <w:t xml:space="preserve"> </w:t>
      </w:r>
      <w:r w:rsidRPr="00513A86">
        <w:rPr>
          <w:rFonts w:ascii="GHEA Grapalat" w:hAnsi="GHEA Grapalat"/>
          <w:sz w:val="20"/>
          <w:szCs w:val="20"/>
        </w:rPr>
        <w:t>կողմից</w:t>
      </w:r>
      <w:r w:rsidRPr="00513A86">
        <w:rPr>
          <w:rFonts w:ascii="GHEA Grapalat" w:hAnsi="GHEA Grapalat"/>
          <w:sz w:val="20"/>
          <w:szCs w:val="20"/>
          <w:lang w:val="es-ES"/>
        </w:rPr>
        <w:t xml:space="preserve"> </w:t>
      </w:r>
      <w:r w:rsidRPr="00513A86">
        <w:rPr>
          <w:rFonts w:ascii="GHEA Grapalat" w:hAnsi="GHEA Grapalat"/>
          <w:sz w:val="20"/>
          <w:szCs w:val="20"/>
        </w:rPr>
        <w:t>վերահսկվող</w:t>
      </w:r>
      <w:r w:rsidRPr="00513A86">
        <w:rPr>
          <w:rFonts w:ascii="GHEA Grapalat" w:hAnsi="GHEA Grapalat"/>
          <w:sz w:val="20"/>
          <w:szCs w:val="20"/>
          <w:lang w:val="es-ES"/>
        </w:rPr>
        <w:t xml:space="preserve"> </w:t>
      </w:r>
      <w:r w:rsidRPr="00513A86">
        <w:rPr>
          <w:rFonts w:ascii="GHEA Grapalat" w:hAnsi="GHEA Grapalat"/>
          <w:sz w:val="20"/>
          <w:szCs w:val="20"/>
        </w:rPr>
        <w:t>եկամուտների</w:t>
      </w:r>
      <w:r w:rsidRPr="00513A86">
        <w:rPr>
          <w:rFonts w:ascii="GHEA Grapalat" w:hAnsi="GHEA Grapalat"/>
          <w:sz w:val="20"/>
          <w:szCs w:val="20"/>
          <w:lang w:val="es-ES"/>
        </w:rPr>
        <w:t xml:space="preserve"> </w:t>
      </w:r>
      <w:r w:rsidRPr="00513A86">
        <w:rPr>
          <w:rFonts w:ascii="GHEA Grapalat" w:hAnsi="GHEA Grapalat"/>
          <w:sz w:val="20"/>
          <w:szCs w:val="20"/>
        </w:rPr>
        <w:t>գծով</w:t>
      </w:r>
      <w:r w:rsidRPr="00513A86">
        <w:rPr>
          <w:rFonts w:ascii="GHEA Grapalat" w:hAnsi="GHEA Grapalat"/>
          <w:sz w:val="20"/>
          <w:szCs w:val="20"/>
          <w:lang w:val="es-ES"/>
        </w:rPr>
        <w:t xml:space="preserve"> </w:t>
      </w:r>
      <w:r w:rsidRPr="00513A86">
        <w:rPr>
          <w:rFonts w:ascii="GHEA Grapalat" w:hAnsi="GHEA Grapalat" w:cs="Sylfaen"/>
          <w:sz w:val="20"/>
          <w:szCs w:val="20"/>
        </w:rPr>
        <w:t>ունեն</w:t>
      </w:r>
      <w:r w:rsidRPr="00513A86">
        <w:rPr>
          <w:rFonts w:ascii="GHEA Grapalat" w:hAnsi="GHEA Grapalat"/>
          <w:sz w:val="20"/>
          <w:szCs w:val="20"/>
          <w:lang w:val="es-ES"/>
        </w:rPr>
        <w:t xml:space="preserve"> </w:t>
      </w:r>
      <w:r w:rsidRPr="00513A86">
        <w:rPr>
          <w:rFonts w:ascii="GHEA Grapalat" w:hAnsi="GHEA Grapalat" w:cs="Sylfaen"/>
          <w:sz w:val="20"/>
          <w:szCs w:val="20"/>
        </w:rPr>
        <w:t>իրենց</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ներկայացրած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գնային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առաջարկի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մինչև</w:t>
      </w:r>
      <w:r w:rsidRPr="00513A86">
        <w:rPr>
          <w:rFonts w:ascii="GHEA Grapalat" w:hAnsi="GHEA Grapalat" w:cs="Sylfaen"/>
          <w:sz w:val="20"/>
          <w:szCs w:val="20"/>
          <w:lang w:val="es-ES"/>
        </w:rPr>
        <w:t xml:space="preserve"> </w:t>
      </w:r>
      <w:r w:rsidRPr="00513A86">
        <w:rPr>
          <w:rFonts w:ascii="GHEA Grapalat" w:hAnsi="GHEA Grapalat" w:cs="Sylfaen"/>
          <w:sz w:val="20"/>
          <w:szCs w:val="20"/>
        </w:rPr>
        <w:t>մեկ</w:t>
      </w:r>
      <w:r w:rsidRPr="00513A86">
        <w:rPr>
          <w:rFonts w:ascii="GHEA Grapalat" w:hAnsi="GHEA Grapalat" w:cs="Sylfaen"/>
          <w:sz w:val="20"/>
          <w:szCs w:val="20"/>
          <w:lang w:val="es-ES"/>
        </w:rPr>
        <w:t xml:space="preserve"> </w:t>
      </w:r>
      <w:r w:rsidRPr="00513A86">
        <w:rPr>
          <w:rFonts w:ascii="GHEA Grapalat" w:hAnsi="GHEA Grapalat" w:cs="Sylfaen"/>
          <w:sz w:val="20"/>
          <w:szCs w:val="20"/>
        </w:rPr>
        <w:t>տոկոսը</w:t>
      </w:r>
      <w:r w:rsidRPr="00513A86">
        <w:rPr>
          <w:rFonts w:ascii="GHEA Grapalat" w:hAnsi="GHEA Grapalat" w:cs="Sylfaen"/>
          <w:sz w:val="20"/>
          <w:szCs w:val="20"/>
          <w:lang w:val="es-ES"/>
        </w:rPr>
        <w:t xml:space="preserve">, </w:t>
      </w:r>
      <w:r w:rsidRPr="00513A86">
        <w:rPr>
          <w:rFonts w:ascii="GHEA Grapalat" w:hAnsi="GHEA Grapalat" w:cs="Sylfaen"/>
          <w:sz w:val="20"/>
          <w:szCs w:val="20"/>
        </w:rPr>
        <w:t>բայց</w:t>
      </w:r>
      <w:r w:rsidRPr="00513A86">
        <w:rPr>
          <w:rFonts w:ascii="GHEA Grapalat" w:hAnsi="GHEA Grapalat" w:cs="Sylfaen"/>
          <w:sz w:val="20"/>
          <w:szCs w:val="20"/>
          <w:lang w:val="es-ES"/>
        </w:rPr>
        <w:t xml:space="preserve"> </w:t>
      </w:r>
      <w:r w:rsidRPr="00513A86">
        <w:rPr>
          <w:rFonts w:ascii="GHEA Grapalat" w:hAnsi="GHEA Grapalat" w:cs="Sylfaen"/>
          <w:sz w:val="20"/>
          <w:szCs w:val="20"/>
        </w:rPr>
        <w:t>ոչ</w:t>
      </w:r>
      <w:r w:rsidRPr="00513A86">
        <w:rPr>
          <w:rFonts w:ascii="GHEA Grapalat" w:hAnsi="GHEA Grapalat" w:cs="Sylfaen"/>
          <w:sz w:val="20"/>
          <w:szCs w:val="20"/>
          <w:lang w:val="es-ES"/>
        </w:rPr>
        <w:t xml:space="preserve"> </w:t>
      </w:r>
      <w:r w:rsidRPr="00513A86">
        <w:rPr>
          <w:rFonts w:ascii="GHEA Grapalat" w:hAnsi="GHEA Grapalat" w:cs="Sylfaen"/>
          <w:sz w:val="20"/>
          <w:szCs w:val="20"/>
        </w:rPr>
        <w:t>ավելի</w:t>
      </w:r>
      <w:r w:rsidRPr="00513A86">
        <w:rPr>
          <w:rFonts w:ascii="GHEA Grapalat" w:hAnsi="GHEA Grapalat" w:cs="Sylfaen"/>
          <w:sz w:val="20"/>
          <w:szCs w:val="20"/>
          <w:lang w:val="es-ES"/>
        </w:rPr>
        <w:t xml:space="preserve">, </w:t>
      </w:r>
      <w:r w:rsidRPr="00513A86">
        <w:rPr>
          <w:rFonts w:ascii="GHEA Grapalat" w:hAnsi="GHEA Grapalat" w:cs="Sylfaen"/>
          <w:sz w:val="20"/>
          <w:szCs w:val="20"/>
        </w:rPr>
        <w:t>քան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հիսուն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հազար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Հայաստանի</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Հանրապետության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դրամը</w:t>
      </w:r>
      <w:r w:rsidRPr="00513A86">
        <w:rPr>
          <w:rFonts w:ascii="GHEA Grapalat" w:hAnsi="GHEA Grapalat" w:cs="Sylfaen"/>
          <w:sz w:val="20"/>
          <w:szCs w:val="20"/>
          <w:lang w:val="es-ES"/>
        </w:rPr>
        <w:t xml:space="preserve"> </w:t>
      </w:r>
      <w:r w:rsidRPr="00513A86">
        <w:rPr>
          <w:rFonts w:ascii="GHEA Grapalat" w:hAnsi="GHEA Grapalat"/>
          <w:sz w:val="20"/>
          <w:szCs w:val="20"/>
        </w:rPr>
        <w:t>գերազանցող</w:t>
      </w:r>
      <w:r w:rsidRPr="00513A86">
        <w:rPr>
          <w:rFonts w:ascii="GHEA Grapalat" w:hAnsi="GHEA Grapalat"/>
          <w:sz w:val="20"/>
          <w:szCs w:val="20"/>
          <w:lang w:val="es-ES"/>
        </w:rPr>
        <w:t xml:space="preserve"> </w:t>
      </w:r>
      <w:r w:rsidRPr="00513A86">
        <w:rPr>
          <w:rFonts w:ascii="GHEA Grapalat" w:hAnsi="GHEA Grapalat"/>
          <w:sz w:val="20"/>
          <w:szCs w:val="20"/>
        </w:rPr>
        <w:t>ժամկետանց</w:t>
      </w:r>
      <w:r w:rsidRPr="00513A86">
        <w:rPr>
          <w:rFonts w:ascii="GHEA Grapalat" w:hAnsi="GHEA Grapalat"/>
          <w:sz w:val="20"/>
          <w:szCs w:val="20"/>
          <w:lang w:val="es-ES"/>
        </w:rPr>
        <w:t xml:space="preserve"> </w:t>
      </w:r>
      <w:r w:rsidRPr="00513A86">
        <w:rPr>
          <w:rFonts w:ascii="GHEA Grapalat" w:hAnsi="GHEA Grapalat"/>
          <w:sz w:val="20"/>
          <w:szCs w:val="20"/>
        </w:rPr>
        <w:t>պարտավորություններ</w:t>
      </w:r>
      <w:r w:rsidRPr="00513A86">
        <w:rPr>
          <w:rFonts w:ascii="GHEA Grapalat" w:hAnsi="GHEA Grapalat"/>
          <w:sz w:val="20"/>
          <w:szCs w:val="20"/>
          <w:lang w:val="es-ES"/>
        </w:rPr>
        <w:t>.</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sz w:val="20"/>
          <w:szCs w:val="20"/>
          <w:lang w:val="es-ES"/>
        </w:rPr>
        <w:t xml:space="preserve">3)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cs="Sylfaen"/>
          <w:sz w:val="20"/>
          <w:szCs w:val="20"/>
        </w:rPr>
        <w:t>գործադիր</w:t>
      </w:r>
      <w:r w:rsidRPr="00513A86">
        <w:rPr>
          <w:rFonts w:ascii="GHEA Grapalat" w:hAnsi="GHEA Grapalat"/>
          <w:sz w:val="20"/>
          <w:szCs w:val="20"/>
          <w:lang w:val="es-ES"/>
        </w:rPr>
        <w:t xml:space="preserve"> </w:t>
      </w:r>
      <w:r w:rsidRPr="00513A86">
        <w:rPr>
          <w:rFonts w:ascii="GHEA Grapalat" w:hAnsi="GHEA Grapalat" w:cs="Sylfaen"/>
          <w:sz w:val="20"/>
          <w:szCs w:val="20"/>
        </w:rPr>
        <w:t>մարմնի</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ներկայացուցիչը</w:t>
      </w:r>
      <w:r w:rsidRPr="00513A86">
        <w:rPr>
          <w:rFonts w:ascii="GHEA Grapalat" w:hAnsi="GHEA Grapalat"/>
          <w:sz w:val="20"/>
          <w:szCs w:val="20"/>
          <w:lang w:val="es-ES"/>
        </w:rPr>
        <w:t xml:space="preserve"> </w:t>
      </w:r>
      <w:r w:rsidRPr="00513A86">
        <w:rPr>
          <w:rFonts w:ascii="GHEA Grapalat" w:hAnsi="GHEA Grapalat" w:cs="Sylfaen"/>
          <w:sz w:val="20"/>
          <w:szCs w:val="20"/>
        </w:rPr>
        <w:t>հայտը</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cs="Sylfaen"/>
          <w:sz w:val="20"/>
          <w:szCs w:val="20"/>
        </w:rPr>
        <w:t>օրվան</w:t>
      </w:r>
      <w:r w:rsidRPr="00513A86">
        <w:rPr>
          <w:rFonts w:ascii="GHEA Grapalat" w:hAnsi="GHEA Grapalat"/>
          <w:sz w:val="20"/>
          <w:szCs w:val="20"/>
          <w:lang w:val="es-ES"/>
        </w:rPr>
        <w:t xml:space="preserve"> </w:t>
      </w:r>
      <w:r w:rsidRPr="00513A86">
        <w:rPr>
          <w:rFonts w:ascii="GHEA Grapalat" w:hAnsi="GHEA Grapalat" w:cs="Sylfaen"/>
          <w:sz w:val="20"/>
          <w:szCs w:val="20"/>
        </w:rPr>
        <w:t>նախորդող</w:t>
      </w:r>
      <w:r w:rsidRPr="00513A86">
        <w:rPr>
          <w:rFonts w:ascii="GHEA Grapalat" w:hAnsi="GHEA Grapalat"/>
          <w:sz w:val="20"/>
          <w:szCs w:val="20"/>
          <w:lang w:val="es-ES"/>
        </w:rPr>
        <w:t xml:space="preserve"> </w:t>
      </w:r>
      <w:r w:rsidRPr="00513A86">
        <w:rPr>
          <w:rFonts w:ascii="GHEA Grapalat" w:hAnsi="GHEA Grapalat" w:cs="Sylfaen"/>
          <w:sz w:val="20"/>
          <w:szCs w:val="20"/>
        </w:rPr>
        <w:t>երեք</w:t>
      </w:r>
      <w:r w:rsidRPr="00513A86">
        <w:rPr>
          <w:rFonts w:ascii="GHEA Grapalat" w:hAnsi="GHEA Grapalat"/>
          <w:sz w:val="20"/>
          <w:szCs w:val="20"/>
          <w:lang w:val="es-ES"/>
        </w:rPr>
        <w:t xml:space="preserve"> </w:t>
      </w:r>
      <w:r w:rsidRPr="00513A86">
        <w:rPr>
          <w:rFonts w:ascii="GHEA Grapalat" w:hAnsi="GHEA Grapalat" w:cs="Sylfaen"/>
          <w:sz w:val="20"/>
          <w:szCs w:val="20"/>
        </w:rPr>
        <w:t>տարիների</w:t>
      </w:r>
      <w:r w:rsidRPr="00513A86">
        <w:rPr>
          <w:rFonts w:ascii="GHEA Grapalat" w:hAnsi="GHEA Grapalat"/>
          <w:sz w:val="20"/>
          <w:szCs w:val="20"/>
          <w:lang w:val="es-ES"/>
        </w:rPr>
        <w:t xml:space="preserve"> </w:t>
      </w:r>
      <w:r w:rsidRPr="00513A86">
        <w:rPr>
          <w:rFonts w:ascii="GHEA Grapalat" w:hAnsi="GHEA Grapalat" w:cs="Sylfaen"/>
          <w:sz w:val="20"/>
          <w:szCs w:val="20"/>
        </w:rPr>
        <w:t>ընթացքում</w:t>
      </w:r>
      <w:r w:rsidRPr="00513A86">
        <w:rPr>
          <w:rFonts w:ascii="GHEA Grapalat" w:hAnsi="GHEA Grapalat"/>
          <w:sz w:val="20"/>
          <w:szCs w:val="20"/>
          <w:lang w:val="es-ES"/>
        </w:rPr>
        <w:t xml:space="preserve"> </w:t>
      </w:r>
      <w:r w:rsidRPr="00513A86">
        <w:rPr>
          <w:rFonts w:ascii="GHEA Grapalat" w:hAnsi="GHEA Grapalat" w:cs="Sylfaen"/>
          <w:sz w:val="20"/>
          <w:szCs w:val="20"/>
        </w:rPr>
        <w:t>դատապարտված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եղել</w:t>
      </w:r>
      <w:r w:rsidRPr="00513A86">
        <w:rPr>
          <w:rFonts w:ascii="GHEA Grapalat" w:hAnsi="GHEA Grapalat"/>
          <w:sz w:val="20"/>
          <w:szCs w:val="20"/>
          <w:lang w:val="es-ES"/>
        </w:rPr>
        <w:t xml:space="preserve"> </w:t>
      </w:r>
      <w:r w:rsidRPr="00513A86">
        <w:rPr>
          <w:rFonts w:ascii="GHEA Grapalat" w:hAnsi="GHEA Grapalat"/>
          <w:sz w:val="20"/>
          <w:szCs w:val="20"/>
        </w:rPr>
        <w:t>ահաբեկչության</w:t>
      </w:r>
      <w:r w:rsidRPr="00513A86">
        <w:rPr>
          <w:rFonts w:ascii="GHEA Grapalat" w:hAnsi="GHEA Grapalat"/>
          <w:sz w:val="20"/>
          <w:szCs w:val="20"/>
          <w:lang w:val="es-ES"/>
        </w:rPr>
        <w:t xml:space="preserve"> </w:t>
      </w:r>
      <w:r w:rsidRPr="00513A86">
        <w:rPr>
          <w:rFonts w:ascii="GHEA Grapalat" w:hAnsi="GHEA Grapalat"/>
          <w:sz w:val="20"/>
          <w:szCs w:val="20"/>
        </w:rPr>
        <w:t>ֆինանսավորման</w:t>
      </w:r>
      <w:r w:rsidRPr="00513A86">
        <w:rPr>
          <w:rFonts w:ascii="GHEA Grapalat" w:hAnsi="GHEA Grapalat"/>
          <w:sz w:val="20"/>
          <w:szCs w:val="20"/>
          <w:lang w:val="es-ES"/>
        </w:rPr>
        <w:t xml:space="preserve">, </w:t>
      </w:r>
      <w:r w:rsidRPr="00513A86">
        <w:rPr>
          <w:rFonts w:ascii="GHEA Grapalat" w:hAnsi="GHEA Grapalat"/>
          <w:sz w:val="20"/>
          <w:szCs w:val="20"/>
        </w:rPr>
        <w:t>երեխայի</w:t>
      </w:r>
      <w:r w:rsidRPr="00513A86">
        <w:rPr>
          <w:rFonts w:ascii="GHEA Grapalat" w:hAnsi="GHEA Grapalat"/>
          <w:sz w:val="20"/>
          <w:szCs w:val="20"/>
          <w:lang w:val="es-ES"/>
        </w:rPr>
        <w:t xml:space="preserve"> </w:t>
      </w:r>
      <w:r w:rsidRPr="00513A86">
        <w:rPr>
          <w:rFonts w:ascii="GHEA Grapalat" w:hAnsi="GHEA Grapalat"/>
          <w:sz w:val="20"/>
          <w:szCs w:val="20"/>
        </w:rPr>
        <w:t>շահագործման</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մարդկային</w:t>
      </w:r>
      <w:r w:rsidRPr="00513A86">
        <w:rPr>
          <w:rFonts w:ascii="GHEA Grapalat" w:hAnsi="GHEA Grapalat"/>
          <w:sz w:val="20"/>
          <w:szCs w:val="20"/>
          <w:lang w:val="es-ES"/>
        </w:rPr>
        <w:t xml:space="preserve"> </w:t>
      </w:r>
      <w:r w:rsidRPr="00513A86">
        <w:rPr>
          <w:rFonts w:ascii="GHEA Grapalat" w:hAnsi="GHEA Grapalat"/>
          <w:sz w:val="20"/>
          <w:szCs w:val="20"/>
        </w:rPr>
        <w:t>թրաֆիքինգ</w:t>
      </w:r>
      <w:r w:rsidRPr="00513A86">
        <w:rPr>
          <w:rFonts w:ascii="GHEA Grapalat" w:hAnsi="GHEA Grapalat"/>
          <w:sz w:val="20"/>
          <w:szCs w:val="20"/>
          <w:lang w:val="es-ES"/>
        </w:rPr>
        <w:t xml:space="preserve"> </w:t>
      </w:r>
      <w:r w:rsidRPr="00513A86">
        <w:rPr>
          <w:rFonts w:ascii="GHEA Grapalat" w:hAnsi="GHEA Grapalat"/>
          <w:sz w:val="20"/>
          <w:szCs w:val="20"/>
        </w:rPr>
        <w:t>ներառող</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հանցագործության</w:t>
      </w:r>
      <w:r w:rsidRPr="00513A86">
        <w:rPr>
          <w:rFonts w:ascii="GHEA Grapalat" w:hAnsi="GHEA Grapalat"/>
          <w:sz w:val="20"/>
          <w:szCs w:val="20"/>
          <w:lang w:val="es-ES"/>
        </w:rPr>
        <w:t xml:space="preserve">, </w:t>
      </w:r>
      <w:r w:rsidRPr="00513A86">
        <w:rPr>
          <w:rFonts w:ascii="GHEA Grapalat" w:hAnsi="GHEA Grapalat" w:cs="Sylfaen"/>
          <w:sz w:val="20"/>
          <w:szCs w:val="20"/>
        </w:rPr>
        <w:t>հանցավոր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համագործակցություն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ստեղծելու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կաշառք</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ստանալու</w:t>
      </w:r>
      <w:r w:rsidRPr="00513A86">
        <w:rPr>
          <w:rFonts w:ascii="GHEA Grapalat" w:hAnsi="GHEA Grapalat"/>
          <w:sz w:val="20"/>
          <w:szCs w:val="20"/>
          <w:lang w:val="es-ES"/>
        </w:rPr>
        <w:t xml:space="preserve">, </w:t>
      </w:r>
      <w:r w:rsidRPr="00513A86">
        <w:rPr>
          <w:rFonts w:ascii="GHEA Grapalat" w:hAnsi="GHEA Grapalat"/>
          <w:sz w:val="20"/>
          <w:szCs w:val="20"/>
        </w:rPr>
        <w:t>կաշառք</w:t>
      </w:r>
      <w:r w:rsidRPr="00513A86">
        <w:rPr>
          <w:rFonts w:ascii="GHEA Grapalat" w:hAnsi="GHEA Grapalat"/>
          <w:sz w:val="20"/>
          <w:szCs w:val="20"/>
          <w:lang w:val="es-ES"/>
        </w:rPr>
        <w:t xml:space="preserve"> </w:t>
      </w:r>
      <w:r w:rsidRPr="00513A86">
        <w:rPr>
          <w:rFonts w:ascii="GHEA Grapalat" w:hAnsi="GHEA Grapalat"/>
          <w:sz w:val="20"/>
          <w:szCs w:val="20"/>
        </w:rPr>
        <w:t>տալու</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կաշառքի</w:t>
      </w:r>
      <w:r w:rsidRPr="00513A86">
        <w:rPr>
          <w:rFonts w:ascii="GHEA Grapalat" w:hAnsi="GHEA Grapalat"/>
          <w:sz w:val="20"/>
          <w:szCs w:val="20"/>
          <w:lang w:val="es-ES"/>
        </w:rPr>
        <w:t xml:space="preserve"> </w:t>
      </w:r>
      <w:r w:rsidRPr="00513A86">
        <w:rPr>
          <w:rFonts w:ascii="GHEA Grapalat" w:hAnsi="GHEA Grapalat"/>
          <w:sz w:val="20"/>
          <w:szCs w:val="20"/>
        </w:rPr>
        <w:t>միջնորդության</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նախատեսված</w:t>
      </w:r>
      <w:r w:rsidRPr="00513A86">
        <w:rPr>
          <w:rFonts w:ascii="GHEA Grapalat" w:hAnsi="GHEA Grapalat"/>
          <w:sz w:val="20"/>
          <w:szCs w:val="20"/>
          <w:lang w:val="es-ES"/>
        </w:rPr>
        <w:t xml:space="preserve"> </w:t>
      </w:r>
      <w:r w:rsidRPr="00513A86">
        <w:rPr>
          <w:rFonts w:ascii="GHEA Grapalat" w:hAnsi="GHEA Grapalat"/>
          <w:sz w:val="20"/>
          <w:szCs w:val="20"/>
        </w:rPr>
        <w:t>տնտեսական</w:t>
      </w:r>
      <w:r w:rsidRPr="00513A86">
        <w:rPr>
          <w:rFonts w:ascii="GHEA Grapalat" w:hAnsi="GHEA Grapalat"/>
          <w:sz w:val="20"/>
          <w:szCs w:val="20"/>
          <w:lang w:val="es-ES"/>
        </w:rPr>
        <w:t xml:space="preserve"> </w:t>
      </w:r>
      <w:r w:rsidRPr="00513A86">
        <w:rPr>
          <w:rFonts w:ascii="GHEA Grapalat" w:hAnsi="GHEA Grapalat"/>
          <w:sz w:val="20"/>
          <w:szCs w:val="20"/>
        </w:rPr>
        <w:t>գործունեության</w:t>
      </w:r>
      <w:r w:rsidRPr="00513A86">
        <w:rPr>
          <w:rFonts w:ascii="GHEA Grapalat" w:hAnsi="GHEA Grapalat"/>
          <w:sz w:val="20"/>
          <w:szCs w:val="20"/>
          <w:lang w:val="es-ES"/>
        </w:rPr>
        <w:t xml:space="preserve"> </w:t>
      </w:r>
      <w:r w:rsidRPr="00513A86">
        <w:rPr>
          <w:rFonts w:ascii="GHEA Grapalat" w:hAnsi="GHEA Grapalat"/>
          <w:sz w:val="20"/>
          <w:szCs w:val="20"/>
        </w:rPr>
        <w:t>դեմ</w:t>
      </w:r>
      <w:r w:rsidRPr="00513A86">
        <w:rPr>
          <w:rFonts w:ascii="GHEA Grapalat" w:hAnsi="GHEA Grapalat"/>
          <w:sz w:val="20"/>
          <w:szCs w:val="20"/>
          <w:lang w:val="es-ES"/>
        </w:rPr>
        <w:t xml:space="preserve"> </w:t>
      </w:r>
      <w:r w:rsidRPr="00513A86">
        <w:rPr>
          <w:rFonts w:ascii="GHEA Grapalat" w:hAnsi="GHEA Grapalat"/>
          <w:sz w:val="20"/>
          <w:szCs w:val="20"/>
        </w:rPr>
        <w:t>ուղղված</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հանցագործությունների</w:t>
      </w:r>
      <w:r w:rsidRPr="00513A86">
        <w:rPr>
          <w:rFonts w:ascii="GHEA Grapalat" w:hAnsi="GHEA Grapalat"/>
          <w:sz w:val="20"/>
          <w:szCs w:val="20"/>
          <w:lang w:val="es-ES"/>
        </w:rPr>
        <w:t xml:space="preserve"> </w:t>
      </w:r>
      <w:r w:rsidRPr="00513A86">
        <w:rPr>
          <w:rFonts w:ascii="GHEA Grapalat" w:hAnsi="GHEA Grapalat"/>
          <w:sz w:val="20"/>
          <w:szCs w:val="20"/>
        </w:rPr>
        <w:t>համար</w:t>
      </w:r>
      <w:r w:rsidRPr="00513A86">
        <w:rPr>
          <w:rFonts w:ascii="GHEA Grapalat" w:hAnsi="GHEA Grapalat"/>
          <w:sz w:val="20"/>
          <w:szCs w:val="20"/>
          <w:lang w:val="es-ES"/>
        </w:rPr>
        <w:t>,</w:t>
      </w:r>
      <w:r w:rsidRPr="00513A86">
        <w:rPr>
          <w:rFonts w:ascii="GHEA Grapalat" w:hAnsi="GHEA Grapalat" w:cs="Sylfaen"/>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sz w:val="20"/>
          <w:szCs w:val="20"/>
          <w:lang w:val="es-ES"/>
        </w:rPr>
        <w:t xml:space="preserve">, </w:t>
      </w:r>
      <w:r w:rsidRPr="00513A86">
        <w:rPr>
          <w:rFonts w:ascii="GHEA Grapalat" w:hAnsi="GHEA Grapalat" w:cs="Sylfaen"/>
          <w:sz w:val="20"/>
          <w:szCs w:val="20"/>
        </w:rPr>
        <w:t>երբ</w:t>
      </w:r>
      <w:r w:rsidRPr="00513A86">
        <w:rPr>
          <w:rFonts w:ascii="GHEA Grapalat" w:hAnsi="GHEA Grapalat"/>
          <w:sz w:val="20"/>
          <w:szCs w:val="20"/>
          <w:lang w:val="es-ES"/>
        </w:rPr>
        <w:t xml:space="preserve"> </w:t>
      </w:r>
      <w:r w:rsidRPr="00513A86">
        <w:rPr>
          <w:rFonts w:ascii="GHEA Grapalat" w:hAnsi="GHEA Grapalat" w:cs="Sylfaen"/>
          <w:sz w:val="20"/>
          <w:szCs w:val="20"/>
        </w:rPr>
        <w:t>դատվածությունը</w:t>
      </w:r>
      <w:r w:rsidRPr="00513A86">
        <w:rPr>
          <w:rFonts w:ascii="GHEA Grapalat" w:hAnsi="GHEA Grapalat"/>
          <w:sz w:val="20"/>
          <w:szCs w:val="20"/>
          <w:lang w:val="es-ES"/>
        </w:rPr>
        <w:t xml:space="preserve"> </w:t>
      </w:r>
      <w:r w:rsidRPr="00513A86">
        <w:rPr>
          <w:rFonts w:ascii="GHEA Grapalat" w:hAnsi="GHEA Grapalat" w:cs="Sylfaen"/>
          <w:sz w:val="20"/>
          <w:szCs w:val="20"/>
        </w:rPr>
        <w:t>օրենքով</w:t>
      </w:r>
      <w:r w:rsidRPr="00513A86">
        <w:rPr>
          <w:rFonts w:ascii="GHEA Grapalat" w:hAnsi="GHEA Grapalat"/>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հանված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մարված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cs="Sylfaen"/>
          <w:sz w:val="20"/>
          <w:szCs w:val="20"/>
          <w:lang w:val="es-ES"/>
        </w:rPr>
        <w:t>4)</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sz w:val="20"/>
          <w:szCs w:val="20"/>
        </w:rPr>
        <w:t>վերաբերյալ</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ներկայացվելու</w:t>
      </w:r>
      <w:r w:rsidRPr="00513A86">
        <w:rPr>
          <w:rFonts w:ascii="GHEA Grapalat" w:hAnsi="GHEA Grapalat"/>
          <w:sz w:val="20"/>
          <w:szCs w:val="20"/>
          <w:lang w:val="es-ES"/>
        </w:rPr>
        <w:t xml:space="preserve"> </w:t>
      </w:r>
      <w:r w:rsidRPr="00513A86">
        <w:rPr>
          <w:rFonts w:ascii="GHEA Grapalat" w:hAnsi="GHEA Grapalat"/>
          <w:sz w:val="20"/>
          <w:szCs w:val="20"/>
        </w:rPr>
        <w:t>օրվան</w:t>
      </w:r>
      <w:r w:rsidRPr="00513A86">
        <w:rPr>
          <w:rFonts w:ascii="GHEA Grapalat" w:hAnsi="GHEA Grapalat"/>
          <w:sz w:val="20"/>
          <w:szCs w:val="20"/>
          <w:lang w:val="es-ES"/>
        </w:rPr>
        <w:t xml:space="preserve"> </w:t>
      </w:r>
      <w:r w:rsidRPr="00513A86">
        <w:rPr>
          <w:rFonts w:ascii="GHEA Grapalat" w:hAnsi="GHEA Grapalat"/>
          <w:sz w:val="20"/>
          <w:szCs w:val="20"/>
        </w:rPr>
        <w:t>նախորդող</w:t>
      </w:r>
      <w:r w:rsidRPr="00513A86">
        <w:rPr>
          <w:rFonts w:ascii="GHEA Grapalat" w:hAnsi="GHEA Grapalat"/>
          <w:sz w:val="20"/>
          <w:szCs w:val="20"/>
          <w:lang w:val="es-ES"/>
        </w:rPr>
        <w:t xml:space="preserve"> </w:t>
      </w:r>
      <w:r w:rsidRPr="00513A86">
        <w:rPr>
          <w:rFonts w:ascii="GHEA Grapalat" w:hAnsi="GHEA Grapalat"/>
          <w:sz w:val="20"/>
          <w:szCs w:val="20"/>
        </w:rPr>
        <w:t>մեկ</w:t>
      </w:r>
      <w:r w:rsidRPr="00513A86">
        <w:rPr>
          <w:rFonts w:ascii="GHEA Grapalat" w:hAnsi="GHEA Grapalat"/>
          <w:sz w:val="20"/>
          <w:szCs w:val="20"/>
          <w:lang w:val="es-ES"/>
        </w:rPr>
        <w:t xml:space="preserve"> </w:t>
      </w:r>
      <w:r w:rsidRPr="00513A86">
        <w:rPr>
          <w:rFonts w:ascii="GHEA Grapalat" w:hAnsi="GHEA Grapalat"/>
          <w:sz w:val="20"/>
          <w:szCs w:val="20"/>
        </w:rPr>
        <w:t>տարվա</w:t>
      </w:r>
      <w:r w:rsidRPr="00513A86">
        <w:rPr>
          <w:rFonts w:ascii="GHEA Grapalat" w:hAnsi="GHEA Grapalat"/>
          <w:sz w:val="20"/>
          <w:szCs w:val="20"/>
          <w:lang w:val="es-ES"/>
        </w:rPr>
        <w:t xml:space="preserve"> </w:t>
      </w:r>
      <w:r w:rsidRPr="00513A86">
        <w:rPr>
          <w:rFonts w:ascii="GHEA Grapalat" w:hAnsi="GHEA Grapalat"/>
          <w:sz w:val="20"/>
          <w:szCs w:val="20"/>
        </w:rPr>
        <w:t>ընթացքում</w:t>
      </w:r>
      <w:r w:rsidRPr="00513A86">
        <w:rPr>
          <w:rFonts w:ascii="GHEA Grapalat" w:hAnsi="GHEA Grapalat"/>
          <w:sz w:val="20"/>
          <w:szCs w:val="20"/>
          <w:lang w:val="es-ES"/>
        </w:rPr>
        <w:t xml:space="preserve"> </w:t>
      </w:r>
      <w:r w:rsidRPr="00513A86">
        <w:rPr>
          <w:rFonts w:ascii="GHEA Grapalat" w:hAnsi="GHEA Grapalat"/>
          <w:sz w:val="20"/>
          <w:szCs w:val="20"/>
        </w:rPr>
        <w:t>առկա</w:t>
      </w:r>
      <w:r w:rsidRPr="00513A86">
        <w:rPr>
          <w:rFonts w:ascii="GHEA Grapalat" w:hAnsi="GHEA Grapalat"/>
          <w:sz w:val="20"/>
          <w:szCs w:val="20"/>
          <w:lang w:val="es-ES"/>
        </w:rPr>
        <w:t xml:space="preserve"> </w:t>
      </w:r>
      <w:r w:rsidRPr="00513A86">
        <w:rPr>
          <w:rFonts w:ascii="GHEA Grapalat" w:hAnsi="GHEA Grapalat"/>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կարգով</w:t>
      </w:r>
      <w:r w:rsidRPr="00513A86">
        <w:rPr>
          <w:rFonts w:ascii="GHEA Grapalat" w:hAnsi="GHEA Grapalat"/>
          <w:sz w:val="20"/>
          <w:szCs w:val="20"/>
          <w:lang w:val="es-ES"/>
        </w:rPr>
        <w:t xml:space="preserve"> </w:t>
      </w:r>
      <w:r w:rsidRPr="00513A86">
        <w:rPr>
          <w:rFonts w:ascii="GHEA Grapalat" w:hAnsi="GHEA Grapalat"/>
          <w:sz w:val="20"/>
          <w:szCs w:val="20"/>
        </w:rPr>
        <w:t>կայացված</w:t>
      </w:r>
      <w:r w:rsidRPr="00513A86">
        <w:rPr>
          <w:rFonts w:ascii="GHEA Grapalat" w:hAnsi="GHEA Grapalat"/>
          <w:sz w:val="20"/>
          <w:szCs w:val="20"/>
          <w:lang w:val="es-ES"/>
        </w:rPr>
        <w:t xml:space="preserve"> </w:t>
      </w:r>
      <w:r w:rsidRPr="00513A86">
        <w:rPr>
          <w:rFonts w:ascii="GHEA Grapalat" w:hAnsi="GHEA Grapalat"/>
          <w:sz w:val="20"/>
          <w:szCs w:val="20"/>
        </w:rPr>
        <w:t>անբողոքարկելի</w:t>
      </w:r>
      <w:r w:rsidRPr="00513A86">
        <w:rPr>
          <w:rFonts w:ascii="GHEA Grapalat" w:hAnsi="GHEA Grapalat"/>
          <w:sz w:val="20"/>
          <w:szCs w:val="20"/>
          <w:lang w:val="es-ES"/>
        </w:rPr>
        <w:t xml:space="preserve"> </w:t>
      </w:r>
      <w:r w:rsidRPr="00513A86">
        <w:rPr>
          <w:rFonts w:ascii="GHEA Grapalat" w:hAnsi="GHEA Grapalat"/>
          <w:sz w:val="20"/>
          <w:szCs w:val="20"/>
        </w:rPr>
        <w:t>վարչական</w:t>
      </w:r>
      <w:r w:rsidRPr="00513A86">
        <w:rPr>
          <w:rFonts w:ascii="GHEA Grapalat" w:hAnsi="GHEA Grapalat"/>
          <w:sz w:val="20"/>
          <w:szCs w:val="20"/>
          <w:lang w:val="es-ES"/>
        </w:rPr>
        <w:t xml:space="preserve"> </w:t>
      </w:r>
      <w:r w:rsidRPr="00513A86">
        <w:rPr>
          <w:rFonts w:ascii="GHEA Grapalat" w:hAnsi="GHEA Grapalat"/>
          <w:sz w:val="20"/>
          <w:szCs w:val="20"/>
        </w:rPr>
        <w:t>ակտ</w:t>
      </w:r>
      <w:r w:rsidRPr="00513A86">
        <w:rPr>
          <w:rFonts w:ascii="GHEA Grapalat" w:hAnsi="GHEA Grapalat"/>
          <w:sz w:val="20"/>
          <w:szCs w:val="20"/>
          <w:lang w:val="es-ES"/>
        </w:rPr>
        <w:t xml:space="preserve">` </w:t>
      </w:r>
      <w:r w:rsidRPr="00513A86">
        <w:rPr>
          <w:rFonts w:ascii="GHEA Grapalat" w:hAnsi="GHEA Grapalat"/>
          <w:sz w:val="20"/>
          <w:szCs w:val="20"/>
        </w:rPr>
        <w:t>գնումների</w:t>
      </w:r>
      <w:r w:rsidRPr="00513A86">
        <w:rPr>
          <w:rFonts w:ascii="GHEA Grapalat" w:hAnsi="GHEA Grapalat"/>
          <w:sz w:val="20"/>
          <w:szCs w:val="20"/>
          <w:lang w:val="es-ES"/>
        </w:rPr>
        <w:t xml:space="preserve"> </w:t>
      </w:r>
      <w:r w:rsidRPr="00513A86">
        <w:rPr>
          <w:rFonts w:ascii="GHEA Grapalat" w:hAnsi="GHEA Grapalat"/>
          <w:sz w:val="20"/>
          <w:szCs w:val="20"/>
        </w:rPr>
        <w:t>ոլորտում</w:t>
      </w:r>
      <w:r w:rsidRPr="00513A86">
        <w:rPr>
          <w:rFonts w:ascii="GHEA Grapalat" w:hAnsi="GHEA Grapalat"/>
          <w:sz w:val="20"/>
          <w:szCs w:val="20"/>
          <w:lang w:val="es-ES"/>
        </w:rPr>
        <w:t xml:space="preserve"> </w:t>
      </w:r>
      <w:r w:rsidRPr="00513A86">
        <w:rPr>
          <w:rFonts w:ascii="GHEA Grapalat" w:hAnsi="GHEA Grapalat" w:cs="Sylfaen"/>
          <w:sz w:val="20"/>
          <w:szCs w:val="20"/>
        </w:rPr>
        <w:t>հակամրցակցային</w:t>
      </w:r>
      <w:r w:rsidRPr="00513A86">
        <w:rPr>
          <w:rFonts w:ascii="GHEA Grapalat" w:hAnsi="GHEA Grapalat"/>
          <w:sz w:val="20"/>
          <w:szCs w:val="20"/>
          <w:lang w:val="es-ES"/>
        </w:rPr>
        <w:t xml:space="preserve"> </w:t>
      </w:r>
      <w:r w:rsidRPr="00513A86">
        <w:rPr>
          <w:rFonts w:ascii="GHEA Grapalat" w:hAnsi="GHEA Grapalat" w:cs="Sylfaen"/>
          <w:sz w:val="20"/>
          <w:szCs w:val="20"/>
        </w:rPr>
        <w:t>համաձայնության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գերիշխող</w:t>
      </w:r>
      <w:r w:rsidRPr="00513A86">
        <w:rPr>
          <w:rFonts w:ascii="GHEA Grapalat" w:hAnsi="GHEA Grapalat"/>
          <w:sz w:val="20"/>
          <w:szCs w:val="20"/>
          <w:lang w:val="es-ES"/>
        </w:rPr>
        <w:t xml:space="preserve"> </w:t>
      </w:r>
      <w:r w:rsidRPr="00513A86">
        <w:rPr>
          <w:rFonts w:ascii="GHEA Grapalat" w:hAnsi="GHEA Grapalat" w:cs="Sylfaen"/>
          <w:sz w:val="20"/>
          <w:szCs w:val="20"/>
        </w:rPr>
        <w:t>դիրքի</w:t>
      </w:r>
      <w:r w:rsidRPr="00513A86">
        <w:rPr>
          <w:rFonts w:ascii="GHEA Grapalat" w:hAnsi="GHEA Grapalat"/>
          <w:sz w:val="20"/>
          <w:szCs w:val="20"/>
          <w:lang w:val="es-ES"/>
        </w:rPr>
        <w:t xml:space="preserve"> </w:t>
      </w:r>
      <w:r w:rsidRPr="00513A86">
        <w:rPr>
          <w:rFonts w:ascii="GHEA Grapalat" w:hAnsi="GHEA Grapalat" w:cs="Sylfaen"/>
          <w:sz w:val="20"/>
          <w:szCs w:val="20"/>
        </w:rPr>
        <w:t>չարաշահման</w:t>
      </w:r>
      <w:r w:rsidRPr="00513A86">
        <w:rPr>
          <w:rFonts w:ascii="GHEA Grapalat" w:hAnsi="GHEA Grapalat"/>
          <w:sz w:val="20"/>
          <w:szCs w:val="20"/>
          <w:lang w:val="es-ES"/>
        </w:rPr>
        <w:t xml:space="preserve"> </w:t>
      </w:r>
      <w:r w:rsidRPr="00513A86">
        <w:rPr>
          <w:rFonts w:ascii="GHEA Grapalat" w:hAnsi="GHEA Grapalat" w:cs="Sylfaen"/>
          <w:sz w:val="20"/>
          <w:szCs w:val="20"/>
        </w:rPr>
        <w:t>համար</w:t>
      </w:r>
      <w:r w:rsidRPr="00513A86">
        <w:rPr>
          <w:rFonts w:ascii="GHEA Grapalat" w:hAnsi="GHEA Grapalat" w:cs="Sylfaen"/>
          <w:sz w:val="20"/>
          <w:szCs w:val="20"/>
          <w:lang w:val="es-ES"/>
        </w:rPr>
        <w:t>.</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cs="Sylfaen"/>
          <w:sz w:val="20"/>
          <w:szCs w:val="20"/>
          <w:lang w:val="es-ES"/>
        </w:rPr>
        <w:t xml:space="preserve">5)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են</w:t>
      </w:r>
      <w:r w:rsidRPr="00513A86">
        <w:rPr>
          <w:rFonts w:ascii="GHEA Grapalat" w:hAnsi="GHEA Grapalat" w:cs="Sylfaen"/>
          <w:sz w:val="20"/>
          <w:szCs w:val="20"/>
          <w:lang w:val="es-ES"/>
        </w:rPr>
        <w:t xml:space="preserve"> </w:t>
      </w:r>
      <w:r w:rsidRPr="00513A86">
        <w:rPr>
          <w:rFonts w:ascii="GHEA Grapalat" w:hAnsi="GHEA Grapalat" w:cs="Sylfaen"/>
          <w:sz w:val="20"/>
          <w:szCs w:val="20"/>
        </w:rPr>
        <w:t>Եվրասիական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տնտեսական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միությանն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անդամակցող</w:t>
      </w:r>
      <w:r w:rsidRPr="00513A86">
        <w:rPr>
          <w:rFonts w:ascii="GHEA Grapalat" w:hAnsi="GHEA Grapalat" w:cs="Sylfaen"/>
          <w:sz w:val="20"/>
          <w:szCs w:val="20"/>
          <w:lang w:val="es-ES"/>
        </w:rPr>
        <w:t xml:space="preserve"> </w:t>
      </w:r>
      <w:r w:rsidRPr="00513A86">
        <w:rPr>
          <w:rFonts w:ascii="GHEA Grapalat" w:hAnsi="GHEA Grapalat" w:cs="Sylfaen"/>
          <w:sz w:val="20"/>
          <w:szCs w:val="20"/>
        </w:rPr>
        <w:t>երկրների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օրենսդրության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համաձայն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հրապարակված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es-ES"/>
        </w:rPr>
        <w:t xml:space="preserve">. </w:t>
      </w:r>
    </w:p>
    <w:p w:rsidR="00B10987" w:rsidRPr="00513A86" w:rsidRDefault="00B10987" w:rsidP="00B10987">
      <w:pPr>
        <w:ind w:firstLine="567"/>
        <w:jc w:val="both"/>
        <w:rPr>
          <w:rFonts w:ascii="GHEA Grapalat" w:hAnsi="GHEA Grapalat"/>
          <w:sz w:val="20"/>
          <w:szCs w:val="20"/>
          <w:lang w:val="es-ES"/>
        </w:rPr>
      </w:pPr>
      <w:r w:rsidRPr="00513A86">
        <w:rPr>
          <w:rFonts w:ascii="GHEA Grapalat" w:hAnsi="GHEA Grapalat"/>
          <w:sz w:val="20"/>
          <w:szCs w:val="20"/>
          <w:lang w:val="es-ES"/>
        </w:rPr>
        <w:t xml:space="preserve">   6)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sz w:val="20"/>
          <w:szCs w:val="20"/>
        </w:rPr>
        <w:t>օրվա</w:t>
      </w:r>
      <w:r w:rsidRPr="00513A86">
        <w:rPr>
          <w:rFonts w:ascii="GHEA Grapalat" w:hAnsi="GHEA Grapalat"/>
          <w:sz w:val="20"/>
          <w:szCs w:val="20"/>
          <w:lang w:val="es-ES"/>
        </w:rPr>
        <w:t xml:space="preserve"> </w:t>
      </w:r>
      <w:r w:rsidRPr="00513A86">
        <w:rPr>
          <w:rFonts w:ascii="GHEA Grapalat" w:hAnsi="GHEA Grapalat"/>
          <w:sz w:val="20"/>
          <w:szCs w:val="20"/>
        </w:rPr>
        <w:t>դրությամբ</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sz w:val="20"/>
          <w:szCs w:val="20"/>
          <w:lang w:val="es-ES"/>
        </w:rPr>
        <w:t>:</w:t>
      </w:r>
    </w:p>
    <w:p w:rsidR="00B10987" w:rsidRPr="00513A86" w:rsidRDefault="00B10987" w:rsidP="00B10987">
      <w:pPr>
        <w:ind w:firstLine="567"/>
        <w:jc w:val="both"/>
        <w:rPr>
          <w:rFonts w:ascii="GHEA Grapalat" w:hAnsi="GHEA Grapalat" w:cs="Sylfaen"/>
          <w:sz w:val="20"/>
          <w:lang w:val="es-ES"/>
        </w:rPr>
      </w:pPr>
      <w:r w:rsidRPr="00513A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13A86">
        <w:rPr>
          <w:rFonts w:ascii="GHEA Grapalat" w:hAnsi="GHEA Grapalat" w:cs="Arial"/>
          <w:sz w:val="20"/>
          <w:lang w:val="es-ES"/>
        </w:rPr>
        <w:t xml:space="preserve"> </w:t>
      </w:r>
      <w:r w:rsidRPr="00513A86">
        <w:rPr>
          <w:rFonts w:ascii="GHEA Grapalat" w:hAnsi="GHEA Grapalat" w:cs="Sylfaen"/>
          <w:sz w:val="20"/>
          <w:lang w:val="es-ES"/>
        </w:rPr>
        <w:t>հրավերի</w:t>
      </w:r>
      <w:r w:rsidRPr="00513A86">
        <w:rPr>
          <w:rFonts w:ascii="GHEA Grapalat" w:hAnsi="GHEA Grapalat" w:cs="Arial"/>
          <w:sz w:val="20"/>
          <w:lang w:val="es-ES"/>
        </w:rPr>
        <w:t xml:space="preserve"> 2-րդ </w:t>
      </w:r>
      <w:r w:rsidRPr="00513A86">
        <w:rPr>
          <w:rFonts w:ascii="GHEA Grapalat" w:hAnsi="GHEA Grapalat" w:cs="Sylfaen"/>
          <w:sz w:val="20"/>
          <w:lang w:val="es-ES"/>
        </w:rPr>
        <w:t>մասի</w:t>
      </w:r>
      <w:r w:rsidRPr="00513A86">
        <w:rPr>
          <w:rFonts w:ascii="GHEA Grapalat" w:hAnsi="GHEA Grapalat" w:cs="Arial"/>
          <w:sz w:val="20"/>
          <w:lang w:val="es-ES"/>
        </w:rPr>
        <w:t xml:space="preserve"> 2.2 </w:t>
      </w:r>
      <w:r w:rsidRPr="00513A86">
        <w:rPr>
          <w:rFonts w:ascii="GHEA Grapalat" w:hAnsi="GHEA Grapalat" w:cs="Sylfaen"/>
          <w:sz w:val="20"/>
          <w:lang w:val="es-ES"/>
        </w:rPr>
        <w:t>կետով</w:t>
      </w:r>
      <w:r w:rsidRPr="00513A86">
        <w:rPr>
          <w:rFonts w:ascii="GHEA Grapalat" w:hAnsi="GHEA Grapalat" w:cs="Arial"/>
          <w:sz w:val="20"/>
          <w:lang w:val="es-ES"/>
        </w:rPr>
        <w:t xml:space="preserve"> </w:t>
      </w:r>
      <w:r w:rsidRPr="00513A86">
        <w:rPr>
          <w:rFonts w:ascii="GHEA Grapalat" w:hAnsi="GHEA Grapalat" w:cs="Sylfaen"/>
          <w:sz w:val="20"/>
          <w:lang w:val="es-ES"/>
        </w:rPr>
        <w:t>նախատեսված</w:t>
      </w:r>
      <w:r w:rsidRPr="00513A86">
        <w:rPr>
          <w:rFonts w:ascii="GHEA Grapalat" w:hAnsi="GHEA Grapalat" w:cs="Arial"/>
          <w:sz w:val="20"/>
          <w:lang w:val="es-ES"/>
        </w:rPr>
        <w:t xml:space="preserve"> </w:t>
      </w:r>
      <w:r w:rsidRPr="00513A86">
        <w:rPr>
          <w:rFonts w:ascii="GHEA Grapalat" w:hAnsi="GHEA Grapalat" w:cs="Sylfaen"/>
          <w:sz w:val="20"/>
          <w:lang w:val="es-ES"/>
        </w:rPr>
        <w:t>գրավոր</w:t>
      </w:r>
      <w:r w:rsidRPr="00513A86">
        <w:rPr>
          <w:rFonts w:ascii="GHEA Grapalat" w:hAnsi="GHEA Grapalat" w:cs="Arial"/>
          <w:sz w:val="20"/>
          <w:lang w:val="es-ES"/>
        </w:rPr>
        <w:t xml:space="preserve"> </w:t>
      </w:r>
      <w:r w:rsidRPr="00513A86">
        <w:rPr>
          <w:rFonts w:ascii="GHEA Grapalat" w:hAnsi="GHEA Grapalat" w:cs="Sylfaen"/>
          <w:sz w:val="20"/>
          <w:lang w:val="es-ES"/>
        </w:rPr>
        <w:t xml:space="preserve">հայտարարություն: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հայտարարությունից</w:t>
      </w:r>
      <w:r w:rsidRPr="00513A86">
        <w:rPr>
          <w:rFonts w:ascii="GHEA Grapalat" w:hAnsi="GHEA Grapalat" w:cs="Sylfaen"/>
          <w:sz w:val="20"/>
          <w:lang w:val="es-ES"/>
        </w:rPr>
        <w:t xml:space="preserve"> </w:t>
      </w:r>
      <w:r w:rsidRPr="00513A86">
        <w:rPr>
          <w:rFonts w:ascii="GHEA Grapalat" w:hAnsi="GHEA Grapalat" w:cs="Sylfaen"/>
          <w:sz w:val="20"/>
        </w:rPr>
        <w:t>մասնակցության</w:t>
      </w:r>
      <w:r w:rsidRPr="00513A86">
        <w:rPr>
          <w:rFonts w:ascii="GHEA Grapalat" w:hAnsi="GHEA Grapalat" w:cs="Sylfaen"/>
          <w:sz w:val="20"/>
          <w:lang w:val="es-ES"/>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գնահատման</w:t>
      </w:r>
      <w:r w:rsidRPr="00513A86">
        <w:rPr>
          <w:rFonts w:ascii="GHEA Grapalat" w:hAnsi="GHEA Grapalat" w:cs="Sylfaen"/>
          <w:sz w:val="20"/>
          <w:lang w:val="es-ES"/>
        </w:rPr>
        <w:t xml:space="preserve"> </w:t>
      </w:r>
      <w:r w:rsidRPr="00513A86">
        <w:rPr>
          <w:rFonts w:ascii="GHEA Grapalat" w:hAnsi="GHEA Grapalat" w:cs="Sylfaen"/>
          <w:sz w:val="20"/>
        </w:rPr>
        <w:t>համար</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թվում</w:t>
      </w:r>
      <w:r w:rsidRPr="00513A86">
        <w:rPr>
          <w:rFonts w:ascii="GHEA Grapalat" w:hAnsi="GHEA Grapalat" w:cs="Sylfaen"/>
          <w:sz w:val="20"/>
          <w:lang w:val="es-ES"/>
        </w:rPr>
        <w:t xml:space="preserve"> </w:t>
      </w:r>
      <w:r w:rsidRPr="00513A86">
        <w:rPr>
          <w:rFonts w:ascii="GHEA Grapalat" w:hAnsi="GHEA Grapalat" w:cs="Sylfaen"/>
          <w:sz w:val="20"/>
        </w:rPr>
        <w:t>ընտրված</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փաստաթղթեր</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հիմնավորումներ</w:t>
      </w:r>
      <w:r w:rsidRPr="00513A86">
        <w:rPr>
          <w:rFonts w:ascii="GHEA Grapalat" w:hAnsi="GHEA Grapalat" w:cs="Sylfaen"/>
          <w:sz w:val="20"/>
          <w:lang w:val="es-ES"/>
        </w:rPr>
        <w:t xml:space="preserve"> </w:t>
      </w:r>
      <w:r w:rsidRPr="00513A86">
        <w:rPr>
          <w:rFonts w:ascii="GHEA Grapalat" w:hAnsi="GHEA Grapalat" w:cs="Sylfaen"/>
          <w:sz w:val="20"/>
        </w:rPr>
        <w:t>չեն</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պահանջվել</w:t>
      </w:r>
      <w:r w:rsidRPr="00513A86">
        <w:rPr>
          <w:rFonts w:ascii="GHEA Grapalat" w:hAnsi="GHEA Grapalat" w:cs="Sylfaen"/>
          <w:sz w:val="20"/>
          <w:lang w:val="es-ES"/>
        </w:rPr>
        <w:t>:</w:t>
      </w:r>
      <w:r w:rsidRPr="00513A86">
        <w:rPr>
          <w:rFonts w:ascii="GHEA Grapalat" w:hAnsi="GHEA Grapalat" w:cs="Tahoma"/>
          <w:sz w:val="20"/>
          <w:lang w:val="hy-AM"/>
        </w:rPr>
        <w:t xml:space="preserve"> </w:t>
      </w:r>
      <w:r w:rsidRPr="00513A86">
        <w:rPr>
          <w:rFonts w:ascii="GHEA Grapalat" w:hAnsi="GHEA Grapalat" w:cs="Tahoma"/>
          <w:sz w:val="20"/>
        </w:rPr>
        <w:t>Մասնակցի</w:t>
      </w:r>
      <w:r w:rsidRPr="00513A86">
        <w:rPr>
          <w:rFonts w:ascii="GHEA Grapalat" w:hAnsi="GHEA Grapalat" w:cs="Tahoma"/>
          <w:sz w:val="20"/>
          <w:lang w:val="es-ES"/>
        </w:rPr>
        <w:t xml:space="preserve"> </w:t>
      </w:r>
      <w:r w:rsidRPr="00513A86">
        <w:rPr>
          <w:rFonts w:ascii="GHEA Grapalat" w:hAnsi="GHEA Grapalat" w:cs="Tahoma"/>
          <w:sz w:val="20"/>
        </w:rPr>
        <w:t>հայտարարության</w:t>
      </w:r>
      <w:r w:rsidRPr="00513A86">
        <w:rPr>
          <w:rFonts w:ascii="GHEA Grapalat" w:hAnsi="GHEA Grapalat" w:cs="Tahoma"/>
          <w:sz w:val="20"/>
          <w:lang w:val="es-ES"/>
        </w:rPr>
        <w:t xml:space="preserve"> </w:t>
      </w:r>
      <w:r w:rsidRPr="00513A86">
        <w:rPr>
          <w:rFonts w:ascii="GHEA Grapalat" w:hAnsi="GHEA Grapalat" w:cs="Tahoma"/>
          <w:sz w:val="20"/>
        </w:rPr>
        <w:t>իսկությունը</w:t>
      </w:r>
      <w:r w:rsidRPr="00513A86">
        <w:rPr>
          <w:rFonts w:ascii="GHEA Grapalat" w:hAnsi="GHEA Grapalat" w:cs="Tahoma"/>
          <w:sz w:val="20"/>
          <w:lang w:val="es-ES"/>
        </w:rPr>
        <w:t xml:space="preserve"> </w:t>
      </w:r>
      <w:r w:rsidRPr="00513A86">
        <w:rPr>
          <w:rFonts w:ascii="GHEA Grapalat" w:hAnsi="GHEA Grapalat" w:cs="Tahoma"/>
          <w:sz w:val="20"/>
        </w:rPr>
        <w:t>գնահատող</w:t>
      </w:r>
      <w:r w:rsidRPr="00513A86">
        <w:rPr>
          <w:rFonts w:ascii="GHEA Grapalat" w:hAnsi="GHEA Grapalat" w:cs="Tahoma"/>
          <w:sz w:val="20"/>
          <w:lang w:val="es-ES"/>
        </w:rPr>
        <w:t xml:space="preserve"> </w:t>
      </w:r>
      <w:r w:rsidRPr="00513A86">
        <w:rPr>
          <w:rFonts w:ascii="GHEA Grapalat" w:hAnsi="GHEA Grapalat" w:cs="Tahoma"/>
          <w:sz w:val="20"/>
        </w:rPr>
        <w:t>հանձնաժողովը</w:t>
      </w:r>
      <w:r w:rsidRPr="00513A86">
        <w:rPr>
          <w:rFonts w:ascii="GHEA Grapalat" w:hAnsi="GHEA Grapalat" w:cs="Tahoma"/>
          <w:sz w:val="20"/>
          <w:lang w:val="es-ES"/>
        </w:rPr>
        <w:t xml:space="preserve"> (</w:t>
      </w:r>
      <w:r w:rsidRPr="00513A86">
        <w:rPr>
          <w:rFonts w:ascii="GHEA Grapalat" w:hAnsi="GHEA Grapalat" w:cs="Tahoma"/>
          <w:sz w:val="20"/>
        </w:rPr>
        <w:t>այսուհետ</w:t>
      </w:r>
      <w:r w:rsidRPr="00513A86">
        <w:rPr>
          <w:rFonts w:ascii="GHEA Grapalat" w:hAnsi="GHEA Grapalat" w:cs="Tahoma"/>
          <w:sz w:val="20"/>
          <w:lang w:val="es-ES"/>
        </w:rPr>
        <w:t xml:space="preserve">` </w:t>
      </w:r>
      <w:r w:rsidRPr="00513A86">
        <w:rPr>
          <w:rFonts w:ascii="GHEA Grapalat" w:hAnsi="GHEA Grapalat" w:cs="Tahoma"/>
          <w:sz w:val="20"/>
        </w:rPr>
        <w:t>հանձնաժողով</w:t>
      </w:r>
      <w:r w:rsidRPr="00513A86">
        <w:rPr>
          <w:rFonts w:ascii="GHEA Grapalat" w:hAnsi="GHEA Grapalat" w:cs="Tahoma"/>
          <w:sz w:val="20"/>
          <w:lang w:val="es-ES"/>
        </w:rPr>
        <w:t xml:space="preserve">) </w:t>
      </w:r>
      <w:r w:rsidRPr="00513A86">
        <w:rPr>
          <w:rFonts w:ascii="GHEA Grapalat" w:hAnsi="GHEA Grapalat" w:cs="Tahoma"/>
          <w:sz w:val="20"/>
        </w:rPr>
        <w:t>գնահատում</w:t>
      </w:r>
      <w:r w:rsidRPr="00513A86">
        <w:rPr>
          <w:rFonts w:ascii="GHEA Grapalat" w:hAnsi="GHEA Grapalat" w:cs="Tahoma"/>
          <w:sz w:val="20"/>
          <w:lang w:val="es-ES"/>
        </w:rPr>
        <w:t xml:space="preserve"> </w:t>
      </w:r>
      <w:r w:rsidRPr="00513A86">
        <w:rPr>
          <w:rFonts w:ascii="GHEA Grapalat" w:hAnsi="GHEA Grapalat" w:cs="Tahoma"/>
          <w:sz w:val="20"/>
        </w:rPr>
        <w:t>է</w:t>
      </w:r>
      <w:r w:rsidRPr="00513A86">
        <w:rPr>
          <w:rFonts w:ascii="GHEA Grapalat" w:hAnsi="GHEA Grapalat" w:cs="Tahoma"/>
          <w:sz w:val="20"/>
          <w:lang w:val="es-ES"/>
        </w:rPr>
        <w:t xml:space="preserve"> </w:t>
      </w:r>
      <w:r w:rsidRPr="00513A86">
        <w:rPr>
          <w:rFonts w:ascii="GHEA Grapalat" w:hAnsi="GHEA Grapalat" w:cs="Tahoma"/>
          <w:sz w:val="20"/>
        </w:rPr>
        <w:t>սույն</w:t>
      </w:r>
      <w:r w:rsidRPr="00513A86">
        <w:rPr>
          <w:rFonts w:ascii="GHEA Grapalat" w:hAnsi="GHEA Grapalat" w:cs="Tahoma"/>
          <w:sz w:val="20"/>
          <w:lang w:val="es-ES"/>
        </w:rPr>
        <w:t xml:space="preserve"> </w:t>
      </w:r>
      <w:r w:rsidRPr="00513A86">
        <w:rPr>
          <w:rFonts w:ascii="GHEA Grapalat" w:hAnsi="GHEA Grapalat" w:cs="Tahoma"/>
          <w:sz w:val="20"/>
        </w:rPr>
        <w:t>հրավերով</w:t>
      </w:r>
      <w:r w:rsidRPr="00513A86">
        <w:rPr>
          <w:rFonts w:ascii="GHEA Grapalat" w:hAnsi="GHEA Grapalat" w:cs="Tahoma"/>
          <w:sz w:val="20"/>
          <w:lang w:val="es-ES"/>
        </w:rPr>
        <w:t xml:space="preserve"> </w:t>
      </w:r>
      <w:r w:rsidRPr="00513A86">
        <w:rPr>
          <w:rFonts w:ascii="GHEA Grapalat" w:hAnsi="GHEA Grapalat" w:cs="Tahoma"/>
          <w:sz w:val="20"/>
        </w:rPr>
        <w:t>սահմանված</w:t>
      </w:r>
      <w:r w:rsidRPr="00513A86">
        <w:rPr>
          <w:rFonts w:ascii="GHEA Grapalat" w:hAnsi="GHEA Grapalat" w:cs="Tahoma"/>
          <w:sz w:val="20"/>
          <w:lang w:val="es-ES"/>
        </w:rPr>
        <w:t xml:space="preserve"> </w:t>
      </w:r>
      <w:r w:rsidRPr="00513A86">
        <w:rPr>
          <w:rFonts w:ascii="GHEA Grapalat" w:hAnsi="GHEA Grapalat" w:cs="Tahoma"/>
          <w:sz w:val="20"/>
        </w:rPr>
        <w:t>պայմաններով</w:t>
      </w:r>
      <w:r w:rsidRPr="00513A86">
        <w:rPr>
          <w:rFonts w:ascii="GHEA Grapalat" w:hAnsi="GHEA Grapalat" w:cs="Tahoma"/>
          <w:sz w:val="20"/>
          <w:lang w:val="es-ES"/>
        </w:rPr>
        <w:t>:</w:t>
      </w:r>
    </w:p>
    <w:p w:rsidR="00B10987" w:rsidRPr="00513A86" w:rsidRDefault="00B10987" w:rsidP="00B10987">
      <w:pPr>
        <w:ind w:firstLine="720"/>
        <w:jc w:val="both"/>
        <w:rPr>
          <w:rFonts w:ascii="GHEA Grapalat" w:hAnsi="GHEA Grapalat"/>
          <w:sz w:val="20"/>
          <w:szCs w:val="20"/>
          <w:lang w:val="es-ES"/>
        </w:rPr>
      </w:pPr>
      <w:r w:rsidRPr="00513A86">
        <w:rPr>
          <w:rFonts w:ascii="GHEA Grapalat" w:hAnsi="GHEA Grapalat" w:cs="Tahoma"/>
          <w:sz w:val="20"/>
          <w:szCs w:val="20"/>
          <w:lang w:val="es-ES"/>
        </w:rPr>
        <w:lastRenderedPageBreak/>
        <w:t xml:space="preserve">2.3 </w:t>
      </w:r>
      <w:r w:rsidRPr="00513A86">
        <w:rPr>
          <w:rFonts w:ascii="GHEA Grapalat" w:hAnsi="GHEA Grapalat" w:cs="Sylfaen"/>
          <w:sz w:val="20"/>
          <w:szCs w:val="20"/>
        </w:rPr>
        <w:t>Արգելվում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կետով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փոխկապակցված</w:t>
      </w:r>
      <w:r w:rsidRPr="00513A86">
        <w:rPr>
          <w:rFonts w:ascii="GHEA Grapalat" w:hAnsi="GHEA Grapalat"/>
          <w:sz w:val="20"/>
          <w:szCs w:val="20"/>
          <w:lang w:val="es-ES"/>
        </w:rPr>
        <w:t xml:space="preserve"> </w:t>
      </w:r>
      <w:r w:rsidRPr="00513A86">
        <w:rPr>
          <w:rFonts w:ascii="GHEA Grapalat" w:hAnsi="GHEA Grapalat"/>
          <w:sz w:val="20"/>
          <w:szCs w:val="20"/>
        </w:rPr>
        <w:t>անձանց</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ավելի</w:t>
      </w:r>
      <w:r w:rsidRPr="00513A86">
        <w:rPr>
          <w:rFonts w:ascii="GHEA Grapalat" w:hAnsi="GHEA Grapalat"/>
          <w:sz w:val="20"/>
          <w:szCs w:val="20"/>
          <w:lang w:val="es-ES"/>
        </w:rPr>
        <w:t xml:space="preserve"> </w:t>
      </w:r>
      <w:r w:rsidRPr="00513A86">
        <w:rPr>
          <w:rFonts w:ascii="GHEA Grapalat" w:hAnsi="GHEA Grapalat" w:cs="Sylfaen"/>
          <w:sz w:val="20"/>
          <w:szCs w:val="20"/>
        </w:rPr>
        <w:t>քան</w:t>
      </w:r>
      <w:r w:rsidRPr="00513A86">
        <w:rPr>
          <w:rFonts w:ascii="GHEA Grapalat" w:hAnsi="GHEA Grapalat"/>
          <w:sz w:val="20"/>
          <w:szCs w:val="20"/>
          <w:lang w:val="es-ES"/>
        </w:rPr>
        <w:t xml:space="preserve"> </w:t>
      </w:r>
      <w:r w:rsidRPr="00513A86">
        <w:rPr>
          <w:rFonts w:ascii="GHEA Grapalat" w:hAnsi="GHEA Grapalat" w:cs="Sylfaen"/>
          <w:sz w:val="20"/>
          <w:szCs w:val="20"/>
        </w:rPr>
        <w:t>հիսուն</w:t>
      </w:r>
      <w:r w:rsidRPr="00513A86">
        <w:rPr>
          <w:rFonts w:ascii="GHEA Grapalat" w:hAnsi="GHEA Grapalat"/>
          <w:sz w:val="20"/>
          <w:szCs w:val="20"/>
          <w:lang w:val="es-ES"/>
        </w:rPr>
        <w:t xml:space="preserve"> </w:t>
      </w:r>
      <w:r w:rsidRPr="00513A86">
        <w:rPr>
          <w:rFonts w:ascii="GHEA Grapalat" w:hAnsi="GHEA Grapalat" w:cs="Sylfaen"/>
          <w:sz w:val="20"/>
          <w:szCs w:val="20"/>
        </w:rPr>
        <w:t>տոկոս</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պատկանող</w:t>
      </w:r>
      <w:r w:rsidRPr="00513A86">
        <w:rPr>
          <w:rFonts w:ascii="GHEA Grapalat" w:hAnsi="GHEA Grapalat"/>
          <w:sz w:val="20"/>
          <w:szCs w:val="20"/>
          <w:lang w:val="es-ES"/>
        </w:rPr>
        <w:t xml:space="preserve"> </w:t>
      </w:r>
      <w:r w:rsidRPr="00513A86">
        <w:rPr>
          <w:rFonts w:ascii="GHEA Grapalat" w:hAnsi="GHEA Grapalat" w:cs="Sylfaen"/>
          <w:sz w:val="20"/>
          <w:szCs w:val="20"/>
        </w:rPr>
        <w:t>բաժնեմաս</w:t>
      </w:r>
      <w:r w:rsidRPr="00513A86">
        <w:rPr>
          <w:rFonts w:ascii="GHEA Grapalat" w:hAnsi="GHEA Grapalat"/>
          <w:sz w:val="20"/>
          <w:szCs w:val="20"/>
          <w:lang w:val="es-ES"/>
        </w:rPr>
        <w:t xml:space="preserve"> (</w:t>
      </w:r>
      <w:r w:rsidRPr="00513A86">
        <w:rPr>
          <w:rFonts w:ascii="GHEA Grapalat" w:hAnsi="GHEA Grapalat"/>
          <w:sz w:val="20"/>
          <w:szCs w:val="20"/>
        </w:rPr>
        <w:t>փայաբաժին</w:t>
      </w:r>
      <w:r w:rsidRPr="00513A86">
        <w:rPr>
          <w:rFonts w:ascii="GHEA Grapalat" w:hAnsi="GHEA Grapalat"/>
          <w:sz w:val="20"/>
          <w:szCs w:val="20"/>
          <w:lang w:val="es-ES"/>
        </w:rPr>
        <w:t xml:space="preserve">) </w:t>
      </w:r>
      <w:r w:rsidRPr="00513A86">
        <w:rPr>
          <w:rFonts w:ascii="GHEA Grapalat" w:hAnsi="GHEA Grapalat" w:cs="Sylfaen"/>
          <w:sz w:val="20"/>
          <w:szCs w:val="20"/>
        </w:rPr>
        <w:t>ունեցող</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es-ES"/>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es-ES"/>
        </w:rPr>
        <w:t xml:space="preserve"> </w:t>
      </w:r>
      <w:r w:rsidRPr="00513A86">
        <w:rPr>
          <w:rFonts w:ascii="GHEA Grapalat" w:hAnsi="GHEA Grapalat" w:cs="Sylfaen"/>
          <w:sz w:val="20"/>
          <w:szCs w:val="20"/>
        </w:rPr>
        <w:t>մասնակցությունը</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ընթացակարգին</w:t>
      </w:r>
      <w:r w:rsidRPr="00513A86">
        <w:rPr>
          <w:rFonts w:ascii="GHEA Grapalat" w:hAnsi="GHEA Grapalat"/>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պետության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համայնքների</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և</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rPr>
        <w:t>համատեղ</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ործունեության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կոնսորցիումով</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ործընթացին</w:t>
      </w:r>
      <w:r w:rsidRPr="00513A86">
        <w:rPr>
          <w:rFonts w:ascii="GHEA Grapalat" w:hAnsi="GHEA Grapalat" w:cs="Sylfaen"/>
          <w:sz w:val="20"/>
          <w:lang w:val="es-ES"/>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cs="Sylfaen"/>
          <w:sz w:val="20"/>
          <w:szCs w:val="20"/>
          <w:lang w:val="es-ES"/>
        </w:rPr>
        <w:t>:</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rPr>
        <w:t>Կարգի</w:t>
      </w:r>
      <w:r w:rsidRPr="00513A86">
        <w:rPr>
          <w:rFonts w:ascii="GHEA Grapalat" w:hAnsi="GHEA Grapalat"/>
          <w:sz w:val="20"/>
          <w:szCs w:val="20"/>
          <w:lang w:val="es-ES"/>
        </w:rPr>
        <w:t xml:space="preserve"> 119-</w:t>
      </w:r>
      <w:r w:rsidRPr="00513A86">
        <w:rPr>
          <w:rFonts w:ascii="GHEA Grapalat" w:hAnsi="GHEA Grapalat"/>
          <w:sz w:val="20"/>
          <w:szCs w:val="20"/>
        </w:rPr>
        <w:t>րդ</w:t>
      </w:r>
      <w:r w:rsidRPr="00513A86">
        <w:rPr>
          <w:rFonts w:ascii="GHEA Grapalat" w:hAnsi="GHEA Grapalat"/>
          <w:sz w:val="20"/>
          <w:szCs w:val="20"/>
          <w:lang w:val="es-ES"/>
        </w:rPr>
        <w:t xml:space="preserve"> </w:t>
      </w:r>
      <w:r w:rsidRPr="00513A86">
        <w:rPr>
          <w:rFonts w:ascii="GHEA Grapalat" w:hAnsi="GHEA Grapalat"/>
          <w:sz w:val="20"/>
          <w:szCs w:val="20"/>
        </w:rPr>
        <w:t>կետի</w:t>
      </w:r>
      <w:r w:rsidRPr="00513A86">
        <w:rPr>
          <w:rFonts w:ascii="GHEA Grapalat" w:hAnsi="GHEA Grapalat"/>
          <w:sz w:val="20"/>
          <w:szCs w:val="20"/>
          <w:lang w:val="es-ES"/>
        </w:rPr>
        <w:t xml:space="preserve"> </w:t>
      </w:r>
      <w:r w:rsidRPr="00513A86">
        <w:rPr>
          <w:rFonts w:ascii="GHEA Grapalat" w:hAnsi="GHEA Grapalat"/>
          <w:sz w:val="20"/>
          <w:szCs w:val="20"/>
          <w:lang w:val="hy-AM"/>
        </w:rPr>
        <w:t>իմաստով`</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1) ֆիզիկական </w:t>
      </w:r>
      <w:r w:rsidRPr="00513A86">
        <w:rPr>
          <w:rFonts w:ascii="GHEA Grapalat" w:hAnsi="GHEA Grapalat" w:cs="GHEA Grapalat"/>
          <w:sz w:val="20"/>
          <w:szCs w:val="20"/>
          <w:lang w:val="hy-AM"/>
        </w:rPr>
        <w:t xml:space="preserve">անձինք համարվում են փոխկապակցված, </w:t>
      </w:r>
      <w:r w:rsidRPr="00513A8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ա. տվյալ իրավաբանական անձի բաժնետոմսերի տաս տոկոսից ավելին տնօրինող մասնակից.</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B10987" w:rsidRPr="00513A86" w:rsidRDefault="00B10987" w:rsidP="00B10987">
      <w:pPr>
        <w:pStyle w:val="af4"/>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10987" w:rsidRPr="00513A86" w:rsidRDefault="00B10987" w:rsidP="00B10987">
      <w:pPr>
        <w:pStyle w:val="af4"/>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10987" w:rsidRPr="00513A86" w:rsidRDefault="00B10987" w:rsidP="00B10987">
      <w:pPr>
        <w:pStyle w:val="af4"/>
        <w:spacing w:before="0" w:beforeAutospacing="0" w:after="0" w:afterAutospacing="0"/>
        <w:ind w:firstLine="708"/>
        <w:jc w:val="both"/>
        <w:rPr>
          <w:rFonts w:ascii="Sylfaen" w:hAnsi="Sylfaen"/>
          <w:sz w:val="20"/>
          <w:szCs w:val="20"/>
          <w:lang w:val="hy-AM"/>
        </w:rPr>
      </w:pPr>
      <w:r w:rsidRPr="00513A8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10987" w:rsidRPr="00513A86" w:rsidRDefault="00B10987" w:rsidP="00B10987">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նրանք գործել կամ գործում են համաձայնեցված՝ ելնելով ընդհանուր տնտեսական շահերից.</w:t>
      </w:r>
    </w:p>
    <w:p w:rsidR="00B10987" w:rsidRPr="00513A86" w:rsidRDefault="00B10987" w:rsidP="00B10987">
      <w:pPr>
        <w:ind w:firstLine="284"/>
        <w:jc w:val="both"/>
        <w:rPr>
          <w:rFonts w:ascii="GHEA Grapalat" w:hAnsi="GHEA Grapalat"/>
          <w:sz w:val="20"/>
          <w:szCs w:val="20"/>
          <w:lang w:val="hy-AM"/>
        </w:rPr>
      </w:pPr>
      <w:r w:rsidRPr="00513A8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Armenian"/>
          <w:sz w:val="20"/>
          <w:lang w:val="hy-AM"/>
        </w:rPr>
        <w:t xml:space="preserve">2.4 </w:t>
      </w:r>
      <w:r w:rsidRPr="00513A86">
        <w:rPr>
          <w:rFonts w:ascii="GHEA Grapalat" w:hAnsi="GHEA Grapalat" w:cs="Sylfaen"/>
          <w:sz w:val="20"/>
          <w:lang w:val="hy-AM"/>
        </w:rPr>
        <w:t>Մասնակիցը</w:t>
      </w:r>
      <w:r w:rsidRPr="00513A86">
        <w:rPr>
          <w:rFonts w:ascii="GHEA Grapalat" w:hAnsi="GHEA Grapalat" w:cs="Arial"/>
          <w:sz w:val="20"/>
          <w:lang w:val="hy-AM"/>
        </w:rPr>
        <w:t xml:space="preserve"> </w:t>
      </w:r>
      <w:r w:rsidRPr="00513A86">
        <w:rPr>
          <w:rFonts w:ascii="GHEA Grapalat" w:hAnsi="GHEA Grapalat" w:cs="Sylfaen"/>
          <w:sz w:val="20"/>
          <w:lang w:val="hy-AM"/>
        </w:rPr>
        <w:t>պետք</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ունենա</w:t>
      </w:r>
      <w:r w:rsidRPr="00513A86">
        <w:rPr>
          <w:rFonts w:ascii="GHEA Grapalat" w:hAnsi="GHEA Grapalat" w:cs="Arial"/>
          <w:sz w:val="20"/>
          <w:lang w:val="hy-AM"/>
        </w:rPr>
        <w:t xml:space="preserve"> </w:t>
      </w:r>
      <w:r w:rsidRPr="00513A86">
        <w:rPr>
          <w:rFonts w:ascii="GHEA Grapalat" w:hAnsi="GHEA Grapalat" w:cs="Sylfaen"/>
          <w:sz w:val="20"/>
          <w:lang w:val="hy-AM"/>
        </w:rPr>
        <w:t>կնքվելիք</w:t>
      </w:r>
      <w:r w:rsidRPr="00513A86">
        <w:rPr>
          <w:rFonts w:ascii="GHEA Grapalat" w:hAnsi="GHEA Grapalat" w:cs="Arial"/>
          <w:sz w:val="20"/>
          <w:lang w:val="hy-AM"/>
        </w:rPr>
        <w:t xml:space="preserve"> </w:t>
      </w:r>
      <w:r w:rsidRPr="00513A86">
        <w:rPr>
          <w:rFonts w:ascii="GHEA Grapalat" w:hAnsi="GHEA Grapalat" w:cs="Sylfaen"/>
          <w:sz w:val="20"/>
          <w:lang w:val="hy-AM"/>
        </w:rPr>
        <w:t>պայմանագրով</w:t>
      </w:r>
      <w:r w:rsidRPr="00513A86">
        <w:rPr>
          <w:rFonts w:ascii="GHEA Grapalat" w:hAnsi="GHEA Grapalat" w:cs="Arial"/>
          <w:sz w:val="20"/>
          <w:lang w:val="hy-AM"/>
        </w:rPr>
        <w:t xml:space="preserve"> </w:t>
      </w:r>
      <w:r w:rsidRPr="00513A86">
        <w:rPr>
          <w:rFonts w:ascii="GHEA Grapalat" w:hAnsi="GHEA Grapalat" w:cs="Sylfaen"/>
          <w:sz w:val="20"/>
          <w:lang w:val="hy-AM"/>
        </w:rPr>
        <w:t>նախատեսված</w:t>
      </w:r>
      <w:r w:rsidRPr="00513A86">
        <w:rPr>
          <w:rFonts w:ascii="GHEA Grapalat" w:hAnsi="GHEA Grapalat" w:cs="Arial"/>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Arial"/>
          <w:sz w:val="20"/>
          <w:lang w:val="hy-AM"/>
        </w:rPr>
        <w:t xml:space="preserve"> </w:t>
      </w:r>
      <w:r w:rsidRPr="00513A86">
        <w:rPr>
          <w:rFonts w:ascii="GHEA Grapalat" w:hAnsi="GHEA Grapalat" w:cs="Sylfaen"/>
          <w:sz w:val="20"/>
          <w:lang w:val="hy-AM"/>
        </w:rPr>
        <w:t>կատարման</w:t>
      </w:r>
      <w:r w:rsidRPr="00513A86">
        <w:rPr>
          <w:rFonts w:ascii="GHEA Grapalat" w:hAnsi="GHEA Grapalat" w:cs="Arial"/>
          <w:sz w:val="20"/>
          <w:lang w:val="hy-AM"/>
        </w:rPr>
        <w:t xml:space="preserve"> </w:t>
      </w:r>
      <w:r w:rsidRPr="00513A86">
        <w:rPr>
          <w:rFonts w:ascii="GHEA Grapalat" w:hAnsi="GHEA Grapalat" w:cs="Sylfaen"/>
          <w:sz w:val="20"/>
          <w:lang w:val="hy-AM"/>
        </w:rPr>
        <w:t>համար</w:t>
      </w:r>
      <w:r w:rsidRPr="00513A86">
        <w:rPr>
          <w:rFonts w:ascii="GHEA Grapalat" w:hAnsi="GHEA Grapalat" w:cs="Arial"/>
          <w:sz w:val="20"/>
          <w:lang w:val="hy-AM"/>
        </w:rPr>
        <w:t xml:space="preserve"> </w:t>
      </w:r>
      <w:r w:rsidRPr="00513A86">
        <w:rPr>
          <w:rFonts w:ascii="GHEA Grapalat" w:hAnsi="GHEA Grapalat" w:cs="Sylfaen"/>
          <w:sz w:val="20"/>
          <w:lang w:val="hy-AM"/>
        </w:rPr>
        <w:t>պահանջվող</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w:sz w:val="20"/>
          <w:lang w:val="es-ES"/>
        </w:rPr>
        <w:t>1</w:t>
      </w:r>
      <w:r w:rsidRPr="00513A86">
        <w:rPr>
          <w:rFonts w:ascii="GHEA Grapalat" w:hAnsi="GHEA Grapalat" w:cs="Arial Armenian"/>
          <w:sz w:val="20"/>
          <w:lang w:val="hy-AM"/>
        </w:rPr>
        <w:t xml:space="preserve">) </w:t>
      </w:r>
      <w:r w:rsidRPr="00513A86">
        <w:rPr>
          <w:rFonts w:ascii="GHEA Grapalat" w:hAnsi="GHEA Grapalat" w:cs="Sylfaen"/>
          <w:sz w:val="20"/>
          <w:lang w:val="hy-AM"/>
        </w:rPr>
        <w:t>մասնագիտական</w:t>
      </w:r>
      <w:r w:rsidRPr="00513A86">
        <w:rPr>
          <w:rFonts w:ascii="GHEA Grapalat" w:hAnsi="GHEA Grapalat" w:cs="Arial"/>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Armenian"/>
          <w:sz w:val="20"/>
          <w:lang w:val="es-ES"/>
        </w:rPr>
        <w:t>2</w:t>
      </w:r>
      <w:r w:rsidRPr="00513A86">
        <w:rPr>
          <w:rFonts w:ascii="GHEA Grapalat" w:hAnsi="GHEA Grapalat" w:cs="Arial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Armenian"/>
          <w:sz w:val="20"/>
          <w:lang w:val="es-ES"/>
        </w:rPr>
        <w:t>3</w:t>
      </w:r>
      <w:r w:rsidRPr="00513A86">
        <w:rPr>
          <w:rFonts w:ascii="GHEA Grapalat" w:hAnsi="GHEA Grapalat" w:cs="Arial Armenian"/>
          <w:sz w:val="20"/>
          <w:lang w:val="hy-AM"/>
        </w:rPr>
        <w:t xml:space="preserve">) </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4) </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Tahoma"/>
          <w:sz w:val="20"/>
          <w:lang w:val="hy-AM"/>
        </w:rPr>
        <w:t>։</w:t>
      </w:r>
    </w:p>
    <w:p w:rsidR="00B10987" w:rsidRPr="00513A86" w:rsidRDefault="00B10987" w:rsidP="00B10987">
      <w:pPr>
        <w:ind w:firstLine="567"/>
        <w:jc w:val="both"/>
        <w:rPr>
          <w:rFonts w:ascii="GHEA Grapalat" w:hAnsi="GHEA Grapalat" w:cs="Sylfaen"/>
          <w:sz w:val="12"/>
          <w:szCs w:val="12"/>
          <w:lang w:val="es-ES"/>
        </w:rPr>
      </w:pP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w:sz w:val="20"/>
          <w:lang w:val="hy-AM"/>
        </w:rPr>
        <w:t xml:space="preserve">2.5 </w:t>
      </w:r>
      <w:r w:rsidRPr="00513A86">
        <w:rPr>
          <w:rFonts w:ascii="GHEA Grapalat" w:hAnsi="GHEA Grapalat" w:cs="Sylfaen"/>
          <w:sz w:val="20"/>
          <w:lang w:val="hy-AM"/>
        </w:rPr>
        <w:t>Մասնակցին ներկայացվող</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1) </w:t>
      </w:r>
      <w:r w:rsidRPr="00513A86">
        <w:rPr>
          <w:rFonts w:ascii="GHEA Grapalat" w:hAnsi="GHEA Grapalat" w:cs="Arial Armenian"/>
          <w:sz w:val="14"/>
          <w:lang w:val="hy-AM"/>
        </w:rPr>
        <w:t>&lt;&lt;</w:t>
      </w:r>
      <w:r w:rsidRPr="00513A86">
        <w:rPr>
          <w:rFonts w:ascii="GHEA Grapalat" w:hAnsi="GHEA Grapalat" w:cs="Sylfaen"/>
          <w:sz w:val="20"/>
          <w:lang w:val="hy-AM"/>
        </w:rPr>
        <w:t>Մասնագիտական</w:t>
      </w:r>
      <w:r w:rsidRPr="00513A86">
        <w:rPr>
          <w:rFonts w:ascii="GHEA Grapalat" w:hAnsi="GHEA Grapalat" w:cs="Arial Armenian"/>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Arial Armenian"/>
          <w:sz w:val="20"/>
          <w:lang w:val="hy-AM"/>
        </w:rPr>
        <w:t>`</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lastRenderedPageBreak/>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 համանման (նմանատիպ) պայմանագրի կատարման փորձառություն ունենալու մասին:</w:t>
      </w:r>
      <w:r w:rsidRPr="00513A86">
        <w:rPr>
          <w:rFonts w:ascii="GHEA Grapalat" w:hAnsi="GHEA Grapalat" w:cs="Arial Armenian"/>
          <w:sz w:val="20"/>
          <w:lang w:val="hy-AM"/>
        </w:rPr>
        <w:t xml:space="preserve"> </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Sylfaen"/>
          <w:sz w:val="20"/>
          <w:lang w:val="hy-AM"/>
        </w:rPr>
        <w:t>Սույն ընթացակարգի իմաստով ն</w:t>
      </w:r>
      <w:r w:rsidRPr="00513A86">
        <w:rPr>
          <w:rFonts w:ascii="GHEA Grapalat" w:hAnsi="GHEA Grapalat" w:cs="Arial Armenian"/>
          <w:sz w:val="20"/>
          <w:szCs w:val="20"/>
          <w:lang w:val="hy-AM"/>
        </w:rPr>
        <w:t xml:space="preserve">մանատիպ են համարվում </w:t>
      </w:r>
      <w:r w:rsidRPr="00513A86">
        <w:rPr>
          <w:rFonts w:ascii="GHEA Grapalat" w:hAnsi="GHEA Grapalat"/>
          <w:sz w:val="20"/>
          <w:szCs w:val="20"/>
          <w:lang w:val="af-ZA"/>
        </w:rPr>
        <w:t>սննդամթերք</w:t>
      </w:r>
      <w:r w:rsidRPr="00513A86">
        <w:rPr>
          <w:rFonts w:ascii="GHEA Grapalat" w:hAnsi="GHEA Grapalat" w:cs="Arial Armenian"/>
          <w:sz w:val="20"/>
          <w:lang w:val="hy-AM"/>
        </w:rPr>
        <w:t>ի մատակարարված լինելը</w:t>
      </w:r>
      <w:r w:rsidRPr="00513A86">
        <w:rPr>
          <w:rFonts w:ascii="GHEA Grapalat" w:hAnsi="GHEA Grapalat" w:cs="Arial Armenian"/>
          <w:sz w:val="20"/>
          <w:szCs w:val="20"/>
          <w:lang w:val="hy-AM"/>
        </w:rPr>
        <w:t xml:space="preserve">։  </w:t>
      </w:r>
    </w:p>
    <w:p w:rsidR="00B10987" w:rsidRPr="00513A86" w:rsidRDefault="00B10987" w:rsidP="00B10987">
      <w:pPr>
        <w:ind w:firstLine="567"/>
        <w:jc w:val="both"/>
        <w:rPr>
          <w:rFonts w:ascii="GHEA Grapalat" w:hAnsi="GHEA Grapalat" w:cs="Tahoma"/>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Tahoma"/>
          <w:sz w:val="20"/>
          <w:lang w:val="hy-AM"/>
        </w:rPr>
        <w:t>.</w:t>
      </w:r>
    </w:p>
    <w:p w:rsidR="00B10987" w:rsidRPr="00513A86" w:rsidRDefault="00B10987" w:rsidP="00B10987">
      <w:pPr>
        <w:ind w:firstLine="567"/>
        <w:jc w:val="both"/>
        <w:rPr>
          <w:rFonts w:ascii="GHEA Grapalat" w:hAnsi="GHEA Grapalat" w:cs="Arial Armenian"/>
          <w:sz w:val="20"/>
          <w:lang w:val="hy-AM"/>
        </w:rPr>
      </w:pPr>
    </w:p>
    <w:p w:rsidR="00B10987" w:rsidRPr="00513A86" w:rsidRDefault="00B10987" w:rsidP="00B10987">
      <w:pPr>
        <w:ind w:firstLine="567"/>
        <w:jc w:val="both"/>
        <w:rPr>
          <w:rFonts w:ascii="GHEA Grapalat" w:hAnsi="GHEA Grapalat" w:cs="Sylfaen"/>
          <w:sz w:val="20"/>
          <w:vertAlign w:val="superscript"/>
          <w:lang w:val="hy-AM"/>
        </w:rPr>
      </w:pPr>
      <w:r w:rsidRPr="00513A86">
        <w:rPr>
          <w:rFonts w:ascii="GHEA Grapalat" w:hAnsi="GHEA Grapalat" w:cs="Arial Armenian"/>
          <w:sz w:val="20"/>
          <w:lang w:val="hy-AM"/>
        </w:rPr>
        <w:t xml:space="preserve">2) </w:t>
      </w:r>
      <w:r w:rsidRPr="00513A86">
        <w:rPr>
          <w:rFonts w:ascii="GHEA Grapalat" w:hAnsi="GHEA Grapalat" w:cs="Arial Armenian"/>
          <w:sz w:val="14"/>
          <w:lang w:val="hy-AM"/>
        </w:rPr>
        <w:t>&lt;&lt;</w:t>
      </w:r>
      <w:r w:rsidRPr="00513A86">
        <w:rPr>
          <w:rFonts w:ascii="GHEA Grapalat" w:hAnsi="GHEA Grapalat" w:cs="Sylfaen"/>
          <w:sz w:val="20"/>
          <w:lang w:val="hy-AM"/>
        </w:rPr>
        <w:t>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 xml:space="preserve">&gt;&gt; </w:t>
      </w:r>
      <w:r w:rsidRPr="00513A86">
        <w:rPr>
          <w:rFonts w:ascii="GHEA Grapalat" w:hAnsi="GHEA Grapalat" w:cs="Arial Armenian"/>
          <w:sz w:val="20"/>
          <w:lang w:val="hy-AM"/>
        </w:rPr>
        <w:t xml:space="preserve">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Sylfaen"/>
          <w:sz w:val="20"/>
          <w:vertAlign w:val="superscript"/>
          <w:lang w:val="hy-AM"/>
        </w:rPr>
        <w:t>`</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w:t>
      </w:r>
      <w:r w:rsidRPr="00513A86">
        <w:rPr>
          <w:rFonts w:ascii="GHEA Grapalat" w:hAnsi="GHEA Grapalat" w:cs="Arial Armenian"/>
          <w:sz w:val="20"/>
          <w:lang w:val="hy-AM"/>
        </w:rPr>
        <w:t xml:space="preserve"> 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B10987" w:rsidRPr="00513A86" w:rsidRDefault="00B10987" w:rsidP="00B10987">
      <w:pPr>
        <w:ind w:firstLine="567"/>
        <w:jc w:val="both"/>
        <w:rPr>
          <w:rFonts w:ascii="GHEA Grapalat" w:hAnsi="GHEA Grapalat" w:cs="Arial Armenian"/>
          <w:sz w:val="20"/>
          <w:lang w:val="hy-AM"/>
        </w:rPr>
      </w:pP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Armenian"/>
          <w:sz w:val="20"/>
          <w:lang w:val="hy-AM"/>
        </w:rPr>
        <w:t xml:space="preserve">3) </w:t>
      </w:r>
      <w:r w:rsidRPr="00513A86">
        <w:rPr>
          <w:rFonts w:ascii="GHEA Grapalat" w:hAnsi="GHEA Grapalat" w:cs="Arial Armenian"/>
          <w:sz w:val="14"/>
          <w:lang w:val="hy-AM"/>
        </w:rPr>
        <w:t>&lt;&lt;</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w:t>
      </w:r>
      <w:r w:rsidRPr="00513A86">
        <w:rPr>
          <w:rFonts w:ascii="GHEA Grapalat" w:hAnsi="GHEA Grapalat" w:cs="Arial"/>
          <w:sz w:val="20"/>
          <w:lang w:val="hy-AM"/>
        </w:rPr>
        <w:t xml:space="preserve">սահմանվում և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B10987" w:rsidRPr="00513A86" w:rsidRDefault="00B10987" w:rsidP="00B10987">
      <w:pPr>
        <w:pStyle w:val="norm"/>
        <w:spacing w:line="240" w:lineRule="auto"/>
        <w:rPr>
          <w:rFonts w:ascii="GHEA Grapalat" w:hAnsi="GHEA Grapalat" w:cs="Sylfaen"/>
          <w:sz w:val="20"/>
          <w:lang w:val="hy-AM"/>
        </w:rPr>
      </w:pPr>
      <w:r w:rsidRPr="00513A86">
        <w:rPr>
          <w:rFonts w:ascii="GHEA Grapalat" w:hAnsi="GHEA Grapalat"/>
          <w:sz w:val="20"/>
          <w:lang w:val="hy-AM"/>
        </w:rPr>
        <w:t xml:space="preserve">ա. </w:t>
      </w:r>
      <w:r w:rsidRPr="00513A86">
        <w:rPr>
          <w:rFonts w:ascii="GHEA Grapalat" w:hAnsi="GHEA Grapalat" w:cs="Arial Armenian"/>
          <w:sz w:val="20"/>
          <w:lang w:val="hy-AM"/>
        </w:rPr>
        <w:t>մ</w:t>
      </w:r>
      <w:r w:rsidRPr="00513A86">
        <w:rPr>
          <w:rFonts w:ascii="GHEA Grapalat" w:hAnsi="GHEA Grapalat" w:cs="Sylfaen"/>
          <w:sz w:val="20"/>
          <w:lang w:val="hy-AM"/>
        </w:rPr>
        <w:t>ասնակիցը</w:t>
      </w:r>
      <w:r w:rsidRPr="00513A86">
        <w:rPr>
          <w:rFonts w:ascii="GHEA Grapalat" w:hAnsi="GHEA Grapalat"/>
          <w:sz w:val="20"/>
          <w:lang w:val="hy-AM"/>
        </w:rPr>
        <w:t xml:space="preserve"> </w:t>
      </w:r>
      <w:r w:rsidRPr="00513A86">
        <w:rPr>
          <w:rFonts w:ascii="GHEA Grapalat" w:hAnsi="GHEA Grapalat" w:cs="Sylfaen"/>
          <w:sz w:val="20"/>
          <w:lang w:val="hy-AM"/>
        </w:rPr>
        <w:t>հայտով</w:t>
      </w:r>
      <w:r w:rsidRPr="00513A86">
        <w:rPr>
          <w:rFonts w:ascii="GHEA Grapalat" w:hAnsi="GHEA Grapalat"/>
          <w:sz w:val="20"/>
          <w:lang w:val="hy-AM"/>
        </w:rPr>
        <w:t xml:space="preserve"> </w:t>
      </w:r>
      <w:r w:rsidRPr="00513A86">
        <w:rPr>
          <w:rFonts w:ascii="GHEA Grapalat" w:hAnsi="GHEA Grapalat" w:cs="Sylfaen"/>
          <w:sz w:val="20"/>
          <w:lang w:val="hy-AM"/>
        </w:rPr>
        <w:t>ներկայացնում</w:t>
      </w:r>
      <w:r w:rsidRPr="00513A86">
        <w:rPr>
          <w:rFonts w:ascii="GHEA Grapalat" w:hAnsi="GHEA Grapalat"/>
          <w:sz w:val="20"/>
          <w:lang w:val="hy-AM"/>
        </w:rPr>
        <w:t xml:space="preserve"> </w:t>
      </w:r>
      <w:r w:rsidRPr="00513A86">
        <w:rPr>
          <w:rFonts w:ascii="GHEA Grapalat" w:hAnsi="GHEA Grapalat" w:cs="Sylfaen"/>
          <w:sz w:val="20"/>
          <w:lang w:val="hy-AM"/>
        </w:rPr>
        <w:t>է</w:t>
      </w:r>
      <w:r w:rsidRPr="00513A86">
        <w:rPr>
          <w:rFonts w:ascii="GHEA Grapalat" w:hAnsi="GHEA Grapalat"/>
          <w:sz w:val="20"/>
          <w:lang w:val="hy-AM"/>
        </w:rPr>
        <w:t xml:space="preserve"> իր կողմից հաստատված </w:t>
      </w:r>
      <w:r w:rsidRPr="00513A86">
        <w:rPr>
          <w:rFonts w:ascii="GHEA Grapalat" w:hAnsi="GHEA Grapalat" w:cs="Sylfaen"/>
          <w:sz w:val="20"/>
          <w:lang w:val="hy-AM"/>
        </w:rPr>
        <w:t xml:space="preserve">հայտարարություն, </w:t>
      </w:r>
      <w:r w:rsidRPr="00513A86">
        <w:rPr>
          <w:rFonts w:ascii="GHEA Grapalat" w:hAnsi="GHEA Grapalat" w:cs="Arial Armenian"/>
          <w:sz w:val="20"/>
          <w:lang w:val="hy-AM"/>
        </w:rPr>
        <w:t xml:space="preserve">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ֆինանսական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B10987" w:rsidRPr="00513A86" w:rsidDel="006A0D8B" w:rsidRDefault="00B10987" w:rsidP="00B10987">
      <w:pPr>
        <w:pStyle w:val="norm"/>
        <w:spacing w:line="240" w:lineRule="auto"/>
        <w:rPr>
          <w:rFonts w:ascii="GHEA Grapalat" w:hAnsi="GHEA Grapalat" w:cs="Sylfaen"/>
          <w:sz w:val="20"/>
          <w:szCs w:val="24"/>
          <w:lang w:val="pt-BR" w:eastAsia="en-US"/>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պահանջը.</w:t>
      </w:r>
      <w:r w:rsidRPr="00513A86" w:rsidDel="006A0D8B">
        <w:rPr>
          <w:rFonts w:ascii="GHEA Grapalat" w:hAnsi="GHEA Grapalat" w:cs="Sylfaen"/>
          <w:sz w:val="20"/>
          <w:szCs w:val="24"/>
          <w:lang w:val="pt-BR" w:eastAsia="en-US"/>
        </w:rPr>
        <w:t xml:space="preserve"> </w:t>
      </w:r>
    </w:p>
    <w:p w:rsidR="00B10987" w:rsidRPr="00513A86" w:rsidDel="006A0D8B" w:rsidRDefault="00B10987" w:rsidP="00B10987">
      <w:pPr>
        <w:pStyle w:val="norm"/>
        <w:spacing w:line="240" w:lineRule="auto"/>
        <w:rPr>
          <w:rFonts w:ascii="GHEA Grapalat" w:hAnsi="GHEA Grapalat" w:cs="Sylfaen"/>
          <w:sz w:val="20"/>
          <w:szCs w:val="24"/>
          <w:lang w:val="pt-BR" w:eastAsia="en-US"/>
        </w:rPr>
      </w:pPr>
    </w:p>
    <w:p w:rsidR="00B10987" w:rsidRPr="00513A86" w:rsidRDefault="00B10987" w:rsidP="00B10987">
      <w:pPr>
        <w:ind w:firstLine="567"/>
        <w:jc w:val="both"/>
        <w:rPr>
          <w:rFonts w:ascii="GHEA Grapalat" w:hAnsi="GHEA Grapalat" w:cs="Arial"/>
          <w:sz w:val="20"/>
          <w:lang w:val="hy-AM"/>
        </w:rPr>
      </w:pPr>
      <w:r w:rsidRPr="00513A86">
        <w:rPr>
          <w:rFonts w:ascii="GHEA Grapalat" w:hAnsi="GHEA Grapalat" w:cs="Arial Armenian"/>
          <w:sz w:val="20"/>
          <w:lang w:val="pt-BR"/>
        </w:rPr>
        <w:t xml:space="preserve">4) </w:t>
      </w:r>
      <w:r w:rsidRPr="00513A86">
        <w:rPr>
          <w:rFonts w:ascii="GHEA Grapalat" w:hAnsi="GHEA Grapalat" w:cs="Arial Armenian"/>
          <w:sz w:val="14"/>
          <w:lang w:val="hy-AM"/>
        </w:rPr>
        <w:t>&lt;&lt;</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w:t>
      </w:r>
      <w:r w:rsidRPr="00513A86">
        <w:rPr>
          <w:rFonts w:ascii="GHEA Grapalat" w:hAnsi="GHEA Grapalat" w:cs="Arial Armenian"/>
          <w:sz w:val="20"/>
        </w:rPr>
        <w:t>որակավորման</w:t>
      </w:r>
      <w:r w:rsidRPr="00513A86">
        <w:rPr>
          <w:rFonts w:ascii="GHEA Grapalat" w:hAnsi="GHEA Grapalat" w:cs="Arial Armenian"/>
          <w:sz w:val="20"/>
          <w:lang w:val="pt-BR"/>
        </w:rPr>
        <w:t xml:space="preserve"> </w:t>
      </w:r>
      <w:r w:rsidRPr="00513A86">
        <w:rPr>
          <w:rFonts w:ascii="GHEA Grapalat" w:hAnsi="GHEA Grapalat" w:cs="Arial Armenian"/>
          <w:sz w:val="20"/>
        </w:rPr>
        <w:t>չափանիշը</w:t>
      </w:r>
      <w:r w:rsidRPr="00513A86">
        <w:rPr>
          <w:rFonts w:ascii="GHEA Grapalat" w:hAnsi="GHEA Grapalat" w:cs="Arial Armenian"/>
          <w:sz w:val="20"/>
          <w:lang w:val="pt-BR"/>
        </w:rPr>
        <w:t xml:space="preserve"> </w:t>
      </w:r>
      <w:r w:rsidRPr="00513A86">
        <w:rPr>
          <w:rFonts w:ascii="GHEA Grapalat" w:hAnsi="GHEA Grapalat" w:cs="Arial Armenian"/>
          <w:sz w:val="20"/>
        </w:rPr>
        <w:t>սահմանվում</w:t>
      </w:r>
      <w:r w:rsidRPr="00513A86">
        <w:rPr>
          <w:rFonts w:ascii="GHEA Grapalat" w:hAnsi="GHEA Grapalat" w:cs="Arial Armenian"/>
          <w:sz w:val="20"/>
          <w:lang w:val="pt-BR"/>
        </w:rPr>
        <w:t xml:space="preserve"> </w:t>
      </w:r>
      <w:r w:rsidRPr="00513A86">
        <w:rPr>
          <w:rFonts w:ascii="GHEA Grapalat" w:hAnsi="GHEA Grapalat" w:cs="Arial Armenian"/>
          <w:sz w:val="20"/>
        </w:rPr>
        <w:t>և</w:t>
      </w:r>
      <w:r w:rsidRPr="00513A86">
        <w:rPr>
          <w:rFonts w:ascii="GHEA Grapalat" w:hAnsi="GHEA Grapalat" w:cs="Arial Armenian"/>
          <w:sz w:val="20"/>
          <w:lang w:val="pt-BR"/>
        </w:rPr>
        <w:t xml:space="preserve">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B10987" w:rsidRPr="00513A86" w:rsidRDefault="00B10987" w:rsidP="00B10987">
      <w:pPr>
        <w:ind w:firstLine="567"/>
        <w:jc w:val="both"/>
        <w:rPr>
          <w:rFonts w:ascii="GHEA Grapalat" w:hAnsi="GHEA Grapalat" w:cs="Arial Armenian"/>
          <w:sz w:val="20"/>
          <w:szCs w:val="20"/>
          <w:lang w:val="hy-AM"/>
        </w:rPr>
      </w:pPr>
      <w:r w:rsidRPr="00513A86">
        <w:rPr>
          <w:rFonts w:ascii="GHEA Grapalat" w:hAnsi="GHEA Grapalat" w:cs="Arial Armenian"/>
          <w:sz w:val="20"/>
          <w:szCs w:val="20"/>
          <w:lang w:val="hy-AM"/>
        </w:rPr>
        <w:t>ա.</w:t>
      </w:r>
      <w:r w:rsidRPr="00513A86">
        <w:rPr>
          <w:rFonts w:ascii="GHEA Grapalat" w:hAnsi="GHEA Grapalat" w:cs="Arial Armenian"/>
          <w:sz w:val="20"/>
          <w:lang w:val="hy-AM"/>
        </w:rPr>
        <w:t xml:space="preserve"> մ</w:t>
      </w:r>
      <w:r w:rsidRPr="00513A86">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13A86">
        <w:rPr>
          <w:rFonts w:ascii="GHEA Grapalat" w:hAnsi="GHEA Grapalat" w:cs="Arial Armenian"/>
          <w:sz w:val="18"/>
          <w:szCs w:val="18"/>
          <w:u w:val="single"/>
          <w:lang w:val="hy-AM"/>
        </w:rPr>
        <w:t xml:space="preserve"> </w:t>
      </w:r>
    </w:p>
    <w:p w:rsidR="00B10987" w:rsidRPr="00513A86" w:rsidRDefault="00B10987" w:rsidP="00B10987">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B10987" w:rsidRPr="00513A86" w:rsidRDefault="00B10987" w:rsidP="00B10987">
      <w:pPr>
        <w:ind w:firstLine="567"/>
        <w:jc w:val="both"/>
        <w:rPr>
          <w:rFonts w:ascii="GHEA Grapalat" w:hAnsi="GHEA Grapalat" w:cs="Arial Armenian"/>
          <w:sz w:val="12"/>
          <w:szCs w:val="12"/>
          <w:lang w:val="hy-AM"/>
        </w:rPr>
      </w:pPr>
    </w:p>
    <w:p w:rsidR="00B10987" w:rsidRPr="00513A86" w:rsidRDefault="00B10987" w:rsidP="00B10987">
      <w:pPr>
        <w:pStyle w:val="norm"/>
        <w:spacing w:line="240" w:lineRule="auto"/>
        <w:ind w:firstLine="540"/>
        <w:rPr>
          <w:rFonts w:ascii="GHEA Grapalat" w:hAnsi="GHEA Grapalat" w:cs="Sylfaen"/>
          <w:sz w:val="20"/>
          <w:szCs w:val="24"/>
          <w:lang w:val="af-ZA" w:eastAsia="en-US"/>
        </w:rPr>
      </w:pPr>
      <w:r w:rsidRPr="00513A86">
        <w:rPr>
          <w:rFonts w:ascii="GHEA Grapalat" w:hAnsi="GHEA Grapalat" w:cs="Sylfaen"/>
          <w:sz w:val="20"/>
          <w:szCs w:val="24"/>
          <w:lang w:val="hy-AM" w:eastAsia="en-US"/>
        </w:rPr>
        <w:t>2.6 Սույն ընթացակարգի շրջանակում կնքվելիք 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կարող</w:t>
      </w:r>
      <w:r w:rsidRPr="00513A86">
        <w:rPr>
          <w:rFonts w:ascii="GHEA Grapalat" w:hAnsi="GHEA Grapalat" w:cs="Sylfaen"/>
          <w:sz w:val="20"/>
          <w:szCs w:val="24"/>
          <w:lang w:val="af-ZA" w:eastAsia="en-US"/>
        </w:rPr>
        <w:t xml:space="preserve"> է </w:t>
      </w:r>
      <w:r w:rsidRPr="00513A86">
        <w:rPr>
          <w:rFonts w:ascii="GHEA Grapalat" w:hAnsi="GHEA Grapalat" w:cs="Sylfaen"/>
          <w:sz w:val="20"/>
          <w:szCs w:val="24"/>
          <w:lang w:val="hy-AM" w:eastAsia="en-US"/>
        </w:rPr>
        <w:t>իրականացվել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պայմանագիր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կնքելու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միջոցով։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հանդիսանալ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մասնակիցը</w:t>
      </w:r>
      <w:r w:rsidRPr="00513A86">
        <w:rPr>
          <w:rFonts w:ascii="GHEA Grapalat" w:hAnsi="GHEA Grapalat" w:cs="Sylfaen"/>
          <w:sz w:val="20"/>
          <w:szCs w:val="24"/>
          <w:lang w:val="af-ZA" w:eastAsia="en-US"/>
        </w:rPr>
        <w:t xml:space="preserve">: </w:t>
      </w:r>
    </w:p>
    <w:p w:rsidR="00B10987" w:rsidRPr="00513A86" w:rsidRDefault="00B10987" w:rsidP="00B10987">
      <w:pPr>
        <w:pStyle w:val="23"/>
        <w:spacing w:line="240" w:lineRule="auto"/>
        <w:rPr>
          <w:rFonts w:ascii="GHEA Grapalat" w:hAnsi="GHEA Grapalat" w:cs="Sylfaen"/>
          <w:szCs w:val="24"/>
        </w:rPr>
      </w:pPr>
      <w:r w:rsidRPr="00513A86">
        <w:rPr>
          <w:rFonts w:ascii="GHEA Grapalat" w:hAnsi="GHEA Grapalat" w:cs="Sylfaen"/>
          <w:szCs w:val="24"/>
        </w:rPr>
        <w:t xml:space="preserve"> 2</w:t>
      </w:r>
      <w:r w:rsidRPr="00513A86">
        <w:rPr>
          <w:rFonts w:ascii="GHEA Grapalat" w:hAnsi="GHEA Grapalat" w:cs="Sylfaen"/>
          <w:szCs w:val="24"/>
          <w:lang w:val="hy-AM"/>
        </w:rPr>
        <w:t>.</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կոնսորցիումով</w:t>
      </w:r>
      <w:r w:rsidRPr="00513A86">
        <w:rPr>
          <w:rFonts w:ascii="GHEA Grapalat" w:hAnsi="GHEA Grapalat" w:cs="Sylfaen"/>
          <w:szCs w:val="24"/>
        </w:rPr>
        <w:t>)</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w:t>
      </w:r>
    </w:p>
    <w:p w:rsidR="00B10987" w:rsidRPr="00513A86" w:rsidRDefault="00B10987" w:rsidP="00B10987">
      <w:pPr>
        <w:pStyle w:val="23"/>
        <w:spacing w:line="240" w:lineRule="auto"/>
        <w:rPr>
          <w:rFonts w:ascii="GHEA Grapalat" w:hAnsi="GHEA Grapalat" w:cs="Sylfaen"/>
          <w:szCs w:val="24"/>
        </w:rPr>
      </w:pPr>
      <w:r w:rsidRPr="00513A86">
        <w:rPr>
          <w:rFonts w:ascii="GHEA Grapalat" w:hAnsi="GHEA Grapalat" w:cs="Sylfaen"/>
          <w:szCs w:val="24"/>
        </w:rPr>
        <w:t>1)</w:t>
      </w:r>
      <w:r w:rsidRPr="00513A86">
        <w:rPr>
          <w:rFonts w:ascii="GHEA Grapalat" w:hAnsi="GHEA Grapalat" w:cs="Sylfaen"/>
          <w:szCs w:val="24"/>
        </w:rPr>
        <w:tab/>
      </w:r>
      <w:r w:rsidRPr="00513A86">
        <w:rPr>
          <w:rFonts w:ascii="GHEA Grapalat" w:hAnsi="GHEA Grapalat" w:cs="Sylfaen"/>
          <w:szCs w:val="24"/>
          <w:lang w:val="ru-RU"/>
        </w:rPr>
        <w:t>հայտի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ժամանակ</w:t>
      </w:r>
      <w:r w:rsidRPr="00513A86">
        <w:rPr>
          <w:rFonts w:ascii="GHEA Grapalat" w:hAnsi="GHEA Grapalat" w:cs="Sylfaen"/>
          <w:szCs w:val="24"/>
        </w:rPr>
        <w:t xml:space="preserve"> </w:t>
      </w:r>
      <w:r w:rsidRPr="00513A86">
        <w:rPr>
          <w:rFonts w:ascii="GHEA Grapalat" w:hAnsi="GHEA Grapalat" w:cs="Sylfaen"/>
          <w:szCs w:val="24"/>
          <w:lang w:val="ru-RU"/>
        </w:rPr>
        <w:t>հաշվի</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առնվում</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յուրաքանչյուր</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որակավորումը</w:t>
      </w:r>
      <w:r w:rsidRPr="00513A86">
        <w:rPr>
          <w:rFonts w:ascii="GHEA Grapalat" w:hAnsi="GHEA Grapalat" w:cs="Sylfaen"/>
          <w:szCs w:val="24"/>
        </w:rPr>
        <w:t xml:space="preserve"> </w:t>
      </w:r>
      <w:r w:rsidRPr="00513A86">
        <w:rPr>
          <w:rFonts w:ascii="GHEA Grapalat" w:hAnsi="GHEA Grapalat" w:cs="Sylfaen"/>
          <w:szCs w:val="24"/>
          <w:lang w:val="ru-RU"/>
        </w:rPr>
        <w:t>պետք</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համապատասխանի</w:t>
      </w:r>
      <w:r w:rsidRPr="00513A86">
        <w:rPr>
          <w:rFonts w:ascii="GHEA Grapalat" w:hAnsi="GHEA Grapalat" w:cs="Sylfaen"/>
          <w:szCs w:val="24"/>
        </w:rPr>
        <w:t xml:space="preserve"> </w:t>
      </w:r>
      <w:r w:rsidRPr="00513A86">
        <w:rPr>
          <w:rFonts w:ascii="GHEA Grapalat" w:hAnsi="GHEA Grapalat" w:cs="Sylfaen"/>
          <w:szCs w:val="24"/>
          <w:lang w:val="en-US"/>
        </w:rPr>
        <w:t>այդ</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ստանձնած</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որակավորման</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w:t>
      </w:r>
    </w:p>
    <w:p w:rsidR="00B10987" w:rsidRPr="00513A86" w:rsidRDefault="00B10987" w:rsidP="00B10987">
      <w:pPr>
        <w:pStyle w:val="23"/>
        <w:spacing w:line="240" w:lineRule="auto"/>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կողմերից</w:t>
      </w:r>
      <w:r w:rsidRPr="00513A86">
        <w:rPr>
          <w:rFonts w:ascii="GHEA Grapalat" w:hAnsi="GHEA Grapalat" w:cs="Sylfaen"/>
          <w:szCs w:val="24"/>
        </w:rPr>
        <w:t xml:space="preserve"> </w:t>
      </w:r>
      <w:r w:rsidRPr="00513A86">
        <w:rPr>
          <w:rFonts w:ascii="GHEA Grapalat" w:hAnsi="GHEA Grapalat" w:cs="Sylfaen"/>
          <w:szCs w:val="24"/>
          <w:lang w:val="ru-RU"/>
        </w:rPr>
        <w:t>որևէ</w:t>
      </w:r>
      <w:r w:rsidRPr="00513A86">
        <w:rPr>
          <w:rFonts w:ascii="GHEA Grapalat" w:hAnsi="GHEA Grapalat" w:cs="Sylfaen"/>
          <w:szCs w:val="24"/>
        </w:rPr>
        <w:t xml:space="preserve"> </w:t>
      </w:r>
      <w:r w:rsidRPr="00513A86">
        <w:rPr>
          <w:rFonts w:ascii="GHEA Grapalat" w:hAnsi="GHEA Grapalat" w:cs="Sylfaen"/>
          <w:szCs w:val="24"/>
          <w:lang w:val="ru-RU"/>
        </w:rPr>
        <w:t>մեկը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նույն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պարբերության</w:t>
      </w:r>
      <w:r w:rsidRPr="00513A86">
        <w:rPr>
          <w:rFonts w:ascii="GHEA Grapalat" w:hAnsi="GHEA Grapalat" w:cs="Sylfaen"/>
          <w:szCs w:val="24"/>
        </w:rPr>
        <w:t xml:space="preserve"> </w:t>
      </w:r>
      <w:r w:rsidRPr="00513A86">
        <w:rPr>
          <w:rFonts w:ascii="GHEA Grapalat" w:hAnsi="GHEA Grapalat" w:cs="Sylfaen"/>
          <w:szCs w:val="24"/>
          <w:lang w:val="ru-RU"/>
        </w:rPr>
        <w:t>պահանջի</w:t>
      </w:r>
      <w:r w:rsidRPr="00513A86">
        <w:rPr>
          <w:rFonts w:ascii="GHEA Grapalat" w:hAnsi="GHEA Grapalat" w:cs="Sylfaen"/>
          <w:szCs w:val="24"/>
        </w:rPr>
        <w:t xml:space="preserve"> </w:t>
      </w:r>
      <w:r w:rsidRPr="00513A86">
        <w:rPr>
          <w:rFonts w:ascii="GHEA Grapalat" w:hAnsi="GHEA Grapalat" w:cs="Sylfaen"/>
          <w:szCs w:val="24"/>
          <w:lang w:val="ru-RU"/>
        </w:rPr>
        <w:t>չպահպանման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նիստում</w:t>
      </w:r>
      <w:r w:rsidRPr="00513A86">
        <w:rPr>
          <w:rFonts w:ascii="GHEA Grapalat" w:hAnsi="GHEA Grapalat" w:cs="Sylfaen"/>
          <w:szCs w:val="24"/>
        </w:rPr>
        <w:t xml:space="preserve"> </w:t>
      </w:r>
      <w:r w:rsidRPr="00513A86">
        <w:rPr>
          <w:rFonts w:ascii="GHEA Grapalat" w:hAnsi="GHEA Grapalat" w:cs="Sylfaen"/>
          <w:szCs w:val="24"/>
          <w:lang w:val="ru-RU"/>
        </w:rPr>
        <w:t>մերժվում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այնպես</w:t>
      </w:r>
      <w:r w:rsidRPr="00513A86">
        <w:rPr>
          <w:rFonts w:ascii="GHEA Grapalat" w:hAnsi="GHEA Grapalat" w:cs="Sylfaen"/>
          <w:szCs w:val="24"/>
        </w:rPr>
        <w:t xml:space="preserve"> </w:t>
      </w:r>
      <w:r w:rsidRPr="00513A86">
        <w:rPr>
          <w:rFonts w:ascii="GHEA Grapalat" w:hAnsi="GHEA Grapalat" w:cs="Sylfaen"/>
          <w:szCs w:val="24"/>
          <w:lang w:val="ru-RU"/>
        </w:rPr>
        <w:t>էլ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w:t>
      </w:r>
    </w:p>
    <w:p w:rsidR="00B10987" w:rsidRPr="00513A86" w:rsidRDefault="00B10987" w:rsidP="00B10987">
      <w:pPr>
        <w:pStyle w:val="23"/>
        <w:spacing w:line="240" w:lineRule="auto"/>
        <w:ind w:firstLine="567"/>
        <w:rPr>
          <w:rFonts w:ascii="GHEA Grapalat" w:hAnsi="GHEA Grapalat" w:cs="Sylfaen"/>
          <w:szCs w:val="24"/>
          <w:lang w:val="hy-AM"/>
        </w:rPr>
      </w:pPr>
      <w:r w:rsidRPr="00513A86">
        <w:rPr>
          <w:rFonts w:ascii="GHEA Grapalat" w:hAnsi="GHEA Grapalat" w:cs="Sylfaen"/>
          <w:szCs w:val="24"/>
        </w:rPr>
        <w:t>3) Մ</w:t>
      </w:r>
      <w:r w:rsidRPr="00513A86">
        <w:rPr>
          <w:rFonts w:ascii="GHEA Grapalat" w:hAnsi="GHEA Grapalat" w:cs="Sylfaen"/>
          <w:szCs w:val="24"/>
          <w:lang w:val="ru-RU"/>
        </w:rPr>
        <w:t>ասնակիցները</w:t>
      </w:r>
      <w:r w:rsidRPr="00513A86">
        <w:rPr>
          <w:rFonts w:ascii="GHEA Grapalat" w:hAnsi="GHEA Grapalat" w:cs="Sylfaen"/>
          <w:szCs w:val="24"/>
        </w:rPr>
        <w:t xml:space="preserve"> </w:t>
      </w:r>
      <w:r w:rsidRPr="00513A86">
        <w:rPr>
          <w:rFonts w:ascii="GHEA Grapalat" w:hAnsi="GHEA Grapalat" w:cs="Sylfaen"/>
          <w:szCs w:val="24"/>
          <w:lang w:val="ru-RU"/>
        </w:rPr>
        <w:t>կրում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համապարտ</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պատասխանատվություն</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rPr>
        <w:t>Ընդ որում,</w:t>
      </w:r>
      <w:r w:rsidRPr="00513A86">
        <w:rPr>
          <w:rFonts w:ascii="GHEA Grapalat" w:hAnsi="GHEA Grapalat" w:cs="Sylfaen"/>
          <w:szCs w:val="24"/>
          <w:lang w:val="hy-AM"/>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կոնսորցիումից</w:t>
      </w:r>
      <w:r w:rsidRPr="00513A86">
        <w:rPr>
          <w:rFonts w:ascii="GHEA Grapalat" w:hAnsi="GHEA Grapalat" w:cs="Sylfaen"/>
          <w:szCs w:val="24"/>
        </w:rPr>
        <w:t xml:space="preserve"> </w:t>
      </w:r>
      <w:r w:rsidRPr="00513A86">
        <w:rPr>
          <w:rFonts w:ascii="GHEA Grapalat" w:hAnsi="GHEA Grapalat" w:cs="Sylfaen"/>
          <w:szCs w:val="24"/>
          <w:lang w:val="ru-RU"/>
        </w:rPr>
        <w:t>դուրս</w:t>
      </w:r>
      <w:r w:rsidRPr="00513A86">
        <w:rPr>
          <w:rFonts w:ascii="GHEA Grapalat" w:hAnsi="GHEA Grapalat" w:cs="Sylfaen"/>
          <w:szCs w:val="24"/>
        </w:rPr>
        <w:t xml:space="preserve"> </w:t>
      </w:r>
      <w:r w:rsidRPr="00513A86">
        <w:rPr>
          <w:rFonts w:ascii="GHEA Grapalat" w:hAnsi="GHEA Grapalat" w:cs="Sylfaen"/>
          <w:szCs w:val="24"/>
          <w:lang w:val="ru-RU"/>
        </w:rPr>
        <w:t>գալու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հետ</w:t>
      </w:r>
      <w:r w:rsidRPr="00513A86">
        <w:rPr>
          <w:rFonts w:ascii="GHEA Grapalat" w:hAnsi="GHEA Grapalat" w:cs="Sylfaen"/>
          <w:szCs w:val="24"/>
        </w:rPr>
        <w:t xml:space="preserve"> </w:t>
      </w:r>
      <w:r w:rsidRPr="00513A86">
        <w:rPr>
          <w:rFonts w:ascii="GHEA Grapalat" w:hAnsi="GHEA Grapalat" w:cs="Sylfaen"/>
          <w:szCs w:val="24"/>
          <w:lang w:val="en-US"/>
        </w:rPr>
        <w:t>պ</w:t>
      </w:r>
      <w:r w:rsidRPr="00513A86">
        <w:rPr>
          <w:rFonts w:ascii="GHEA Grapalat" w:hAnsi="GHEA Grapalat" w:cs="Sylfaen"/>
          <w:szCs w:val="24"/>
          <w:lang w:val="ru-RU"/>
        </w:rPr>
        <w:t>ատվիրատուի</w:t>
      </w:r>
      <w:r w:rsidRPr="00513A86">
        <w:rPr>
          <w:rFonts w:ascii="GHEA Grapalat" w:hAnsi="GHEA Grapalat" w:cs="Sylfaen"/>
          <w:szCs w:val="24"/>
        </w:rPr>
        <w:t xml:space="preserve"> </w:t>
      </w:r>
      <w:r w:rsidRPr="00513A86">
        <w:rPr>
          <w:rFonts w:ascii="GHEA Grapalat" w:hAnsi="GHEA Grapalat" w:cs="Sylfaen"/>
          <w:szCs w:val="24"/>
          <w:lang w:val="ru-RU"/>
        </w:rPr>
        <w:t>կնքած</w:t>
      </w:r>
      <w:r w:rsidRPr="00513A86">
        <w:rPr>
          <w:rFonts w:ascii="GHEA Grapalat" w:hAnsi="GHEA Grapalat" w:cs="Sylfaen"/>
          <w:szCs w:val="24"/>
        </w:rPr>
        <w:t xml:space="preserve"> </w:t>
      </w:r>
      <w:r w:rsidRPr="00513A86">
        <w:rPr>
          <w:rFonts w:ascii="GHEA Grapalat" w:hAnsi="GHEA Grapalat" w:cs="Sylfaen"/>
          <w:szCs w:val="24"/>
          <w:lang w:val="ru-RU"/>
        </w:rPr>
        <w:t>պայմանագիրը</w:t>
      </w:r>
      <w:r w:rsidRPr="00513A86">
        <w:rPr>
          <w:rFonts w:ascii="GHEA Grapalat" w:hAnsi="GHEA Grapalat" w:cs="Sylfaen"/>
          <w:szCs w:val="24"/>
        </w:rPr>
        <w:t xml:space="preserve"> </w:t>
      </w:r>
      <w:r w:rsidRPr="00513A86">
        <w:rPr>
          <w:rFonts w:ascii="GHEA Grapalat" w:hAnsi="GHEA Grapalat" w:cs="Sylfaen"/>
          <w:szCs w:val="24"/>
          <w:lang w:val="ru-RU"/>
        </w:rPr>
        <w:t>միակողմանիորեն</w:t>
      </w:r>
      <w:r w:rsidRPr="00513A86">
        <w:rPr>
          <w:rFonts w:ascii="GHEA Grapalat" w:hAnsi="GHEA Grapalat" w:cs="Sylfaen"/>
          <w:szCs w:val="24"/>
        </w:rPr>
        <w:t xml:space="preserve"> </w:t>
      </w:r>
      <w:r w:rsidRPr="00513A86">
        <w:rPr>
          <w:rFonts w:ascii="GHEA Grapalat" w:hAnsi="GHEA Grapalat" w:cs="Sylfaen"/>
          <w:szCs w:val="24"/>
          <w:lang w:val="ru-RU"/>
        </w:rPr>
        <w:t>լուծվում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անդամների</w:t>
      </w:r>
      <w:r w:rsidRPr="00513A86">
        <w:rPr>
          <w:rFonts w:ascii="GHEA Grapalat" w:hAnsi="GHEA Grapalat" w:cs="Sylfaen"/>
          <w:szCs w:val="24"/>
        </w:rPr>
        <w:t xml:space="preserve"> </w:t>
      </w:r>
      <w:r w:rsidRPr="00513A86">
        <w:rPr>
          <w:rFonts w:ascii="GHEA Grapalat" w:hAnsi="GHEA Grapalat" w:cs="Sylfaen"/>
          <w:szCs w:val="24"/>
          <w:lang w:val="ru-RU"/>
        </w:rPr>
        <w:t>նկատմամբ</w:t>
      </w:r>
      <w:r w:rsidRPr="00513A86">
        <w:rPr>
          <w:rFonts w:ascii="GHEA Grapalat" w:hAnsi="GHEA Grapalat" w:cs="Sylfaen"/>
          <w:szCs w:val="24"/>
        </w:rPr>
        <w:t xml:space="preserve"> </w:t>
      </w:r>
      <w:r w:rsidRPr="00513A86">
        <w:rPr>
          <w:rFonts w:ascii="GHEA Grapalat" w:hAnsi="GHEA Grapalat" w:cs="Sylfaen"/>
          <w:szCs w:val="24"/>
          <w:lang w:val="ru-RU"/>
        </w:rPr>
        <w:t>կիրառվում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պատասխանատվության</w:t>
      </w:r>
      <w:r w:rsidRPr="00513A86">
        <w:rPr>
          <w:rFonts w:ascii="GHEA Grapalat" w:hAnsi="GHEA Grapalat" w:cs="Sylfaen"/>
          <w:szCs w:val="24"/>
        </w:rPr>
        <w:t xml:space="preserve"> </w:t>
      </w:r>
      <w:r w:rsidRPr="00513A86">
        <w:rPr>
          <w:rFonts w:ascii="GHEA Grapalat" w:hAnsi="GHEA Grapalat" w:cs="Sylfaen"/>
          <w:szCs w:val="24"/>
          <w:lang w:val="ru-RU"/>
        </w:rPr>
        <w:t>միջոցները</w:t>
      </w:r>
      <w:r w:rsidRPr="00513A86">
        <w:rPr>
          <w:rFonts w:ascii="GHEA Grapalat" w:hAnsi="GHEA Grapalat" w:cs="Sylfaen"/>
          <w:szCs w:val="24"/>
          <w:lang w:val="hy-AM"/>
        </w:rPr>
        <w:t>:</w:t>
      </w: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jc w:val="center"/>
        <w:rPr>
          <w:rFonts w:ascii="GHEA Grapalat" w:hAnsi="GHEA Grapalat" w:cs="Arial"/>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ԵՎ</w:t>
      </w:r>
      <w:r w:rsidRPr="00513A86">
        <w:rPr>
          <w:rFonts w:ascii="GHEA Grapalat" w:hAnsi="GHEA Grapalat" w:cs="Arial"/>
          <w:sz w:val="20"/>
          <w:lang w:val="af-ZA"/>
        </w:rPr>
        <w:t xml:space="preserve"> </w:t>
      </w:r>
      <w:r w:rsidRPr="00513A86">
        <w:rPr>
          <w:rFonts w:ascii="GHEA Grapalat" w:hAnsi="GHEA Grapalat" w:cs="Sylfaen"/>
          <w:sz w:val="20"/>
        </w:rPr>
        <w:t>ՀՐԱՎԵՐՈՒՄ</w:t>
      </w:r>
      <w:r w:rsidRPr="00513A86">
        <w:rPr>
          <w:rFonts w:ascii="GHEA Grapalat" w:hAnsi="GHEA Grapalat" w:cs="Arial"/>
          <w:sz w:val="20"/>
          <w:lang w:val="af-ZA"/>
        </w:rPr>
        <w:t xml:space="preserve"> </w:t>
      </w:r>
      <w:r w:rsidRPr="00513A86">
        <w:rPr>
          <w:rFonts w:ascii="GHEA Grapalat" w:hAnsi="GHEA Grapalat" w:cs="Sylfaen"/>
          <w:sz w:val="20"/>
        </w:rPr>
        <w:t>ՓՈՓՈԽՈՒԹՅՈՒՆ</w:t>
      </w:r>
      <w:r w:rsidRPr="00513A86">
        <w:rPr>
          <w:rFonts w:ascii="GHEA Grapalat" w:hAnsi="GHEA Grapalat" w:cs="Arial"/>
          <w:sz w:val="20"/>
          <w:lang w:val="af-ZA"/>
        </w:rPr>
        <w:t xml:space="preserve"> </w:t>
      </w:r>
      <w:r w:rsidRPr="00513A86">
        <w:rPr>
          <w:rFonts w:ascii="GHEA Grapalat" w:hAnsi="GHEA Grapalat" w:cs="Sylfaen"/>
          <w:sz w:val="20"/>
        </w:rPr>
        <w:t>ԿԱՏԱՐԵԼՈՒ</w:t>
      </w:r>
      <w:r w:rsidRPr="00513A86">
        <w:rPr>
          <w:rFonts w:ascii="GHEA Grapalat" w:hAnsi="GHEA Grapalat" w:cs="Arial"/>
          <w:sz w:val="20"/>
          <w:lang w:val="af-ZA"/>
        </w:rPr>
        <w:t xml:space="preserve"> </w:t>
      </w:r>
      <w:r w:rsidRPr="00513A86">
        <w:rPr>
          <w:rFonts w:ascii="GHEA Grapalat" w:hAnsi="GHEA Grapalat" w:cs="Sylfaen"/>
          <w:sz w:val="20"/>
        </w:rPr>
        <w:t>ԿԱՐԳԸ</w:t>
      </w:r>
      <w:r w:rsidRPr="00513A86">
        <w:rPr>
          <w:rFonts w:ascii="GHEA Grapalat" w:hAnsi="GHEA Grapalat" w:cs="Arial"/>
          <w:sz w:val="20"/>
          <w:lang w:val="af-ZA"/>
        </w:rPr>
        <w:t xml:space="preserve"> </w:t>
      </w:r>
    </w:p>
    <w:p w:rsidR="00B10987" w:rsidRPr="00513A86" w:rsidRDefault="00B10987" w:rsidP="00B10987">
      <w:pPr>
        <w:jc w:val="center"/>
        <w:rPr>
          <w:rFonts w:ascii="GHEA Grapalat" w:hAnsi="GHEA Grapalat"/>
          <w:sz w:val="20"/>
          <w:lang w:val="af-ZA"/>
        </w:rPr>
      </w:pPr>
    </w:p>
    <w:p w:rsidR="00B10987" w:rsidRPr="00513A86" w:rsidRDefault="00B10987" w:rsidP="00B10987">
      <w:pPr>
        <w:ind w:firstLine="567"/>
        <w:jc w:val="both"/>
        <w:rPr>
          <w:rFonts w:ascii="GHEA Grapalat" w:hAnsi="GHEA Grapalat"/>
          <w:sz w:val="20"/>
          <w:lang w:val="af-ZA"/>
        </w:rPr>
      </w:pPr>
      <w:r w:rsidRPr="00513A86">
        <w:rPr>
          <w:rFonts w:ascii="GHEA Grapalat" w:hAnsi="GHEA Grapalat"/>
          <w:sz w:val="20"/>
          <w:lang w:val="af-ZA"/>
        </w:rPr>
        <w:t xml:space="preserve">3.1 </w:t>
      </w:r>
      <w:r w:rsidRPr="00513A86">
        <w:rPr>
          <w:rFonts w:ascii="GHEA Grapalat" w:hAnsi="GHEA Grapalat" w:cs="Sylfaen"/>
          <w:sz w:val="20"/>
        </w:rPr>
        <w:t>Օրենքի</w:t>
      </w:r>
      <w:r w:rsidRPr="00513A86">
        <w:rPr>
          <w:rFonts w:ascii="GHEA Grapalat" w:hAnsi="GHEA Grapalat" w:cs="Arial"/>
          <w:sz w:val="20"/>
          <w:lang w:val="af-ZA"/>
        </w:rPr>
        <w:t xml:space="preserve"> 29-</w:t>
      </w:r>
      <w:r w:rsidRPr="00513A86">
        <w:rPr>
          <w:rFonts w:ascii="GHEA Grapalat" w:hAnsi="GHEA Grapalat" w:cs="Sylfaen"/>
          <w:sz w:val="20"/>
        </w:rPr>
        <w:t>րդ</w:t>
      </w:r>
      <w:r w:rsidRPr="00513A86">
        <w:rPr>
          <w:rFonts w:ascii="GHEA Grapalat" w:hAnsi="GHEA Grapalat" w:cs="Arial"/>
          <w:sz w:val="20"/>
          <w:lang w:val="af-ZA"/>
        </w:rPr>
        <w:t xml:space="preserve"> </w:t>
      </w:r>
      <w:r w:rsidRPr="00513A86">
        <w:rPr>
          <w:rFonts w:ascii="GHEA Grapalat" w:hAnsi="GHEA Grapalat" w:cs="Sylfaen"/>
          <w:sz w:val="20"/>
        </w:rPr>
        <w:t>հոդվածի</w:t>
      </w:r>
      <w:r w:rsidRPr="00513A86">
        <w:rPr>
          <w:rFonts w:ascii="GHEA Grapalat" w:hAnsi="GHEA Grapalat" w:cs="Arial"/>
          <w:sz w:val="20"/>
          <w:lang w:val="af-ZA"/>
        </w:rPr>
        <w:t xml:space="preserve"> </w:t>
      </w:r>
      <w:r w:rsidRPr="00513A86">
        <w:rPr>
          <w:rFonts w:ascii="GHEA Grapalat" w:hAnsi="GHEA Grapalat" w:cs="Sylfaen"/>
          <w:sz w:val="20"/>
        </w:rPr>
        <w:t>համաձայն</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պատվիրատուից</w:t>
      </w:r>
      <w:r w:rsidRPr="00513A86">
        <w:rPr>
          <w:rFonts w:ascii="GHEA Grapalat" w:hAnsi="GHEA Grapalat" w:cs="Arial"/>
          <w:sz w:val="20"/>
          <w:lang w:val="af-ZA"/>
        </w:rPr>
        <w:t xml:space="preserve"> </w:t>
      </w:r>
      <w:r w:rsidRPr="00513A86">
        <w:rPr>
          <w:rFonts w:ascii="GHEA Grapalat" w:hAnsi="GHEA Grapalat" w:cs="Sylfaen"/>
          <w:sz w:val="20"/>
        </w:rPr>
        <w:t>պահանջել</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p>
    <w:p w:rsidR="00B10987" w:rsidRPr="00513A86" w:rsidRDefault="00B10987" w:rsidP="00B10987">
      <w:pPr>
        <w:autoSpaceDE w:val="0"/>
        <w:autoSpaceDN w:val="0"/>
        <w:adjustRightInd w:val="0"/>
        <w:ind w:firstLine="567"/>
        <w:jc w:val="both"/>
        <w:rPr>
          <w:rFonts w:ascii="GHEA Grapalat" w:hAnsi="GHEA Grapalat"/>
          <w:sz w:val="20"/>
          <w:lang w:val="af-ZA"/>
        </w:rPr>
      </w:pPr>
      <w:r w:rsidRPr="00513A86">
        <w:rPr>
          <w:rFonts w:ascii="GHEA Grapalat" w:hAnsi="GHEA Grapalat" w:cs="Sylfaen"/>
          <w:sz w:val="20"/>
        </w:rPr>
        <w:t>Մասնակիցն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հայտերի</w:t>
      </w:r>
      <w:r w:rsidRPr="00513A86">
        <w:rPr>
          <w:rFonts w:ascii="GHEA Grapalat" w:hAnsi="GHEA Grapalat" w:cs="Arial"/>
          <w:sz w:val="20"/>
          <w:lang w:val="af-ZA"/>
        </w:rPr>
        <w:t xml:space="preserve"> </w:t>
      </w:r>
      <w:r w:rsidRPr="00513A86">
        <w:rPr>
          <w:rFonts w:ascii="GHEA Grapalat" w:hAnsi="GHEA Grapalat" w:cs="Sylfaen"/>
          <w:sz w:val="20"/>
        </w:rPr>
        <w:t>ներկայացման</w:t>
      </w:r>
      <w:r w:rsidRPr="00513A86">
        <w:rPr>
          <w:rFonts w:ascii="GHEA Grapalat" w:hAnsi="GHEA Grapalat" w:cs="Arial"/>
          <w:sz w:val="20"/>
          <w:lang w:val="af-ZA"/>
        </w:rPr>
        <w:t xml:space="preserve"> </w:t>
      </w:r>
      <w:r w:rsidRPr="00513A86">
        <w:rPr>
          <w:rFonts w:ascii="GHEA Grapalat" w:hAnsi="GHEA Grapalat" w:cs="Sylfaen"/>
          <w:sz w:val="20"/>
        </w:rPr>
        <w:t>վերջնաժամկետը</w:t>
      </w:r>
      <w:r w:rsidRPr="00513A86">
        <w:rPr>
          <w:rFonts w:ascii="GHEA Grapalat" w:hAnsi="GHEA Grapalat" w:cs="Arial"/>
          <w:sz w:val="20"/>
          <w:lang w:val="af-ZA"/>
        </w:rPr>
        <w:t xml:space="preserve"> </w:t>
      </w:r>
      <w:r w:rsidRPr="00513A86">
        <w:rPr>
          <w:rFonts w:ascii="GHEA Grapalat" w:hAnsi="GHEA Grapalat" w:cs="Sylfaen"/>
          <w:sz w:val="20"/>
        </w:rPr>
        <w:t>լրանալուց</w:t>
      </w:r>
      <w:r w:rsidRPr="00513A86">
        <w:rPr>
          <w:rFonts w:ascii="GHEA Grapalat" w:hAnsi="GHEA Grapalat" w:cs="Arial"/>
          <w:sz w:val="20"/>
          <w:lang w:val="af-ZA"/>
        </w:rPr>
        <w:t xml:space="preserve"> </w:t>
      </w:r>
      <w:r w:rsidRPr="00513A86">
        <w:rPr>
          <w:rFonts w:ascii="GHEA Grapalat" w:hAnsi="GHEA Grapalat" w:cs="Sylfaen"/>
          <w:sz w:val="20"/>
        </w:rPr>
        <w:t>առնվազն</w:t>
      </w:r>
      <w:r w:rsidRPr="00513A86">
        <w:rPr>
          <w:rFonts w:ascii="GHEA Grapalat" w:hAnsi="GHEA Grapalat" w:cs="Arial"/>
          <w:sz w:val="20"/>
          <w:lang w:val="af-ZA"/>
        </w:rPr>
        <w:t xml:space="preserve"> </w:t>
      </w:r>
      <w:r w:rsidRPr="00513A86">
        <w:rPr>
          <w:rFonts w:ascii="GHEA Grapalat" w:hAnsi="GHEA Grapalat" w:cs="Sylfaen"/>
          <w:sz w:val="20"/>
        </w:rPr>
        <w:t>հինգ</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առաջ</w:t>
      </w:r>
      <w:r w:rsidRPr="00513A86">
        <w:rPr>
          <w:rFonts w:ascii="GHEA Grapalat" w:hAnsi="GHEA Grapalat" w:cs="Arial"/>
          <w:sz w:val="20"/>
          <w:lang w:val="af-ZA"/>
        </w:rPr>
        <w:t xml:space="preserve"> </w:t>
      </w:r>
      <w:r w:rsidRPr="00513A86">
        <w:rPr>
          <w:rFonts w:ascii="GHEA Grapalat" w:hAnsi="GHEA Grapalat" w:cs="Arial"/>
          <w:sz w:val="20"/>
        </w:rPr>
        <w:t>գրավոր</w:t>
      </w:r>
      <w:r w:rsidRPr="00513A86">
        <w:rPr>
          <w:rFonts w:ascii="GHEA Grapalat" w:hAnsi="GHEA Grapalat" w:cs="Arial"/>
          <w:sz w:val="20"/>
          <w:lang w:val="af-ZA"/>
        </w:rPr>
        <w:t xml:space="preserve"> </w:t>
      </w:r>
      <w:r w:rsidRPr="00513A86">
        <w:rPr>
          <w:rFonts w:ascii="GHEA Grapalat" w:hAnsi="GHEA Grapalat" w:cs="Sylfaen"/>
          <w:sz w:val="20"/>
        </w:rPr>
        <w:t>հանձնաժողովից</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sz w:val="20"/>
        </w:rPr>
        <w:t>Հանձնաժողովը</w:t>
      </w:r>
      <w:r w:rsidRPr="00513A86">
        <w:rPr>
          <w:rFonts w:ascii="GHEA Grapalat" w:hAnsi="GHEA Grapalat"/>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ասնակցին</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Sylfaen"/>
          <w:sz w:val="20"/>
        </w:rPr>
        <w:t>տրամադրում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Arial"/>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ստանալու</w:t>
      </w:r>
      <w:r w:rsidRPr="00513A86">
        <w:rPr>
          <w:rFonts w:ascii="GHEA Grapalat" w:hAnsi="GHEA Grapalat" w:cs="Arial"/>
          <w:sz w:val="20"/>
          <w:lang w:val="af-ZA"/>
        </w:rPr>
        <w:t xml:space="preserve"> </w:t>
      </w:r>
      <w:r w:rsidRPr="00513A86">
        <w:rPr>
          <w:rFonts w:ascii="GHEA Grapalat" w:hAnsi="GHEA Grapalat" w:cs="Sylfaen"/>
          <w:sz w:val="20"/>
        </w:rPr>
        <w:t>օրվան</w:t>
      </w:r>
      <w:r w:rsidRPr="00513A86">
        <w:rPr>
          <w:rFonts w:ascii="GHEA Grapalat" w:hAnsi="GHEA Grapalat" w:cs="Arial"/>
          <w:sz w:val="20"/>
          <w:lang w:val="af-ZA"/>
        </w:rPr>
        <w:t xml:space="preserve"> </w:t>
      </w:r>
      <w:r w:rsidRPr="00513A86">
        <w:rPr>
          <w:rFonts w:ascii="GHEA Grapalat" w:hAnsi="GHEA Grapalat" w:cs="Sylfaen"/>
          <w:sz w:val="20"/>
        </w:rPr>
        <w:t>հաջորդող</w:t>
      </w:r>
      <w:r w:rsidRPr="00513A86">
        <w:rPr>
          <w:rFonts w:ascii="GHEA Grapalat" w:hAnsi="GHEA Grapalat" w:cs="Arial"/>
          <w:sz w:val="20"/>
          <w:lang w:val="af-ZA"/>
        </w:rPr>
        <w:t xml:space="preserve"> </w:t>
      </w:r>
      <w:r w:rsidRPr="00513A86">
        <w:rPr>
          <w:rFonts w:ascii="GHEA Grapalat" w:hAnsi="GHEA Grapalat" w:cs="Sylfaen"/>
          <w:sz w:val="20"/>
        </w:rPr>
        <w:t>երկու</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օրվա</w:t>
      </w:r>
      <w:r w:rsidRPr="00513A86">
        <w:rPr>
          <w:rFonts w:ascii="GHEA Grapalat" w:hAnsi="GHEA Grapalat" w:cs="Arial"/>
          <w:sz w:val="20"/>
          <w:lang w:val="af-ZA"/>
        </w:rPr>
        <w:t xml:space="preserve"> </w:t>
      </w:r>
      <w:r w:rsidRPr="00513A86">
        <w:rPr>
          <w:rFonts w:ascii="GHEA Grapalat" w:hAnsi="GHEA Grapalat" w:cs="Sylfaen"/>
          <w:sz w:val="20"/>
        </w:rPr>
        <w:t>ընթացքում</w:t>
      </w:r>
      <w:r w:rsidRPr="00513A86">
        <w:rPr>
          <w:rFonts w:ascii="GHEA Grapalat" w:hAnsi="GHEA Grapalat" w:cs="Tahoma"/>
          <w:sz w:val="20"/>
        </w:rPr>
        <w:t>։</w:t>
      </w:r>
      <w:r w:rsidRPr="00513A86">
        <w:rPr>
          <w:rFonts w:ascii="GHEA Grapalat" w:hAnsi="GHEA Grapalat" w:cs="Tahoma"/>
          <w:sz w:val="20"/>
          <w:lang w:val="af-ZA"/>
        </w:rPr>
        <w:t xml:space="preserve"> </w:t>
      </w:r>
      <w:r w:rsidRPr="00513A86">
        <w:rPr>
          <w:rFonts w:ascii="GHEA Grapalat" w:hAnsi="GHEA Grapalat"/>
          <w:sz w:val="20"/>
          <w:lang w:val="af-ZA"/>
        </w:rPr>
        <w:t xml:space="preserve"> </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sz w:val="20"/>
          <w:lang w:val="af-ZA"/>
        </w:rPr>
        <w:t xml:space="preserve">3.2 </w:t>
      </w:r>
      <w:r w:rsidRPr="00513A86">
        <w:rPr>
          <w:rFonts w:ascii="GHEA Grapalat" w:hAnsi="GHEA Grapalat" w:cs="Sylfaen"/>
          <w:sz w:val="20"/>
        </w:rPr>
        <w:t>Հարցման</w:t>
      </w:r>
      <w:r w:rsidRPr="00513A86">
        <w:rPr>
          <w:rFonts w:ascii="GHEA Grapalat" w:hAnsi="GHEA Grapalat" w:cs="Arial"/>
          <w:sz w:val="20"/>
          <w:lang w:val="af-ZA"/>
        </w:rPr>
        <w:t xml:space="preserve"> </w:t>
      </w:r>
      <w:r w:rsidRPr="00513A86">
        <w:rPr>
          <w:rFonts w:ascii="GHEA Grapalat" w:hAnsi="GHEA Grapalat" w:cs="Sylfaen"/>
          <w:sz w:val="20"/>
        </w:rPr>
        <w:t>և</w:t>
      </w:r>
      <w:r w:rsidRPr="00513A86">
        <w:rPr>
          <w:rFonts w:ascii="GHEA Grapalat" w:hAnsi="GHEA Grapalat" w:cs="Arial"/>
          <w:sz w:val="20"/>
          <w:lang w:val="af-ZA"/>
        </w:rPr>
        <w:t xml:space="preserve"> </w:t>
      </w:r>
      <w:r w:rsidRPr="00513A86">
        <w:rPr>
          <w:rFonts w:ascii="GHEA Grapalat" w:hAnsi="GHEA Grapalat" w:cs="Sylfaen"/>
          <w:sz w:val="20"/>
        </w:rPr>
        <w:t>պարզաբանումների</w:t>
      </w:r>
      <w:r w:rsidRPr="00513A86">
        <w:rPr>
          <w:rFonts w:ascii="GHEA Grapalat" w:hAnsi="GHEA Grapalat" w:cs="Arial"/>
          <w:sz w:val="20"/>
          <w:lang w:val="af-ZA"/>
        </w:rPr>
        <w:t xml:space="preserve"> </w:t>
      </w:r>
      <w:r w:rsidRPr="00513A86">
        <w:rPr>
          <w:rFonts w:ascii="GHEA Grapalat" w:hAnsi="GHEA Grapalat" w:cs="Sylfaen"/>
          <w:sz w:val="20"/>
        </w:rPr>
        <w:t>բովանդակության</w:t>
      </w:r>
      <w:r w:rsidRPr="00513A86">
        <w:rPr>
          <w:rFonts w:ascii="GHEA Grapalat" w:hAnsi="GHEA Grapalat" w:cs="Arial"/>
          <w:sz w:val="20"/>
          <w:lang w:val="af-ZA"/>
        </w:rPr>
        <w:t xml:space="preserve"> </w:t>
      </w:r>
      <w:r w:rsidRPr="00513A86">
        <w:rPr>
          <w:rFonts w:ascii="GHEA Grapalat" w:hAnsi="GHEA Grapalat" w:cs="Sylfaen"/>
          <w:sz w:val="20"/>
        </w:rPr>
        <w:t>մասին</w:t>
      </w:r>
      <w:r w:rsidRPr="00513A86">
        <w:rPr>
          <w:rFonts w:ascii="GHEA Grapalat" w:hAnsi="GHEA Grapalat" w:cs="Arial"/>
          <w:sz w:val="20"/>
          <w:lang w:val="af-ZA"/>
        </w:rPr>
        <w:t xml:space="preserve"> </w:t>
      </w:r>
      <w:r w:rsidRPr="00513A86">
        <w:rPr>
          <w:rFonts w:ascii="GHEA Grapalat" w:hAnsi="GHEA Grapalat" w:cs="Sylfaen"/>
          <w:sz w:val="20"/>
        </w:rPr>
        <w:t>հայտարարությունը</w:t>
      </w:r>
      <w:r w:rsidRPr="00513A86">
        <w:rPr>
          <w:rFonts w:ascii="GHEA Grapalat" w:hAnsi="GHEA Grapalat" w:cs="Arial"/>
          <w:sz w:val="20"/>
          <w:lang w:val="af-ZA"/>
        </w:rPr>
        <w:t xml:space="preserve"> </w:t>
      </w:r>
      <w:r w:rsidRPr="00513A86">
        <w:rPr>
          <w:rFonts w:ascii="GHEA Grapalat" w:hAnsi="GHEA Grapalat" w:cs="Arial"/>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տրամադրելու</w:t>
      </w:r>
      <w:r w:rsidRPr="00513A86">
        <w:rPr>
          <w:rFonts w:ascii="GHEA Grapalat" w:hAnsi="GHEA Grapalat" w:cs="Arial"/>
          <w:sz w:val="20"/>
          <w:lang w:val="af-ZA"/>
        </w:rPr>
        <w:t xml:space="preserve"> </w:t>
      </w:r>
      <w:r w:rsidRPr="00513A86">
        <w:rPr>
          <w:rFonts w:ascii="GHEA Grapalat" w:hAnsi="GHEA Grapalat" w:cs="Arial"/>
          <w:sz w:val="20"/>
        </w:rPr>
        <w:t>օրը</w:t>
      </w:r>
      <w:r w:rsidRPr="00513A86">
        <w:rPr>
          <w:rFonts w:ascii="GHEA Grapalat" w:hAnsi="GHEA Grapalat" w:cs="Arial"/>
          <w:sz w:val="20"/>
          <w:lang w:val="af-ZA"/>
        </w:rPr>
        <w:t xml:space="preserve"> </w:t>
      </w:r>
      <w:r w:rsidRPr="00513A86">
        <w:rPr>
          <w:rFonts w:ascii="GHEA Grapalat" w:hAnsi="GHEA Grapalat" w:cs="Sylfaen"/>
          <w:sz w:val="20"/>
        </w:rPr>
        <w:t>հրապարակվում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Arial"/>
          <w:sz w:val="20"/>
          <w:lang w:val="af-ZA"/>
        </w:rPr>
        <w:t xml:space="preserve"> </w:t>
      </w:r>
      <w:r w:rsidRPr="00513A86">
        <w:rPr>
          <w:rFonts w:ascii="GHEA Grapalat" w:hAnsi="GHEA Grapalat" w:cs="Sylfaen"/>
          <w:sz w:val="20"/>
          <w:lang w:val="af-ZA"/>
        </w:rPr>
        <w:t xml:space="preserve">www.procurement.am </w:t>
      </w:r>
      <w:r w:rsidRPr="00513A86">
        <w:rPr>
          <w:rFonts w:ascii="GHEA Grapalat" w:hAnsi="GHEA Grapalat" w:cs="Sylfaen"/>
          <w:sz w:val="20"/>
        </w:rPr>
        <w:t>հասցեով</w:t>
      </w:r>
      <w:r w:rsidRPr="00513A86">
        <w:rPr>
          <w:rFonts w:ascii="GHEA Grapalat" w:hAnsi="GHEA Grapalat" w:cs="Sylfaen"/>
          <w:sz w:val="20"/>
          <w:lang w:val="af-ZA"/>
        </w:rPr>
        <w:t xml:space="preserve"> </w:t>
      </w:r>
      <w:r w:rsidRPr="00513A86">
        <w:rPr>
          <w:rFonts w:ascii="GHEA Grapalat" w:hAnsi="GHEA Grapalat" w:cs="Sylfaen"/>
          <w:sz w:val="20"/>
        </w:rPr>
        <w:t>գործող</w:t>
      </w:r>
      <w:r w:rsidRPr="00513A86">
        <w:rPr>
          <w:rFonts w:ascii="GHEA Grapalat" w:hAnsi="GHEA Grapalat" w:cs="Sylfaen"/>
          <w:sz w:val="20"/>
          <w:lang w:val="af-ZA"/>
        </w:rPr>
        <w:t xml:space="preserve"> </w:t>
      </w:r>
      <w:r w:rsidRPr="00513A86">
        <w:rPr>
          <w:rFonts w:ascii="GHEA Grapalat" w:hAnsi="GHEA Grapalat" w:cs="Sylfaen"/>
          <w:sz w:val="20"/>
        </w:rPr>
        <w:t>տեղեկագրի</w:t>
      </w:r>
      <w:r w:rsidRPr="00513A86">
        <w:rPr>
          <w:rFonts w:ascii="GHEA Grapalat" w:hAnsi="GHEA Grapalat" w:cs="Sylfaen"/>
          <w:sz w:val="20"/>
          <w:lang w:val="af-ZA"/>
        </w:rPr>
        <w:t xml:space="preserve"> (</w:t>
      </w:r>
      <w:r w:rsidRPr="00513A86">
        <w:rPr>
          <w:rFonts w:ascii="GHEA Grapalat" w:hAnsi="GHEA Grapalat" w:cs="Sylfaen"/>
          <w:sz w:val="20"/>
        </w:rPr>
        <w:t>այսուհետ</w:t>
      </w:r>
      <w:r w:rsidRPr="00513A86">
        <w:rPr>
          <w:rFonts w:ascii="GHEA Grapalat" w:hAnsi="GHEA Grapalat" w:cs="Sylfaen"/>
          <w:sz w:val="20"/>
          <w:lang w:val="af-ZA"/>
        </w:rPr>
        <w:t xml:space="preserve">` </w:t>
      </w:r>
      <w:r w:rsidRPr="00513A86">
        <w:rPr>
          <w:rFonts w:ascii="GHEA Grapalat" w:hAnsi="GHEA Grapalat" w:cs="Sylfaen"/>
          <w:sz w:val="20"/>
        </w:rPr>
        <w:t>տեղեկագիր</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բաժնի</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Հրավերների</w:t>
      </w:r>
      <w:r w:rsidRPr="00513A86">
        <w:rPr>
          <w:rFonts w:ascii="GHEA Grapalat" w:hAnsi="GHEA Grapalat" w:cs="Sylfaen"/>
          <w:sz w:val="20"/>
          <w:lang w:val="af-ZA"/>
        </w:rPr>
        <w:t xml:space="preserve"> </w:t>
      </w:r>
      <w:r w:rsidRPr="00513A86">
        <w:rPr>
          <w:rFonts w:ascii="GHEA Grapalat" w:hAnsi="GHEA Grapalat" w:cs="Sylfaen"/>
          <w:sz w:val="20"/>
        </w:rPr>
        <w:t>պարզաբանումների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ենթաբաբաժնում</w:t>
      </w:r>
      <w:r w:rsidRPr="00513A86">
        <w:rPr>
          <w:rFonts w:ascii="GHEA Grapalat" w:hAnsi="GHEA Grapalat" w:cs="Sylfaen"/>
          <w:sz w:val="20"/>
          <w:lang w:val="af-ZA"/>
        </w:rPr>
        <w:t xml:space="preserve">` </w:t>
      </w:r>
      <w:r w:rsidRPr="00513A86">
        <w:rPr>
          <w:rFonts w:ascii="GHEA Grapalat" w:hAnsi="GHEA Grapalat" w:cs="Sylfaen"/>
          <w:sz w:val="20"/>
        </w:rPr>
        <w:t>առանց</w:t>
      </w:r>
      <w:r w:rsidRPr="00513A86">
        <w:rPr>
          <w:rFonts w:ascii="GHEA Grapalat" w:hAnsi="GHEA Grapalat" w:cs="Arial"/>
          <w:sz w:val="20"/>
          <w:lang w:val="af-ZA"/>
        </w:rPr>
        <w:t xml:space="preserve"> </w:t>
      </w:r>
      <w:r w:rsidRPr="00513A86">
        <w:rPr>
          <w:rFonts w:ascii="GHEA Grapalat" w:hAnsi="GHEA Grapalat" w:cs="Sylfaen"/>
          <w:sz w:val="20"/>
        </w:rPr>
        <w:t>նշելու</w:t>
      </w:r>
      <w:r w:rsidRPr="00513A86">
        <w:rPr>
          <w:rFonts w:ascii="GHEA Grapalat" w:hAnsi="GHEA Grapalat" w:cs="Arial"/>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w:t>
      </w:r>
      <w:r w:rsidRPr="00513A86">
        <w:rPr>
          <w:rFonts w:ascii="GHEA Grapalat" w:hAnsi="GHEA Grapalat" w:cs="Arial"/>
          <w:sz w:val="20"/>
          <w:lang w:val="af-ZA"/>
        </w:rPr>
        <w:t xml:space="preserve"> </w:t>
      </w:r>
      <w:r w:rsidRPr="00513A86">
        <w:rPr>
          <w:rFonts w:ascii="GHEA Grapalat" w:hAnsi="GHEA Grapalat" w:cs="Sylfaen"/>
          <w:sz w:val="20"/>
        </w:rPr>
        <w:t>տվյալները</w:t>
      </w:r>
      <w:r w:rsidRPr="00513A86">
        <w:rPr>
          <w:rFonts w:ascii="GHEA Grapalat" w:hAnsi="GHEA Grapalat" w:cs="Tahoma"/>
          <w:sz w:val="20"/>
        </w:rPr>
        <w:t>։</w:t>
      </w:r>
      <w:r w:rsidRPr="00513A86">
        <w:rPr>
          <w:rFonts w:ascii="GHEA Grapalat" w:hAnsi="GHEA Grapalat" w:cs="Tahoma"/>
          <w:sz w:val="20"/>
          <w:lang w:val="af-ZA"/>
        </w:rPr>
        <w:t xml:space="preserve"> </w:t>
      </w:r>
    </w:p>
    <w:p w:rsidR="00B10987" w:rsidRPr="00513A86" w:rsidRDefault="00B10987" w:rsidP="00B10987">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3.3 </w:t>
      </w:r>
      <w:r w:rsidRPr="00513A86">
        <w:rPr>
          <w:rFonts w:ascii="GHEA Grapalat" w:hAnsi="GHEA Grapalat" w:cs="Sylfaen"/>
          <w:sz w:val="20"/>
        </w:rPr>
        <w:t>Պարզաբանում</w:t>
      </w:r>
      <w:r w:rsidRPr="00513A86">
        <w:rPr>
          <w:rFonts w:ascii="GHEA Grapalat" w:hAnsi="GHEA Grapalat" w:cs="Arial Unicode"/>
          <w:sz w:val="20"/>
          <w:lang w:val="af-ZA"/>
        </w:rPr>
        <w:t xml:space="preserve"> </w:t>
      </w:r>
      <w:r w:rsidRPr="00513A86">
        <w:rPr>
          <w:rFonts w:ascii="GHEA Grapalat" w:hAnsi="GHEA Grapalat" w:cs="Sylfaen"/>
          <w:sz w:val="20"/>
        </w:rPr>
        <w:t>չի</w:t>
      </w:r>
      <w:r w:rsidRPr="00513A86">
        <w:rPr>
          <w:rFonts w:ascii="GHEA Grapalat" w:hAnsi="GHEA Grapalat" w:cs="Arial Unicode"/>
          <w:sz w:val="20"/>
          <w:lang w:val="af-ZA"/>
        </w:rPr>
        <w:t xml:space="preserve"> </w:t>
      </w:r>
      <w:r w:rsidRPr="00513A86">
        <w:rPr>
          <w:rFonts w:ascii="GHEA Grapalat" w:hAnsi="GHEA Grapalat" w:cs="Sylfaen"/>
          <w:sz w:val="20"/>
        </w:rPr>
        <w:t>տրամադրվում</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բաժնով</w:t>
      </w:r>
      <w:r w:rsidRPr="00513A86">
        <w:rPr>
          <w:rFonts w:ascii="GHEA Grapalat" w:hAnsi="GHEA Grapalat" w:cs="Arial Unicode"/>
          <w:sz w:val="20"/>
          <w:lang w:val="af-ZA"/>
        </w:rPr>
        <w:t xml:space="preserve"> </w:t>
      </w:r>
      <w:r w:rsidRPr="00513A86">
        <w:rPr>
          <w:rFonts w:ascii="GHEA Grapalat" w:hAnsi="GHEA Grapalat" w:cs="Sylfaen"/>
          <w:sz w:val="20"/>
        </w:rPr>
        <w:t>սահմանված</w:t>
      </w:r>
      <w:r w:rsidRPr="00513A86">
        <w:rPr>
          <w:rFonts w:ascii="GHEA Grapalat" w:hAnsi="GHEA Grapalat" w:cs="Arial Unicode"/>
          <w:sz w:val="20"/>
          <w:lang w:val="af-ZA"/>
        </w:rPr>
        <w:t xml:space="preserve"> </w:t>
      </w:r>
      <w:r w:rsidRPr="00513A86">
        <w:rPr>
          <w:rFonts w:ascii="GHEA Grapalat" w:hAnsi="GHEA Grapalat" w:cs="Sylfaen"/>
          <w:sz w:val="20"/>
        </w:rPr>
        <w:t>ժամկետի</w:t>
      </w:r>
      <w:r w:rsidRPr="00513A86">
        <w:rPr>
          <w:rFonts w:ascii="GHEA Grapalat" w:hAnsi="GHEA Grapalat" w:cs="Arial Unicode"/>
          <w:sz w:val="20"/>
          <w:lang w:val="af-ZA"/>
        </w:rPr>
        <w:t xml:space="preserve"> </w:t>
      </w:r>
      <w:r w:rsidRPr="00513A86">
        <w:rPr>
          <w:rFonts w:ascii="GHEA Grapalat" w:hAnsi="GHEA Grapalat" w:cs="Sylfaen"/>
          <w:sz w:val="20"/>
        </w:rPr>
        <w:t>խախտմամբ</w:t>
      </w:r>
      <w:r w:rsidRPr="00513A86">
        <w:rPr>
          <w:rFonts w:ascii="GHEA Grapalat" w:hAnsi="GHEA Grapalat" w:cs="Arial Unicode"/>
          <w:sz w:val="20"/>
          <w:lang w:val="af-ZA"/>
        </w:rPr>
        <w:t xml:space="preserve">, </w:t>
      </w:r>
      <w:r w:rsidRPr="00513A86">
        <w:rPr>
          <w:rFonts w:ascii="GHEA Grapalat" w:hAnsi="GHEA Grapalat" w:cs="Sylfaen"/>
          <w:sz w:val="20"/>
        </w:rPr>
        <w:t>ինչպես</w:t>
      </w:r>
      <w:r w:rsidRPr="00513A86">
        <w:rPr>
          <w:rFonts w:ascii="GHEA Grapalat" w:hAnsi="GHEA Grapalat" w:cs="Arial Unicode"/>
          <w:sz w:val="20"/>
          <w:lang w:val="af-ZA"/>
        </w:rPr>
        <w:t xml:space="preserve"> </w:t>
      </w:r>
      <w:r w:rsidRPr="00513A86">
        <w:rPr>
          <w:rFonts w:ascii="GHEA Grapalat" w:hAnsi="GHEA Grapalat" w:cs="Sylfaen"/>
          <w:sz w:val="20"/>
        </w:rPr>
        <w:t>նաև</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դուրս</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Arial Unicode"/>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հրավերի</w:t>
      </w:r>
      <w:r w:rsidRPr="00513A86">
        <w:rPr>
          <w:rFonts w:ascii="GHEA Grapalat" w:hAnsi="GHEA Grapalat" w:cs="Arial Unicode"/>
          <w:sz w:val="20"/>
          <w:lang w:val="af-ZA"/>
        </w:rPr>
        <w:t xml:space="preserve"> </w:t>
      </w:r>
      <w:r w:rsidRPr="00513A86">
        <w:rPr>
          <w:rFonts w:ascii="GHEA Grapalat" w:hAnsi="GHEA Grapalat" w:cs="Sylfaen"/>
          <w:sz w:val="20"/>
        </w:rPr>
        <w:t>բովանդակության</w:t>
      </w:r>
      <w:r w:rsidRPr="00513A86">
        <w:rPr>
          <w:rFonts w:ascii="GHEA Grapalat" w:hAnsi="GHEA Grapalat" w:cs="Arial Unicode"/>
          <w:sz w:val="20"/>
          <w:lang w:val="af-ZA"/>
        </w:rPr>
        <w:t xml:space="preserve"> </w:t>
      </w:r>
      <w:r w:rsidRPr="00513A86">
        <w:rPr>
          <w:rFonts w:ascii="GHEA Grapalat" w:hAnsi="GHEA Grapalat" w:cs="Sylfaen"/>
          <w:sz w:val="20"/>
        </w:rPr>
        <w:t>շրջանակից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sz w:val="20"/>
          <w:szCs w:val="20"/>
        </w:rPr>
        <w:t>Ընդ</w:t>
      </w:r>
      <w:r w:rsidRPr="00513A86">
        <w:rPr>
          <w:rFonts w:ascii="GHEA Grapalat" w:hAnsi="GHEA Grapalat"/>
          <w:sz w:val="20"/>
          <w:szCs w:val="20"/>
          <w:lang w:val="af-ZA"/>
        </w:rPr>
        <w:t xml:space="preserve"> </w:t>
      </w:r>
      <w:r w:rsidRPr="00513A86">
        <w:rPr>
          <w:rFonts w:ascii="GHEA Grapalat" w:hAnsi="GHEA Grapalat"/>
          <w:sz w:val="20"/>
          <w:szCs w:val="20"/>
        </w:rPr>
        <w:t>որում</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գրավոր</w:t>
      </w:r>
      <w:r w:rsidRPr="00513A86">
        <w:rPr>
          <w:rFonts w:ascii="GHEA Grapalat" w:hAnsi="GHEA Grapalat"/>
          <w:sz w:val="20"/>
          <w:szCs w:val="20"/>
          <w:lang w:val="af-ZA"/>
        </w:rPr>
        <w:t xml:space="preserve"> </w:t>
      </w:r>
      <w:r w:rsidRPr="00513A86">
        <w:rPr>
          <w:rFonts w:ascii="GHEA Grapalat" w:hAnsi="GHEA Grapalat"/>
          <w:sz w:val="20"/>
          <w:szCs w:val="20"/>
        </w:rPr>
        <w:t>ծանուցվում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պարզաբանում</w:t>
      </w:r>
      <w:r w:rsidRPr="00513A86">
        <w:rPr>
          <w:rFonts w:ascii="GHEA Grapalat" w:hAnsi="GHEA Grapalat"/>
          <w:sz w:val="20"/>
          <w:szCs w:val="20"/>
          <w:lang w:val="af-ZA"/>
        </w:rPr>
        <w:t xml:space="preserve"> </w:t>
      </w:r>
      <w:r w:rsidRPr="00513A86">
        <w:rPr>
          <w:rFonts w:ascii="GHEA Grapalat" w:hAnsi="GHEA Grapalat"/>
          <w:sz w:val="20"/>
          <w:szCs w:val="20"/>
        </w:rPr>
        <w:t>չտրամադրելու</w:t>
      </w:r>
      <w:r w:rsidRPr="00513A86">
        <w:rPr>
          <w:rFonts w:ascii="GHEA Grapalat" w:hAnsi="GHEA Grapalat"/>
          <w:sz w:val="20"/>
          <w:szCs w:val="20"/>
          <w:lang w:val="af-ZA"/>
        </w:rPr>
        <w:t xml:space="preserve"> </w:t>
      </w:r>
      <w:r w:rsidRPr="00513A86">
        <w:rPr>
          <w:rFonts w:ascii="GHEA Grapalat" w:hAnsi="GHEA Grapalat"/>
          <w:sz w:val="20"/>
          <w:szCs w:val="20"/>
        </w:rPr>
        <w:t>հիմքերի</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 xml:space="preserve">` </w:t>
      </w:r>
      <w:r w:rsidRPr="00513A86">
        <w:rPr>
          <w:rFonts w:ascii="GHEA Grapalat" w:hAnsi="GHEA Grapalat" w:cs="Sylfaen"/>
          <w:sz w:val="20"/>
          <w:szCs w:val="20"/>
        </w:rPr>
        <w:t>հարցումը</w:t>
      </w:r>
      <w:r w:rsidRPr="00513A86">
        <w:rPr>
          <w:rFonts w:ascii="GHEA Grapalat" w:hAnsi="GHEA Grapalat"/>
          <w:sz w:val="20"/>
          <w:szCs w:val="20"/>
          <w:lang w:val="af-ZA"/>
        </w:rPr>
        <w:t xml:space="preserve"> </w:t>
      </w:r>
      <w:r w:rsidRPr="00513A86">
        <w:rPr>
          <w:rFonts w:ascii="GHEA Grapalat" w:hAnsi="GHEA Grapalat" w:cs="Sylfaen"/>
          <w:sz w:val="20"/>
          <w:szCs w:val="20"/>
        </w:rPr>
        <w:t>ստանալու</w:t>
      </w:r>
      <w:r w:rsidRPr="00513A86">
        <w:rPr>
          <w:rFonts w:ascii="GHEA Grapalat" w:hAnsi="GHEA Grapalat"/>
          <w:sz w:val="20"/>
          <w:szCs w:val="20"/>
          <w:lang w:val="af-ZA"/>
        </w:rPr>
        <w:t xml:space="preserve"> </w:t>
      </w:r>
      <w:r w:rsidRPr="00513A86">
        <w:rPr>
          <w:rFonts w:ascii="GHEA Grapalat" w:hAnsi="GHEA Grapalat" w:cs="Sylfaen"/>
          <w:sz w:val="20"/>
          <w:szCs w:val="20"/>
        </w:rPr>
        <w:t>օրվան</w:t>
      </w:r>
      <w:r w:rsidRPr="00513A86">
        <w:rPr>
          <w:rFonts w:ascii="GHEA Grapalat" w:hAnsi="GHEA Grapalat"/>
          <w:sz w:val="20"/>
          <w:szCs w:val="20"/>
          <w:lang w:val="af-ZA"/>
        </w:rPr>
        <w:t xml:space="preserve"> </w:t>
      </w:r>
      <w:r w:rsidRPr="00513A86">
        <w:rPr>
          <w:rFonts w:ascii="GHEA Grapalat" w:hAnsi="GHEA Grapalat" w:cs="Sylfaen"/>
          <w:sz w:val="20"/>
          <w:szCs w:val="20"/>
        </w:rPr>
        <w:t>հաջորդող</w:t>
      </w:r>
      <w:r w:rsidRPr="00513A86">
        <w:rPr>
          <w:rFonts w:ascii="GHEA Grapalat" w:hAnsi="GHEA Grapalat"/>
          <w:sz w:val="20"/>
          <w:szCs w:val="20"/>
          <w:lang w:val="af-ZA"/>
        </w:rPr>
        <w:t xml:space="preserve"> </w:t>
      </w:r>
      <w:r w:rsidRPr="00513A86">
        <w:rPr>
          <w:rFonts w:ascii="GHEA Grapalat" w:hAnsi="GHEA Grapalat" w:cs="Sylfaen"/>
          <w:sz w:val="20"/>
          <w:szCs w:val="20"/>
        </w:rPr>
        <w:t>երկու</w:t>
      </w:r>
      <w:r w:rsidRPr="00513A86">
        <w:rPr>
          <w:rFonts w:ascii="GHEA Grapalat" w:hAnsi="GHEA Grapalat" w:cs="Sylfaen"/>
          <w:sz w:val="20"/>
          <w:szCs w:val="20"/>
          <w:lang w:val="af-ZA"/>
        </w:rPr>
        <w:t xml:space="preserve"> </w:t>
      </w:r>
      <w:r w:rsidRPr="00513A86">
        <w:rPr>
          <w:rFonts w:ascii="GHEA Grapalat" w:hAnsi="GHEA Grapalat" w:cs="Sylfaen"/>
          <w:sz w:val="20"/>
          <w:szCs w:val="20"/>
        </w:rPr>
        <w:t>օրացուցային</w:t>
      </w:r>
      <w:r w:rsidRPr="00513A86">
        <w:rPr>
          <w:rFonts w:ascii="GHEA Grapalat" w:hAnsi="GHEA Grapalat"/>
          <w:sz w:val="20"/>
          <w:szCs w:val="20"/>
          <w:lang w:val="af-ZA"/>
        </w:rPr>
        <w:t xml:space="preserve"> </w:t>
      </w:r>
      <w:r w:rsidRPr="00513A86">
        <w:rPr>
          <w:rFonts w:ascii="GHEA Grapalat" w:hAnsi="GHEA Grapalat" w:cs="Sylfaen"/>
          <w:sz w:val="20"/>
          <w:szCs w:val="20"/>
        </w:rPr>
        <w:t>օրվա</w:t>
      </w:r>
      <w:r w:rsidRPr="00513A86">
        <w:rPr>
          <w:rFonts w:ascii="GHEA Grapalat" w:hAnsi="GHEA Grapalat"/>
          <w:sz w:val="20"/>
          <w:szCs w:val="20"/>
          <w:lang w:val="af-ZA"/>
        </w:rPr>
        <w:t xml:space="preserve"> </w:t>
      </w:r>
      <w:r w:rsidRPr="00513A86">
        <w:rPr>
          <w:rFonts w:ascii="GHEA Grapalat" w:hAnsi="GHEA Grapalat" w:cs="Sylfaen"/>
          <w:sz w:val="20"/>
          <w:szCs w:val="20"/>
        </w:rPr>
        <w:t>ընթացքում</w:t>
      </w:r>
      <w:r w:rsidRPr="00513A86">
        <w:rPr>
          <w:rFonts w:ascii="GHEA Grapalat" w:hAnsi="GHEA Grapalat"/>
          <w:sz w:val="20"/>
          <w:szCs w:val="20"/>
          <w:lang w:val="af-ZA"/>
        </w:rPr>
        <w:t>:</w:t>
      </w:r>
    </w:p>
    <w:p w:rsidR="00B10987" w:rsidRPr="00513A86" w:rsidRDefault="00B10987" w:rsidP="00B10987">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3.4 </w:t>
      </w:r>
      <w:r w:rsidRPr="00513A86">
        <w:rPr>
          <w:rFonts w:ascii="GHEA Grapalat" w:hAnsi="GHEA Grapalat" w:cs="Sylfaen"/>
          <w:sz w:val="20"/>
        </w:rPr>
        <w:t>Հայտերի</w:t>
      </w:r>
      <w:r w:rsidRPr="00513A86">
        <w:rPr>
          <w:rFonts w:ascii="GHEA Grapalat" w:hAnsi="GHEA Grapalat" w:cs="Arial Unicode"/>
          <w:sz w:val="20"/>
          <w:lang w:val="af-ZA"/>
        </w:rPr>
        <w:t xml:space="preserve"> </w:t>
      </w:r>
      <w:r w:rsidRPr="00513A86">
        <w:rPr>
          <w:rFonts w:ascii="GHEA Grapalat" w:hAnsi="GHEA Grapalat" w:cs="Sylfaen"/>
          <w:sz w:val="20"/>
        </w:rPr>
        <w:t>ներկայացման</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լրանալուց</w:t>
      </w:r>
      <w:r w:rsidRPr="00513A86">
        <w:rPr>
          <w:rFonts w:ascii="GHEA Grapalat" w:hAnsi="GHEA Grapalat" w:cs="Arial Unicode"/>
          <w:sz w:val="20"/>
          <w:lang w:val="af-ZA"/>
        </w:rPr>
        <w:t xml:space="preserve"> </w:t>
      </w:r>
      <w:r w:rsidRPr="00513A86">
        <w:rPr>
          <w:rFonts w:ascii="GHEA Grapalat" w:hAnsi="GHEA Grapalat" w:cs="Sylfaen"/>
          <w:sz w:val="20"/>
        </w:rPr>
        <w:t>առնվազն</w:t>
      </w:r>
      <w:r w:rsidRPr="00513A86">
        <w:rPr>
          <w:rFonts w:ascii="GHEA Grapalat" w:hAnsi="GHEA Grapalat" w:cs="Arial Unicode"/>
          <w:sz w:val="20"/>
          <w:lang w:val="af-ZA"/>
        </w:rPr>
        <w:t xml:space="preserve"> </w:t>
      </w:r>
      <w:r w:rsidRPr="00513A86">
        <w:rPr>
          <w:rFonts w:ascii="GHEA Grapalat" w:hAnsi="GHEA Grapalat" w:cs="Sylfaen"/>
          <w:sz w:val="20"/>
        </w:rPr>
        <w:t>հինգ</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w:t>
      </w:r>
      <w:r w:rsidRPr="00513A86">
        <w:rPr>
          <w:rFonts w:ascii="GHEA Grapalat" w:hAnsi="GHEA Grapalat" w:cs="Arial Unicode"/>
          <w:sz w:val="20"/>
          <w:lang w:val="af-ZA"/>
        </w:rPr>
        <w:t xml:space="preserve"> </w:t>
      </w:r>
      <w:r w:rsidRPr="00513A86">
        <w:rPr>
          <w:rFonts w:ascii="GHEA Grapalat" w:hAnsi="GHEA Grapalat" w:cs="Sylfaen"/>
          <w:sz w:val="20"/>
        </w:rPr>
        <w:t>առաջ</w:t>
      </w:r>
      <w:r w:rsidRPr="00513A86">
        <w:rPr>
          <w:rFonts w:ascii="GHEA Grapalat" w:hAnsi="GHEA Grapalat" w:cs="Arial Unicode"/>
          <w:sz w:val="20"/>
          <w:lang w:val="af-ZA"/>
        </w:rPr>
        <w:t xml:space="preserve">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կարող</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օրվան</w:t>
      </w:r>
      <w:r w:rsidRPr="00513A86">
        <w:rPr>
          <w:rFonts w:ascii="GHEA Grapalat" w:hAnsi="GHEA Grapalat" w:cs="Arial Unicode"/>
          <w:sz w:val="20"/>
          <w:lang w:val="af-ZA"/>
        </w:rPr>
        <w:t xml:space="preserve"> </w:t>
      </w:r>
      <w:r w:rsidRPr="00513A86">
        <w:rPr>
          <w:rFonts w:ascii="GHEA Grapalat" w:hAnsi="GHEA Grapalat" w:cs="Sylfaen"/>
          <w:sz w:val="20"/>
        </w:rPr>
        <w:t>հաջորդող</w:t>
      </w:r>
      <w:r w:rsidRPr="00513A86">
        <w:rPr>
          <w:rFonts w:ascii="GHEA Grapalat" w:hAnsi="GHEA Grapalat" w:cs="Arial Unicode"/>
          <w:sz w:val="20"/>
          <w:lang w:val="af-ZA"/>
        </w:rPr>
        <w:t xml:space="preserve"> </w:t>
      </w:r>
      <w:r w:rsidRPr="00513A86">
        <w:rPr>
          <w:rFonts w:ascii="GHEA Grapalat" w:hAnsi="GHEA Grapalat" w:cs="Sylfaen"/>
          <w:sz w:val="20"/>
        </w:rPr>
        <w:t>երեք</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օրվա</w:t>
      </w:r>
      <w:r w:rsidRPr="00513A86">
        <w:rPr>
          <w:rFonts w:ascii="GHEA Grapalat" w:hAnsi="GHEA Grapalat" w:cs="Arial Unicode"/>
          <w:sz w:val="20"/>
          <w:lang w:val="af-ZA"/>
        </w:rPr>
        <w:t xml:space="preserve"> </w:t>
      </w:r>
      <w:r w:rsidRPr="00513A86">
        <w:rPr>
          <w:rFonts w:ascii="GHEA Grapalat" w:hAnsi="GHEA Grapalat" w:cs="Sylfaen"/>
          <w:sz w:val="20"/>
        </w:rPr>
        <w:t>ընթացքում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և</w:t>
      </w:r>
      <w:r w:rsidRPr="00513A86">
        <w:rPr>
          <w:rFonts w:ascii="GHEA Grapalat" w:hAnsi="GHEA Grapalat" w:cs="Arial Unicode"/>
          <w:sz w:val="20"/>
          <w:lang w:val="af-ZA"/>
        </w:rPr>
        <w:t xml:space="preserve"> </w:t>
      </w:r>
      <w:r w:rsidRPr="00513A86">
        <w:rPr>
          <w:rFonts w:ascii="GHEA Grapalat" w:hAnsi="GHEA Grapalat" w:cs="Sylfaen"/>
          <w:sz w:val="20"/>
        </w:rPr>
        <w:t>դրանք</w:t>
      </w:r>
      <w:r w:rsidRPr="00513A86">
        <w:rPr>
          <w:rFonts w:ascii="GHEA Grapalat" w:hAnsi="GHEA Grapalat" w:cs="Arial Unicode"/>
          <w:sz w:val="20"/>
          <w:lang w:val="af-ZA"/>
        </w:rPr>
        <w:t xml:space="preserve"> </w:t>
      </w:r>
      <w:r w:rsidRPr="00513A86">
        <w:rPr>
          <w:rFonts w:ascii="GHEA Grapalat" w:hAnsi="GHEA Grapalat" w:cs="Sylfaen"/>
          <w:sz w:val="20"/>
        </w:rPr>
        <w:t>տրամադրելու</w:t>
      </w:r>
      <w:r w:rsidRPr="00513A86">
        <w:rPr>
          <w:rFonts w:ascii="GHEA Grapalat" w:hAnsi="GHEA Grapalat" w:cs="Arial Unicode"/>
          <w:sz w:val="20"/>
          <w:lang w:val="af-ZA"/>
        </w:rPr>
        <w:t xml:space="preserve"> </w:t>
      </w:r>
      <w:r w:rsidRPr="00513A86">
        <w:rPr>
          <w:rFonts w:ascii="GHEA Grapalat" w:hAnsi="GHEA Grapalat" w:cs="Sylfaen"/>
          <w:sz w:val="20"/>
        </w:rPr>
        <w:t>պայմանների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հայտարարություն</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հրապարակվում</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B10987" w:rsidRPr="00513A86" w:rsidRDefault="00B10987" w:rsidP="00B10987">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3.5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Arial Unicode"/>
          <w:sz w:val="20"/>
          <w:lang w:val="af-ZA"/>
        </w:rPr>
        <w:t xml:space="preserve"> </w:t>
      </w:r>
      <w:r w:rsidRPr="00513A86">
        <w:rPr>
          <w:rFonts w:ascii="GHEA Grapalat" w:hAnsi="GHEA Grapalat" w:cs="Sylfaen"/>
          <w:sz w:val="20"/>
        </w:rPr>
        <w:t>կատարվելու</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հայտերը</w:t>
      </w:r>
      <w:r w:rsidRPr="00513A86">
        <w:rPr>
          <w:rFonts w:ascii="GHEA Grapalat" w:hAnsi="GHEA Grapalat" w:cs="Arial Unicode"/>
          <w:sz w:val="20"/>
          <w:lang w:val="af-ZA"/>
        </w:rPr>
        <w:t xml:space="preserve"> </w:t>
      </w:r>
      <w:r w:rsidRPr="00513A86">
        <w:rPr>
          <w:rFonts w:ascii="GHEA Grapalat" w:hAnsi="GHEA Grapalat" w:cs="Sylfaen"/>
          <w:sz w:val="20"/>
        </w:rPr>
        <w:t>ներկայացնելու</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հաշվվում</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Arial"/>
          <w:sz w:val="20"/>
          <w:lang w:val="af-ZA"/>
        </w:rPr>
        <w:t xml:space="preserve"> </w:t>
      </w:r>
      <w:r w:rsidRPr="00513A86">
        <w:rPr>
          <w:rFonts w:ascii="GHEA Grapalat" w:hAnsi="GHEA Grapalat" w:cs="Sylfaen"/>
          <w:sz w:val="20"/>
        </w:rPr>
        <w:t>հայտարարության</w:t>
      </w:r>
      <w:r w:rsidRPr="00513A86">
        <w:rPr>
          <w:rFonts w:ascii="GHEA Grapalat" w:hAnsi="GHEA Grapalat" w:cs="Arial Unicode"/>
          <w:sz w:val="20"/>
          <w:lang w:val="af-ZA"/>
        </w:rPr>
        <w:t xml:space="preserve"> </w:t>
      </w:r>
      <w:r w:rsidRPr="00513A86">
        <w:rPr>
          <w:rFonts w:ascii="GHEA Grapalat" w:hAnsi="GHEA Grapalat" w:cs="Sylfaen"/>
          <w:sz w:val="20"/>
        </w:rPr>
        <w:t>հրապարակման</w:t>
      </w:r>
      <w:r w:rsidRPr="00513A86">
        <w:rPr>
          <w:rFonts w:ascii="GHEA Grapalat" w:hAnsi="GHEA Grapalat" w:cs="Arial Unicode"/>
          <w:sz w:val="20"/>
          <w:lang w:val="af-ZA"/>
        </w:rPr>
        <w:t xml:space="preserve"> </w:t>
      </w:r>
      <w:r w:rsidRPr="00513A86">
        <w:rPr>
          <w:rFonts w:ascii="GHEA Grapalat" w:hAnsi="GHEA Grapalat" w:cs="Sylfaen"/>
          <w:sz w:val="20"/>
        </w:rPr>
        <w:t>օրվանից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մասնակիցները</w:t>
      </w:r>
      <w:r w:rsidRPr="00513A86">
        <w:rPr>
          <w:rFonts w:ascii="GHEA Grapalat" w:hAnsi="GHEA Grapalat" w:cs="Arial Unicode"/>
          <w:sz w:val="20"/>
          <w:lang w:val="af-ZA"/>
        </w:rPr>
        <w:t xml:space="preserve"> </w:t>
      </w:r>
      <w:r w:rsidRPr="00513A86">
        <w:rPr>
          <w:rFonts w:ascii="GHEA Grapalat" w:hAnsi="GHEA Grapalat" w:cs="Sylfaen"/>
          <w:sz w:val="20"/>
        </w:rPr>
        <w:t>պարտավոր</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երկարաձգել</w:t>
      </w:r>
      <w:r w:rsidRPr="00513A86">
        <w:rPr>
          <w:rFonts w:ascii="GHEA Grapalat" w:hAnsi="GHEA Grapalat" w:cs="Arial Unicode"/>
          <w:sz w:val="20"/>
          <w:lang w:val="af-ZA"/>
        </w:rPr>
        <w:t xml:space="preserve"> </w:t>
      </w:r>
      <w:r w:rsidRPr="00513A86">
        <w:rPr>
          <w:rFonts w:ascii="GHEA Grapalat" w:hAnsi="GHEA Grapalat" w:cs="Sylfaen"/>
          <w:sz w:val="20"/>
        </w:rPr>
        <w:t>իրենց</w:t>
      </w:r>
      <w:r w:rsidRPr="00513A86">
        <w:rPr>
          <w:rFonts w:ascii="GHEA Grapalat" w:hAnsi="GHEA Grapalat" w:cs="Arial Unicode"/>
          <w:sz w:val="20"/>
          <w:lang w:val="af-ZA"/>
        </w:rPr>
        <w:t xml:space="preserve"> </w:t>
      </w:r>
      <w:r w:rsidRPr="00513A86">
        <w:rPr>
          <w:rFonts w:ascii="GHEA Grapalat" w:hAnsi="GHEA Grapalat" w:cs="Sylfaen"/>
          <w:sz w:val="20"/>
        </w:rPr>
        <w:t>ներկայացրած</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ապահովման</w:t>
      </w:r>
      <w:r w:rsidRPr="00513A86">
        <w:rPr>
          <w:rFonts w:ascii="GHEA Grapalat" w:hAnsi="GHEA Grapalat" w:cs="Arial Unicode"/>
          <w:sz w:val="20"/>
          <w:lang w:val="af-ZA"/>
        </w:rPr>
        <w:t xml:space="preserve"> </w:t>
      </w:r>
      <w:r w:rsidRPr="00513A86">
        <w:rPr>
          <w:rFonts w:ascii="GHEA Grapalat" w:hAnsi="GHEA Grapalat" w:cs="Arial Unicode"/>
          <w:sz w:val="20"/>
        </w:rPr>
        <w:t>վավերականության</w:t>
      </w:r>
      <w:r w:rsidRPr="00513A86">
        <w:rPr>
          <w:rFonts w:ascii="GHEA Grapalat" w:hAnsi="GHEA Grapalat" w:cs="Arial Unicode"/>
          <w:sz w:val="20"/>
          <w:lang w:val="af-ZA"/>
        </w:rPr>
        <w:t xml:space="preserve"> </w:t>
      </w:r>
      <w:r w:rsidRPr="00513A86">
        <w:rPr>
          <w:rFonts w:ascii="GHEA Grapalat" w:hAnsi="GHEA Grapalat" w:cs="Sylfaen"/>
          <w:sz w:val="20"/>
        </w:rPr>
        <w:t>ժամկետը</w:t>
      </w:r>
      <w:r w:rsidRPr="00513A86">
        <w:rPr>
          <w:rFonts w:ascii="GHEA Grapalat" w:hAnsi="GHEA Grapalat" w:cs="Arial Unicode"/>
          <w:sz w:val="20"/>
          <w:lang w:val="af-ZA"/>
        </w:rPr>
        <w:t xml:space="preserve"> </w:t>
      </w:r>
      <w:r w:rsidRPr="00513A86">
        <w:rPr>
          <w:rFonts w:ascii="GHEA Grapalat" w:hAnsi="GHEA Grapalat" w:cs="Sylfaen"/>
          <w:sz w:val="20"/>
        </w:rPr>
        <w:t>կամ</w:t>
      </w:r>
      <w:r w:rsidRPr="00513A86">
        <w:rPr>
          <w:rFonts w:ascii="GHEA Grapalat" w:hAnsi="GHEA Grapalat" w:cs="Arial Unicode"/>
          <w:sz w:val="20"/>
          <w:lang w:val="af-ZA"/>
        </w:rPr>
        <w:t xml:space="preserve"> </w:t>
      </w:r>
      <w:r w:rsidRPr="00513A86">
        <w:rPr>
          <w:rFonts w:ascii="GHEA Grapalat" w:hAnsi="GHEA Grapalat" w:cs="Sylfaen"/>
          <w:sz w:val="20"/>
        </w:rPr>
        <w:t>ներկայացնել</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նոր</w:t>
      </w:r>
      <w:r w:rsidRPr="00513A86">
        <w:rPr>
          <w:rFonts w:ascii="GHEA Grapalat" w:hAnsi="GHEA Grapalat" w:cs="Arial Unicode"/>
          <w:sz w:val="20"/>
          <w:lang w:val="af-ZA"/>
        </w:rPr>
        <w:t xml:space="preserve"> </w:t>
      </w:r>
      <w:r w:rsidRPr="00513A86">
        <w:rPr>
          <w:rFonts w:ascii="GHEA Grapalat" w:hAnsi="GHEA Grapalat" w:cs="Sylfaen"/>
          <w:sz w:val="20"/>
        </w:rPr>
        <w:t>ապահովում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B10987" w:rsidRPr="00513A86" w:rsidRDefault="00B10987" w:rsidP="00B10987">
      <w:pPr>
        <w:jc w:val="center"/>
        <w:rPr>
          <w:rFonts w:ascii="GHEA Grapalat" w:hAnsi="GHEA Grapalat" w:cs="Arial Unicode"/>
          <w:sz w:val="20"/>
          <w:lang w:val="af-ZA"/>
        </w:rPr>
      </w:pPr>
    </w:p>
    <w:p w:rsidR="00B10987" w:rsidRPr="00513A86" w:rsidRDefault="00B10987" w:rsidP="00B10987">
      <w:pPr>
        <w:jc w:val="center"/>
        <w:rPr>
          <w:rFonts w:ascii="GHEA Grapalat" w:hAnsi="GHEA Grapalat" w:cs="Arial"/>
          <w:sz w:val="20"/>
          <w:lang w:val="af-ZA"/>
        </w:rPr>
      </w:pPr>
      <w:r w:rsidRPr="00513A86">
        <w:rPr>
          <w:rFonts w:ascii="GHEA Grapalat" w:hAnsi="GHEA Grapalat" w:cs="Arial Unicode"/>
          <w:sz w:val="20"/>
          <w:lang w:val="af-ZA"/>
        </w:rPr>
        <w:br/>
      </w: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Arial"/>
          <w:sz w:val="20"/>
          <w:lang w:val="af-ZA"/>
        </w:rPr>
        <w:t xml:space="preserve"> </w:t>
      </w:r>
      <w:r w:rsidRPr="00513A86">
        <w:rPr>
          <w:rFonts w:ascii="GHEA Grapalat" w:hAnsi="GHEA Grapalat" w:cs="Sylfaen"/>
          <w:sz w:val="20"/>
        </w:rPr>
        <w:t>ՆԵՐԿԱՅԱՑՆԵԼՈՒ</w:t>
      </w:r>
      <w:r w:rsidRPr="00513A86">
        <w:rPr>
          <w:rFonts w:ascii="GHEA Grapalat" w:hAnsi="GHEA Grapalat" w:cs="Arial"/>
          <w:sz w:val="20"/>
          <w:lang w:val="af-ZA"/>
        </w:rPr>
        <w:t xml:space="preserve"> </w:t>
      </w:r>
      <w:r w:rsidRPr="00513A86">
        <w:rPr>
          <w:rFonts w:ascii="GHEA Grapalat" w:hAnsi="GHEA Grapalat" w:cs="Sylfaen"/>
          <w:sz w:val="20"/>
        </w:rPr>
        <w:t>ԿԱՐԳԸ</w:t>
      </w: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 xml:space="preserve">  </w:t>
      </w:r>
    </w:p>
    <w:p w:rsidR="00B10987" w:rsidRPr="00513A86" w:rsidRDefault="00B10987" w:rsidP="00B10987">
      <w:pPr>
        <w:ind w:firstLine="567"/>
        <w:jc w:val="both"/>
        <w:rPr>
          <w:rFonts w:ascii="GHEA Grapalat" w:hAnsi="GHEA Grapalat"/>
          <w:sz w:val="20"/>
          <w:lang w:val="af-ZA"/>
        </w:rPr>
      </w:pPr>
      <w:r w:rsidRPr="00513A86">
        <w:rPr>
          <w:rFonts w:ascii="GHEA Grapalat" w:hAnsi="GHEA Grapalat"/>
          <w:sz w:val="20"/>
          <w:lang w:val="af-ZA"/>
        </w:rPr>
        <w:t>4</w:t>
      </w:r>
      <w:r w:rsidRPr="00513A86">
        <w:rPr>
          <w:rFonts w:ascii="GHEA Grapalat" w:hAnsi="GHEA Grapalat" w:cs="Sylfaen"/>
          <w:sz w:val="20"/>
          <w:lang w:val="af-ZA"/>
        </w:rPr>
        <w:t xml:space="preserve">.1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հանձնաժողովին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առաջարկն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rPr>
        <w:t>Մասնակիցը</w:t>
      </w:r>
      <w:r w:rsidRPr="00513A86">
        <w:rPr>
          <w:rFonts w:ascii="GHEA Grapalat" w:hAnsi="GHEA Grapalat"/>
        </w:rPr>
        <w:t xml:space="preserve"> </w:t>
      </w:r>
      <w:r w:rsidRPr="00513A86">
        <w:rPr>
          <w:rFonts w:ascii="GHEA Grapalat" w:hAnsi="GHEA Grapalat" w:cs="Sylfaen"/>
        </w:rPr>
        <w:t>կարող</w:t>
      </w:r>
      <w:r w:rsidRPr="00513A86">
        <w:rPr>
          <w:rFonts w:ascii="GHEA Grapalat" w:hAnsi="GHEA Grapalat"/>
        </w:rPr>
        <w:t xml:space="preserve"> </w:t>
      </w:r>
      <w:r w:rsidRPr="00513A86">
        <w:rPr>
          <w:rFonts w:ascii="GHEA Grapalat" w:hAnsi="GHEA Grapalat" w:cs="Sylfaen"/>
        </w:rPr>
        <w:t>է</w:t>
      </w:r>
      <w:r w:rsidRPr="00513A86">
        <w:rPr>
          <w:rFonts w:ascii="GHEA Grapalat" w:hAnsi="GHEA Grapalat"/>
        </w:rPr>
        <w:t xml:space="preserve"> </w:t>
      </w:r>
      <w:r w:rsidRPr="00513A86">
        <w:rPr>
          <w:rFonts w:ascii="GHEA Grapalat" w:hAnsi="GHEA Grapalat" w:cs="Sylfaen"/>
        </w:rPr>
        <w:t>հայտ</w:t>
      </w:r>
      <w:r w:rsidRPr="00513A86">
        <w:rPr>
          <w:rFonts w:ascii="GHEA Grapalat" w:hAnsi="GHEA Grapalat"/>
        </w:rPr>
        <w:t xml:space="preserve"> </w:t>
      </w:r>
      <w:r w:rsidRPr="00513A86">
        <w:rPr>
          <w:rFonts w:ascii="GHEA Grapalat" w:hAnsi="GHEA Grapalat" w:cs="Sylfaen"/>
        </w:rPr>
        <w:t>ներկայացնել</w:t>
      </w:r>
      <w:r w:rsidRPr="00513A86">
        <w:rPr>
          <w:rFonts w:ascii="GHEA Grapalat" w:hAnsi="GHEA Grapalat"/>
        </w:rPr>
        <w:t xml:space="preserve"> </w:t>
      </w:r>
      <w:r w:rsidRPr="00513A86">
        <w:rPr>
          <w:rFonts w:ascii="GHEA Grapalat" w:hAnsi="GHEA Grapalat" w:cs="Sylfaen"/>
        </w:rPr>
        <w:t>ինչպես</w:t>
      </w:r>
      <w:r w:rsidRPr="00513A86">
        <w:rPr>
          <w:rFonts w:ascii="GHEA Grapalat" w:hAnsi="GHEA Grapalat"/>
        </w:rPr>
        <w:t xml:space="preserve"> </w:t>
      </w:r>
      <w:r w:rsidRPr="00513A86">
        <w:rPr>
          <w:rFonts w:ascii="GHEA Grapalat" w:hAnsi="GHEA Grapalat" w:cs="Sylfaen"/>
        </w:rPr>
        <w:t>յուրաքանչյուր</w:t>
      </w:r>
      <w:r w:rsidRPr="00513A86">
        <w:rPr>
          <w:rFonts w:ascii="GHEA Grapalat" w:hAnsi="GHEA Grapalat"/>
        </w:rPr>
        <w:t xml:space="preserve"> </w:t>
      </w:r>
      <w:r w:rsidRPr="00513A86">
        <w:rPr>
          <w:rFonts w:ascii="GHEA Grapalat" w:hAnsi="GHEA Grapalat" w:cs="Sylfaen"/>
        </w:rPr>
        <w:t>չափաբաժնի</w:t>
      </w:r>
      <w:r w:rsidRPr="00513A86">
        <w:rPr>
          <w:rFonts w:ascii="GHEA Grapalat" w:hAnsi="GHEA Grapalat"/>
        </w:rPr>
        <w:t xml:space="preserve">, </w:t>
      </w:r>
      <w:r w:rsidRPr="00513A86">
        <w:rPr>
          <w:rFonts w:ascii="GHEA Grapalat" w:hAnsi="GHEA Grapalat" w:cs="Sylfaen"/>
        </w:rPr>
        <w:t>այնպես</w:t>
      </w:r>
      <w:r w:rsidRPr="00513A86">
        <w:rPr>
          <w:rFonts w:ascii="GHEA Grapalat" w:hAnsi="GHEA Grapalat"/>
        </w:rPr>
        <w:t xml:space="preserve"> </w:t>
      </w:r>
      <w:r w:rsidRPr="00513A86">
        <w:rPr>
          <w:rFonts w:ascii="GHEA Grapalat" w:hAnsi="GHEA Grapalat" w:cs="Sylfaen"/>
        </w:rPr>
        <w:t>էլ</w:t>
      </w:r>
      <w:r w:rsidRPr="00513A86">
        <w:rPr>
          <w:rFonts w:ascii="GHEA Grapalat" w:hAnsi="GHEA Grapalat"/>
        </w:rPr>
        <w:t xml:space="preserve"> </w:t>
      </w:r>
      <w:r w:rsidRPr="00513A86">
        <w:rPr>
          <w:rFonts w:ascii="GHEA Grapalat" w:hAnsi="GHEA Grapalat" w:cs="Sylfaen"/>
        </w:rPr>
        <w:t>մի</w:t>
      </w:r>
      <w:r w:rsidRPr="00513A86">
        <w:rPr>
          <w:rFonts w:ascii="GHEA Grapalat" w:hAnsi="GHEA Grapalat"/>
        </w:rPr>
        <w:t xml:space="preserve"> </w:t>
      </w:r>
      <w:r w:rsidRPr="00513A86">
        <w:rPr>
          <w:rFonts w:ascii="GHEA Grapalat" w:hAnsi="GHEA Grapalat" w:cs="Sylfaen"/>
        </w:rPr>
        <w:t>քանի</w:t>
      </w:r>
      <w:r w:rsidRPr="00513A86">
        <w:rPr>
          <w:rFonts w:ascii="GHEA Grapalat" w:hAnsi="GHEA Grapalat"/>
        </w:rPr>
        <w:t xml:space="preserve"> </w:t>
      </w:r>
      <w:r w:rsidRPr="00513A86">
        <w:rPr>
          <w:rFonts w:ascii="GHEA Grapalat" w:hAnsi="GHEA Grapalat" w:cs="Sylfaen"/>
        </w:rPr>
        <w:t>կամ</w:t>
      </w:r>
      <w:r w:rsidRPr="00513A86">
        <w:rPr>
          <w:rFonts w:ascii="GHEA Grapalat" w:hAnsi="GHEA Grapalat"/>
        </w:rPr>
        <w:t xml:space="preserve"> </w:t>
      </w:r>
      <w:r w:rsidRPr="00513A86">
        <w:rPr>
          <w:rFonts w:ascii="GHEA Grapalat" w:hAnsi="GHEA Grapalat" w:cs="Sylfaen"/>
        </w:rPr>
        <w:t>բոլոր</w:t>
      </w:r>
      <w:r w:rsidRPr="00513A86">
        <w:rPr>
          <w:rFonts w:ascii="GHEA Grapalat" w:hAnsi="GHEA Grapalat"/>
        </w:rPr>
        <w:t xml:space="preserve"> </w:t>
      </w:r>
      <w:r w:rsidRPr="00513A86">
        <w:rPr>
          <w:rFonts w:ascii="GHEA Grapalat" w:hAnsi="GHEA Grapalat" w:cs="Sylfaen"/>
        </w:rPr>
        <w:t>չափաբաժինների</w:t>
      </w:r>
      <w:r w:rsidRPr="00513A86">
        <w:rPr>
          <w:rFonts w:ascii="GHEA Grapalat" w:hAnsi="GHEA Grapalat"/>
        </w:rPr>
        <w:t xml:space="preserve"> </w:t>
      </w:r>
      <w:r w:rsidRPr="00513A86">
        <w:rPr>
          <w:rFonts w:ascii="GHEA Grapalat" w:hAnsi="GHEA Grapalat" w:cs="Sylfaen"/>
        </w:rPr>
        <w:t>համար</w:t>
      </w:r>
      <w:r w:rsidRPr="00513A86">
        <w:rPr>
          <w:rFonts w:ascii="GHEA Grapalat" w:hAnsi="GHEA Grapalat" w:cs="Sylfaen"/>
          <w:szCs w:val="24"/>
          <w:lang w:val="ru-RU"/>
        </w:rPr>
        <w:t>։</w:t>
      </w:r>
      <w:r w:rsidRPr="00513A86">
        <w:rPr>
          <w:rFonts w:ascii="GHEA Grapalat" w:hAnsi="GHEA Grapalat" w:cs="Sylfaen"/>
          <w:szCs w:val="24"/>
        </w:rPr>
        <w:t xml:space="preserve">  </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այտը</w:t>
      </w:r>
      <w:r w:rsidRPr="00513A86">
        <w:rPr>
          <w:rFonts w:ascii="GHEA Grapalat" w:hAnsi="GHEA Grapalat" w:cs="Sylfaen"/>
          <w:szCs w:val="24"/>
        </w:rPr>
        <w:t xml:space="preserve"> </w:t>
      </w:r>
      <w:r w:rsidRPr="00513A86">
        <w:rPr>
          <w:rFonts w:ascii="GHEA Grapalat" w:hAnsi="GHEA Grapalat" w:cs="Sylfaen"/>
          <w:szCs w:val="24"/>
          <w:lang w:val="ru-RU"/>
        </w:rPr>
        <w:t>ներկայացվում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մինչև</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ժամկետի</w:t>
      </w:r>
      <w:r w:rsidRPr="00513A86">
        <w:rPr>
          <w:rFonts w:ascii="GHEA Grapalat" w:hAnsi="GHEA Grapalat" w:cs="Sylfaen"/>
          <w:szCs w:val="24"/>
        </w:rPr>
        <w:t xml:space="preserve"> </w:t>
      </w:r>
      <w:r w:rsidRPr="00513A86">
        <w:rPr>
          <w:rFonts w:ascii="GHEA Grapalat" w:hAnsi="GHEA Grapalat" w:cs="Sylfaen"/>
          <w:szCs w:val="24"/>
          <w:lang w:val="ru-RU"/>
        </w:rPr>
        <w:t>ավարտը։</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այտի</w:t>
      </w:r>
      <w:r w:rsidRPr="00513A86">
        <w:rPr>
          <w:rFonts w:ascii="GHEA Grapalat" w:hAnsi="GHEA Grapalat" w:cs="Sylfaen"/>
          <w:szCs w:val="24"/>
        </w:rPr>
        <w:t xml:space="preserve"> </w:t>
      </w:r>
      <w:r w:rsidRPr="00513A86">
        <w:rPr>
          <w:rFonts w:ascii="GHEA Grapalat" w:hAnsi="GHEA Grapalat" w:cs="Sylfaen"/>
          <w:szCs w:val="24"/>
          <w:lang w:val="ru-RU"/>
        </w:rPr>
        <w:t>պատրաստման</w:t>
      </w:r>
      <w:r w:rsidRPr="00513A86">
        <w:rPr>
          <w:rFonts w:ascii="GHEA Grapalat" w:hAnsi="GHEA Grapalat" w:cs="Sylfaen"/>
          <w:szCs w:val="24"/>
        </w:rPr>
        <w:t xml:space="preserve"> </w:t>
      </w:r>
      <w:r w:rsidRPr="00513A86">
        <w:rPr>
          <w:rFonts w:ascii="GHEA Grapalat" w:hAnsi="GHEA Grapalat" w:cs="Sylfaen"/>
          <w:szCs w:val="24"/>
          <w:lang w:val="ru-RU"/>
        </w:rPr>
        <w:t>կարգը</w:t>
      </w:r>
      <w:r w:rsidRPr="00513A86">
        <w:rPr>
          <w:rFonts w:ascii="GHEA Grapalat" w:hAnsi="GHEA Grapalat" w:cs="Sylfaen"/>
          <w:szCs w:val="24"/>
        </w:rPr>
        <w:t xml:space="preserve"> </w:t>
      </w:r>
      <w:r w:rsidRPr="00513A86">
        <w:rPr>
          <w:rFonts w:ascii="GHEA Grapalat" w:hAnsi="GHEA Grapalat" w:cs="Sylfaen"/>
          <w:szCs w:val="24"/>
          <w:lang w:val="ru-RU"/>
        </w:rPr>
        <w:t>նկարագրված</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2-</w:t>
      </w:r>
      <w:r w:rsidRPr="00513A86">
        <w:rPr>
          <w:rFonts w:ascii="GHEA Grapalat" w:hAnsi="GHEA Grapalat" w:cs="Sylfaen"/>
          <w:szCs w:val="24"/>
          <w:lang w:val="en-US"/>
        </w:rPr>
        <w:t>րդ</w:t>
      </w:r>
      <w:r w:rsidRPr="00513A86">
        <w:rPr>
          <w:rFonts w:ascii="GHEA Grapalat" w:hAnsi="GHEA Grapalat" w:cs="Sylfaen"/>
          <w:szCs w:val="24"/>
        </w:rPr>
        <w:t xml:space="preserve"> </w:t>
      </w:r>
      <w:r w:rsidRPr="00513A86">
        <w:rPr>
          <w:rFonts w:ascii="GHEA Grapalat" w:hAnsi="GHEA Grapalat" w:cs="Sylfaen"/>
          <w:szCs w:val="24"/>
          <w:lang w:val="ru-RU"/>
        </w:rPr>
        <w:t>մասում</w:t>
      </w:r>
      <w:r w:rsidRPr="00513A86">
        <w:rPr>
          <w:rFonts w:ascii="GHEA Grapalat" w:hAnsi="GHEA Grapalat" w:cs="Sylfaen"/>
          <w:szCs w:val="24"/>
        </w:rPr>
        <w:t xml:space="preserve">` </w:t>
      </w:r>
      <w:r w:rsidRPr="00513A86">
        <w:rPr>
          <w:rFonts w:ascii="GHEA Grapalat" w:hAnsi="GHEA Grapalat" w:cs="Sylfaen"/>
          <w:szCs w:val="24"/>
          <w:lang w:val="hy-AM"/>
        </w:rPr>
        <w:t>գնանշման հարցման</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պատրաստելու</w:t>
      </w:r>
      <w:r w:rsidRPr="00513A86">
        <w:rPr>
          <w:rFonts w:ascii="GHEA Grapalat" w:hAnsi="GHEA Grapalat" w:cs="Sylfaen"/>
          <w:szCs w:val="24"/>
        </w:rPr>
        <w:t xml:space="preserve"> </w:t>
      </w:r>
      <w:r w:rsidRPr="00513A86">
        <w:rPr>
          <w:rFonts w:ascii="GHEA Grapalat" w:hAnsi="GHEA Grapalat" w:cs="Sylfaen"/>
          <w:szCs w:val="24"/>
          <w:lang w:val="ru-RU"/>
        </w:rPr>
        <w:t>հրահանգում։</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4.2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հայտերն</w:t>
      </w:r>
      <w:r w:rsidRPr="00513A86">
        <w:rPr>
          <w:rFonts w:ascii="GHEA Grapalat" w:hAnsi="GHEA Grapalat" w:cs="Sylfaen"/>
          <w:szCs w:val="24"/>
        </w:rPr>
        <w:t xml:space="preserve"> </w:t>
      </w:r>
      <w:r w:rsidRPr="00513A86">
        <w:rPr>
          <w:rFonts w:ascii="GHEA Grapalat" w:hAnsi="GHEA Grapalat" w:cs="Sylfaen"/>
          <w:szCs w:val="24"/>
          <w:lang w:val="ru-RU"/>
        </w:rPr>
        <w:t>անհրաժեշտ</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rPr>
        <w:t>հանձնաժողովին</w:t>
      </w:r>
      <w:r w:rsidRPr="00513A86">
        <w:rPr>
          <w:rFonts w:ascii="GHEA Grapalat" w:hAnsi="GHEA Grapalat" w:cs="Sylfaen"/>
          <w:szCs w:val="24"/>
        </w:rPr>
        <w:t xml:space="preserve"> </w:t>
      </w:r>
      <w:r w:rsidRPr="00513A86">
        <w:rPr>
          <w:rFonts w:ascii="GHEA Grapalat" w:hAnsi="GHEA Grapalat" w:cs="Sylfaen"/>
          <w:szCs w:val="24"/>
          <w:lang w:val="ru-RU"/>
        </w:rPr>
        <w:t>ոչ</w:t>
      </w:r>
      <w:r w:rsidRPr="00513A86">
        <w:rPr>
          <w:rFonts w:ascii="GHEA Grapalat" w:hAnsi="GHEA Grapalat" w:cs="Sylfaen"/>
          <w:szCs w:val="24"/>
        </w:rPr>
        <w:t xml:space="preserve"> </w:t>
      </w:r>
      <w:r w:rsidRPr="00513A86">
        <w:rPr>
          <w:rFonts w:ascii="GHEA Grapalat" w:hAnsi="GHEA Grapalat" w:cs="Sylfaen"/>
          <w:szCs w:val="24"/>
          <w:lang w:val="ru-RU"/>
        </w:rPr>
        <w:t>ուշ</w:t>
      </w:r>
      <w:r w:rsidRPr="00513A86">
        <w:rPr>
          <w:rFonts w:ascii="GHEA Grapalat" w:hAnsi="GHEA Grapalat" w:cs="Sylfaen"/>
          <w:szCs w:val="24"/>
        </w:rPr>
        <w:t xml:space="preserve">, </w:t>
      </w:r>
      <w:r w:rsidRPr="00513A86">
        <w:rPr>
          <w:rFonts w:ascii="GHEA Grapalat" w:hAnsi="GHEA Grapalat" w:cs="Sylfaen"/>
          <w:szCs w:val="24"/>
          <w:lang w:val="ru-RU"/>
        </w:rPr>
        <w:t>քան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հայտարարությունը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հրավերը</w:t>
      </w:r>
      <w:r w:rsidRPr="00513A86">
        <w:rPr>
          <w:rFonts w:ascii="GHEA Grapalat" w:hAnsi="GHEA Grapalat" w:cs="Sylfaen"/>
          <w:szCs w:val="24"/>
        </w:rPr>
        <w:t xml:space="preserve"> </w:t>
      </w:r>
      <w:r w:rsidRPr="00513A86">
        <w:rPr>
          <w:rFonts w:ascii="GHEA Grapalat" w:hAnsi="GHEA Grapalat" w:cs="Sylfaen"/>
          <w:szCs w:val="24"/>
          <w:lang w:val="en-US"/>
        </w:rPr>
        <w:t>տեղեկա</w:t>
      </w:r>
      <w:r w:rsidRPr="00513A86">
        <w:rPr>
          <w:rFonts w:ascii="GHEA Grapalat" w:hAnsi="GHEA Grapalat" w:cs="Sylfaen"/>
          <w:szCs w:val="24"/>
          <w:lang w:val="ru-RU"/>
        </w:rPr>
        <w:t>գ</w:t>
      </w:r>
      <w:r w:rsidRPr="00513A86">
        <w:rPr>
          <w:rFonts w:ascii="GHEA Grapalat" w:hAnsi="GHEA Grapalat" w:cs="Sylfaen"/>
          <w:szCs w:val="24"/>
          <w:lang w:val="en-US"/>
        </w:rPr>
        <w:t>ր</w:t>
      </w:r>
      <w:r w:rsidRPr="00513A86">
        <w:rPr>
          <w:rFonts w:ascii="GHEA Grapalat" w:hAnsi="GHEA Grapalat" w:cs="Sylfaen"/>
          <w:szCs w:val="24"/>
          <w:lang w:val="ru-RU"/>
        </w:rPr>
        <w:t>ում</w:t>
      </w:r>
      <w:r w:rsidRPr="00513A86">
        <w:rPr>
          <w:rFonts w:ascii="GHEA Grapalat" w:hAnsi="GHEA Grapalat" w:cs="Sylfaen"/>
          <w:szCs w:val="24"/>
        </w:rPr>
        <w:t xml:space="preserve"> </w:t>
      </w:r>
      <w:r w:rsidRPr="00513A86">
        <w:rPr>
          <w:rFonts w:ascii="GHEA Grapalat" w:hAnsi="GHEA Grapalat" w:cs="Sylfaen"/>
          <w:szCs w:val="24"/>
          <w:lang w:val="en-US"/>
        </w:rPr>
        <w:t>հ</w:t>
      </w:r>
      <w:r w:rsidRPr="00513A86">
        <w:rPr>
          <w:rFonts w:ascii="GHEA Grapalat" w:hAnsi="GHEA Grapalat" w:cs="Sylfaen"/>
          <w:szCs w:val="24"/>
          <w:lang w:val="ru-RU"/>
        </w:rPr>
        <w:t>րապարակվելու</w:t>
      </w:r>
      <w:r w:rsidRPr="00513A86">
        <w:rPr>
          <w:rFonts w:ascii="GHEA Grapalat" w:hAnsi="GHEA Grapalat" w:cs="Sylfaen"/>
          <w:szCs w:val="24"/>
        </w:rPr>
        <w:t xml:space="preserve"> </w:t>
      </w:r>
      <w:r w:rsidRPr="00513A86">
        <w:rPr>
          <w:rFonts w:ascii="GHEA Grapalat" w:hAnsi="GHEA Grapalat" w:cs="Sylfaen"/>
          <w:szCs w:val="24"/>
          <w:lang w:val="en-US"/>
        </w:rPr>
        <w:t>օրվանից</w:t>
      </w:r>
      <w:r w:rsidRPr="00513A86">
        <w:rPr>
          <w:rFonts w:ascii="GHEA Grapalat" w:hAnsi="GHEA Grapalat" w:cs="Sylfaen"/>
          <w:szCs w:val="24"/>
        </w:rPr>
        <w:t xml:space="preserve"> </w:t>
      </w:r>
      <w:r w:rsidRPr="00513A86">
        <w:rPr>
          <w:rFonts w:ascii="GHEA Grapalat" w:hAnsi="GHEA Grapalat" w:cs="Sylfaen"/>
          <w:szCs w:val="24"/>
          <w:lang w:val="ru-RU"/>
        </w:rPr>
        <w:t>հաշված</w:t>
      </w:r>
      <w:r w:rsidRPr="00513A86">
        <w:rPr>
          <w:rFonts w:ascii="GHEA Grapalat" w:hAnsi="GHEA Grapalat" w:cs="Sylfaen"/>
          <w:szCs w:val="24"/>
        </w:rPr>
        <w:t xml:space="preserve"> </w:t>
      </w:r>
      <w:r w:rsidRPr="00513A86">
        <w:rPr>
          <w:rFonts w:ascii="GHEA Grapalat" w:hAnsi="GHEA Grapalat" w:cs="Sylfaen"/>
          <w:b/>
          <w:szCs w:val="24"/>
        </w:rPr>
        <w:t>7-</w:t>
      </w:r>
      <w:r w:rsidRPr="00513A86">
        <w:rPr>
          <w:rFonts w:ascii="GHEA Grapalat" w:hAnsi="GHEA Grapalat" w:cs="Sylfaen"/>
          <w:b/>
          <w:szCs w:val="24"/>
          <w:lang w:val="en-US"/>
        </w:rPr>
        <w:t>րդ</w:t>
      </w:r>
      <w:r w:rsidRPr="00513A86">
        <w:rPr>
          <w:rFonts w:ascii="GHEA Grapalat" w:hAnsi="GHEA Grapalat" w:cs="Sylfaen"/>
          <w:b/>
          <w:szCs w:val="24"/>
        </w:rPr>
        <w:t xml:space="preserve"> </w:t>
      </w:r>
      <w:r w:rsidRPr="00513A86">
        <w:rPr>
          <w:rFonts w:ascii="GHEA Grapalat" w:hAnsi="GHEA Grapalat" w:cs="Sylfaen"/>
          <w:b/>
          <w:szCs w:val="24"/>
          <w:lang w:val="ru-RU"/>
        </w:rPr>
        <w:t>օրվա</w:t>
      </w:r>
      <w:r w:rsidRPr="00513A86">
        <w:rPr>
          <w:rFonts w:ascii="GHEA Grapalat" w:hAnsi="GHEA Grapalat" w:cs="Sylfaen"/>
          <w:b/>
          <w:szCs w:val="24"/>
        </w:rPr>
        <w:t xml:space="preserve">` </w:t>
      </w:r>
      <w:r w:rsidRPr="00513A86">
        <w:rPr>
          <w:rFonts w:ascii="GHEA Grapalat" w:hAnsi="GHEA Grapalat" w:cs="Sylfaen"/>
          <w:b/>
          <w:color w:val="C00000"/>
          <w:szCs w:val="24"/>
        </w:rPr>
        <w:t>18.12.17</w:t>
      </w:r>
      <w:r w:rsidRPr="00513A86">
        <w:rPr>
          <w:rFonts w:ascii="GHEA Grapalat" w:hAnsi="GHEA Grapalat" w:cs="Sylfaen"/>
          <w:b/>
          <w:color w:val="C00000"/>
          <w:szCs w:val="24"/>
          <w:lang w:val="en-US"/>
        </w:rPr>
        <w:t>թ</w:t>
      </w:r>
      <w:r w:rsidRPr="00513A86">
        <w:rPr>
          <w:rFonts w:ascii="GHEA Grapalat" w:hAnsi="GHEA Grapalat" w:cs="Sylfaen"/>
          <w:b/>
          <w:color w:val="C00000"/>
          <w:szCs w:val="24"/>
        </w:rPr>
        <w:t xml:space="preserve">. </w:t>
      </w:r>
      <w:r w:rsidRPr="00513A86">
        <w:rPr>
          <w:rFonts w:ascii="GHEA Grapalat" w:hAnsi="GHEA Grapalat" w:cs="Sylfaen"/>
          <w:b/>
          <w:color w:val="C00000"/>
          <w:szCs w:val="24"/>
          <w:lang w:val="ru-RU"/>
        </w:rPr>
        <w:t>ժամը</w:t>
      </w:r>
      <w:r w:rsidRPr="00513A86">
        <w:rPr>
          <w:rFonts w:ascii="GHEA Grapalat" w:hAnsi="GHEA Grapalat" w:cs="Sylfaen"/>
          <w:b/>
          <w:color w:val="C00000"/>
          <w:szCs w:val="24"/>
        </w:rPr>
        <w:t xml:space="preserve"> 12:00-</w:t>
      </w:r>
      <w:r w:rsidRPr="00513A86">
        <w:rPr>
          <w:rFonts w:ascii="GHEA Grapalat" w:hAnsi="GHEA Grapalat" w:cs="Sylfaen"/>
          <w:b/>
          <w:color w:val="C00000"/>
          <w:szCs w:val="24"/>
          <w:lang w:val="ru-RU"/>
        </w:rPr>
        <w:t>ն</w:t>
      </w:r>
      <w:r w:rsidRPr="00513A86">
        <w:rPr>
          <w:rFonts w:ascii="GHEA Grapalat" w:hAnsi="GHEA Grapalat" w:cs="Sylfaen"/>
          <w:b/>
          <w:color w:val="C00000"/>
          <w:szCs w:val="24"/>
        </w:rPr>
        <w:t>,</w:t>
      </w:r>
      <w:r w:rsidRPr="00513A86">
        <w:rPr>
          <w:rFonts w:ascii="GHEA Grapalat" w:hAnsi="GHEA Grapalat" w:cs="Sylfaen"/>
          <w:b/>
          <w:szCs w:val="24"/>
        </w:rPr>
        <w:t xml:space="preserve"> </w:t>
      </w:r>
      <w:r w:rsidRPr="00513A86">
        <w:rPr>
          <w:rFonts w:ascii="GHEA Grapalat" w:hAnsi="GHEA Grapalat"/>
          <w:b/>
          <w:bCs/>
        </w:rPr>
        <w:t xml:space="preserve">ք. Վանաձոր, </w:t>
      </w:r>
      <w:r>
        <w:rPr>
          <w:rFonts w:ascii="GHEA Grapalat" w:hAnsi="GHEA Grapalat"/>
          <w:b/>
          <w:bCs/>
          <w:lang w:val="en-US"/>
        </w:rPr>
        <w:t>Աբեղյան</w:t>
      </w:r>
      <w:r w:rsidRPr="00513A86">
        <w:rPr>
          <w:rFonts w:ascii="GHEA Grapalat" w:hAnsi="GHEA Grapalat"/>
          <w:b/>
          <w:bCs/>
        </w:rPr>
        <w:t xml:space="preserve"> 46</w:t>
      </w:r>
      <w:r>
        <w:rPr>
          <w:rFonts w:ascii="GHEA Grapalat" w:hAnsi="GHEA Grapalat"/>
          <w:b/>
          <w:bCs/>
          <w:lang w:val="en-US"/>
        </w:rPr>
        <w:t>ա</w:t>
      </w:r>
      <w:r w:rsidRPr="00513A86">
        <w:rPr>
          <w:rFonts w:ascii="GHEA Grapalat" w:hAnsi="GHEA Grapalat"/>
          <w:b/>
          <w:bCs/>
        </w:rPr>
        <w:t xml:space="preserve"> </w:t>
      </w:r>
      <w:r w:rsidRPr="00513A86">
        <w:rPr>
          <w:rFonts w:ascii="GHEA Grapalat" w:hAnsi="GHEA Grapalat" w:cs="Sylfaen"/>
          <w:szCs w:val="24"/>
        </w:rPr>
        <w:t xml:space="preserve"> </w:t>
      </w:r>
      <w:r w:rsidRPr="00513A86">
        <w:rPr>
          <w:rFonts w:ascii="GHEA Grapalat" w:hAnsi="GHEA Grapalat" w:cs="Sylfaen"/>
          <w:szCs w:val="24"/>
          <w:lang w:val="ru-RU"/>
        </w:rPr>
        <w:t>հասցեով։</w:t>
      </w:r>
      <w:r w:rsidRPr="00513A86">
        <w:rPr>
          <w:rFonts w:ascii="GHEA Grapalat" w:hAnsi="GHEA Grapalat" w:cs="Sylfaen"/>
          <w:szCs w:val="24"/>
        </w:rPr>
        <w:t xml:space="preserve">  </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ստանում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գրանցում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քարտուղար</w:t>
      </w:r>
      <w:r w:rsidRPr="00513A86">
        <w:rPr>
          <w:rFonts w:ascii="GHEA Grapalat" w:hAnsi="GHEA Grapalat" w:cs="Sylfaen"/>
          <w:szCs w:val="24"/>
        </w:rPr>
        <w:t xml:space="preserve"> </w:t>
      </w:r>
      <w:r w:rsidRPr="00513A86">
        <w:rPr>
          <w:rFonts w:ascii="GHEA Grapalat" w:hAnsi="GHEA Grapalat" w:cs="Sylfaen"/>
          <w:b/>
          <w:lang w:val="ru-RU"/>
        </w:rPr>
        <w:t>Մարինե</w:t>
      </w:r>
      <w:r w:rsidRPr="00513A86">
        <w:rPr>
          <w:rFonts w:ascii="GHEA Grapalat" w:hAnsi="GHEA Grapalat" w:cs="Sylfaen"/>
          <w:b/>
        </w:rPr>
        <w:t xml:space="preserve"> </w:t>
      </w:r>
      <w:r w:rsidRPr="00513A86">
        <w:rPr>
          <w:rFonts w:ascii="GHEA Grapalat" w:hAnsi="GHEA Grapalat" w:cs="Sylfaen"/>
          <w:b/>
          <w:lang w:val="ru-RU"/>
        </w:rPr>
        <w:t>Բուդաղյան</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ըստ</w:t>
      </w:r>
      <w:r w:rsidRPr="00513A86">
        <w:rPr>
          <w:rFonts w:ascii="GHEA Grapalat" w:hAnsi="GHEA Grapalat" w:cs="Sylfaen"/>
          <w:szCs w:val="24"/>
        </w:rPr>
        <w:t xml:space="preserve"> </w:t>
      </w:r>
      <w:r w:rsidRPr="00513A86">
        <w:rPr>
          <w:rFonts w:ascii="GHEA Grapalat" w:hAnsi="GHEA Grapalat" w:cs="Sylfaen"/>
          <w:szCs w:val="24"/>
          <w:lang w:val="en-US"/>
        </w:rPr>
        <w:t>դրանց</w:t>
      </w:r>
      <w:r w:rsidRPr="00513A86">
        <w:rPr>
          <w:rFonts w:ascii="GHEA Grapalat" w:hAnsi="GHEA Grapalat" w:cs="Sylfaen"/>
          <w:szCs w:val="24"/>
        </w:rPr>
        <w:t xml:space="preserve"> </w:t>
      </w:r>
      <w:r w:rsidRPr="00513A86">
        <w:rPr>
          <w:rFonts w:ascii="GHEA Grapalat" w:hAnsi="GHEA Grapalat" w:cs="Sylfaen"/>
          <w:szCs w:val="24"/>
          <w:lang w:val="ru-RU"/>
        </w:rPr>
        <w:t>ստացման</w:t>
      </w:r>
      <w:r w:rsidRPr="00513A86">
        <w:rPr>
          <w:rFonts w:ascii="GHEA Grapalat" w:hAnsi="GHEA Grapalat" w:cs="Sylfaen"/>
          <w:szCs w:val="24"/>
        </w:rPr>
        <w:t xml:space="preserve"> </w:t>
      </w:r>
      <w:r w:rsidRPr="00513A86">
        <w:rPr>
          <w:rFonts w:ascii="GHEA Grapalat" w:hAnsi="GHEA Grapalat" w:cs="Sylfaen"/>
          <w:szCs w:val="24"/>
          <w:lang w:val="ru-RU"/>
        </w:rPr>
        <w:t>հերթականության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նշելով</w:t>
      </w:r>
      <w:r w:rsidRPr="00513A86">
        <w:rPr>
          <w:rFonts w:ascii="GHEA Grapalat" w:hAnsi="GHEA Grapalat" w:cs="Sylfaen"/>
          <w:szCs w:val="24"/>
        </w:rPr>
        <w:t xml:space="preserve"> </w:t>
      </w:r>
      <w:r w:rsidRPr="00513A86">
        <w:rPr>
          <w:rFonts w:ascii="GHEA Grapalat" w:hAnsi="GHEA Grapalat" w:cs="Sylfaen"/>
          <w:szCs w:val="24"/>
          <w:lang w:val="ru-RU"/>
        </w:rPr>
        <w:t>գրանցման</w:t>
      </w:r>
      <w:r w:rsidRPr="00513A86">
        <w:rPr>
          <w:rFonts w:ascii="GHEA Grapalat" w:hAnsi="GHEA Grapalat" w:cs="Sylfaen"/>
          <w:szCs w:val="24"/>
        </w:rPr>
        <w:t xml:space="preserve"> </w:t>
      </w:r>
      <w:r w:rsidRPr="00513A86">
        <w:rPr>
          <w:rFonts w:ascii="GHEA Grapalat" w:hAnsi="GHEA Grapalat" w:cs="Sylfaen"/>
          <w:szCs w:val="24"/>
          <w:lang w:val="ru-RU"/>
        </w:rPr>
        <w:t>համարը</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ժամը</w:t>
      </w:r>
      <w:r w:rsidRPr="00513A86">
        <w:rPr>
          <w:rFonts w:ascii="GHEA Grapalat" w:hAnsi="GHEA Grapalat" w:cs="Sylfaen"/>
          <w:szCs w:val="24"/>
        </w:rPr>
        <w:t xml:space="preserve">: </w:t>
      </w:r>
      <w:r w:rsidRPr="00513A86">
        <w:rPr>
          <w:rFonts w:ascii="GHEA Grapalat" w:hAnsi="GHEA Grapalat" w:cs="Sylfaen"/>
          <w:szCs w:val="24"/>
          <w:lang w:val="ru-RU"/>
        </w:rPr>
        <w:t>Մասնակցի</w:t>
      </w:r>
      <w:r w:rsidRPr="00513A86">
        <w:rPr>
          <w:rFonts w:ascii="GHEA Grapalat" w:hAnsi="GHEA Grapalat" w:cs="Sylfaen"/>
          <w:szCs w:val="24"/>
        </w:rPr>
        <w:t xml:space="preserve"> </w:t>
      </w:r>
      <w:r w:rsidRPr="00513A86">
        <w:rPr>
          <w:rFonts w:ascii="GHEA Grapalat" w:hAnsi="GHEA Grapalat" w:cs="Sylfaen"/>
          <w:szCs w:val="24"/>
          <w:lang w:val="ru-RU"/>
        </w:rPr>
        <w:t>պահանջով</w:t>
      </w:r>
      <w:r w:rsidRPr="00513A86">
        <w:rPr>
          <w:rFonts w:ascii="GHEA Grapalat" w:hAnsi="GHEA Grapalat" w:cs="Sylfaen"/>
          <w:szCs w:val="24"/>
        </w:rPr>
        <w:t xml:space="preserve"> </w:t>
      </w:r>
      <w:r w:rsidRPr="00513A86">
        <w:rPr>
          <w:rFonts w:ascii="GHEA Grapalat" w:hAnsi="GHEA Grapalat" w:cs="Sylfaen"/>
          <w:szCs w:val="24"/>
          <w:lang w:val="en-US"/>
        </w:rPr>
        <w:t>դրա</w:t>
      </w:r>
      <w:r w:rsidRPr="00513A86">
        <w:rPr>
          <w:rFonts w:ascii="GHEA Grapalat" w:hAnsi="GHEA Grapalat" w:cs="Sylfaen"/>
          <w:szCs w:val="24"/>
        </w:rPr>
        <w:t xml:space="preserve"> </w:t>
      </w:r>
      <w:r w:rsidRPr="00513A86">
        <w:rPr>
          <w:rFonts w:ascii="GHEA Grapalat" w:hAnsi="GHEA Grapalat" w:cs="Sylfaen"/>
          <w:szCs w:val="24"/>
          <w:lang w:val="en-US"/>
        </w:rPr>
        <w:t>մասին</w:t>
      </w:r>
      <w:r w:rsidRPr="00513A86">
        <w:rPr>
          <w:rFonts w:ascii="GHEA Grapalat" w:hAnsi="GHEA Grapalat" w:cs="Sylfaen"/>
          <w:szCs w:val="24"/>
        </w:rPr>
        <w:t xml:space="preserve"> </w:t>
      </w:r>
      <w:r w:rsidRPr="00513A86">
        <w:rPr>
          <w:rFonts w:ascii="GHEA Grapalat" w:hAnsi="GHEA Grapalat" w:cs="Sylfaen"/>
          <w:szCs w:val="24"/>
          <w:lang w:val="en-US"/>
        </w:rPr>
        <w:t>տրվում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տեղեկանք։</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ներկայացնելու</w:t>
      </w:r>
      <w:r w:rsidRPr="00513A86">
        <w:rPr>
          <w:rFonts w:ascii="GHEA Grapalat" w:hAnsi="GHEA Grapalat" w:cs="Sylfaen"/>
          <w:szCs w:val="24"/>
        </w:rPr>
        <w:t xml:space="preserve"> </w:t>
      </w:r>
      <w:r w:rsidRPr="00513A86">
        <w:rPr>
          <w:rFonts w:ascii="GHEA Grapalat" w:hAnsi="GHEA Grapalat" w:cs="Sylfaen"/>
          <w:szCs w:val="24"/>
          <w:lang w:val="ru-RU"/>
        </w:rPr>
        <w:t>վերջնաժամկետը</w:t>
      </w:r>
      <w:r w:rsidRPr="00513A86">
        <w:rPr>
          <w:rFonts w:ascii="GHEA Grapalat" w:hAnsi="GHEA Grapalat" w:cs="Sylfaen"/>
          <w:szCs w:val="24"/>
        </w:rPr>
        <w:t xml:space="preserve"> </w:t>
      </w:r>
      <w:r w:rsidRPr="00513A86">
        <w:rPr>
          <w:rFonts w:ascii="GHEA Grapalat" w:hAnsi="GHEA Grapalat" w:cs="Sylfaen"/>
          <w:szCs w:val="24"/>
          <w:lang w:val="ru-RU"/>
        </w:rPr>
        <w:t>լրանալուց</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չեն</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դրանք</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վերադարձվում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4.3 </w:t>
      </w:r>
      <w:r w:rsidRPr="00513A86">
        <w:rPr>
          <w:rFonts w:ascii="GHEA Grapalat" w:hAnsi="GHEA Grapalat" w:cs="Sylfaen"/>
          <w:szCs w:val="24"/>
          <w:lang w:val="ru-RU"/>
        </w:rPr>
        <w:t>Մասնակիցը</w:t>
      </w:r>
      <w:r w:rsidRPr="00513A86">
        <w:rPr>
          <w:rFonts w:ascii="GHEA Grapalat" w:hAnsi="GHEA Grapalat" w:cs="Sylfaen"/>
          <w:szCs w:val="24"/>
        </w:rPr>
        <w:t xml:space="preserve"> </w:t>
      </w:r>
      <w:r w:rsidRPr="00513A86">
        <w:rPr>
          <w:rFonts w:ascii="GHEA Grapalat" w:hAnsi="GHEA Grapalat" w:cs="Sylfaen"/>
          <w:szCs w:val="24"/>
          <w:lang w:val="ru-RU"/>
        </w:rPr>
        <w:t>հայտով</w:t>
      </w:r>
      <w:r w:rsidRPr="00513A86">
        <w:rPr>
          <w:rFonts w:ascii="GHEA Grapalat" w:hAnsi="GHEA Grapalat" w:cs="Sylfaen"/>
          <w:szCs w:val="24"/>
        </w:rPr>
        <w:t xml:space="preserve"> </w:t>
      </w:r>
      <w:r w:rsidRPr="00513A86">
        <w:rPr>
          <w:rFonts w:ascii="GHEA Grapalat" w:hAnsi="GHEA Grapalat" w:cs="Sylfaen"/>
          <w:szCs w:val="24"/>
          <w:lang w:val="ru-RU"/>
        </w:rPr>
        <w:t>ներկայացնում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գրավոր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դիմում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հարկ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վճարողի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հաշվառման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փոստի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հասցեն</w:t>
      </w:r>
      <w:r w:rsidRPr="00513A86">
        <w:rPr>
          <w:rFonts w:ascii="GHEA Grapalat" w:hAnsi="GHEA Grapalat" w:cs="Sylfaen"/>
          <w:sz w:val="20"/>
          <w:szCs w:val="24"/>
          <w:lang w:val="af-ZA" w:eastAsia="en-US"/>
        </w:rPr>
        <w:t xml:space="preserve">, </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lastRenderedPageBreak/>
        <w:t>2)</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ցության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իրավունքի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3)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որակավորման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չափանիշներին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4</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w:t>
      </w:r>
      <w:r w:rsidRPr="00513A86">
        <w:rPr>
          <w:rFonts w:ascii="GHEA Grapalat" w:hAnsi="GHEA Grapalat" w:cs="Sylfaen"/>
          <w:sz w:val="20"/>
          <w:szCs w:val="24"/>
          <w:lang w:val="af-ZA" w:eastAsia="en-US"/>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  5</w:t>
      </w:r>
      <w:r w:rsidRPr="00513A86">
        <w:rPr>
          <w:rFonts w:ascii="GHEA Grapalat" w:hAnsi="GHEA Grapalat" w:cs="Sylfaen"/>
          <w:sz w:val="20"/>
          <w:lang w:val="hy-AM"/>
        </w:rPr>
        <w:t>)</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af-ZA"/>
        </w:rPr>
        <w:t xml:space="preserve"> </w:t>
      </w:r>
      <w:r w:rsidRPr="00513A86">
        <w:rPr>
          <w:rFonts w:ascii="GHEA Grapalat" w:hAnsi="GHEA Grapalat" w:cs="Sylfaen"/>
          <w:sz w:val="20"/>
        </w:rPr>
        <w:t>փողի</w:t>
      </w:r>
      <w:r w:rsidRPr="00513A86">
        <w:rPr>
          <w:rFonts w:ascii="GHEA Grapalat" w:hAnsi="GHEA Grapalat" w:cs="Sylfaen"/>
          <w:sz w:val="20"/>
          <w:lang w:val="af-ZA"/>
        </w:rPr>
        <w:t xml:space="preserve"> </w:t>
      </w:r>
      <w:r w:rsidRPr="00513A86">
        <w:rPr>
          <w:rFonts w:ascii="GHEA Grapalat" w:hAnsi="GHEA Grapalat" w:cs="Sylfaen"/>
          <w:sz w:val="20"/>
        </w:rPr>
        <w:t>ձևով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hy-AM"/>
        </w:rPr>
        <w:t xml:space="preserve"> փողի վճարումը 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բնօրինակը</w:t>
      </w:r>
      <w:r w:rsidRPr="00513A86">
        <w:rPr>
          <w:rFonts w:ascii="GHEA Grapalat" w:hAnsi="GHEA Grapalat" w:cs="Sylfaen"/>
          <w:sz w:val="20"/>
          <w:lang w:val="af-ZA"/>
        </w:rPr>
        <w:t xml:space="preserve">.  </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6</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վերաբերյալ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w:t>
      </w:r>
      <w:r w:rsidRPr="00513A86">
        <w:rPr>
          <w:rFonts w:ascii="GHEA Grapalat" w:hAnsi="GHEA Grapalat" w:cs="Sylfaen"/>
          <w:sz w:val="20"/>
          <w:szCs w:val="24"/>
          <w:lang w:val="af-ZA" w:eastAsia="en-US"/>
        </w:rPr>
        <w:t xml:space="preserve"> </w:t>
      </w:r>
      <w:r w:rsidRPr="00513A86">
        <w:rPr>
          <w:rFonts w:ascii="GHEA Grapalat" w:hAnsi="GHEA Grapalat"/>
          <w:sz w:val="20"/>
        </w:rPr>
        <w:t>առաջին</w:t>
      </w:r>
      <w:r w:rsidRPr="00513A86">
        <w:rPr>
          <w:rFonts w:ascii="GHEA Grapalat" w:hAnsi="GHEA Grapalat"/>
          <w:sz w:val="20"/>
          <w:lang w:val="af-ZA"/>
        </w:rPr>
        <w:t xml:space="preserve"> </w:t>
      </w:r>
      <w:r w:rsidRPr="00513A86">
        <w:rPr>
          <w:rFonts w:ascii="GHEA Grapalat" w:hAnsi="GHEA Grapalat"/>
          <w:sz w:val="20"/>
        </w:rPr>
        <w:t>տեղը</w:t>
      </w:r>
      <w:r w:rsidRPr="00513A86">
        <w:rPr>
          <w:rFonts w:ascii="GHEA Grapalat" w:hAnsi="GHEA Grapalat"/>
          <w:sz w:val="20"/>
          <w:lang w:val="af-ZA"/>
        </w:rPr>
        <w:t xml:space="preserve"> </w:t>
      </w:r>
      <w:r w:rsidRPr="00513A86">
        <w:rPr>
          <w:rFonts w:ascii="GHEA Grapalat" w:hAnsi="GHEA Grapalat"/>
          <w:sz w:val="20"/>
        </w:rPr>
        <w:t>զբաղեցրած</w:t>
      </w:r>
      <w:r w:rsidRPr="00513A86">
        <w:rPr>
          <w:rFonts w:ascii="GHEA Grapalat" w:hAnsi="GHEA Grapalat"/>
          <w:sz w:val="20"/>
          <w:lang w:val="af-ZA"/>
        </w:rPr>
        <w:t xml:space="preserve"> </w:t>
      </w:r>
      <w:r w:rsidRPr="00513A86">
        <w:rPr>
          <w:rFonts w:ascii="GHEA Grapalat" w:hAnsi="GHEA Grapalat"/>
          <w:sz w:val="20"/>
        </w:rPr>
        <w:t>մասնակից</w:t>
      </w:r>
      <w:r w:rsidRPr="00513A86">
        <w:rPr>
          <w:rFonts w:ascii="GHEA Grapalat" w:hAnsi="GHEA Grapalat"/>
          <w:sz w:val="20"/>
          <w:lang w:val="af-ZA"/>
        </w:rPr>
        <w:t xml:space="preserve"> </w:t>
      </w:r>
      <w:r w:rsidRPr="00513A86">
        <w:rPr>
          <w:rFonts w:ascii="GHEA Grapalat" w:hAnsi="GHEA Grapalat"/>
          <w:sz w:val="20"/>
        </w:rPr>
        <w:t>ճանաչվելու</w:t>
      </w:r>
      <w:r w:rsidRPr="00513A86">
        <w:rPr>
          <w:rFonts w:ascii="GHEA Grapalat" w:hAnsi="GHEA Grapalat"/>
          <w:sz w:val="20"/>
          <w:lang w:val="af-ZA"/>
        </w:rPr>
        <w:t xml:space="preserve"> </w:t>
      </w:r>
      <w:r w:rsidRPr="00513A86">
        <w:rPr>
          <w:rFonts w:ascii="GHEA Grapalat" w:hAnsi="GHEA Grapalat"/>
          <w:sz w:val="20"/>
        </w:rPr>
        <w:t>դեպքում</w:t>
      </w:r>
      <w:r w:rsidRPr="00513A86">
        <w:rPr>
          <w:rFonts w:ascii="GHEA Grapalat" w:hAnsi="GHEA Grapalat"/>
          <w:sz w:val="20"/>
          <w:lang w:val="af-ZA"/>
        </w:rPr>
        <w:t xml:space="preserve"> </w:t>
      </w:r>
      <w:r w:rsidRPr="00513A86">
        <w:rPr>
          <w:rFonts w:ascii="GHEA Grapalat" w:hAnsi="GHEA Grapalat"/>
          <w:sz w:val="20"/>
        </w:rPr>
        <w:t>սույն</w:t>
      </w:r>
      <w:r w:rsidRPr="00513A86">
        <w:rPr>
          <w:rFonts w:ascii="GHEA Grapalat" w:hAnsi="GHEA Grapalat"/>
          <w:sz w:val="20"/>
          <w:lang w:val="af-ZA"/>
        </w:rPr>
        <w:t xml:space="preserve"> </w:t>
      </w:r>
      <w:r w:rsidRPr="00513A86">
        <w:rPr>
          <w:rFonts w:ascii="GHEA Grapalat" w:hAnsi="GHEA Grapalat"/>
          <w:sz w:val="20"/>
        </w:rPr>
        <w:t>հրավերով</w:t>
      </w:r>
      <w:r w:rsidRPr="00513A86">
        <w:rPr>
          <w:rFonts w:ascii="GHEA Grapalat" w:hAnsi="GHEA Grapalat"/>
          <w:sz w:val="20"/>
          <w:lang w:val="af-ZA"/>
        </w:rPr>
        <w:t xml:space="preserve"> </w:t>
      </w:r>
      <w:r w:rsidRPr="00513A86">
        <w:rPr>
          <w:rFonts w:ascii="GHEA Grapalat" w:hAnsi="GHEA Grapalat"/>
          <w:sz w:val="20"/>
        </w:rPr>
        <w:t>սահմանված</w:t>
      </w:r>
      <w:r w:rsidRPr="00513A86">
        <w:rPr>
          <w:rFonts w:ascii="GHEA Grapalat" w:hAnsi="GHEA Grapalat"/>
          <w:sz w:val="20"/>
          <w:lang w:val="af-ZA"/>
        </w:rPr>
        <w:t xml:space="preserve"> </w:t>
      </w:r>
      <w:r w:rsidRPr="00513A86">
        <w:rPr>
          <w:rFonts w:ascii="GHEA Grapalat" w:hAnsi="GHEA Grapalat"/>
          <w:sz w:val="20"/>
        </w:rPr>
        <w:t>կարգով</w:t>
      </w:r>
      <w:r w:rsidRPr="00513A86">
        <w:rPr>
          <w:rFonts w:ascii="GHEA Grapalat" w:hAnsi="GHEA Grapalat"/>
          <w:sz w:val="20"/>
          <w:lang w:val="af-ZA"/>
        </w:rPr>
        <w:t xml:space="preserve"> </w:t>
      </w:r>
      <w:r w:rsidRPr="00513A86">
        <w:rPr>
          <w:rFonts w:ascii="GHEA Grapalat" w:hAnsi="GHEA Grapalat"/>
          <w:sz w:val="20"/>
        </w:rPr>
        <w:t>և</w:t>
      </w:r>
      <w:r w:rsidRPr="00513A86">
        <w:rPr>
          <w:rFonts w:ascii="GHEA Grapalat" w:hAnsi="GHEA Grapalat"/>
          <w:sz w:val="20"/>
          <w:lang w:val="af-ZA"/>
        </w:rPr>
        <w:t xml:space="preserve"> </w:t>
      </w:r>
      <w:r w:rsidRPr="00513A86">
        <w:rPr>
          <w:rFonts w:ascii="GHEA Grapalat" w:hAnsi="GHEA Grapalat"/>
          <w:sz w:val="20"/>
        </w:rPr>
        <w:t>ժամկետում</w:t>
      </w:r>
      <w:r w:rsidRPr="00513A86">
        <w:rPr>
          <w:rFonts w:ascii="GHEA Grapalat" w:hAnsi="GHEA Grapalat"/>
          <w:sz w:val="20"/>
          <w:lang w:val="af-ZA"/>
        </w:rPr>
        <w:t xml:space="preserve"> </w:t>
      </w:r>
      <w:r w:rsidRPr="00513A86">
        <w:rPr>
          <w:rFonts w:ascii="GHEA Grapalat" w:hAnsi="GHEA Grapalat"/>
          <w:sz w:val="20"/>
        </w:rPr>
        <w:t>հանձնաժողովին</w:t>
      </w:r>
      <w:r w:rsidRPr="00513A86">
        <w:rPr>
          <w:rFonts w:ascii="GHEA Grapalat" w:hAnsi="GHEA Grapalat"/>
          <w:sz w:val="20"/>
          <w:lang w:val="af-ZA"/>
        </w:rPr>
        <w:t xml:space="preserve"> </w:t>
      </w:r>
      <w:r w:rsidRPr="00513A86">
        <w:rPr>
          <w:rFonts w:ascii="GHEA Grapalat" w:hAnsi="GHEA Grapalat"/>
          <w:sz w:val="20"/>
        </w:rPr>
        <w:t>է</w:t>
      </w:r>
      <w:r w:rsidRPr="00513A86">
        <w:rPr>
          <w:rFonts w:ascii="GHEA Grapalat" w:hAnsi="GHEA Grapalat"/>
          <w:sz w:val="20"/>
          <w:lang w:val="af-ZA"/>
        </w:rPr>
        <w:t xml:space="preserve"> </w:t>
      </w:r>
      <w:r w:rsidRPr="00513A86">
        <w:rPr>
          <w:rFonts w:ascii="GHEA Grapalat" w:hAnsi="GHEA Grapalat"/>
          <w:sz w:val="20"/>
        </w:rPr>
        <w:t>ներկայացնում</w:t>
      </w:r>
      <w:r w:rsidRPr="00513A86">
        <w:rPr>
          <w:rFonts w:ascii="GHEA Grapalat" w:hAnsi="GHEA Grapalat"/>
          <w:sz w:val="20"/>
          <w:lang w:val="af-ZA"/>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նշանը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արտադրողի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անվանումը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ծագման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երկիրը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այսուհետ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ամբողջական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նկարագիր</w:t>
      </w:r>
      <w:r w:rsidRPr="00513A86">
        <w:rPr>
          <w:rFonts w:ascii="GHEA Grapalat" w:hAnsi="GHEA Grapalat" w:cs="Sylfaen"/>
          <w:sz w:val="20"/>
          <w:szCs w:val="24"/>
          <w:lang w:val="af-ZA" w:eastAsia="en-US"/>
        </w:rPr>
        <w:t>),</w:t>
      </w:r>
    </w:p>
    <w:p w:rsidR="00B10987" w:rsidRPr="00513A86" w:rsidRDefault="00B10987" w:rsidP="00B10987">
      <w:pPr>
        <w:ind w:firstLine="708"/>
        <w:jc w:val="both"/>
        <w:rPr>
          <w:rFonts w:ascii="GHEA Grapalat" w:hAnsi="GHEA Grapalat"/>
          <w:sz w:val="20"/>
          <w:szCs w:val="20"/>
          <w:lang w:val="af-ZA"/>
        </w:rPr>
      </w:pPr>
      <w:r w:rsidRPr="00513A86">
        <w:rPr>
          <w:rFonts w:ascii="GHEA Grapalat" w:hAnsi="GHEA Grapalat" w:cs="Sylfaen"/>
          <w:sz w:val="20"/>
          <w:szCs w:val="20"/>
          <w:lang w:val="af-ZA"/>
        </w:rPr>
        <w:t>7</w:t>
      </w:r>
      <w:r w:rsidRPr="00513A86">
        <w:rPr>
          <w:rFonts w:ascii="GHEA Grapalat" w:hAnsi="GHEA Grapalat" w:cs="Sylfaen"/>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գերիշխող</w:t>
      </w:r>
      <w:r w:rsidRPr="00513A86">
        <w:rPr>
          <w:rFonts w:ascii="GHEA Grapalat" w:hAnsi="GHEA Grapalat"/>
          <w:sz w:val="20"/>
          <w:szCs w:val="20"/>
          <w:lang w:val="af-ZA"/>
        </w:rPr>
        <w:t xml:space="preserve"> </w:t>
      </w:r>
      <w:r w:rsidRPr="00513A86">
        <w:rPr>
          <w:rFonts w:ascii="GHEA Grapalat" w:hAnsi="GHEA Grapalat"/>
          <w:sz w:val="20"/>
          <w:szCs w:val="20"/>
        </w:rPr>
        <w:t>դիրքի</w:t>
      </w:r>
      <w:r w:rsidRPr="00513A86">
        <w:rPr>
          <w:rFonts w:ascii="GHEA Grapalat" w:hAnsi="GHEA Grapalat"/>
          <w:sz w:val="20"/>
          <w:szCs w:val="20"/>
          <w:lang w:val="af-ZA"/>
        </w:rPr>
        <w:t xml:space="preserve"> </w:t>
      </w:r>
      <w:r w:rsidRPr="00513A86">
        <w:rPr>
          <w:rFonts w:ascii="GHEA Grapalat" w:hAnsi="GHEA Grapalat"/>
          <w:sz w:val="20"/>
          <w:szCs w:val="20"/>
        </w:rPr>
        <w:t>չարաշահման</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հակամրցակցային</w:t>
      </w:r>
      <w:r w:rsidRPr="00513A86">
        <w:rPr>
          <w:rFonts w:ascii="GHEA Grapalat" w:hAnsi="GHEA Grapalat"/>
          <w:sz w:val="20"/>
          <w:szCs w:val="20"/>
          <w:lang w:val="af-ZA"/>
        </w:rPr>
        <w:t xml:space="preserve"> </w:t>
      </w:r>
      <w:r w:rsidRPr="00513A86">
        <w:rPr>
          <w:rFonts w:ascii="GHEA Grapalat" w:hAnsi="GHEA Grapalat"/>
          <w:sz w:val="20"/>
          <w:szCs w:val="20"/>
        </w:rPr>
        <w:t>համաձայնության</w:t>
      </w:r>
      <w:r w:rsidRPr="00513A86">
        <w:rPr>
          <w:rFonts w:ascii="GHEA Grapalat" w:hAnsi="GHEA Grapalat"/>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B10987" w:rsidRPr="00513A86" w:rsidRDefault="00B10987" w:rsidP="00B10987">
      <w:pPr>
        <w:ind w:firstLine="708"/>
        <w:jc w:val="both"/>
        <w:rPr>
          <w:rFonts w:ascii="GHEA Grapalat" w:hAnsi="GHEA Grapalat"/>
          <w:sz w:val="20"/>
          <w:szCs w:val="20"/>
          <w:lang w:val="af-ZA"/>
        </w:rPr>
      </w:pPr>
      <w:r w:rsidRPr="00513A86">
        <w:rPr>
          <w:rFonts w:ascii="GHEA Grapalat" w:hAnsi="GHEA Grapalat"/>
          <w:sz w:val="20"/>
          <w:szCs w:val="20"/>
          <w:lang w:val="af-ZA"/>
        </w:rPr>
        <w:t>8</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sz w:val="20"/>
          <w:szCs w:val="20"/>
        </w:rPr>
        <w:t>փոխկապակցված</w:t>
      </w:r>
      <w:r w:rsidRPr="00513A86">
        <w:rPr>
          <w:rFonts w:ascii="GHEA Grapalat" w:hAnsi="GHEA Grapalat"/>
          <w:sz w:val="20"/>
          <w:szCs w:val="20"/>
          <w:lang w:val="af-ZA"/>
        </w:rPr>
        <w:t xml:space="preserve"> </w:t>
      </w:r>
      <w:r w:rsidRPr="00513A86">
        <w:rPr>
          <w:rFonts w:ascii="GHEA Grapalat" w:hAnsi="GHEA Grapalat"/>
          <w:sz w:val="20"/>
          <w:szCs w:val="20"/>
        </w:rPr>
        <w:t>անձանց</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իր</w:t>
      </w:r>
      <w:r w:rsidRPr="00513A86">
        <w:rPr>
          <w:rFonts w:ascii="GHEA Grapalat" w:hAnsi="GHEA Grapalat"/>
          <w:sz w:val="20"/>
          <w:szCs w:val="20"/>
          <w:lang w:val="af-ZA"/>
        </w:rPr>
        <w:t xml:space="preserve"> </w:t>
      </w:r>
      <w:r w:rsidRPr="00513A86">
        <w:rPr>
          <w:rFonts w:ascii="GHEA Grapalat" w:hAnsi="GHEA Grapalat" w:cs="Sylfaen"/>
          <w:sz w:val="20"/>
          <w:szCs w:val="20"/>
        </w:rPr>
        <w:t>կողմից</w:t>
      </w:r>
      <w:r w:rsidRPr="00513A86">
        <w:rPr>
          <w:rFonts w:ascii="GHEA Grapalat" w:hAnsi="GHEA Grapalat"/>
          <w:sz w:val="20"/>
          <w:szCs w:val="20"/>
          <w:lang w:val="af-ZA"/>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ավելի</w:t>
      </w:r>
      <w:r w:rsidRPr="00513A86">
        <w:rPr>
          <w:rFonts w:ascii="GHEA Grapalat" w:hAnsi="GHEA Grapalat"/>
          <w:sz w:val="20"/>
          <w:szCs w:val="20"/>
          <w:lang w:val="af-ZA"/>
        </w:rPr>
        <w:t xml:space="preserve"> </w:t>
      </w:r>
      <w:r w:rsidRPr="00513A86">
        <w:rPr>
          <w:rFonts w:ascii="GHEA Grapalat" w:hAnsi="GHEA Grapalat" w:cs="Sylfaen"/>
          <w:sz w:val="20"/>
          <w:szCs w:val="20"/>
        </w:rPr>
        <w:t>քան</w:t>
      </w:r>
      <w:r w:rsidRPr="00513A86">
        <w:rPr>
          <w:rFonts w:ascii="GHEA Grapalat" w:hAnsi="GHEA Grapalat"/>
          <w:sz w:val="20"/>
          <w:szCs w:val="20"/>
          <w:lang w:val="af-ZA"/>
        </w:rPr>
        <w:t xml:space="preserve"> </w:t>
      </w:r>
      <w:r w:rsidRPr="00513A86">
        <w:rPr>
          <w:rFonts w:ascii="GHEA Grapalat" w:hAnsi="GHEA Grapalat" w:cs="Sylfaen"/>
          <w:sz w:val="20"/>
          <w:szCs w:val="20"/>
        </w:rPr>
        <w:t>հիսուն</w:t>
      </w:r>
      <w:r w:rsidRPr="00513A86">
        <w:rPr>
          <w:rFonts w:ascii="GHEA Grapalat" w:hAnsi="GHEA Grapalat"/>
          <w:sz w:val="20"/>
          <w:szCs w:val="20"/>
          <w:lang w:val="af-ZA"/>
        </w:rPr>
        <w:t xml:space="preserve"> </w:t>
      </w:r>
      <w:r w:rsidRPr="00513A86">
        <w:rPr>
          <w:rFonts w:ascii="GHEA Grapalat" w:hAnsi="GHEA Grapalat" w:cs="Sylfaen"/>
          <w:sz w:val="20"/>
          <w:szCs w:val="20"/>
        </w:rPr>
        <w:t>տոկոս</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cs="Sylfaen"/>
          <w:sz w:val="20"/>
          <w:szCs w:val="20"/>
        </w:rPr>
        <w:t>պատկանող</w:t>
      </w:r>
      <w:r w:rsidRPr="00513A86">
        <w:rPr>
          <w:rFonts w:ascii="GHEA Grapalat" w:hAnsi="GHEA Grapalat"/>
          <w:sz w:val="20"/>
          <w:szCs w:val="20"/>
          <w:lang w:val="af-ZA"/>
        </w:rPr>
        <w:t xml:space="preserve"> </w:t>
      </w:r>
      <w:r w:rsidRPr="00513A86">
        <w:rPr>
          <w:rFonts w:ascii="GHEA Grapalat" w:hAnsi="GHEA Grapalat" w:cs="Sylfaen"/>
          <w:sz w:val="20"/>
          <w:szCs w:val="20"/>
        </w:rPr>
        <w:t>բաժնեմաս</w:t>
      </w:r>
      <w:r w:rsidRPr="00513A86">
        <w:rPr>
          <w:rFonts w:ascii="GHEA Grapalat" w:hAnsi="GHEA Grapalat"/>
          <w:sz w:val="20"/>
          <w:szCs w:val="20"/>
          <w:lang w:val="af-ZA"/>
        </w:rPr>
        <w:t xml:space="preserve"> </w:t>
      </w:r>
      <w:r w:rsidRPr="00513A86">
        <w:rPr>
          <w:rFonts w:ascii="GHEA Grapalat" w:hAnsi="GHEA Grapalat"/>
          <w:sz w:val="20"/>
          <w:szCs w:val="20"/>
          <w:lang w:val="hy-AM"/>
        </w:rPr>
        <w:t>(</w:t>
      </w:r>
      <w:r w:rsidRPr="00513A86">
        <w:rPr>
          <w:rFonts w:ascii="GHEA Grapalat" w:hAnsi="GHEA Grapalat"/>
          <w:sz w:val="20"/>
          <w:szCs w:val="20"/>
        </w:rPr>
        <w:t>փայաբաժին</w:t>
      </w:r>
      <w:r w:rsidRPr="00513A86">
        <w:rPr>
          <w:rFonts w:ascii="GHEA Grapalat" w:hAnsi="GHEA Grapalat"/>
          <w:sz w:val="20"/>
          <w:szCs w:val="20"/>
          <w:lang w:val="hy-AM"/>
        </w:rPr>
        <w:t xml:space="preserve">) </w:t>
      </w:r>
      <w:r w:rsidRPr="00513A86">
        <w:rPr>
          <w:rFonts w:ascii="GHEA Grapalat" w:hAnsi="GHEA Grapalat" w:cs="Sylfaen"/>
          <w:sz w:val="20"/>
          <w:szCs w:val="20"/>
        </w:rPr>
        <w:t>ունեցող</w:t>
      </w:r>
      <w:r w:rsidRPr="00513A86">
        <w:rPr>
          <w:rFonts w:ascii="GHEA Grapalat" w:hAnsi="GHEA Grapalat"/>
          <w:sz w:val="20"/>
          <w:szCs w:val="20"/>
          <w:lang w:val="af-ZA"/>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af-ZA"/>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af-ZA"/>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B10987" w:rsidRPr="00513A86" w:rsidRDefault="00B10987" w:rsidP="00B10987">
      <w:pPr>
        <w:pStyle w:val="norm"/>
        <w:spacing w:line="240" w:lineRule="auto"/>
        <w:rPr>
          <w:rFonts w:ascii="GHEA Grapalat" w:hAnsi="GHEA Grapalat" w:cs="Sylfaen"/>
          <w:sz w:val="20"/>
          <w:lang w:val="af-ZA"/>
        </w:rPr>
      </w:pPr>
      <w:r w:rsidRPr="00513A86">
        <w:rPr>
          <w:rFonts w:ascii="GHEA Grapalat" w:hAnsi="GHEA Grapalat"/>
          <w:sz w:val="20"/>
          <w:lang w:val="af-ZA"/>
        </w:rPr>
        <w:t>9</w:t>
      </w:r>
      <w:r w:rsidRPr="00513A86">
        <w:rPr>
          <w:rFonts w:ascii="GHEA Grapalat" w:hAnsi="GHEA Grapalat"/>
          <w:sz w:val="20"/>
          <w:lang w:val="hy-AM"/>
        </w:rPr>
        <w:t>)</w:t>
      </w:r>
      <w:r w:rsidRPr="00513A86">
        <w:rPr>
          <w:rFonts w:ascii="GHEA Grapalat" w:hAnsi="GHEA Grapalat"/>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ֆիզիկական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ուղղակի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անուղղակի</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կանոնադրական</w:t>
      </w:r>
      <w:r w:rsidRPr="00513A86">
        <w:rPr>
          <w:rFonts w:ascii="GHEA Grapalat" w:hAnsi="GHEA Grapalat" w:cs="Sylfaen"/>
          <w:sz w:val="20"/>
          <w:lang w:val="af-ZA"/>
        </w:rPr>
        <w:t xml:space="preserve"> </w:t>
      </w:r>
      <w:r w:rsidRPr="00513A86">
        <w:rPr>
          <w:rFonts w:ascii="GHEA Grapalat" w:hAnsi="GHEA Grapalat" w:cs="Sylfaen"/>
          <w:sz w:val="20"/>
        </w:rPr>
        <w:t>կապիտալում</w:t>
      </w:r>
      <w:r w:rsidRPr="00513A86">
        <w:rPr>
          <w:rFonts w:ascii="GHEA Grapalat" w:hAnsi="GHEA Grapalat" w:cs="Sylfaen"/>
          <w:sz w:val="20"/>
          <w:lang w:val="af-ZA"/>
        </w:rPr>
        <w:t xml:space="preserve"> </w:t>
      </w:r>
      <w:r w:rsidRPr="00513A86">
        <w:rPr>
          <w:rFonts w:ascii="GHEA Grapalat" w:hAnsi="GHEA Grapalat" w:cs="Sylfaen"/>
          <w:sz w:val="20"/>
        </w:rPr>
        <w:t>քվեարկող</w:t>
      </w:r>
      <w:r w:rsidRPr="00513A86">
        <w:rPr>
          <w:rFonts w:ascii="GHEA Grapalat" w:hAnsi="GHEA Grapalat" w:cs="Sylfaen"/>
          <w:sz w:val="20"/>
          <w:lang w:val="af-ZA"/>
        </w:rPr>
        <w:t xml:space="preserve"> </w:t>
      </w:r>
      <w:r w:rsidRPr="00513A86">
        <w:rPr>
          <w:rFonts w:ascii="GHEA Grapalat" w:hAnsi="GHEA Grapalat" w:cs="Sylfaen"/>
          <w:sz w:val="20"/>
        </w:rPr>
        <w:t>բաժնետոմսերի</w:t>
      </w:r>
      <w:r w:rsidRPr="00513A86">
        <w:rPr>
          <w:rFonts w:ascii="GHEA Grapalat" w:hAnsi="GHEA Grapalat" w:cs="Sylfaen"/>
          <w:sz w:val="20"/>
          <w:lang w:val="af-ZA"/>
        </w:rPr>
        <w:t xml:space="preserve"> (</w:t>
      </w:r>
      <w:r w:rsidRPr="00513A86">
        <w:rPr>
          <w:rFonts w:ascii="GHEA Grapalat" w:hAnsi="GHEA Grapalat" w:cs="Sylfaen"/>
          <w:sz w:val="20"/>
        </w:rPr>
        <w:t>բաժնեմասերի</w:t>
      </w:r>
      <w:r w:rsidRPr="00513A86">
        <w:rPr>
          <w:rFonts w:ascii="GHEA Grapalat" w:hAnsi="GHEA Grapalat" w:cs="Sylfaen"/>
          <w:sz w:val="20"/>
          <w:lang w:val="af-ZA"/>
        </w:rPr>
        <w:t xml:space="preserve">, </w:t>
      </w:r>
      <w:r w:rsidRPr="00513A86">
        <w:rPr>
          <w:rFonts w:ascii="GHEA Grapalat" w:hAnsi="GHEA Grapalat" w:cs="Sylfaen"/>
          <w:sz w:val="20"/>
        </w:rPr>
        <w:t>փայերի</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տաս</w:t>
      </w:r>
      <w:r w:rsidRPr="00513A86">
        <w:rPr>
          <w:rFonts w:ascii="GHEA Grapalat" w:hAnsi="GHEA Grapalat" w:cs="Sylfaen"/>
          <w:sz w:val="20"/>
          <w:lang w:val="af-ZA"/>
        </w:rPr>
        <w:t xml:space="preserve"> </w:t>
      </w:r>
      <w:r w:rsidRPr="00513A86">
        <w:rPr>
          <w:rFonts w:ascii="GHEA Grapalat" w:hAnsi="GHEA Grapalat" w:cs="Sylfaen"/>
          <w:sz w:val="20"/>
        </w:rPr>
        <w:t>տոկոսը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r w:rsidRPr="00513A86">
        <w:rPr>
          <w:rFonts w:ascii="GHEA Grapalat" w:hAnsi="GHEA Grapalat" w:cs="Sylfaen"/>
          <w:sz w:val="20"/>
        </w:rPr>
        <w:t>ըստ</w:t>
      </w:r>
      <w:r w:rsidRPr="00513A86">
        <w:rPr>
          <w:rFonts w:ascii="GHEA Grapalat" w:hAnsi="GHEA Grapalat" w:cs="Sylfaen"/>
          <w:sz w:val="20"/>
          <w:lang w:val="af-ZA"/>
        </w:rPr>
        <w:t xml:space="preserve"> </w:t>
      </w:r>
      <w:r w:rsidRPr="00513A86">
        <w:rPr>
          <w:rFonts w:ascii="GHEA Grapalat" w:hAnsi="GHEA Grapalat" w:cs="Sylfaen"/>
          <w:sz w:val="20"/>
        </w:rPr>
        <w:t>ներկայացնողի</w:t>
      </w:r>
      <w:r w:rsidRPr="00513A86">
        <w:rPr>
          <w:rFonts w:ascii="GHEA Grapalat" w:hAnsi="GHEA Grapalat" w:cs="Sylfaen"/>
          <w:sz w:val="20"/>
          <w:lang w:val="af-ZA"/>
        </w:rPr>
        <w:t xml:space="preserve"> </w:t>
      </w:r>
      <w:r w:rsidRPr="00513A86">
        <w:rPr>
          <w:rFonts w:ascii="GHEA Grapalat" w:hAnsi="GHEA Grapalat" w:cs="Sylfaen"/>
          <w:sz w:val="20"/>
        </w:rPr>
        <w:t>բաժնետոմսերը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նշանակելու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ազատելու</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անդամներին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ստանում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իրականացվող</w:t>
      </w:r>
      <w:r w:rsidRPr="00513A86">
        <w:rPr>
          <w:rFonts w:ascii="GHEA Grapalat" w:hAnsi="GHEA Grapalat" w:cs="Sylfaen"/>
          <w:sz w:val="20"/>
          <w:lang w:val="af-ZA"/>
        </w:rPr>
        <w:t xml:space="preserve"> </w:t>
      </w:r>
      <w:r w:rsidRPr="00513A86">
        <w:rPr>
          <w:rFonts w:ascii="GHEA Grapalat" w:hAnsi="GHEA Grapalat" w:cs="Sylfaen"/>
          <w:sz w:val="20"/>
        </w:rPr>
        <w:t>ձեռնարկատիրական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գործունեության</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ստացված</w:t>
      </w:r>
      <w:r w:rsidRPr="00513A86">
        <w:rPr>
          <w:rFonts w:ascii="GHEA Grapalat" w:hAnsi="GHEA Grapalat" w:cs="Sylfaen"/>
          <w:sz w:val="20"/>
          <w:lang w:val="af-ZA"/>
        </w:rPr>
        <w:t xml:space="preserve"> </w:t>
      </w:r>
      <w:r w:rsidRPr="00513A86">
        <w:rPr>
          <w:rFonts w:ascii="GHEA Grapalat" w:hAnsi="GHEA Grapalat" w:cs="Sylfaen"/>
          <w:sz w:val="20"/>
        </w:rPr>
        <w:t>շահույթի</w:t>
      </w:r>
      <w:r w:rsidRPr="00513A86">
        <w:rPr>
          <w:rFonts w:ascii="GHEA Grapalat" w:hAnsi="GHEA Grapalat" w:cs="Sylfaen"/>
          <w:sz w:val="20"/>
          <w:lang w:val="af-ZA"/>
        </w:rPr>
        <w:t xml:space="preserve"> </w:t>
      </w:r>
      <w:r w:rsidRPr="00513A86">
        <w:rPr>
          <w:rFonts w:ascii="GHEA Grapalat" w:hAnsi="GHEA Grapalat" w:cs="Sylfaen"/>
          <w:sz w:val="20"/>
        </w:rPr>
        <w:t>տասնհինգ</w:t>
      </w:r>
      <w:r w:rsidRPr="00513A86">
        <w:rPr>
          <w:rFonts w:ascii="GHEA Grapalat" w:hAnsi="GHEA Grapalat" w:cs="Sylfaen"/>
          <w:sz w:val="20"/>
          <w:lang w:val="af-ZA"/>
        </w:rPr>
        <w:t xml:space="preserve"> </w:t>
      </w:r>
      <w:r w:rsidRPr="00513A86">
        <w:rPr>
          <w:rFonts w:ascii="GHEA Grapalat" w:hAnsi="GHEA Grapalat" w:cs="Sylfaen"/>
          <w:sz w:val="20"/>
        </w:rPr>
        <w:t>տոկոսից</w:t>
      </w:r>
      <w:r w:rsidRPr="00513A86">
        <w:rPr>
          <w:rFonts w:ascii="GHEA Grapalat" w:hAnsi="GHEA Grapalat" w:cs="Sylfaen"/>
          <w:sz w:val="20"/>
          <w:lang w:val="af-ZA"/>
        </w:rPr>
        <w:t xml:space="preserve"> </w:t>
      </w:r>
      <w:r w:rsidRPr="00513A86">
        <w:rPr>
          <w:rFonts w:ascii="GHEA Grapalat" w:hAnsi="GHEA Grapalat" w:cs="Sylfaen"/>
          <w:sz w:val="20"/>
        </w:rPr>
        <w:t>ավելին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ենթակետում</w:t>
      </w:r>
      <w:r w:rsidRPr="00513A86">
        <w:rPr>
          <w:rFonts w:ascii="GHEA Grapalat" w:hAnsi="GHEA Grapalat" w:cs="Sylfaen"/>
          <w:sz w:val="20"/>
          <w:lang w:val="af-ZA"/>
        </w:rPr>
        <w:t xml:space="preserve"> </w:t>
      </w:r>
      <w:r w:rsidRPr="00513A86">
        <w:rPr>
          <w:rFonts w:ascii="GHEA Grapalat" w:hAnsi="GHEA Grapalat" w:cs="Sylfaen"/>
          <w:sz w:val="20"/>
        </w:rPr>
        <w:t>մեջ</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բացակայության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անդամների</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sz w:val="20"/>
          <w:lang w:val="af-ZA"/>
        </w:rPr>
        <w:t xml:space="preserve">: </w:t>
      </w:r>
      <w:r w:rsidRPr="00513A86">
        <w:rPr>
          <w:rFonts w:ascii="GHEA Grapalat" w:hAnsi="GHEA Grapalat"/>
          <w:sz w:val="20"/>
        </w:rPr>
        <w:t>Ընդ</w:t>
      </w:r>
      <w:r w:rsidRPr="00513A86">
        <w:rPr>
          <w:rFonts w:ascii="GHEA Grapalat" w:hAnsi="GHEA Grapalat"/>
          <w:sz w:val="20"/>
          <w:lang w:val="af-ZA"/>
        </w:rPr>
        <w:t xml:space="preserve"> </w:t>
      </w:r>
      <w:r w:rsidRPr="00513A86">
        <w:rPr>
          <w:rFonts w:ascii="GHEA Grapalat" w:hAnsi="GHEA Grapalat"/>
          <w:sz w:val="20"/>
        </w:rPr>
        <w:t>որում</w:t>
      </w:r>
      <w:r w:rsidRPr="00513A86">
        <w:rPr>
          <w:rFonts w:ascii="GHEA Grapalat" w:hAnsi="GHEA Grapalat"/>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հայտարարվում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պարբերությամբ</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տեղեկատվությունը</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հայտարարության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միաժամանակ</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0</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կնքվելիք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p>
    <w:p w:rsidR="00B10987" w:rsidRPr="00513A86" w:rsidRDefault="00B10987" w:rsidP="00B10987">
      <w:pPr>
        <w:pStyle w:val="norm"/>
        <w:spacing w:line="240" w:lineRule="auto"/>
        <w:rPr>
          <w:rFonts w:ascii="GHEA Grapalat" w:hAnsi="GHEA Grapalat" w:cs="Sylfaen"/>
          <w:sz w:val="20"/>
          <w:szCs w:val="24"/>
          <w:lang w:val="af-ZA" w:eastAsia="en-US"/>
        </w:rPr>
      </w:pPr>
    </w:p>
    <w:p w:rsidR="00B10987" w:rsidRPr="00513A86" w:rsidRDefault="00B10987" w:rsidP="00B10987">
      <w:pPr>
        <w:pStyle w:val="norm"/>
        <w:spacing w:line="240" w:lineRule="auto"/>
        <w:rPr>
          <w:rFonts w:ascii="GHEA Grapalat" w:hAnsi="GHEA Grapalat" w:cs="Sylfaen"/>
          <w:sz w:val="20"/>
          <w:szCs w:val="24"/>
          <w:lang w:val="af-ZA" w:eastAsia="en-US"/>
        </w:rPr>
      </w:pPr>
    </w:p>
    <w:p w:rsidR="00B10987" w:rsidRPr="00513A86" w:rsidRDefault="00B10987" w:rsidP="00B10987">
      <w:pPr>
        <w:jc w:val="center"/>
        <w:rPr>
          <w:rFonts w:ascii="GHEA Grapalat" w:hAnsi="GHEA Grapalat" w:cs="Arial"/>
          <w:sz w:val="20"/>
          <w:lang w:val="es-ES"/>
        </w:rPr>
      </w:pPr>
      <w:r w:rsidRPr="00513A86">
        <w:rPr>
          <w:rFonts w:ascii="GHEA Grapalat" w:hAnsi="GHEA Grapalat"/>
          <w:sz w:val="20"/>
          <w:lang w:val="es-ES"/>
        </w:rPr>
        <w:t xml:space="preserve">5.   </w:t>
      </w:r>
      <w:r w:rsidRPr="00513A86">
        <w:rPr>
          <w:rFonts w:ascii="GHEA Grapalat" w:hAnsi="GHEA Grapalat" w:cs="Sylfaen"/>
          <w:sz w:val="20"/>
          <w:lang w:val="es-ES"/>
        </w:rPr>
        <w:t>ՀԱՅՏԻ</w:t>
      </w:r>
      <w:r w:rsidRPr="00513A86">
        <w:rPr>
          <w:rFonts w:ascii="GHEA Grapalat" w:hAnsi="GHEA Grapalat" w:cs="Arial"/>
          <w:sz w:val="20"/>
          <w:lang w:val="es-ES"/>
        </w:rPr>
        <w:t xml:space="preserve"> </w:t>
      </w:r>
      <w:r w:rsidRPr="00513A86">
        <w:rPr>
          <w:rFonts w:ascii="GHEA Grapalat" w:hAnsi="GHEA Grapalat" w:cs="Sylfaen"/>
          <w:sz w:val="20"/>
          <w:lang w:val="es-ES"/>
        </w:rPr>
        <w:t>ԳՆԱՅԻՆ</w:t>
      </w:r>
      <w:r w:rsidRPr="00513A86">
        <w:rPr>
          <w:rFonts w:ascii="GHEA Grapalat" w:hAnsi="GHEA Grapalat" w:cs="Arial"/>
          <w:sz w:val="20"/>
          <w:lang w:val="es-ES"/>
        </w:rPr>
        <w:t xml:space="preserve"> </w:t>
      </w:r>
      <w:r w:rsidRPr="00513A86">
        <w:rPr>
          <w:rFonts w:ascii="GHEA Grapalat" w:hAnsi="GHEA Grapalat" w:cs="Sylfaen"/>
          <w:sz w:val="20"/>
          <w:lang w:val="es-ES"/>
        </w:rPr>
        <w:t>ԱՌԱՋԱՐԿԸ</w:t>
      </w:r>
      <w:r w:rsidRPr="00513A86">
        <w:rPr>
          <w:rFonts w:ascii="GHEA Grapalat" w:hAnsi="GHEA Grapalat" w:cs="Arial"/>
          <w:sz w:val="20"/>
          <w:lang w:val="es-ES"/>
        </w:rPr>
        <w:t xml:space="preserve"> </w:t>
      </w:r>
    </w:p>
    <w:p w:rsidR="00B10987" w:rsidRPr="00513A86" w:rsidRDefault="00B10987" w:rsidP="00B10987">
      <w:pPr>
        <w:jc w:val="center"/>
        <w:rPr>
          <w:rFonts w:ascii="GHEA Grapalat" w:hAnsi="GHEA Grapalat" w:cs="Arial"/>
          <w:sz w:val="20"/>
          <w:lang w:val="es-ES"/>
        </w:rPr>
      </w:pPr>
    </w:p>
    <w:p w:rsidR="00B10987" w:rsidRPr="00513A86" w:rsidRDefault="00B10987" w:rsidP="00B10987">
      <w:pPr>
        <w:ind w:firstLine="567"/>
        <w:jc w:val="both"/>
        <w:rPr>
          <w:rFonts w:ascii="GHEA Grapalat" w:hAnsi="GHEA Grapalat"/>
          <w:sz w:val="20"/>
          <w:lang w:val="es-ES"/>
        </w:rPr>
      </w:pPr>
      <w:r w:rsidRPr="00513A86">
        <w:rPr>
          <w:rFonts w:ascii="GHEA Grapalat" w:hAnsi="GHEA Grapalat" w:cs="Sylfaen"/>
          <w:sz w:val="20"/>
          <w:lang w:val="es-ES"/>
        </w:rPr>
        <w:t xml:space="preserve">5.1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գինը</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cs="Sylfaen"/>
          <w:sz w:val="20"/>
        </w:rPr>
        <w:t>արժեքից</w:t>
      </w:r>
      <w:r w:rsidRPr="00513A86">
        <w:rPr>
          <w:rFonts w:ascii="GHEA Grapalat" w:hAnsi="GHEA Grapalat" w:cs="Sylfaen"/>
          <w:sz w:val="20"/>
          <w:lang w:val="es-ES"/>
        </w:rPr>
        <w:t xml:space="preserve">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ներառում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փոխադրման</w:t>
      </w:r>
      <w:r w:rsidRPr="00513A86">
        <w:rPr>
          <w:rFonts w:ascii="GHEA Grapalat" w:hAnsi="GHEA Grapalat" w:cs="Sylfaen"/>
          <w:sz w:val="20"/>
          <w:lang w:val="es-ES"/>
        </w:rPr>
        <w:t xml:space="preserve">, </w:t>
      </w:r>
      <w:r w:rsidRPr="00513A86">
        <w:rPr>
          <w:rFonts w:ascii="GHEA Grapalat" w:hAnsi="GHEA Grapalat" w:cs="Sylfaen"/>
          <w:sz w:val="20"/>
        </w:rPr>
        <w:t>ապահովագրման</w:t>
      </w:r>
      <w:r w:rsidRPr="00513A86">
        <w:rPr>
          <w:rFonts w:ascii="GHEA Grapalat" w:hAnsi="GHEA Grapalat" w:cs="Sylfaen"/>
          <w:sz w:val="20"/>
          <w:lang w:val="es-ES"/>
        </w:rPr>
        <w:t xml:space="preserve">, </w:t>
      </w:r>
      <w:r w:rsidRPr="00513A86">
        <w:rPr>
          <w:rFonts w:ascii="GHEA Grapalat" w:hAnsi="GHEA Grapalat" w:cs="Sylfaen"/>
          <w:sz w:val="20"/>
        </w:rPr>
        <w:t>տուրքերի</w:t>
      </w:r>
      <w:r w:rsidRPr="00513A86">
        <w:rPr>
          <w:rFonts w:ascii="GHEA Grapalat" w:hAnsi="GHEA Grapalat" w:cs="Sylfaen"/>
          <w:sz w:val="20"/>
          <w:lang w:val="es-ES"/>
        </w:rPr>
        <w:t xml:space="preserve">, </w:t>
      </w:r>
      <w:r w:rsidRPr="00513A86">
        <w:rPr>
          <w:rFonts w:ascii="GHEA Grapalat" w:hAnsi="GHEA Grapalat" w:cs="Sylfaen"/>
          <w:sz w:val="20"/>
        </w:rPr>
        <w:t>հարկերի</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վճարումների</w:t>
      </w:r>
      <w:r w:rsidRPr="00513A86">
        <w:rPr>
          <w:rFonts w:ascii="GHEA Grapalat" w:hAnsi="GHEA Grapalat" w:cs="Sylfaen"/>
          <w:sz w:val="20"/>
          <w:lang w:val="es-ES"/>
        </w:rPr>
        <w:t xml:space="preserve"> </w:t>
      </w:r>
      <w:r w:rsidRPr="00513A86">
        <w:rPr>
          <w:rFonts w:ascii="GHEA Grapalat" w:hAnsi="GHEA Grapalat" w:cs="Sylfaen"/>
          <w:sz w:val="20"/>
        </w:rPr>
        <w:t>գծով</w:t>
      </w:r>
      <w:r w:rsidRPr="00513A86">
        <w:rPr>
          <w:rFonts w:ascii="GHEA Grapalat" w:hAnsi="GHEA Grapalat" w:cs="Sylfaen"/>
          <w:sz w:val="20"/>
          <w:lang w:val="es-ES"/>
        </w:rPr>
        <w:t xml:space="preserve"> </w:t>
      </w:r>
      <w:r w:rsidRPr="00513A86">
        <w:rPr>
          <w:rFonts w:ascii="GHEA Grapalat" w:hAnsi="GHEA Grapalat" w:cs="Sylfaen"/>
          <w:sz w:val="20"/>
        </w:rPr>
        <w:t>ծախսերը</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չի</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պակաս</w:t>
      </w:r>
      <w:r w:rsidRPr="00513A86">
        <w:rPr>
          <w:rFonts w:ascii="GHEA Grapalat" w:hAnsi="GHEA Grapalat" w:cs="Sylfaen"/>
          <w:sz w:val="20"/>
          <w:lang w:val="es-ES"/>
        </w:rPr>
        <w:t xml:space="preserve"> </w:t>
      </w:r>
      <w:r w:rsidRPr="00513A86">
        <w:rPr>
          <w:rFonts w:ascii="GHEA Grapalat" w:hAnsi="GHEA Grapalat" w:cs="Sylfaen"/>
          <w:sz w:val="20"/>
        </w:rPr>
        <w:t>լինել</w:t>
      </w:r>
      <w:r w:rsidRPr="00513A86">
        <w:rPr>
          <w:rFonts w:ascii="GHEA Grapalat" w:hAnsi="GHEA Grapalat" w:cs="Sylfaen"/>
          <w:sz w:val="20"/>
          <w:lang w:val="es-ES"/>
        </w:rPr>
        <w:t xml:space="preserve"> </w:t>
      </w:r>
      <w:r w:rsidRPr="00513A86">
        <w:rPr>
          <w:rFonts w:ascii="GHEA Grapalat" w:hAnsi="GHEA Grapalat" w:cs="Sylfaen"/>
          <w:sz w:val="20"/>
        </w:rPr>
        <w:t>դրանց</w:t>
      </w:r>
      <w:r w:rsidRPr="00513A86">
        <w:rPr>
          <w:rFonts w:ascii="GHEA Grapalat" w:hAnsi="GHEA Grapalat" w:cs="Sylfaen"/>
          <w:sz w:val="20"/>
          <w:lang w:val="es-ES"/>
        </w:rPr>
        <w:t xml:space="preserve"> </w:t>
      </w:r>
      <w:r w:rsidRPr="00513A86">
        <w:rPr>
          <w:rFonts w:ascii="GHEA Grapalat" w:hAnsi="GHEA Grapalat" w:cs="Sylfaen"/>
          <w:sz w:val="20"/>
        </w:rPr>
        <w:t>ինքնարժեքից</w:t>
      </w:r>
      <w:r w:rsidRPr="00513A86">
        <w:rPr>
          <w:rFonts w:ascii="GHEA Grapalat" w:hAnsi="GHEA Grapalat" w:cs="Sylfaen"/>
          <w:sz w:val="20"/>
          <w:lang w:val="es-ES"/>
        </w:rPr>
        <w:t xml:space="preserve">: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գնի</w:t>
      </w:r>
      <w:r w:rsidRPr="00513A86">
        <w:rPr>
          <w:rFonts w:ascii="GHEA Grapalat" w:hAnsi="GHEA Grapalat" w:cs="Sylfaen"/>
          <w:sz w:val="20"/>
          <w:lang w:val="es-ES"/>
        </w:rPr>
        <w:t xml:space="preserve">  </w:t>
      </w:r>
      <w:r w:rsidRPr="00513A86">
        <w:rPr>
          <w:rFonts w:ascii="GHEA Grapalat" w:hAnsi="GHEA Grapalat" w:cs="Sylfaen"/>
          <w:sz w:val="20"/>
        </w:rPr>
        <w:t>հաշվարկը</w:t>
      </w:r>
      <w:r w:rsidRPr="00513A86">
        <w:rPr>
          <w:rFonts w:ascii="GHEA Grapalat" w:hAnsi="GHEA Grapalat" w:cs="Sylfaen"/>
          <w:sz w:val="20"/>
          <w:lang w:val="es-ES"/>
        </w:rPr>
        <w:t xml:space="preserve"> </w:t>
      </w:r>
      <w:r w:rsidRPr="00513A86">
        <w:rPr>
          <w:rFonts w:ascii="GHEA Grapalat" w:hAnsi="GHEA Grapalat" w:cs="Sylfaen"/>
          <w:sz w:val="20"/>
        </w:rPr>
        <w:t>պետք</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ներկայացվի</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sz w:val="20"/>
          <w:lang w:val="es-ES"/>
        </w:rPr>
        <w:t>:</w:t>
      </w:r>
    </w:p>
    <w:p w:rsidR="00B10987" w:rsidRPr="00513A86" w:rsidRDefault="00B10987" w:rsidP="00B10987">
      <w:pPr>
        <w:pStyle w:val="norm"/>
        <w:spacing w:line="240" w:lineRule="auto"/>
        <w:ind w:firstLine="567"/>
        <w:rPr>
          <w:rFonts w:ascii="GHEA Grapalat" w:hAnsi="GHEA Grapalat" w:cs="Sylfaen"/>
          <w:sz w:val="20"/>
          <w:szCs w:val="24"/>
          <w:lang w:val="es-ES" w:eastAsia="en-US"/>
        </w:rPr>
      </w:pPr>
      <w:r w:rsidRPr="00513A86">
        <w:rPr>
          <w:rFonts w:ascii="GHEA Grapalat" w:hAnsi="GHEA Grapalat"/>
          <w:sz w:val="20"/>
          <w:lang w:val="es-ES"/>
        </w:rPr>
        <w:t>5.</w:t>
      </w:r>
      <w:r w:rsidRPr="00513A86">
        <w:rPr>
          <w:rFonts w:ascii="GHEA Grapalat" w:hAnsi="GHEA Grapalat"/>
          <w:sz w:val="20"/>
          <w:lang w:val="hy-AM"/>
        </w:rPr>
        <w:t>2</w:t>
      </w:r>
      <w:r w:rsidRPr="00513A86">
        <w:rPr>
          <w:rFonts w:ascii="GHEA Grapalat" w:hAnsi="GHEA Grapalat" w:cs="Sylfaen"/>
          <w:sz w:val="20"/>
          <w:lang w:val="es-ES"/>
        </w:rPr>
        <w:t xml:space="preserve"> Մ</w:t>
      </w:r>
      <w:r w:rsidRPr="00513A86">
        <w:rPr>
          <w:rFonts w:ascii="GHEA Grapalat" w:hAnsi="GHEA Grapalat" w:cs="Sylfaen"/>
          <w:sz w:val="20"/>
          <w:szCs w:val="24"/>
          <w:lang w:val="hy-AM" w:eastAsia="en-US"/>
        </w:rPr>
        <w:t xml:space="preserve">ասնակիցը գնային առաջարկը ներկայացնում է </w:t>
      </w:r>
      <w:r w:rsidRPr="00513A86">
        <w:rPr>
          <w:rFonts w:ascii="GHEA Grapalat" w:hAnsi="GHEA Grapalat" w:cs="Sylfaen"/>
          <w:sz w:val="20"/>
        </w:rPr>
        <w:t>արժեք</w:t>
      </w:r>
      <w:r w:rsidRPr="00513A86">
        <w:rPr>
          <w:rFonts w:ascii="GHEA Grapalat" w:hAnsi="GHEA Grapalat" w:cs="Sylfaen"/>
          <w:sz w:val="20"/>
          <w:lang w:val="es-ES"/>
        </w:rPr>
        <w:t xml:space="preserve"> (</w:t>
      </w:r>
      <w:r w:rsidRPr="00513A86">
        <w:rPr>
          <w:rFonts w:ascii="GHEA Grapalat" w:hAnsi="GHEA Grapalat" w:cs="Sylfaen"/>
          <w:sz w:val="20"/>
        </w:rPr>
        <w:t>ինքնարժեքի</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կանխատեսվող</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հանրագումարը</w:t>
      </w:r>
      <w:r w:rsidRPr="00513A86">
        <w:rPr>
          <w:rFonts w:ascii="GHEA Grapalat" w:hAnsi="GHEA Grapalat" w:cs="Sylfaen"/>
          <w:sz w:val="20"/>
          <w:lang w:val="es-ES"/>
        </w:rPr>
        <w:t>)</w:t>
      </w:r>
      <w:r w:rsidRPr="00513A86">
        <w:rPr>
          <w:rFonts w:ascii="GHEA Grapalat" w:hAnsi="GHEA Grapalat" w:cs="Sylfaen"/>
          <w:szCs w:val="22"/>
          <w:lang w:val="es-ES"/>
        </w:rPr>
        <w:t xml:space="preserve"> </w:t>
      </w:r>
      <w:r w:rsidRPr="00513A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13A86">
        <w:rPr>
          <w:rFonts w:ascii="GHEA Grapalat" w:hAnsi="GHEA Grapalat" w:cs="Sylfaen"/>
          <w:sz w:val="20"/>
          <w:szCs w:val="24"/>
          <w:lang w:eastAsia="en-US"/>
        </w:rPr>
        <w:t>Ա</w:t>
      </w:r>
      <w:r w:rsidRPr="00513A8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13A86">
        <w:rPr>
          <w:rFonts w:ascii="GHEA Grapalat" w:hAnsi="GHEA Grapalat" w:cs="Sylfaen"/>
          <w:sz w:val="20"/>
          <w:szCs w:val="24"/>
          <w:lang w:val="es-ES" w:eastAsia="en-US"/>
        </w:rPr>
        <w:t xml:space="preserve"> </w:t>
      </w:r>
      <w:r w:rsidRPr="00513A86">
        <w:rPr>
          <w:rFonts w:ascii="GHEA Grapalat" w:hAnsi="GHEA Grapalat" w:cs="Sylfaen"/>
          <w:sz w:val="20"/>
          <w:lang w:val="ru-RU"/>
        </w:rPr>
        <w:t>ներկայաց</w:t>
      </w:r>
      <w:r w:rsidRPr="00513A86">
        <w:rPr>
          <w:rFonts w:ascii="GHEA Grapalat" w:hAnsi="GHEA Grapalat" w:cs="Sylfaen"/>
          <w:sz w:val="20"/>
        </w:rPr>
        <w:t>վող</w:t>
      </w:r>
      <w:r w:rsidRPr="00513A86">
        <w:rPr>
          <w:rFonts w:ascii="GHEA Grapalat" w:hAnsi="GHEA Grapalat" w:cs="Sylfaen"/>
          <w:sz w:val="20"/>
          <w:lang w:val="es-ES"/>
        </w:rPr>
        <w:t xml:space="preserve"> </w:t>
      </w:r>
      <w:r w:rsidRPr="00513A86">
        <w:rPr>
          <w:rFonts w:ascii="GHEA Grapalat" w:hAnsi="GHEA Grapalat" w:cs="Sylfaen"/>
          <w:sz w:val="20"/>
          <w:lang w:val="ru-RU"/>
        </w:rPr>
        <w:t>գնային</w:t>
      </w:r>
      <w:r w:rsidRPr="00513A86">
        <w:rPr>
          <w:rFonts w:ascii="GHEA Grapalat" w:hAnsi="GHEA Grapalat" w:cs="Sylfaen"/>
          <w:sz w:val="20"/>
          <w:lang w:val="es-ES"/>
        </w:rPr>
        <w:t xml:space="preserve"> </w:t>
      </w:r>
      <w:r w:rsidRPr="00513A86">
        <w:rPr>
          <w:rFonts w:ascii="GHEA Grapalat" w:hAnsi="GHEA Grapalat" w:cs="Sylfaen"/>
          <w:sz w:val="20"/>
          <w:lang w:val="ru-RU"/>
        </w:rPr>
        <w:t>առաջարկում</w:t>
      </w:r>
      <w:r w:rsidRPr="00513A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13A86">
        <w:rPr>
          <w:rFonts w:ascii="GHEA Grapalat" w:hAnsi="GHEA Grapalat" w:cs="Sylfaen"/>
          <w:sz w:val="20"/>
          <w:szCs w:val="24"/>
          <w:lang w:val="es-ES" w:eastAsia="en-US"/>
        </w:rPr>
        <w:t xml:space="preserve"> </w:t>
      </w:r>
      <w:r w:rsidRPr="00513A86">
        <w:rPr>
          <w:rFonts w:ascii="GHEA Grapalat" w:hAnsi="GHEA Grapalat" w:cs="Sylfaen"/>
          <w:sz w:val="20"/>
          <w:szCs w:val="24"/>
          <w:lang w:val="hy-AM" w:eastAsia="en-US"/>
        </w:rPr>
        <w:t xml:space="preserve">Ընդ որում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513A86">
        <w:rPr>
          <w:rFonts w:ascii="GHEA Grapalat" w:hAnsi="GHEA Grapalat" w:cs="Sylfaen"/>
          <w:sz w:val="20"/>
          <w:szCs w:val="24"/>
          <w:lang w:val="es-ES" w:eastAsia="en-US"/>
        </w:rPr>
        <w:t>:</w:t>
      </w:r>
    </w:p>
    <w:p w:rsidR="00B10987" w:rsidRPr="00513A86" w:rsidRDefault="00B10987" w:rsidP="00B10987">
      <w:pPr>
        <w:pStyle w:val="norm"/>
        <w:spacing w:line="240" w:lineRule="auto"/>
        <w:ind w:firstLine="567"/>
        <w:rPr>
          <w:rFonts w:ascii="GHEA Grapalat" w:hAnsi="GHEA Grapalat"/>
          <w:sz w:val="20"/>
          <w:lang w:val="es-ES"/>
        </w:rPr>
      </w:pPr>
      <w:r w:rsidRPr="00513A86">
        <w:rPr>
          <w:rFonts w:ascii="GHEA Grapalat" w:hAnsi="GHEA Grapalat"/>
          <w:sz w:val="20"/>
          <w:lang w:val="es-ES"/>
        </w:rPr>
        <w:t>5.</w:t>
      </w:r>
      <w:r w:rsidRPr="00513A86">
        <w:rPr>
          <w:rFonts w:ascii="GHEA Grapalat" w:hAnsi="GHEA Grapalat"/>
          <w:sz w:val="20"/>
          <w:lang w:val="hy-AM"/>
        </w:rPr>
        <w:t>3</w:t>
      </w:r>
      <w:r w:rsidRPr="00513A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10987" w:rsidRPr="00513A86" w:rsidRDefault="00B10987" w:rsidP="00B10987">
      <w:pPr>
        <w:pStyle w:val="23"/>
        <w:spacing w:line="240" w:lineRule="auto"/>
        <w:ind w:firstLine="567"/>
        <w:rPr>
          <w:rFonts w:ascii="GHEA Grapalat" w:hAnsi="GHEA Grapalat"/>
          <w:lang w:val="es-ES"/>
        </w:rPr>
      </w:pPr>
    </w:p>
    <w:p w:rsidR="00B10987" w:rsidRPr="00513A86" w:rsidRDefault="00B10987" w:rsidP="00B10987">
      <w:pPr>
        <w:jc w:val="center"/>
        <w:rPr>
          <w:rFonts w:ascii="GHEA Grapalat" w:hAnsi="GHEA Grapalat"/>
          <w:sz w:val="20"/>
          <w:lang w:val="es-ES"/>
        </w:rPr>
      </w:pPr>
      <w:r w:rsidRPr="00513A86">
        <w:rPr>
          <w:rFonts w:ascii="GHEA Grapalat" w:hAnsi="GHEA Grapalat"/>
          <w:sz w:val="20"/>
          <w:lang w:val="es-ES"/>
        </w:rPr>
        <w:t xml:space="preserve">6. </w:t>
      </w:r>
      <w:r w:rsidRPr="00513A86">
        <w:rPr>
          <w:rFonts w:ascii="GHEA Grapalat" w:hAnsi="GHEA Grapalat"/>
          <w:sz w:val="20"/>
        </w:rPr>
        <w:t>ՀԱՅՏԻ</w:t>
      </w:r>
      <w:r w:rsidRPr="00513A86">
        <w:rPr>
          <w:rFonts w:ascii="GHEA Grapalat" w:hAnsi="GHEA Grapalat"/>
          <w:sz w:val="20"/>
          <w:lang w:val="es-ES"/>
        </w:rPr>
        <w:t xml:space="preserve"> </w:t>
      </w:r>
      <w:r w:rsidRPr="00513A86">
        <w:rPr>
          <w:rFonts w:ascii="GHEA Grapalat" w:hAnsi="GHEA Grapalat"/>
          <w:sz w:val="20"/>
        </w:rPr>
        <w:t>ԳՈՐԾՈՂՈՒԹՅԱՆ</w:t>
      </w:r>
      <w:r w:rsidRPr="00513A86">
        <w:rPr>
          <w:rFonts w:ascii="GHEA Grapalat" w:hAnsi="GHEA Grapalat"/>
          <w:sz w:val="20"/>
          <w:lang w:val="es-ES"/>
        </w:rPr>
        <w:t xml:space="preserve"> </w:t>
      </w:r>
      <w:r w:rsidRPr="00513A86">
        <w:rPr>
          <w:rFonts w:ascii="GHEA Grapalat" w:hAnsi="GHEA Grapalat"/>
          <w:sz w:val="20"/>
        </w:rPr>
        <w:t>ԺԱՄԿԵՏԸ</w:t>
      </w:r>
      <w:r w:rsidRPr="00513A86">
        <w:rPr>
          <w:rFonts w:ascii="GHEA Grapalat" w:hAnsi="GHEA Grapalat"/>
          <w:sz w:val="20"/>
          <w:lang w:val="es-ES"/>
        </w:rPr>
        <w:t xml:space="preserve">, </w:t>
      </w:r>
      <w:r w:rsidRPr="00513A86">
        <w:rPr>
          <w:rFonts w:ascii="GHEA Grapalat" w:hAnsi="GHEA Grapalat"/>
          <w:sz w:val="20"/>
        </w:rPr>
        <w:t>ՀԱՅՏԵՐՈՒՄ</w:t>
      </w:r>
      <w:r w:rsidRPr="00513A86">
        <w:rPr>
          <w:rFonts w:ascii="GHEA Grapalat" w:hAnsi="GHEA Grapalat"/>
          <w:sz w:val="20"/>
          <w:lang w:val="es-ES"/>
        </w:rPr>
        <w:t xml:space="preserve"> </w:t>
      </w:r>
      <w:r w:rsidRPr="00513A86">
        <w:rPr>
          <w:rFonts w:ascii="GHEA Grapalat" w:hAnsi="GHEA Grapalat"/>
          <w:sz w:val="20"/>
        </w:rPr>
        <w:t>ՓՈՓՈԽՈՒԹՅՈՒՆ</w:t>
      </w:r>
      <w:r w:rsidRPr="00513A86">
        <w:rPr>
          <w:rFonts w:ascii="GHEA Grapalat" w:hAnsi="GHEA Grapalat"/>
          <w:sz w:val="20"/>
          <w:lang w:val="es-ES"/>
        </w:rPr>
        <w:t xml:space="preserve"> </w:t>
      </w:r>
      <w:r w:rsidRPr="00513A86">
        <w:rPr>
          <w:rFonts w:ascii="GHEA Grapalat" w:hAnsi="GHEA Grapalat"/>
          <w:sz w:val="20"/>
        </w:rPr>
        <w:t>ԿԱՏԱՐԵԼՈՒ</w:t>
      </w:r>
    </w:p>
    <w:p w:rsidR="00B10987" w:rsidRPr="00513A86" w:rsidRDefault="00B10987" w:rsidP="00B10987">
      <w:pPr>
        <w:jc w:val="center"/>
        <w:rPr>
          <w:rFonts w:ascii="GHEA Grapalat" w:hAnsi="GHEA Grapalat"/>
          <w:sz w:val="20"/>
          <w:lang w:val="es-ES"/>
        </w:rPr>
      </w:pPr>
      <w:r w:rsidRPr="00513A86">
        <w:rPr>
          <w:rFonts w:ascii="GHEA Grapalat" w:hAnsi="GHEA Grapalat"/>
          <w:sz w:val="20"/>
        </w:rPr>
        <w:t>ԵՎ</w:t>
      </w:r>
      <w:r w:rsidRPr="00513A86">
        <w:rPr>
          <w:rFonts w:ascii="GHEA Grapalat" w:hAnsi="GHEA Grapalat"/>
          <w:sz w:val="20"/>
          <w:lang w:val="es-ES"/>
        </w:rPr>
        <w:t xml:space="preserve"> </w:t>
      </w:r>
      <w:r w:rsidRPr="00513A86">
        <w:rPr>
          <w:rFonts w:ascii="GHEA Grapalat" w:hAnsi="GHEA Grapalat"/>
          <w:sz w:val="20"/>
        </w:rPr>
        <w:t>ԴՐԱՆՔ</w:t>
      </w:r>
      <w:r w:rsidRPr="00513A86">
        <w:rPr>
          <w:rFonts w:ascii="GHEA Grapalat" w:hAnsi="GHEA Grapalat"/>
          <w:sz w:val="20"/>
          <w:lang w:val="es-ES"/>
        </w:rPr>
        <w:t xml:space="preserve"> </w:t>
      </w:r>
      <w:r w:rsidRPr="00513A86">
        <w:rPr>
          <w:rFonts w:ascii="GHEA Grapalat" w:hAnsi="GHEA Grapalat"/>
          <w:sz w:val="20"/>
        </w:rPr>
        <w:t>ՀԵՏ</w:t>
      </w:r>
      <w:r w:rsidRPr="00513A86">
        <w:rPr>
          <w:rFonts w:ascii="GHEA Grapalat" w:hAnsi="GHEA Grapalat"/>
          <w:sz w:val="20"/>
          <w:lang w:val="es-ES"/>
        </w:rPr>
        <w:t xml:space="preserve"> </w:t>
      </w:r>
      <w:r w:rsidRPr="00513A86">
        <w:rPr>
          <w:rFonts w:ascii="GHEA Grapalat" w:hAnsi="GHEA Grapalat"/>
          <w:sz w:val="20"/>
        </w:rPr>
        <w:t>ՎԵՐՑՆԵԼՈՒ</w:t>
      </w:r>
      <w:r w:rsidRPr="00513A86">
        <w:rPr>
          <w:rFonts w:ascii="GHEA Grapalat" w:hAnsi="GHEA Grapalat"/>
          <w:sz w:val="20"/>
          <w:lang w:val="es-ES"/>
        </w:rPr>
        <w:t xml:space="preserve"> </w:t>
      </w:r>
      <w:r w:rsidRPr="00513A86">
        <w:rPr>
          <w:rFonts w:ascii="GHEA Grapalat" w:hAnsi="GHEA Grapalat"/>
          <w:sz w:val="20"/>
        </w:rPr>
        <w:t>ԿԱՐԳԸ</w:t>
      </w:r>
    </w:p>
    <w:p w:rsidR="00B10987" w:rsidRPr="00513A86" w:rsidRDefault="00B10987" w:rsidP="00B10987">
      <w:pPr>
        <w:pStyle w:val="a3"/>
        <w:spacing w:line="240" w:lineRule="auto"/>
        <w:ind w:firstLine="567"/>
        <w:rPr>
          <w:rFonts w:ascii="GHEA Grapalat" w:hAnsi="GHEA Grapalat"/>
          <w:i w:val="0"/>
          <w:lang w:val="af-ZA"/>
        </w:rPr>
      </w:pPr>
    </w:p>
    <w:p w:rsidR="00B10987" w:rsidRPr="00513A86" w:rsidRDefault="00B10987" w:rsidP="00B10987">
      <w:pPr>
        <w:pStyle w:val="a3"/>
        <w:spacing w:line="240" w:lineRule="auto"/>
        <w:ind w:firstLine="567"/>
        <w:rPr>
          <w:rFonts w:ascii="GHEA Grapalat" w:hAnsi="GHEA Grapalat" w:cs="Sylfaen"/>
          <w:i w:val="0"/>
          <w:szCs w:val="24"/>
          <w:lang w:val="af-ZA"/>
        </w:rPr>
      </w:pPr>
      <w:r w:rsidRPr="00513A86">
        <w:rPr>
          <w:rFonts w:ascii="GHEA Grapalat" w:hAnsi="GHEA Grapalat"/>
          <w:i w:val="0"/>
          <w:lang w:val="af-ZA"/>
        </w:rPr>
        <w:t xml:space="preserve">6.1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վավեր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Օրենքին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կնքումը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մերժումը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սույն </w:t>
      </w:r>
      <w:r w:rsidRPr="00513A86">
        <w:rPr>
          <w:rFonts w:ascii="GHEA Grapalat" w:hAnsi="GHEA Grapalat" w:cs="Sylfaen"/>
          <w:i w:val="0"/>
          <w:szCs w:val="24"/>
          <w:lang w:val="ru-RU"/>
        </w:rPr>
        <w:t>ընթացակարգը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չկայացած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հայտարարվելը։</w:t>
      </w:r>
    </w:p>
    <w:p w:rsidR="00B10987" w:rsidRPr="00513A86" w:rsidRDefault="00B10987" w:rsidP="00B10987">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6.2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4.2 </w:t>
      </w:r>
      <w:r w:rsidRPr="00513A86">
        <w:rPr>
          <w:rFonts w:ascii="GHEA Grapalat" w:hAnsi="GHEA Grapalat" w:cs="Sylfaen"/>
          <w:i w:val="0"/>
          <w:szCs w:val="24"/>
          <w:lang w:val="ru-RU"/>
        </w:rPr>
        <w:t>կետում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նշված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վերջնաժամկետը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p>
    <w:p w:rsidR="00B10987" w:rsidRPr="00513A86" w:rsidRDefault="00B10987" w:rsidP="00B10987">
      <w:pPr>
        <w:ind w:firstLine="567"/>
        <w:jc w:val="center"/>
        <w:rPr>
          <w:rFonts w:ascii="GHEA Grapalat" w:hAnsi="GHEA Grapalat"/>
          <w:sz w:val="20"/>
          <w:lang w:val="af-ZA"/>
        </w:rPr>
      </w:pPr>
    </w:p>
    <w:p w:rsidR="00B10987" w:rsidRPr="00513A86" w:rsidRDefault="00B10987" w:rsidP="00B10987">
      <w:pPr>
        <w:ind w:firstLine="567"/>
        <w:jc w:val="center"/>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lang w:val="es-ES"/>
        </w:rPr>
        <w:t>ՀԱՅՏԻ</w:t>
      </w:r>
      <w:r w:rsidRPr="00513A86">
        <w:rPr>
          <w:rFonts w:ascii="GHEA Grapalat" w:hAnsi="GHEA Grapalat" w:cs="Times Armenian"/>
          <w:sz w:val="20"/>
          <w:lang w:val="af-ZA"/>
        </w:rPr>
        <w:t xml:space="preserve"> </w:t>
      </w:r>
      <w:r w:rsidRPr="00513A86">
        <w:rPr>
          <w:rFonts w:ascii="GHEA Grapalat" w:hAnsi="GHEA Grapalat" w:cs="Sylfaen"/>
          <w:sz w:val="20"/>
          <w:lang w:val="es-ES"/>
        </w:rPr>
        <w:t>ԱՊԱՀՈՎՈՒՄԸ</w:t>
      </w:r>
      <w:r w:rsidRPr="00513A86">
        <w:rPr>
          <w:rFonts w:ascii="GHEA Grapalat" w:hAnsi="GHEA Grapalat" w:cs="Times Armenian"/>
          <w:sz w:val="20"/>
          <w:lang w:val="af-ZA"/>
        </w:rPr>
        <w:t xml:space="preserve"> </w:t>
      </w: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sz w:val="20"/>
          <w:lang w:val="af-ZA"/>
        </w:rPr>
        <w:t xml:space="preserve">7.1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կարգով </w:t>
      </w:r>
      <w:r w:rsidRPr="00513A86">
        <w:rPr>
          <w:rFonts w:ascii="GHEA Grapalat" w:hAnsi="GHEA Grapalat" w:cs="Sylfaen"/>
          <w:bCs/>
          <w:sz w:val="20"/>
          <w:szCs w:val="20"/>
        </w:rPr>
        <w:t>ներկայացնում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ապահովում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որի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չափը</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հավասար</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հայտով</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ներկայացվող</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գնի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հինգ</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տոկոսին</w:t>
      </w:r>
      <w:r w:rsidRPr="00513A86">
        <w:rPr>
          <w:rFonts w:ascii="GHEA Grapalat" w:hAnsi="GHEA Grapalat" w:cs="Sylfaen"/>
          <w:bCs/>
          <w:sz w:val="20"/>
          <w:szCs w:val="20"/>
          <w:lang w:val="af-ZA"/>
        </w:rPr>
        <w:t>:</w:t>
      </w:r>
      <w:r w:rsidRPr="00513A86">
        <w:rPr>
          <w:rFonts w:ascii="GHEA Grapalat" w:hAnsi="GHEA Grapalat"/>
          <w:sz w:val="20"/>
          <w:szCs w:val="20"/>
          <w:lang w:val="af-ZA"/>
        </w:rPr>
        <w:t xml:space="preserve"> </w:t>
      </w:r>
    </w:p>
    <w:p w:rsidR="00B10987" w:rsidRPr="00513A86" w:rsidRDefault="00B10987" w:rsidP="00B10987">
      <w:pPr>
        <w:ind w:firstLine="567"/>
        <w:jc w:val="both"/>
        <w:rPr>
          <w:rFonts w:ascii="GHEA Grapalat" w:hAnsi="GHEA Grapalat" w:cs="Sylfaen"/>
          <w:sz w:val="20"/>
          <w:szCs w:val="20"/>
          <w:lang w:val="af-ZA"/>
        </w:rPr>
      </w:pPr>
      <w:r w:rsidRPr="00513A86">
        <w:rPr>
          <w:rFonts w:ascii="GHEA Grapalat" w:hAnsi="GHEA Grapalat" w:cs="Sylfaen"/>
          <w:sz w:val="20"/>
          <w:szCs w:val="20"/>
        </w:rPr>
        <w:t>Հայտի</w:t>
      </w:r>
      <w:r w:rsidRPr="00513A86">
        <w:rPr>
          <w:rFonts w:ascii="GHEA Grapalat" w:hAnsi="GHEA Grapalat" w:cs="Sylfaen"/>
          <w:sz w:val="20"/>
          <w:szCs w:val="20"/>
          <w:lang w:val="af-ZA"/>
        </w:rPr>
        <w:t xml:space="preserve"> </w:t>
      </w:r>
      <w:r w:rsidRPr="00513A86">
        <w:rPr>
          <w:rFonts w:ascii="GHEA Grapalat" w:hAnsi="GHEA Grapalat" w:cs="Sylfaen"/>
          <w:sz w:val="20"/>
          <w:szCs w:val="20"/>
        </w:rPr>
        <w:t>ապահովումը</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միակողմանի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հաստատված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տուժանքի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կանխիկ</w:t>
      </w:r>
      <w:r w:rsidRPr="00513A86">
        <w:rPr>
          <w:rFonts w:ascii="GHEA Grapalat" w:hAnsi="GHEA Grapalat" w:cs="Sylfaen"/>
          <w:sz w:val="20"/>
          <w:szCs w:val="20"/>
          <w:lang w:val="af-ZA"/>
        </w:rPr>
        <w:t xml:space="preserve"> </w:t>
      </w:r>
      <w:r w:rsidRPr="00513A86">
        <w:rPr>
          <w:rFonts w:ascii="GHEA Grapalat" w:hAnsi="GHEA Grapalat" w:cs="Sylfaen"/>
          <w:sz w:val="20"/>
          <w:szCs w:val="20"/>
        </w:rPr>
        <w:t>փողի</w:t>
      </w:r>
      <w:r w:rsidRPr="00513A86">
        <w:rPr>
          <w:rFonts w:ascii="GHEA Grapalat" w:hAnsi="GHEA Grapalat" w:cs="Sylfaen"/>
          <w:sz w:val="20"/>
          <w:szCs w:val="20"/>
          <w:lang w:val="af-ZA"/>
        </w:rPr>
        <w:t xml:space="preserve"> </w:t>
      </w:r>
      <w:r w:rsidRPr="00513A86">
        <w:rPr>
          <w:rFonts w:ascii="GHEA Grapalat" w:hAnsi="GHEA Grapalat" w:cs="Sylfaen"/>
          <w:sz w:val="20"/>
          <w:szCs w:val="20"/>
        </w:rPr>
        <w:t>ձևով</w:t>
      </w:r>
      <w:r w:rsidRPr="00513A86">
        <w:rPr>
          <w:rFonts w:ascii="GHEA Grapalat" w:hAnsi="GHEA Grapalat" w:cs="Sylfaen"/>
          <w:sz w:val="20"/>
          <w:szCs w:val="20"/>
          <w:lang w:val="af-ZA"/>
        </w:rPr>
        <w:t xml:space="preserve">: </w:t>
      </w:r>
    </w:p>
    <w:p w:rsidR="00B10987" w:rsidRPr="00513A86" w:rsidRDefault="00B10987" w:rsidP="00B10987">
      <w:pPr>
        <w:ind w:firstLine="567"/>
        <w:jc w:val="both"/>
        <w:rPr>
          <w:rFonts w:ascii="GHEA Grapalat" w:hAnsi="GHEA Grapalat" w:cs="Sylfaen"/>
          <w:sz w:val="20"/>
          <w:szCs w:val="20"/>
          <w:lang w:val="af-ZA"/>
        </w:rPr>
      </w:pPr>
      <w:r w:rsidRPr="00513A86">
        <w:rPr>
          <w:rFonts w:ascii="GHEA Grapalat" w:hAnsi="GHEA Grapalat"/>
          <w:sz w:val="20"/>
          <w:szCs w:val="20"/>
        </w:rPr>
        <w:t>Կանխիկ</w:t>
      </w:r>
      <w:r w:rsidRPr="00513A86">
        <w:rPr>
          <w:rFonts w:ascii="GHEA Grapalat" w:hAnsi="GHEA Grapalat"/>
          <w:sz w:val="20"/>
          <w:szCs w:val="20"/>
          <w:lang w:val="af-ZA"/>
        </w:rPr>
        <w:t xml:space="preserve"> </w:t>
      </w:r>
      <w:r w:rsidRPr="00513A86">
        <w:rPr>
          <w:rFonts w:ascii="GHEA Grapalat" w:hAnsi="GHEA Grapalat"/>
          <w:sz w:val="20"/>
          <w:szCs w:val="20"/>
        </w:rPr>
        <w:t>փողի</w:t>
      </w:r>
      <w:r w:rsidRPr="00513A86">
        <w:rPr>
          <w:rFonts w:ascii="GHEA Grapalat" w:hAnsi="GHEA Grapalat"/>
          <w:sz w:val="20"/>
          <w:szCs w:val="20"/>
          <w:lang w:val="af-ZA"/>
        </w:rPr>
        <w:t xml:space="preserve"> </w:t>
      </w:r>
      <w:r w:rsidRPr="00513A86">
        <w:rPr>
          <w:rFonts w:ascii="GHEA Grapalat" w:hAnsi="GHEA Grapalat"/>
          <w:sz w:val="20"/>
          <w:szCs w:val="20"/>
        </w:rPr>
        <w:t>ձևով</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պետք</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փոխանցվի</w:t>
      </w:r>
      <w:r w:rsidRPr="00513A86">
        <w:rPr>
          <w:rFonts w:ascii="GHEA Grapalat" w:hAnsi="GHEA Grapalat"/>
          <w:sz w:val="20"/>
          <w:szCs w:val="20"/>
          <w:lang w:val="af-ZA"/>
        </w:rPr>
        <w:t xml:space="preserve"> </w:t>
      </w:r>
      <w:r w:rsidRPr="00513A86">
        <w:rPr>
          <w:rFonts w:ascii="GHEA Grapalat" w:hAnsi="GHEA Grapalat"/>
          <w:sz w:val="20"/>
          <w:szCs w:val="20"/>
        </w:rPr>
        <w:t>Կենտրոնական</w:t>
      </w:r>
      <w:r w:rsidRPr="00513A86">
        <w:rPr>
          <w:rFonts w:ascii="GHEA Grapalat" w:hAnsi="GHEA Grapalat"/>
          <w:sz w:val="20"/>
          <w:szCs w:val="20"/>
          <w:lang w:val="af-ZA"/>
        </w:rPr>
        <w:t xml:space="preserve"> </w:t>
      </w:r>
      <w:r w:rsidRPr="00513A86">
        <w:rPr>
          <w:rFonts w:ascii="GHEA Grapalat" w:hAnsi="GHEA Grapalat"/>
          <w:sz w:val="20"/>
          <w:szCs w:val="20"/>
        </w:rPr>
        <w:t>գանձապետարանում</w:t>
      </w:r>
      <w:r w:rsidRPr="00513A86">
        <w:rPr>
          <w:rFonts w:ascii="GHEA Grapalat" w:hAnsi="GHEA Grapalat"/>
          <w:sz w:val="20"/>
          <w:szCs w:val="20"/>
          <w:lang w:val="af-ZA"/>
        </w:rPr>
        <w:t xml:space="preserve"> </w:t>
      </w:r>
      <w:r w:rsidRPr="00513A86">
        <w:rPr>
          <w:rFonts w:ascii="GHEA Grapalat" w:hAnsi="GHEA Grapalat"/>
          <w:sz w:val="20"/>
          <w:szCs w:val="20"/>
        </w:rPr>
        <w:t>լիազորված</w:t>
      </w:r>
      <w:r w:rsidRPr="00513A86">
        <w:rPr>
          <w:rFonts w:ascii="GHEA Grapalat" w:hAnsi="GHEA Grapalat"/>
          <w:sz w:val="20"/>
          <w:szCs w:val="20"/>
          <w:lang w:val="af-ZA"/>
        </w:rPr>
        <w:t xml:space="preserve"> </w:t>
      </w:r>
      <w:r w:rsidRPr="00513A86">
        <w:rPr>
          <w:rFonts w:ascii="GHEA Grapalat" w:hAnsi="GHEA Grapalat"/>
          <w:sz w:val="20"/>
          <w:szCs w:val="20"/>
        </w:rPr>
        <w:t>մարմնի</w:t>
      </w:r>
      <w:r w:rsidRPr="00513A86">
        <w:rPr>
          <w:rFonts w:ascii="GHEA Grapalat" w:hAnsi="GHEA Grapalat"/>
          <w:sz w:val="20"/>
          <w:szCs w:val="20"/>
          <w:lang w:val="af-ZA"/>
        </w:rPr>
        <w:t xml:space="preserve"> </w:t>
      </w:r>
      <w:r w:rsidRPr="00513A86">
        <w:rPr>
          <w:rFonts w:ascii="GHEA Grapalat" w:hAnsi="GHEA Grapalat"/>
          <w:sz w:val="20"/>
          <w:szCs w:val="20"/>
        </w:rPr>
        <w:t>անվամբ</w:t>
      </w:r>
      <w:r w:rsidRPr="00513A86">
        <w:rPr>
          <w:rFonts w:ascii="GHEA Grapalat" w:hAnsi="GHEA Grapalat"/>
          <w:sz w:val="20"/>
          <w:szCs w:val="20"/>
          <w:lang w:val="af-ZA"/>
        </w:rPr>
        <w:t xml:space="preserve"> </w:t>
      </w:r>
      <w:r w:rsidRPr="00513A86">
        <w:rPr>
          <w:rFonts w:ascii="GHEA Grapalat" w:hAnsi="GHEA Grapalat"/>
          <w:sz w:val="20"/>
          <w:szCs w:val="20"/>
        </w:rPr>
        <w:t>բացված</w:t>
      </w:r>
      <w:r w:rsidRPr="00513A86">
        <w:rPr>
          <w:rFonts w:ascii="GHEA Grapalat" w:hAnsi="GHEA Grapalat"/>
          <w:sz w:val="20"/>
          <w:szCs w:val="20"/>
          <w:lang w:val="af-ZA"/>
        </w:rPr>
        <w:t xml:space="preserve"> </w:t>
      </w:r>
      <w:r w:rsidRPr="00513A86">
        <w:rPr>
          <w:rFonts w:ascii="GHEA Grapalat" w:hAnsi="GHEA Grapalat"/>
          <w:lang w:val="af-ZA"/>
        </w:rPr>
        <w:t>«</w:t>
      </w:r>
      <w:r w:rsidRPr="00513A86">
        <w:rPr>
          <w:rFonts w:ascii="GHEA Grapalat" w:hAnsi="GHEA Grapalat"/>
          <w:sz w:val="20"/>
          <w:szCs w:val="20"/>
          <w:lang w:val="af-ZA"/>
        </w:rPr>
        <w:t>900008000466</w:t>
      </w:r>
      <w:r w:rsidRPr="00513A86">
        <w:rPr>
          <w:rFonts w:ascii="GHEA Grapalat" w:hAnsi="GHEA Grapalat"/>
          <w:lang w:val="af-ZA"/>
        </w:rPr>
        <w:t>»</w:t>
      </w:r>
      <w:r w:rsidRPr="00513A86">
        <w:rPr>
          <w:rFonts w:ascii="GHEA Grapalat" w:hAnsi="GHEA Grapalat"/>
          <w:sz w:val="20"/>
          <w:szCs w:val="20"/>
          <w:lang w:val="af-ZA"/>
        </w:rPr>
        <w:t xml:space="preserve"> </w:t>
      </w:r>
      <w:r w:rsidRPr="00513A86">
        <w:rPr>
          <w:rFonts w:ascii="GHEA Grapalat" w:hAnsi="GHEA Grapalat"/>
          <w:sz w:val="20"/>
          <w:szCs w:val="20"/>
        </w:rPr>
        <w:t>գանձապետական</w:t>
      </w:r>
      <w:r w:rsidRPr="00513A86">
        <w:rPr>
          <w:rFonts w:ascii="GHEA Grapalat" w:hAnsi="GHEA Grapalat"/>
          <w:sz w:val="20"/>
          <w:szCs w:val="20"/>
          <w:lang w:val="af-ZA"/>
        </w:rPr>
        <w:t xml:space="preserve"> </w:t>
      </w:r>
      <w:r w:rsidRPr="00513A86">
        <w:rPr>
          <w:rFonts w:ascii="GHEA Grapalat" w:hAnsi="GHEA Grapalat"/>
          <w:sz w:val="20"/>
          <w:szCs w:val="20"/>
        </w:rPr>
        <w:t>հաշվին</w:t>
      </w:r>
      <w:r w:rsidRPr="00513A86">
        <w:rPr>
          <w:rFonts w:ascii="GHEA Grapalat" w:hAnsi="GHEA Grapalat"/>
          <w:sz w:val="20"/>
          <w:szCs w:val="20"/>
          <w:lang w:val="af-ZA"/>
        </w:rPr>
        <w:t xml:space="preserve">, </w:t>
      </w:r>
      <w:r w:rsidRPr="00513A86">
        <w:rPr>
          <w:rFonts w:ascii="GHEA Grapalat" w:hAnsi="GHEA Grapalat"/>
          <w:sz w:val="20"/>
          <w:szCs w:val="20"/>
        </w:rPr>
        <w:t>որը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cs="Sylfaen"/>
          <w:sz w:val="20"/>
          <w:szCs w:val="20"/>
          <w:lang w:val="af-ZA"/>
        </w:rPr>
        <w:t xml:space="preserve">7.2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եթե</w:t>
      </w:r>
      <w:r w:rsidRPr="00513A86">
        <w:rPr>
          <w:rFonts w:ascii="GHEA Grapalat" w:hAnsi="GHEA Grapalat"/>
          <w:sz w:val="20"/>
          <w:szCs w:val="20"/>
          <w:lang w:val="af-ZA"/>
        </w:rPr>
        <w:t>`</w:t>
      </w:r>
      <w:r w:rsidRPr="00513A86" w:rsidDel="00712311">
        <w:rPr>
          <w:rFonts w:ascii="GHEA Grapalat" w:hAnsi="GHEA Grapalat"/>
          <w:sz w:val="20"/>
          <w:szCs w:val="20"/>
          <w:lang w:val="af-ZA"/>
        </w:rPr>
        <w:t xml:space="preserve"> </w:t>
      </w:r>
      <w:r w:rsidRPr="00513A86">
        <w:rPr>
          <w:rFonts w:ascii="GHEA Grapalat" w:hAnsi="GHEA Grapalat"/>
          <w:sz w:val="20"/>
          <w:szCs w:val="20"/>
          <w:lang w:val="af-ZA"/>
        </w:rPr>
        <w:t xml:space="preserve"> </w:t>
      </w:r>
    </w:p>
    <w:p w:rsidR="00B10987" w:rsidRPr="00513A86" w:rsidRDefault="00B10987" w:rsidP="00B10987">
      <w:pPr>
        <w:ind w:firstLine="375"/>
        <w:jc w:val="both"/>
        <w:rPr>
          <w:rFonts w:ascii="GHEA Grapalat" w:hAnsi="GHEA Grapalat"/>
          <w:sz w:val="20"/>
          <w:szCs w:val="20"/>
          <w:lang w:val="af-ZA"/>
        </w:rPr>
      </w:pPr>
      <w:r w:rsidRPr="00513A86">
        <w:rPr>
          <w:rFonts w:ascii="GHEA Grapalat" w:hAnsi="GHEA Grapalat"/>
          <w:sz w:val="20"/>
          <w:szCs w:val="20"/>
          <w:lang w:val="hy-AM"/>
        </w:rPr>
        <w:t>ա.</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հայտ</w:t>
      </w:r>
      <w:r w:rsidRPr="00513A86">
        <w:rPr>
          <w:rFonts w:ascii="GHEA Grapalat" w:hAnsi="GHEA Grapalat"/>
          <w:sz w:val="20"/>
          <w:szCs w:val="20"/>
          <w:lang w:val="af-ZA"/>
        </w:rPr>
        <w:t xml:space="preserve"> </w:t>
      </w:r>
      <w:r w:rsidRPr="00513A86">
        <w:rPr>
          <w:rFonts w:ascii="GHEA Grapalat" w:hAnsi="GHEA Grapalat"/>
          <w:sz w:val="20"/>
          <w:szCs w:val="20"/>
        </w:rPr>
        <w:t>ներկայացնում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մեկից</w:t>
      </w:r>
      <w:r w:rsidRPr="00513A86">
        <w:rPr>
          <w:rFonts w:ascii="GHEA Grapalat" w:hAnsi="GHEA Grapalat"/>
          <w:sz w:val="20"/>
          <w:szCs w:val="20"/>
          <w:lang w:val="af-ZA"/>
        </w:rPr>
        <w:t xml:space="preserve"> </w:t>
      </w:r>
      <w:r w:rsidRPr="00513A86">
        <w:rPr>
          <w:rFonts w:ascii="GHEA Grapalat" w:hAnsi="GHEA Grapalat"/>
          <w:sz w:val="20"/>
          <w:szCs w:val="20"/>
        </w:rPr>
        <w:t>ավել</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կարող</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ներկայացնել</w:t>
      </w:r>
      <w:r w:rsidRPr="00513A86">
        <w:rPr>
          <w:rFonts w:ascii="GHEA Grapalat" w:hAnsi="GHEA Grapalat"/>
          <w:sz w:val="20"/>
          <w:szCs w:val="20"/>
          <w:lang w:val="af-ZA"/>
        </w:rPr>
        <w:t xml:space="preserve"> </w:t>
      </w:r>
      <w:r w:rsidRPr="00513A86">
        <w:rPr>
          <w:rFonts w:ascii="GHEA Grapalat" w:hAnsi="GHEA Grapalat"/>
          <w:sz w:val="20"/>
          <w:szCs w:val="20"/>
        </w:rPr>
        <w:t>ինչպես</w:t>
      </w:r>
      <w:r w:rsidRPr="00513A86">
        <w:rPr>
          <w:rFonts w:ascii="GHEA Grapalat" w:hAnsi="GHEA Grapalat"/>
          <w:sz w:val="20"/>
          <w:szCs w:val="20"/>
          <w:lang w:val="af-ZA"/>
        </w:rPr>
        <w:t xml:space="preserve"> </w:t>
      </w:r>
      <w:r w:rsidRPr="00513A86">
        <w:rPr>
          <w:rFonts w:ascii="GHEA Grapalat" w:hAnsi="GHEA Grapalat"/>
          <w:sz w:val="20"/>
          <w:szCs w:val="20"/>
        </w:rPr>
        <w:t>յուրաքանչյուր</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առանձին</w:t>
      </w:r>
      <w:r w:rsidRPr="00513A86">
        <w:rPr>
          <w:rFonts w:ascii="GHEA Grapalat" w:hAnsi="GHEA Grapalat"/>
          <w:sz w:val="20"/>
          <w:szCs w:val="20"/>
          <w:lang w:val="af-ZA"/>
        </w:rPr>
        <w:t xml:space="preserve">, </w:t>
      </w:r>
      <w:r w:rsidRPr="00513A86">
        <w:rPr>
          <w:rFonts w:ascii="GHEA Grapalat" w:hAnsi="GHEA Grapalat"/>
          <w:sz w:val="20"/>
          <w:szCs w:val="20"/>
        </w:rPr>
        <w:t>այնպես</w:t>
      </w:r>
      <w:r w:rsidRPr="00513A86">
        <w:rPr>
          <w:rFonts w:ascii="GHEA Grapalat" w:hAnsi="GHEA Grapalat"/>
          <w:sz w:val="20"/>
          <w:szCs w:val="20"/>
          <w:lang w:val="af-ZA"/>
        </w:rPr>
        <w:t xml:space="preserve"> </w:t>
      </w:r>
      <w:r w:rsidRPr="00513A86">
        <w:rPr>
          <w:rFonts w:ascii="GHEA Grapalat" w:hAnsi="GHEA Grapalat"/>
          <w:sz w:val="20"/>
          <w:szCs w:val="20"/>
        </w:rPr>
        <w:t>էլ</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բոլոր</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ներկայացվելու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դրա</w:t>
      </w:r>
      <w:r w:rsidRPr="00513A86">
        <w:rPr>
          <w:rFonts w:ascii="GHEA Grapalat" w:hAnsi="GHEA Grapalat"/>
          <w:sz w:val="20"/>
          <w:szCs w:val="20"/>
          <w:lang w:val="af-ZA"/>
        </w:rPr>
        <w:t xml:space="preserve"> </w:t>
      </w:r>
      <w:r w:rsidRPr="00513A86">
        <w:rPr>
          <w:rFonts w:ascii="GHEA Grapalat" w:hAnsi="GHEA Grapalat"/>
          <w:sz w:val="20"/>
          <w:szCs w:val="20"/>
        </w:rPr>
        <w:t>գումարը</w:t>
      </w:r>
      <w:r w:rsidRPr="00513A86">
        <w:rPr>
          <w:rFonts w:ascii="GHEA Grapalat" w:hAnsi="GHEA Grapalat"/>
          <w:sz w:val="20"/>
          <w:szCs w:val="20"/>
          <w:lang w:val="af-ZA"/>
        </w:rPr>
        <w:t xml:space="preserve"> </w:t>
      </w:r>
      <w:r w:rsidRPr="00513A86">
        <w:rPr>
          <w:rFonts w:ascii="GHEA Grapalat" w:hAnsi="GHEA Grapalat"/>
          <w:sz w:val="20"/>
          <w:szCs w:val="20"/>
        </w:rPr>
        <w:t>հաշվարկվում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գնային</w:t>
      </w:r>
      <w:r w:rsidRPr="00513A86">
        <w:rPr>
          <w:rFonts w:ascii="GHEA Grapalat" w:hAnsi="GHEA Grapalat"/>
          <w:sz w:val="20"/>
          <w:szCs w:val="20"/>
          <w:lang w:val="af-ZA"/>
        </w:rPr>
        <w:t xml:space="preserve"> </w:t>
      </w:r>
      <w:r w:rsidRPr="00513A86">
        <w:rPr>
          <w:rFonts w:ascii="GHEA Grapalat" w:hAnsi="GHEA Grapalat"/>
          <w:sz w:val="20"/>
          <w:szCs w:val="20"/>
        </w:rPr>
        <w:t>առաջարկների</w:t>
      </w:r>
      <w:r w:rsidRPr="00513A86">
        <w:rPr>
          <w:rFonts w:ascii="GHEA Grapalat" w:hAnsi="GHEA Grapalat"/>
          <w:sz w:val="20"/>
          <w:szCs w:val="20"/>
          <w:lang w:val="af-ZA"/>
        </w:rPr>
        <w:t xml:space="preserve"> </w:t>
      </w:r>
      <w:r w:rsidRPr="00513A86">
        <w:rPr>
          <w:rFonts w:ascii="GHEA Grapalat" w:hAnsi="GHEA Grapalat"/>
          <w:sz w:val="20"/>
          <w:szCs w:val="20"/>
        </w:rPr>
        <w:t>հանրագումարի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p>
    <w:p w:rsidR="00B10987" w:rsidRPr="00513A86" w:rsidRDefault="00B10987" w:rsidP="00B10987">
      <w:pPr>
        <w:ind w:firstLine="375"/>
        <w:jc w:val="both"/>
        <w:rPr>
          <w:rFonts w:ascii="GHEA Grapalat" w:hAnsi="GHEA Grapalat"/>
          <w:sz w:val="20"/>
          <w:szCs w:val="20"/>
          <w:lang w:val="af-ZA"/>
        </w:rPr>
      </w:pPr>
      <w:r w:rsidRPr="00513A86">
        <w:rPr>
          <w:rFonts w:ascii="GHEA Grapalat" w:hAnsi="GHEA Grapalat"/>
          <w:sz w:val="20"/>
          <w:szCs w:val="20"/>
        </w:rPr>
        <w:t>բ</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հրաժարվում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որևէ</w:t>
      </w:r>
      <w:r w:rsidRPr="00513A86">
        <w:rPr>
          <w:rFonts w:ascii="GHEA Grapalat" w:hAnsi="GHEA Grapalat"/>
          <w:sz w:val="20"/>
          <w:szCs w:val="20"/>
          <w:lang w:val="af-ZA"/>
        </w:rPr>
        <w:t xml:space="preserve"> </w:t>
      </w:r>
      <w:r w:rsidRPr="00513A86">
        <w:rPr>
          <w:rFonts w:ascii="GHEA Grapalat" w:hAnsi="GHEA Grapalat"/>
          <w:sz w:val="20"/>
          <w:szCs w:val="20"/>
        </w:rPr>
        <w:t>չափաբաժնից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զրկվում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w:t>
      </w:r>
      <w:r w:rsidRPr="00513A86">
        <w:rPr>
          <w:rFonts w:ascii="GHEA Grapalat" w:hAnsi="GHEA Grapalat"/>
          <w:sz w:val="20"/>
          <w:szCs w:val="20"/>
          <w:lang w:val="af-ZA"/>
        </w:rPr>
        <w:t xml:space="preserve"> </w:t>
      </w:r>
      <w:r w:rsidRPr="00513A86">
        <w:rPr>
          <w:rFonts w:ascii="GHEA Grapalat" w:hAnsi="GHEA Grapalat"/>
          <w:sz w:val="20"/>
          <w:szCs w:val="20"/>
        </w:rPr>
        <w:t>իրավունքից</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վճարվում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միայն</w:t>
      </w:r>
      <w:r w:rsidRPr="00513A86">
        <w:rPr>
          <w:rFonts w:ascii="GHEA Grapalat" w:hAnsi="GHEA Grapalat"/>
          <w:sz w:val="20"/>
          <w:szCs w:val="20"/>
          <w:lang w:val="af-ZA"/>
        </w:rPr>
        <w:t xml:space="preserve"> </w:t>
      </w:r>
      <w:r w:rsidRPr="00513A86">
        <w:rPr>
          <w:rFonts w:ascii="GHEA Grapalat" w:hAnsi="GHEA Grapalat"/>
          <w:sz w:val="20"/>
          <w:szCs w:val="20"/>
        </w:rPr>
        <w:t>այդ</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r w:rsidRPr="00513A86">
        <w:rPr>
          <w:rFonts w:ascii="GHEA Grapalat" w:hAnsi="GHEA Grapalat"/>
          <w:sz w:val="20"/>
          <w:szCs w:val="20"/>
        </w:rPr>
        <w:t>հաշվարկված</w:t>
      </w:r>
      <w:r w:rsidRPr="00513A86">
        <w:rPr>
          <w:rFonts w:ascii="GHEA Grapalat" w:hAnsi="GHEA Grapalat"/>
          <w:sz w:val="20"/>
          <w:szCs w:val="20"/>
          <w:lang w:val="af-ZA"/>
        </w:rPr>
        <w:t xml:space="preserve"> </w:t>
      </w:r>
      <w:r w:rsidRPr="00513A86">
        <w:rPr>
          <w:rFonts w:ascii="GHEA Grapalat" w:hAnsi="GHEA Grapalat"/>
          <w:sz w:val="20"/>
          <w:szCs w:val="20"/>
        </w:rPr>
        <w:t>ապահովման</w:t>
      </w:r>
      <w:r w:rsidRPr="00513A86">
        <w:rPr>
          <w:rFonts w:ascii="GHEA Grapalat" w:hAnsi="GHEA Grapalat"/>
          <w:sz w:val="20"/>
          <w:szCs w:val="20"/>
          <w:lang w:val="af-ZA"/>
        </w:rPr>
        <w:t xml:space="preserve"> </w:t>
      </w:r>
      <w:r w:rsidRPr="00513A86">
        <w:rPr>
          <w:rFonts w:ascii="GHEA Grapalat" w:hAnsi="GHEA Grapalat"/>
          <w:sz w:val="20"/>
          <w:szCs w:val="20"/>
        </w:rPr>
        <w:t>գումարի</w:t>
      </w:r>
      <w:r w:rsidRPr="00513A86">
        <w:rPr>
          <w:rFonts w:ascii="GHEA Grapalat" w:hAnsi="GHEA Grapalat"/>
          <w:sz w:val="20"/>
          <w:szCs w:val="20"/>
          <w:lang w:val="af-ZA"/>
        </w:rPr>
        <w:t xml:space="preserve"> </w:t>
      </w:r>
      <w:r w:rsidRPr="00513A86">
        <w:rPr>
          <w:rFonts w:ascii="GHEA Grapalat" w:hAnsi="GHEA Grapalat"/>
          <w:sz w:val="20"/>
          <w:szCs w:val="20"/>
        </w:rPr>
        <w:t>չափով</w:t>
      </w:r>
      <w:r w:rsidRPr="00513A86">
        <w:rPr>
          <w:rFonts w:ascii="GHEA Grapalat" w:hAnsi="GHEA Grapalat"/>
          <w:sz w:val="20"/>
          <w:szCs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7.3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վճարում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նա</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սակայն</w:t>
      </w:r>
      <w:r w:rsidRPr="00513A86">
        <w:rPr>
          <w:rFonts w:ascii="GHEA Grapalat" w:hAnsi="GHEA Grapalat" w:cs="Sylfaen"/>
          <w:sz w:val="20"/>
          <w:lang w:val="af-ZA"/>
        </w:rPr>
        <w:t xml:space="preserve"> </w:t>
      </w:r>
      <w:r w:rsidRPr="00513A86">
        <w:rPr>
          <w:rFonts w:ascii="GHEA Grapalat" w:hAnsi="GHEA Grapalat" w:cs="Sylfaen"/>
          <w:sz w:val="20"/>
        </w:rPr>
        <w:t>հրաժարվում</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խախտել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ստանձնած</w:t>
      </w:r>
      <w:r w:rsidRPr="00513A86">
        <w:rPr>
          <w:rFonts w:ascii="GHEA Grapalat" w:hAnsi="GHEA Grapalat" w:cs="Sylfaen"/>
          <w:sz w:val="20"/>
          <w:lang w:val="af-ZA"/>
        </w:rPr>
        <w:t xml:space="preserve"> </w:t>
      </w:r>
      <w:r w:rsidRPr="00513A86">
        <w:rPr>
          <w:rFonts w:ascii="GHEA Grapalat" w:hAnsi="GHEA Grapalat" w:cs="Sylfaen"/>
          <w:sz w:val="20"/>
        </w:rPr>
        <w:t>պարտավորություն</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հանգեցրել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գործընթացին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մասնակցության</w:t>
      </w:r>
      <w:r w:rsidRPr="00513A86">
        <w:rPr>
          <w:rFonts w:ascii="GHEA Grapalat" w:hAnsi="GHEA Grapalat" w:cs="Sylfaen"/>
          <w:sz w:val="20"/>
          <w:lang w:val="af-ZA"/>
        </w:rPr>
        <w:t xml:space="preserve"> </w:t>
      </w:r>
      <w:r w:rsidRPr="00513A86">
        <w:rPr>
          <w:rFonts w:ascii="GHEA Grapalat" w:hAnsi="GHEA Grapalat" w:cs="Sylfaen"/>
          <w:sz w:val="20"/>
        </w:rPr>
        <w:t>դադարեցմանը</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բացումից</w:t>
      </w:r>
      <w:r w:rsidRPr="00513A86">
        <w:rPr>
          <w:rFonts w:ascii="GHEA Grapalat" w:hAnsi="GHEA Grapalat" w:cs="Sylfaen"/>
          <w:sz w:val="20"/>
          <w:lang w:val="af-ZA"/>
        </w:rPr>
        <w:t xml:space="preserve"> </w:t>
      </w:r>
      <w:r w:rsidRPr="00513A86">
        <w:rPr>
          <w:rFonts w:ascii="GHEA Grapalat" w:hAnsi="GHEA Grapalat" w:cs="Sylfaen"/>
          <w:sz w:val="20"/>
        </w:rPr>
        <w:t>հետո</w:t>
      </w:r>
      <w:r w:rsidRPr="00513A86">
        <w:rPr>
          <w:rFonts w:ascii="GHEA Grapalat" w:hAnsi="GHEA Grapalat" w:cs="Sylfaen"/>
          <w:sz w:val="20"/>
          <w:lang w:val="af-ZA"/>
        </w:rPr>
        <w:t xml:space="preserve"> </w:t>
      </w:r>
      <w:r w:rsidRPr="00513A86">
        <w:rPr>
          <w:rFonts w:ascii="GHEA Grapalat" w:hAnsi="GHEA Grapalat" w:cs="Sylfaen"/>
          <w:sz w:val="20"/>
        </w:rPr>
        <w:t>հրաժարվել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սույն ընթացակարգի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մասնակցությունից։</w:t>
      </w:r>
      <w:r w:rsidRPr="00513A86">
        <w:rPr>
          <w:rFonts w:ascii="GHEA Grapalat" w:hAnsi="GHEA Grapalat" w:cs="Sylfaen"/>
          <w:sz w:val="20"/>
          <w:lang w:val="af-ZA"/>
        </w:rPr>
        <w:t xml:space="preserve"> </w:t>
      </w:r>
    </w:p>
    <w:p w:rsidR="00B10987" w:rsidRPr="00513A86" w:rsidRDefault="00B10987" w:rsidP="00B10987">
      <w:pPr>
        <w:ind w:firstLine="567"/>
        <w:jc w:val="both"/>
        <w:rPr>
          <w:rFonts w:ascii="GHEA Grapalat" w:hAnsi="GHEA Grapalat" w:cs="Sylfaen"/>
          <w:sz w:val="20"/>
          <w:szCs w:val="20"/>
          <w:lang w:val="af-ZA"/>
        </w:rPr>
      </w:pPr>
      <w:r w:rsidRPr="00513A86">
        <w:rPr>
          <w:rFonts w:ascii="GHEA Grapalat" w:hAnsi="GHEA Grapalat"/>
          <w:sz w:val="20"/>
          <w:lang w:val="af-ZA"/>
        </w:rPr>
        <w:t xml:space="preserve">7.4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վավեր</w:t>
      </w:r>
      <w:r w:rsidRPr="00513A86">
        <w:rPr>
          <w:rFonts w:ascii="GHEA Grapalat" w:hAnsi="GHEA Grapalat" w:cs="Sylfaen"/>
          <w:sz w:val="20"/>
          <w:lang w:val="af-ZA"/>
        </w:rPr>
        <w:t xml:space="preserve"> </w:t>
      </w:r>
      <w:r w:rsidRPr="00513A86">
        <w:rPr>
          <w:rFonts w:ascii="GHEA Grapalat" w:hAnsi="GHEA Grapalat" w:cs="Sylfaen"/>
          <w:sz w:val="20"/>
        </w:rPr>
        <w:t>լինի</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90 (</w:t>
      </w:r>
      <w:r w:rsidRPr="00513A86">
        <w:rPr>
          <w:rFonts w:ascii="GHEA Grapalat" w:hAnsi="GHEA Grapalat" w:cs="Sylfaen"/>
          <w:sz w:val="20"/>
        </w:rPr>
        <w:t>իննսուն</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B10987" w:rsidRPr="00513A86" w:rsidRDefault="00B10987" w:rsidP="00B10987">
      <w:pPr>
        <w:ind w:firstLine="567"/>
        <w:jc w:val="both"/>
        <w:rPr>
          <w:rFonts w:ascii="GHEA Grapalat" w:hAnsi="GHEA Grapalat" w:cs="Sylfaen"/>
          <w:sz w:val="20"/>
          <w:lang w:val="af-ZA"/>
        </w:rPr>
      </w:pPr>
    </w:p>
    <w:p w:rsidR="00B10987" w:rsidRPr="00513A86" w:rsidRDefault="00B10987" w:rsidP="00B10987">
      <w:pPr>
        <w:ind w:firstLine="567"/>
        <w:jc w:val="center"/>
        <w:rPr>
          <w:rFonts w:ascii="GHEA Grapalat" w:hAnsi="GHEA Grapalat"/>
          <w:sz w:val="20"/>
          <w:lang w:val="hy-AM"/>
        </w:rPr>
      </w:pPr>
      <w:r w:rsidRPr="00513A86">
        <w:rPr>
          <w:rFonts w:ascii="GHEA Grapalat" w:hAnsi="GHEA Grapalat"/>
          <w:sz w:val="20"/>
          <w:lang w:val="af-ZA"/>
        </w:rPr>
        <w:t>8.  ՀԱՅՏԵՐԻ ԲԱՑՈՒՄԸ</w:t>
      </w:r>
      <w:r w:rsidRPr="00513A86">
        <w:rPr>
          <w:rFonts w:ascii="GHEA Grapalat" w:hAnsi="GHEA Grapalat"/>
          <w:sz w:val="20"/>
          <w:lang w:val="hy-AM"/>
        </w:rPr>
        <w:t xml:space="preserve">, </w:t>
      </w:r>
      <w:r w:rsidRPr="00513A86">
        <w:rPr>
          <w:rFonts w:ascii="GHEA Grapalat" w:hAnsi="GHEA Grapalat"/>
          <w:sz w:val="20"/>
          <w:lang w:val="af-ZA"/>
        </w:rPr>
        <w:t xml:space="preserve">ԳՆԱՀԱՏՈՒՄԸ  ԵՎ  </w:t>
      </w:r>
    </w:p>
    <w:p w:rsidR="00B10987" w:rsidRPr="00513A86" w:rsidRDefault="00B10987" w:rsidP="00B10987">
      <w:pPr>
        <w:ind w:firstLine="567"/>
        <w:jc w:val="center"/>
        <w:rPr>
          <w:rFonts w:ascii="GHEA Grapalat" w:hAnsi="GHEA Grapalat"/>
          <w:sz w:val="20"/>
          <w:lang w:val="af-ZA"/>
        </w:rPr>
      </w:pPr>
      <w:r w:rsidRPr="00513A86">
        <w:rPr>
          <w:rFonts w:ascii="GHEA Grapalat" w:hAnsi="GHEA Grapalat"/>
          <w:sz w:val="20"/>
          <w:lang w:val="af-ZA"/>
        </w:rPr>
        <w:t xml:space="preserve">ԱՐԴՅՈՒՆՔՆԵՐԻ ԱՄՓՈՓՈՒՄԸ </w:t>
      </w:r>
    </w:p>
    <w:p w:rsidR="00B10987" w:rsidRPr="00513A86" w:rsidRDefault="00B10987" w:rsidP="00B10987">
      <w:pPr>
        <w:ind w:firstLine="567"/>
        <w:jc w:val="both"/>
        <w:rPr>
          <w:rFonts w:ascii="GHEA Grapalat" w:hAnsi="GHEA Grapalat"/>
          <w:sz w:val="20"/>
          <w:lang w:val="af-ZA"/>
        </w:rPr>
      </w:pPr>
    </w:p>
    <w:p w:rsidR="00B10987" w:rsidRPr="00513A86" w:rsidRDefault="00B10987" w:rsidP="00B10987">
      <w:pPr>
        <w:ind w:firstLine="567"/>
        <w:jc w:val="both"/>
        <w:rPr>
          <w:rFonts w:ascii="GHEA Grapalat" w:hAnsi="GHEA Grapalat"/>
          <w:sz w:val="20"/>
          <w:lang w:val="af-ZA"/>
        </w:rPr>
      </w:pPr>
      <w:r w:rsidRPr="00513A86">
        <w:rPr>
          <w:rFonts w:ascii="GHEA Grapalat" w:hAnsi="GHEA Grapalat" w:cs="Sylfaen"/>
          <w:sz w:val="20"/>
          <w:lang w:val="af-ZA"/>
        </w:rPr>
        <w:t xml:space="preserve">8.1 Հայտերի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կկատարվի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հրավերը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օրվան</w:t>
      </w:r>
      <w:r w:rsidRPr="00513A86">
        <w:rPr>
          <w:rFonts w:ascii="GHEA Grapalat" w:hAnsi="GHEA Grapalat" w:cs="Sylfaen"/>
          <w:sz w:val="20"/>
        </w:rPr>
        <w:t>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b/>
          <w:sz w:val="20"/>
          <w:lang w:val="af-ZA"/>
        </w:rPr>
        <w:t>7</w:t>
      </w:r>
      <w:r w:rsidRPr="00513A86">
        <w:rPr>
          <w:rFonts w:ascii="GHEA Grapalat" w:hAnsi="GHEA Grapalat" w:cs="Sylfaen"/>
          <w:b/>
          <w:sz w:val="20"/>
          <w:szCs w:val="20"/>
          <w:lang w:val="af-ZA"/>
        </w:rPr>
        <w:t>-</w:t>
      </w:r>
      <w:r w:rsidRPr="00513A86">
        <w:rPr>
          <w:rFonts w:ascii="GHEA Grapalat" w:hAnsi="GHEA Grapalat" w:cs="Sylfaen"/>
          <w:b/>
          <w:sz w:val="20"/>
          <w:szCs w:val="20"/>
        </w:rPr>
        <w:t>րդ</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օրվա</w:t>
      </w:r>
      <w:r w:rsidRPr="00513A86">
        <w:rPr>
          <w:rFonts w:ascii="GHEA Grapalat" w:hAnsi="GHEA Grapalat" w:cs="Sylfaen"/>
          <w:b/>
          <w:sz w:val="20"/>
          <w:szCs w:val="20"/>
          <w:lang w:val="af-ZA"/>
        </w:rPr>
        <w:t xml:space="preserve">` </w:t>
      </w:r>
      <w:r>
        <w:rPr>
          <w:rFonts w:ascii="GHEA Grapalat" w:hAnsi="GHEA Grapalat" w:cs="Sylfaen"/>
          <w:b/>
          <w:sz w:val="20"/>
          <w:szCs w:val="20"/>
          <w:lang w:val="af-ZA"/>
        </w:rPr>
        <w:t>18</w:t>
      </w:r>
      <w:r w:rsidRPr="00513A86">
        <w:rPr>
          <w:rFonts w:ascii="GHEA Grapalat" w:hAnsi="GHEA Grapalat" w:cs="Sylfaen"/>
          <w:b/>
          <w:sz w:val="20"/>
          <w:szCs w:val="20"/>
          <w:lang w:val="af-ZA"/>
        </w:rPr>
        <w:t>.12.17</w:t>
      </w:r>
      <w:r w:rsidRPr="00513A86">
        <w:rPr>
          <w:rFonts w:ascii="GHEA Grapalat" w:hAnsi="GHEA Grapalat" w:cs="Sylfaen"/>
          <w:b/>
          <w:sz w:val="20"/>
          <w:szCs w:val="20"/>
        </w:rPr>
        <w:t>թ</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ժամը</w:t>
      </w:r>
      <w:r w:rsidRPr="00513A86">
        <w:rPr>
          <w:rFonts w:ascii="GHEA Grapalat" w:hAnsi="GHEA Grapalat" w:cs="Sylfaen"/>
          <w:b/>
          <w:sz w:val="20"/>
          <w:szCs w:val="20"/>
          <w:lang w:val="af-ZA"/>
        </w:rPr>
        <w:t xml:space="preserve"> 12:00-ի</w:t>
      </w:r>
      <w:r w:rsidRPr="00513A86">
        <w:rPr>
          <w:rFonts w:ascii="GHEA Grapalat" w:hAnsi="GHEA Grapalat" w:cs="Sylfaen"/>
          <w:b/>
          <w:sz w:val="20"/>
          <w:szCs w:val="20"/>
        </w:rPr>
        <w:t>ն</w:t>
      </w:r>
      <w:r w:rsidRPr="00513A86">
        <w:rPr>
          <w:rFonts w:ascii="GHEA Grapalat" w:hAnsi="GHEA Grapalat" w:cs="Sylfaen"/>
          <w:sz w:val="20"/>
          <w:lang w:val="af-ZA"/>
        </w:rPr>
        <w:t xml:space="preserve">, </w:t>
      </w:r>
      <w:r w:rsidRPr="00513A86">
        <w:rPr>
          <w:rFonts w:ascii="GHEA Grapalat" w:hAnsi="GHEA Grapalat"/>
          <w:b/>
          <w:bCs/>
          <w:sz w:val="20"/>
          <w:szCs w:val="20"/>
          <w:lang w:val="af-ZA"/>
        </w:rPr>
        <w:t xml:space="preserve">ք. Վանաձոր, </w:t>
      </w:r>
      <w:r>
        <w:rPr>
          <w:rFonts w:ascii="GHEA Grapalat" w:hAnsi="GHEA Grapalat"/>
          <w:b/>
          <w:bCs/>
          <w:sz w:val="20"/>
          <w:szCs w:val="20"/>
          <w:lang w:val="en-US"/>
        </w:rPr>
        <w:t>Աբեղյան</w:t>
      </w:r>
      <w:r w:rsidRPr="006303C5">
        <w:rPr>
          <w:rFonts w:ascii="GHEA Grapalat" w:hAnsi="GHEA Grapalat"/>
          <w:b/>
          <w:bCs/>
          <w:sz w:val="20"/>
          <w:szCs w:val="20"/>
          <w:lang w:val="af-ZA"/>
        </w:rPr>
        <w:t xml:space="preserve"> 46</w:t>
      </w:r>
      <w:r>
        <w:rPr>
          <w:rFonts w:ascii="GHEA Grapalat" w:hAnsi="GHEA Grapalat"/>
          <w:b/>
          <w:bCs/>
          <w:sz w:val="20"/>
          <w:szCs w:val="20"/>
          <w:lang w:val="en-US"/>
        </w:rPr>
        <w:t>ա</w:t>
      </w:r>
      <w:r w:rsidRPr="00513A86">
        <w:rPr>
          <w:rFonts w:ascii="GHEA Grapalat" w:hAnsi="GHEA Grapalat" w:cs="Sylfaen"/>
          <w:sz w:val="20"/>
          <w:lang w:val="af-ZA"/>
        </w:rPr>
        <w:t xml:space="preserve"> </w:t>
      </w:r>
      <w:r w:rsidRPr="00513A86">
        <w:rPr>
          <w:rFonts w:ascii="GHEA Grapalat" w:hAnsi="GHEA Grapalat" w:cs="Sylfaen"/>
          <w:sz w:val="20"/>
        </w:rPr>
        <w:t>հասցեում</w:t>
      </w:r>
      <w:r w:rsidRPr="00513A86">
        <w:rPr>
          <w:rFonts w:ascii="GHEA Grapalat" w:hAnsi="GHEA Grapalat" w:cs="Tahoma"/>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w:t>
      </w:r>
    </w:p>
    <w:p w:rsidR="00B10987" w:rsidRPr="00513A86" w:rsidRDefault="00B10987" w:rsidP="00B10987">
      <w:pPr>
        <w:ind w:firstLine="375"/>
        <w:jc w:val="both"/>
        <w:rPr>
          <w:rFonts w:ascii="GHEA Grapalat" w:hAnsi="GHEA Grapalat"/>
          <w:sz w:val="20"/>
          <w:szCs w:val="20"/>
          <w:lang w:val="hy-AM"/>
        </w:rPr>
      </w:pPr>
      <w:r w:rsidRPr="00513A86">
        <w:rPr>
          <w:rFonts w:ascii="GHEA Grapalat" w:hAnsi="GHEA Grapalat" w:cs="Sylfaen"/>
          <w:sz w:val="20"/>
          <w:lang w:val="af-ZA"/>
        </w:rPr>
        <w:t xml:space="preserve">1)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նախագահը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նախագահողը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հայտարարում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բացված</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հրապա</w:t>
      </w:r>
      <w:r w:rsidRPr="00513A86">
        <w:rPr>
          <w:rFonts w:ascii="GHEA Grapalat" w:hAnsi="GHEA Grapalat" w:cs="Sylfaen"/>
          <w:sz w:val="20"/>
          <w:lang w:val="hy-AM"/>
        </w:rPr>
        <w:softHyphen/>
        <w:t>րակում է գնման հայտով սահմանված</w:t>
      </w:r>
      <w:r w:rsidRPr="00513A86">
        <w:rPr>
          <w:rFonts w:ascii="GHEA Grapalat" w:hAnsi="GHEA Grapalat" w:cs="Sylfaen"/>
          <w:sz w:val="20"/>
          <w:lang w:val="af-ZA"/>
        </w:rPr>
        <w:t>`</w:t>
      </w:r>
      <w:r w:rsidRPr="00513A86">
        <w:rPr>
          <w:rFonts w:ascii="GHEA Grapalat" w:hAnsi="GHEA Grapalat" w:cs="Sylfaen"/>
          <w:sz w:val="20"/>
          <w:lang w:val="hy-AM"/>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գնվելիք</w:t>
      </w:r>
      <w:r w:rsidRPr="00513A86">
        <w:rPr>
          <w:rFonts w:ascii="GHEA Grapalat" w:hAnsi="GHEA Grapalat" w:cs="Sylfaen"/>
          <w:sz w:val="20"/>
          <w:lang w:val="af-ZA"/>
        </w:rPr>
        <w:t xml:space="preserve"> </w:t>
      </w:r>
      <w:r w:rsidRPr="00513A86">
        <w:rPr>
          <w:rFonts w:ascii="GHEA Grapalat" w:hAnsi="GHEA Grapalat" w:cs="Sylfaen"/>
          <w:sz w:val="20"/>
        </w:rPr>
        <w:t>ապրանքների</w:t>
      </w:r>
      <w:r w:rsidRPr="00513A86">
        <w:rPr>
          <w:rFonts w:ascii="GHEA Grapalat" w:hAnsi="GHEA Grapalat" w:cs="Sylfaen"/>
          <w:sz w:val="20"/>
          <w:lang w:val="af-ZA"/>
        </w:rPr>
        <w:t xml:space="preserve"> </w:t>
      </w:r>
      <w:r w:rsidRPr="00513A86">
        <w:rPr>
          <w:rFonts w:ascii="GHEA Grapalat" w:hAnsi="GHEA Grapalat" w:cs="Sylfaen"/>
          <w:sz w:val="20"/>
          <w:lang w:val="hy-AM"/>
        </w:rPr>
        <w:t>գինը՝</w:t>
      </w:r>
      <w:r w:rsidRPr="00513A86">
        <w:rPr>
          <w:rFonts w:ascii="GHEA Grapalat" w:hAnsi="GHEA Grapalat" w:cs="Sylfaen"/>
          <w:sz w:val="20"/>
          <w:lang w:val="af-ZA"/>
        </w:rPr>
        <w:t xml:space="preserve"> </w:t>
      </w:r>
      <w:r w:rsidRPr="00513A86">
        <w:rPr>
          <w:rFonts w:ascii="GHEA Grapalat" w:hAnsi="GHEA Grapalat" w:cs="Sylfaen"/>
          <w:sz w:val="20"/>
          <w:lang w:val="hy-AM"/>
        </w:rPr>
        <w:t>մեկ</w:t>
      </w:r>
      <w:r w:rsidRPr="00513A86">
        <w:rPr>
          <w:rFonts w:ascii="GHEA Grapalat" w:hAnsi="GHEA Grapalat" w:cs="Sylfaen"/>
          <w:sz w:val="20"/>
          <w:lang w:val="af-ZA"/>
        </w:rPr>
        <w:t xml:space="preserve"> </w:t>
      </w:r>
      <w:r w:rsidRPr="00513A86">
        <w:rPr>
          <w:rFonts w:ascii="GHEA Grapalat" w:hAnsi="GHEA Grapalat" w:cs="Sylfaen"/>
          <w:sz w:val="20"/>
          <w:lang w:val="hy-AM"/>
        </w:rPr>
        <w:t>թվով</w:t>
      </w:r>
      <w:r w:rsidRPr="00513A86">
        <w:rPr>
          <w:rFonts w:ascii="GHEA Grapalat" w:hAnsi="GHEA Grapalat" w:cs="Sylfaen"/>
          <w:sz w:val="20"/>
          <w:lang w:val="af-ZA"/>
        </w:rPr>
        <w:t xml:space="preserve"> </w:t>
      </w:r>
      <w:r w:rsidRPr="00513A86">
        <w:rPr>
          <w:rFonts w:ascii="GHEA Grapalat" w:hAnsi="GHEA Grapalat" w:cs="Sylfaen"/>
          <w:sz w:val="20"/>
          <w:lang w:val="hy-AM"/>
        </w:rPr>
        <w:t>արտահայտված</w:t>
      </w:r>
      <w:r w:rsidRPr="00513A86">
        <w:rPr>
          <w:rFonts w:ascii="GHEA Grapalat" w:hAnsi="GHEA Grapalat" w:cs="Sylfaen"/>
          <w:sz w:val="20"/>
          <w:lang w:val="af-ZA"/>
        </w:rPr>
        <w:t>:</w:t>
      </w:r>
      <w:r w:rsidRPr="00513A86">
        <w:rPr>
          <w:rFonts w:ascii="GHEA Grapalat" w:hAnsi="GHEA Grapalat" w:cs="Sylfaen"/>
          <w:sz w:val="20"/>
          <w:szCs w:val="20"/>
          <w:lang w:val="hy-AM"/>
        </w:rPr>
        <w:t xml:space="preserve"> 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քարտուղարը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տեղեկատվություն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հաղորդում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կատարված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գրառումների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փոխանցում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անբաժանելի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հանդիսացող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մյուս</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B10987" w:rsidRPr="00513A86" w:rsidRDefault="00B10987" w:rsidP="00B10987">
      <w:pPr>
        <w:ind w:firstLine="375"/>
        <w:jc w:val="both"/>
        <w:rPr>
          <w:rFonts w:ascii="GHEA Grapalat" w:hAnsi="GHEA Grapalat"/>
          <w:sz w:val="20"/>
          <w:szCs w:val="20"/>
          <w:lang w:val="hy-AM"/>
        </w:rPr>
      </w:pPr>
      <w:r w:rsidRPr="00513A86">
        <w:rPr>
          <w:rFonts w:ascii="GHEA Grapalat" w:hAnsi="GHEA Grapalat"/>
          <w:sz w:val="20"/>
          <w:szCs w:val="20"/>
          <w:lang w:val="hy-AM"/>
        </w:rPr>
        <w:t xml:space="preserve">2) </w:t>
      </w:r>
      <w:r w:rsidRPr="00513A86">
        <w:rPr>
          <w:rFonts w:ascii="GHEA Grapalat" w:hAnsi="GHEA Grapalat" w:cs="Sylfaen"/>
          <w:sz w:val="20"/>
          <w:szCs w:val="20"/>
          <w:lang w:val="hy-AM"/>
        </w:rPr>
        <w:t>սույն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կետի</w:t>
      </w:r>
      <w:r w:rsidRPr="00513A86">
        <w:rPr>
          <w:rFonts w:ascii="GHEA Grapalat" w:hAnsi="GHEA Grapalat"/>
          <w:sz w:val="20"/>
          <w:szCs w:val="20"/>
          <w:lang w:val="hy-AM"/>
        </w:rPr>
        <w:t xml:space="preserve"> 1-</w:t>
      </w:r>
      <w:r w:rsidRPr="00513A86">
        <w:rPr>
          <w:rFonts w:ascii="GHEA Grapalat" w:hAnsi="GHEA Grapalat" w:cs="Sylfaen"/>
          <w:sz w:val="20"/>
          <w:szCs w:val="20"/>
          <w:lang w:val="hy-AM"/>
        </w:rPr>
        <w:t>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ենթակետում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նշված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(նիստը նախագահողին) </w:t>
      </w:r>
      <w:r w:rsidRPr="00513A86">
        <w:rPr>
          <w:rFonts w:ascii="GHEA Grapalat" w:hAnsi="GHEA Grapalat" w:cs="Sylfaen"/>
          <w:sz w:val="20"/>
          <w:szCs w:val="20"/>
          <w:lang w:val="hy-AM"/>
        </w:rPr>
        <w:t>փոխանցվելուց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հետո</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w:t>
      </w:r>
    </w:p>
    <w:p w:rsidR="00B10987" w:rsidRPr="00513A86" w:rsidRDefault="00B10987" w:rsidP="00B10987">
      <w:pPr>
        <w:ind w:firstLine="375"/>
        <w:jc w:val="both"/>
        <w:rPr>
          <w:rFonts w:ascii="GHEA Grapalat" w:hAnsi="GHEA Grapalat"/>
          <w:sz w:val="20"/>
          <w:szCs w:val="20"/>
          <w:lang w:val="hy-AM"/>
        </w:rPr>
      </w:pPr>
      <w:r w:rsidRPr="00513A86">
        <w:rPr>
          <w:rFonts w:ascii="GHEA Grapalat" w:hAnsi="GHEA Grapalat" w:cs="Sylfaen"/>
          <w:sz w:val="20"/>
          <w:szCs w:val="20"/>
          <w:lang w:val="hy-AM"/>
        </w:rPr>
        <w:t>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պարունակող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ներկայացնելու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կարգին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B10987" w:rsidRPr="00513A86" w:rsidRDefault="00B10987" w:rsidP="00B10987">
      <w:pPr>
        <w:ind w:firstLine="375"/>
        <w:jc w:val="both"/>
        <w:rPr>
          <w:rFonts w:ascii="GHEA Grapalat" w:hAnsi="GHEA Grapalat"/>
          <w:sz w:val="20"/>
          <w:szCs w:val="20"/>
          <w:lang w:val="hy-AM"/>
        </w:rPr>
      </w:pPr>
      <w:r w:rsidRPr="00513A86">
        <w:rPr>
          <w:rFonts w:ascii="GHEA Grapalat" w:hAnsi="GHEA Grapalat" w:cs="Sylfaen"/>
          <w:sz w:val="20"/>
          <w:szCs w:val="20"/>
          <w:lang w:val="hy-AM"/>
        </w:rPr>
        <w:t>բ</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յուրաքանչյուր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պահանջվող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նախատեսված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առկայությունը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դրանց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կազմման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հրավերով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վավերապայմաններին</w:t>
      </w:r>
      <w:r w:rsidRPr="00513A86">
        <w:rPr>
          <w:rFonts w:ascii="GHEA Grapalat" w:hAnsi="GHEA Grapalat"/>
          <w:sz w:val="20"/>
          <w:szCs w:val="20"/>
          <w:lang w:val="hy-AM"/>
        </w:rPr>
        <w:t>.</w:t>
      </w:r>
    </w:p>
    <w:p w:rsidR="00B10987" w:rsidRPr="00513A86" w:rsidRDefault="00B10987" w:rsidP="00B10987">
      <w:pPr>
        <w:ind w:firstLine="375"/>
        <w:jc w:val="both"/>
        <w:rPr>
          <w:rFonts w:ascii="GHEA Grapalat" w:hAnsi="GHEA Grapalat" w:cs="Sylfaen"/>
          <w:sz w:val="20"/>
          <w:lang w:val="hy-AM"/>
        </w:rPr>
      </w:pPr>
      <w:r w:rsidRPr="00513A86">
        <w:rPr>
          <w:rFonts w:ascii="GHEA Grapalat" w:hAnsi="GHEA Grapalat"/>
          <w:sz w:val="20"/>
          <w:szCs w:val="20"/>
          <w:lang w:val="hy-AM"/>
        </w:rPr>
        <w:t xml:space="preserve">3)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հայտարարում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ներկայացրած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մասնակիցների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գնային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առաջարկները՝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մեկ</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թվով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արտահայտված,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հիմք</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ընդունելով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տառերով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գրվածը:</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lang w:val="af-ZA"/>
        </w:rPr>
        <w:t xml:space="preserve">8.2 </w:t>
      </w:r>
      <w:r w:rsidRPr="00513A86">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13A86">
        <w:rPr>
          <w:rFonts w:ascii="GHEA Grapalat" w:hAnsi="GHEA Grapalat" w:cs="Sylfaen"/>
          <w:sz w:val="20"/>
          <w:lang w:val="af-ZA"/>
        </w:rPr>
        <w:t xml:space="preserve"> որում հայտերի բացման նիստում հանձնաժողովը մերժում է այն հայտերը, </w:t>
      </w:r>
      <w:r w:rsidRPr="00513A86">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B10987" w:rsidRPr="00513A86" w:rsidRDefault="00B10987" w:rsidP="00B10987">
      <w:pPr>
        <w:pStyle w:val="23"/>
        <w:spacing w:line="240" w:lineRule="auto"/>
        <w:ind w:firstLine="567"/>
        <w:rPr>
          <w:rFonts w:ascii="GHEA Grapalat" w:hAnsi="GHEA Grapalat" w:cs="Sylfaen"/>
          <w:szCs w:val="24"/>
          <w:lang w:val="hy-AM"/>
        </w:rPr>
      </w:pPr>
      <w:r w:rsidRPr="00513A86">
        <w:rPr>
          <w:rFonts w:ascii="GHEA Grapalat" w:hAnsi="GHEA Grapalat" w:cs="Sylfaen"/>
          <w:szCs w:val="24"/>
        </w:rPr>
        <w:t xml:space="preserve">8.3 </w:t>
      </w:r>
      <w:r w:rsidRPr="00513A86">
        <w:rPr>
          <w:rFonts w:ascii="GHEA Grapalat" w:hAnsi="GHEA Grapalat" w:cs="Sylfaen"/>
          <w:szCs w:val="24"/>
          <w:lang w:val="hy-AM"/>
        </w:rPr>
        <w:t>Առաջին</w:t>
      </w:r>
      <w:r w:rsidRPr="00513A86">
        <w:rPr>
          <w:rFonts w:ascii="GHEA Grapalat" w:hAnsi="GHEA Grapalat" w:cs="Sylfaen"/>
          <w:szCs w:val="24"/>
        </w:rPr>
        <w:t xml:space="preserve"> </w:t>
      </w:r>
      <w:r w:rsidRPr="00513A86">
        <w:rPr>
          <w:rFonts w:ascii="GHEA Grapalat" w:hAnsi="GHEA Grapalat" w:cs="Sylfaen"/>
          <w:szCs w:val="24"/>
          <w:lang w:val="hy-AM"/>
        </w:rPr>
        <w:t>տեղը</w:t>
      </w:r>
      <w:r w:rsidRPr="00513A86">
        <w:rPr>
          <w:rFonts w:ascii="GHEA Grapalat" w:hAnsi="GHEA Grapalat" w:cs="Sylfaen"/>
          <w:szCs w:val="24"/>
        </w:rPr>
        <w:t xml:space="preserve"> </w:t>
      </w:r>
      <w:r w:rsidRPr="00513A86">
        <w:rPr>
          <w:rFonts w:ascii="GHEA Grapalat" w:hAnsi="GHEA Grapalat" w:cs="Sylfaen"/>
          <w:szCs w:val="24"/>
          <w:lang w:val="hy-AM"/>
        </w:rPr>
        <w:t>զբաղեցրած</w:t>
      </w:r>
      <w:r w:rsidRPr="00513A86">
        <w:rPr>
          <w:rFonts w:ascii="GHEA Grapalat" w:hAnsi="GHEA Grapalat" w:cs="Sylfaen"/>
          <w:szCs w:val="24"/>
        </w:rPr>
        <w:t xml:space="preserve"> </w:t>
      </w:r>
      <w:r w:rsidRPr="00513A86">
        <w:rPr>
          <w:rFonts w:ascii="GHEA Grapalat" w:hAnsi="GHEA Grapalat" w:cs="Sylfaen"/>
          <w:szCs w:val="24"/>
          <w:lang w:val="hy-AM"/>
        </w:rPr>
        <w:t>մասնակիցը</w:t>
      </w:r>
      <w:r w:rsidRPr="00513A86">
        <w:rPr>
          <w:rFonts w:ascii="GHEA Grapalat" w:hAnsi="GHEA Grapalat" w:cs="Sylfaen"/>
          <w:szCs w:val="24"/>
        </w:rPr>
        <w:t xml:space="preserve"> </w:t>
      </w:r>
      <w:r w:rsidRPr="00513A86">
        <w:rPr>
          <w:rFonts w:ascii="GHEA Grapalat" w:hAnsi="GHEA Grapalat" w:cs="Sylfaen"/>
          <w:szCs w:val="24"/>
          <w:lang w:val="hy-AM"/>
        </w:rPr>
        <w:t>որոշվում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բավարար</w:t>
      </w:r>
      <w:r w:rsidRPr="00513A86">
        <w:rPr>
          <w:rFonts w:ascii="GHEA Grapalat" w:hAnsi="GHEA Grapalat" w:cs="Sylfaen"/>
          <w:szCs w:val="24"/>
        </w:rPr>
        <w:t xml:space="preserve"> </w:t>
      </w:r>
      <w:r w:rsidRPr="00513A86">
        <w:rPr>
          <w:rFonts w:ascii="GHEA Grapalat" w:hAnsi="GHEA Grapalat" w:cs="Sylfaen"/>
          <w:szCs w:val="24"/>
          <w:lang w:val="hy-AM"/>
        </w:rPr>
        <w:t>գնահատված</w:t>
      </w:r>
      <w:r w:rsidRPr="00513A86">
        <w:rPr>
          <w:rFonts w:ascii="GHEA Grapalat" w:hAnsi="GHEA Grapalat" w:cs="Sylfaen"/>
          <w:szCs w:val="24"/>
        </w:rPr>
        <w:t xml:space="preserve"> </w:t>
      </w:r>
      <w:r w:rsidRPr="00513A86">
        <w:rPr>
          <w:rFonts w:ascii="GHEA Grapalat" w:hAnsi="GHEA Grapalat" w:cs="Sylfaen"/>
          <w:szCs w:val="24"/>
          <w:lang w:val="hy-AM"/>
        </w:rPr>
        <w:t>հայտեր</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մասնակիցների</w:t>
      </w:r>
      <w:r w:rsidRPr="00513A86">
        <w:rPr>
          <w:rFonts w:ascii="GHEA Grapalat" w:hAnsi="GHEA Grapalat" w:cs="Sylfaen"/>
          <w:szCs w:val="24"/>
        </w:rPr>
        <w:t xml:space="preserve"> </w:t>
      </w:r>
      <w:r w:rsidRPr="00513A86">
        <w:rPr>
          <w:rFonts w:ascii="GHEA Grapalat" w:hAnsi="GHEA Grapalat" w:cs="Sylfaen"/>
          <w:szCs w:val="24"/>
          <w:lang w:val="hy-AM"/>
        </w:rPr>
        <w:t>թվից</w:t>
      </w:r>
      <w:r w:rsidRPr="00513A86">
        <w:rPr>
          <w:rFonts w:ascii="GHEA Grapalat" w:hAnsi="GHEA Grapalat" w:cs="Sylfaen"/>
          <w:szCs w:val="24"/>
        </w:rPr>
        <w:t xml:space="preserve">` </w:t>
      </w:r>
      <w:r w:rsidRPr="00513A86">
        <w:rPr>
          <w:rFonts w:ascii="GHEA Grapalat" w:hAnsi="GHEA Grapalat" w:cs="Sylfaen"/>
          <w:szCs w:val="24"/>
          <w:lang w:val="hy-AM"/>
        </w:rPr>
        <w:t>նվազագույն</w:t>
      </w:r>
      <w:r w:rsidRPr="00513A86">
        <w:rPr>
          <w:rFonts w:ascii="GHEA Grapalat" w:hAnsi="GHEA Grapalat" w:cs="Sylfaen"/>
          <w:szCs w:val="24"/>
        </w:rPr>
        <w:t xml:space="preserve"> </w:t>
      </w:r>
      <w:r w:rsidRPr="00513A86">
        <w:rPr>
          <w:rFonts w:ascii="GHEA Grapalat" w:hAnsi="GHEA Grapalat" w:cs="Sylfaen"/>
          <w:szCs w:val="24"/>
          <w:lang w:val="hy-AM"/>
        </w:rPr>
        <w:t>գնային</w:t>
      </w:r>
      <w:r w:rsidRPr="00513A86">
        <w:rPr>
          <w:rFonts w:ascii="GHEA Grapalat" w:hAnsi="GHEA Grapalat" w:cs="Sylfaen"/>
          <w:szCs w:val="24"/>
        </w:rPr>
        <w:t xml:space="preserve"> </w:t>
      </w:r>
      <w:r w:rsidRPr="00513A86">
        <w:rPr>
          <w:rFonts w:ascii="GHEA Grapalat" w:hAnsi="GHEA Grapalat" w:cs="Sylfaen"/>
          <w:szCs w:val="24"/>
          <w:lang w:val="hy-AM"/>
        </w:rPr>
        <w:t>առաջարկ</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մասնակցին</w:t>
      </w:r>
      <w:r w:rsidRPr="00513A86">
        <w:rPr>
          <w:rFonts w:ascii="GHEA Grapalat" w:hAnsi="GHEA Grapalat" w:cs="Sylfaen"/>
          <w:szCs w:val="24"/>
        </w:rPr>
        <w:t xml:space="preserve"> </w:t>
      </w:r>
      <w:r w:rsidRPr="00513A86">
        <w:rPr>
          <w:rFonts w:ascii="GHEA Grapalat" w:hAnsi="GHEA Grapalat" w:cs="Sylfaen"/>
          <w:szCs w:val="24"/>
          <w:lang w:val="hy-AM"/>
        </w:rPr>
        <w:t>նախապատվություն</w:t>
      </w:r>
      <w:r w:rsidRPr="00513A86">
        <w:rPr>
          <w:rFonts w:ascii="GHEA Grapalat" w:hAnsi="GHEA Grapalat" w:cs="Sylfaen"/>
          <w:szCs w:val="24"/>
        </w:rPr>
        <w:t xml:space="preserve"> </w:t>
      </w:r>
      <w:r w:rsidRPr="00513A86">
        <w:rPr>
          <w:rFonts w:ascii="GHEA Grapalat" w:hAnsi="GHEA Grapalat" w:cs="Sylfaen"/>
          <w:szCs w:val="24"/>
          <w:lang w:val="hy-AM"/>
        </w:rPr>
        <w:t>տալու</w:t>
      </w:r>
      <w:r w:rsidRPr="00513A86">
        <w:rPr>
          <w:rFonts w:ascii="GHEA Grapalat" w:hAnsi="GHEA Grapalat" w:cs="Sylfaen"/>
          <w:szCs w:val="24"/>
        </w:rPr>
        <w:t xml:space="preserve"> </w:t>
      </w:r>
      <w:r w:rsidRPr="00513A86">
        <w:rPr>
          <w:rFonts w:ascii="GHEA Grapalat" w:hAnsi="GHEA Grapalat" w:cs="Sylfaen"/>
          <w:szCs w:val="24"/>
          <w:lang w:val="hy-AM"/>
        </w:rPr>
        <w:t>սկզբունքով։</w:t>
      </w:r>
      <w:r w:rsidRPr="00513A86">
        <w:rPr>
          <w:rFonts w:ascii="GHEA Grapalat" w:hAnsi="GHEA Grapalat" w:cs="Sylfaen"/>
          <w:szCs w:val="24"/>
        </w:rPr>
        <w:t xml:space="preserve"> </w:t>
      </w:r>
      <w:r w:rsidRPr="00513A86">
        <w:rPr>
          <w:rFonts w:ascii="GHEA Grapalat" w:hAnsi="GHEA Grapalat" w:cs="Sylfaen"/>
          <w:szCs w:val="24"/>
          <w:lang w:val="ru-RU"/>
        </w:rPr>
        <w:t>Ընդ</w:t>
      </w:r>
      <w:r w:rsidRPr="00513A86">
        <w:rPr>
          <w:rFonts w:ascii="GHEA Grapalat" w:hAnsi="GHEA Grapalat" w:cs="Sylfaen"/>
          <w:szCs w:val="24"/>
        </w:rPr>
        <w:t xml:space="preserve"> </w:t>
      </w:r>
      <w:r w:rsidRPr="00513A86">
        <w:rPr>
          <w:rFonts w:ascii="GHEA Grapalat" w:hAnsi="GHEA Grapalat" w:cs="Sylfaen"/>
          <w:szCs w:val="24"/>
          <w:lang w:val="ru-RU"/>
        </w:rPr>
        <w:t>որում</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և</w:t>
      </w:r>
      <w:r w:rsidRPr="00513A86">
        <w:rPr>
          <w:rFonts w:ascii="GHEA Grapalat" w:hAnsi="GHEA Grapalat" w:cs="Sylfaen"/>
          <w:szCs w:val="24"/>
        </w:rPr>
        <w:t xml:space="preserve"> </w:t>
      </w:r>
      <w:r w:rsidRPr="00513A86">
        <w:rPr>
          <w:rFonts w:ascii="GHEA Grapalat" w:hAnsi="GHEA Grapalat" w:cs="Sylfaen"/>
          <w:szCs w:val="24"/>
          <w:lang w:val="en-US"/>
        </w:rPr>
        <w:t>հաջորդաբար</w:t>
      </w:r>
      <w:r w:rsidRPr="00513A86">
        <w:rPr>
          <w:rFonts w:ascii="GHEA Grapalat" w:hAnsi="GHEA Grapalat" w:cs="Sylfaen"/>
          <w:szCs w:val="24"/>
        </w:rPr>
        <w:t xml:space="preserve"> </w:t>
      </w:r>
      <w:r w:rsidRPr="00513A86">
        <w:rPr>
          <w:rFonts w:ascii="GHEA Grapalat" w:hAnsi="GHEA Grapalat" w:cs="Sylfaen"/>
          <w:szCs w:val="24"/>
          <w:lang w:val="en-US"/>
        </w:rPr>
        <w:t>տեղեր</w:t>
      </w:r>
      <w:r w:rsidRPr="00513A86">
        <w:rPr>
          <w:rFonts w:ascii="GHEA Grapalat" w:hAnsi="GHEA Grapalat" w:cs="Sylfaen"/>
          <w:szCs w:val="24"/>
        </w:rPr>
        <w:t xml:space="preserve"> </w:t>
      </w:r>
      <w:r w:rsidRPr="00513A86">
        <w:rPr>
          <w:rFonts w:ascii="GHEA Grapalat" w:hAnsi="GHEA Grapalat" w:cs="Sylfaen"/>
          <w:szCs w:val="24"/>
          <w:lang w:val="ru-RU"/>
        </w:rPr>
        <w:t>զբաղեցրած</w:t>
      </w:r>
      <w:r w:rsidRPr="00513A86">
        <w:rPr>
          <w:rFonts w:ascii="GHEA Grapalat" w:hAnsi="GHEA Grapalat" w:cs="Sylfaen"/>
          <w:szCs w:val="24"/>
        </w:rPr>
        <w:t xml:space="preserve"> </w:t>
      </w:r>
      <w:r w:rsidRPr="00513A86">
        <w:rPr>
          <w:rFonts w:ascii="GHEA Grapalat" w:hAnsi="GHEA Grapalat" w:cs="Sylfaen"/>
          <w:szCs w:val="24"/>
          <w:lang w:val="ru-RU"/>
        </w:rPr>
        <w:t>մասնակիցներին</w:t>
      </w:r>
      <w:r w:rsidRPr="00513A86">
        <w:rPr>
          <w:rFonts w:ascii="GHEA Grapalat" w:hAnsi="GHEA Grapalat" w:cs="Sylfaen"/>
          <w:szCs w:val="24"/>
        </w:rPr>
        <w:t xml:space="preserve"> </w:t>
      </w:r>
      <w:r w:rsidRPr="00513A86">
        <w:rPr>
          <w:rFonts w:ascii="GHEA Grapalat" w:hAnsi="GHEA Grapalat" w:cs="Sylfaen"/>
          <w:szCs w:val="24"/>
          <w:lang w:val="ru-RU"/>
        </w:rPr>
        <w:t>որոշելիս</w:t>
      </w:r>
      <w:r w:rsidRPr="00513A86">
        <w:rPr>
          <w:rFonts w:ascii="GHEA Grapalat" w:hAnsi="GHEA Grapalat" w:cs="Sylfaen"/>
          <w:szCs w:val="24"/>
        </w:rPr>
        <w:t xml:space="preserve"> </w:t>
      </w:r>
      <w:r w:rsidRPr="00513A86">
        <w:rPr>
          <w:rFonts w:ascii="GHEA Grapalat" w:hAnsi="GHEA Grapalat" w:cs="Sylfaen"/>
          <w:szCs w:val="24"/>
          <w:lang w:val="ru-RU"/>
        </w:rPr>
        <w:t>գնային</w:t>
      </w:r>
      <w:r w:rsidRPr="00513A86">
        <w:rPr>
          <w:rFonts w:ascii="GHEA Grapalat" w:hAnsi="GHEA Grapalat" w:cs="Sylfaen"/>
          <w:szCs w:val="24"/>
        </w:rPr>
        <w:t xml:space="preserve"> </w:t>
      </w:r>
      <w:r w:rsidRPr="00513A86">
        <w:rPr>
          <w:rFonts w:ascii="GHEA Grapalat" w:hAnsi="GHEA Grapalat" w:cs="Sylfaen"/>
          <w:szCs w:val="24"/>
          <w:lang w:val="ru-RU"/>
        </w:rPr>
        <w:t>առաջարկների</w:t>
      </w:r>
      <w:r w:rsidRPr="00513A86">
        <w:rPr>
          <w:rFonts w:ascii="GHEA Grapalat" w:hAnsi="GHEA Grapalat" w:cs="Sylfaen"/>
          <w:szCs w:val="24"/>
        </w:rPr>
        <w:t xml:space="preserve"> գնահատումը և </w:t>
      </w:r>
      <w:r w:rsidRPr="00513A86">
        <w:rPr>
          <w:rFonts w:ascii="GHEA Grapalat" w:hAnsi="GHEA Grapalat" w:cs="Sylfaen"/>
          <w:szCs w:val="24"/>
          <w:lang w:val="ru-RU"/>
        </w:rPr>
        <w:t>համեմատումն</w:t>
      </w:r>
      <w:r w:rsidRPr="00513A86">
        <w:rPr>
          <w:rFonts w:ascii="GHEA Grapalat" w:hAnsi="GHEA Grapalat" w:cs="Sylfaen"/>
          <w:szCs w:val="24"/>
        </w:rPr>
        <w:t xml:space="preserve"> </w:t>
      </w:r>
      <w:r w:rsidRPr="00513A86">
        <w:rPr>
          <w:rFonts w:ascii="GHEA Grapalat" w:hAnsi="GHEA Grapalat" w:cs="Sylfaen"/>
          <w:szCs w:val="24"/>
          <w:lang w:val="ru-RU"/>
        </w:rPr>
        <w:t>իրականացվում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առանց</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1-ին </w:t>
      </w:r>
      <w:r w:rsidRPr="00513A86">
        <w:rPr>
          <w:rFonts w:ascii="GHEA Grapalat" w:hAnsi="GHEA Grapalat" w:cs="Sylfaen"/>
          <w:szCs w:val="24"/>
          <w:lang w:val="ru-RU"/>
        </w:rPr>
        <w:t>մասի</w:t>
      </w:r>
      <w:r w:rsidRPr="00513A86">
        <w:rPr>
          <w:rFonts w:ascii="GHEA Grapalat" w:hAnsi="GHEA Grapalat" w:cs="Sylfaen"/>
          <w:szCs w:val="24"/>
        </w:rPr>
        <w:t xml:space="preserve"> 5.2-րդ </w:t>
      </w:r>
      <w:r w:rsidRPr="00513A86">
        <w:rPr>
          <w:rFonts w:ascii="GHEA Grapalat" w:hAnsi="GHEA Grapalat" w:cs="Sylfaen"/>
          <w:szCs w:val="24"/>
          <w:lang w:val="ru-RU"/>
        </w:rPr>
        <w:t>կետում</w:t>
      </w:r>
      <w:r w:rsidRPr="00513A86">
        <w:rPr>
          <w:rFonts w:ascii="GHEA Grapalat" w:hAnsi="GHEA Grapalat" w:cs="Sylfaen"/>
          <w:szCs w:val="24"/>
        </w:rPr>
        <w:t xml:space="preserve"> </w:t>
      </w:r>
      <w:r w:rsidRPr="00513A86">
        <w:rPr>
          <w:rFonts w:ascii="GHEA Grapalat" w:hAnsi="GHEA Grapalat" w:cs="Sylfaen"/>
          <w:szCs w:val="24"/>
          <w:lang w:val="ru-RU"/>
        </w:rPr>
        <w:t>նշված</w:t>
      </w:r>
      <w:r w:rsidRPr="00513A86">
        <w:rPr>
          <w:rFonts w:ascii="GHEA Grapalat" w:hAnsi="GHEA Grapalat" w:cs="Sylfaen"/>
          <w:szCs w:val="24"/>
        </w:rPr>
        <w:t xml:space="preserve"> </w:t>
      </w:r>
      <w:r w:rsidRPr="00513A86">
        <w:rPr>
          <w:rFonts w:ascii="GHEA Grapalat" w:hAnsi="GHEA Grapalat" w:cs="Sylfaen"/>
          <w:szCs w:val="24"/>
          <w:lang w:val="ru-RU"/>
        </w:rPr>
        <w:t>հարկի</w:t>
      </w:r>
      <w:r w:rsidRPr="00513A86">
        <w:rPr>
          <w:rFonts w:ascii="GHEA Grapalat" w:hAnsi="GHEA Grapalat" w:cs="Sylfaen"/>
          <w:szCs w:val="24"/>
        </w:rPr>
        <w:t xml:space="preserve"> </w:t>
      </w:r>
      <w:r w:rsidRPr="00513A86">
        <w:rPr>
          <w:rFonts w:ascii="GHEA Grapalat" w:hAnsi="GHEA Grapalat" w:cs="Sylfaen"/>
          <w:szCs w:val="24"/>
          <w:lang w:val="ru-RU"/>
        </w:rPr>
        <w:t>գումարի</w:t>
      </w:r>
      <w:r w:rsidRPr="00513A86">
        <w:rPr>
          <w:rFonts w:ascii="GHEA Grapalat" w:hAnsi="GHEA Grapalat" w:cs="Sylfaen"/>
          <w:szCs w:val="24"/>
        </w:rPr>
        <w:t xml:space="preserve"> </w:t>
      </w:r>
      <w:r w:rsidRPr="00513A86">
        <w:rPr>
          <w:rFonts w:ascii="GHEA Grapalat" w:hAnsi="GHEA Grapalat" w:cs="Sylfaen"/>
          <w:szCs w:val="24"/>
          <w:lang w:val="ru-RU"/>
        </w:rPr>
        <w:t>հաշվարկման</w:t>
      </w:r>
      <w:r w:rsidRPr="00513A86">
        <w:rPr>
          <w:rFonts w:ascii="GHEA Grapalat" w:hAnsi="GHEA Grapalat" w:cs="Sylfaen"/>
          <w:lang w:val="hy-AM"/>
        </w:rPr>
        <w:t>:</w:t>
      </w:r>
    </w:p>
    <w:p w:rsidR="00B10987" w:rsidRPr="00513A86" w:rsidRDefault="00B10987" w:rsidP="00B10987">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8.4 </w:t>
      </w:r>
      <w:r w:rsidRPr="00513A86">
        <w:rPr>
          <w:rFonts w:ascii="GHEA Grapalat" w:hAnsi="GHEA Grapalat" w:cs="Sylfaen"/>
          <w:i w:val="0"/>
          <w:szCs w:val="24"/>
          <w:lang w:val="hy-AM"/>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հայտում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անհամապատասխանություն</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տեղ</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գտել</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թվերով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հիմք</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ընդունվում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երկու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արժույթներով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համեմատվում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Հայաստանի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Հանրապետության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դրամով</w:t>
      </w:r>
      <w:r w:rsidRPr="00513A86">
        <w:rPr>
          <w:rFonts w:ascii="GHEA Grapalat" w:hAnsi="GHEA Grapalat" w:cs="Sylfaen"/>
          <w:i w:val="0"/>
          <w:szCs w:val="24"/>
          <w:lang w:val="af-ZA"/>
        </w:rPr>
        <w:t xml:space="preserve">` </w:t>
      </w:r>
      <w:r w:rsidRPr="00513A86">
        <w:rPr>
          <w:rFonts w:ascii="GHEA Grapalat" w:hAnsi="GHEA Grapalat" w:cs="Sylfaen"/>
          <w:i w:val="0"/>
          <w:lang w:val="af-ZA"/>
        </w:rPr>
        <w:t>ՀՀ կենտրոնական բանկի կողմից տվյալ օրվա սահմանած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փոխարժեքով։</w:t>
      </w:r>
      <w:r w:rsidRPr="00513A86">
        <w:rPr>
          <w:rFonts w:ascii="GHEA Grapalat" w:hAnsi="GHEA Grapalat" w:cs="Sylfaen"/>
          <w:i w:val="0"/>
          <w:szCs w:val="24"/>
          <w:lang w:val="af-ZA"/>
        </w:rPr>
        <w:t xml:space="preserve"> </w:t>
      </w:r>
    </w:p>
    <w:p w:rsidR="00B10987" w:rsidRPr="00513A86" w:rsidRDefault="00B10987" w:rsidP="00B10987">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8.5 Հ</w:t>
      </w:r>
      <w:r w:rsidRPr="00513A86">
        <w:rPr>
          <w:rFonts w:ascii="GHEA Grapalat" w:hAnsi="GHEA Grapalat" w:cs="Sylfaen"/>
          <w:i w:val="0"/>
          <w:szCs w:val="24"/>
          <w:lang w:val="ru-RU"/>
        </w:rPr>
        <w:t>անձնաժողովի</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պ</w:t>
      </w:r>
      <w:r w:rsidRPr="00513A86">
        <w:rPr>
          <w:rFonts w:ascii="GHEA Grapalat" w:hAnsi="GHEA Grapalat" w:cs="Sylfaen"/>
          <w:i w:val="0"/>
          <w:szCs w:val="24"/>
          <w:lang w:val="ru-RU"/>
        </w:rPr>
        <w:t>ատվիրատուի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արգելվում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բացառությամբ</w:t>
      </w:r>
      <w:r w:rsidRPr="00513A86">
        <w:rPr>
          <w:rFonts w:ascii="GHEA Grapalat" w:hAnsi="GHEA Grapalat" w:cs="Sylfaen"/>
          <w:i w:val="0"/>
          <w:szCs w:val="24"/>
          <w:lang w:val="af-ZA"/>
        </w:rPr>
        <w:t>`</w:t>
      </w:r>
    </w:p>
    <w:p w:rsidR="00B10987" w:rsidRPr="00513A86" w:rsidRDefault="00B10987" w:rsidP="00B10987">
      <w:pPr>
        <w:pStyle w:val="a3"/>
        <w:spacing w:line="240" w:lineRule="auto"/>
        <w:rPr>
          <w:rFonts w:ascii="GHEA Grapalat" w:hAnsi="GHEA Grapalat" w:cs="Sylfaen"/>
          <w:i w:val="0"/>
          <w:szCs w:val="24"/>
          <w:lang w:val="af-ZA"/>
        </w:rPr>
      </w:pPr>
      <w:r w:rsidRPr="00513A86">
        <w:rPr>
          <w:rFonts w:ascii="GHEA Grapalat" w:hAnsi="GHEA Grapalat" w:cs="Sylfaen"/>
          <w:i w:val="0"/>
          <w:szCs w:val="24"/>
          <w:lang w:val="af-ZA"/>
        </w:rPr>
        <w:t xml:space="preserve">1) </w:t>
      </w:r>
      <w:r w:rsidRPr="00513A86">
        <w:rPr>
          <w:rFonts w:ascii="GHEA Grapalat" w:hAnsi="GHEA Grapalat" w:cs="Sylfaen"/>
          <w:i w:val="0"/>
          <w:szCs w:val="24"/>
          <w:lang w:val="ru-RU"/>
        </w:rPr>
        <w:t>երբ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ընթացակարգին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արդյունքում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նվազագույն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հավասարության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դեպքում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ոչ</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բավարարող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գերազանցում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այդ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կատարելու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հրավերի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մասի</w:t>
      </w:r>
      <w:r w:rsidRPr="00513A86">
        <w:rPr>
          <w:rFonts w:ascii="GHEA Grapalat" w:hAnsi="GHEA Grapalat" w:cs="Sylfaen"/>
          <w:i w:val="0"/>
          <w:szCs w:val="24"/>
          <w:lang w:val="af-ZA"/>
        </w:rPr>
        <w:t xml:space="preserve"> 8.1 </w:t>
      </w:r>
      <w:r w:rsidRPr="00513A86">
        <w:rPr>
          <w:rFonts w:ascii="GHEA Grapalat" w:hAnsi="GHEA Grapalat" w:cs="Sylfaen"/>
          <w:i w:val="0"/>
          <w:szCs w:val="24"/>
          <w:lang w:val="en-US"/>
        </w:rPr>
        <w:t>կետի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ենթակետով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ֆինանսական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միջոցները։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նվազեցմանը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վճարման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իսկ</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միաժամանակյա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w:t>
      </w:r>
    </w:p>
    <w:p w:rsidR="00B10987" w:rsidRPr="00513A86" w:rsidDel="00992C40"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Օրենքով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դեպքերի։</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8.6 Հ</w:t>
      </w:r>
      <w:r w:rsidRPr="00513A86">
        <w:rPr>
          <w:rFonts w:ascii="GHEA Grapalat" w:hAnsi="GHEA Grapalat" w:cs="Sylfaen"/>
          <w:sz w:val="20"/>
          <w:szCs w:val="24"/>
          <w:lang w:val="ru-RU" w:eastAsia="en-US"/>
        </w:rPr>
        <w:t>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w:t>
      </w:r>
      <w:r w:rsidRPr="00513A86">
        <w:rPr>
          <w:rFonts w:ascii="GHEA Grapalat" w:hAnsi="GHEA Grapalat" w:cs="Sylfaen"/>
          <w:sz w:val="20"/>
          <w:szCs w:val="24"/>
          <w:lang w:val="ru-RU" w:eastAsia="en-US"/>
        </w:rPr>
        <w:t>ասնակիցներից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lastRenderedPageBreak/>
        <w:t>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ru-RU" w:eastAsia="en-US"/>
        </w:rPr>
        <w:t>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լիազորություն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ունեցող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ներկայացուցիչները</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կասեցվում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ձևով</w:t>
      </w:r>
      <w:r w:rsidRPr="00513A86">
        <w:rPr>
          <w:rFonts w:ascii="GHEA Grapalat" w:hAnsi="GHEA Grapalat"/>
          <w:sz w:val="24"/>
          <w:szCs w:val="24"/>
          <w:lang w:val="hy-AM"/>
        </w:rPr>
        <w:t xml:space="preserve"> </w:t>
      </w:r>
      <w:r w:rsidRPr="00513A86">
        <w:rPr>
          <w:rFonts w:ascii="GHEA Grapalat" w:hAnsi="GHEA Grapalat" w:cs="Sylfaen"/>
          <w:sz w:val="20"/>
          <w:szCs w:val="24"/>
          <w:lang w:val="ru-RU" w:eastAsia="en-US"/>
        </w:rPr>
        <w:t>միաժամանակ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շուրջ</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ժամի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վայրի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մասին</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գ</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ուղարկվելու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երկրորդ</w:t>
      </w:r>
      <w:r w:rsidRPr="00513A86">
        <w:rPr>
          <w:rFonts w:ascii="GHEA Grapalat" w:hAnsi="GHEA Grapalat" w:cs="Sylfaen"/>
          <w:sz w:val="20"/>
          <w:szCs w:val="24"/>
          <w:lang w:val="af-ZA" w:eastAsia="en-US"/>
        </w:rPr>
        <w:t xml:space="preserve"> և ոչ ուշ, քան տասներորդ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օրը</w:t>
      </w:r>
      <w:r w:rsidRPr="00513A86">
        <w:rPr>
          <w:rFonts w:ascii="GHEA Grapalat" w:hAnsi="GHEA Grapalat" w:cs="Sylfaen"/>
          <w:sz w:val="20"/>
          <w:szCs w:val="24"/>
          <w:lang w:val="af-ZA" w:eastAsia="en-US"/>
        </w:rPr>
        <w:t xml:space="preserve">, </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յուրաքանչյուր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w:t>
      </w:r>
      <w:r w:rsidRPr="00513A86">
        <w:rPr>
          <w:rFonts w:ascii="GHEA Grapalat" w:hAnsi="GHEA Grapalat" w:cs="Sylfaen"/>
          <w:sz w:val="20"/>
          <w:szCs w:val="24"/>
          <w:lang w:val="ru-RU" w:eastAsia="en-US"/>
        </w:rPr>
        <w:t>սնակցի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տվյալ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հրապարակվում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մյուս</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ավարտը</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վերանայել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ըստ</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որոնց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այդ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կատարելու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հատկացված  </w:t>
      </w:r>
      <w:r w:rsidRPr="00513A86">
        <w:rPr>
          <w:rFonts w:ascii="GHEA Grapalat" w:hAnsi="GHEA Grapalat" w:cs="Sylfaen"/>
          <w:sz w:val="20"/>
          <w:szCs w:val="24"/>
          <w:lang w:val="ru-RU" w:eastAsia="en-US"/>
        </w:rPr>
        <w:t>ֆինանսական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միջոցների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չափը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զ</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Օրենքի</w:t>
      </w:r>
      <w:r w:rsidRPr="00513A86">
        <w:rPr>
          <w:rFonts w:ascii="GHEA Grapalat" w:hAnsi="GHEA Grapalat" w:cs="Sylfaen"/>
          <w:sz w:val="20"/>
          <w:szCs w:val="24"/>
          <w:lang w:val="af-ZA" w:eastAsia="en-US"/>
        </w:rPr>
        <w:t xml:space="preserve"> 37-</w:t>
      </w:r>
      <w:r w:rsidRPr="00513A86">
        <w:rPr>
          <w:rFonts w:ascii="GHEA Grapalat" w:hAnsi="GHEA Grapalat" w:cs="Sylfaen"/>
          <w:sz w:val="20"/>
          <w:szCs w:val="24"/>
          <w:lang w:val="ru-RU"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հոդվածի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հիման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չկայացած</w:t>
      </w:r>
      <w:r w:rsidRPr="00513A86">
        <w:rPr>
          <w:rFonts w:ascii="GHEA Grapalat" w:hAnsi="GHEA Grapalat" w:cs="Sylfaen"/>
          <w:sz w:val="20"/>
          <w:szCs w:val="24"/>
          <w:lang w:val="af-ZA" w:eastAsia="en-US"/>
        </w:rPr>
        <w:t xml:space="preserve">: </w:t>
      </w:r>
    </w:p>
    <w:p w:rsidR="00B10987" w:rsidRPr="00513A86" w:rsidRDefault="00B10987" w:rsidP="00B10987">
      <w:pPr>
        <w:ind w:firstLine="708"/>
        <w:jc w:val="both"/>
        <w:rPr>
          <w:rFonts w:ascii="GHEA Grapalat" w:hAnsi="GHEA Grapalat"/>
          <w:sz w:val="20"/>
          <w:szCs w:val="20"/>
          <w:lang w:val="hy-AM"/>
        </w:rPr>
      </w:pPr>
      <w:r w:rsidRPr="00513A86">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13A86">
        <w:rPr>
          <w:rFonts w:ascii="GHEA Grapalat" w:hAnsi="GHEA Grapalat"/>
          <w:sz w:val="20"/>
          <w:szCs w:val="20"/>
          <w:lang w:val="hy-AM"/>
        </w:rPr>
        <w:t>ամբողջական նկարագիրը</w:t>
      </w:r>
      <w:r w:rsidRPr="00513A86">
        <w:rPr>
          <w:rFonts w:ascii="GHEA Grapalat" w:hAnsi="GHEA Grapalat"/>
          <w:sz w:val="20"/>
          <w:szCs w:val="20"/>
          <w:lang w:val="af-ZA"/>
        </w:rPr>
        <w:t xml:space="preserve"> պարունակող փաստաթղթի (փաստաթղթերի)</w:t>
      </w:r>
      <w:r w:rsidRPr="00513A86">
        <w:rPr>
          <w:rFonts w:ascii="GHEA Grapalat" w:hAnsi="GHEA Grapalat"/>
          <w:lang w:val="af-ZA"/>
        </w:rPr>
        <w:t xml:space="preserve"> </w:t>
      </w:r>
      <w:r w:rsidRPr="00513A86">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13A86">
        <w:rPr>
          <w:rFonts w:ascii="GHEA Grapalat" w:hAnsi="GHEA Grapalat"/>
          <w:sz w:val="20"/>
          <w:szCs w:val="20"/>
          <w:lang w:val="hy-AM"/>
        </w:rPr>
        <w:t xml:space="preserve"> </w:t>
      </w:r>
      <w:r w:rsidRPr="00513A86">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13A86">
        <w:rPr>
          <w:rFonts w:ascii="GHEA Grapalat" w:hAnsi="GHEA Grapalat"/>
          <w:sz w:val="20"/>
          <w:szCs w:val="20"/>
          <w:lang w:val="hy-AM"/>
        </w:rPr>
        <w:t>:</w:t>
      </w:r>
    </w:p>
    <w:p w:rsidR="00B10987" w:rsidRPr="00513A86" w:rsidRDefault="00B10987" w:rsidP="00B10987">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8.8 Եթե հայտերի բացման նիստի 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իրականացված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գնահատման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արդյուն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hy-AM" w:eastAsia="en-US"/>
        </w:rPr>
        <w:t>քում</w:t>
      </w:r>
      <w:r w:rsidRPr="00513A86">
        <w:rPr>
          <w:rFonts w:ascii="GHEA Grapalat" w:hAnsi="GHEA Grapalat" w:cs="Sylfaen"/>
          <w:sz w:val="20"/>
          <w:szCs w:val="24"/>
          <w:lang w:val="af-ZA" w:eastAsia="en-US"/>
        </w:rPr>
        <w:t xml:space="preserve"> մասնակցի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արձանագրվում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բացառությամբ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դեպքերի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երբ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բացակայում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ներկայացված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իսկ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մասին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եղանակով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տեղեկացնում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hy-AM" w:eastAsia="en-US"/>
        </w:rPr>
        <w:t>ասնակցին՝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ավարտը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շտկել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անհամապատասխանությունը</w:t>
      </w:r>
      <w:r w:rsidRPr="00513A86">
        <w:rPr>
          <w:rFonts w:ascii="GHEA Grapalat" w:hAnsi="GHEA Grapalat" w:cs="Sylfaen"/>
          <w:sz w:val="20"/>
          <w:szCs w:val="24"/>
          <w:lang w:val="af-ZA" w:eastAsia="en-US"/>
        </w:rPr>
        <w:t xml:space="preserve">:   </w:t>
      </w:r>
    </w:p>
    <w:p w:rsidR="00B10987" w:rsidRPr="00513A86" w:rsidRDefault="00B10987" w:rsidP="00B10987">
      <w:pPr>
        <w:pStyle w:val="norm"/>
        <w:spacing w:line="240" w:lineRule="auto"/>
        <w:ind w:firstLine="567"/>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8.9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հրավերի</w:t>
      </w:r>
      <w:r w:rsidRPr="00513A86">
        <w:rPr>
          <w:rFonts w:ascii="GHEA Grapalat" w:hAnsi="GHEA Grapalat" w:cs="Sylfaen"/>
          <w:sz w:val="20"/>
          <w:szCs w:val="24"/>
          <w:lang w:val="af-ZA" w:eastAsia="en-US"/>
        </w:rPr>
        <w:t xml:space="preserve"> 8.8-</w:t>
      </w:r>
      <w:r w:rsidRPr="00513A86">
        <w:rPr>
          <w:rFonts w:ascii="GHEA Grapalat" w:hAnsi="GHEA Grapalat" w:cs="Sylfaen"/>
          <w:sz w:val="20"/>
          <w:szCs w:val="24"/>
          <w:lang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կետով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ժամկետում</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շտկում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արձանագրված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անհամապատասխանությունը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վերջինիս</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մերժվում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p>
    <w:p w:rsidR="00B10987" w:rsidRPr="00513A86" w:rsidRDefault="00B10987" w:rsidP="00B10987">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0 </w:t>
      </w:r>
      <w:r w:rsidRPr="00513A86">
        <w:rPr>
          <w:rFonts w:ascii="GHEA Grapalat" w:hAnsi="GHEA Grapalat" w:cs="Sylfaen"/>
          <w:szCs w:val="24"/>
          <w:lang w:val="en-US"/>
        </w:rPr>
        <w:t>Հ</w:t>
      </w:r>
      <w:r w:rsidRPr="00513A86">
        <w:rPr>
          <w:rFonts w:ascii="GHEA Grapalat" w:hAnsi="GHEA Grapalat" w:cs="Sylfaen"/>
          <w:szCs w:val="24"/>
          <w:lang w:val="ru-RU"/>
        </w:rPr>
        <w:t>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աշխատանքներին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w:t>
      </w:r>
      <w:r w:rsidRPr="00513A86">
        <w:rPr>
          <w:rFonts w:ascii="GHEA Grapalat" w:hAnsi="GHEA Grapalat" w:cs="Sylfaen"/>
          <w:szCs w:val="24"/>
          <w:lang w:val="en-US"/>
        </w:rPr>
        <w:t>ում</w:t>
      </w:r>
      <w:r w:rsidRPr="00513A86">
        <w:rPr>
          <w:rFonts w:ascii="GHEA Grapalat" w:hAnsi="GHEA Grapalat" w:cs="Sylfaen"/>
          <w:szCs w:val="24"/>
        </w:rPr>
        <w:t xml:space="preserve"> </w:t>
      </w:r>
      <w:r w:rsidRPr="00513A86">
        <w:rPr>
          <w:rFonts w:ascii="GHEA Grapalat" w:hAnsi="GHEA Grapalat" w:cs="Sylfaen"/>
          <w:szCs w:val="24"/>
          <w:lang w:val="ru-RU"/>
        </w:rPr>
        <w:t>պարզվում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վերջիններիս</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իրենց</w:t>
      </w:r>
      <w:r w:rsidRPr="00513A86">
        <w:rPr>
          <w:rFonts w:ascii="GHEA Grapalat" w:hAnsi="GHEA Grapalat" w:cs="Sylfaen"/>
          <w:szCs w:val="24"/>
        </w:rPr>
        <w:t xml:space="preserve"> </w:t>
      </w:r>
      <w:r w:rsidRPr="00513A86">
        <w:rPr>
          <w:rFonts w:ascii="GHEA Grapalat" w:hAnsi="GHEA Grapalat" w:cs="Sylfaen"/>
          <w:szCs w:val="24"/>
          <w:lang w:val="ru-RU"/>
        </w:rPr>
        <w:t>մերձավոր</w:t>
      </w:r>
      <w:r w:rsidRPr="00513A86">
        <w:rPr>
          <w:rFonts w:ascii="GHEA Grapalat" w:hAnsi="GHEA Grapalat" w:cs="Sylfaen"/>
          <w:szCs w:val="24"/>
        </w:rPr>
        <w:t xml:space="preserve"> </w:t>
      </w:r>
      <w:r w:rsidRPr="00513A86">
        <w:rPr>
          <w:rFonts w:ascii="GHEA Grapalat" w:hAnsi="GHEA Grapalat" w:cs="Sylfaen"/>
          <w:szCs w:val="24"/>
          <w:lang w:val="ru-RU"/>
        </w:rPr>
        <w:t>ազգակցությամբ</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խնամիությամբ</w:t>
      </w:r>
      <w:r w:rsidRPr="00513A86">
        <w:rPr>
          <w:rFonts w:ascii="GHEA Grapalat" w:hAnsi="GHEA Grapalat" w:cs="Sylfaen"/>
          <w:szCs w:val="24"/>
        </w:rPr>
        <w:t xml:space="preserve"> </w:t>
      </w:r>
      <w:r w:rsidRPr="00513A86">
        <w:rPr>
          <w:rFonts w:ascii="GHEA Grapalat" w:hAnsi="GHEA Grapalat" w:cs="Sylfaen"/>
          <w:szCs w:val="24"/>
          <w:lang w:val="ru-RU"/>
        </w:rPr>
        <w:t>կապված</w:t>
      </w:r>
      <w:r w:rsidRPr="00513A86">
        <w:rPr>
          <w:rFonts w:ascii="GHEA Grapalat" w:hAnsi="GHEA Grapalat" w:cs="Sylfaen"/>
          <w:szCs w:val="24"/>
        </w:rPr>
        <w:t xml:space="preserve"> </w:t>
      </w:r>
      <w:r w:rsidRPr="00513A86">
        <w:rPr>
          <w:rFonts w:ascii="GHEA Grapalat" w:hAnsi="GHEA Grapalat" w:cs="Sylfaen"/>
          <w:szCs w:val="24"/>
          <w:lang w:val="ru-RU"/>
        </w:rPr>
        <w:t>անձը</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ամուսին</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նաև</w:t>
      </w:r>
      <w:r w:rsidRPr="00513A86">
        <w:rPr>
          <w:rFonts w:ascii="GHEA Grapalat" w:hAnsi="GHEA Grapalat" w:cs="Sylfaen"/>
          <w:szCs w:val="24"/>
        </w:rPr>
        <w:t xml:space="preserve"> </w:t>
      </w:r>
      <w:r w:rsidRPr="00513A86">
        <w:rPr>
          <w:rFonts w:ascii="GHEA Grapalat" w:hAnsi="GHEA Grapalat" w:cs="Sylfaen"/>
          <w:szCs w:val="24"/>
          <w:lang w:val="ru-RU"/>
        </w:rPr>
        <w:t>ամուսնու</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այդ</w:t>
      </w:r>
      <w:r w:rsidRPr="00513A86">
        <w:rPr>
          <w:rFonts w:ascii="GHEA Grapalat" w:hAnsi="GHEA Grapalat" w:cs="Sylfaen"/>
          <w:szCs w:val="24"/>
        </w:rPr>
        <w:t xml:space="preserve"> </w:t>
      </w:r>
      <w:r w:rsidRPr="00513A86">
        <w:rPr>
          <w:rFonts w:ascii="GHEA Grapalat" w:hAnsi="GHEA Grapalat" w:cs="Sylfaen"/>
          <w:szCs w:val="24"/>
          <w:lang w:val="ru-RU"/>
        </w:rPr>
        <w:t>անձի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մասնակցելու</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ներկայացրել</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առկա</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en-US"/>
        </w:rPr>
        <w:t>կետ</w:t>
      </w:r>
      <w:r w:rsidRPr="00513A86">
        <w:rPr>
          <w:rFonts w:ascii="GHEA Grapalat" w:hAnsi="GHEA Grapalat" w:cs="Sylfaen"/>
          <w:szCs w:val="24"/>
          <w:lang w:val="ru-RU"/>
        </w:rPr>
        <w:t>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պայմանը</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նիստից</w:t>
      </w:r>
      <w:r w:rsidRPr="00513A86">
        <w:rPr>
          <w:rFonts w:ascii="GHEA Grapalat" w:hAnsi="GHEA Grapalat" w:cs="Sylfaen"/>
          <w:szCs w:val="24"/>
        </w:rPr>
        <w:t xml:space="preserve"> </w:t>
      </w:r>
      <w:r w:rsidRPr="00513A86">
        <w:rPr>
          <w:rFonts w:ascii="GHEA Grapalat" w:hAnsi="GHEA Grapalat" w:cs="Sylfaen"/>
          <w:szCs w:val="24"/>
          <w:lang w:val="ru-RU"/>
        </w:rPr>
        <w:t>անմիջապես</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առնչությամբ</w:t>
      </w:r>
      <w:r w:rsidRPr="00513A86">
        <w:rPr>
          <w:rFonts w:ascii="GHEA Grapalat" w:hAnsi="GHEA Grapalat" w:cs="Sylfaen"/>
          <w:szCs w:val="24"/>
        </w:rPr>
        <w:t xml:space="preserve"> </w:t>
      </w:r>
      <w:r w:rsidRPr="00513A86">
        <w:rPr>
          <w:rFonts w:ascii="GHEA Grapalat" w:hAnsi="GHEA Grapalat" w:cs="Sylfaen"/>
          <w:szCs w:val="24"/>
          <w:lang w:val="ru-RU"/>
        </w:rPr>
        <w:t>շահերի</w:t>
      </w:r>
      <w:r w:rsidRPr="00513A86">
        <w:rPr>
          <w:rFonts w:ascii="GHEA Grapalat" w:hAnsi="GHEA Grapalat" w:cs="Sylfaen"/>
          <w:szCs w:val="24"/>
        </w:rPr>
        <w:t xml:space="preserve"> </w:t>
      </w:r>
      <w:r w:rsidRPr="00513A86">
        <w:rPr>
          <w:rFonts w:ascii="GHEA Grapalat" w:hAnsi="GHEA Grapalat" w:cs="Sylfaen"/>
          <w:szCs w:val="24"/>
          <w:lang w:val="ru-RU"/>
        </w:rPr>
        <w:t>բախում</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ինքնաբացարկ</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հայտնում</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ընթացակարգից</w:t>
      </w:r>
      <w:r w:rsidRPr="00513A86">
        <w:rPr>
          <w:rFonts w:ascii="GHEA Grapalat" w:hAnsi="GHEA Grapalat" w:cs="Sylfaen"/>
          <w:szCs w:val="24"/>
        </w:rPr>
        <w:t xml:space="preserve">: </w:t>
      </w:r>
    </w:p>
    <w:p w:rsidR="00B10987" w:rsidRPr="00513A86" w:rsidRDefault="00B10987" w:rsidP="00B10987">
      <w:pPr>
        <w:pStyle w:val="23"/>
        <w:spacing w:line="240" w:lineRule="auto"/>
        <w:ind w:firstLine="567"/>
        <w:rPr>
          <w:rFonts w:ascii="GHEA Grapalat" w:hAnsi="GHEA Grapalat" w:cs="Sylfaen"/>
          <w:lang w:val="hy-AM"/>
        </w:rPr>
      </w:pPr>
      <w:r w:rsidRPr="00513A86">
        <w:rPr>
          <w:rFonts w:ascii="GHEA Grapalat" w:hAnsi="GHEA Grapalat" w:cs="Sylfaen"/>
          <w:szCs w:val="24"/>
          <w:lang w:val="hy-AM"/>
        </w:rPr>
        <w:t xml:space="preserve">8.11 </w:t>
      </w:r>
      <w:r w:rsidRPr="00513A86">
        <w:rPr>
          <w:rFonts w:ascii="GHEA Grapalat" w:hAnsi="GHEA Grapalat" w:cs="Sylfaen"/>
          <w:szCs w:val="24"/>
          <w:lang w:val="es-ES"/>
        </w:rPr>
        <w:t>Հայտերը բացվելուց հետո կազմվում է արձանագրություն`</w:t>
      </w:r>
      <w:r w:rsidRPr="00513A86">
        <w:rPr>
          <w:rFonts w:ascii="GHEA Grapalat" w:hAnsi="GHEA Grapalat" w:cs="Sylfaen"/>
        </w:rPr>
        <w:t xml:space="preserve"> գնումների մասին ՀՀ օրենսդրությամբ սահմանված կարգով</w:t>
      </w:r>
      <w:r w:rsidRPr="00513A86">
        <w:rPr>
          <w:rFonts w:ascii="GHEA Grapalat" w:hAnsi="GHEA Grapalat" w:cs="Sylfaen"/>
          <w:lang w:val="hy-AM"/>
        </w:rPr>
        <w:t>:</w:t>
      </w:r>
    </w:p>
    <w:p w:rsidR="00B10987" w:rsidRPr="00513A86" w:rsidRDefault="00B10987" w:rsidP="00B10987">
      <w:pPr>
        <w:pStyle w:val="23"/>
        <w:spacing w:line="240" w:lineRule="auto"/>
        <w:ind w:firstLine="567"/>
        <w:rPr>
          <w:rFonts w:ascii="GHEA Grapalat" w:hAnsi="GHEA Grapalat" w:cs="Sylfaen"/>
          <w:szCs w:val="24"/>
          <w:lang w:val="hy-AM"/>
        </w:rPr>
      </w:pPr>
      <w:r w:rsidRPr="00513A86">
        <w:rPr>
          <w:rFonts w:ascii="GHEA Grapalat" w:hAnsi="GHEA Grapalat" w:cs="Sylfaen"/>
          <w:szCs w:val="24"/>
          <w:lang w:val="hy-AM"/>
        </w:rPr>
        <w:t xml:space="preserve">8.12 </w:t>
      </w:r>
      <w:r w:rsidRPr="00513A86">
        <w:rPr>
          <w:rFonts w:ascii="GHEA Grapalat" w:hAnsi="GHEA Grapalat" w:cs="Sylfaen"/>
          <w:szCs w:val="24"/>
        </w:rPr>
        <w:t xml:space="preserve"> Հանձնաժողովի քարտուղարը հայտերի բացման նիստի ավարտին հաջորդող աշխատանքային օրը` </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513A86">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13A86">
        <w:rPr>
          <w:rFonts w:ascii="GHEA Grapalat" w:hAnsi="GHEA Grapalat" w:cs="Sylfaen"/>
        </w:rPr>
        <w:t xml:space="preserve">է </w:t>
      </w:r>
      <w:hyperlink r:id="rId7" w:history="1">
        <w:r w:rsidRPr="00513A86">
          <w:rPr>
            <w:rStyle w:val="a9"/>
            <w:rFonts w:ascii="GHEA Grapalat" w:hAnsi="GHEA Grapalat"/>
            <w:color w:val="auto"/>
          </w:rPr>
          <w:t>Ashkhen_Papoyan@taxservice.am</w:t>
        </w:r>
      </w:hyperlink>
      <w:r w:rsidRPr="00513A86">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13A86">
          <w:rPr>
            <w:rStyle w:val="a9"/>
            <w:rFonts w:ascii="GHEA Grapalat" w:hAnsi="GHEA Grapalat"/>
            <w:color w:val="auto"/>
          </w:rPr>
          <w:t>Lusine_Ghahramanyan@taxservice.am</w:t>
        </w:r>
      </w:hyperlink>
      <w:r w:rsidRPr="00513A86">
        <w:rPr>
          <w:rFonts w:ascii="GHEA Grapalat" w:hAnsi="GHEA Grapalat" w:cs="Sylfaen"/>
        </w:rPr>
        <w:t xml:space="preserve"> և </w:t>
      </w:r>
      <w:hyperlink r:id="rId9" w:history="1">
        <w:r w:rsidRPr="00513A86">
          <w:rPr>
            <w:rFonts w:ascii="GHEA Grapalat" w:hAnsi="GHEA Grapalat"/>
          </w:rPr>
          <w:t>procurement@minfin.am</w:t>
        </w:r>
      </w:hyperlink>
      <w:r w:rsidRPr="00513A86">
        <w:rPr>
          <w:rFonts w:ascii="GHEA Grapalat" w:hAnsi="GHEA Grapalat" w:cs="Sylfaen"/>
        </w:rPr>
        <w:t xml:space="preserve"> էլեկտրոնային փոստի հասցեներին</w:t>
      </w:r>
      <w:r w:rsidRPr="00513A86">
        <w:rPr>
          <w:rStyle w:val="af6"/>
          <w:rFonts w:ascii="GHEA Grapalat" w:hAnsi="GHEA Grapalat" w:cs="Sylfaen"/>
        </w:rPr>
        <w:footnoteReference w:id="1"/>
      </w:r>
      <w:r w:rsidRPr="00513A86">
        <w:rPr>
          <w:rFonts w:ascii="GHEA Grapalat" w:hAnsi="GHEA Grapalat" w:cs="Sylfaen"/>
          <w:szCs w:val="24"/>
        </w:rPr>
        <w:t>.</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szCs w:val="20"/>
          <w:lang w:val="af-ZA"/>
        </w:rPr>
        <w:t>4)</w:t>
      </w:r>
      <w:r w:rsidRPr="00513A86">
        <w:rPr>
          <w:rFonts w:ascii="GHEA Grapalat" w:hAnsi="GHEA Grapalat" w:cs="Sylfaen"/>
          <w:lang w:val="af-ZA"/>
        </w:rPr>
        <w:t xml:space="preserve"> </w:t>
      </w:r>
      <w:r w:rsidRPr="00513A86">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8.2</w:t>
      </w:r>
      <w:r w:rsidRPr="00513A86">
        <w:rPr>
          <w:rFonts w:ascii="GHEA Grapalat" w:hAnsi="GHEA Grapalat" w:cs="Sylfaen"/>
          <w:sz w:val="20"/>
          <w:lang w:val="af-ZA"/>
        </w:rPr>
        <w:t>0</w:t>
      </w:r>
      <w:r w:rsidRPr="00513A86">
        <w:rPr>
          <w:rFonts w:ascii="GHEA Grapalat" w:hAnsi="GHEA Grapalat" w:cs="Sylfaen"/>
          <w:sz w:val="20"/>
          <w:lang w:val="hy-AM"/>
        </w:rPr>
        <w:t>-րդ կետերով սահմանված ընթացակարգը:</w:t>
      </w:r>
    </w:p>
    <w:p w:rsidR="00B10987" w:rsidRPr="00513A86" w:rsidRDefault="00B10987" w:rsidP="00B10987">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13</w:t>
      </w:r>
      <w:r w:rsidRPr="00513A86">
        <w:rPr>
          <w:rFonts w:ascii="GHEA Grapalat" w:hAnsi="GHEA Grapalat" w:cs="Sylfaen"/>
          <w:szCs w:val="24"/>
        </w:rPr>
        <w:t xml:space="preserve"> Առաջին տեղը զբաղեցրած մասնակիցը սույն հրավերի 8.</w:t>
      </w:r>
      <w:r w:rsidRPr="00513A86">
        <w:rPr>
          <w:rFonts w:ascii="GHEA Grapalat" w:hAnsi="GHEA Grapalat" w:cs="Sylfaen"/>
          <w:szCs w:val="24"/>
          <w:lang w:val="hy-AM"/>
        </w:rPr>
        <w:t>12</w:t>
      </w:r>
      <w:r w:rsidRPr="00513A86">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13A86">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10987" w:rsidRPr="00513A86" w:rsidRDefault="00B10987" w:rsidP="00B10987">
      <w:pPr>
        <w:ind w:firstLine="706"/>
        <w:jc w:val="both"/>
        <w:rPr>
          <w:rFonts w:ascii="GHEA Grapalat" w:hAnsi="GHEA Grapalat" w:cs="Sylfaen"/>
          <w:sz w:val="20"/>
          <w:lang w:val="hy-AM"/>
        </w:rPr>
      </w:pPr>
      <w:r w:rsidRPr="00513A86">
        <w:rPr>
          <w:rFonts w:ascii="GHEA Grapalat" w:hAnsi="GHEA Grapalat" w:cs="Sylfaen"/>
          <w:sz w:val="20"/>
          <w:lang w:val="af-ZA"/>
        </w:rPr>
        <w:t>8.</w:t>
      </w:r>
      <w:r w:rsidRPr="00513A86">
        <w:rPr>
          <w:rFonts w:ascii="GHEA Grapalat" w:hAnsi="GHEA Grapalat" w:cs="Sylfaen"/>
          <w:sz w:val="20"/>
          <w:lang w:val="hy-AM"/>
        </w:rPr>
        <w:t>14</w:t>
      </w:r>
      <w:r w:rsidRPr="00513A86">
        <w:rPr>
          <w:rFonts w:ascii="GHEA Grapalat" w:hAnsi="GHEA Grapalat" w:cs="Sylfaen"/>
          <w:sz w:val="20"/>
          <w:lang w:val="af-ZA"/>
        </w:rPr>
        <w:t xml:space="preserve"> </w:t>
      </w:r>
      <w:r w:rsidRPr="00513A86">
        <w:rPr>
          <w:rFonts w:ascii="GHEA Grapalat" w:hAnsi="GHEA Grapalat" w:cs="Sylfaen"/>
          <w:sz w:val="20"/>
          <w:lang w:val="hy-AM"/>
        </w:rPr>
        <w:t>Կոմիտեն</w:t>
      </w:r>
      <w:r w:rsidRPr="00513A86">
        <w:rPr>
          <w:rFonts w:ascii="GHEA Grapalat" w:hAnsi="GHEA Grapalat" w:cs="Sylfaen"/>
          <w:sz w:val="20"/>
          <w:lang w:val="af-ZA"/>
        </w:rPr>
        <w:t xml:space="preserve">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հրավերի</w:t>
      </w:r>
      <w:r w:rsidRPr="00513A86">
        <w:rPr>
          <w:rFonts w:ascii="GHEA Grapalat" w:hAnsi="GHEA Grapalat" w:cs="Sylfaen"/>
          <w:sz w:val="20"/>
          <w:lang w:val="af-ZA"/>
        </w:rPr>
        <w:t xml:space="preserve"> 1-ին մասի 8.</w:t>
      </w:r>
      <w:r w:rsidRPr="00513A86">
        <w:rPr>
          <w:rFonts w:ascii="GHEA Grapalat" w:hAnsi="GHEA Grapalat" w:cs="Sylfaen"/>
          <w:sz w:val="20"/>
          <w:lang w:val="hy-AM"/>
        </w:rPr>
        <w:t>12</w:t>
      </w:r>
      <w:r w:rsidRPr="00513A86">
        <w:rPr>
          <w:rFonts w:ascii="GHEA Grapalat" w:hAnsi="GHEA Grapalat" w:cs="Sylfaen"/>
          <w:sz w:val="20"/>
          <w:lang w:val="af-ZA"/>
        </w:rPr>
        <w:t xml:space="preserve"> </w:t>
      </w:r>
      <w:r w:rsidRPr="00513A86">
        <w:rPr>
          <w:rFonts w:ascii="GHEA Grapalat" w:hAnsi="GHEA Grapalat" w:cs="Sylfaen"/>
          <w:sz w:val="20"/>
          <w:lang w:val="hy-AM"/>
        </w:rPr>
        <w:t>կետի</w:t>
      </w:r>
      <w:r w:rsidRPr="00513A86">
        <w:rPr>
          <w:rFonts w:ascii="GHEA Grapalat" w:hAnsi="GHEA Grapalat" w:cs="Sylfaen"/>
          <w:sz w:val="20"/>
          <w:lang w:val="af-ZA"/>
        </w:rPr>
        <w:t xml:space="preserve"> 3-րդ </w:t>
      </w:r>
      <w:r w:rsidRPr="00513A86">
        <w:rPr>
          <w:rFonts w:ascii="GHEA Grapalat" w:hAnsi="GHEA Grapalat" w:cs="Sylfaen"/>
          <w:sz w:val="20"/>
          <w:lang w:val="hy-AM"/>
        </w:rPr>
        <w:t>ենթակետով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հարցումն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w:t>
      </w:r>
      <w:r w:rsidRPr="00513A86">
        <w:rPr>
          <w:rFonts w:ascii="GHEA Grapalat" w:hAnsi="GHEA Grapalat" w:cs="Sylfaen"/>
          <w:sz w:val="20"/>
          <w:lang w:val="af-ZA"/>
        </w:rPr>
        <w:t xml:space="preserve"> </w:t>
      </w:r>
      <w:r w:rsidRPr="00513A86">
        <w:rPr>
          <w:rFonts w:ascii="GHEA Grapalat" w:hAnsi="GHEA Grapalat" w:cs="Sylfaen"/>
          <w:sz w:val="20"/>
          <w:lang w:val="hy-AM"/>
        </w:rPr>
        <w:t>օրվանից</w:t>
      </w:r>
      <w:r w:rsidRPr="00513A86">
        <w:rPr>
          <w:rFonts w:ascii="GHEA Grapalat" w:hAnsi="GHEA Grapalat" w:cs="Sylfaen"/>
          <w:sz w:val="20"/>
          <w:lang w:val="af-ZA"/>
        </w:rPr>
        <w:t xml:space="preserve"> </w:t>
      </w:r>
      <w:r w:rsidRPr="00513A86">
        <w:rPr>
          <w:rFonts w:ascii="GHEA Grapalat" w:hAnsi="GHEA Grapalat" w:cs="Sylfaen"/>
          <w:sz w:val="20"/>
          <w:lang w:val="hy-AM"/>
        </w:rPr>
        <w:t>երեք</w:t>
      </w:r>
      <w:r w:rsidRPr="00513A86">
        <w:rPr>
          <w:rFonts w:ascii="GHEA Grapalat" w:hAnsi="GHEA Grapalat" w:cs="Sylfaen"/>
          <w:sz w:val="20"/>
          <w:lang w:val="af-ZA"/>
        </w:rPr>
        <w:t xml:space="preserve"> </w:t>
      </w:r>
      <w:r w:rsidRPr="00513A86">
        <w:rPr>
          <w:rFonts w:ascii="GHEA Grapalat" w:hAnsi="GHEA Grapalat" w:cs="Sylfaen"/>
          <w:sz w:val="20"/>
          <w:lang w:val="hy-AM"/>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էլեկտրոնային փոստի միջոցով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տրամա</w:t>
      </w:r>
      <w:r w:rsidRPr="00513A86">
        <w:rPr>
          <w:rFonts w:ascii="GHEA Grapalat" w:hAnsi="GHEA Grapalat" w:cs="Sylfaen"/>
          <w:sz w:val="20"/>
          <w:lang w:val="af-ZA"/>
        </w:rPr>
        <w:softHyphen/>
      </w:r>
      <w:r w:rsidRPr="00513A86">
        <w:rPr>
          <w:rFonts w:ascii="GHEA Grapalat" w:hAnsi="GHEA Grapalat" w:cs="Sylfaen"/>
          <w:sz w:val="20"/>
          <w:lang w:val="hy-AM"/>
        </w:rPr>
        <w:t>դրում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հարցման</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սույն հրավերի 9-րդ հավելվածով նախատեսված ձևին համապատասխան տեղեկատվություն: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կետով</w:t>
      </w:r>
      <w:r w:rsidRPr="00513A86">
        <w:rPr>
          <w:rFonts w:ascii="GHEA Grapalat" w:hAnsi="GHEA Grapalat" w:cs="Sylfaen"/>
          <w:sz w:val="20"/>
          <w:lang w:val="af-ZA"/>
        </w:rPr>
        <w:t xml:space="preserve"> </w:t>
      </w:r>
      <w:r w:rsidRPr="00513A86">
        <w:rPr>
          <w:rFonts w:ascii="GHEA Grapalat" w:hAnsi="GHEA Grapalat" w:cs="Sylfaen"/>
          <w:sz w:val="20"/>
          <w:lang w:val="hy-AM"/>
        </w:rPr>
        <w:t>սահմանված</w:t>
      </w:r>
      <w:r w:rsidRPr="00513A86">
        <w:rPr>
          <w:rFonts w:ascii="GHEA Grapalat" w:hAnsi="GHEA Grapalat" w:cs="Sylfaen"/>
          <w:sz w:val="20"/>
          <w:lang w:val="af-ZA"/>
        </w:rPr>
        <w:t xml:space="preserve"> </w:t>
      </w:r>
      <w:r w:rsidRPr="00513A86">
        <w:rPr>
          <w:rFonts w:ascii="GHEA Grapalat" w:hAnsi="GHEA Grapalat" w:cs="Sylfaen"/>
          <w:sz w:val="20"/>
          <w:lang w:val="hy-AM"/>
        </w:rPr>
        <w:t>ժամկետում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10987" w:rsidRPr="00513A86" w:rsidRDefault="00B10987" w:rsidP="00B10987">
      <w:pPr>
        <w:ind w:firstLine="375"/>
        <w:jc w:val="both"/>
        <w:rPr>
          <w:rFonts w:ascii="GHEA Grapalat" w:hAnsi="GHEA Grapalat" w:cs="Sylfaen"/>
          <w:sz w:val="20"/>
          <w:lang w:val="hy-AM"/>
        </w:rPr>
      </w:pPr>
      <w:r w:rsidRPr="00513A86">
        <w:rPr>
          <w:rFonts w:ascii="GHEA Grapalat" w:hAnsi="GHEA Grapalat"/>
          <w:lang w:val="hy-AM"/>
        </w:rPr>
        <w:tab/>
      </w:r>
      <w:r w:rsidRPr="00513A86">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16</w:t>
      </w:r>
      <w:r w:rsidRPr="00513A86">
        <w:rPr>
          <w:rFonts w:ascii="GHEA Grapalat" w:hAnsi="GHEA Grapalat" w:cs="Sylfaen"/>
          <w:szCs w:val="24"/>
        </w:rPr>
        <w:t xml:space="preserve"> </w:t>
      </w:r>
      <w:r w:rsidRPr="00513A86">
        <w:rPr>
          <w:rFonts w:ascii="GHEA Grapalat" w:hAnsi="GHEA Grapalat" w:cs="Sylfaen"/>
          <w:szCs w:val="24"/>
          <w:lang w:val="hy-AM"/>
        </w:rPr>
        <w:t>Սույն</w:t>
      </w:r>
      <w:r w:rsidRPr="00513A86">
        <w:rPr>
          <w:rFonts w:ascii="GHEA Grapalat" w:hAnsi="GHEA Grapalat" w:cs="Sylfaen"/>
          <w:szCs w:val="24"/>
        </w:rPr>
        <w:t xml:space="preserve"> </w:t>
      </w:r>
      <w:r w:rsidRPr="00513A86">
        <w:rPr>
          <w:rFonts w:ascii="GHEA Grapalat" w:hAnsi="GHEA Grapalat" w:cs="Sylfaen"/>
          <w:szCs w:val="24"/>
          <w:lang w:val="hy-AM"/>
        </w:rPr>
        <w:t>հրավերի</w:t>
      </w:r>
      <w:r w:rsidRPr="00513A86">
        <w:rPr>
          <w:rFonts w:ascii="GHEA Grapalat" w:hAnsi="GHEA Grapalat" w:cs="Sylfaen"/>
          <w:szCs w:val="24"/>
        </w:rPr>
        <w:t xml:space="preserve"> 1-ին մասի 8.</w:t>
      </w:r>
      <w:r w:rsidRPr="00513A86">
        <w:rPr>
          <w:rFonts w:ascii="GHEA Grapalat" w:hAnsi="GHEA Grapalat" w:cs="Sylfaen"/>
          <w:szCs w:val="24"/>
          <w:lang w:val="hy-AM"/>
        </w:rPr>
        <w:t>14</w:t>
      </w:r>
      <w:r w:rsidRPr="00513A86">
        <w:rPr>
          <w:rFonts w:ascii="GHEA Grapalat" w:hAnsi="GHEA Grapalat" w:cs="Sylfaen"/>
          <w:szCs w:val="24"/>
        </w:rPr>
        <w:t xml:space="preserve"> </w:t>
      </w:r>
      <w:r w:rsidRPr="00513A86">
        <w:rPr>
          <w:rFonts w:ascii="GHEA Grapalat" w:hAnsi="GHEA Grapalat" w:cs="Sylfaen"/>
          <w:szCs w:val="24"/>
          <w:lang w:val="hy-AM"/>
        </w:rPr>
        <w:t>կետ</w:t>
      </w:r>
      <w:r w:rsidRPr="00513A86">
        <w:rPr>
          <w:rFonts w:ascii="GHEA Grapalat" w:hAnsi="GHEA Grapalat" w:cs="Sylfaen"/>
          <w:szCs w:val="24"/>
        </w:rPr>
        <w:t xml:space="preserve">ով </w:t>
      </w:r>
      <w:r w:rsidRPr="00513A86">
        <w:rPr>
          <w:rFonts w:ascii="GHEA Grapalat" w:hAnsi="GHEA Grapalat" w:cs="Sylfaen"/>
          <w:szCs w:val="24"/>
          <w:lang w:val="hy-AM"/>
        </w:rPr>
        <w:t>նախատեսված</w:t>
      </w:r>
      <w:r w:rsidRPr="00513A86">
        <w:rPr>
          <w:rFonts w:ascii="GHEA Grapalat" w:hAnsi="GHEA Grapalat" w:cs="Sylfaen"/>
          <w:szCs w:val="24"/>
        </w:rPr>
        <w:t>` կոմիտե</w:t>
      </w:r>
      <w:r w:rsidRPr="00513A86">
        <w:rPr>
          <w:rFonts w:ascii="GHEA Grapalat" w:hAnsi="GHEA Grapalat" w:cs="Sylfaen"/>
          <w:szCs w:val="24"/>
          <w:lang w:val="hy-AM"/>
        </w:rPr>
        <w:t>ից</w:t>
      </w:r>
      <w:r w:rsidRPr="00513A86">
        <w:rPr>
          <w:rFonts w:ascii="GHEA Grapalat" w:hAnsi="GHEA Grapalat" w:cs="Sylfaen"/>
          <w:szCs w:val="24"/>
        </w:rPr>
        <w:t xml:space="preserve"> տեղեկատվության տրամադրման վերջնա</w:t>
      </w:r>
      <w:r w:rsidRPr="00513A86">
        <w:rPr>
          <w:rFonts w:ascii="GHEA Grapalat" w:hAnsi="GHEA Grapalat" w:cs="Sylfaen"/>
          <w:szCs w:val="24"/>
          <w:lang w:val="hy-AM"/>
        </w:rPr>
        <w:t>ժամկետի</w:t>
      </w:r>
      <w:r w:rsidRPr="00513A86">
        <w:rPr>
          <w:rFonts w:ascii="GHEA Grapalat" w:hAnsi="GHEA Grapalat" w:cs="Sylfaen"/>
          <w:szCs w:val="24"/>
        </w:rPr>
        <w:t xml:space="preserve"> </w:t>
      </w:r>
      <w:r w:rsidRPr="00513A86">
        <w:rPr>
          <w:rFonts w:ascii="GHEA Grapalat" w:hAnsi="GHEA Grapalat" w:cs="Sylfaen"/>
          <w:szCs w:val="24"/>
          <w:lang w:val="hy-AM"/>
        </w:rPr>
        <w:t>ավարտին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 xml:space="preserve"> </w:t>
      </w:r>
      <w:r w:rsidRPr="00513A86">
        <w:rPr>
          <w:rFonts w:ascii="GHEA Grapalat" w:hAnsi="GHEA Grapalat" w:cs="Sylfaen"/>
          <w:szCs w:val="24"/>
          <w:lang w:val="hy-AM"/>
        </w:rPr>
        <w:t>քարտուղարն</w:t>
      </w:r>
      <w:r w:rsidRPr="00513A86">
        <w:rPr>
          <w:rFonts w:ascii="GHEA Grapalat" w:hAnsi="GHEA Grapalat" w:cs="Sylfaen"/>
          <w:szCs w:val="24"/>
        </w:rPr>
        <w:t xml:space="preserve"> </w:t>
      </w:r>
      <w:r w:rsidRPr="00513A86">
        <w:rPr>
          <w:rFonts w:ascii="GHEA Grapalat" w:hAnsi="GHEA Grapalat" w:cs="Sylfaen"/>
          <w:szCs w:val="24"/>
          <w:lang w:val="hy-AM"/>
        </w:rPr>
        <w:t>էլեկտրոնային</w:t>
      </w:r>
      <w:r w:rsidRPr="00513A86">
        <w:rPr>
          <w:rFonts w:ascii="GHEA Grapalat" w:hAnsi="GHEA Grapalat" w:cs="Sylfaen"/>
          <w:szCs w:val="24"/>
        </w:rPr>
        <w:t xml:space="preserve"> </w:t>
      </w:r>
      <w:r w:rsidRPr="00513A86">
        <w:rPr>
          <w:rFonts w:ascii="GHEA Grapalat" w:hAnsi="GHEA Grapalat" w:cs="Sylfaen"/>
          <w:szCs w:val="24"/>
          <w:lang w:val="hy-AM"/>
        </w:rPr>
        <w:t>եղանակով</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միաժամանակ</w:t>
      </w:r>
      <w:r w:rsidRPr="00513A86">
        <w:rPr>
          <w:rFonts w:ascii="GHEA Grapalat" w:hAnsi="GHEA Grapalat" w:cs="Sylfaen"/>
          <w:szCs w:val="24"/>
        </w:rPr>
        <w:t xml:space="preserve"> </w:t>
      </w:r>
      <w:r w:rsidRPr="00513A86">
        <w:rPr>
          <w:rFonts w:ascii="GHEA Grapalat" w:hAnsi="GHEA Grapalat" w:cs="Sylfaen"/>
          <w:szCs w:val="24"/>
          <w:lang w:val="hy-AM"/>
        </w:rPr>
        <w:t>տրամադրում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գնահատման</w:t>
      </w:r>
      <w:r w:rsidRPr="00513A86">
        <w:rPr>
          <w:rFonts w:ascii="GHEA Grapalat" w:hAnsi="GHEA Grapalat" w:cs="Sylfaen"/>
          <w:szCs w:val="24"/>
        </w:rPr>
        <w:t xml:space="preserve"> </w:t>
      </w:r>
      <w:r w:rsidRPr="00513A86">
        <w:rPr>
          <w:rFonts w:ascii="GHEA Grapalat" w:hAnsi="GHEA Grapalat" w:cs="Sylfaen"/>
          <w:szCs w:val="24"/>
          <w:lang w:val="hy-AM"/>
        </w:rPr>
        <w:t>թերթիկների</w:t>
      </w:r>
      <w:r w:rsidRPr="00513A86">
        <w:rPr>
          <w:rFonts w:ascii="GHEA Grapalat" w:hAnsi="GHEA Grapalat" w:cs="Sylfaen"/>
          <w:szCs w:val="24"/>
        </w:rPr>
        <w:t xml:space="preserve"> </w:t>
      </w:r>
      <w:r w:rsidRPr="00513A86">
        <w:rPr>
          <w:rFonts w:ascii="GHEA Grapalat" w:hAnsi="GHEA Grapalat" w:cs="Sylfaen"/>
          <w:szCs w:val="24"/>
          <w:lang w:val="hy-AM"/>
        </w:rPr>
        <w:t>երկուական</w:t>
      </w:r>
      <w:r w:rsidRPr="00513A86">
        <w:rPr>
          <w:rFonts w:ascii="GHEA Grapalat" w:hAnsi="GHEA Grapalat" w:cs="Sylfaen"/>
          <w:szCs w:val="24"/>
        </w:rPr>
        <w:t xml:space="preserve"> </w:t>
      </w:r>
      <w:r w:rsidRPr="00513A86">
        <w:rPr>
          <w:rFonts w:ascii="GHEA Grapalat" w:hAnsi="GHEA Grapalat" w:cs="Sylfaen"/>
          <w:szCs w:val="24"/>
          <w:lang w:val="hy-AM"/>
        </w:rPr>
        <w:t>օրինակ,</w:t>
      </w:r>
      <w:r w:rsidRPr="00513A86">
        <w:rPr>
          <w:rFonts w:ascii="GHEA Grapalat" w:hAnsi="GHEA Grapalat" w:cs="Sylfaen"/>
          <w:szCs w:val="24"/>
        </w:rPr>
        <w:t xml:space="preserve"> կոմիտե</w:t>
      </w:r>
      <w:r w:rsidRPr="00513A86">
        <w:rPr>
          <w:rFonts w:ascii="GHEA Grapalat" w:hAnsi="GHEA Grapalat" w:cs="Sylfaen"/>
          <w:szCs w:val="24"/>
          <w:lang w:val="hy-AM"/>
        </w:rPr>
        <w:t>ից</w:t>
      </w:r>
      <w:r w:rsidRPr="00513A86">
        <w:rPr>
          <w:rFonts w:ascii="GHEA Grapalat" w:hAnsi="GHEA Grapalat" w:cs="Sylfaen"/>
          <w:szCs w:val="24"/>
        </w:rPr>
        <w:t xml:space="preserve"> </w:t>
      </w:r>
      <w:r w:rsidRPr="00513A86">
        <w:rPr>
          <w:rFonts w:ascii="GHEA Grapalat" w:hAnsi="GHEA Grapalat" w:cs="Sylfaen"/>
          <w:szCs w:val="24"/>
          <w:lang w:val="hy-AM"/>
        </w:rPr>
        <w:t>ստացված</w:t>
      </w:r>
      <w:r w:rsidRPr="00513A86">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13A86">
        <w:rPr>
          <w:rFonts w:ascii="GHEA Grapalat" w:hAnsi="GHEA Grapalat" w:cs="Sylfaen"/>
          <w:szCs w:val="24"/>
          <w:lang w:val="hy-AM"/>
        </w:rPr>
        <w:t>Հայտերի գնահատման արդյունքների հաստատման նիստը հրավիրվում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ոչ</w:t>
      </w:r>
      <w:r w:rsidRPr="00513A86">
        <w:rPr>
          <w:rFonts w:ascii="GHEA Grapalat" w:hAnsi="GHEA Grapalat" w:cs="Sylfaen"/>
          <w:szCs w:val="24"/>
        </w:rPr>
        <w:t xml:space="preserve"> </w:t>
      </w:r>
      <w:r w:rsidRPr="00513A86">
        <w:rPr>
          <w:rFonts w:ascii="GHEA Grapalat" w:hAnsi="GHEA Grapalat" w:cs="Sylfaen"/>
          <w:szCs w:val="24"/>
          <w:lang w:val="hy-AM"/>
        </w:rPr>
        <w:t>ուշ</w:t>
      </w:r>
      <w:r w:rsidRPr="00513A86">
        <w:rPr>
          <w:rFonts w:ascii="GHEA Grapalat" w:hAnsi="GHEA Grapalat" w:cs="Sylfaen"/>
          <w:szCs w:val="24"/>
        </w:rPr>
        <w:t xml:space="preserve">, </w:t>
      </w:r>
      <w:r w:rsidRPr="00513A86">
        <w:rPr>
          <w:rFonts w:ascii="GHEA Grapalat" w:hAnsi="GHEA Grapalat" w:cs="Sylfaen"/>
          <w:szCs w:val="24"/>
          <w:lang w:val="hy-AM"/>
        </w:rPr>
        <w:t>քան</w:t>
      </w:r>
      <w:r w:rsidRPr="00513A86">
        <w:rPr>
          <w:rFonts w:ascii="GHEA Grapalat" w:hAnsi="GHEA Grapalat" w:cs="Sylfaen"/>
          <w:szCs w:val="24"/>
        </w:rPr>
        <w:t xml:space="preserve"> </w:t>
      </w:r>
      <w:r w:rsidRPr="00513A86">
        <w:rPr>
          <w:rFonts w:ascii="GHEA Grapalat" w:hAnsi="GHEA Grapalat" w:cs="Sylfaen"/>
          <w:szCs w:val="24"/>
          <w:lang w:val="hy-AM"/>
        </w:rPr>
        <w:t>փաստաթղթերը</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տրա</w:t>
      </w:r>
      <w:r w:rsidRPr="00513A86">
        <w:rPr>
          <w:rFonts w:ascii="GHEA Grapalat" w:hAnsi="GHEA Grapalat" w:cs="Sylfaen"/>
          <w:szCs w:val="24"/>
        </w:rPr>
        <w:softHyphen/>
      </w:r>
      <w:r w:rsidRPr="00513A86">
        <w:rPr>
          <w:rFonts w:ascii="GHEA Grapalat" w:hAnsi="GHEA Grapalat" w:cs="Sylfaen"/>
          <w:szCs w:val="24"/>
          <w:lang w:val="hy-AM"/>
        </w:rPr>
        <w:t>մադրվելուն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երրորդ</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w:t>
      </w:r>
      <w:r w:rsidRPr="00513A86">
        <w:rPr>
          <w:rFonts w:ascii="GHEA Grapalat" w:hAnsi="GHEA Grapalat" w:cs="Sylfaen"/>
          <w:szCs w:val="24"/>
          <w:lang w:val="hy-AM"/>
        </w:rPr>
        <w:t xml:space="preserve"> Ընդ</w:t>
      </w:r>
      <w:r w:rsidRPr="00513A86">
        <w:rPr>
          <w:rFonts w:ascii="GHEA Grapalat" w:hAnsi="GHEA Grapalat" w:cs="Sylfaen"/>
          <w:szCs w:val="24"/>
        </w:rPr>
        <w:t xml:space="preserve"> </w:t>
      </w:r>
      <w:r w:rsidRPr="00513A86">
        <w:rPr>
          <w:rFonts w:ascii="GHEA Grapalat" w:hAnsi="GHEA Grapalat" w:cs="Sylfaen"/>
          <w:szCs w:val="24"/>
          <w:lang w:val="hy-AM"/>
        </w:rPr>
        <w:t>որում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հանձնաժողովը</w:t>
      </w:r>
      <w:r w:rsidRPr="00513A86">
        <w:rPr>
          <w:rFonts w:ascii="GHEA Grapalat" w:hAnsi="GHEA Grapalat" w:cs="Sylfaen"/>
          <w:szCs w:val="24"/>
        </w:rPr>
        <w:t xml:space="preserve"> </w:t>
      </w:r>
      <w:r w:rsidRPr="00513A86">
        <w:rPr>
          <w:rFonts w:ascii="GHEA Grapalat" w:hAnsi="GHEA Grapalat" w:cs="Sylfaen"/>
          <w:szCs w:val="24"/>
          <w:lang w:val="hy-AM"/>
        </w:rPr>
        <w:t>գնահատում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նաև</w:t>
      </w:r>
      <w:r w:rsidRPr="00513A86">
        <w:rPr>
          <w:rFonts w:ascii="GHEA Grapalat" w:hAnsi="GHEA Grapalat" w:cs="Sylfaen"/>
          <w:szCs w:val="24"/>
        </w:rPr>
        <w:t xml:space="preserve"> </w:t>
      </w:r>
      <w:r w:rsidRPr="00513A86">
        <w:rPr>
          <w:rFonts w:ascii="GHEA Grapalat" w:hAnsi="GHEA Grapalat" w:cs="Sylfaen"/>
          <w:szCs w:val="24"/>
          <w:lang w:val="hy-AM"/>
        </w:rPr>
        <w:lastRenderedPageBreak/>
        <w:t>ներկայացված</w:t>
      </w:r>
      <w:r w:rsidRPr="00513A86">
        <w:rPr>
          <w:rFonts w:ascii="GHEA Grapalat" w:hAnsi="GHEA Grapalat" w:cs="Sylfaen"/>
          <w:szCs w:val="24"/>
        </w:rPr>
        <w:t xml:space="preserve"> </w:t>
      </w:r>
      <w:r w:rsidRPr="00513A86">
        <w:rPr>
          <w:rFonts w:ascii="GHEA Grapalat" w:hAnsi="GHEA Grapalat" w:cs="Sylfaen"/>
          <w:lang w:val="hy-AM"/>
        </w:rPr>
        <w:t>ապրանքի</w:t>
      </w:r>
      <w:r w:rsidRPr="00513A86">
        <w:rPr>
          <w:rFonts w:ascii="GHEA Grapalat" w:hAnsi="GHEA Grapalat" w:cs="Sylfaen"/>
        </w:rPr>
        <w:t xml:space="preserve"> </w:t>
      </w:r>
      <w:r w:rsidRPr="00513A86">
        <w:rPr>
          <w:rFonts w:ascii="GHEA Grapalat" w:hAnsi="GHEA Grapalat"/>
          <w:lang w:val="hy-AM"/>
        </w:rPr>
        <w:t>ամբողջական նկարագ</w:t>
      </w:r>
      <w:r w:rsidRPr="00513A86">
        <w:rPr>
          <w:rFonts w:ascii="GHEA Grapalat" w:hAnsi="GHEA Grapalat"/>
        </w:rPr>
        <w:t xml:space="preserve">րի </w:t>
      </w:r>
      <w:r w:rsidRPr="00513A86">
        <w:rPr>
          <w:rFonts w:ascii="GHEA Grapalat" w:hAnsi="GHEA Grapalat" w:cs="Sylfaen"/>
          <w:szCs w:val="24"/>
          <w:lang w:val="hy-AM"/>
        </w:rPr>
        <w:t>համապա</w:t>
      </w:r>
      <w:r w:rsidRPr="00513A86">
        <w:rPr>
          <w:rFonts w:ascii="GHEA Grapalat" w:hAnsi="GHEA Grapalat" w:cs="Sylfaen"/>
          <w:szCs w:val="24"/>
        </w:rPr>
        <w:softHyphen/>
      </w:r>
      <w:r w:rsidRPr="00513A86">
        <w:rPr>
          <w:rFonts w:ascii="GHEA Grapalat" w:hAnsi="GHEA Grapalat" w:cs="Sylfaen"/>
          <w:szCs w:val="24"/>
          <w:lang w:val="hy-AM"/>
        </w:rPr>
        <w:t>տասխանությունը</w:t>
      </w:r>
      <w:r w:rsidRPr="00513A86">
        <w:rPr>
          <w:rFonts w:ascii="GHEA Grapalat" w:hAnsi="GHEA Grapalat" w:cs="Sylfaen"/>
          <w:szCs w:val="24"/>
        </w:rPr>
        <w:t xml:space="preserve"> սույն </w:t>
      </w:r>
      <w:r w:rsidRPr="00513A86">
        <w:rPr>
          <w:rFonts w:ascii="GHEA Grapalat" w:hAnsi="GHEA Grapalat" w:cs="Sylfaen"/>
          <w:szCs w:val="24"/>
          <w:lang w:val="hy-AM"/>
        </w:rPr>
        <w:t>հրավերի</w:t>
      </w:r>
      <w:r w:rsidRPr="00513A86">
        <w:rPr>
          <w:rFonts w:ascii="GHEA Grapalat" w:hAnsi="GHEA Grapalat" w:cs="Sylfaen"/>
          <w:szCs w:val="24"/>
        </w:rPr>
        <w:t xml:space="preserve"> </w:t>
      </w:r>
      <w:r w:rsidRPr="00513A86">
        <w:rPr>
          <w:rFonts w:ascii="GHEA Grapalat" w:hAnsi="GHEA Grapalat" w:cs="Sylfaen"/>
          <w:szCs w:val="24"/>
          <w:lang w:val="hy-AM"/>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իսկ</w:t>
      </w:r>
      <w:r w:rsidRPr="00513A86">
        <w:rPr>
          <w:rFonts w:ascii="GHEA Grapalat" w:hAnsi="GHEA Grapalat" w:cs="Sylfaen"/>
          <w:szCs w:val="24"/>
        </w:rPr>
        <w:t xml:space="preserve"> </w:t>
      </w:r>
      <w:r w:rsidRPr="00513A86">
        <w:rPr>
          <w:rFonts w:ascii="GHEA Grapalat" w:hAnsi="GHEA Grapalat" w:cs="Sylfaen"/>
          <w:szCs w:val="24"/>
          <w:lang w:val="hy-AM"/>
        </w:rPr>
        <w:t>անհամապատասխանություն</w:t>
      </w:r>
      <w:r w:rsidRPr="00513A86">
        <w:rPr>
          <w:rFonts w:ascii="GHEA Grapalat" w:hAnsi="GHEA Grapalat" w:cs="Sylfaen"/>
          <w:szCs w:val="24"/>
        </w:rPr>
        <w:t xml:space="preserve"> </w:t>
      </w:r>
      <w:r w:rsidRPr="00513A86">
        <w:rPr>
          <w:rFonts w:ascii="GHEA Grapalat" w:hAnsi="GHEA Grapalat" w:cs="Sylfaen"/>
          <w:szCs w:val="24"/>
          <w:lang w:val="hy-AM"/>
        </w:rPr>
        <w:t>արձանագրելու</w:t>
      </w:r>
      <w:r w:rsidRPr="00513A86">
        <w:rPr>
          <w:rFonts w:ascii="GHEA Grapalat" w:hAnsi="GHEA Grapalat" w:cs="Sylfaen"/>
          <w:szCs w:val="24"/>
        </w:rPr>
        <w:t xml:space="preserve"> </w:t>
      </w:r>
      <w:r w:rsidRPr="00513A86">
        <w:rPr>
          <w:rFonts w:ascii="GHEA Grapalat" w:hAnsi="GHEA Grapalat" w:cs="Sylfaen"/>
          <w:szCs w:val="24"/>
          <w:lang w:val="hy-AM"/>
        </w:rPr>
        <w:t>դեպքում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նիստի</w:t>
      </w:r>
      <w:r w:rsidRPr="00513A86">
        <w:rPr>
          <w:rFonts w:ascii="GHEA Grapalat" w:hAnsi="GHEA Grapalat" w:cs="Sylfaen"/>
          <w:szCs w:val="24"/>
        </w:rPr>
        <w:t xml:space="preserve"> </w:t>
      </w:r>
      <w:r w:rsidRPr="00513A86">
        <w:rPr>
          <w:rFonts w:ascii="GHEA Grapalat" w:hAnsi="GHEA Grapalat" w:cs="Sylfaen"/>
          <w:szCs w:val="24"/>
          <w:lang w:val="hy-AM"/>
        </w:rPr>
        <w:t>արձանագրության</w:t>
      </w:r>
      <w:r w:rsidRPr="00513A86">
        <w:rPr>
          <w:rFonts w:ascii="GHEA Grapalat" w:hAnsi="GHEA Grapalat" w:cs="Sylfaen"/>
          <w:szCs w:val="24"/>
        </w:rPr>
        <w:t xml:space="preserve"> </w:t>
      </w:r>
      <w:r w:rsidRPr="00513A86">
        <w:rPr>
          <w:rFonts w:ascii="GHEA Grapalat" w:hAnsi="GHEA Grapalat" w:cs="Sylfaen"/>
          <w:szCs w:val="24"/>
          <w:lang w:val="hy-AM"/>
        </w:rPr>
        <w:t>մեջ</w:t>
      </w:r>
      <w:r w:rsidRPr="00513A86">
        <w:rPr>
          <w:rFonts w:ascii="GHEA Grapalat" w:hAnsi="GHEA Grapalat" w:cs="Sylfaen"/>
          <w:szCs w:val="24"/>
        </w:rPr>
        <w:t xml:space="preserve"> պարտադիր և </w:t>
      </w:r>
      <w:r w:rsidRPr="00513A86">
        <w:rPr>
          <w:rFonts w:ascii="GHEA Grapalat" w:hAnsi="GHEA Grapalat" w:cs="Sylfaen"/>
          <w:szCs w:val="24"/>
          <w:lang w:val="hy-AM"/>
        </w:rPr>
        <w:t>մանրամասն</w:t>
      </w:r>
      <w:r w:rsidRPr="00513A86">
        <w:rPr>
          <w:rFonts w:ascii="GHEA Grapalat" w:hAnsi="GHEA Grapalat" w:cs="Sylfaen"/>
          <w:szCs w:val="24"/>
        </w:rPr>
        <w:t xml:space="preserve"> </w:t>
      </w:r>
      <w:r w:rsidRPr="00513A86">
        <w:rPr>
          <w:rFonts w:ascii="GHEA Grapalat" w:hAnsi="GHEA Grapalat" w:cs="Sylfaen"/>
          <w:szCs w:val="24"/>
          <w:lang w:val="hy-AM"/>
        </w:rPr>
        <w:t>նկարագրվում</w:t>
      </w:r>
      <w:r w:rsidRPr="00513A86">
        <w:rPr>
          <w:rFonts w:ascii="GHEA Grapalat" w:hAnsi="GHEA Grapalat" w:cs="Sylfaen"/>
          <w:szCs w:val="24"/>
        </w:rPr>
        <w:t xml:space="preserve"> </w:t>
      </w:r>
      <w:r w:rsidRPr="00513A86">
        <w:rPr>
          <w:rFonts w:ascii="GHEA Grapalat" w:hAnsi="GHEA Grapalat" w:cs="Sylfaen"/>
          <w:szCs w:val="24"/>
          <w:lang w:val="hy-AM"/>
        </w:rPr>
        <w:t>են</w:t>
      </w:r>
      <w:r w:rsidRPr="00513A86">
        <w:rPr>
          <w:rFonts w:ascii="GHEA Grapalat" w:hAnsi="GHEA Grapalat" w:cs="Sylfaen"/>
          <w:szCs w:val="24"/>
        </w:rPr>
        <w:t xml:space="preserve"> ապրանի ամբողջական նկարագրում սույն </w:t>
      </w:r>
      <w:r w:rsidRPr="00513A86">
        <w:rPr>
          <w:rFonts w:ascii="GHEA Grapalat" w:hAnsi="GHEA Grapalat"/>
        </w:rPr>
        <w:t>հրավերի պահանջների նկատմամբ արձանագրված անհամապատասխանությունները:</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լինել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նիստերին։</w:t>
      </w:r>
      <w:r w:rsidRPr="00513A86">
        <w:rPr>
          <w:rFonts w:ascii="GHEA Grapalat" w:hAnsi="GHEA Grapalat" w:cs="Sylfaen"/>
          <w:szCs w:val="24"/>
        </w:rPr>
        <w:t xml:space="preserve"> </w:t>
      </w:r>
      <w:r w:rsidRPr="00513A86">
        <w:rPr>
          <w:rFonts w:ascii="GHEA Grapalat" w:hAnsi="GHEA Grapalat" w:cs="Sylfaen"/>
          <w:szCs w:val="24"/>
          <w:lang w:val="ru-RU"/>
        </w:rPr>
        <w:t>Մասնակիցները</w:t>
      </w:r>
      <w:r w:rsidRPr="00513A86">
        <w:rPr>
          <w:rFonts w:ascii="GHEA Grapalat" w:hAnsi="GHEA Grapalat" w:cs="Sylfaen"/>
          <w:szCs w:val="24"/>
        </w:rPr>
        <w:t xml:space="preserve"> կամ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պահանջել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արձանագրությունների</w:t>
      </w:r>
      <w:r w:rsidRPr="00513A86">
        <w:rPr>
          <w:rFonts w:ascii="GHEA Grapalat" w:hAnsi="GHEA Grapalat" w:cs="Sylfaen"/>
          <w:szCs w:val="24"/>
        </w:rPr>
        <w:t xml:space="preserve"> </w:t>
      </w:r>
      <w:r w:rsidRPr="00513A86">
        <w:rPr>
          <w:rFonts w:ascii="GHEA Grapalat" w:hAnsi="GHEA Grapalat" w:cs="Sylfaen"/>
          <w:szCs w:val="24"/>
          <w:lang w:val="ru-RU"/>
        </w:rPr>
        <w:t>պատճենները</w:t>
      </w:r>
      <w:r w:rsidRPr="00513A86">
        <w:rPr>
          <w:rFonts w:ascii="GHEA Grapalat" w:hAnsi="GHEA Grapalat" w:cs="Sylfaen"/>
          <w:szCs w:val="24"/>
        </w:rPr>
        <w:t xml:space="preserve">, </w:t>
      </w:r>
      <w:r w:rsidRPr="00513A86">
        <w:rPr>
          <w:rFonts w:ascii="GHEA Grapalat" w:hAnsi="GHEA Grapalat" w:cs="Sylfaen"/>
          <w:szCs w:val="24"/>
          <w:lang w:val="ru-RU"/>
        </w:rPr>
        <w:t>որոնք</w:t>
      </w:r>
      <w:r w:rsidRPr="00513A86">
        <w:rPr>
          <w:rFonts w:ascii="GHEA Grapalat" w:hAnsi="GHEA Grapalat" w:cs="Sylfaen"/>
          <w:szCs w:val="24"/>
        </w:rPr>
        <w:t xml:space="preserve"> </w:t>
      </w:r>
      <w:r w:rsidRPr="00513A86">
        <w:rPr>
          <w:rFonts w:ascii="GHEA Grapalat" w:hAnsi="GHEA Grapalat" w:cs="Sylfaen"/>
          <w:szCs w:val="24"/>
          <w:lang w:val="ru-RU"/>
        </w:rPr>
        <w:t>տրամադրվում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մեկ</w:t>
      </w:r>
      <w:r w:rsidRPr="00513A86">
        <w:rPr>
          <w:rFonts w:ascii="GHEA Grapalat" w:hAnsi="GHEA Grapalat" w:cs="Sylfaen"/>
          <w:szCs w:val="24"/>
        </w:rPr>
        <w:t xml:space="preserve"> </w:t>
      </w:r>
      <w:r w:rsidRPr="00513A86">
        <w:rPr>
          <w:rFonts w:ascii="GHEA Grapalat" w:hAnsi="GHEA Grapalat" w:cs="Sylfaen"/>
          <w:szCs w:val="24"/>
          <w:lang w:val="ru-RU"/>
        </w:rPr>
        <w:t>օրացուցային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8.18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ծանուցումներն</w:t>
      </w:r>
      <w:r w:rsidRPr="00513A86">
        <w:rPr>
          <w:rFonts w:ascii="GHEA Grapalat" w:hAnsi="GHEA Grapalat" w:cs="Sylfaen"/>
          <w:sz w:val="20"/>
          <w:lang w:val="af-ZA"/>
        </w:rPr>
        <w:t xml:space="preserve"> </w:t>
      </w:r>
      <w:r w:rsidRPr="00513A86">
        <w:rPr>
          <w:rFonts w:ascii="GHEA Grapalat" w:hAnsi="GHEA Grapalat" w:cs="Sylfaen"/>
          <w:sz w:val="20"/>
        </w:rPr>
        <w:t>ուղարկվում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cs="Sylfaen"/>
          <w:sz w:val="20"/>
        </w:rPr>
        <w:t>ուղարկվելու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 xml:space="preserve">, </w:t>
      </w:r>
      <w:r w:rsidRPr="00513A86">
        <w:rPr>
          <w:rFonts w:ascii="GHEA Grapalat" w:hAnsi="GHEA Grapalat" w:cs="Sylfaen"/>
          <w:sz w:val="20"/>
        </w:rPr>
        <w:t>իսկ</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sz w:val="20"/>
          <w:szCs w:val="20"/>
          <w:lang w:val="af-ZA"/>
        </w:rPr>
        <w:t>ուղարկվելու միջոցով:</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10987" w:rsidRPr="00513A86" w:rsidRDefault="00B10987" w:rsidP="00B10987">
      <w:pPr>
        <w:pStyle w:val="23"/>
        <w:spacing w:line="240" w:lineRule="auto"/>
        <w:ind w:firstLine="567"/>
        <w:rPr>
          <w:rFonts w:ascii="GHEA Grapalat" w:hAnsi="GHEA Grapalat"/>
          <w:lang w:val="hy-AM"/>
        </w:rPr>
      </w:pPr>
      <w:r w:rsidRPr="00513A86">
        <w:rPr>
          <w:rFonts w:ascii="GHEA Grapalat" w:hAnsi="GHEA Grapalat"/>
        </w:rPr>
        <w:t>8</w:t>
      </w:r>
      <w:r w:rsidRPr="00513A86">
        <w:rPr>
          <w:rFonts w:ascii="GHEA Grapalat" w:hAnsi="GHEA Grapalat"/>
          <w:lang w:val="hy-AM"/>
        </w:rPr>
        <w:t>.</w:t>
      </w:r>
      <w:r w:rsidRPr="00513A86">
        <w:rPr>
          <w:rFonts w:ascii="GHEA Grapalat" w:hAnsi="GHEA Grapalat"/>
        </w:rPr>
        <w:t>19</w:t>
      </w:r>
      <w:r w:rsidRPr="00513A86">
        <w:rPr>
          <w:rFonts w:ascii="GHEA Grapalat" w:hAnsi="GHEA Grapalat" w:cs="Sylfaen"/>
        </w:rPr>
        <w:t xml:space="preserve"> </w:t>
      </w:r>
      <w:r w:rsidRPr="00513A86">
        <w:rPr>
          <w:rFonts w:ascii="GHEA Grapalat" w:hAnsi="GHEA Grapalat" w:cs="Sylfaen"/>
          <w:b/>
        </w:rPr>
        <w:t>Հայտերի</w:t>
      </w:r>
      <w:r w:rsidRPr="00513A86">
        <w:rPr>
          <w:rFonts w:ascii="GHEA Grapalat" w:hAnsi="GHEA Grapalat" w:cs="Arial"/>
          <w:b/>
        </w:rPr>
        <w:t xml:space="preserve"> </w:t>
      </w:r>
      <w:r w:rsidRPr="00513A86">
        <w:rPr>
          <w:rFonts w:ascii="GHEA Grapalat" w:hAnsi="GHEA Grapalat" w:cs="Sylfaen"/>
          <w:b/>
        </w:rPr>
        <w:t>գնահատումը</w:t>
      </w:r>
      <w:r w:rsidRPr="00513A86">
        <w:rPr>
          <w:rFonts w:ascii="GHEA Grapalat" w:hAnsi="GHEA Grapalat" w:cs="Arial"/>
          <w:b/>
        </w:rPr>
        <w:t xml:space="preserve"> </w:t>
      </w:r>
      <w:r w:rsidRPr="00513A86">
        <w:rPr>
          <w:rFonts w:ascii="GHEA Grapalat" w:hAnsi="GHEA Grapalat" w:cs="Sylfaen"/>
          <w:b/>
        </w:rPr>
        <w:t>և</w:t>
      </w:r>
      <w:r w:rsidRPr="00513A86">
        <w:rPr>
          <w:rFonts w:ascii="GHEA Grapalat" w:hAnsi="GHEA Grapalat" w:cs="Arial"/>
          <w:b/>
        </w:rPr>
        <w:t xml:space="preserve"> </w:t>
      </w:r>
      <w:r w:rsidRPr="00513A86">
        <w:rPr>
          <w:rFonts w:ascii="GHEA Grapalat" w:hAnsi="GHEA Grapalat" w:cs="Sylfaen"/>
          <w:b/>
        </w:rPr>
        <w:t>ընտրված մասնակցի որոշումն</w:t>
      </w:r>
      <w:r w:rsidRPr="00513A86">
        <w:rPr>
          <w:rFonts w:ascii="GHEA Grapalat" w:hAnsi="GHEA Grapalat" w:cs="Arial"/>
          <w:b/>
        </w:rPr>
        <w:t xml:space="preserve"> </w:t>
      </w:r>
      <w:r w:rsidRPr="00513A86">
        <w:rPr>
          <w:rFonts w:ascii="GHEA Grapalat" w:hAnsi="GHEA Grapalat" w:cs="Sylfaen"/>
          <w:b/>
        </w:rPr>
        <w:t>իրականացվում</w:t>
      </w:r>
      <w:r w:rsidRPr="00513A86">
        <w:rPr>
          <w:rFonts w:ascii="GHEA Grapalat" w:hAnsi="GHEA Grapalat" w:cs="Arial"/>
          <w:b/>
        </w:rPr>
        <w:t xml:space="preserve"> </w:t>
      </w:r>
      <w:r w:rsidRPr="00513A86">
        <w:rPr>
          <w:rFonts w:ascii="GHEA Grapalat" w:hAnsi="GHEA Grapalat" w:cs="Sylfaen"/>
          <w:b/>
        </w:rPr>
        <w:t>է</w:t>
      </w:r>
      <w:r w:rsidRPr="00513A86">
        <w:rPr>
          <w:rFonts w:ascii="GHEA Grapalat" w:hAnsi="GHEA Grapalat" w:cs="Arial"/>
          <w:b/>
        </w:rPr>
        <w:t xml:space="preserve"> </w:t>
      </w:r>
      <w:r w:rsidRPr="00513A86">
        <w:rPr>
          <w:rFonts w:ascii="GHEA Grapalat" w:hAnsi="GHEA Grapalat" w:cs="Sylfaen"/>
          <w:b/>
        </w:rPr>
        <w:t>ըստ</w:t>
      </w:r>
      <w:r w:rsidRPr="00513A86">
        <w:rPr>
          <w:rFonts w:ascii="GHEA Grapalat" w:hAnsi="GHEA Grapalat" w:cs="Arial"/>
          <w:b/>
        </w:rPr>
        <w:t xml:space="preserve"> </w:t>
      </w:r>
      <w:r w:rsidRPr="00513A86">
        <w:rPr>
          <w:rFonts w:ascii="GHEA Grapalat" w:hAnsi="GHEA Grapalat" w:cs="Sylfaen"/>
          <w:b/>
        </w:rPr>
        <w:t>առանձին</w:t>
      </w:r>
      <w:r w:rsidRPr="00513A86">
        <w:rPr>
          <w:rFonts w:ascii="GHEA Grapalat" w:hAnsi="GHEA Grapalat" w:cs="Arial"/>
          <w:b/>
        </w:rPr>
        <w:t xml:space="preserve"> </w:t>
      </w:r>
      <w:r w:rsidRPr="00513A86">
        <w:rPr>
          <w:rFonts w:ascii="GHEA Grapalat" w:hAnsi="GHEA Grapalat" w:cs="Sylfaen"/>
          <w:b/>
        </w:rPr>
        <w:t>չափաբաժինների</w:t>
      </w:r>
      <w:r w:rsidRPr="00513A86">
        <w:rPr>
          <w:rFonts w:ascii="GHEA Grapalat" w:hAnsi="GHEA Grapalat" w:cs="Tahoma"/>
          <w:b/>
        </w:rPr>
        <w:t>։</w:t>
      </w:r>
      <w:r w:rsidRPr="00513A86">
        <w:rPr>
          <w:rFonts w:ascii="GHEA Grapalat" w:hAnsi="GHEA Grapalat" w:cs="Tahoma"/>
          <w:lang w:val="hy-AM"/>
        </w:rPr>
        <w:t xml:space="preserve"> </w:t>
      </w:r>
    </w:p>
    <w:p w:rsidR="00B10987" w:rsidRPr="00513A86" w:rsidRDefault="00B10987" w:rsidP="00B10987">
      <w:pPr>
        <w:pStyle w:val="23"/>
        <w:spacing w:line="240" w:lineRule="auto"/>
        <w:ind w:firstLine="567"/>
        <w:rPr>
          <w:rFonts w:ascii="GHEA Grapalat" w:hAnsi="GHEA Grapalat"/>
        </w:rPr>
      </w:pPr>
      <w:r w:rsidRPr="00513A86">
        <w:rPr>
          <w:rFonts w:ascii="GHEA Grapalat" w:hAnsi="GHEA Grapalat"/>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rPr>
        <w:t>հրավերի 1-ին մասի 8.</w:t>
      </w:r>
      <w:r w:rsidRPr="00513A86">
        <w:rPr>
          <w:rFonts w:ascii="GHEA Grapalat" w:hAnsi="GHEA Grapalat"/>
          <w:lang w:val="hy-AM"/>
        </w:rPr>
        <w:t>1</w:t>
      </w:r>
      <w:r w:rsidRPr="00513A86">
        <w:rPr>
          <w:rFonts w:ascii="GHEA Grapalat" w:hAnsi="GHEA Grapalat"/>
        </w:rPr>
        <w:t xml:space="preserve">6 կետով նախատեսված փաստաթղթերը գնահատելու նպատակով հրավիրվող նիստում` </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 xml:space="preserve">Եթե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տեղը</w:t>
      </w:r>
      <w:r w:rsidRPr="00513A86">
        <w:rPr>
          <w:rFonts w:ascii="GHEA Grapalat" w:hAnsi="GHEA Grapalat" w:cs="Sylfaen"/>
          <w:szCs w:val="24"/>
        </w:rPr>
        <w:t xml:space="preserve"> </w:t>
      </w:r>
      <w:r w:rsidRPr="00513A86">
        <w:rPr>
          <w:rFonts w:ascii="GHEA Grapalat" w:hAnsi="GHEA Grapalat" w:cs="Sylfaen"/>
          <w:szCs w:val="24"/>
          <w:lang w:val="en-US"/>
        </w:rPr>
        <w:t>զբաղեցրած</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13A86">
        <w:rPr>
          <w:rFonts w:ascii="GHEA Grapalat" w:hAnsi="GHEA Grapalat" w:cs="Sylfaen"/>
          <w:szCs w:val="24"/>
          <w:lang w:val="ru-RU"/>
        </w:rPr>
        <w:t>գնահատվում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բավարար</w:t>
      </w:r>
      <w:r w:rsidRPr="00513A86">
        <w:rPr>
          <w:rFonts w:ascii="GHEA Grapalat" w:hAnsi="GHEA Grapalat" w:cs="Sylfaen"/>
          <w:szCs w:val="24"/>
        </w:rPr>
        <w:t xml:space="preserve">, </w:t>
      </w:r>
      <w:r w:rsidRPr="00513A86">
        <w:rPr>
          <w:rFonts w:ascii="GHEA Grapalat" w:hAnsi="GHEA Grapalat" w:cs="Sylfaen"/>
          <w:szCs w:val="24"/>
          <w:lang w:val="hy-AM"/>
        </w:rPr>
        <w:t xml:space="preserve">ապա վերջինս </w:t>
      </w:r>
      <w:r w:rsidRPr="00513A86">
        <w:rPr>
          <w:rFonts w:ascii="GHEA Grapalat" w:hAnsi="GHEA Grapalat" w:cs="Sylfaen"/>
          <w:szCs w:val="24"/>
          <w:lang w:val="ru-RU"/>
        </w:rPr>
        <w:t>հայտարարվում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ընտրված</w:t>
      </w:r>
      <w:r w:rsidRPr="00513A86">
        <w:rPr>
          <w:rFonts w:ascii="GHEA Grapalat" w:hAnsi="GHEA Grapalat" w:cs="Sylfaen"/>
          <w:szCs w:val="24"/>
          <w:lang w:val="hy-AM"/>
        </w:rPr>
        <w:t xml:space="preserve"> </w:t>
      </w:r>
      <w:r w:rsidRPr="00513A86">
        <w:rPr>
          <w:rFonts w:ascii="GHEA Grapalat" w:hAnsi="GHEA Grapalat" w:cs="Sylfaen"/>
          <w:szCs w:val="24"/>
          <w:lang w:val="en-US"/>
        </w:rPr>
        <w:t>մ</w:t>
      </w:r>
      <w:r w:rsidRPr="00513A86">
        <w:rPr>
          <w:rFonts w:ascii="GHEA Grapalat" w:hAnsi="GHEA Grapalat" w:cs="Sylfaen"/>
          <w:szCs w:val="24"/>
          <w:lang w:val="hy-AM"/>
        </w:rPr>
        <w:t>ասնակից</w:t>
      </w:r>
      <w:r w:rsidRPr="00513A86">
        <w:rPr>
          <w:rFonts w:ascii="GHEA Grapalat" w:hAnsi="GHEA Grapalat" w:cs="Sylfaen"/>
          <w:szCs w:val="24"/>
        </w:rPr>
        <w:t>.</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rPr>
        <w:t xml:space="preserve">2) </w:t>
      </w:r>
      <w:r w:rsidRPr="00513A86">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13A86">
        <w:rPr>
          <w:rFonts w:ascii="GHEA Grapalat" w:hAnsi="GHEA Grapalat"/>
        </w:rPr>
        <w:softHyphen/>
        <w:t>խանու</w:t>
      </w:r>
      <w:r w:rsidRPr="00513A86">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13A86">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10987" w:rsidRPr="00513A86" w:rsidRDefault="00B10987" w:rsidP="00B10987">
      <w:pPr>
        <w:pStyle w:val="23"/>
        <w:spacing w:line="240" w:lineRule="auto"/>
        <w:ind w:firstLine="567"/>
        <w:rPr>
          <w:rFonts w:ascii="GHEA Grapalat" w:hAnsi="GHEA Grapalat"/>
        </w:rPr>
      </w:pPr>
      <w:r w:rsidRPr="00513A86">
        <w:rPr>
          <w:rFonts w:ascii="GHEA Grapalat" w:hAnsi="GHEA Grapalat"/>
        </w:rPr>
        <w:t>8</w:t>
      </w:r>
      <w:r w:rsidRPr="00513A86">
        <w:rPr>
          <w:rFonts w:ascii="GHEA Grapalat" w:hAnsi="GHEA Grapalat"/>
          <w:lang w:val="hy-AM"/>
        </w:rPr>
        <w:t>.</w:t>
      </w:r>
      <w:r w:rsidRPr="00513A86">
        <w:rPr>
          <w:rFonts w:ascii="GHEA Grapalat" w:hAnsi="GHEA Grapalat"/>
        </w:rPr>
        <w:t>20 Առաջին տեղը զբաղեցրած մասնակցի կողմից արձանագրված անհամա</w:t>
      </w:r>
      <w:r w:rsidRPr="00513A86">
        <w:rPr>
          <w:rFonts w:ascii="GHEA Grapalat" w:hAnsi="GHEA Grapalat"/>
        </w:rPr>
        <w:softHyphen/>
        <w:t>պա</w:t>
      </w:r>
      <w:r w:rsidRPr="00513A86">
        <w:rPr>
          <w:rFonts w:ascii="GHEA Grapalat" w:hAnsi="GHEA Grapalat"/>
        </w:rPr>
        <w:softHyphen/>
        <w:t>տասխանությունը սահմանված ժամկետում՝</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sz w:val="20"/>
          <w:szCs w:val="20"/>
          <w:lang w:val="af-ZA"/>
        </w:rPr>
        <w:t xml:space="preserve">2) չշտկելու դեպքում հանձնաժողովի որոշմամբ հայտը մերժվում է և </w:t>
      </w:r>
      <w:r w:rsidRPr="00513A86">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w:t>
      </w:r>
      <w:r w:rsidRPr="00513A86">
        <w:rPr>
          <w:rFonts w:ascii="GHEA Grapalat" w:hAnsi="GHEA Grapalat" w:cs="Sylfaen"/>
          <w:sz w:val="20"/>
          <w:lang w:val="af-ZA"/>
        </w:rPr>
        <w:t>19</w:t>
      </w:r>
      <w:r w:rsidRPr="00513A86">
        <w:rPr>
          <w:rFonts w:ascii="GHEA Grapalat" w:hAnsi="GHEA Grapalat" w:cs="Sylfaen"/>
          <w:sz w:val="20"/>
          <w:lang w:val="hy-AM"/>
        </w:rPr>
        <w:t>-րդ կետերով սահմանված ընթացակարգը:</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13A86">
        <w:rPr>
          <w:rFonts w:ascii="GHEA Grapalat" w:hAnsi="GHEA Grapalat"/>
          <w:sz w:val="20"/>
          <w:szCs w:val="20"/>
          <w:lang w:val="hy-AM"/>
        </w:rPr>
        <w:t>է</w:t>
      </w:r>
      <w:r w:rsidRPr="00513A86">
        <w:rPr>
          <w:rFonts w:ascii="GHEA Grapalat" w:hAnsi="GHEA Grapalat"/>
          <w:sz w:val="20"/>
          <w:szCs w:val="20"/>
          <w:lang w:val="af-ZA"/>
        </w:rPr>
        <w:t xml:space="preserve"> սույն </w:t>
      </w:r>
      <w:r w:rsidRPr="00513A86">
        <w:rPr>
          <w:rFonts w:ascii="GHEA Grapalat" w:hAnsi="GHEA Grapalat"/>
          <w:sz w:val="20"/>
          <w:szCs w:val="20"/>
          <w:lang w:val="hy-AM"/>
        </w:rPr>
        <w:t>հրավերի 1-ին մասի 8.12-ից 8.19-րդ կետերով սահմանված ընթացակարգը</w:t>
      </w:r>
      <w:r w:rsidRPr="00513A86">
        <w:rPr>
          <w:rFonts w:ascii="GHEA Grapalat" w:hAnsi="GHEA Grapalat"/>
          <w:sz w:val="20"/>
          <w:szCs w:val="20"/>
          <w:lang w:val="af-ZA"/>
        </w:rPr>
        <w:t>:</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2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արդյունքներով</w:t>
      </w:r>
      <w:r w:rsidRPr="00513A86">
        <w:rPr>
          <w:rFonts w:ascii="GHEA Grapalat" w:hAnsi="GHEA Grapalat" w:cs="Sylfaen"/>
          <w:szCs w:val="24"/>
        </w:rPr>
        <w:t xml:space="preserve"> </w:t>
      </w:r>
      <w:r w:rsidRPr="00513A86">
        <w:rPr>
          <w:rFonts w:ascii="GHEA Grapalat" w:hAnsi="GHEA Grapalat" w:cs="Sylfaen"/>
          <w:szCs w:val="24"/>
          <w:lang w:val="ru-RU"/>
        </w:rPr>
        <w:t>կազմվում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w:t>
      </w:r>
      <w:r w:rsidRPr="00513A86">
        <w:rPr>
          <w:rFonts w:ascii="GHEA Grapalat" w:hAnsi="GHEA Grapalat" w:cs="Sylfaen"/>
          <w:szCs w:val="24"/>
        </w:rPr>
        <w:t xml:space="preserve">, </w:t>
      </w:r>
      <w:r w:rsidRPr="00513A86">
        <w:rPr>
          <w:rFonts w:ascii="GHEA Grapalat" w:hAnsi="GHEA Grapalat" w:cs="Sylfaen"/>
          <w:szCs w:val="24"/>
          <w:lang w:val="ru-RU"/>
        </w:rPr>
        <w:t>որը</w:t>
      </w:r>
      <w:r w:rsidRPr="00513A86">
        <w:rPr>
          <w:rFonts w:ascii="GHEA Grapalat" w:hAnsi="GHEA Grapalat" w:cs="Sylfaen"/>
          <w:szCs w:val="24"/>
        </w:rPr>
        <w:t xml:space="preserve"> </w:t>
      </w:r>
      <w:r w:rsidRPr="00513A86">
        <w:rPr>
          <w:rFonts w:ascii="GHEA Grapalat" w:hAnsi="GHEA Grapalat" w:cs="Sylfaen"/>
          <w:szCs w:val="24"/>
          <w:lang w:val="ru-RU"/>
        </w:rPr>
        <w:t>կցվում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գնման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արձանագրությանը։</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w:t>
      </w:r>
      <w:r w:rsidRPr="00513A86">
        <w:rPr>
          <w:rFonts w:ascii="GHEA Grapalat" w:hAnsi="GHEA Grapalat" w:cs="Sylfaen"/>
          <w:szCs w:val="24"/>
        </w:rPr>
        <w:t xml:space="preserve"> </w:t>
      </w:r>
      <w:r w:rsidRPr="00513A86">
        <w:rPr>
          <w:rFonts w:ascii="GHEA Grapalat" w:hAnsi="GHEA Grapalat" w:cs="Sylfaen"/>
          <w:szCs w:val="24"/>
          <w:lang w:val="ru-RU"/>
        </w:rPr>
        <w:t>ստորագրում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նիստին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w:t>
      </w:r>
      <w:r w:rsidRPr="00513A86">
        <w:rPr>
          <w:rFonts w:ascii="GHEA Grapalat" w:hAnsi="GHEA Grapalat" w:cs="Sylfaen"/>
          <w:szCs w:val="24"/>
          <w:lang w:val="ru-RU"/>
        </w:rPr>
        <w:t>անդամները։</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ավարտին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առաջին</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արձանագրությունը</w:t>
      </w:r>
      <w:r w:rsidRPr="00513A86">
        <w:rPr>
          <w:rFonts w:ascii="GHEA Grapalat" w:hAnsi="GHEA Grapalat" w:cs="Sylfaen"/>
          <w:szCs w:val="24"/>
        </w:rPr>
        <w:t xml:space="preserve"> </w:t>
      </w:r>
      <w:r w:rsidRPr="00513A86">
        <w:rPr>
          <w:rFonts w:ascii="GHEA Grapalat" w:hAnsi="GHEA Grapalat" w:cs="Sylfaen"/>
          <w:szCs w:val="24"/>
          <w:lang w:val="ru-RU"/>
        </w:rPr>
        <w:t>հրապարակվում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տեղեկագրում</w:t>
      </w:r>
      <w:r w:rsidRPr="00513A86">
        <w:rPr>
          <w:rFonts w:ascii="GHEA Grapalat" w:hAnsi="GHEA Grapalat" w:cs="Sylfaen"/>
          <w:szCs w:val="24"/>
        </w:rPr>
        <w:t>:</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Մասնակից</w:t>
      </w:r>
      <w:r w:rsidRPr="00513A86">
        <w:rPr>
          <w:rFonts w:ascii="GHEA Grapalat" w:hAnsi="GHEA Grapalat" w:cs="Sylfaen"/>
          <w:szCs w:val="24"/>
          <w:lang w:val="en-US"/>
        </w:rPr>
        <w:t>ն</w:t>
      </w:r>
      <w:r w:rsidRPr="00513A86">
        <w:rPr>
          <w:rFonts w:ascii="GHEA Grapalat" w:hAnsi="GHEA Grapalat" w:cs="Sylfaen"/>
          <w:szCs w:val="24"/>
        </w:rPr>
        <w:t xml:space="preserve"> </w:t>
      </w:r>
      <w:r w:rsidRPr="00513A86">
        <w:rPr>
          <w:rFonts w:ascii="GHEA Grapalat" w:hAnsi="GHEA Grapalat" w:cs="Sylfaen"/>
          <w:szCs w:val="24"/>
          <w:lang w:val="ru-RU"/>
        </w:rPr>
        <w:t>իրեն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պահանջների</w:t>
      </w:r>
      <w:r w:rsidRPr="00513A86">
        <w:rPr>
          <w:rFonts w:ascii="GHEA Grapalat" w:hAnsi="GHEA Grapalat" w:cs="Sylfaen"/>
          <w:szCs w:val="24"/>
        </w:rPr>
        <w:t xml:space="preserve"> </w:t>
      </w:r>
      <w:r w:rsidRPr="00513A86">
        <w:rPr>
          <w:rFonts w:ascii="GHEA Grapalat" w:hAnsi="GHEA Grapalat" w:cs="Sylfaen"/>
          <w:szCs w:val="24"/>
          <w:lang w:val="ru-RU"/>
        </w:rPr>
        <w:t>համապատասխանության</w:t>
      </w:r>
      <w:r w:rsidRPr="00513A86">
        <w:rPr>
          <w:rFonts w:ascii="GHEA Grapalat" w:hAnsi="GHEA Grapalat" w:cs="Sylfaen"/>
          <w:szCs w:val="24"/>
        </w:rPr>
        <w:t xml:space="preserve"> </w:t>
      </w:r>
      <w:r w:rsidRPr="00513A86">
        <w:rPr>
          <w:rFonts w:ascii="GHEA Grapalat" w:hAnsi="GHEA Grapalat" w:cs="Sylfaen"/>
          <w:szCs w:val="24"/>
          <w:lang w:val="ru-RU"/>
        </w:rPr>
        <w:t>հիմնավորման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լրացուցիչ</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փաստաթղթեր</w:t>
      </w:r>
      <w:r w:rsidRPr="00513A86">
        <w:rPr>
          <w:rFonts w:ascii="GHEA Grapalat" w:hAnsi="GHEA Grapalat" w:cs="Sylfaen"/>
          <w:szCs w:val="24"/>
        </w:rPr>
        <w:t xml:space="preserve">, </w:t>
      </w:r>
      <w:r w:rsidRPr="00513A86">
        <w:rPr>
          <w:rFonts w:ascii="GHEA Grapalat" w:hAnsi="GHEA Grapalat" w:cs="Sylfaen"/>
          <w:szCs w:val="24"/>
          <w:lang w:val="ru-RU"/>
        </w:rPr>
        <w:t>տեղեկություններ</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նյութեր։</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en-US"/>
        </w:rPr>
        <w:lastRenderedPageBreak/>
        <w:t>Հ</w:t>
      </w:r>
      <w:r w:rsidRPr="00513A86">
        <w:rPr>
          <w:rFonts w:ascii="GHEA Grapalat" w:hAnsi="GHEA Grapalat" w:cs="Sylfaen"/>
          <w:szCs w:val="24"/>
          <w:lang w:val="ru-RU"/>
        </w:rPr>
        <w:t>անձնաժողովը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ստուգել</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իսկությունը</w:t>
      </w:r>
      <w:r w:rsidRPr="00513A86">
        <w:rPr>
          <w:rFonts w:ascii="GHEA Grapalat" w:hAnsi="GHEA Grapalat" w:cs="Sylfaen"/>
          <w:szCs w:val="24"/>
        </w:rPr>
        <w:t xml:space="preserve">` </w:t>
      </w:r>
      <w:r w:rsidRPr="00513A86">
        <w:rPr>
          <w:rFonts w:ascii="GHEA Grapalat" w:hAnsi="GHEA Grapalat" w:cs="Sylfaen"/>
          <w:szCs w:val="24"/>
          <w:lang w:val="ru-RU"/>
        </w:rPr>
        <w:t>օգտագործելով</w:t>
      </w:r>
      <w:r w:rsidRPr="00513A86">
        <w:rPr>
          <w:rFonts w:ascii="GHEA Grapalat" w:hAnsi="GHEA Grapalat" w:cs="Sylfaen"/>
          <w:szCs w:val="24"/>
        </w:rPr>
        <w:t xml:space="preserve"> </w:t>
      </w:r>
      <w:r w:rsidRPr="00513A86">
        <w:rPr>
          <w:rFonts w:ascii="GHEA Grapalat" w:hAnsi="GHEA Grapalat" w:cs="Sylfaen"/>
          <w:szCs w:val="24"/>
          <w:lang w:val="ru-RU"/>
        </w:rPr>
        <w:t>պաշտոնական</w:t>
      </w:r>
      <w:r w:rsidRPr="00513A86">
        <w:rPr>
          <w:rFonts w:ascii="GHEA Grapalat" w:hAnsi="GHEA Grapalat" w:cs="Sylfaen"/>
          <w:szCs w:val="24"/>
        </w:rPr>
        <w:t xml:space="preserve"> </w:t>
      </w:r>
      <w:r w:rsidRPr="00513A86">
        <w:rPr>
          <w:rFonts w:ascii="GHEA Grapalat" w:hAnsi="GHEA Grapalat" w:cs="Sylfaen"/>
          <w:szCs w:val="24"/>
          <w:lang w:val="ru-RU"/>
        </w:rPr>
        <w:t>աղբյուրներից</w:t>
      </w:r>
      <w:r w:rsidRPr="00513A86">
        <w:rPr>
          <w:rFonts w:ascii="GHEA Grapalat" w:hAnsi="GHEA Grapalat" w:cs="Sylfaen"/>
          <w:szCs w:val="24"/>
        </w:rPr>
        <w:t xml:space="preserve"> </w:t>
      </w:r>
      <w:r w:rsidRPr="00513A86">
        <w:rPr>
          <w:rFonts w:ascii="GHEA Grapalat" w:hAnsi="GHEA Grapalat" w:cs="Sylfaen"/>
          <w:szCs w:val="24"/>
          <w:lang w:val="ru-RU"/>
        </w:rPr>
        <w:t>ստացված</w:t>
      </w:r>
      <w:r w:rsidRPr="00513A86">
        <w:rPr>
          <w:rFonts w:ascii="GHEA Grapalat" w:hAnsi="GHEA Grapalat" w:cs="Sylfaen"/>
          <w:szCs w:val="24"/>
        </w:rPr>
        <w:t xml:space="preserve"> </w:t>
      </w:r>
      <w:r w:rsidRPr="00513A86">
        <w:rPr>
          <w:rFonts w:ascii="GHEA Grapalat" w:hAnsi="GHEA Grapalat" w:cs="Sylfaen"/>
          <w:szCs w:val="24"/>
          <w:lang w:val="ru-RU"/>
        </w:rPr>
        <w:t>տվյալներ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մասին</w:t>
      </w:r>
      <w:r w:rsidRPr="00513A86">
        <w:rPr>
          <w:rFonts w:ascii="GHEA Grapalat" w:hAnsi="GHEA Grapalat" w:cs="Sylfaen"/>
          <w:szCs w:val="24"/>
        </w:rPr>
        <w:t xml:space="preserve"> </w:t>
      </w:r>
      <w:r w:rsidRPr="00513A86">
        <w:rPr>
          <w:rFonts w:ascii="GHEA Grapalat" w:hAnsi="GHEA Grapalat" w:cs="Sylfaen"/>
          <w:szCs w:val="24"/>
          <w:lang w:val="ru-RU"/>
        </w:rPr>
        <w:t>ստանալով</w:t>
      </w:r>
      <w:r w:rsidRPr="00513A86">
        <w:rPr>
          <w:rFonts w:ascii="GHEA Grapalat" w:hAnsi="GHEA Grapalat" w:cs="Sylfaen"/>
          <w:szCs w:val="24"/>
        </w:rPr>
        <w:t xml:space="preserve"> </w:t>
      </w:r>
      <w:r w:rsidRPr="00513A86">
        <w:rPr>
          <w:rFonts w:ascii="GHEA Grapalat" w:hAnsi="GHEA Grapalat" w:cs="Sylfaen"/>
          <w:szCs w:val="24"/>
          <w:lang w:val="ru-RU"/>
        </w:rPr>
        <w:t>իրավասու</w:t>
      </w:r>
      <w:r w:rsidRPr="00513A86">
        <w:rPr>
          <w:rFonts w:ascii="GHEA Grapalat" w:hAnsi="GHEA Grapalat" w:cs="Sylfaen"/>
          <w:szCs w:val="24"/>
        </w:rPr>
        <w:t xml:space="preserve"> </w:t>
      </w:r>
      <w:r w:rsidRPr="00513A86">
        <w:rPr>
          <w:rFonts w:ascii="GHEA Grapalat" w:hAnsi="GHEA Grapalat" w:cs="Sylfaen"/>
          <w:szCs w:val="24"/>
          <w:lang w:val="ru-RU"/>
        </w:rPr>
        <w:t>մարմինների</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եզրակացությունը</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հարցում</w:t>
      </w:r>
      <w:r w:rsidRPr="00513A86">
        <w:rPr>
          <w:rFonts w:ascii="GHEA Grapalat" w:hAnsi="GHEA Grapalat" w:cs="Sylfaen"/>
          <w:szCs w:val="24"/>
        </w:rPr>
        <w:t xml:space="preserve"> </w:t>
      </w:r>
      <w:r w:rsidRPr="00513A86">
        <w:rPr>
          <w:rFonts w:ascii="GHEA Grapalat" w:hAnsi="GHEA Grapalat" w:cs="Sylfaen"/>
          <w:szCs w:val="24"/>
          <w:lang w:val="ru-RU"/>
        </w:rPr>
        <w:t>ուղարկվելու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համապատասխան</w:t>
      </w:r>
      <w:r w:rsidRPr="00513A86">
        <w:rPr>
          <w:rFonts w:ascii="GHEA Grapalat" w:hAnsi="GHEA Grapalat" w:cs="Sylfaen"/>
          <w:szCs w:val="24"/>
        </w:rPr>
        <w:t xml:space="preserve"> </w:t>
      </w:r>
      <w:r w:rsidRPr="00513A86">
        <w:rPr>
          <w:rFonts w:ascii="GHEA Grapalat" w:hAnsi="GHEA Grapalat" w:cs="Sylfaen"/>
          <w:szCs w:val="24"/>
          <w:lang w:val="ru-RU"/>
        </w:rPr>
        <w:t>պետական</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տեղական</w:t>
      </w:r>
      <w:r w:rsidRPr="00513A86">
        <w:rPr>
          <w:rFonts w:ascii="GHEA Grapalat" w:hAnsi="GHEA Grapalat" w:cs="Sylfaen"/>
          <w:szCs w:val="24"/>
        </w:rPr>
        <w:t xml:space="preserve"> </w:t>
      </w:r>
      <w:r w:rsidRPr="00513A86">
        <w:rPr>
          <w:rFonts w:ascii="GHEA Grapalat" w:hAnsi="GHEA Grapalat" w:cs="Sylfaen"/>
          <w:szCs w:val="24"/>
          <w:lang w:val="ru-RU"/>
        </w:rPr>
        <w:t>ինքնակառավարման</w:t>
      </w:r>
      <w:r w:rsidRPr="00513A86">
        <w:rPr>
          <w:rFonts w:ascii="GHEA Grapalat" w:hAnsi="GHEA Grapalat" w:cs="Sylfaen"/>
          <w:szCs w:val="24"/>
        </w:rPr>
        <w:t xml:space="preserve"> </w:t>
      </w:r>
      <w:r w:rsidRPr="00513A86">
        <w:rPr>
          <w:rFonts w:ascii="GHEA Grapalat" w:hAnsi="GHEA Grapalat" w:cs="Sylfaen"/>
          <w:szCs w:val="24"/>
          <w:lang w:val="ru-RU"/>
        </w:rPr>
        <w:t>մարմինները</w:t>
      </w:r>
      <w:r w:rsidRPr="00513A86">
        <w:rPr>
          <w:rFonts w:ascii="GHEA Grapalat" w:hAnsi="GHEA Grapalat" w:cs="Sylfaen"/>
          <w:szCs w:val="24"/>
        </w:rPr>
        <w:t xml:space="preserve"> </w:t>
      </w:r>
      <w:r w:rsidRPr="00513A86">
        <w:rPr>
          <w:rFonts w:ascii="GHEA Grapalat" w:hAnsi="GHEA Grapalat" w:cs="Sylfaen"/>
          <w:szCs w:val="24"/>
          <w:lang w:val="ru-RU"/>
        </w:rPr>
        <w:t>հարցումն</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տրամադրում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իսկության</w:t>
      </w:r>
      <w:r w:rsidRPr="00513A86">
        <w:rPr>
          <w:rFonts w:ascii="GHEA Grapalat" w:hAnsi="GHEA Grapalat" w:cs="Sylfaen"/>
          <w:szCs w:val="24"/>
        </w:rPr>
        <w:t xml:space="preserve"> </w:t>
      </w:r>
      <w:r w:rsidRPr="00513A86">
        <w:rPr>
          <w:rFonts w:ascii="GHEA Grapalat" w:hAnsi="GHEA Grapalat" w:cs="Sylfaen"/>
          <w:szCs w:val="24"/>
          <w:lang w:val="ru-RU"/>
        </w:rPr>
        <w:t>ստուգման</w:t>
      </w:r>
      <w:r w:rsidRPr="00513A86">
        <w:rPr>
          <w:rFonts w:ascii="GHEA Grapalat" w:hAnsi="GHEA Grapalat" w:cs="Sylfaen"/>
          <w:szCs w:val="24"/>
        </w:rPr>
        <w:t xml:space="preserve"> </w:t>
      </w:r>
      <w:r w:rsidRPr="00513A86">
        <w:rPr>
          <w:rFonts w:ascii="GHEA Grapalat" w:hAnsi="GHEA Grapalat" w:cs="Sylfaen"/>
          <w:szCs w:val="24"/>
          <w:lang w:val="ru-RU"/>
        </w:rPr>
        <w:t>արդյունքում</w:t>
      </w:r>
      <w:r w:rsidRPr="00513A86">
        <w:rPr>
          <w:rFonts w:ascii="GHEA Grapalat" w:hAnsi="GHEA Grapalat" w:cs="Sylfaen"/>
          <w:szCs w:val="24"/>
        </w:rPr>
        <w:t xml:space="preserve"> </w:t>
      </w:r>
      <w:r w:rsidRPr="00513A86">
        <w:rPr>
          <w:rFonts w:ascii="GHEA Grapalat" w:hAnsi="GHEA Grapalat" w:cs="Sylfaen"/>
          <w:szCs w:val="24"/>
          <w:lang w:val="ru-RU"/>
        </w:rPr>
        <w:t>տվյալները</w:t>
      </w:r>
      <w:r w:rsidRPr="00513A86">
        <w:rPr>
          <w:rFonts w:ascii="GHEA Grapalat" w:hAnsi="GHEA Grapalat" w:cs="Sylfaen"/>
          <w:szCs w:val="24"/>
        </w:rPr>
        <w:t xml:space="preserve"> </w:t>
      </w:r>
      <w:r w:rsidRPr="00513A86">
        <w:rPr>
          <w:rFonts w:ascii="GHEA Grapalat" w:hAnsi="GHEA Grapalat" w:cs="Sylfaen"/>
          <w:szCs w:val="24"/>
          <w:lang w:val="ru-RU"/>
        </w:rPr>
        <w:t>որակվում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իրականությանը</w:t>
      </w:r>
      <w:r w:rsidRPr="00513A86">
        <w:rPr>
          <w:rFonts w:ascii="GHEA Grapalat" w:hAnsi="GHEA Grapalat" w:cs="Sylfaen"/>
          <w:szCs w:val="24"/>
        </w:rPr>
        <w:t xml:space="preserve"> </w:t>
      </w:r>
      <w:r w:rsidRPr="00513A86">
        <w:rPr>
          <w:rFonts w:ascii="GHEA Grapalat" w:hAnsi="GHEA Grapalat" w:cs="Sylfaen"/>
          <w:szCs w:val="24"/>
          <w:lang w:val="ru-RU"/>
        </w:rPr>
        <w:t>չհամապա</w:t>
      </w:r>
      <w:r w:rsidRPr="00513A86">
        <w:rPr>
          <w:rFonts w:ascii="GHEA Grapalat" w:hAnsi="GHEA Grapalat" w:cs="Sylfaen"/>
          <w:szCs w:val="24"/>
        </w:rPr>
        <w:softHyphen/>
      </w:r>
      <w:r w:rsidRPr="00513A86">
        <w:rPr>
          <w:rFonts w:ascii="GHEA Grapalat" w:hAnsi="GHEA Grapalat" w:cs="Sylfaen"/>
          <w:szCs w:val="24"/>
          <w:lang w:val="ru-RU"/>
        </w:rPr>
        <w:t>տասխանող</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տվյալ մասնակցի հայտը մերժվում է:</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4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w:t>
      </w:r>
      <w:r w:rsidRPr="00513A86">
        <w:rPr>
          <w:rFonts w:ascii="GHEA Grapalat" w:hAnsi="GHEA Grapalat" w:cs="Sylfaen"/>
          <w:szCs w:val="24"/>
          <w:lang w:val="en-US"/>
        </w:rPr>
        <w:t>ին</w:t>
      </w:r>
      <w:r w:rsidRPr="00513A86">
        <w:rPr>
          <w:rFonts w:ascii="GHEA Grapalat" w:hAnsi="GHEA Grapalat" w:cs="Sylfaen"/>
          <w:szCs w:val="24"/>
        </w:rPr>
        <w:t xml:space="preserve"> </w:t>
      </w:r>
      <w:r w:rsidRPr="00513A86">
        <w:rPr>
          <w:rFonts w:ascii="GHEA Grapalat" w:hAnsi="GHEA Grapalat" w:cs="Sylfaen"/>
          <w:szCs w:val="24"/>
          <w:lang w:val="en-US"/>
        </w:rPr>
        <w:t>մասի</w:t>
      </w:r>
      <w:r w:rsidRPr="00513A86">
        <w:rPr>
          <w:rFonts w:ascii="GHEA Grapalat" w:hAnsi="GHEA Grapalat" w:cs="Sylfaen"/>
          <w:szCs w:val="24"/>
        </w:rPr>
        <w:t xml:space="preserve"> 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կետի</w:t>
      </w:r>
      <w:r w:rsidRPr="00513A86">
        <w:rPr>
          <w:rFonts w:ascii="GHEA Grapalat" w:hAnsi="GHEA Grapalat" w:cs="Sylfaen"/>
          <w:szCs w:val="24"/>
        </w:rPr>
        <w:t xml:space="preserve"> </w:t>
      </w:r>
      <w:r w:rsidRPr="00513A86">
        <w:rPr>
          <w:rFonts w:ascii="GHEA Grapalat" w:hAnsi="GHEA Grapalat" w:cs="Sylfaen"/>
          <w:szCs w:val="24"/>
          <w:lang w:val="ru-RU"/>
        </w:rPr>
        <w:t>կիրառման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հրավիրվում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արտահերթ</w:t>
      </w:r>
      <w:r w:rsidRPr="00513A86">
        <w:rPr>
          <w:rFonts w:ascii="GHEA Grapalat" w:hAnsi="GHEA Grapalat" w:cs="Sylfaen"/>
          <w:szCs w:val="24"/>
        </w:rPr>
        <w:t xml:space="preserve"> </w:t>
      </w:r>
      <w:r w:rsidRPr="00513A86">
        <w:rPr>
          <w:rFonts w:ascii="GHEA Grapalat" w:hAnsi="GHEA Grapalat" w:cs="Sylfaen"/>
          <w:szCs w:val="24"/>
          <w:lang w:val="ru-RU"/>
        </w:rPr>
        <w:t>նիստ։</w:t>
      </w:r>
    </w:p>
    <w:p w:rsidR="00B10987" w:rsidRPr="00513A86" w:rsidRDefault="00B10987" w:rsidP="00B10987">
      <w:pPr>
        <w:pStyle w:val="norm"/>
        <w:spacing w:line="240" w:lineRule="auto"/>
        <w:ind w:firstLine="567"/>
        <w:rPr>
          <w:rFonts w:ascii="GHEA Grapalat" w:hAnsi="GHEA Grapalat" w:cs="Tahoma"/>
          <w:sz w:val="20"/>
          <w:lang w:val="hy-AM"/>
        </w:rPr>
      </w:pPr>
      <w:r w:rsidRPr="00513A86">
        <w:rPr>
          <w:rFonts w:ascii="GHEA Grapalat" w:hAnsi="GHEA Grapalat"/>
          <w:spacing w:val="-6"/>
          <w:sz w:val="20"/>
          <w:lang w:val="af-ZA"/>
        </w:rPr>
        <w:t>8</w:t>
      </w:r>
      <w:r w:rsidRPr="00513A86">
        <w:rPr>
          <w:rFonts w:ascii="GHEA Grapalat" w:hAnsi="GHEA Grapalat"/>
          <w:spacing w:val="-6"/>
          <w:sz w:val="20"/>
          <w:lang w:val="hy-AM"/>
        </w:rPr>
        <w:t>.2</w:t>
      </w:r>
      <w:r w:rsidRPr="00513A86">
        <w:rPr>
          <w:rFonts w:ascii="GHEA Grapalat" w:hAnsi="GHEA Grapalat"/>
          <w:spacing w:val="-6"/>
          <w:sz w:val="20"/>
          <w:lang w:val="af-ZA"/>
        </w:rPr>
        <w:t xml:space="preserve">5 </w:t>
      </w:r>
      <w:r w:rsidRPr="00513A86">
        <w:rPr>
          <w:rFonts w:ascii="GHEA Grapalat" w:hAnsi="GHEA Grapalat" w:cs="Tahoma"/>
          <w:sz w:val="20"/>
          <w:lang w:val="hy-AM"/>
        </w:rPr>
        <w:t xml:space="preserve">Մինչև պայմանագիր կնքելը </w:t>
      </w:r>
      <w:r w:rsidRPr="00513A86">
        <w:rPr>
          <w:rFonts w:ascii="GHEA Grapalat" w:hAnsi="GHEA Grapalat" w:cs="Tahoma"/>
          <w:sz w:val="20"/>
        </w:rPr>
        <w:t>պ</w:t>
      </w:r>
      <w:r w:rsidRPr="00513A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13A86">
        <w:rPr>
          <w:rFonts w:ascii="GHEA Grapalat" w:hAnsi="GHEA Grapalat" w:cs="Sylfaen"/>
          <w:lang w:val="af-ZA"/>
        </w:rPr>
        <w:t xml:space="preserve"> </w:t>
      </w:r>
      <w:r w:rsidRPr="00513A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10987" w:rsidRPr="00513A86" w:rsidRDefault="00B10987" w:rsidP="00B10987">
      <w:pPr>
        <w:pStyle w:val="23"/>
        <w:spacing w:line="240" w:lineRule="auto"/>
        <w:ind w:firstLine="567"/>
        <w:rPr>
          <w:rFonts w:ascii="GHEA Grapalat" w:hAnsi="GHEA Grapalat" w:cs="Sylfaen"/>
          <w:szCs w:val="24"/>
        </w:rPr>
      </w:pPr>
      <w:r w:rsidRPr="00513A86">
        <w:rPr>
          <w:rFonts w:ascii="GHEA Grapalat" w:hAnsi="GHEA Grapalat" w:cs="Sylfaen"/>
          <w:szCs w:val="24"/>
          <w:lang w:val="hy-AM"/>
        </w:rPr>
        <w:t>8.26</w:t>
      </w:r>
      <w:r w:rsidRPr="00513A86">
        <w:rPr>
          <w:rFonts w:ascii="GHEA Grapalat" w:hAnsi="GHEA Grapalat" w:cs="Sylfaen"/>
          <w:szCs w:val="24"/>
        </w:rPr>
        <w:t xml:space="preserve"> </w:t>
      </w:r>
      <w:r w:rsidRPr="00513A86">
        <w:rPr>
          <w:rFonts w:ascii="GHEA Grapalat" w:hAnsi="GHEA Grapalat" w:cs="Sylfaen"/>
          <w:szCs w:val="24"/>
          <w:lang w:val="hy-AM"/>
        </w:rPr>
        <w:t>Անգործության</w:t>
      </w:r>
      <w:r w:rsidRPr="00513A86">
        <w:rPr>
          <w:rFonts w:ascii="GHEA Grapalat" w:hAnsi="GHEA Grapalat" w:cs="Sylfaen"/>
          <w:szCs w:val="24"/>
        </w:rPr>
        <w:t xml:space="preserve"> </w:t>
      </w:r>
      <w:r w:rsidRPr="00513A86">
        <w:rPr>
          <w:rFonts w:ascii="GHEA Grapalat" w:hAnsi="GHEA Grapalat" w:cs="Sylfaen"/>
          <w:szCs w:val="24"/>
          <w:lang w:val="hy-AM"/>
        </w:rPr>
        <w:t>ժամկետը</w:t>
      </w:r>
      <w:r w:rsidRPr="00513A86">
        <w:rPr>
          <w:rFonts w:ascii="GHEA Grapalat" w:hAnsi="GHEA Grapalat" w:cs="Sylfaen"/>
          <w:szCs w:val="24"/>
        </w:rPr>
        <w:t xml:space="preserve"> </w:t>
      </w:r>
      <w:r w:rsidRPr="00513A86">
        <w:rPr>
          <w:rFonts w:ascii="GHEA Grapalat" w:hAnsi="GHEA Grapalat" w:cs="Sylfaen"/>
          <w:szCs w:val="24"/>
          <w:lang w:val="hy-AM"/>
        </w:rPr>
        <w:t>պայմանագիր</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մասին</w:t>
      </w:r>
      <w:r w:rsidRPr="00513A86">
        <w:rPr>
          <w:rFonts w:ascii="GHEA Grapalat" w:hAnsi="GHEA Grapalat" w:cs="Sylfaen"/>
          <w:szCs w:val="24"/>
        </w:rPr>
        <w:t xml:space="preserve"> </w:t>
      </w:r>
      <w:r w:rsidRPr="00513A86">
        <w:rPr>
          <w:rFonts w:ascii="GHEA Grapalat" w:hAnsi="GHEA Grapalat" w:cs="Sylfaen"/>
          <w:szCs w:val="24"/>
          <w:lang w:val="hy-AM"/>
        </w:rPr>
        <w:t>որոշման</w:t>
      </w:r>
      <w:r w:rsidRPr="00513A86">
        <w:rPr>
          <w:rFonts w:ascii="GHEA Grapalat" w:hAnsi="GHEA Grapalat" w:cs="Sylfaen"/>
          <w:szCs w:val="24"/>
        </w:rPr>
        <w:t xml:space="preserve"> </w:t>
      </w:r>
      <w:r w:rsidRPr="00513A86">
        <w:rPr>
          <w:rFonts w:ascii="GHEA Grapalat" w:hAnsi="GHEA Grapalat" w:cs="Sylfaen"/>
          <w:szCs w:val="24"/>
          <w:lang w:val="hy-AM"/>
        </w:rPr>
        <w:t>հայտարարության</w:t>
      </w:r>
      <w:r w:rsidRPr="00513A86">
        <w:rPr>
          <w:rFonts w:ascii="GHEA Grapalat" w:hAnsi="GHEA Grapalat" w:cs="Sylfaen"/>
          <w:szCs w:val="24"/>
        </w:rPr>
        <w:t xml:space="preserve"> </w:t>
      </w:r>
      <w:r w:rsidRPr="00513A86">
        <w:rPr>
          <w:rFonts w:ascii="GHEA Grapalat" w:hAnsi="GHEA Grapalat" w:cs="Sylfaen"/>
          <w:szCs w:val="24"/>
          <w:lang w:val="hy-AM"/>
        </w:rPr>
        <w:t>հրապարակման</w:t>
      </w:r>
      <w:r w:rsidRPr="00513A86">
        <w:rPr>
          <w:rFonts w:ascii="GHEA Grapalat" w:hAnsi="GHEA Grapalat" w:cs="Sylfaen"/>
          <w:szCs w:val="24"/>
        </w:rPr>
        <w:t xml:space="preserve"> </w:t>
      </w:r>
      <w:r w:rsidRPr="00513A86">
        <w:rPr>
          <w:rFonts w:ascii="GHEA Grapalat" w:hAnsi="GHEA Grapalat" w:cs="Sylfaen"/>
          <w:szCs w:val="24"/>
          <w:lang w:val="hy-AM"/>
        </w:rPr>
        <w:t>օրվան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և</w:t>
      </w:r>
      <w:r w:rsidRPr="00513A86">
        <w:rPr>
          <w:rFonts w:ascii="GHEA Grapalat" w:hAnsi="GHEA Grapalat" w:cs="Sylfaen"/>
          <w:szCs w:val="24"/>
        </w:rPr>
        <w:t xml:space="preserve"> պ</w:t>
      </w:r>
      <w:r w:rsidRPr="00513A86">
        <w:rPr>
          <w:rFonts w:ascii="GHEA Grapalat" w:hAnsi="GHEA Grapalat" w:cs="Sylfaen"/>
          <w:szCs w:val="24"/>
          <w:lang w:val="hy-AM"/>
        </w:rPr>
        <w:t>ատվիրատուի</w:t>
      </w:r>
      <w:r w:rsidRPr="00513A86">
        <w:rPr>
          <w:rFonts w:ascii="GHEA Grapalat" w:hAnsi="GHEA Grapalat" w:cs="Sylfaen"/>
          <w:szCs w:val="24"/>
        </w:rPr>
        <w:t xml:space="preserve"> </w:t>
      </w:r>
      <w:r w:rsidRPr="00513A86">
        <w:rPr>
          <w:rFonts w:ascii="GHEA Grapalat" w:hAnsi="GHEA Grapalat" w:cs="Sylfaen"/>
          <w:szCs w:val="24"/>
          <w:lang w:val="hy-AM"/>
        </w:rPr>
        <w:t>կողմից</w:t>
      </w:r>
      <w:r w:rsidRPr="00513A86">
        <w:rPr>
          <w:rFonts w:ascii="GHEA Grapalat" w:hAnsi="GHEA Grapalat" w:cs="Sylfaen"/>
          <w:szCs w:val="24"/>
        </w:rPr>
        <w:t xml:space="preserve"> </w:t>
      </w:r>
      <w:r w:rsidRPr="00513A86">
        <w:rPr>
          <w:rFonts w:ascii="GHEA Grapalat" w:hAnsi="GHEA Grapalat" w:cs="Sylfaen"/>
          <w:szCs w:val="24"/>
          <w:lang w:val="hy-AM"/>
        </w:rPr>
        <w:t>պայմանագիրը</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իրավասության</w:t>
      </w:r>
      <w:r w:rsidRPr="00513A86">
        <w:rPr>
          <w:rFonts w:ascii="GHEA Grapalat" w:hAnsi="GHEA Grapalat" w:cs="Sylfaen"/>
          <w:szCs w:val="24"/>
        </w:rPr>
        <w:t xml:space="preserve"> </w:t>
      </w:r>
      <w:r w:rsidRPr="00513A86">
        <w:rPr>
          <w:rFonts w:ascii="GHEA Grapalat" w:hAnsi="GHEA Grapalat" w:cs="Sylfaen"/>
          <w:szCs w:val="24"/>
          <w:lang w:val="hy-AM"/>
        </w:rPr>
        <w:t>առաջացման</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միջև</w:t>
      </w:r>
      <w:r w:rsidRPr="00513A86">
        <w:rPr>
          <w:rFonts w:ascii="GHEA Grapalat" w:hAnsi="GHEA Grapalat" w:cs="Sylfaen"/>
          <w:szCs w:val="24"/>
        </w:rPr>
        <w:t xml:space="preserve"> </w:t>
      </w:r>
      <w:r w:rsidRPr="00513A86">
        <w:rPr>
          <w:rFonts w:ascii="GHEA Grapalat" w:hAnsi="GHEA Grapalat" w:cs="Sylfaen"/>
          <w:szCs w:val="24"/>
          <w:lang w:val="hy-AM"/>
        </w:rPr>
        <w:t>ընկած</w:t>
      </w:r>
      <w:r w:rsidRPr="00513A86">
        <w:rPr>
          <w:rFonts w:ascii="GHEA Grapalat" w:hAnsi="GHEA Grapalat" w:cs="Sylfaen"/>
          <w:szCs w:val="24"/>
        </w:rPr>
        <w:t xml:space="preserve"> </w:t>
      </w:r>
      <w:r w:rsidRPr="00513A86">
        <w:rPr>
          <w:rFonts w:ascii="GHEA Grapalat" w:hAnsi="GHEA Grapalat" w:cs="Sylfaen"/>
          <w:szCs w:val="24"/>
          <w:lang w:val="hy-AM"/>
        </w:rPr>
        <w:t>ժամանակահատվածն</w:t>
      </w:r>
      <w:r w:rsidRPr="00513A86">
        <w:rPr>
          <w:rFonts w:ascii="GHEA Grapalat" w:hAnsi="GHEA Grapalat" w:cs="Sylfaen"/>
          <w:szCs w:val="24"/>
        </w:rPr>
        <w:t xml:space="preserve"> </w:t>
      </w:r>
      <w:r w:rsidRPr="00513A86">
        <w:rPr>
          <w:rFonts w:ascii="GHEA Grapalat" w:hAnsi="GHEA Grapalat" w:cs="Sylfaen"/>
          <w:szCs w:val="24"/>
          <w:lang w:val="hy-AM"/>
        </w:rPr>
        <w:t>է։</w:t>
      </w:r>
    </w:p>
    <w:p w:rsidR="00B10987" w:rsidRPr="00513A86" w:rsidRDefault="00B10987" w:rsidP="00B10987">
      <w:pPr>
        <w:pStyle w:val="23"/>
        <w:spacing w:line="240" w:lineRule="auto"/>
        <w:ind w:firstLine="567"/>
        <w:rPr>
          <w:rFonts w:ascii="GHEA Grapalat" w:hAnsi="GHEA Grapalat"/>
          <w:b/>
          <w:lang w:val="es-ES"/>
        </w:rPr>
      </w:pP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սույն</w:t>
      </w:r>
      <w:r w:rsidRPr="00513A86">
        <w:rPr>
          <w:rFonts w:ascii="GHEA Grapalat" w:hAnsi="GHEA Grapalat" w:cs="Arial"/>
          <w:b/>
          <w:lang w:val="es-ES"/>
        </w:rPr>
        <w:t xml:space="preserve"> </w:t>
      </w:r>
      <w:r w:rsidRPr="00513A86">
        <w:rPr>
          <w:rFonts w:ascii="GHEA Grapalat" w:hAnsi="GHEA Grapalat" w:cs="Sylfaen"/>
          <w:b/>
          <w:lang w:val="es-ES"/>
        </w:rPr>
        <w:t>ընթացակարգի</w:t>
      </w:r>
      <w:r w:rsidRPr="00513A86">
        <w:rPr>
          <w:rFonts w:ascii="GHEA Grapalat" w:hAnsi="GHEA Grapalat" w:cs="Arial"/>
          <w:b/>
          <w:lang w:val="es-ES"/>
        </w:rPr>
        <w:t xml:space="preserve"> </w:t>
      </w:r>
      <w:r w:rsidRPr="00513A86">
        <w:rPr>
          <w:rFonts w:ascii="GHEA Grapalat" w:hAnsi="GHEA Grapalat" w:cs="Sylfaen"/>
          <w:b/>
          <w:lang w:val="es-ES"/>
        </w:rPr>
        <w:t>դեպքում հինգ օրացուցային</w:t>
      </w:r>
      <w:r w:rsidRPr="00513A86">
        <w:rPr>
          <w:rFonts w:ascii="GHEA Grapalat" w:hAnsi="GHEA Grapalat" w:cs="Arial"/>
          <w:b/>
          <w:lang w:val="es-ES"/>
        </w:rPr>
        <w:t xml:space="preserve"> </w:t>
      </w:r>
      <w:r w:rsidRPr="00513A86">
        <w:rPr>
          <w:rFonts w:ascii="GHEA Grapalat" w:hAnsi="GHEA Grapalat" w:cs="Sylfaen"/>
          <w:b/>
          <w:lang w:val="es-ES"/>
        </w:rPr>
        <w:t>օր</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Tahoma"/>
          <w:b/>
          <w:lang w:val="es-ES"/>
        </w:rPr>
        <w:t>։</w:t>
      </w:r>
      <w:r w:rsidRPr="00513A86">
        <w:rPr>
          <w:rFonts w:ascii="GHEA Grapalat" w:hAnsi="GHEA Grapalat"/>
          <w:b/>
          <w:lang w:val="es-ES"/>
        </w:rPr>
        <w:t xml:space="preserve"> </w:t>
      </w: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կիրառելի</w:t>
      </w:r>
      <w:r w:rsidRPr="00513A86">
        <w:rPr>
          <w:rFonts w:ascii="GHEA Grapalat" w:hAnsi="GHEA Grapalat" w:cs="Arial"/>
          <w:b/>
          <w:lang w:val="es-ES"/>
        </w:rPr>
        <w:t xml:space="preserve"> </w:t>
      </w:r>
      <w:r w:rsidRPr="00513A86">
        <w:rPr>
          <w:rFonts w:ascii="GHEA Grapalat" w:hAnsi="GHEA Grapalat" w:cs="Sylfaen"/>
          <w:b/>
          <w:lang w:val="es-ES"/>
        </w:rPr>
        <w:t>չէ</w:t>
      </w:r>
      <w:r w:rsidRPr="00513A86">
        <w:rPr>
          <w:rFonts w:ascii="GHEA Grapalat" w:hAnsi="GHEA Grapalat" w:cs="Arial"/>
          <w:b/>
          <w:lang w:val="es-ES"/>
        </w:rPr>
        <w:t xml:space="preserve">, </w:t>
      </w:r>
      <w:r w:rsidRPr="00513A86">
        <w:rPr>
          <w:rFonts w:ascii="GHEA Grapalat" w:hAnsi="GHEA Grapalat" w:cs="Sylfaen"/>
          <w:b/>
          <w:lang w:val="es-ES"/>
        </w:rPr>
        <w:t>եթե</w:t>
      </w:r>
      <w:r w:rsidRPr="00513A86">
        <w:rPr>
          <w:rFonts w:ascii="GHEA Grapalat" w:hAnsi="GHEA Grapalat" w:cs="Arial"/>
          <w:b/>
          <w:lang w:val="es-ES"/>
        </w:rPr>
        <w:t xml:space="preserve"> </w:t>
      </w:r>
      <w:r w:rsidRPr="00513A86">
        <w:rPr>
          <w:rFonts w:ascii="GHEA Grapalat" w:hAnsi="GHEA Grapalat" w:cs="Sylfaen"/>
          <w:b/>
          <w:lang w:val="es-ES"/>
        </w:rPr>
        <w:t>միայն</w:t>
      </w:r>
      <w:r w:rsidRPr="00513A86">
        <w:rPr>
          <w:rFonts w:ascii="GHEA Grapalat" w:hAnsi="GHEA Grapalat" w:cs="Arial"/>
          <w:b/>
          <w:lang w:val="es-ES"/>
        </w:rPr>
        <w:t xml:space="preserve"> </w:t>
      </w:r>
      <w:r w:rsidRPr="00513A86">
        <w:rPr>
          <w:rFonts w:ascii="GHEA Grapalat" w:hAnsi="GHEA Grapalat" w:cs="Sylfaen"/>
          <w:b/>
          <w:lang w:val="es-ES"/>
        </w:rPr>
        <w:t>մեկ</w:t>
      </w:r>
      <w:r w:rsidRPr="00513A86">
        <w:rPr>
          <w:rFonts w:ascii="GHEA Grapalat" w:hAnsi="GHEA Grapalat" w:cs="Arial"/>
          <w:b/>
          <w:lang w:val="es-ES"/>
        </w:rPr>
        <w:t xml:space="preserve"> մ</w:t>
      </w:r>
      <w:r w:rsidRPr="00513A86">
        <w:rPr>
          <w:rFonts w:ascii="GHEA Grapalat" w:hAnsi="GHEA Grapalat" w:cs="Sylfaen"/>
          <w:b/>
          <w:lang w:val="es-ES"/>
        </w:rPr>
        <w:t>ասնակից է հայտ ներկայացրել</w:t>
      </w:r>
      <w:r w:rsidRPr="00513A86">
        <w:rPr>
          <w:rFonts w:ascii="GHEA Grapalat" w:hAnsi="GHEA Grapalat"/>
          <w:b/>
          <w:lang w:val="es-ES"/>
        </w:rPr>
        <w:t xml:space="preserve">, </w:t>
      </w:r>
      <w:r w:rsidRPr="00513A86">
        <w:rPr>
          <w:rFonts w:ascii="GHEA Grapalat" w:hAnsi="GHEA Grapalat" w:cs="Sylfaen"/>
          <w:b/>
          <w:lang w:val="es-ES"/>
        </w:rPr>
        <w:t>որի</w:t>
      </w:r>
      <w:r w:rsidRPr="00513A86">
        <w:rPr>
          <w:rFonts w:ascii="GHEA Grapalat" w:hAnsi="GHEA Grapalat" w:cs="Arial"/>
          <w:b/>
          <w:lang w:val="es-ES"/>
        </w:rPr>
        <w:t xml:space="preserve"> </w:t>
      </w:r>
      <w:r w:rsidRPr="00513A86">
        <w:rPr>
          <w:rFonts w:ascii="GHEA Grapalat" w:hAnsi="GHEA Grapalat" w:cs="Sylfaen"/>
          <w:b/>
          <w:lang w:val="es-ES"/>
        </w:rPr>
        <w:t>հետ</w:t>
      </w:r>
      <w:r w:rsidRPr="00513A86">
        <w:rPr>
          <w:rFonts w:ascii="GHEA Grapalat" w:hAnsi="GHEA Grapalat" w:cs="Arial"/>
          <w:b/>
          <w:lang w:val="es-ES"/>
        </w:rPr>
        <w:t xml:space="preserve"> </w:t>
      </w:r>
      <w:r w:rsidRPr="00513A86">
        <w:rPr>
          <w:rFonts w:ascii="GHEA Grapalat" w:hAnsi="GHEA Grapalat" w:cs="Sylfaen"/>
          <w:b/>
          <w:lang w:val="es-ES"/>
        </w:rPr>
        <w:t>կնքվում</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Arial"/>
          <w:b/>
          <w:lang w:val="es-ES"/>
        </w:rPr>
        <w:t xml:space="preserve"> </w:t>
      </w:r>
      <w:r w:rsidRPr="00513A86">
        <w:rPr>
          <w:rFonts w:ascii="GHEA Grapalat" w:hAnsi="GHEA Grapalat" w:cs="Sylfaen"/>
          <w:b/>
          <w:lang w:val="es-ES"/>
        </w:rPr>
        <w:t>պայմանագիր</w:t>
      </w:r>
      <w:r w:rsidRPr="00513A86">
        <w:rPr>
          <w:rFonts w:ascii="GHEA Grapalat" w:hAnsi="GHEA Grapalat" w:cs="Arial"/>
          <w:b/>
          <w:lang w:val="es-ES"/>
        </w:rPr>
        <w:t>:</w:t>
      </w:r>
    </w:p>
    <w:p w:rsidR="00B10987" w:rsidRPr="00513A86" w:rsidRDefault="00B10987" w:rsidP="00B10987">
      <w:pPr>
        <w:pStyle w:val="23"/>
        <w:spacing w:line="240" w:lineRule="auto"/>
        <w:ind w:firstLine="567"/>
        <w:rPr>
          <w:rFonts w:ascii="GHEA Grapalat" w:hAnsi="GHEA Grapalat" w:cs="Sylfaen"/>
          <w:szCs w:val="24"/>
          <w:lang w:val="es-ES"/>
        </w:rPr>
      </w:pPr>
      <w:r w:rsidRPr="00513A86">
        <w:rPr>
          <w:rFonts w:ascii="GHEA Grapalat" w:hAnsi="GHEA Grapalat" w:cs="Sylfaen"/>
          <w:szCs w:val="24"/>
          <w:lang w:val="ru-RU"/>
        </w:rPr>
        <w:t>Պատվիրատուն</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պայմանագիրը</w:t>
      </w:r>
      <w:r w:rsidRPr="00513A86">
        <w:rPr>
          <w:rFonts w:ascii="GHEA Grapalat" w:hAnsi="GHEA Grapalat" w:cs="Sylfaen"/>
          <w:szCs w:val="24"/>
          <w:lang w:val="es-ES"/>
        </w:rPr>
        <w:t xml:space="preserve"> </w:t>
      </w:r>
      <w:r w:rsidRPr="00513A86">
        <w:rPr>
          <w:rFonts w:ascii="GHEA Grapalat" w:hAnsi="GHEA Grapalat" w:cs="Sylfaen"/>
          <w:szCs w:val="24"/>
          <w:lang w:val="ru-RU"/>
        </w:rPr>
        <w:t>կնքում</w:t>
      </w:r>
      <w:r w:rsidRPr="00513A86">
        <w:rPr>
          <w:rFonts w:ascii="GHEA Grapalat" w:hAnsi="GHEA Grapalat" w:cs="Sylfaen"/>
          <w:szCs w:val="24"/>
          <w:lang w:val="es-ES"/>
        </w:rPr>
        <w:t xml:space="preserve"> </w:t>
      </w:r>
      <w:r w:rsidRPr="00513A86">
        <w:rPr>
          <w:rFonts w:ascii="GHEA Grapalat" w:hAnsi="GHEA Grapalat" w:cs="Sylfaen"/>
          <w:szCs w:val="24"/>
          <w:lang w:val="ru-RU"/>
        </w:rPr>
        <w:t>է</w:t>
      </w:r>
      <w:r w:rsidRPr="00513A86">
        <w:rPr>
          <w:rFonts w:ascii="GHEA Grapalat" w:hAnsi="GHEA Grapalat" w:cs="Sylfaen"/>
          <w:szCs w:val="24"/>
          <w:lang w:val="es-ES"/>
        </w:rPr>
        <w:t xml:space="preserve">, </w:t>
      </w:r>
      <w:r w:rsidRPr="00513A86">
        <w:rPr>
          <w:rFonts w:ascii="GHEA Grapalat" w:hAnsi="GHEA Grapalat" w:cs="Sylfaen"/>
          <w:szCs w:val="24"/>
          <w:lang w:val="ru-RU"/>
        </w:rPr>
        <w:t>եթե</w:t>
      </w:r>
      <w:r w:rsidRPr="00513A86">
        <w:rPr>
          <w:rFonts w:ascii="GHEA Grapalat" w:hAnsi="GHEA Grapalat" w:cs="Sylfaen"/>
          <w:szCs w:val="24"/>
          <w:lang w:val="es-ES"/>
        </w:rPr>
        <w:t xml:space="preserve"> </w:t>
      </w:r>
      <w:r w:rsidRPr="00513A86">
        <w:rPr>
          <w:rFonts w:ascii="GHEA Grapalat" w:hAnsi="GHEA Grapalat" w:cs="Sylfaen"/>
          <w:szCs w:val="24"/>
          <w:lang w:val="ru-RU"/>
        </w:rPr>
        <w:t>սույն</w:t>
      </w:r>
      <w:r w:rsidRPr="00513A86">
        <w:rPr>
          <w:rFonts w:ascii="GHEA Grapalat" w:hAnsi="GHEA Grapalat" w:cs="Sylfaen"/>
          <w:szCs w:val="24"/>
          <w:lang w:val="es-ES"/>
        </w:rPr>
        <w:t xml:space="preserve"> </w:t>
      </w:r>
      <w:r w:rsidRPr="00513A86">
        <w:rPr>
          <w:rFonts w:ascii="GHEA Grapalat" w:hAnsi="GHEA Grapalat" w:cs="Sylfaen"/>
          <w:szCs w:val="24"/>
          <w:lang w:val="ru-RU"/>
        </w:rPr>
        <w:t>կետով</w:t>
      </w:r>
      <w:r w:rsidRPr="00513A86">
        <w:rPr>
          <w:rFonts w:ascii="GHEA Grapalat" w:hAnsi="GHEA Grapalat" w:cs="Sylfaen"/>
          <w:szCs w:val="24"/>
          <w:lang w:val="es-ES"/>
        </w:rPr>
        <w:t xml:space="preserve"> </w:t>
      </w:r>
      <w:r w:rsidRPr="00513A86">
        <w:rPr>
          <w:rFonts w:ascii="GHEA Grapalat" w:hAnsi="GHEA Grapalat" w:cs="Sylfaen"/>
          <w:szCs w:val="24"/>
          <w:lang w:val="ru-RU"/>
        </w:rPr>
        <w:t>նախատեսված</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ժամկետում</w:t>
      </w:r>
      <w:r w:rsidRPr="00513A86">
        <w:rPr>
          <w:rFonts w:ascii="GHEA Grapalat" w:hAnsi="GHEA Grapalat" w:cs="Sylfaen"/>
          <w:szCs w:val="24"/>
          <w:lang w:val="es-ES"/>
        </w:rPr>
        <w:t xml:space="preserve"> </w:t>
      </w:r>
      <w:r w:rsidRPr="00513A86">
        <w:rPr>
          <w:rFonts w:ascii="GHEA Grapalat" w:hAnsi="GHEA Grapalat" w:cs="Sylfaen"/>
          <w:szCs w:val="24"/>
          <w:lang w:val="ru-RU"/>
        </w:rPr>
        <w:t>որևէ</w:t>
      </w:r>
      <w:r w:rsidRPr="00513A86">
        <w:rPr>
          <w:rFonts w:ascii="GHEA Grapalat" w:hAnsi="GHEA Grapalat" w:cs="Sylfaen"/>
          <w:szCs w:val="24"/>
          <w:lang w:val="es-ES"/>
        </w:rPr>
        <w:t xml:space="preserve"> մ</w:t>
      </w:r>
      <w:r w:rsidRPr="00513A86">
        <w:rPr>
          <w:rFonts w:ascii="GHEA Grapalat" w:hAnsi="GHEA Grapalat" w:cs="Sylfaen"/>
          <w:szCs w:val="24"/>
          <w:lang w:val="ru-RU"/>
        </w:rPr>
        <w:t>ասնակից</w:t>
      </w:r>
      <w:r w:rsidRPr="00513A86">
        <w:rPr>
          <w:rFonts w:ascii="GHEA Grapalat" w:hAnsi="GHEA Grapalat" w:cs="Sylfaen"/>
          <w:szCs w:val="24"/>
          <w:lang w:val="es-ES"/>
        </w:rPr>
        <w:t xml:space="preserve"> </w:t>
      </w:r>
      <w:r w:rsidRPr="00513A86">
        <w:rPr>
          <w:rFonts w:ascii="GHEA Grapalat" w:hAnsi="GHEA Grapalat" w:cs="Sylfaen"/>
          <w:szCs w:val="24"/>
          <w:lang w:val="ru-RU"/>
        </w:rPr>
        <w:t>գնումների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բողոքարկման</w:t>
      </w:r>
      <w:r w:rsidRPr="00513A86">
        <w:rPr>
          <w:rFonts w:ascii="GHEA Grapalat" w:hAnsi="GHEA Grapalat" w:cs="Sylfaen"/>
          <w:szCs w:val="24"/>
          <w:lang w:val="es-ES"/>
        </w:rPr>
        <w:t xml:space="preserve"> </w:t>
      </w:r>
      <w:r w:rsidRPr="00513A86">
        <w:rPr>
          <w:rFonts w:ascii="GHEA Grapalat" w:hAnsi="GHEA Grapalat" w:cs="Sylfaen"/>
          <w:szCs w:val="24"/>
          <w:lang w:val="ru-RU"/>
        </w:rPr>
        <w:t>խորհրդում</w:t>
      </w:r>
      <w:r w:rsidRPr="00513A86">
        <w:rPr>
          <w:rFonts w:ascii="GHEA Grapalat" w:hAnsi="GHEA Grapalat" w:cs="Sylfaen"/>
          <w:szCs w:val="24"/>
          <w:lang w:val="es-ES"/>
        </w:rPr>
        <w:t xml:space="preserve"> </w:t>
      </w:r>
      <w:r w:rsidRPr="00513A86">
        <w:rPr>
          <w:rFonts w:ascii="GHEA Grapalat" w:hAnsi="GHEA Grapalat" w:cs="Sylfaen"/>
          <w:szCs w:val="24"/>
          <w:lang w:val="ru-RU"/>
        </w:rPr>
        <w:t>չի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բողոքարկում</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որոշումը։</w:t>
      </w:r>
      <w:r w:rsidRPr="00513A86">
        <w:rPr>
          <w:rFonts w:ascii="GHEA Grapalat" w:hAnsi="GHEA Grapalat" w:cs="Sylfaen"/>
          <w:szCs w:val="24"/>
          <w:lang w:val="es-ES"/>
        </w:rPr>
        <w:t xml:space="preserve"> </w:t>
      </w:r>
      <w:r w:rsidRPr="00513A86">
        <w:rPr>
          <w:rFonts w:ascii="GHEA Grapalat" w:hAnsi="GHEA Grapalat" w:cs="Sylfaen"/>
          <w:szCs w:val="24"/>
          <w:lang w:val="ru-RU"/>
        </w:rPr>
        <w:t>Մինչև</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ժամկետը</w:t>
      </w:r>
      <w:r w:rsidRPr="00513A86">
        <w:rPr>
          <w:rFonts w:ascii="GHEA Grapalat" w:hAnsi="GHEA Grapalat" w:cs="Sylfaen"/>
          <w:szCs w:val="24"/>
          <w:lang w:val="es-ES"/>
        </w:rPr>
        <w:t xml:space="preserve"> </w:t>
      </w:r>
      <w:r w:rsidRPr="00513A86">
        <w:rPr>
          <w:rFonts w:ascii="GHEA Grapalat" w:hAnsi="GHEA Grapalat" w:cs="Sylfaen"/>
          <w:szCs w:val="24"/>
          <w:lang w:val="ru-RU"/>
        </w:rPr>
        <w:t>լրանալը</w:t>
      </w:r>
      <w:r w:rsidRPr="00513A86">
        <w:rPr>
          <w:rFonts w:ascii="GHEA Grapalat" w:hAnsi="GHEA Grapalat" w:cs="Sylfaen"/>
          <w:szCs w:val="24"/>
          <w:lang w:val="es-ES"/>
        </w:rPr>
        <w:t xml:space="preserve"> </w:t>
      </w:r>
      <w:r w:rsidRPr="00513A86">
        <w:rPr>
          <w:rFonts w:ascii="GHEA Grapalat" w:hAnsi="GHEA Grapalat" w:cs="Sylfaen"/>
          <w:szCs w:val="24"/>
          <w:lang w:val="ru-RU"/>
        </w:rPr>
        <w:t>կամ</w:t>
      </w:r>
      <w:r w:rsidRPr="00513A86">
        <w:rPr>
          <w:rFonts w:ascii="GHEA Grapalat" w:hAnsi="GHEA Grapalat" w:cs="Sylfaen"/>
          <w:szCs w:val="24"/>
          <w:lang w:val="es-ES"/>
        </w:rPr>
        <w:t xml:space="preserve"> </w:t>
      </w:r>
      <w:r w:rsidRPr="00513A86">
        <w:rPr>
          <w:rFonts w:ascii="GHEA Grapalat" w:hAnsi="GHEA Grapalat" w:cs="Sylfaen"/>
          <w:szCs w:val="24"/>
          <w:lang w:val="ru-RU"/>
        </w:rPr>
        <w:t>առանց</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հայտարարության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հրապարակման</w:t>
      </w:r>
      <w:r w:rsidRPr="00513A86">
        <w:rPr>
          <w:rFonts w:ascii="GHEA Grapalat" w:hAnsi="GHEA Grapalat" w:cs="Sylfaen"/>
          <w:szCs w:val="24"/>
          <w:lang w:val="es-ES"/>
        </w:rPr>
        <w:t xml:space="preserve"> </w:t>
      </w:r>
      <w:r w:rsidRPr="00513A86">
        <w:rPr>
          <w:rFonts w:ascii="GHEA Grapalat" w:hAnsi="GHEA Grapalat" w:cs="Sylfaen"/>
          <w:szCs w:val="24"/>
          <w:lang w:val="ru-RU"/>
        </w:rPr>
        <w:t>կնք</w:t>
      </w:r>
      <w:r w:rsidRPr="00513A86">
        <w:rPr>
          <w:rFonts w:ascii="GHEA Grapalat" w:hAnsi="GHEA Grapalat" w:cs="Sylfaen"/>
          <w:szCs w:val="24"/>
          <w:lang w:val="en-US"/>
        </w:rPr>
        <w:t>վ</w:t>
      </w:r>
      <w:r w:rsidRPr="00513A86">
        <w:rPr>
          <w:rFonts w:ascii="GHEA Grapalat" w:hAnsi="GHEA Grapalat" w:cs="Sylfaen"/>
          <w:szCs w:val="24"/>
          <w:lang w:val="ru-RU"/>
        </w:rPr>
        <w:t>ած</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պայմանագիրն</w:t>
      </w:r>
      <w:r w:rsidRPr="00513A86">
        <w:rPr>
          <w:rFonts w:ascii="GHEA Grapalat" w:hAnsi="GHEA Grapalat" w:cs="Sylfaen"/>
          <w:szCs w:val="24"/>
          <w:lang w:val="es-ES"/>
        </w:rPr>
        <w:t xml:space="preserve"> </w:t>
      </w:r>
      <w:r w:rsidRPr="00513A86">
        <w:rPr>
          <w:rFonts w:ascii="GHEA Grapalat" w:hAnsi="GHEA Grapalat" w:cs="Sylfaen"/>
          <w:szCs w:val="24"/>
          <w:lang w:val="ru-RU"/>
        </w:rPr>
        <w:t>առ</w:t>
      </w:r>
      <w:r w:rsidRPr="00513A86">
        <w:rPr>
          <w:rFonts w:ascii="GHEA Grapalat" w:hAnsi="GHEA Grapalat" w:cs="Sylfaen"/>
          <w:szCs w:val="24"/>
          <w:lang w:val="es-ES"/>
        </w:rPr>
        <w:t xml:space="preserve"> </w:t>
      </w:r>
      <w:r w:rsidRPr="00513A86">
        <w:rPr>
          <w:rFonts w:ascii="GHEA Grapalat" w:hAnsi="GHEA Grapalat" w:cs="Sylfaen"/>
          <w:szCs w:val="24"/>
          <w:lang w:val="ru-RU"/>
        </w:rPr>
        <w:t>ոչինչ</w:t>
      </w:r>
      <w:r w:rsidRPr="00513A86">
        <w:rPr>
          <w:rFonts w:ascii="GHEA Grapalat" w:hAnsi="GHEA Grapalat" w:cs="Sylfaen"/>
          <w:szCs w:val="24"/>
          <w:lang w:val="es-ES"/>
        </w:rPr>
        <w:t xml:space="preserve"> </w:t>
      </w:r>
      <w:r w:rsidRPr="00513A86">
        <w:rPr>
          <w:rFonts w:ascii="GHEA Grapalat" w:hAnsi="GHEA Grapalat" w:cs="Sylfaen"/>
          <w:szCs w:val="24"/>
          <w:lang w:val="ru-RU"/>
        </w:rPr>
        <w:t>է։</w:t>
      </w:r>
    </w:p>
    <w:p w:rsidR="00B10987" w:rsidRPr="00513A86" w:rsidRDefault="00B10987" w:rsidP="00B10987">
      <w:pPr>
        <w:ind w:firstLine="567"/>
        <w:jc w:val="center"/>
        <w:rPr>
          <w:rFonts w:ascii="GHEA Grapalat" w:hAnsi="GHEA Grapalat"/>
          <w:sz w:val="20"/>
          <w:lang w:val="es-ES"/>
        </w:rPr>
      </w:pPr>
    </w:p>
    <w:p w:rsidR="00B10987" w:rsidRPr="00513A86" w:rsidRDefault="00B10987" w:rsidP="00B10987">
      <w:pPr>
        <w:jc w:val="center"/>
        <w:rPr>
          <w:rFonts w:ascii="GHEA Grapalat" w:hAnsi="GHEA Grapalat" w:cs="Arial"/>
          <w:iCs/>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ԿՆՔՈՒՄԸ</w:t>
      </w:r>
      <w:r w:rsidRPr="00513A86">
        <w:rPr>
          <w:rFonts w:ascii="GHEA Grapalat" w:hAnsi="GHEA Grapalat" w:cs="Arial"/>
          <w:iCs/>
          <w:sz w:val="20"/>
          <w:lang w:val="af-ZA"/>
        </w:rPr>
        <w:t xml:space="preserve"> </w:t>
      </w:r>
    </w:p>
    <w:p w:rsidR="00B10987" w:rsidRPr="00513A86" w:rsidRDefault="00B10987" w:rsidP="00B10987">
      <w:pPr>
        <w:jc w:val="center"/>
        <w:rPr>
          <w:rFonts w:ascii="GHEA Grapalat" w:hAnsi="GHEA Grapalat"/>
          <w:iCs/>
          <w:sz w:val="20"/>
          <w:lang w:val="af-ZA"/>
        </w:rPr>
      </w:pP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փաստաթուղթ</w:t>
      </w:r>
      <w:r w:rsidRPr="00513A86">
        <w:rPr>
          <w:rFonts w:ascii="GHEA Grapalat" w:hAnsi="GHEA Grapalat" w:cs="Sylfaen"/>
          <w:sz w:val="20"/>
          <w:lang w:val="af-ZA"/>
        </w:rPr>
        <w:t xml:space="preserve"> </w:t>
      </w:r>
      <w:r w:rsidRPr="00513A86">
        <w:rPr>
          <w:rFonts w:ascii="GHEA Grapalat" w:hAnsi="GHEA Grapalat" w:cs="Sylfaen"/>
          <w:sz w:val="20"/>
        </w:rPr>
        <w:t>կազմելու</w:t>
      </w:r>
      <w:r w:rsidRPr="00513A86">
        <w:rPr>
          <w:rFonts w:ascii="GHEA Grapalat" w:hAnsi="GHEA Grapalat" w:cs="Sylfaen"/>
          <w:sz w:val="20"/>
          <w:lang w:val="af-ZA"/>
        </w:rPr>
        <w:t xml:space="preserve"> </w:t>
      </w:r>
      <w:r w:rsidRPr="00513A86">
        <w:rPr>
          <w:rFonts w:ascii="GHEA Grapalat" w:hAnsi="GHEA Grapalat" w:cs="Sylfaen"/>
          <w:sz w:val="20"/>
        </w:rPr>
        <w:t>միջոցով։</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9.2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չորս</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ծանուցում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կնքվել</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շուտ</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երկրորդ</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.3</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կնքվելիք</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քարտուղարը</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եղանակով</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պայմանագրում</w:t>
      </w:r>
      <w:r w:rsidRPr="00513A86">
        <w:rPr>
          <w:rFonts w:ascii="GHEA Grapalat" w:hAnsi="GHEA Grapalat" w:cs="Sylfaen"/>
          <w:sz w:val="20"/>
          <w:lang w:val="af-ZA"/>
        </w:rPr>
        <w:t xml:space="preserve"> </w:t>
      </w:r>
      <w:r w:rsidRPr="00513A86">
        <w:rPr>
          <w:rFonts w:ascii="GHEA Grapalat" w:hAnsi="GHEA Grapalat" w:cs="Sylfaen"/>
          <w:sz w:val="20"/>
        </w:rPr>
        <w:t>ներառվում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w:t>
      </w:r>
      <w:r w:rsidRPr="00513A86">
        <w:rPr>
          <w:rFonts w:ascii="GHEA Grapalat" w:hAnsi="GHEA Grapalat" w:cs="Sylfaen"/>
          <w:sz w:val="20"/>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w:t>
      </w:r>
      <w:r w:rsidRPr="00513A86">
        <w:rPr>
          <w:rFonts w:ascii="GHEA Grapalat" w:hAnsi="GHEA Grapalat" w:cs="Sylfaen"/>
          <w:sz w:val="20"/>
          <w:lang w:val="af-ZA"/>
        </w:rPr>
        <w:t xml:space="preserve">4 </w:t>
      </w:r>
      <w:r w:rsidRPr="00513A86">
        <w:rPr>
          <w:rFonts w:ascii="GHEA Grapalat" w:hAnsi="GHEA Grapalat" w:cs="Sylfaen"/>
          <w:sz w:val="20"/>
          <w:lang w:val="hy-AM"/>
        </w:rPr>
        <w:t>Եթե</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w:t>
      </w:r>
      <w:r w:rsidRPr="00513A86">
        <w:rPr>
          <w:rFonts w:ascii="GHEA Grapalat" w:hAnsi="GHEA Grapalat" w:cs="Sylfaen"/>
          <w:sz w:val="20"/>
          <w:lang w:val="af-ZA"/>
        </w:rPr>
        <w:t xml:space="preserve"> </w:t>
      </w:r>
      <w:r w:rsidRPr="00513A86">
        <w:rPr>
          <w:rFonts w:ascii="GHEA Grapalat" w:hAnsi="GHEA Grapalat" w:cs="Sylfaen"/>
          <w:sz w:val="20"/>
          <w:lang w:val="hy-AM"/>
        </w:rPr>
        <w:t>կնքելու</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w:t>
      </w:r>
      <w:r w:rsidRPr="00513A86">
        <w:rPr>
          <w:rFonts w:ascii="GHEA Grapalat" w:hAnsi="GHEA Grapalat" w:cs="Sylfaen"/>
          <w:sz w:val="20"/>
          <w:lang w:val="hy-AM"/>
        </w:rPr>
        <w:t>ծանուցումը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նախագիծ</w:t>
      </w:r>
      <w:r w:rsidRPr="00513A86">
        <w:rPr>
          <w:rFonts w:ascii="GHEA Grapalat" w:hAnsi="GHEA Grapalat" w:cs="Sylfaen"/>
          <w:sz w:val="20"/>
        </w:rPr>
        <w:t>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ստանալուց</w:t>
      </w:r>
      <w:r w:rsidRPr="00513A86">
        <w:rPr>
          <w:rFonts w:ascii="GHEA Grapalat" w:hAnsi="GHEA Grapalat" w:cs="Sylfaen"/>
          <w:sz w:val="20"/>
          <w:lang w:val="af-ZA"/>
        </w:rPr>
        <w:t xml:space="preserve"> </w:t>
      </w:r>
      <w:r w:rsidRPr="00513A86">
        <w:rPr>
          <w:rFonts w:ascii="GHEA Grapalat" w:hAnsi="GHEA Grapalat" w:cs="Sylfaen"/>
          <w:sz w:val="20"/>
          <w:lang w:val="hy-AM"/>
        </w:rPr>
        <w:t>հետո</w:t>
      </w:r>
      <w:r w:rsidRPr="00513A86">
        <w:rPr>
          <w:rFonts w:ascii="GHEA Grapalat" w:hAnsi="GHEA Grapalat" w:cs="Sylfaen"/>
          <w:sz w:val="20"/>
          <w:lang w:val="af-ZA"/>
        </w:rPr>
        <w:t xml:space="preserve">` 10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ստորագրում</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պ</w:t>
      </w:r>
      <w:r w:rsidRPr="00513A86">
        <w:rPr>
          <w:rFonts w:ascii="GHEA Grapalat" w:hAnsi="GHEA Grapalat" w:cs="Sylfaen"/>
          <w:sz w:val="20"/>
        </w:rPr>
        <w:t>ատվիրատուին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ապա նա զրկվում է պայմանագիրը ստորագրելու իրավունքից։</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hy-AM"/>
        </w:rPr>
        <w:t>Ընդ</w:t>
      </w:r>
      <w:r w:rsidRPr="00513A86">
        <w:rPr>
          <w:rFonts w:ascii="GHEA Grapalat" w:hAnsi="GHEA Grapalat" w:cs="Sylfaen"/>
          <w:sz w:val="20"/>
          <w:lang w:val="af-ZA"/>
        </w:rPr>
        <w:t xml:space="preserve"> </w:t>
      </w:r>
      <w:r w:rsidRPr="00513A86">
        <w:rPr>
          <w:rFonts w:ascii="GHEA Grapalat" w:hAnsi="GHEA Grapalat" w:cs="Sylfaen"/>
          <w:sz w:val="20"/>
          <w:lang w:val="hy-AM"/>
        </w:rPr>
        <w:t>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ընտրված մասնակցի կողմից հաստատված պայմանագրի նախագիծը </w:t>
      </w:r>
      <w:r w:rsidRPr="00513A86">
        <w:rPr>
          <w:rFonts w:ascii="GHEA Grapalat" w:hAnsi="GHEA Grapalat" w:cs="Sylfaen"/>
          <w:sz w:val="20"/>
        </w:rPr>
        <w:t>պ</w:t>
      </w:r>
      <w:r w:rsidRPr="00513A86">
        <w:rPr>
          <w:rFonts w:ascii="GHEA Grapalat" w:hAnsi="GHEA Grapalat" w:cs="Sylfaen"/>
          <w:sz w:val="20"/>
          <w:lang w:val="hy-AM"/>
        </w:rPr>
        <w:t xml:space="preserve">ատվիրատուին ներկայացվում է գրավոր և դրա ներկայացման գրությունը հաշվառվում է </w:t>
      </w:r>
      <w:r w:rsidRPr="00513A86">
        <w:rPr>
          <w:rFonts w:ascii="GHEA Grapalat" w:hAnsi="GHEA Grapalat" w:cs="Sylfaen"/>
          <w:sz w:val="20"/>
        </w:rPr>
        <w:t>պ</w:t>
      </w:r>
      <w:r w:rsidRPr="00513A86">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հաստատմանը</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ուղեկցող</w:t>
      </w:r>
      <w:r w:rsidRPr="00513A86">
        <w:rPr>
          <w:rFonts w:ascii="GHEA Grapalat" w:hAnsi="GHEA Grapalat" w:cs="Sylfaen"/>
          <w:sz w:val="20"/>
          <w:lang w:val="af-ZA"/>
        </w:rPr>
        <w:t xml:space="preserve"> </w:t>
      </w:r>
      <w:r w:rsidRPr="00513A86">
        <w:rPr>
          <w:rFonts w:ascii="GHEA Grapalat" w:hAnsi="GHEA Grapalat" w:cs="Sylfaen"/>
          <w:sz w:val="20"/>
        </w:rPr>
        <w:t>գրությամբ</w:t>
      </w:r>
      <w:r w:rsidRPr="00513A86">
        <w:rPr>
          <w:rFonts w:ascii="GHEA Grapalat" w:hAnsi="GHEA Grapalat" w:cs="Sylfaen"/>
          <w:sz w:val="20"/>
          <w:lang w:val="af-ZA"/>
        </w:rPr>
        <w:t xml:space="preserve"> </w:t>
      </w:r>
      <w:r w:rsidRPr="00513A86">
        <w:rPr>
          <w:rFonts w:ascii="GHEA Grapalat" w:hAnsi="GHEA Grapalat" w:cs="Sylfaen"/>
          <w:sz w:val="20"/>
        </w:rPr>
        <w:t>տրամադրվում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hy-AM"/>
        </w:rPr>
        <w:t>:</w:t>
      </w:r>
    </w:p>
    <w:p w:rsidR="00B10987" w:rsidRPr="00513A86" w:rsidRDefault="00B10987" w:rsidP="00B10987">
      <w:pPr>
        <w:pStyle w:val="a3"/>
        <w:spacing w:line="240" w:lineRule="auto"/>
        <w:ind w:firstLine="567"/>
        <w:rPr>
          <w:rFonts w:ascii="GHEA Mariam" w:hAnsi="GHEA Mariam"/>
          <w:i w:val="0"/>
          <w:spacing w:val="-8"/>
          <w:lang w:val="af-ZA"/>
        </w:rPr>
      </w:pPr>
      <w:r w:rsidRPr="00513A86">
        <w:rPr>
          <w:rFonts w:ascii="GHEA Grapalat" w:hAnsi="GHEA Grapalat" w:cs="Sylfaen"/>
          <w:i w:val="0"/>
          <w:szCs w:val="24"/>
          <w:lang w:val="af-ZA"/>
        </w:rPr>
        <w:t xml:space="preserve">9.5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9</w:t>
      </w:r>
      <w:r w:rsidRPr="00513A86">
        <w:rPr>
          <w:rFonts w:ascii="GHEA Grapalat" w:hAnsi="GHEA Grapalat" w:cs="Sylfaen"/>
          <w:i w:val="0"/>
          <w:szCs w:val="24"/>
          <w:lang w:val="hy-AM"/>
        </w:rPr>
        <w:t>.</w:t>
      </w:r>
      <w:r w:rsidRPr="00513A86">
        <w:rPr>
          <w:rFonts w:ascii="GHEA Grapalat" w:hAnsi="GHEA Grapalat" w:cs="Sylfaen"/>
          <w:i w:val="0"/>
          <w:szCs w:val="24"/>
          <w:lang w:val="af-ZA"/>
        </w:rPr>
        <w:t xml:space="preserve">4 </w:t>
      </w:r>
      <w:r w:rsidRPr="00513A86">
        <w:rPr>
          <w:rFonts w:ascii="GHEA Grapalat" w:hAnsi="GHEA Grapalat" w:cs="Sylfaen"/>
          <w:i w:val="0"/>
          <w:szCs w:val="24"/>
          <w:lang w:val="ru-RU"/>
        </w:rPr>
        <w:t>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ժամկետի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ավարտը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համաձայնությամբ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նախագծում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փոփոխություններ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սակայն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առարկայի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բնութագրերի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ներառյալ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ընտրված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ավելացմանը։</w:t>
      </w:r>
      <w:r w:rsidRPr="00513A86">
        <w:rPr>
          <w:rFonts w:ascii="GHEA Mariam" w:hAnsi="GHEA Mariam"/>
          <w:i w:val="0"/>
          <w:spacing w:val="-8"/>
          <w:lang w:val="af-ZA"/>
        </w:rPr>
        <w:t xml:space="preserve"> </w:t>
      </w:r>
    </w:p>
    <w:p w:rsidR="00B10987" w:rsidRPr="00513A86" w:rsidRDefault="00B10987" w:rsidP="00B10987">
      <w:pPr>
        <w:pStyle w:val="a3"/>
        <w:spacing w:line="240" w:lineRule="auto"/>
        <w:ind w:firstLine="567"/>
        <w:rPr>
          <w:rFonts w:ascii="GHEA Grapalat" w:hAnsi="GHEA Grapalat" w:cs="Sylfaen"/>
          <w:i w:val="0"/>
          <w:szCs w:val="24"/>
          <w:lang w:val="af-ZA"/>
        </w:rPr>
      </w:pPr>
    </w:p>
    <w:p w:rsidR="00B10987" w:rsidRPr="00513A86" w:rsidRDefault="00B10987" w:rsidP="00B10987">
      <w:pPr>
        <w:jc w:val="center"/>
        <w:rPr>
          <w:rFonts w:ascii="GHEA Grapalat" w:hAnsi="GHEA Grapalat" w:cs="Arial"/>
          <w:iCs/>
          <w:sz w:val="20"/>
          <w:lang w:val="af-ZA"/>
        </w:rPr>
      </w:pPr>
      <w:r w:rsidRPr="00513A86">
        <w:rPr>
          <w:rFonts w:ascii="GHEA Grapalat" w:hAnsi="GHEA Grapalat"/>
          <w:iCs/>
          <w:sz w:val="20"/>
          <w:lang w:val="af-ZA"/>
        </w:rPr>
        <w:t xml:space="preserve">10.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ԱՊԱՀՈՎՈՒՄԸ</w:t>
      </w:r>
      <w:r w:rsidRPr="00513A86">
        <w:rPr>
          <w:rFonts w:ascii="GHEA Grapalat" w:hAnsi="GHEA Grapalat" w:cs="Arial"/>
          <w:iCs/>
          <w:sz w:val="20"/>
          <w:lang w:val="af-ZA"/>
        </w:rPr>
        <w:t xml:space="preserve"> </w:t>
      </w:r>
    </w:p>
    <w:p w:rsidR="00B10987" w:rsidRPr="00513A86" w:rsidRDefault="00B10987" w:rsidP="00B10987">
      <w:pPr>
        <w:jc w:val="center"/>
        <w:rPr>
          <w:rFonts w:ascii="GHEA Grapalat" w:hAnsi="GHEA Grapalat"/>
          <w:iCs/>
          <w:sz w:val="20"/>
          <w:lang w:val="af-ZA"/>
        </w:rPr>
      </w:pP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iCs/>
          <w:sz w:val="20"/>
          <w:lang w:val="af-ZA"/>
        </w:rPr>
        <w:t>10.</w:t>
      </w:r>
      <w:r w:rsidRPr="00513A86">
        <w:rPr>
          <w:rFonts w:ascii="GHEA Grapalat" w:hAnsi="GHEA Grapalat" w:cs="Sylfaen"/>
          <w:sz w:val="20"/>
          <w:lang w:val="af-ZA"/>
        </w:rPr>
        <w:t xml:space="preserve">1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10 աշխատանքային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պարտավոր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վերջինս</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p>
    <w:p w:rsidR="00B10987" w:rsidRPr="00513A86" w:rsidRDefault="00B10987" w:rsidP="00B10987">
      <w:pPr>
        <w:ind w:firstLine="567"/>
        <w:jc w:val="both"/>
        <w:rPr>
          <w:rFonts w:ascii="GHEA Grapalat" w:hAnsi="GHEA Grapalat" w:cs="Sylfaen"/>
          <w:sz w:val="20"/>
          <w:szCs w:val="20"/>
          <w:lang w:val="hy-AM"/>
        </w:rPr>
      </w:pPr>
      <w:r w:rsidRPr="00513A86">
        <w:rPr>
          <w:rFonts w:ascii="GHEA Grapalat" w:hAnsi="GHEA Grapalat" w:cs="Sylfaen"/>
          <w:sz w:val="20"/>
          <w:lang w:val="af-ZA"/>
        </w:rPr>
        <w:t xml:space="preserve">10.2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ապահովման</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10  </w:t>
      </w:r>
      <w:r w:rsidRPr="00513A86">
        <w:rPr>
          <w:rFonts w:ascii="GHEA Grapalat" w:hAnsi="GHEA Grapalat" w:cs="Sylfaen"/>
          <w:sz w:val="20"/>
        </w:rPr>
        <w:t>տոկոսը։</w:t>
      </w:r>
      <w:r w:rsidRPr="00513A8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13A86">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cs="Sylfaen"/>
          <w:sz w:val="20"/>
          <w:lang w:val="hy-AM"/>
        </w:rPr>
        <w:t>Ընդ 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13A86">
        <w:rPr>
          <w:rFonts w:ascii="GHEA Grapalat" w:hAnsi="GHEA Grapalat"/>
          <w:sz w:val="20"/>
          <w:szCs w:val="20"/>
          <w:lang w:val="hy-AM"/>
        </w:rPr>
        <w:t xml:space="preserve">պետք է փոխանցվի Կենտրոնական գանձապետարանում լիազորված մարմնի անվամբ բացված </w:t>
      </w:r>
      <w:r w:rsidRPr="00513A86">
        <w:rPr>
          <w:rFonts w:ascii="GHEA Grapalat" w:hAnsi="GHEA Grapalat"/>
          <w:lang w:val="hy-AM"/>
        </w:rPr>
        <w:t>«</w:t>
      </w:r>
      <w:r w:rsidRPr="00513A86">
        <w:rPr>
          <w:rFonts w:ascii="GHEA Grapalat" w:hAnsi="GHEA Grapalat"/>
          <w:sz w:val="20"/>
          <w:szCs w:val="20"/>
          <w:lang w:val="hy-AM"/>
        </w:rPr>
        <w:t>900008000474</w:t>
      </w:r>
      <w:r w:rsidRPr="00513A86">
        <w:rPr>
          <w:rFonts w:ascii="GHEA Grapalat" w:hAnsi="GHEA Grapalat"/>
          <w:lang w:val="hy-AM"/>
        </w:rPr>
        <w:t>»</w:t>
      </w:r>
      <w:r w:rsidRPr="00513A86">
        <w:rPr>
          <w:rFonts w:ascii="GHEA Grapalat" w:hAnsi="GHEA Grapalat"/>
          <w:sz w:val="20"/>
          <w:szCs w:val="20"/>
          <w:lang w:val="hy-AM"/>
        </w:rPr>
        <w:t xml:space="preserve"> գանձապետական հաշվին: Պայմանագրի ապահովումը մ</w:t>
      </w:r>
      <w:r w:rsidRPr="00513A86">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hy-AM"/>
        </w:rPr>
        <w:t>10</w:t>
      </w:r>
      <w:r w:rsidRPr="00513A86">
        <w:rPr>
          <w:rFonts w:ascii="GHEA Grapalat" w:hAnsi="GHEA Grapalat" w:cs="Sylfaen"/>
          <w:sz w:val="20"/>
          <w:lang w:val="af-ZA"/>
        </w:rPr>
        <w:t xml:space="preserve">.3 </w:t>
      </w:r>
      <w:r w:rsidRPr="00513A86">
        <w:rPr>
          <w:rFonts w:ascii="GHEA Grapalat" w:hAnsi="GHEA Grapalat" w:cs="Sylfaen"/>
          <w:sz w:val="20"/>
          <w:lang w:val="hy-AM"/>
        </w:rPr>
        <w:t>Պայմանագրով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w:t>
      </w:r>
      <w:r w:rsidRPr="00513A86">
        <w:rPr>
          <w:rFonts w:ascii="GHEA Grapalat" w:hAnsi="GHEA Grapalat" w:cs="Sylfaen"/>
          <w:sz w:val="20"/>
          <w:lang w:val="af-ZA"/>
        </w:rPr>
        <w:t xml:space="preserve"> </w:t>
      </w:r>
      <w:r w:rsidRPr="00513A86">
        <w:rPr>
          <w:rFonts w:ascii="GHEA Grapalat" w:hAnsi="GHEA Grapalat" w:cs="Sylfaen"/>
          <w:sz w:val="20"/>
          <w:lang w:val="hy-AM"/>
        </w:rPr>
        <w:t>կողմից</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w:t>
      </w:r>
      <w:r w:rsidRPr="00513A86">
        <w:rPr>
          <w:rFonts w:ascii="GHEA Grapalat" w:hAnsi="GHEA Grapalat" w:cs="Sylfaen"/>
          <w:sz w:val="20"/>
          <w:lang w:val="af-ZA"/>
        </w:rPr>
        <w:t xml:space="preserve"> </w:t>
      </w:r>
      <w:r w:rsidRPr="00513A86">
        <w:rPr>
          <w:rFonts w:ascii="GHEA Grapalat" w:hAnsi="GHEA Grapalat" w:cs="Sylfaen"/>
          <w:sz w:val="20"/>
          <w:lang w:val="hy-AM"/>
        </w:rPr>
        <w:t>հատկացվելու</w:t>
      </w:r>
      <w:r w:rsidRPr="00513A86">
        <w:rPr>
          <w:rFonts w:ascii="GHEA Grapalat" w:hAnsi="GHEA Grapalat" w:cs="Sylfaen"/>
          <w:sz w:val="20"/>
          <w:lang w:val="af-ZA"/>
        </w:rPr>
        <w:t xml:space="preserve"> </w:t>
      </w:r>
      <w:r w:rsidRPr="00513A86">
        <w:rPr>
          <w:rFonts w:ascii="GHEA Grapalat" w:hAnsi="GHEA Grapalat" w:cs="Sylfaen"/>
          <w:sz w:val="20"/>
          <w:lang w:val="hy-AM"/>
        </w:rPr>
        <w:t>պայման</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նախատեսվելու</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ներկայացնում</w:t>
      </w:r>
      <w:r w:rsidRPr="00513A86">
        <w:rPr>
          <w:rFonts w:ascii="GHEA Grapalat" w:hAnsi="GHEA Grapalat" w:cs="Sylfaen"/>
          <w:sz w:val="20"/>
          <w:lang w:val="af-ZA"/>
        </w:rPr>
        <w:t xml:space="preserve"> նաև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չափով</w:t>
      </w:r>
      <w:r w:rsidRPr="00513A86">
        <w:rPr>
          <w:rFonts w:ascii="GHEA Grapalat" w:hAnsi="GHEA Grapalat" w:cs="Sylfaen"/>
          <w:sz w:val="20"/>
          <w:lang w:val="af-ZA"/>
        </w:rPr>
        <w:t xml:space="preserve">, բանկային </w:t>
      </w:r>
      <w:r w:rsidRPr="00513A86">
        <w:rPr>
          <w:rFonts w:ascii="GHEA Grapalat" w:hAnsi="GHEA Grapalat" w:cs="Sylfaen"/>
          <w:sz w:val="20"/>
          <w:lang w:val="hy-AM"/>
        </w:rPr>
        <w:t>երաշխիքի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Ընդ որում` </w:t>
      </w:r>
      <w:r w:rsidRPr="00513A86">
        <w:rPr>
          <w:rFonts w:ascii="GHEA Grapalat" w:hAnsi="GHEA Grapalat" w:cs="Sylfaen"/>
          <w:sz w:val="20"/>
          <w:lang w:val="hy-AM"/>
        </w:rPr>
        <w:t>պետական բյուջեի միջոցների հաշվին իրականացվող գնման գործարքների</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հիմնավորող</w:t>
      </w:r>
      <w:r w:rsidRPr="00513A86">
        <w:rPr>
          <w:rFonts w:ascii="GHEA Grapalat" w:hAnsi="GHEA Grapalat" w:cs="Sylfaen"/>
          <w:sz w:val="20"/>
          <w:lang w:val="af-ZA"/>
        </w:rPr>
        <w:t xml:space="preserve"> </w:t>
      </w:r>
      <w:r w:rsidRPr="00513A86">
        <w:rPr>
          <w:rFonts w:ascii="GHEA Grapalat" w:hAnsi="GHEA Grapalat" w:cs="Sylfaen"/>
          <w:sz w:val="20"/>
          <w:lang w:val="hy-AM"/>
        </w:rPr>
        <w:t>փաստաթղթում</w:t>
      </w:r>
      <w:r w:rsidRPr="00513A86">
        <w:rPr>
          <w:rFonts w:ascii="GHEA Grapalat" w:hAnsi="GHEA Grapalat" w:cs="Sylfaen"/>
          <w:sz w:val="20"/>
          <w:lang w:val="af-ZA"/>
        </w:rPr>
        <w:t xml:space="preserve"> </w:t>
      </w:r>
      <w:r w:rsidRPr="00513A86">
        <w:rPr>
          <w:rFonts w:ascii="GHEA Grapalat" w:hAnsi="GHEA Grapalat" w:cs="Sylfaen"/>
          <w:sz w:val="20"/>
          <w:lang w:val="hy-AM"/>
        </w:rPr>
        <w:t>որպես</w:t>
      </w:r>
      <w:r w:rsidRPr="00513A86">
        <w:rPr>
          <w:rFonts w:ascii="GHEA Grapalat" w:hAnsi="GHEA Grapalat" w:cs="Sylfaen"/>
          <w:sz w:val="20"/>
          <w:lang w:val="af-ZA"/>
        </w:rPr>
        <w:t xml:space="preserve"> </w:t>
      </w:r>
      <w:r w:rsidRPr="00513A86">
        <w:rPr>
          <w:rFonts w:ascii="GHEA Grapalat" w:hAnsi="GHEA Grapalat" w:cs="Sylfaen"/>
          <w:sz w:val="20"/>
          <w:lang w:val="hy-AM"/>
        </w:rPr>
        <w:t>բենեֆիցիար</w:t>
      </w:r>
      <w:r w:rsidRPr="00513A86">
        <w:rPr>
          <w:rFonts w:ascii="GHEA Grapalat" w:hAnsi="GHEA Grapalat" w:cs="Sylfaen"/>
          <w:sz w:val="20"/>
          <w:lang w:val="af-ZA"/>
        </w:rPr>
        <w:t xml:space="preserve"> </w:t>
      </w:r>
      <w:r w:rsidRPr="00513A86">
        <w:rPr>
          <w:rFonts w:ascii="GHEA Grapalat" w:hAnsi="GHEA Grapalat" w:cs="Sylfaen"/>
          <w:sz w:val="20"/>
          <w:lang w:val="hy-AM"/>
        </w:rPr>
        <w:t>նշվում է</w:t>
      </w:r>
      <w:r w:rsidRPr="00513A86">
        <w:rPr>
          <w:rFonts w:ascii="GHEA Grapalat" w:hAnsi="GHEA Grapalat" w:cs="Sylfaen"/>
          <w:sz w:val="20"/>
          <w:lang w:val="af-ZA"/>
        </w:rPr>
        <w:t xml:space="preserve"> </w:t>
      </w:r>
      <w:r w:rsidRPr="00513A86">
        <w:rPr>
          <w:rFonts w:ascii="GHEA Grapalat" w:hAnsi="GHEA Grapalat" w:cs="Sylfaen"/>
          <w:sz w:val="20"/>
          <w:lang w:val="hy-AM"/>
        </w:rPr>
        <w:t>Հայաստանի</w:t>
      </w:r>
      <w:r w:rsidRPr="00513A86">
        <w:rPr>
          <w:rFonts w:ascii="GHEA Grapalat" w:hAnsi="GHEA Grapalat" w:cs="Sylfaen"/>
          <w:sz w:val="20"/>
          <w:lang w:val="af-ZA"/>
        </w:rPr>
        <w:t xml:space="preserve"> </w:t>
      </w:r>
      <w:r w:rsidRPr="00513A86">
        <w:rPr>
          <w:rFonts w:ascii="GHEA Grapalat" w:hAnsi="GHEA Grapalat" w:cs="Sylfaen"/>
          <w:sz w:val="20"/>
          <w:lang w:val="hy-AM"/>
        </w:rPr>
        <w:t>Հանրապետության</w:t>
      </w:r>
      <w:r w:rsidRPr="00513A86">
        <w:rPr>
          <w:rFonts w:ascii="GHEA Grapalat" w:hAnsi="GHEA Grapalat" w:cs="Sylfaen"/>
          <w:sz w:val="20"/>
          <w:lang w:val="af-ZA"/>
        </w:rPr>
        <w:t xml:space="preserve"> </w:t>
      </w:r>
      <w:r w:rsidRPr="00513A86">
        <w:rPr>
          <w:rFonts w:ascii="GHEA Grapalat" w:hAnsi="GHEA Grapalat" w:cs="Sylfaen"/>
          <w:sz w:val="20"/>
          <w:lang w:val="hy-AM"/>
        </w:rPr>
        <w:t>ֆինանսների</w:t>
      </w:r>
      <w:r w:rsidRPr="00513A86">
        <w:rPr>
          <w:rFonts w:ascii="GHEA Grapalat" w:hAnsi="GHEA Grapalat" w:cs="Sylfaen"/>
          <w:sz w:val="20"/>
          <w:lang w:val="af-ZA"/>
        </w:rPr>
        <w:t xml:space="preserve"> </w:t>
      </w:r>
      <w:r w:rsidRPr="00513A86">
        <w:rPr>
          <w:rFonts w:ascii="GHEA Grapalat" w:hAnsi="GHEA Grapalat" w:cs="Sylfaen"/>
          <w:sz w:val="20"/>
          <w:lang w:val="hy-AM"/>
        </w:rPr>
        <w:t>նախարարությունը</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մարման</w:t>
      </w:r>
      <w:r w:rsidRPr="00513A86">
        <w:rPr>
          <w:rFonts w:ascii="GHEA Grapalat" w:hAnsi="GHEA Grapalat" w:cs="Sylfaen"/>
          <w:sz w:val="20"/>
          <w:lang w:val="af-ZA"/>
        </w:rPr>
        <w:t xml:space="preserve"> </w:t>
      </w:r>
      <w:r w:rsidRPr="00513A86">
        <w:rPr>
          <w:rFonts w:ascii="GHEA Grapalat" w:hAnsi="GHEA Grapalat" w:cs="Sylfaen"/>
          <w:sz w:val="20"/>
          <w:lang w:val="hy-AM"/>
        </w:rPr>
        <w:t>կարգը</w:t>
      </w:r>
      <w:r w:rsidRPr="00513A86">
        <w:rPr>
          <w:rFonts w:ascii="GHEA Grapalat" w:hAnsi="GHEA Grapalat" w:cs="Sylfaen"/>
          <w:sz w:val="20"/>
          <w:lang w:val="af-ZA"/>
        </w:rPr>
        <w:t xml:space="preserve"> </w:t>
      </w:r>
      <w:r w:rsidRPr="00513A86">
        <w:rPr>
          <w:rFonts w:ascii="GHEA Grapalat" w:hAnsi="GHEA Grapalat" w:cs="Sylfaen"/>
          <w:sz w:val="20"/>
          <w:lang w:val="hy-AM"/>
        </w:rPr>
        <w:t>սահմանած</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նախագծով։</w:t>
      </w:r>
      <w:r w:rsidRPr="00513A86">
        <w:rPr>
          <w:rFonts w:ascii="GHEA Grapalat" w:hAnsi="GHEA Grapalat" w:cs="Sylfaen"/>
          <w:sz w:val="20"/>
          <w:lang w:val="af-ZA"/>
        </w:rPr>
        <w:t xml:space="preserve"> </w:t>
      </w:r>
    </w:p>
    <w:p w:rsidR="00B10987" w:rsidRPr="00513A86" w:rsidRDefault="00B10987" w:rsidP="00B10987">
      <w:pPr>
        <w:ind w:firstLine="567"/>
        <w:jc w:val="both"/>
        <w:rPr>
          <w:rFonts w:ascii="GHEA Grapalat" w:hAnsi="GHEA Grapalat"/>
          <w:sz w:val="20"/>
          <w:szCs w:val="20"/>
          <w:lang w:val="af-ZA"/>
        </w:rPr>
      </w:pPr>
      <w:r w:rsidRPr="00513A86">
        <w:rPr>
          <w:rFonts w:ascii="GHEA Grapalat" w:hAnsi="GHEA Grapalat" w:cs="Sylfaen"/>
          <w:sz w:val="20"/>
          <w:lang w:val="af-ZA"/>
        </w:rPr>
        <w:t xml:space="preserve">10.4 </w:t>
      </w:r>
      <w:r w:rsidRPr="00513A86">
        <w:rPr>
          <w:rFonts w:ascii="GHEA Grapalat" w:hAnsi="GHEA Grapalat"/>
          <w:sz w:val="20"/>
          <w:szCs w:val="20"/>
        </w:rPr>
        <w:t>Եթե</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կազմակերպված</w:t>
      </w:r>
      <w:r w:rsidRPr="00513A86">
        <w:rPr>
          <w:rFonts w:ascii="GHEA Grapalat" w:hAnsi="GHEA Grapalat"/>
          <w:sz w:val="20"/>
          <w:szCs w:val="20"/>
          <w:lang w:val="af-ZA"/>
        </w:rPr>
        <w:t xml:space="preserve">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w:t>
      </w:r>
    </w:p>
    <w:p w:rsidR="00B10987" w:rsidRPr="00513A86" w:rsidRDefault="00B10987" w:rsidP="00B10987">
      <w:pPr>
        <w:ind w:firstLine="375"/>
        <w:jc w:val="both"/>
        <w:rPr>
          <w:rFonts w:ascii="GHEA Grapalat" w:hAnsi="GHEA Grapalat" w:cs="Sylfaen"/>
          <w:sz w:val="20"/>
          <w:lang w:val="af-ZA"/>
        </w:rPr>
      </w:pPr>
      <w:r w:rsidRPr="00513A86">
        <w:rPr>
          <w:rFonts w:ascii="GHEA Grapalat" w:hAnsi="GHEA Grapalat" w:cs="Sylfaen"/>
          <w:sz w:val="20"/>
          <w:lang w:val="af-ZA"/>
        </w:rPr>
        <w:tab/>
      </w:r>
      <w:r w:rsidRPr="00513A86">
        <w:rPr>
          <w:rFonts w:ascii="GHEA Grapalat" w:hAnsi="GHEA Grapalat" w:cs="Sylfaen"/>
          <w:sz w:val="20"/>
          <w:lang w:val="hy-AM"/>
        </w:rPr>
        <w:t>1)</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ճանաչվում</w:t>
      </w:r>
      <w:r w:rsidRPr="00513A86">
        <w:rPr>
          <w:rFonts w:ascii="GHEA Grapalat" w:hAnsi="GHEA Grapalat" w:cs="Sylfaen"/>
          <w:sz w:val="20"/>
          <w:lang w:val="af-ZA"/>
        </w:rPr>
        <w:t xml:space="preserve"> </w:t>
      </w:r>
      <w:r w:rsidRPr="00513A86">
        <w:rPr>
          <w:rFonts w:ascii="GHEA Grapalat" w:hAnsi="GHEA Grapalat" w:cs="Sylfaen"/>
          <w:sz w:val="20"/>
        </w:rPr>
        <w:t>մեկից</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ինչպես</w:t>
      </w:r>
      <w:r w:rsidRPr="00513A86">
        <w:rPr>
          <w:rFonts w:ascii="GHEA Grapalat" w:hAnsi="GHEA Grapalat" w:cs="Sylfaen"/>
          <w:sz w:val="20"/>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առանձին</w:t>
      </w:r>
      <w:r w:rsidRPr="00513A86">
        <w:rPr>
          <w:rFonts w:ascii="GHEA Grapalat" w:hAnsi="GHEA Grapalat" w:cs="Sylfaen"/>
          <w:sz w:val="20"/>
          <w:lang w:val="af-ZA"/>
        </w:rPr>
        <w:t xml:space="preserve">, </w:t>
      </w:r>
      <w:r w:rsidRPr="00513A86">
        <w:rPr>
          <w:rFonts w:ascii="GHEA Grapalat" w:hAnsi="GHEA Grapalat" w:cs="Sylfaen"/>
          <w:sz w:val="20"/>
        </w:rPr>
        <w:t>այնպես</w:t>
      </w:r>
      <w:r w:rsidRPr="00513A86">
        <w:rPr>
          <w:rFonts w:ascii="GHEA Grapalat" w:hAnsi="GHEA Grapalat" w:cs="Sylfaen"/>
          <w:sz w:val="20"/>
          <w:lang w:val="af-ZA"/>
        </w:rPr>
        <w:t xml:space="preserve"> </w:t>
      </w:r>
      <w:r w:rsidRPr="00513A86">
        <w:rPr>
          <w:rFonts w:ascii="GHEA Grapalat" w:hAnsi="GHEA Grapalat" w:cs="Sylfaen"/>
          <w:sz w:val="20"/>
        </w:rPr>
        <w:t>էլ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դրա</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հաշվարկվում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p>
    <w:p w:rsidR="00B10987" w:rsidRPr="00513A86" w:rsidRDefault="00B10987" w:rsidP="00B10987">
      <w:pPr>
        <w:ind w:firstLine="708"/>
        <w:jc w:val="both"/>
        <w:rPr>
          <w:rFonts w:ascii="GHEA Grapalat" w:hAnsi="GHEA Grapalat" w:cs="Sylfaen"/>
          <w:sz w:val="20"/>
          <w:lang w:val="af-ZA"/>
        </w:rPr>
      </w:pPr>
      <w:r w:rsidRPr="00513A86">
        <w:rPr>
          <w:rFonts w:ascii="GHEA Grapalat" w:hAnsi="GHEA Grapalat" w:cs="Sylfaen"/>
          <w:sz w:val="20"/>
          <w:lang w:val="hy-AM"/>
        </w:rPr>
        <w:t>2)</w:t>
      </w:r>
      <w:r w:rsidRPr="00513A86">
        <w:rPr>
          <w:rFonts w:ascii="GHEA Grapalat" w:hAnsi="GHEA Grapalat" w:cs="Sylfaen"/>
          <w:sz w:val="20"/>
          <w:lang w:val="af-ZA"/>
        </w:rPr>
        <w:t xml:space="preserve"> </w:t>
      </w:r>
      <w:r w:rsidRPr="00513A86">
        <w:rPr>
          <w:rFonts w:ascii="GHEA Grapalat" w:hAnsi="GHEA Grapalat" w:cs="Sylfaen"/>
          <w:sz w:val="20"/>
        </w:rPr>
        <w:t>կնքված</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չկատարելու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պատշաճ</w:t>
      </w:r>
      <w:r w:rsidRPr="00513A86">
        <w:rPr>
          <w:rFonts w:ascii="GHEA Grapalat" w:hAnsi="GHEA Grapalat" w:cs="Sylfaen"/>
          <w:sz w:val="20"/>
          <w:lang w:val="af-ZA"/>
        </w:rPr>
        <w:t xml:space="preserve"> </w:t>
      </w:r>
      <w:r w:rsidRPr="00513A86">
        <w:rPr>
          <w:rFonts w:ascii="GHEA Grapalat" w:hAnsi="GHEA Grapalat" w:cs="Sylfaen"/>
          <w:sz w:val="20"/>
        </w:rPr>
        <w:t>կատարելու</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w:t>
      </w:r>
      <w:r w:rsidRPr="00513A86">
        <w:rPr>
          <w:rFonts w:ascii="GHEA Grapalat" w:hAnsi="GHEA Grapalat" w:cs="Sylfaen"/>
          <w:sz w:val="20"/>
        </w:rPr>
        <w:t>որևէ</w:t>
      </w:r>
      <w:r w:rsidRPr="00513A86">
        <w:rPr>
          <w:rFonts w:ascii="GHEA Grapalat" w:hAnsi="GHEA Grapalat" w:cs="Sylfaen"/>
          <w:sz w:val="20"/>
          <w:lang w:val="af-ZA"/>
        </w:rPr>
        <w:t xml:space="preserve"> </w:t>
      </w:r>
      <w:r w:rsidRPr="00513A86">
        <w:rPr>
          <w:rFonts w:ascii="GHEA Grapalat" w:hAnsi="GHEA Grapalat" w:cs="Sylfaen"/>
          <w:sz w:val="20"/>
        </w:rPr>
        <w:t>չաբաժանի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լուծվում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միայն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r w:rsidRPr="00513A86">
        <w:rPr>
          <w:rFonts w:ascii="GHEA Grapalat" w:hAnsi="GHEA Grapalat" w:cs="Sylfaen"/>
          <w:sz w:val="20"/>
        </w:rPr>
        <w:t>հաշվարկված</w:t>
      </w:r>
      <w:r w:rsidRPr="00513A86">
        <w:rPr>
          <w:rFonts w:ascii="GHEA Grapalat" w:hAnsi="GHEA Grapalat" w:cs="Sylfaen"/>
          <w:sz w:val="20"/>
          <w:lang w:val="af-ZA"/>
        </w:rPr>
        <w:t xml:space="preserve"> </w:t>
      </w:r>
      <w:r w:rsidRPr="00513A86">
        <w:rPr>
          <w:rFonts w:ascii="GHEA Grapalat" w:hAnsi="GHEA Grapalat" w:cs="Sylfaen"/>
          <w:sz w:val="20"/>
        </w:rPr>
        <w:t>գումարի</w:t>
      </w:r>
      <w:r w:rsidRPr="00513A86">
        <w:rPr>
          <w:rFonts w:ascii="GHEA Grapalat" w:hAnsi="GHEA Grapalat" w:cs="Sylfaen"/>
          <w:sz w:val="20"/>
          <w:lang w:val="af-ZA"/>
        </w:rPr>
        <w:t xml:space="preserve"> </w:t>
      </w:r>
      <w:r w:rsidRPr="00513A86">
        <w:rPr>
          <w:rFonts w:ascii="GHEA Grapalat" w:hAnsi="GHEA Grapalat" w:cs="Sylfaen"/>
          <w:sz w:val="20"/>
        </w:rPr>
        <w:t>չափով</w:t>
      </w:r>
      <w:r w:rsidRPr="00513A86">
        <w:rPr>
          <w:rFonts w:ascii="GHEA Grapalat" w:hAnsi="GHEA Grapalat" w:cs="Sylfaen"/>
          <w:sz w:val="20"/>
          <w:lang w:val="af-ZA"/>
        </w:rPr>
        <w:t>:</w:t>
      </w:r>
    </w:p>
    <w:p w:rsidR="00B10987" w:rsidRPr="00513A86" w:rsidRDefault="00B10987" w:rsidP="00B10987">
      <w:pPr>
        <w:ind w:firstLine="708"/>
        <w:jc w:val="both"/>
        <w:rPr>
          <w:rFonts w:ascii="GHEA Grapalat" w:hAnsi="GHEA Grapalat" w:cs="Sylfaen"/>
          <w:sz w:val="20"/>
          <w:lang w:val="af-ZA"/>
        </w:rPr>
      </w:pPr>
    </w:p>
    <w:p w:rsidR="00B10987" w:rsidRPr="00513A86" w:rsidRDefault="00B10987" w:rsidP="00B10987">
      <w:pPr>
        <w:jc w:val="center"/>
        <w:rPr>
          <w:rFonts w:ascii="GHEA Grapalat" w:hAnsi="GHEA Grapalat" w:cs="Arial"/>
          <w:sz w:val="20"/>
          <w:lang w:val="af-ZA"/>
        </w:rPr>
      </w:pPr>
      <w:r w:rsidRPr="00513A86">
        <w:rPr>
          <w:rFonts w:ascii="GHEA Grapalat" w:hAnsi="GHEA Grapalat"/>
          <w:sz w:val="20"/>
          <w:lang w:val="af-ZA"/>
        </w:rPr>
        <w:t xml:space="preserve">11. </w:t>
      </w:r>
      <w:r w:rsidRPr="00513A86">
        <w:rPr>
          <w:rFonts w:ascii="GHEA Grapalat" w:hAnsi="GHEA Grapalat" w:cs="Sylfaen"/>
          <w:sz w:val="20"/>
          <w:lang w:val="af-ZA"/>
        </w:rPr>
        <w:t>ԸՆԹԱՑԱԿԱՐԳԸ</w:t>
      </w:r>
      <w:r w:rsidRPr="00513A86">
        <w:rPr>
          <w:rFonts w:ascii="GHEA Grapalat" w:hAnsi="GHEA Grapalat" w:cs="Arial"/>
          <w:sz w:val="20"/>
          <w:lang w:val="af-ZA"/>
        </w:rPr>
        <w:t xml:space="preserve"> </w:t>
      </w:r>
      <w:r w:rsidRPr="00513A86">
        <w:rPr>
          <w:rFonts w:ascii="GHEA Grapalat" w:hAnsi="GHEA Grapalat" w:cs="Sylfaen"/>
          <w:sz w:val="20"/>
          <w:lang w:val="af-ZA"/>
        </w:rPr>
        <w:t>ՉԿԱՅԱՑԱԾ</w:t>
      </w:r>
      <w:r w:rsidRPr="00513A86">
        <w:rPr>
          <w:rFonts w:ascii="GHEA Grapalat" w:hAnsi="GHEA Grapalat" w:cs="Arial"/>
          <w:sz w:val="20"/>
          <w:lang w:val="af-ZA"/>
        </w:rPr>
        <w:t xml:space="preserve"> </w:t>
      </w:r>
      <w:r w:rsidRPr="00513A86">
        <w:rPr>
          <w:rFonts w:ascii="GHEA Grapalat" w:hAnsi="GHEA Grapalat" w:cs="Sylfaen"/>
          <w:sz w:val="20"/>
          <w:lang w:val="af-ZA"/>
        </w:rPr>
        <w:t>ՀԱՅՏԱՐԱՐԵԼԸ</w:t>
      </w:r>
    </w:p>
    <w:p w:rsidR="00B10987" w:rsidRPr="00513A86" w:rsidRDefault="00B10987" w:rsidP="00B10987">
      <w:pPr>
        <w:jc w:val="center"/>
        <w:rPr>
          <w:rFonts w:ascii="GHEA Grapalat" w:hAnsi="GHEA Grapalat"/>
          <w:sz w:val="20"/>
          <w:lang w:val="af-ZA"/>
        </w:rPr>
      </w:pP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sz w:val="20"/>
          <w:lang w:val="af-ZA"/>
        </w:rPr>
        <w:t>11.</w:t>
      </w:r>
      <w:r w:rsidRPr="00513A86">
        <w:rPr>
          <w:rFonts w:ascii="GHEA Grapalat" w:hAnsi="GHEA Grapalat" w:cs="Sylfaen"/>
          <w:sz w:val="20"/>
          <w:lang w:val="af-ZA"/>
        </w:rPr>
        <w:t xml:space="preserve">1 </w:t>
      </w:r>
      <w:r w:rsidRPr="00513A86">
        <w:rPr>
          <w:rFonts w:ascii="GHEA Grapalat" w:hAnsi="GHEA Grapalat" w:cs="Sylfaen"/>
          <w:sz w:val="20"/>
        </w:rPr>
        <w:t>Օրենքի</w:t>
      </w:r>
      <w:r w:rsidRPr="00513A86">
        <w:rPr>
          <w:rFonts w:ascii="GHEA Grapalat" w:hAnsi="GHEA Grapalat" w:cs="Sylfaen"/>
          <w:sz w:val="20"/>
          <w:lang w:val="af-ZA"/>
        </w:rPr>
        <w:t xml:space="preserve"> 37-</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հանձնաժողովը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հայտարարում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հայտերից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մեկը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համապատասխանում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պայմաններին</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lang w:val="af-ZA"/>
        </w:rPr>
        <w:t xml:space="preserve">2) </w:t>
      </w:r>
      <w:r w:rsidRPr="00513A86">
        <w:rPr>
          <w:rFonts w:ascii="GHEA Grapalat" w:hAnsi="GHEA Grapalat" w:cs="Sylfaen"/>
          <w:sz w:val="20"/>
        </w:rPr>
        <w:t>դադարում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գոյություն</w:t>
      </w:r>
      <w:r w:rsidRPr="00513A86">
        <w:rPr>
          <w:rFonts w:ascii="GHEA Grapalat" w:hAnsi="GHEA Grapalat" w:cs="Sylfaen"/>
          <w:sz w:val="20"/>
          <w:lang w:val="af-ZA"/>
        </w:rPr>
        <w:t xml:space="preserve"> </w:t>
      </w:r>
      <w:r w:rsidRPr="00513A86">
        <w:rPr>
          <w:rFonts w:ascii="GHEA Grapalat" w:hAnsi="GHEA Grapalat" w:cs="Sylfaen"/>
          <w:sz w:val="20"/>
        </w:rPr>
        <w:t>ունենալ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hy-AM"/>
        </w:rPr>
        <w:t>: Ընդ որում պ</w:t>
      </w:r>
      <w:r w:rsidRPr="00513A86">
        <w:rPr>
          <w:rFonts w:ascii="GHEA Grapalat" w:hAnsi="GHEA Grapalat" w:cs="Sylfaen"/>
          <w:sz w:val="20"/>
        </w:rPr>
        <w:t>ետության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համայնքների</w:t>
      </w:r>
      <w:r w:rsidRPr="00513A86">
        <w:rPr>
          <w:rFonts w:ascii="GHEA Grapalat" w:hAnsi="GHEA Grapalat" w:cs="Sylfaen"/>
          <w:sz w:val="20"/>
          <w:lang w:val="af-ZA"/>
        </w:rPr>
        <w:t xml:space="preserve"> </w:t>
      </w:r>
      <w:r w:rsidRPr="00513A86">
        <w:rPr>
          <w:rFonts w:ascii="GHEA Grapalat" w:hAnsi="GHEA Grapalat" w:cs="Sylfaen"/>
          <w:sz w:val="20"/>
        </w:rPr>
        <w:t>կարիքների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կազմակերպված</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ամբողջությամբ</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մասնակի</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կառավարումն</w:t>
      </w:r>
      <w:r w:rsidRPr="00513A86">
        <w:rPr>
          <w:rFonts w:ascii="GHEA Grapalat" w:hAnsi="GHEA Grapalat" w:cs="Sylfaen"/>
          <w:sz w:val="20"/>
          <w:lang w:val="af-ZA"/>
        </w:rPr>
        <w:t xml:space="preserve"> </w:t>
      </w:r>
      <w:r w:rsidRPr="00513A86">
        <w:rPr>
          <w:rFonts w:ascii="GHEA Grapalat" w:hAnsi="GHEA Grapalat" w:cs="Sylfaen"/>
          <w:sz w:val="20"/>
        </w:rPr>
        <w:t>իրականացնող</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hy-AM"/>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3) </w:t>
      </w:r>
      <w:r w:rsidRPr="00513A86">
        <w:rPr>
          <w:rFonts w:ascii="GHEA Grapalat" w:hAnsi="GHEA Grapalat" w:cs="Sylfaen"/>
          <w:sz w:val="20"/>
          <w:lang w:val="hy-AM"/>
        </w:rPr>
        <w:t>ոչ</w:t>
      </w:r>
      <w:r w:rsidRPr="00513A86">
        <w:rPr>
          <w:rFonts w:ascii="GHEA Grapalat" w:hAnsi="GHEA Grapalat" w:cs="Sylfaen"/>
          <w:sz w:val="20"/>
          <w:lang w:val="af-ZA"/>
        </w:rPr>
        <w:t xml:space="preserve"> </w:t>
      </w:r>
      <w:r w:rsidRPr="00513A86">
        <w:rPr>
          <w:rFonts w:ascii="GHEA Grapalat" w:hAnsi="GHEA Grapalat" w:cs="Sylfaen"/>
          <w:sz w:val="20"/>
          <w:lang w:val="hy-AM"/>
        </w:rPr>
        <w:t>մի</w:t>
      </w:r>
      <w:r w:rsidRPr="00513A86">
        <w:rPr>
          <w:rFonts w:ascii="GHEA Grapalat" w:hAnsi="GHEA Grapalat" w:cs="Sylfaen"/>
          <w:sz w:val="20"/>
          <w:lang w:val="af-ZA"/>
        </w:rPr>
        <w:t xml:space="preserve"> </w:t>
      </w:r>
      <w:r w:rsidRPr="00513A86">
        <w:rPr>
          <w:rFonts w:ascii="GHEA Grapalat" w:hAnsi="GHEA Grapalat" w:cs="Sylfaen"/>
          <w:sz w:val="20"/>
          <w:lang w:val="hy-AM"/>
        </w:rPr>
        <w:t>հայտ</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ներկայացվել</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կնքվում։</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11.2 Գ</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տեղեկագրում հրապարակում է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նշվում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p>
    <w:p w:rsidR="00B10987" w:rsidRPr="00513A86" w:rsidRDefault="00B10987" w:rsidP="00B10987">
      <w:pPr>
        <w:pStyle w:val="a3"/>
        <w:spacing w:line="240" w:lineRule="auto"/>
        <w:rPr>
          <w:rFonts w:ascii="GHEA Grapalat" w:hAnsi="GHEA Grapalat"/>
          <w:i w:val="0"/>
          <w:sz w:val="18"/>
          <w:szCs w:val="18"/>
          <w:u w:val="single"/>
          <w:lang w:val="af-ZA"/>
        </w:rPr>
      </w:pP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 xml:space="preserve">12. ԳՆՄԱՆ ԳՈՐԾԸՆԹԱՑԻ ՀԵՏ ԿԱՊՎԱԾ ԳՈՐԾՈՂՈՒԹՅՈՒՆՆԵՐԸ ԵՎ (ԿԱՄ) </w:t>
      </w: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 xml:space="preserve">ԸՆԴՈՒՆՎԱԾ ՈՐՈՇՈՒՄՆԵՐԸ ԲՈՂՈՔԱՐԿԵԼՈՒ ՄԱՍՆԱԿՑԻ </w:t>
      </w: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ԻՐԱՎՈՒՆՔԸ ԵՎ ԿԱՐԳԸ</w:t>
      </w:r>
    </w:p>
    <w:p w:rsidR="00B10987" w:rsidRPr="00513A86" w:rsidRDefault="00B10987" w:rsidP="00B10987">
      <w:pPr>
        <w:jc w:val="center"/>
        <w:rPr>
          <w:rFonts w:ascii="GHEA Grapalat" w:hAnsi="GHEA Grapalat"/>
          <w:sz w:val="20"/>
          <w:lang w:val="af-ZA"/>
        </w:rPr>
      </w:pP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12.1</w:t>
      </w:r>
      <w:r w:rsidRPr="00513A86">
        <w:rPr>
          <w:rFonts w:ascii="GHEA Grapalat" w:hAnsi="GHEA Grapalat"/>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որոշումները։</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թվում</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քննման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կապված</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վարչական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դրանք</w:t>
      </w:r>
      <w:r w:rsidRPr="00513A86">
        <w:rPr>
          <w:rFonts w:ascii="GHEA Grapalat" w:hAnsi="GHEA Grapalat" w:cs="Sylfaen"/>
          <w:sz w:val="20"/>
          <w:lang w:val="af-ZA"/>
        </w:rPr>
        <w:t xml:space="preserve"> </w:t>
      </w:r>
      <w:r w:rsidRPr="00513A86">
        <w:rPr>
          <w:rFonts w:ascii="GHEA Grapalat" w:hAnsi="GHEA Grapalat" w:cs="Sylfaen"/>
          <w:sz w:val="20"/>
        </w:rPr>
        <w:t>կարգավորվում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Հայաստանի</w:t>
      </w:r>
      <w:r w:rsidRPr="00513A86">
        <w:rPr>
          <w:rFonts w:ascii="GHEA Grapalat" w:hAnsi="GHEA Grapalat" w:cs="Sylfaen"/>
          <w:sz w:val="20"/>
          <w:lang w:val="af-ZA"/>
        </w:rPr>
        <w:t xml:space="preserve"> </w:t>
      </w:r>
      <w:r w:rsidRPr="00513A86">
        <w:rPr>
          <w:rFonts w:ascii="GHEA Grapalat" w:hAnsi="GHEA Grapalat" w:cs="Sylfaen"/>
          <w:sz w:val="20"/>
        </w:rPr>
        <w:t>Հանարապետության</w:t>
      </w:r>
      <w:r w:rsidRPr="00513A86">
        <w:rPr>
          <w:rFonts w:ascii="GHEA Grapalat" w:hAnsi="GHEA Grapalat" w:cs="Sylfaen"/>
          <w:sz w:val="20"/>
          <w:lang w:val="af-ZA"/>
        </w:rPr>
        <w:t xml:space="preserve"> </w:t>
      </w:r>
      <w:r w:rsidRPr="00513A86">
        <w:rPr>
          <w:rFonts w:ascii="GHEA Grapalat" w:hAnsi="GHEA Grapalat" w:cs="Sylfaen"/>
          <w:sz w:val="20"/>
        </w:rPr>
        <w:t>քաղաքացիաիրավական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կարգավորող</w:t>
      </w:r>
      <w:r w:rsidRPr="00513A86">
        <w:rPr>
          <w:rFonts w:ascii="GHEA Grapalat" w:hAnsi="GHEA Grapalat" w:cs="Sylfaen"/>
          <w:sz w:val="20"/>
          <w:lang w:val="af-ZA"/>
        </w:rPr>
        <w:t xml:space="preserve"> </w:t>
      </w:r>
      <w:r w:rsidRPr="00513A86">
        <w:rPr>
          <w:rFonts w:ascii="GHEA Grapalat" w:hAnsi="GHEA Grapalat" w:cs="Sylfaen"/>
          <w:sz w:val="20"/>
        </w:rPr>
        <w:t>օրենսդրությամբ։</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12.3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նախքան</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կնքումը</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խորհրդին</w:t>
      </w:r>
      <w:r w:rsidRPr="00513A86">
        <w:rPr>
          <w:rFonts w:ascii="GHEA Grapalat" w:hAnsi="GHEA Grapalat" w:cs="Sylfaen"/>
          <w:sz w:val="20"/>
          <w:lang w:val="af-ZA"/>
        </w:rPr>
        <w:t xml:space="preserve">` գրավոր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ժամերին</w:t>
      </w:r>
      <w:r w:rsidRPr="00513A86">
        <w:rPr>
          <w:rFonts w:ascii="GHEA Grapalat" w:hAnsi="GHEA Grapalat" w:cs="Sylfaen"/>
          <w:sz w:val="20"/>
          <w:lang w:val="af-ZA"/>
        </w:rPr>
        <w:t xml:space="preserve">, </w:t>
      </w:r>
      <w:r w:rsidRPr="00513A86">
        <w:rPr>
          <w:rFonts w:ascii="GHEA Grapalat" w:hAnsi="GHEA Grapalat" w:cs="Sylfaen"/>
          <w:sz w:val="20"/>
        </w:rPr>
        <w:t>ք</w:t>
      </w:r>
      <w:r w:rsidRPr="00513A86">
        <w:rPr>
          <w:rFonts w:ascii="GHEA Grapalat" w:hAnsi="GHEA Grapalat" w:cs="Sylfaen"/>
          <w:sz w:val="20"/>
          <w:lang w:val="af-ZA"/>
        </w:rPr>
        <w:t xml:space="preserve">. </w:t>
      </w:r>
      <w:r w:rsidRPr="00513A86">
        <w:rPr>
          <w:rFonts w:ascii="GHEA Grapalat" w:hAnsi="GHEA Grapalat" w:cs="Sylfaen"/>
          <w:sz w:val="20"/>
        </w:rPr>
        <w:t>Երևան</w:t>
      </w:r>
      <w:r w:rsidRPr="00513A86">
        <w:rPr>
          <w:rFonts w:ascii="GHEA Grapalat" w:hAnsi="GHEA Grapalat" w:cs="Sylfaen"/>
          <w:sz w:val="20"/>
          <w:lang w:val="af-ZA"/>
        </w:rPr>
        <w:t xml:space="preserve">, Մելիք-Ադամյան փող. 1 </w:t>
      </w:r>
      <w:r w:rsidRPr="00513A86">
        <w:rPr>
          <w:rFonts w:ascii="GHEA Grapalat" w:hAnsi="GHEA Grapalat" w:cs="Sylfaen"/>
          <w:sz w:val="20"/>
        </w:rPr>
        <w:t>հասցեով</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12.4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բողոքարկում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8.28-</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ժամանակահատվածում</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առարկայի</w:t>
      </w:r>
      <w:r w:rsidRPr="00513A86">
        <w:rPr>
          <w:rFonts w:ascii="GHEA Grapalat" w:hAnsi="GHEA Grapalat" w:cs="Sylfaen"/>
          <w:sz w:val="20"/>
          <w:lang w:val="af-ZA"/>
        </w:rPr>
        <w:t xml:space="preserve"> </w:t>
      </w:r>
      <w:r w:rsidRPr="00513A86">
        <w:rPr>
          <w:rFonts w:ascii="GHEA Grapalat" w:hAnsi="GHEA Grapalat" w:cs="Sylfaen"/>
          <w:sz w:val="20"/>
        </w:rPr>
        <w:t>բնութագրերը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ներկայացման</w:t>
      </w:r>
      <w:r w:rsidRPr="00513A86">
        <w:rPr>
          <w:rFonts w:ascii="GHEA Grapalat" w:hAnsi="GHEA Grapalat" w:cs="Sylfaen"/>
          <w:sz w:val="20"/>
          <w:lang w:val="af-ZA"/>
        </w:rPr>
        <w:t xml:space="preserve"> </w:t>
      </w:r>
      <w:r w:rsidRPr="00513A86">
        <w:rPr>
          <w:rFonts w:ascii="GHEA Grapalat" w:hAnsi="GHEA Grapalat" w:cs="Sylfaen"/>
          <w:sz w:val="20"/>
        </w:rPr>
        <w:t>վերջնաժամկետը</w:t>
      </w:r>
      <w:r w:rsidRPr="00513A86">
        <w:rPr>
          <w:rFonts w:ascii="GHEA Grapalat" w:hAnsi="GHEA Grapalat" w:cs="Sylfaen"/>
          <w:sz w:val="20"/>
          <w:lang w:val="af-ZA"/>
        </w:rPr>
        <w:t xml:space="preserve"> </w:t>
      </w:r>
      <w:r w:rsidRPr="00513A86">
        <w:rPr>
          <w:rFonts w:ascii="GHEA Grapalat" w:hAnsi="GHEA Grapalat" w:cs="Sylfaen"/>
          <w:sz w:val="20"/>
        </w:rPr>
        <w:t>լրանալը</w:t>
      </w:r>
      <w:r w:rsidRPr="00513A86">
        <w:rPr>
          <w:rFonts w:ascii="GHEA Grapalat" w:hAnsi="GHEA Grapalat" w:cs="Sylfaen"/>
          <w:sz w:val="20"/>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12.5 Գնումների բողոքարկման </w:t>
      </w:r>
      <w:r w:rsidRPr="00513A86">
        <w:rPr>
          <w:rFonts w:ascii="GHEA Grapalat" w:hAnsi="GHEA Grapalat" w:cs="Sylfaen"/>
          <w:sz w:val="20"/>
        </w:rPr>
        <w:t>խորհրդին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ստորագրված</w:t>
      </w:r>
      <w:r w:rsidRPr="00513A86">
        <w:rPr>
          <w:rFonts w:ascii="GHEA Grapalat" w:hAnsi="GHEA Grapalat" w:cs="Sylfaen"/>
          <w:sz w:val="20"/>
          <w:lang w:val="af-ZA"/>
        </w:rPr>
        <w:t xml:space="preserve">, </w:t>
      </w:r>
      <w:r w:rsidRPr="00513A86">
        <w:rPr>
          <w:rFonts w:ascii="GHEA Grapalat" w:hAnsi="GHEA Grapalat" w:cs="Sylfaen"/>
          <w:sz w:val="20"/>
        </w:rPr>
        <w:t>դրանում</w:t>
      </w:r>
      <w:r w:rsidRPr="00513A86">
        <w:rPr>
          <w:rFonts w:ascii="GHEA Grapalat" w:hAnsi="GHEA Grapalat" w:cs="Sylfaen"/>
          <w:sz w:val="20"/>
          <w:lang w:val="af-ZA"/>
        </w:rPr>
        <w:t xml:space="preserve"> </w:t>
      </w:r>
      <w:r w:rsidRPr="00513A86">
        <w:rPr>
          <w:rFonts w:ascii="GHEA Grapalat" w:hAnsi="GHEA Grapalat" w:cs="Sylfaen"/>
          <w:sz w:val="20"/>
        </w:rPr>
        <w:t>ներառելով</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անունը</w:t>
      </w:r>
      <w:r w:rsidRPr="00513A86">
        <w:rPr>
          <w:rFonts w:ascii="GHEA Grapalat" w:hAnsi="GHEA Grapalat" w:cs="Sylfaen"/>
          <w:sz w:val="20"/>
          <w:lang w:val="af-ZA"/>
        </w:rPr>
        <w:t xml:space="preserve">, </w:t>
      </w:r>
      <w:r w:rsidRPr="00513A86">
        <w:rPr>
          <w:rFonts w:ascii="GHEA Grapalat" w:hAnsi="GHEA Grapalat" w:cs="Sylfaen"/>
          <w:sz w:val="20"/>
        </w:rPr>
        <w:t>ազգանունը</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հաստատող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2)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բողոքարկվող</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ծածկագիրը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վեճի</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5)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փաստացի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իրավական</w:t>
      </w:r>
      <w:r w:rsidRPr="00513A86">
        <w:rPr>
          <w:rFonts w:ascii="GHEA Grapalat" w:hAnsi="GHEA Grapalat" w:cs="Sylfaen"/>
          <w:sz w:val="20"/>
          <w:lang w:val="af-ZA"/>
        </w:rPr>
        <w:t xml:space="preserve"> </w:t>
      </w:r>
      <w:r w:rsidRPr="00513A86">
        <w:rPr>
          <w:rFonts w:ascii="GHEA Grapalat" w:hAnsi="GHEA Grapalat" w:cs="Sylfaen"/>
          <w:sz w:val="20"/>
        </w:rPr>
        <w:t>հիմքերը</w:t>
      </w:r>
      <w:r w:rsidRPr="00513A86">
        <w:rPr>
          <w:rFonts w:ascii="GHEA Grapalat" w:hAnsi="GHEA Grapalat" w:cs="Sylfaen"/>
          <w:sz w:val="20"/>
          <w:lang w:val="af-ZA"/>
        </w:rPr>
        <w:t xml:space="preserve">, </w:t>
      </w:r>
      <w:r w:rsidRPr="00513A86">
        <w:rPr>
          <w:rFonts w:ascii="GHEA Grapalat" w:hAnsi="GHEA Grapalat" w:cs="Sylfaen"/>
          <w:sz w:val="20"/>
        </w:rPr>
        <w:t>ապացույցները</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lang w:val="af-ZA"/>
        </w:rPr>
      </w:pPr>
      <w:r w:rsidRPr="00513A86">
        <w:rPr>
          <w:rFonts w:ascii="GHEA Grapalat" w:hAnsi="GHEA Grapalat" w:cs="Sylfaen"/>
          <w:sz w:val="20"/>
          <w:lang w:val="af-ZA"/>
        </w:rPr>
        <w:t xml:space="preserve">6)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հիմնավորող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վճարի</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30 </w:t>
      </w:r>
      <w:r w:rsidRPr="00513A86">
        <w:rPr>
          <w:rFonts w:ascii="GHEA Grapalat" w:hAnsi="GHEA Grapalat" w:cs="Sylfaen"/>
          <w:sz w:val="20"/>
        </w:rPr>
        <w:t>հազար</w:t>
      </w:r>
      <w:r w:rsidRPr="00513A86">
        <w:rPr>
          <w:rFonts w:ascii="GHEA Grapalat" w:hAnsi="GHEA Grapalat" w:cs="Sylfaen"/>
          <w:sz w:val="20"/>
          <w:lang w:val="af-ZA"/>
        </w:rPr>
        <w:t xml:space="preserve"> ՀՀ </w:t>
      </w:r>
      <w:r w:rsidRPr="00513A86">
        <w:rPr>
          <w:rFonts w:ascii="GHEA Grapalat" w:hAnsi="GHEA Grapalat" w:cs="Sylfaen"/>
          <w:sz w:val="20"/>
        </w:rPr>
        <w:t>դրամ</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բյուջե</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նպատակով</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անվամբ</w:t>
      </w:r>
      <w:r w:rsidRPr="00513A86">
        <w:rPr>
          <w:rFonts w:ascii="GHEA Grapalat" w:hAnsi="GHEA Grapalat" w:cs="Sylfaen"/>
          <w:sz w:val="20"/>
          <w:lang w:val="af-ZA"/>
        </w:rPr>
        <w:t xml:space="preserve"> </w:t>
      </w:r>
      <w:r w:rsidRPr="00513A86">
        <w:rPr>
          <w:rFonts w:ascii="GHEA Grapalat" w:hAnsi="GHEA Grapalat" w:cs="Sylfaen"/>
          <w:sz w:val="20"/>
        </w:rPr>
        <w:t>բացված</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lang w:val="af-ZA"/>
        </w:rPr>
        <w:t>900008000482</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գանձապետական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w:t>
      </w:r>
      <w:r w:rsidRPr="00513A86">
        <w:rPr>
          <w:rFonts w:ascii="GHEA Grapalat" w:hAnsi="GHEA Grapalat" w:cs="Sylfaen"/>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7)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8)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տեղեկություններ։</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12.6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կայացված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քննած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կայացրած</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անդամը</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վերադարձվող</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մարմինը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հինգ</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վճարած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բանկային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 xml:space="preserve"> </w:t>
      </w:r>
      <w:r w:rsidRPr="00513A86">
        <w:rPr>
          <w:rFonts w:ascii="GHEA Grapalat" w:hAnsi="GHEA Grapalat" w:cs="Sylfaen"/>
          <w:sz w:val="20"/>
        </w:rPr>
        <w:t>փոխանցելու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12.7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բավարարում</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տեղեկացնում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նրան</w:t>
      </w:r>
      <w:r w:rsidRPr="00513A86">
        <w:rPr>
          <w:rFonts w:ascii="GHEA Grapalat" w:hAnsi="GHEA Grapalat" w:cs="Sylfaen"/>
          <w:sz w:val="20"/>
          <w:lang w:val="af-ZA"/>
        </w:rPr>
        <w:t xml:space="preserve"> </w:t>
      </w:r>
      <w:r w:rsidRPr="00513A86">
        <w:rPr>
          <w:rFonts w:ascii="GHEA Grapalat" w:hAnsi="GHEA Grapalat" w:cs="Sylfaen"/>
          <w:sz w:val="20"/>
        </w:rPr>
        <w:t>տալով</w:t>
      </w:r>
      <w:r w:rsidRPr="00513A86">
        <w:rPr>
          <w:rFonts w:ascii="GHEA Grapalat" w:hAnsi="GHEA Grapalat" w:cs="Sylfaen"/>
          <w:sz w:val="20"/>
          <w:lang w:val="af-ZA"/>
        </w:rPr>
        <w:t xml:space="preserve"> </w:t>
      </w:r>
      <w:r w:rsidRPr="00513A86">
        <w:rPr>
          <w:rFonts w:ascii="GHEA Grapalat" w:hAnsi="GHEA Grapalat" w:cs="Sylfaen"/>
          <w:sz w:val="20"/>
        </w:rPr>
        <w:t>արձանագրված</w:t>
      </w:r>
      <w:r w:rsidRPr="00513A86">
        <w:rPr>
          <w:rFonts w:ascii="GHEA Grapalat" w:hAnsi="GHEA Grapalat" w:cs="Sylfaen"/>
          <w:sz w:val="20"/>
          <w:lang w:val="af-ZA"/>
        </w:rPr>
        <w:t xml:space="preserve"> </w:t>
      </w:r>
      <w:r w:rsidRPr="00513A86">
        <w:rPr>
          <w:rFonts w:ascii="GHEA Grapalat" w:hAnsi="GHEA Grapalat" w:cs="Sylfaen"/>
          <w:sz w:val="20"/>
        </w:rPr>
        <w:t>թերությունները</w:t>
      </w:r>
      <w:r w:rsidRPr="00513A86">
        <w:rPr>
          <w:rFonts w:ascii="GHEA Grapalat" w:hAnsi="GHEA Grapalat" w:cs="Sylfaen"/>
          <w:sz w:val="20"/>
          <w:lang w:val="af-ZA"/>
        </w:rPr>
        <w:t xml:space="preserve"> </w:t>
      </w:r>
      <w:r w:rsidRPr="00513A86">
        <w:rPr>
          <w:rFonts w:ascii="GHEA Grapalat" w:hAnsi="GHEA Grapalat" w:cs="Sylfaen"/>
          <w:sz w:val="20"/>
        </w:rPr>
        <w:t>վերացնելու</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ժամկետ։</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12.4 </w:t>
      </w:r>
      <w:r w:rsidRPr="00513A86">
        <w:rPr>
          <w:rFonts w:ascii="GHEA Grapalat" w:hAnsi="GHEA Grapalat" w:cs="Sylfaen"/>
          <w:sz w:val="20"/>
        </w:rPr>
        <w:t>կետի</w:t>
      </w:r>
      <w:r w:rsidRPr="00513A86">
        <w:rPr>
          <w:rFonts w:ascii="GHEA Grapalat" w:hAnsi="GHEA Grapalat" w:cs="Sylfaen"/>
          <w:sz w:val="20"/>
          <w:lang w:val="af-ZA"/>
        </w:rPr>
        <w:t xml:space="preserve"> 2-</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ենթակետով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բավարարել</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շտկված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համարվում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12.8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պահանջներին</w:t>
      </w:r>
      <w:r w:rsidRPr="00513A86">
        <w:rPr>
          <w:rFonts w:ascii="GHEA Grapalat" w:hAnsi="GHEA Grapalat" w:cs="Sylfaen"/>
          <w:sz w:val="20"/>
          <w:lang w:val="af-ZA"/>
        </w:rPr>
        <w:t xml:space="preserve"> </w:t>
      </w:r>
      <w:r w:rsidRPr="00513A86">
        <w:rPr>
          <w:rFonts w:ascii="GHEA Grapalat" w:hAnsi="GHEA Grapalat" w:cs="Sylfaen"/>
          <w:sz w:val="20"/>
        </w:rPr>
        <w:t>համապատասխան՝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պատվիրատուին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պահանջ</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12.9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կայացվում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այնպիսի</w:t>
      </w:r>
      <w:r w:rsidRPr="00513A86">
        <w:rPr>
          <w:rFonts w:ascii="GHEA Grapalat" w:hAnsi="GHEA Grapalat" w:cs="Sylfaen"/>
          <w:sz w:val="20"/>
          <w:lang w:val="af-ZA"/>
        </w:rPr>
        <w:t xml:space="preserve"> </w:t>
      </w:r>
      <w:r w:rsidRPr="00513A86">
        <w:rPr>
          <w:rFonts w:ascii="GHEA Grapalat" w:hAnsi="GHEA Grapalat" w:cs="Sylfaen"/>
          <w:sz w:val="20"/>
        </w:rPr>
        <w:t>ընթացակարգով</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ներգրավված</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կողմերն</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ունենան</w:t>
      </w:r>
      <w:r w:rsidRPr="00513A86">
        <w:rPr>
          <w:rFonts w:ascii="GHEA Grapalat" w:hAnsi="GHEA Grapalat" w:cs="Sylfaen"/>
          <w:sz w:val="20"/>
          <w:lang w:val="af-ZA"/>
        </w:rPr>
        <w:t xml:space="preserve"> </w:t>
      </w:r>
      <w:r w:rsidRPr="00513A86">
        <w:rPr>
          <w:rFonts w:ascii="GHEA Grapalat" w:hAnsi="GHEA Grapalat" w:cs="Sylfaen"/>
          <w:sz w:val="20"/>
        </w:rPr>
        <w:t>ներկա</w:t>
      </w:r>
      <w:r w:rsidRPr="00513A86">
        <w:rPr>
          <w:rFonts w:ascii="GHEA Grapalat" w:hAnsi="GHEA Grapalat" w:cs="Sylfaen"/>
          <w:sz w:val="20"/>
          <w:lang w:val="af-ZA"/>
        </w:rPr>
        <w:t xml:space="preserve"> լինելու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նիստերին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իրենց</w:t>
      </w:r>
      <w:r w:rsidRPr="00513A86">
        <w:rPr>
          <w:rFonts w:ascii="GHEA Grapalat" w:hAnsi="GHEA Grapalat" w:cs="Sylfaen"/>
          <w:sz w:val="20"/>
          <w:lang w:val="af-ZA"/>
        </w:rPr>
        <w:t xml:space="preserve"> </w:t>
      </w:r>
      <w:r w:rsidRPr="00513A86">
        <w:rPr>
          <w:rFonts w:ascii="GHEA Grapalat" w:hAnsi="GHEA Grapalat" w:cs="Sylfaen"/>
          <w:sz w:val="20"/>
        </w:rPr>
        <w:t>տեսակետները։</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12.10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ներառում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r w:rsidRPr="00513A86">
        <w:rPr>
          <w:rFonts w:ascii="GHEA Grapalat" w:hAnsi="GHEA Grapalat" w:cs="Sylfaen"/>
          <w:sz w:val="20"/>
        </w:rPr>
        <w:t>ընդունվում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ուշ</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20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պատճառաբանված</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երկարաձգվել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անգամ</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10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օրով</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իրավապարտադիր</w:t>
      </w:r>
      <w:r w:rsidRPr="00513A86">
        <w:rPr>
          <w:rFonts w:ascii="GHEA Grapalat" w:hAnsi="GHEA Grapalat" w:cs="Sylfaen"/>
          <w:sz w:val="20"/>
          <w:lang w:val="af-ZA"/>
        </w:rPr>
        <w:t xml:space="preserve"> </w:t>
      </w:r>
      <w:r w:rsidRPr="00513A86">
        <w:rPr>
          <w:rFonts w:ascii="GHEA Grapalat" w:hAnsi="GHEA Grapalat" w:cs="Sylfaen"/>
          <w:sz w:val="20"/>
        </w:rPr>
        <w:t>է։</w:t>
      </w:r>
    </w:p>
    <w:p w:rsidR="00B10987" w:rsidRPr="00513A86" w:rsidRDefault="00B10987" w:rsidP="00B10987">
      <w:pPr>
        <w:ind w:firstLine="567"/>
        <w:jc w:val="both"/>
        <w:rPr>
          <w:rFonts w:ascii="GHEA Grapalat" w:hAnsi="GHEA Grapalat" w:cs="Sylfaen"/>
          <w:sz w:val="20"/>
          <w:szCs w:val="20"/>
          <w:lang w:val="af-ZA"/>
        </w:rPr>
      </w:pPr>
      <w:r w:rsidRPr="00513A86">
        <w:rPr>
          <w:rFonts w:ascii="GHEA Grapalat" w:hAnsi="GHEA Grapalat" w:cs="Sylfaen"/>
          <w:sz w:val="20"/>
          <w:szCs w:val="20"/>
          <w:lang w:val="af-ZA"/>
        </w:rPr>
        <w:t xml:space="preserve">12.11 </w:t>
      </w:r>
      <w:r w:rsidRPr="00513A86">
        <w:rPr>
          <w:rFonts w:ascii="GHEA Grapalat" w:hAnsi="GHEA Grapalat" w:cs="Sylfaen"/>
          <w:sz w:val="20"/>
          <w:szCs w:val="20"/>
        </w:rPr>
        <w:t>Խորհուրդը</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1)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ունի</w:t>
      </w:r>
      <w:r w:rsidRPr="00513A86" w:rsidDel="00B90C4B">
        <w:rPr>
          <w:rFonts w:ascii="GHEA Grapalat" w:hAnsi="GHEA Grapalat" w:cs="Sylfaen"/>
          <w:sz w:val="20"/>
          <w:szCs w:val="20"/>
          <w:lang w:val="af-ZA"/>
        </w:rPr>
        <w:t xml:space="preserve"> </w:t>
      </w:r>
      <w:r w:rsidRPr="00513A86">
        <w:rPr>
          <w:rFonts w:ascii="GHEA Grapalat" w:hAnsi="GHEA Grapalat" w:cs="Sylfaen"/>
          <w:sz w:val="20"/>
          <w:szCs w:val="20"/>
        </w:rPr>
        <w:t>պատվիրատուի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անգործության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վերաբերյալ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հետևյալ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rPr>
        <w:t>ա</w:t>
      </w:r>
      <w:r w:rsidRPr="00513A86">
        <w:rPr>
          <w:rFonts w:ascii="GHEA Grapalat" w:hAnsi="GHEA Grapalat" w:cs="Sylfaen"/>
          <w:sz w:val="20"/>
          <w:szCs w:val="20"/>
          <w:lang w:val="af-ZA"/>
        </w:rPr>
        <w:t xml:space="preserve">. </w:t>
      </w:r>
      <w:r w:rsidRPr="00513A86">
        <w:rPr>
          <w:rFonts w:ascii="GHEA Grapalat" w:hAnsi="GHEA Grapalat" w:cs="Sylfaen"/>
          <w:sz w:val="20"/>
          <w:szCs w:val="20"/>
        </w:rPr>
        <w:t>արգելելու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որոշակի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rPr>
        <w:t>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պարտավորեցնելու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համապատասխան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չկայացած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ընթացակարգը</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բացառությամբ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պայմանագիրը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անվավեր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ճանաչելու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որոշման</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rPr>
        <w:t>գ</w:t>
      </w:r>
      <w:r w:rsidRPr="00513A86">
        <w:rPr>
          <w:rFonts w:ascii="GHEA Grapalat" w:hAnsi="GHEA Grapalat" w:cs="Sylfaen"/>
          <w:sz w:val="20"/>
          <w:szCs w:val="20"/>
          <w:lang w:val="af-ZA"/>
        </w:rPr>
        <w:t xml:space="preserve">.  </w:t>
      </w:r>
      <w:r w:rsidRPr="00513A86">
        <w:rPr>
          <w:rFonts w:ascii="GHEA Grapalat" w:hAnsi="GHEA Grapalat" w:cs="Sylfaen"/>
          <w:sz w:val="20"/>
          <w:szCs w:val="20"/>
        </w:rPr>
        <w:t>փոփոխելու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2) </w:t>
      </w:r>
      <w:r w:rsidRPr="00513A86">
        <w:rPr>
          <w:rFonts w:ascii="GHEA Grapalat" w:hAnsi="GHEA Grapalat" w:cs="Sylfaen"/>
          <w:sz w:val="20"/>
          <w:szCs w:val="20"/>
        </w:rPr>
        <w:t>որոշում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կայացնում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գործընթացին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չունեցող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մասնակիցների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3) </w:t>
      </w:r>
      <w:r w:rsidRPr="00513A86">
        <w:rPr>
          <w:rFonts w:ascii="GHEA Grapalat" w:hAnsi="GHEA Grapalat" w:cs="Sylfaen"/>
          <w:sz w:val="20"/>
          <w:szCs w:val="20"/>
        </w:rPr>
        <w:t>հաշվառում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խորհրդի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կողմից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դրանց</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նկատմամբ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իրականացնում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հսկողություն</w:t>
      </w:r>
      <w:r w:rsidRPr="00513A86">
        <w:rPr>
          <w:rFonts w:ascii="GHEA Grapalat" w:hAnsi="GHEA Grapalat" w:cs="Sylfaen"/>
          <w:sz w:val="20"/>
          <w:szCs w:val="20"/>
          <w:lang w:val="af-ZA"/>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պատասխանատվություն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կրում</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պատճառված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հիմնավորված</w:t>
      </w:r>
      <w:r w:rsidRPr="00513A86">
        <w:rPr>
          <w:rFonts w:ascii="GHEA Grapalat" w:hAnsi="GHEA Grapalat" w:cs="Sylfaen"/>
          <w:sz w:val="20"/>
          <w:lang w:val="af-ZA"/>
        </w:rPr>
        <w:t xml:space="preserve"> </w:t>
      </w:r>
      <w:r w:rsidRPr="00513A86">
        <w:rPr>
          <w:rFonts w:ascii="GHEA Grapalat" w:hAnsi="GHEA Grapalat" w:cs="Sylfaen"/>
          <w:sz w:val="20"/>
        </w:rPr>
        <w:t>վնասի</w:t>
      </w:r>
      <w:r w:rsidRPr="00513A86">
        <w:rPr>
          <w:rFonts w:ascii="GHEA Grapalat" w:hAnsi="GHEA Grapalat" w:cs="Sylfaen"/>
          <w:sz w:val="20"/>
          <w:lang w:val="af-ZA"/>
        </w:rPr>
        <w:t xml:space="preserve"> </w:t>
      </w:r>
      <w:r w:rsidRPr="00513A86">
        <w:rPr>
          <w:rFonts w:ascii="GHEA Grapalat" w:hAnsi="GHEA Grapalat" w:cs="Sylfaen"/>
          <w:sz w:val="20"/>
        </w:rPr>
        <w:t>հատուցման</w:t>
      </w:r>
      <w:r w:rsidRPr="00513A86">
        <w:rPr>
          <w:rFonts w:ascii="GHEA Grapalat" w:hAnsi="GHEA Grapalat" w:cs="Sylfaen"/>
          <w:sz w:val="20"/>
          <w:lang w:val="af-ZA"/>
        </w:rPr>
        <w:t xml:space="preserve"> </w:t>
      </w:r>
      <w:r w:rsidRPr="00513A86">
        <w:rPr>
          <w:rFonts w:ascii="GHEA Grapalat" w:hAnsi="GHEA Grapalat" w:cs="Sylfaen"/>
          <w:sz w:val="20"/>
        </w:rPr>
        <w:t>համար։</w:t>
      </w:r>
    </w:p>
    <w:p w:rsidR="00B10987" w:rsidRPr="00513A86" w:rsidRDefault="00B10987" w:rsidP="00B10987">
      <w:pPr>
        <w:ind w:firstLine="567"/>
        <w:jc w:val="both"/>
        <w:rPr>
          <w:rFonts w:ascii="GHEA Grapalat" w:hAnsi="GHEA Grapalat" w:cs="Sylfaen"/>
          <w:lang w:val="af-ZA"/>
        </w:rPr>
      </w:pPr>
      <w:r w:rsidRPr="00513A86">
        <w:rPr>
          <w:rFonts w:ascii="GHEA Grapalat" w:hAnsi="GHEA Grapalat" w:cs="Sylfaen"/>
          <w:sz w:val="20"/>
          <w:lang w:val="af-ZA"/>
        </w:rPr>
        <w:lastRenderedPageBreak/>
        <w:t xml:space="preserve">12.13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քննությունը</w:t>
      </w:r>
      <w:r w:rsidRPr="00513A86">
        <w:rPr>
          <w:rFonts w:ascii="GHEA Grapalat" w:hAnsi="GHEA Grapalat" w:cs="Sylfaen"/>
          <w:sz w:val="20"/>
          <w:lang w:val="af-ZA"/>
        </w:rPr>
        <w:t xml:space="preserve"> </w:t>
      </w:r>
      <w:r w:rsidRPr="00513A86">
        <w:rPr>
          <w:rFonts w:ascii="GHEA Grapalat" w:hAnsi="GHEA Grapalat" w:cs="Sylfaen"/>
          <w:sz w:val="20"/>
        </w:rPr>
        <w:t>բաց</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հանրության</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բացառությամբ</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գաղտնիք</w:t>
      </w:r>
      <w:r w:rsidRPr="00513A86">
        <w:rPr>
          <w:rFonts w:ascii="GHEA Grapalat" w:hAnsi="GHEA Grapalat" w:cs="Sylfaen"/>
          <w:sz w:val="20"/>
          <w:lang w:val="af-ZA"/>
        </w:rPr>
        <w:t xml:space="preserve"> </w:t>
      </w:r>
      <w:r w:rsidRPr="00513A86">
        <w:rPr>
          <w:rFonts w:ascii="GHEA Grapalat" w:hAnsi="GHEA Grapalat" w:cs="Sylfaen"/>
          <w:sz w:val="20"/>
        </w:rPr>
        <w:t>պարունակող</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r w:rsidRPr="00513A86">
        <w:rPr>
          <w:rFonts w:ascii="GHEA Grapalat" w:hAnsi="GHEA Grapalat" w:cs="Sylfaen"/>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12.14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շահերը</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հիմք</w:t>
      </w:r>
      <w:r w:rsidRPr="00513A86">
        <w:rPr>
          <w:rFonts w:ascii="GHEA Grapalat" w:hAnsi="GHEA Grapalat" w:cs="Sylfaen"/>
          <w:sz w:val="20"/>
          <w:lang w:val="af-ZA"/>
        </w:rPr>
        <w:t xml:space="preserve"> </w:t>
      </w:r>
      <w:r w:rsidRPr="00513A86">
        <w:rPr>
          <w:rFonts w:ascii="GHEA Grapalat" w:hAnsi="GHEA Grapalat" w:cs="Sylfaen"/>
          <w:sz w:val="20"/>
        </w:rPr>
        <w:t>ծառայած</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գործողությունների</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ընդունելու</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չմասնակցած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12.15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երեք</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խորհուրդը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տեղեկագրում` նշելով հրապարակման ամսաթիվը</w:t>
      </w:r>
      <w:r w:rsidRPr="00513A86">
        <w:rPr>
          <w:rFonts w:ascii="GHEA Grapalat" w:hAnsi="GHEA Grapalat" w:cs="Sylfaen"/>
          <w:sz w:val="20"/>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12.16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շահագրգռված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կոնկրետ</w:t>
      </w:r>
      <w:r w:rsidRPr="00513A86">
        <w:rPr>
          <w:rFonts w:ascii="GHEA Grapalat" w:hAnsi="GHEA Grapalat" w:cs="Sylfaen"/>
          <w:sz w:val="20"/>
          <w:lang w:val="af-ZA"/>
        </w:rPr>
        <w:t xml:space="preserve"> </w:t>
      </w:r>
      <w:r w:rsidRPr="00513A86">
        <w:rPr>
          <w:rFonts w:ascii="GHEA Grapalat" w:hAnsi="GHEA Grapalat" w:cs="Sylfaen"/>
          <w:sz w:val="20"/>
        </w:rPr>
        <w:t>գործարքի</w:t>
      </w:r>
      <w:r w:rsidRPr="00513A86">
        <w:rPr>
          <w:rFonts w:ascii="GHEA Grapalat" w:hAnsi="GHEA Grapalat" w:cs="Sylfaen"/>
          <w:sz w:val="20"/>
          <w:lang w:val="af-ZA"/>
        </w:rPr>
        <w:t xml:space="preserve"> </w:t>
      </w:r>
      <w:r w:rsidRPr="00513A86">
        <w:rPr>
          <w:rFonts w:ascii="GHEA Grapalat" w:hAnsi="GHEA Grapalat" w:cs="Sylfaen"/>
          <w:sz w:val="20"/>
        </w:rPr>
        <w:t>կնքման</w:t>
      </w:r>
      <w:r w:rsidRPr="00513A86">
        <w:rPr>
          <w:rFonts w:ascii="GHEA Grapalat" w:hAnsi="GHEA Grapalat" w:cs="Sylfaen"/>
          <w:sz w:val="20"/>
          <w:lang w:val="af-ZA"/>
        </w:rPr>
        <w:t xml:space="preserve"> </w:t>
      </w:r>
      <w:r w:rsidRPr="00513A86">
        <w:rPr>
          <w:rFonts w:ascii="GHEA Grapalat" w:hAnsi="GHEA Grapalat" w:cs="Sylfaen"/>
          <w:sz w:val="20"/>
        </w:rPr>
        <w:t>հարցում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վնասներ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կրել</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գործողության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Sylfaen"/>
          <w:sz w:val="20"/>
          <w:lang w:val="af-ZA"/>
        </w:rPr>
        <w:t xml:space="preserve"> </w:t>
      </w:r>
      <w:r w:rsidRPr="00513A86">
        <w:rPr>
          <w:rFonts w:ascii="GHEA Grapalat" w:hAnsi="GHEA Grapalat" w:cs="Sylfaen"/>
          <w:sz w:val="20"/>
        </w:rPr>
        <w:t>վնասների</w:t>
      </w:r>
      <w:r w:rsidRPr="00513A86">
        <w:rPr>
          <w:rFonts w:ascii="GHEA Grapalat" w:hAnsi="GHEA Grapalat" w:cs="Sylfaen"/>
          <w:sz w:val="20"/>
          <w:lang w:val="af-ZA"/>
        </w:rPr>
        <w:t xml:space="preserve"> </w:t>
      </w:r>
      <w:r w:rsidRPr="00513A86">
        <w:rPr>
          <w:rFonts w:ascii="GHEA Grapalat" w:hAnsi="GHEA Grapalat" w:cs="Sylfaen"/>
          <w:sz w:val="20"/>
        </w:rPr>
        <w:t>փոխհատուցում։</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12.17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ինքնաբերաբար</w:t>
      </w:r>
      <w:r w:rsidRPr="00513A86">
        <w:rPr>
          <w:rFonts w:ascii="GHEA Grapalat" w:hAnsi="GHEA Grapalat" w:cs="Sylfaen"/>
          <w:sz w:val="20"/>
          <w:lang w:val="af-ZA"/>
        </w:rPr>
        <w:t xml:space="preserve"> </w:t>
      </w:r>
      <w:r w:rsidRPr="00513A86">
        <w:rPr>
          <w:rFonts w:ascii="GHEA Grapalat" w:hAnsi="GHEA Grapalat" w:cs="Sylfaen"/>
          <w:sz w:val="20"/>
        </w:rPr>
        <w:t>կասեցնում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9-</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12.13-</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ընդունված</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հրապարակման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կասեցումը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հանվել</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հիմնավորումների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հանրային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պաշտպանության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ազգային</w:t>
      </w:r>
      <w:r w:rsidRPr="00513A86">
        <w:rPr>
          <w:rFonts w:ascii="GHEA Grapalat" w:hAnsi="GHEA Grapalat" w:cs="Sylfaen"/>
          <w:sz w:val="20"/>
          <w:lang w:val="af-ZA"/>
        </w:rPr>
        <w:t xml:space="preserve"> </w:t>
      </w:r>
      <w:r w:rsidRPr="00513A86">
        <w:rPr>
          <w:rFonts w:ascii="GHEA Grapalat" w:hAnsi="GHEA Grapalat" w:cs="Sylfaen"/>
          <w:sz w:val="20"/>
        </w:rPr>
        <w:t>անվտանգության</w:t>
      </w:r>
      <w:r w:rsidRPr="00513A86">
        <w:rPr>
          <w:rFonts w:ascii="GHEA Grapalat" w:hAnsi="GHEA Grapalat" w:cs="Sylfaen"/>
          <w:sz w:val="20"/>
          <w:lang w:val="af-ZA"/>
        </w:rPr>
        <w:t xml:space="preserve"> </w:t>
      </w:r>
      <w:r w:rsidRPr="00513A86">
        <w:rPr>
          <w:rFonts w:ascii="GHEA Grapalat" w:hAnsi="GHEA Grapalat" w:cs="Sylfaen"/>
          <w:sz w:val="20"/>
        </w:rPr>
        <w:t>շահերից</w:t>
      </w:r>
      <w:r w:rsidRPr="00513A86">
        <w:rPr>
          <w:rFonts w:ascii="GHEA Grapalat" w:hAnsi="GHEA Grapalat" w:cs="Sylfaen"/>
          <w:sz w:val="20"/>
          <w:lang w:val="af-ZA"/>
        </w:rPr>
        <w:t xml:space="preserve"> </w:t>
      </w:r>
      <w:r w:rsidRPr="00513A86">
        <w:rPr>
          <w:rFonts w:ascii="GHEA Grapalat" w:hAnsi="GHEA Grapalat" w:cs="Sylfaen"/>
          <w:sz w:val="20"/>
        </w:rPr>
        <w:t>ելնելով</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շարունակել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p>
    <w:p w:rsidR="00B10987" w:rsidRPr="00513A86" w:rsidRDefault="00B10987" w:rsidP="00B10987">
      <w:pPr>
        <w:ind w:firstLine="567"/>
        <w:jc w:val="center"/>
        <w:rPr>
          <w:rFonts w:ascii="GHEA Grapalat" w:hAnsi="GHEA Grapalat" w:cs="Sylfaen"/>
          <w:lang w:val="es-ES"/>
        </w:rPr>
      </w:pPr>
    </w:p>
    <w:p w:rsidR="00B10987" w:rsidRPr="00513A86" w:rsidRDefault="00B10987" w:rsidP="00B10987">
      <w:pPr>
        <w:jc w:val="center"/>
        <w:rPr>
          <w:rFonts w:ascii="GHEA Grapalat" w:hAnsi="GHEA Grapalat"/>
          <w:sz w:val="20"/>
          <w:szCs w:val="20"/>
          <w:lang w:val="af-ZA"/>
        </w:rPr>
      </w:pPr>
      <w:r w:rsidRPr="00513A86">
        <w:rPr>
          <w:rFonts w:ascii="GHEA Grapalat" w:hAnsi="GHEA Grapalat" w:cs="Sylfaen"/>
          <w:sz w:val="20"/>
          <w:szCs w:val="20"/>
          <w:lang w:val="es-ES"/>
        </w:rPr>
        <w:t>ՄԱՍ</w:t>
      </w:r>
      <w:r w:rsidRPr="00513A86">
        <w:rPr>
          <w:rFonts w:ascii="GHEA Grapalat" w:hAnsi="GHEA Grapalat"/>
          <w:sz w:val="20"/>
          <w:szCs w:val="20"/>
          <w:lang w:val="af-ZA"/>
        </w:rPr>
        <w:t xml:space="preserve">  II</w:t>
      </w:r>
    </w:p>
    <w:p w:rsidR="00B10987" w:rsidRPr="00513A86" w:rsidRDefault="00B10987" w:rsidP="00B10987">
      <w:pPr>
        <w:jc w:val="center"/>
        <w:rPr>
          <w:rFonts w:ascii="GHEA Grapalat" w:hAnsi="GHEA Grapalat"/>
          <w:sz w:val="20"/>
          <w:szCs w:val="20"/>
          <w:lang w:val="af-ZA"/>
        </w:rPr>
      </w:pPr>
    </w:p>
    <w:p w:rsidR="00B10987" w:rsidRPr="00513A86" w:rsidRDefault="00B10987" w:rsidP="00B10987">
      <w:pPr>
        <w:pStyle w:val="aa"/>
        <w:ind w:right="-7"/>
        <w:jc w:val="center"/>
        <w:rPr>
          <w:rFonts w:ascii="GHEA Grapalat" w:hAnsi="GHEA Grapalat"/>
          <w:sz w:val="20"/>
          <w:szCs w:val="20"/>
          <w:lang w:val="af-ZA"/>
        </w:rPr>
      </w:pP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Ն</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Գ</w:t>
      </w:r>
    </w:p>
    <w:p w:rsidR="00B10987" w:rsidRPr="00513A86" w:rsidRDefault="00B10987" w:rsidP="00B10987">
      <w:pPr>
        <w:pStyle w:val="aa"/>
        <w:ind w:right="-7"/>
        <w:jc w:val="center"/>
        <w:rPr>
          <w:rFonts w:ascii="GHEA Grapalat" w:hAnsi="GHEA Grapalat"/>
          <w:sz w:val="20"/>
          <w:szCs w:val="20"/>
          <w:lang w:val="af-ZA"/>
        </w:rPr>
      </w:pPr>
      <w:r w:rsidRPr="00513A86">
        <w:rPr>
          <w:rFonts w:ascii="GHEA Grapalat" w:hAnsi="GHEA Grapalat" w:cs="Sylfaen"/>
          <w:sz w:val="20"/>
          <w:szCs w:val="20"/>
          <w:lang w:val="es-ES"/>
        </w:rPr>
        <w:t>Գ Ն Ա Ն Շ Մ Ա Ն  Հ Ա Ր Ց Մ Ա Ն  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Յ</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Ը</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Պ</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Ս</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Ե</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Լ</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ՈՒ</w:t>
      </w:r>
    </w:p>
    <w:p w:rsidR="00B10987" w:rsidRPr="00513A86" w:rsidRDefault="00B10987" w:rsidP="00B10987">
      <w:pPr>
        <w:ind w:firstLine="567"/>
        <w:jc w:val="center"/>
        <w:rPr>
          <w:rFonts w:ascii="GHEA Grapalat" w:hAnsi="GHEA Grapalat"/>
          <w:lang w:val="af-ZA"/>
        </w:rPr>
      </w:pP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lang w:val="es-ES"/>
        </w:rPr>
        <w:t>ԸՆԴՀԱՆՈՒՐ</w:t>
      </w:r>
      <w:r w:rsidRPr="00513A86">
        <w:rPr>
          <w:rFonts w:ascii="GHEA Grapalat" w:hAnsi="GHEA Grapalat"/>
          <w:sz w:val="20"/>
          <w:lang w:val="af-ZA"/>
        </w:rPr>
        <w:t xml:space="preserve"> </w:t>
      </w:r>
      <w:r w:rsidRPr="00513A86">
        <w:rPr>
          <w:rFonts w:ascii="GHEA Grapalat" w:hAnsi="GHEA Grapalat" w:cs="Sylfaen"/>
          <w:sz w:val="20"/>
          <w:lang w:val="es-ES"/>
        </w:rPr>
        <w:t>ԴՐՈՒՅԹՆԵՐ</w:t>
      </w:r>
    </w:p>
    <w:p w:rsidR="00B10987" w:rsidRPr="00513A86" w:rsidRDefault="00B10987" w:rsidP="00B10987">
      <w:pPr>
        <w:ind w:firstLine="567"/>
        <w:jc w:val="both"/>
        <w:rPr>
          <w:rFonts w:ascii="GHEA Grapalat" w:hAnsi="GHEA Grapalat"/>
          <w:lang w:val="af-ZA"/>
        </w:rPr>
      </w:pPr>
      <w:r w:rsidRPr="00513A86">
        <w:rPr>
          <w:rFonts w:ascii="GHEA Grapalat" w:hAnsi="GHEA Grapalat"/>
          <w:lang w:val="af-ZA"/>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հրահանգը</w:t>
      </w:r>
      <w:r w:rsidRPr="00513A86">
        <w:rPr>
          <w:rFonts w:ascii="GHEA Grapalat" w:hAnsi="GHEA Grapalat" w:cs="Sylfaen"/>
          <w:sz w:val="20"/>
          <w:lang w:val="af-ZA"/>
        </w:rPr>
        <w:t xml:space="preserve"> </w:t>
      </w:r>
      <w:r w:rsidRPr="00513A86">
        <w:rPr>
          <w:rFonts w:ascii="GHEA Grapalat" w:hAnsi="GHEA Grapalat" w:cs="Sylfaen"/>
          <w:sz w:val="20"/>
        </w:rPr>
        <w:t>նպատակ</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օժանդակել</w:t>
      </w:r>
      <w:r w:rsidRPr="00513A86">
        <w:rPr>
          <w:rFonts w:ascii="GHEA Grapalat" w:hAnsi="GHEA Grapalat" w:cs="Sylfaen"/>
          <w:sz w:val="20"/>
          <w:lang w:val="af-ZA"/>
        </w:rPr>
        <w:t xml:space="preserve"> մ</w:t>
      </w:r>
      <w:r w:rsidRPr="00513A86">
        <w:rPr>
          <w:rFonts w:ascii="GHEA Grapalat" w:hAnsi="GHEA Grapalat" w:cs="Sylfaen"/>
          <w:sz w:val="20"/>
        </w:rPr>
        <w:t>ասնակիցներին</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պատրաստելիս։</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1.2 </w:t>
      </w:r>
      <w:r w:rsidRPr="00513A86">
        <w:rPr>
          <w:rFonts w:ascii="GHEA Grapalat" w:hAnsi="GHEA Grapalat" w:cs="Sylfaen"/>
          <w:sz w:val="20"/>
        </w:rPr>
        <w:t>Նպատակահարմարության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տեղեկությունները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հրահանգով</w:t>
      </w:r>
      <w:r w:rsidRPr="00513A86">
        <w:rPr>
          <w:rFonts w:ascii="GHEA Grapalat" w:hAnsi="GHEA Grapalat" w:cs="Sylfaen"/>
          <w:sz w:val="20"/>
          <w:lang w:val="af-ZA"/>
        </w:rPr>
        <w:t xml:space="preserve"> </w:t>
      </w:r>
      <w:r w:rsidRPr="00513A86">
        <w:rPr>
          <w:rFonts w:ascii="GHEA Grapalat" w:hAnsi="GHEA Grapalat" w:cs="Sylfaen"/>
          <w:sz w:val="20"/>
        </w:rPr>
        <w:t>առաջարկվող</w:t>
      </w:r>
      <w:r w:rsidRPr="00513A86">
        <w:rPr>
          <w:rFonts w:ascii="GHEA Grapalat" w:hAnsi="GHEA Grapalat" w:cs="Sylfaen"/>
          <w:sz w:val="20"/>
          <w:lang w:val="af-ZA"/>
        </w:rPr>
        <w:t xml:space="preserve"> </w:t>
      </w:r>
      <w:r w:rsidRPr="00513A86">
        <w:rPr>
          <w:rFonts w:ascii="GHEA Grapalat" w:hAnsi="GHEA Grapalat" w:cs="Sylfaen"/>
          <w:sz w:val="20"/>
        </w:rPr>
        <w:t>ձևերից</w:t>
      </w:r>
      <w:r w:rsidRPr="00513A86">
        <w:rPr>
          <w:rFonts w:ascii="GHEA Grapalat" w:hAnsi="GHEA Grapalat" w:cs="Sylfaen"/>
          <w:sz w:val="20"/>
          <w:lang w:val="af-ZA"/>
        </w:rPr>
        <w:t xml:space="preserve"> </w:t>
      </w:r>
      <w:r w:rsidRPr="00513A86">
        <w:rPr>
          <w:rFonts w:ascii="GHEA Grapalat" w:hAnsi="GHEA Grapalat" w:cs="Sylfaen"/>
          <w:sz w:val="20"/>
        </w:rPr>
        <w:t>տարբերվող</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ձևերով</w:t>
      </w:r>
      <w:r w:rsidRPr="00513A86">
        <w:rPr>
          <w:rFonts w:ascii="GHEA Grapalat" w:hAnsi="GHEA Grapalat" w:cs="Sylfaen"/>
          <w:sz w:val="20"/>
          <w:lang w:val="af-ZA"/>
        </w:rPr>
        <w:t xml:space="preserve">` </w:t>
      </w:r>
      <w:r w:rsidRPr="00513A86">
        <w:rPr>
          <w:rFonts w:ascii="GHEA Grapalat" w:hAnsi="GHEA Grapalat" w:cs="Sylfaen"/>
          <w:sz w:val="20"/>
        </w:rPr>
        <w:t>պահպանելով</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վավերապայմանները։</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1.3 </w:t>
      </w:r>
      <w:r w:rsidRPr="00513A86">
        <w:rPr>
          <w:rFonts w:ascii="GHEA Grapalat" w:hAnsi="GHEA Grapalat" w:cs="Sylfaen"/>
          <w:sz w:val="20"/>
        </w:rPr>
        <w:t>Հայտերը</w:t>
      </w:r>
      <w:r w:rsidRPr="00513A86">
        <w:rPr>
          <w:rFonts w:ascii="GHEA Grapalat" w:hAnsi="GHEA Grapalat" w:cs="Sylfaen"/>
          <w:sz w:val="20"/>
          <w:lang w:val="af-ZA"/>
        </w:rPr>
        <w:t xml:space="preserve">, </w:t>
      </w:r>
      <w:r w:rsidRPr="00513A86">
        <w:rPr>
          <w:rFonts w:ascii="GHEA Grapalat" w:hAnsi="GHEA Grapalat" w:cs="Sylfaen"/>
          <w:sz w:val="20"/>
        </w:rPr>
        <w:t>հայերենից</w:t>
      </w:r>
      <w:r w:rsidRPr="00513A86">
        <w:rPr>
          <w:rFonts w:ascii="GHEA Grapalat" w:hAnsi="GHEA Grapalat" w:cs="Sylfaen"/>
          <w:sz w:val="20"/>
          <w:lang w:val="af-ZA"/>
        </w:rPr>
        <w:t xml:space="preserve"> </w:t>
      </w:r>
      <w:r w:rsidRPr="00513A86">
        <w:rPr>
          <w:rFonts w:ascii="GHEA Grapalat" w:hAnsi="GHEA Grapalat" w:cs="Sylfaen"/>
          <w:sz w:val="20"/>
        </w:rPr>
        <w:t>բացի</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անգլերեն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ռուսերեն։</w:t>
      </w:r>
      <w:r w:rsidRPr="00513A86">
        <w:rPr>
          <w:rFonts w:ascii="GHEA Grapalat" w:hAnsi="GHEA Grapalat" w:cs="Sylfaen"/>
          <w:sz w:val="20"/>
          <w:lang w:val="af-ZA"/>
        </w:rPr>
        <w:t xml:space="preserve"> </w:t>
      </w:r>
    </w:p>
    <w:p w:rsidR="00B10987" w:rsidRPr="00513A86" w:rsidRDefault="00B10987" w:rsidP="00B10987">
      <w:pPr>
        <w:jc w:val="center"/>
        <w:rPr>
          <w:rFonts w:ascii="GHEA Grapalat" w:hAnsi="GHEA Grapalat"/>
          <w:sz w:val="20"/>
          <w:lang w:val="af-ZA"/>
        </w:rPr>
      </w:pPr>
    </w:p>
    <w:p w:rsidR="00B10987" w:rsidRPr="00513A86" w:rsidRDefault="00B10987" w:rsidP="00B10987">
      <w:pPr>
        <w:jc w:val="center"/>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lang w:val="es-ES"/>
        </w:rPr>
        <w:t>ԸՆԹԱՑԱԿԱՐԳԻ</w:t>
      </w:r>
      <w:r w:rsidRPr="00513A86">
        <w:rPr>
          <w:rFonts w:ascii="GHEA Grapalat" w:hAnsi="GHEA Grapalat"/>
          <w:sz w:val="20"/>
          <w:lang w:val="af-ZA"/>
        </w:rPr>
        <w:t xml:space="preserve"> </w:t>
      </w:r>
      <w:r w:rsidRPr="00513A86">
        <w:rPr>
          <w:rFonts w:ascii="GHEA Grapalat" w:hAnsi="GHEA Grapalat" w:cs="Sylfaen"/>
          <w:sz w:val="20"/>
          <w:lang w:val="es-ES"/>
        </w:rPr>
        <w:t>ՀԱՅՏԸ</w:t>
      </w:r>
    </w:p>
    <w:p w:rsidR="00B10987" w:rsidRPr="00513A86" w:rsidRDefault="00B10987" w:rsidP="00B10987">
      <w:pPr>
        <w:ind w:firstLine="720"/>
        <w:jc w:val="center"/>
        <w:rPr>
          <w:rFonts w:ascii="GHEA Grapalat" w:hAnsi="GHEA Grapalat"/>
          <w:lang w:val="af-ZA"/>
        </w:rPr>
      </w:pPr>
    </w:p>
    <w:p w:rsidR="00B10987" w:rsidRPr="00513A86" w:rsidRDefault="00B10987" w:rsidP="00B10987">
      <w:pPr>
        <w:ind w:firstLine="567"/>
        <w:jc w:val="both"/>
        <w:rPr>
          <w:rFonts w:ascii="GHEA Grapalat" w:hAnsi="GHEA Grapalat"/>
          <w:sz w:val="20"/>
          <w:szCs w:val="20"/>
          <w:lang w:val="es-ES"/>
        </w:rPr>
      </w:pPr>
      <w:r w:rsidRPr="00513A86">
        <w:rPr>
          <w:rFonts w:ascii="GHEA Grapalat" w:hAnsi="GHEA Grapalat"/>
          <w:sz w:val="20"/>
          <w:szCs w:val="20"/>
          <w:lang w:val="hy-AM"/>
        </w:rPr>
        <w:lastRenderedPageBreak/>
        <w:t xml:space="preserve">Ընթացակարգին մասնակցելու համար </w:t>
      </w:r>
      <w:r w:rsidRPr="00513A86">
        <w:rPr>
          <w:rFonts w:ascii="GHEA Grapalat" w:hAnsi="GHEA Grapalat"/>
          <w:sz w:val="20"/>
          <w:szCs w:val="20"/>
        </w:rPr>
        <w:t>մ</w:t>
      </w:r>
      <w:r w:rsidRPr="00513A86">
        <w:rPr>
          <w:rFonts w:ascii="GHEA Grapalat" w:hAnsi="GHEA Grapalat"/>
          <w:sz w:val="20"/>
          <w:szCs w:val="20"/>
          <w:lang w:val="hy-AM"/>
        </w:rPr>
        <w:t xml:space="preserve">ասնակիցը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2-</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4-</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բաժնով</w:t>
      </w:r>
      <w:r w:rsidRPr="00513A86">
        <w:rPr>
          <w:rFonts w:ascii="GHEA Grapalat" w:hAnsi="GHEA Grapalat"/>
          <w:sz w:val="20"/>
          <w:szCs w:val="20"/>
          <w:lang w:val="af-ZA"/>
        </w:rPr>
        <w:t xml:space="preserve"> </w:t>
      </w:r>
      <w:r w:rsidRPr="00513A86">
        <w:rPr>
          <w:rFonts w:ascii="GHEA Grapalat" w:hAnsi="GHEA Grapalat"/>
          <w:sz w:val="20"/>
          <w:szCs w:val="20"/>
        </w:rPr>
        <w:t>սահմանված</w:t>
      </w:r>
      <w:r w:rsidRPr="00513A86">
        <w:rPr>
          <w:rFonts w:ascii="GHEA Grapalat" w:hAnsi="GHEA Grapalat"/>
          <w:sz w:val="20"/>
          <w:szCs w:val="20"/>
          <w:lang w:val="af-ZA"/>
        </w:rPr>
        <w:t xml:space="preserve"> </w:t>
      </w:r>
      <w:r w:rsidRPr="00513A86">
        <w:rPr>
          <w:rFonts w:ascii="GHEA Grapalat" w:hAnsi="GHEA Grapalat"/>
          <w:sz w:val="20"/>
          <w:szCs w:val="20"/>
        </w:rPr>
        <w:t>կարգով</w:t>
      </w:r>
      <w:r w:rsidRPr="00513A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13A86">
        <w:rPr>
          <w:rFonts w:ascii="GHEA Grapalat" w:hAnsi="GHEA Grapalat"/>
          <w:sz w:val="20"/>
          <w:szCs w:val="20"/>
          <w:lang w:val="es-ES"/>
        </w:rPr>
        <w:t>ը (տեղեկությունները):</w:t>
      </w:r>
    </w:p>
    <w:p w:rsidR="00B10987" w:rsidRPr="00513A86" w:rsidRDefault="00B10987" w:rsidP="00B10987">
      <w:pPr>
        <w:ind w:firstLine="567"/>
        <w:jc w:val="both"/>
        <w:rPr>
          <w:rFonts w:ascii="GHEA Grapalat" w:hAnsi="GHEA Grapalat" w:cs="Sylfaen"/>
          <w:sz w:val="20"/>
          <w:lang w:val="es-ES"/>
        </w:rPr>
      </w:pPr>
      <w:r w:rsidRPr="00513A86">
        <w:rPr>
          <w:rFonts w:ascii="GHEA Grapalat" w:hAnsi="GHEA Grapalat" w:cs="Sylfaen"/>
          <w:sz w:val="20"/>
        </w:rPr>
        <w:t>Մասնակիցը</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իր</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հաստատված</w:t>
      </w:r>
      <w:r w:rsidRPr="00513A86">
        <w:rPr>
          <w:rFonts w:ascii="GHEA Grapalat" w:hAnsi="GHEA Grapalat" w:cs="Sylfaen"/>
          <w:sz w:val="20"/>
          <w:lang w:val="es-ES"/>
        </w:rPr>
        <w:t>`</w:t>
      </w:r>
    </w:p>
    <w:p w:rsidR="00B10987" w:rsidRPr="00513A86" w:rsidRDefault="00B10987" w:rsidP="00B10987">
      <w:pPr>
        <w:ind w:firstLine="567"/>
        <w:jc w:val="both"/>
        <w:rPr>
          <w:rFonts w:ascii="GHEA Grapalat" w:hAnsi="GHEA Grapalat" w:cs="Sylfaen"/>
          <w:sz w:val="20"/>
          <w:lang w:val="es-ES"/>
        </w:rPr>
      </w:pPr>
      <w:r w:rsidRPr="00513A86">
        <w:rPr>
          <w:rFonts w:ascii="GHEA Grapalat" w:hAnsi="GHEA Grapalat" w:cs="Sylfaen"/>
          <w:sz w:val="20"/>
          <w:lang w:val="es-ES"/>
        </w:rPr>
        <w:t xml:space="preserve">2.1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համաձայն հ</w:t>
      </w:r>
      <w:r w:rsidRPr="00513A86">
        <w:rPr>
          <w:rFonts w:ascii="GHEA Grapalat" w:hAnsi="GHEA Grapalat" w:cs="Sylfaen"/>
          <w:sz w:val="20"/>
        </w:rPr>
        <w:t>ավելված</w:t>
      </w:r>
      <w:r w:rsidRPr="00513A86">
        <w:rPr>
          <w:rFonts w:ascii="GHEA Grapalat" w:hAnsi="GHEA Grapalat" w:cs="Sylfaen"/>
          <w:sz w:val="20"/>
          <w:lang w:val="af-ZA"/>
        </w:rPr>
        <w:t xml:space="preserve"> N 1-ի</w:t>
      </w:r>
      <w:r w:rsidRPr="00513A86">
        <w:rPr>
          <w:rFonts w:ascii="GHEA Grapalat" w:hAnsi="GHEA Grapalat" w:cs="Sylfaen"/>
          <w:sz w:val="20"/>
          <w:lang w:val="es-ES"/>
        </w:rPr>
        <w:t>.</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lang w:val="af-ZA"/>
        </w:rPr>
        <w:t>2.2 հայտարարություն սույն հրավերի 1-ին մասի` 2.2 կետով նախատեսված մ</w:t>
      </w:r>
      <w:r w:rsidRPr="00513A86">
        <w:rPr>
          <w:rFonts w:ascii="GHEA Grapalat" w:hAnsi="GHEA Grapalat" w:cs="Sylfaen"/>
          <w:sz w:val="20"/>
        </w:rPr>
        <w:t>ասնակցության</w:t>
      </w:r>
      <w:r w:rsidRPr="00513A86">
        <w:rPr>
          <w:rFonts w:ascii="GHEA Grapalat" w:hAnsi="GHEA Grapalat" w:cs="Sylfaen"/>
          <w:sz w:val="20"/>
          <w:lang w:val="af-ZA"/>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պահանջներին</w:t>
      </w:r>
      <w:r w:rsidRPr="00513A86">
        <w:rPr>
          <w:rFonts w:ascii="GHEA Grapalat" w:hAnsi="GHEA Grapalat" w:cs="Sylfaen"/>
          <w:sz w:val="20"/>
          <w:lang w:val="es-ES"/>
        </w:rPr>
        <w:t xml:space="preserve"> </w:t>
      </w:r>
      <w:r w:rsidRPr="00513A86">
        <w:rPr>
          <w:rFonts w:ascii="GHEA Grapalat" w:hAnsi="GHEA Grapalat" w:cs="Sylfaen"/>
          <w:sz w:val="20"/>
        </w:rPr>
        <w:t>բավարարելու</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4.3 </w:t>
      </w:r>
      <w:r w:rsidRPr="00513A86">
        <w:rPr>
          <w:rFonts w:ascii="GHEA Grapalat" w:hAnsi="GHEA Grapalat" w:cs="Sylfaen"/>
          <w:sz w:val="20"/>
        </w:rPr>
        <w:t>կետի</w:t>
      </w:r>
      <w:r w:rsidRPr="00513A86">
        <w:rPr>
          <w:rFonts w:ascii="GHEA Grapalat" w:hAnsi="GHEA Grapalat" w:cs="Sylfaen"/>
          <w:sz w:val="20"/>
          <w:lang w:val="es-ES"/>
        </w:rPr>
        <w:t xml:space="preserve"> 8-</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9-</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պահանջների</w:t>
      </w:r>
      <w:r w:rsidRPr="00513A86">
        <w:rPr>
          <w:rFonts w:ascii="GHEA Grapalat" w:hAnsi="GHEA Grapalat" w:cs="Sylfaen"/>
          <w:sz w:val="20"/>
          <w:lang w:val="es-ES"/>
        </w:rPr>
        <w:t xml:space="preserve"> </w:t>
      </w:r>
      <w:r w:rsidRPr="00513A86">
        <w:rPr>
          <w:rFonts w:ascii="GHEA Grapalat" w:hAnsi="GHEA Grapalat" w:cs="Sylfaen"/>
          <w:sz w:val="20"/>
        </w:rPr>
        <w:t>բացակայության</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lang w:val="af-ZA"/>
        </w:rPr>
        <w:t>համաձայն հավելված N 2-ի</w:t>
      </w:r>
      <w:r w:rsidRPr="00513A86">
        <w:rPr>
          <w:rFonts w:ascii="GHEA Grapalat" w:hAnsi="GHEA Grapalat" w:cs="Sylfaen"/>
          <w:sz w:val="20"/>
          <w:lang w:val="es-ES"/>
        </w:rPr>
        <w:t xml:space="preserve">, </w:t>
      </w:r>
      <w:r w:rsidRPr="00513A86">
        <w:rPr>
          <w:rFonts w:ascii="GHEA Grapalat" w:hAnsi="GHEA Grapalat" w:cs="Sylfaen"/>
          <w:sz w:val="20"/>
        </w:rPr>
        <w:t>ինչպես</w:t>
      </w:r>
      <w:r w:rsidRPr="00513A86">
        <w:rPr>
          <w:rFonts w:ascii="GHEA Grapalat" w:hAnsi="GHEA Grapalat" w:cs="Sylfaen"/>
          <w:sz w:val="20"/>
          <w:lang w:val="es-ES"/>
        </w:rPr>
        <w:t xml:space="preserve"> </w:t>
      </w:r>
      <w:r w:rsidRPr="00513A86">
        <w:rPr>
          <w:rFonts w:ascii="GHEA Grapalat" w:hAnsi="GHEA Grapalat" w:cs="Sylfaen"/>
          <w:sz w:val="20"/>
        </w:rPr>
        <w:t>նաև</w:t>
      </w:r>
      <w:r w:rsidRPr="00513A86">
        <w:rPr>
          <w:rFonts w:ascii="GHEA Grapalat" w:hAnsi="GHEA Grapalat" w:cs="Sylfaen"/>
          <w:sz w:val="20"/>
          <w:lang w:val="es-ES"/>
        </w:rPr>
        <w:t xml:space="preserve"> </w:t>
      </w:r>
      <w:r w:rsidRPr="00513A86">
        <w:rPr>
          <w:rFonts w:ascii="GHEA Grapalat" w:hAnsi="GHEA Grapalat" w:cs="Sylfaen"/>
          <w:sz w:val="20"/>
        </w:rPr>
        <w:t>նույն</w:t>
      </w:r>
      <w:r w:rsidRPr="00513A86">
        <w:rPr>
          <w:rFonts w:ascii="GHEA Grapalat" w:hAnsi="GHEA Grapalat" w:cs="Sylfaen"/>
          <w:sz w:val="20"/>
          <w:lang w:val="es-ES"/>
        </w:rPr>
        <w:t xml:space="preserve"> </w:t>
      </w:r>
      <w:r w:rsidRPr="00513A86">
        <w:rPr>
          <w:rFonts w:ascii="GHEA Grapalat" w:hAnsi="GHEA Grapalat" w:cs="Sylfaen"/>
          <w:sz w:val="20"/>
        </w:rPr>
        <w:t>կետի</w:t>
      </w:r>
      <w:r w:rsidRPr="00513A86">
        <w:rPr>
          <w:rFonts w:ascii="GHEA Grapalat" w:hAnsi="GHEA Grapalat" w:cs="Sylfaen"/>
          <w:sz w:val="20"/>
          <w:lang w:val="es-ES"/>
        </w:rPr>
        <w:t xml:space="preserve"> 10-</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տեղեկատվություն</w:t>
      </w:r>
      <w:r w:rsidRPr="00513A86">
        <w:rPr>
          <w:rFonts w:ascii="GHEA Grapalat" w:hAnsi="GHEA Grapalat" w:cs="Sylfaen"/>
          <w:sz w:val="20"/>
          <w:lang w:val="es-ES"/>
        </w:rPr>
        <w:t xml:space="preserve">` </w:t>
      </w:r>
      <w:r w:rsidRPr="00513A86">
        <w:rPr>
          <w:rFonts w:ascii="GHEA Grapalat" w:hAnsi="GHEA Grapalat" w:cs="Sylfaen"/>
          <w:sz w:val="20"/>
          <w:lang w:val="af-ZA"/>
        </w:rPr>
        <w:t xml:space="preserve">համաձայն հավելված N 2.1-ի. </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lang w:val="af-ZA"/>
        </w:rPr>
        <w:t xml:space="preserve">2.3 </w:t>
      </w:r>
      <w:r w:rsidRPr="00513A86">
        <w:rPr>
          <w:rFonts w:ascii="GHEA Grapalat" w:hAnsi="GHEA Grapalat" w:cs="Sylfaen"/>
          <w:sz w:val="20"/>
          <w:lang w:val="hy-AM"/>
        </w:rPr>
        <w:t>հայտի</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B10987" w:rsidRPr="00513A86" w:rsidRDefault="00B10987" w:rsidP="00B10987">
      <w:pPr>
        <w:ind w:firstLine="567"/>
        <w:jc w:val="both"/>
        <w:rPr>
          <w:rFonts w:ascii="GHEA Grapalat" w:hAnsi="GHEA Grapalat" w:cs="Sylfaen"/>
          <w:sz w:val="20"/>
          <w:lang w:val="hy-AM"/>
        </w:rPr>
      </w:pPr>
      <w:r w:rsidRPr="00513A86">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B10987" w:rsidRPr="00513A86" w:rsidRDefault="00B10987" w:rsidP="00B10987">
      <w:pPr>
        <w:ind w:firstLine="540"/>
        <w:jc w:val="both"/>
        <w:rPr>
          <w:rFonts w:ascii="GHEA Grapalat" w:hAnsi="GHEA Grapalat" w:cs="Sylfaen"/>
          <w:sz w:val="20"/>
          <w:lang w:val="hy-AM"/>
        </w:rPr>
      </w:pPr>
      <w:r w:rsidRPr="00513A86">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13A86">
        <w:rPr>
          <w:rFonts w:ascii="GHEA Grapalat" w:hAnsi="GHEA Grapalat" w:cs="Sylfaen"/>
          <w:sz w:val="20"/>
          <w:lang w:val="hy-AM"/>
        </w:rPr>
        <w:t>մասին համաձայն հավելված</w:t>
      </w:r>
      <w:r w:rsidRPr="00513A86">
        <w:rPr>
          <w:rFonts w:ascii="GHEA Grapalat" w:hAnsi="GHEA Grapalat" w:cs="Sylfaen"/>
          <w:sz w:val="20"/>
          <w:lang w:val="af-ZA"/>
        </w:rPr>
        <w:t xml:space="preserve"> N 3-ի)</w:t>
      </w:r>
      <w:r w:rsidRPr="00513A86">
        <w:rPr>
          <w:rFonts w:ascii="GHEA Grapalat" w:hAnsi="GHEA Grapalat"/>
          <w:sz w:val="20"/>
          <w:lang w:val="hy-AM"/>
        </w:rPr>
        <w:t>.</w:t>
      </w:r>
      <w:r w:rsidRPr="00513A86">
        <w:rPr>
          <w:rFonts w:ascii="GHEA Grapalat" w:hAnsi="GHEA Grapalat" w:cs="Sylfaen"/>
          <w:sz w:val="20"/>
          <w:lang w:val="af-ZA"/>
        </w:rPr>
        <w:t xml:space="preserve"> </w:t>
      </w:r>
    </w:p>
    <w:p w:rsidR="00B10987" w:rsidRPr="00513A86" w:rsidRDefault="00B10987" w:rsidP="00B10987">
      <w:pPr>
        <w:ind w:firstLine="540"/>
        <w:jc w:val="both"/>
        <w:rPr>
          <w:rFonts w:ascii="GHEA Grapalat" w:hAnsi="GHEA Grapalat" w:cs="Sylfaen"/>
          <w:sz w:val="20"/>
          <w:lang w:val="af-ZA"/>
        </w:rPr>
      </w:pPr>
      <w:r w:rsidRPr="00513A86">
        <w:rPr>
          <w:rFonts w:ascii="GHEA Grapalat" w:hAnsi="GHEA Grapalat" w:cs="Sylfaen"/>
          <w:sz w:val="20"/>
          <w:lang w:val="hy-AM"/>
        </w:rPr>
        <w:t>2.5</w:t>
      </w:r>
      <w:r w:rsidRPr="00513A86">
        <w:rPr>
          <w:rFonts w:ascii="GHEA Grapalat" w:hAnsi="GHEA Grapalat" w:cs="Sylfaen"/>
          <w:sz w:val="20"/>
          <w:lang w:val="af-ZA"/>
        </w:rPr>
        <w:t xml:space="preserve"> հաստատված հ</w:t>
      </w:r>
      <w:r w:rsidRPr="00513A86">
        <w:rPr>
          <w:rFonts w:ascii="GHEA Grapalat" w:hAnsi="GHEA Grapalat" w:cs="Sylfaen"/>
          <w:sz w:val="20"/>
          <w:lang w:val="hy-AM"/>
        </w:rPr>
        <w:t>այտարարություն՝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cs="Sylfaen"/>
          <w:sz w:val="20"/>
          <w:lang w:val="hy-AM"/>
        </w:rPr>
        <w:t>հրավերով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տեխնիկական</w:t>
      </w:r>
      <w:r w:rsidRPr="00513A86">
        <w:rPr>
          <w:rFonts w:ascii="GHEA Grapalat" w:hAnsi="GHEA Grapalat" w:cs="Sylfaen"/>
          <w:sz w:val="20"/>
          <w:lang w:val="af-ZA"/>
        </w:rPr>
        <w:t xml:space="preserve"> </w:t>
      </w:r>
      <w:r w:rsidRPr="00513A86">
        <w:rPr>
          <w:rFonts w:ascii="GHEA Grapalat" w:hAnsi="GHEA Grapalat" w:cs="Sylfaen"/>
          <w:sz w:val="20"/>
          <w:lang w:val="hy-AM"/>
        </w:rPr>
        <w:t>բնութագրերին</w:t>
      </w:r>
      <w:r w:rsidRPr="00513A86">
        <w:rPr>
          <w:rFonts w:ascii="GHEA Grapalat" w:hAnsi="GHEA Grapalat" w:cs="Sylfaen"/>
          <w:sz w:val="20"/>
          <w:lang w:val="af-ZA"/>
        </w:rPr>
        <w:t xml:space="preserve"> </w:t>
      </w:r>
      <w:r w:rsidRPr="00513A86">
        <w:rPr>
          <w:rFonts w:ascii="GHEA Grapalat" w:hAnsi="GHEA Grapalat" w:cs="Sylfaen"/>
          <w:sz w:val="20"/>
          <w:lang w:val="hy-AM"/>
        </w:rPr>
        <w:t>համապա</w:t>
      </w:r>
      <w:r w:rsidRPr="00513A86">
        <w:rPr>
          <w:rFonts w:ascii="GHEA Grapalat" w:hAnsi="GHEA Grapalat" w:cs="Sylfaen"/>
          <w:sz w:val="20"/>
          <w:lang w:val="af-ZA"/>
        </w:rPr>
        <w:softHyphen/>
      </w:r>
      <w:r w:rsidRPr="00513A86">
        <w:rPr>
          <w:rFonts w:ascii="GHEA Grapalat" w:hAnsi="GHEA Grapalat" w:cs="Sylfaen"/>
          <w:sz w:val="20"/>
          <w:lang w:val="hy-AM"/>
        </w:rPr>
        <w:t>տասխանության</w:t>
      </w:r>
      <w:r w:rsidRPr="00513A86">
        <w:rPr>
          <w:rFonts w:ascii="GHEA Grapalat" w:hAnsi="GHEA Grapalat" w:cs="Sylfaen"/>
          <w:sz w:val="20"/>
          <w:lang w:val="af-ZA"/>
        </w:rPr>
        <w:t xml:space="preserve"> </w:t>
      </w:r>
      <w:r w:rsidRPr="00513A86">
        <w:rPr>
          <w:rFonts w:ascii="GHEA Grapalat" w:hAnsi="GHEA Grapalat" w:cs="Sylfaen"/>
          <w:sz w:val="20"/>
          <w:lang w:val="hy-AM"/>
        </w:rPr>
        <w:t>վերաբերյալ</w:t>
      </w:r>
      <w:r w:rsidRPr="00513A86">
        <w:rPr>
          <w:rFonts w:ascii="GHEA Grapalat" w:hAnsi="GHEA Grapalat" w:cs="Sylfaen"/>
          <w:sz w:val="20"/>
          <w:lang w:val="af-ZA"/>
        </w:rPr>
        <w:t xml:space="preserve">, </w:t>
      </w:r>
      <w:r w:rsidRPr="00513A86">
        <w:rPr>
          <w:rFonts w:ascii="GHEA Grapalat" w:hAnsi="GHEA Grapalat" w:cs="Sylfaen"/>
          <w:sz w:val="20"/>
          <w:lang w:val="hy-AM"/>
        </w:rPr>
        <w:t>պայմանով</w:t>
      </w:r>
      <w:r w:rsidRPr="00513A86">
        <w:rPr>
          <w:rFonts w:ascii="GHEA Grapalat" w:hAnsi="GHEA Grapalat" w:cs="Sylfaen"/>
          <w:sz w:val="20"/>
          <w:lang w:val="af-ZA"/>
        </w:rPr>
        <w:t xml:space="preserve">, </w:t>
      </w:r>
      <w:r w:rsidRPr="00513A86">
        <w:rPr>
          <w:rFonts w:ascii="GHEA Grapalat" w:hAnsi="GHEA Grapalat" w:cs="Sylfaen"/>
          <w:sz w:val="20"/>
          <w:lang w:val="hy-AM"/>
        </w:rPr>
        <w:t>որ</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եթե մասնակիցը ճանաչվում է </w:t>
      </w:r>
      <w:r w:rsidRPr="00513A86">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 համաձայն հավելված N 4-ի.</w:t>
      </w:r>
      <w:r w:rsidRPr="00513A86">
        <w:rPr>
          <w:rFonts w:ascii="GHEA Grapalat" w:hAnsi="GHEA Grapalat" w:cs="Sylfaen"/>
          <w:sz w:val="20"/>
          <w:lang w:val="af-ZA"/>
        </w:rPr>
        <w:t xml:space="preserve">       </w:t>
      </w:r>
    </w:p>
    <w:p w:rsidR="00B10987" w:rsidRPr="00513A86" w:rsidRDefault="00B10987" w:rsidP="00B10987">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lang w:val="af-ZA"/>
        </w:rPr>
        <w:t xml:space="preserve">         2.6</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B10987" w:rsidRPr="00513A86" w:rsidRDefault="00B10987" w:rsidP="00B10987">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         2.7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r w:rsidRPr="00513A86">
        <w:rPr>
          <w:rStyle w:val="af6"/>
          <w:rFonts w:ascii="GHEA Grapalat" w:hAnsi="GHEA Grapalat" w:cs="Sylfaen"/>
          <w:sz w:val="20"/>
          <w:szCs w:val="24"/>
          <w:lang w:val="af-ZA" w:eastAsia="en-US"/>
        </w:rPr>
        <w:footnoteReference w:id="2"/>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2.9 </w:t>
      </w:r>
      <w:r w:rsidRPr="00513A86">
        <w:rPr>
          <w:rFonts w:ascii="GHEA Grapalat" w:hAnsi="GHEA Grapalat" w:cs="Sylfaen"/>
          <w:sz w:val="20"/>
          <w:lang w:val="hy-AM"/>
        </w:rPr>
        <w:t>գնային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հավելված</w:t>
      </w:r>
      <w:r w:rsidRPr="00513A86">
        <w:rPr>
          <w:rFonts w:ascii="GHEA Grapalat" w:hAnsi="GHEA Grapalat" w:cs="Sylfaen"/>
          <w:sz w:val="20"/>
          <w:lang w:val="af-ZA"/>
        </w:rPr>
        <w:t xml:space="preserve"> N 5-</w:t>
      </w:r>
      <w:r w:rsidRPr="00513A86">
        <w:rPr>
          <w:rFonts w:ascii="GHEA Grapalat" w:hAnsi="GHEA Grapalat" w:cs="Sylfaen"/>
          <w:sz w:val="20"/>
        </w:rPr>
        <w:t>ի</w:t>
      </w:r>
      <w:r w:rsidRPr="00513A86">
        <w:rPr>
          <w:rFonts w:ascii="GHEA Grapalat" w:hAnsi="GHEA Grapalat" w:cs="Sylfaen"/>
          <w:sz w:val="20"/>
          <w:lang w:val="af-ZA"/>
        </w:rPr>
        <w:t xml:space="preserve">: Գնային առաջարկը </w:t>
      </w:r>
      <w:r w:rsidRPr="00513A86">
        <w:rPr>
          <w:rFonts w:ascii="GHEA Grapalat" w:hAnsi="GHEA Grapalat" w:cs="Sylfaen"/>
          <w:sz w:val="20"/>
          <w:lang w:val="hy-AM"/>
        </w:rPr>
        <w:t>ներկայացվում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szCs w:val="20"/>
        </w:rPr>
        <w:t>արժեք</w:t>
      </w:r>
      <w:r w:rsidRPr="00513A86">
        <w:rPr>
          <w:rFonts w:ascii="GHEA Grapalat" w:hAnsi="GHEA Grapalat" w:cs="Sylfaen"/>
          <w:sz w:val="20"/>
          <w:szCs w:val="20"/>
          <w:lang w:val="af-ZA"/>
        </w:rPr>
        <w:t xml:space="preserve"> (</w:t>
      </w:r>
      <w:r w:rsidRPr="00513A86">
        <w:rPr>
          <w:rFonts w:ascii="GHEA Grapalat" w:hAnsi="GHEA Grapalat" w:cs="Sylfaen"/>
          <w:sz w:val="20"/>
          <w:szCs w:val="20"/>
        </w:rPr>
        <w:t>ինքնարժեքի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կանխատեսվող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շահույթի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հանրագումարը</w:t>
      </w:r>
      <w:r w:rsidRPr="00513A86">
        <w:rPr>
          <w:rFonts w:ascii="GHEA Grapalat" w:hAnsi="GHEA Grapalat" w:cs="Sylfaen"/>
          <w:sz w:val="20"/>
          <w:szCs w:val="20"/>
          <w:lang w:val="af-ZA"/>
        </w:rPr>
        <w:t>)</w:t>
      </w:r>
      <w:r w:rsidRPr="00513A86">
        <w:rPr>
          <w:rFonts w:ascii="GHEA Grapalat" w:hAnsi="GHEA Grapalat" w:cs="Sylfaen"/>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ավելացված</w:t>
      </w:r>
      <w:r w:rsidRPr="00513A86">
        <w:rPr>
          <w:rFonts w:ascii="GHEA Grapalat" w:hAnsi="GHEA Grapalat" w:cs="Sylfaen"/>
          <w:sz w:val="20"/>
          <w:lang w:val="af-ZA"/>
        </w:rPr>
        <w:t xml:space="preserve"> </w:t>
      </w:r>
      <w:r w:rsidRPr="00513A86">
        <w:rPr>
          <w:rFonts w:ascii="GHEA Grapalat" w:hAnsi="GHEA Grapalat" w:cs="Sylfaen"/>
          <w:sz w:val="20"/>
          <w:lang w:val="hy-AM"/>
        </w:rPr>
        <w:t>արժեքի</w:t>
      </w:r>
      <w:r w:rsidRPr="00513A86">
        <w:rPr>
          <w:rFonts w:ascii="GHEA Grapalat" w:hAnsi="GHEA Grapalat" w:cs="Sylfaen"/>
          <w:sz w:val="20"/>
          <w:lang w:val="af-ZA"/>
        </w:rPr>
        <w:t xml:space="preserve"> </w:t>
      </w:r>
      <w:r w:rsidRPr="00513A86">
        <w:rPr>
          <w:rFonts w:ascii="GHEA Grapalat" w:hAnsi="GHEA Grapalat" w:cs="Sylfaen"/>
          <w:sz w:val="20"/>
          <w:lang w:val="hy-AM"/>
        </w:rPr>
        <w:t>հարկ</w:t>
      </w:r>
      <w:r w:rsidRPr="00513A86" w:rsidDel="001A1F55">
        <w:rPr>
          <w:rFonts w:ascii="GHEA Grapalat" w:hAnsi="GHEA Grapalat" w:cs="Sylfaen"/>
          <w:sz w:val="20"/>
          <w:lang w:val="af-ZA"/>
        </w:rPr>
        <w:t xml:space="preserve"> </w:t>
      </w:r>
      <w:r w:rsidRPr="00513A86">
        <w:rPr>
          <w:rFonts w:ascii="GHEA Grapalat" w:hAnsi="GHEA Grapalat" w:cs="Sylfaen"/>
          <w:sz w:val="20"/>
          <w:lang w:val="hy-AM"/>
        </w:rPr>
        <w:t>ընդհանրական</w:t>
      </w:r>
      <w:r w:rsidRPr="00513A86">
        <w:rPr>
          <w:rFonts w:ascii="GHEA Grapalat" w:hAnsi="GHEA Grapalat" w:cs="Sylfaen"/>
          <w:sz w:val="20"/>
          <w:lang w:val="af-ZA"/>
        </w:rPr>
        <w:t xml:space="preserve"> </w:t>
      </w:r>
      <w:r w:rsidRPr="00513A86">
        <w:rPr>
          <w:rFonts w:ascii="GHEA Grapalat" w:hAnsi="GHEA Grapalat" w:cs="Sylfaen"/>
          <w:sz w:val="20"/>
          <w:lang w:val="hy-AM"/>
        </w:rPr>
        <w:t>բաղադրիչներից</w:t>
      </w:r>
      <w:r w:rsidRPr="00513A86">
        <w:rPr>
          <w:rFonts w:ascii="GHEA Grapalat" w:hAnsi="GHEA Grapalat" w:cs="Sylfaen"/>
          <w:sz w:val="20"/>
          <w:lang w:val="af-ZA"/>
        </w:rPr>
        <w:t xml:space="preserve"> </w:t>
      </w:r>
      <w:r w:rsidRPr="00513A86">
        <w:rPr>
          <w:rFonts w:ascii="GHEA Grapalat" w:hAnsi="GHEA Grapalat" w:cs="Sylfaen"/>
          <w:sz w:val="20"/>
          <w:lang w:val="hy-AM"/>
        </w:rPr>
        <w:t>բաղկացած</w:t>
      </w:r>
      <w:r w:rsidRPr="00513A86">
        <w:rPr>
          <w:rFonts w:ascii="GHEA Grapalat" w:hAnsi="GHEA Grapalat" w:cs="Sylfaen"/>
          <w:sz w:val="20"/>
          <w:lang w:val="af-ZA"/>
        </w:rPr>
        <w:t xml:space="preserve"> </w:t>
      </w:r>
      <w:r w:rsidRPr="00513A86">
        <w:rPr>
          <w:rFonts w:ascii="GHEA Grapalat" w:hAnsi="GHEA Grapalat" w:cs="Sylfaen"/>
          <w:sz w:val="20"/>
          <w:lang w:val="hy-AM"/>
        </w:rPr>
        <w:t>հաշվարկի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w:t>
      </w:r>
      <w:r w:rsidRPr="00513A86">
        <w:rPr>
          <w:rFonts w:ascii="GHEA Grapalat" w:hAnsi="GHEA Grapalat" w:cs="Sylfaen"/>
          <w:sz w:val="20"/>
        </w:rPr>
        <w:t>Արժեքի</w:t>
      </w:r>
      <w:r w:rsidRPr="00513A86">
        <w:rPr>
          <w:rFonts w:ascii="GHEA Grapalat" w:hAnsi="GHEA Grapalat" w:cs="Sylfaen"/>
          <w:sz w:val="20"/>
          <w:lang w:val="af-ZA"/>
        </w:rPr>
        <w:t xml:space="preserve"> </w:t>
      </w:r>
      <w:r w:rsidRPr="00513A86">
        <w:rPr>
          <w:rFonts w:ascii="GHEA Grapalat" w:hAnsi="GHEA Grapalat" w:cs="Sylfaen"/>
          <w:sz w:val="20"/>
        </w:rPr>
        <w:t>բաղադրիչների</w:t>
      </w:r>
      <w:r w:rsidRPr="00513A86">
        <w:rPr>
          <w:rFonts w:ascii="GHEA Grapalat" w:hAnsi="GHEA Grapalat" w:cs="Sylfaen"/>
          <w:sz w:val="20"/>
          <w:lang w:val="af-ZA"/>
        </w:rPr>
        <w:t xml:space="preserve"> </w:t>
      </w:r>
      <w:r w:rsidRPr="00513A86">
        <w:rPr>
          <w:rFonts w:ascii="GHEA Grapalat" w:hAnsi="GHEA Grapalat" w:cs="Sylfaen"/>
          <w:sz w:val="20"/>
        </w:rPr>
        <w:t>հաշվարկ</w:t>
      </w:r>
      <w:r w:rsidRPr="00513A86">
        <w:rPr>
          <w:rFonts w:ascii="GHEA Grapalat" w:hAnsi="GHEA Grapalat" w:cs="Sylfaen"/>
          <w:sz w:val="20"/>
          <w:lang w:val="af-ZA"/>
        </w:rPr>
        <w:t xml:space="preserve">` </w:t>
      </w:r>
      <w:r w:rsidRPr="00513A86">
        <w:rPr>
          <w:rFonts w:ascii="GHEA Grapalat" w:hAnsi="GHEA Grapalat" w:cs="Sylfaen"/>
          <w:sz w:val="20"/>
        </w:rPr>
        <w:t>բացվածք</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մանրամասներ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պահանջվում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p>
    <w:p w:rsidR="00B10987" w:rsidRPr="00513A86" w:rsidRDefault="00B10987" w:rsidP="00B10987">
      <w:pPr>
        <w:ind w:firstLine="720"/>
        <w:jc w:val="center"/>
        <w:rPr>
          <w:rFonts w:ascii="GHEA Grapalat" w:hAnsi="GHEA Grapalat" w:cs="Sylfaen"/>
          <w:sz w:val="20"/>
          <w:lang w:val="es-ES"/>
        </w:rPr>
      </w:pPr>
      <w:r w:rsidRPr="00513A86">
        <w:rPr>
          <w:rFonts w:ascii="GHEA Grapalat" w:hAnsi="GHEA Grapalat"/>
          <w:sz w:val="20"/>
          <w:lang w:val="es-ES"/>
        </w:rPr>
        <w:t xml:space="preserve">3. ԱՌԱՋԻՆ ՏԵՂԸ ԶԲԱՂԵՑՐԱԾ </w:t>
      </w:r>
      <w:r w:rsidRPr="00513A86">
        <w:rPr>
          <w:rFonts w:ascii="GHEA Grapalat" w:hAnsi="GHEA Grapalat" w:cs="Arial"/>
          <w:sz w:val="20"/>
          <w:lang w:val="es-ES"/>
        </w:rPr>
        <w:t xml:space="preserve">ՄԱՍՆԱԿՑԻ ԿՈՂՄԻՑ ՆԵՐԿԱՅԱՑՎՈՂ </w:t>
      </w:r>
      <w:r w:rsidRPr="00513A86">
        <w:rPr>
          <w:rFonts w:ascii="GHEA Grapalat" w:hAnsi="GHEA Grapalat" w:cs="Sylfaen"/>
          <w:sz w:val="20"/>
          <w:lang w:val="es-ES"/>
        </w:rPr>
        <w:t>ՓԱՍՏԱԹՂԹԵՐԸ</w:t>
      </w:r>
    </w:p>
    <w:p w:rsidR="00B10987" w:rsidRPr="00513A86" w:rsidRDefault="00B10987" w:rsidP="00B10987">
      <w:pPr>
        <w:ind w:firstLine="720"/>
        <w:jc w:val="center"/>
        <w:rPr>
          <w:rFonts w:ascii="GHEA Grapalat" w:hAnsi="GHEA Grapalat" w:cs="Arial"/>
          <w:sz w:val="20"/>
          <w:lang w:val="es-ES"/>
        </w:rPr>
      </w:pPr>
    </w:p>
    <w:p w:rsidR="00B10987" w:rsidRPr="00513A86" w:rsidRDefault="00B10987" w:rsidP="00B10987">
      <w:pPr>
        <w:ind w:firstLine="567"/>
        <w:jc w:val="both"/>
        <w:rPr>
          <w:rFonts w:ascii="GHEA Grapalat" w:hAnsi="GHEA Grapalat" w:cs="Sylfaen"/>
          <w:sz w:val="20"/>
          <w:lang w:val="es-ES"/>
        </w:rPr>
      </w:pPr>
      <w:r w:rsidRPr="00513A86">
        <w:rPr>
          <w:rFonts w:ascii="GHEA Grapalat" w:hAnsi="GHEA Grapalat" w:cs="Sylfaen"/>
          <w:sz w:val="20"/>
          <w:lang w:val="es-ES"/>
        </w:rPr>
        <w:t>3.1 Ա</w:t>
      </w:r>
      <w:r w:rsidRPr="00513A86">
        <w:rPr>
          <w:rFonts w:ascii="GHEA Grapalat" w:hAnsi="GHEA Grapalat" w:cs="Sylfaen"/>
          <w:sz w:val="20"/>
        </w:rPr>
        <w:t>ռաջին</w:t>
      </w:r>
      <w:r w:rsidRPr="00513A86">
        <w:rPr>
          <w:rFonts w:ascii="GHEA Grapalat" w:hAnsi="GHEA Grapalat" w:cs="Sylfaen"/>
          <w:sz w:val="20"/>
          <w:lang w:val="es-ES"/>
        </w:rPr>
        <w:t xml:space="preserve"> </w:t>
      </w:r>
      <w:r w:rsidRPr="00513A86">
        <w:rPr>
          <w:rFonts w:ascii="GHEA Grapalat" w:hAnsi="GHEA Grapalat" w:cs="Sylfaen"/>
          <w:sz w:val="20"/>
        </w:rPr>
        <w:t>տեղ</w:t>
      </w:r>
      <w:r w:rsidRPr="00513A86">
        <w:rPr>
          <w:rFonts w:ascii="GHEA Grapalat" w:hAnsi="GHEA Grapalat" w:cs="Sylfaen"/>
          <w:sz w:val="20"/>
          <w:lang w:val="es-ES"/>
        </w:rPr>
        <w:t xml:space="preserve"> </w:t>
      </w:r>
      <w:r w:rsidRPr="00513A86">
        <w:rPr>
          <w:rFonts w:ascii="GHEA Grapalat" w:hAnsi="GHEA Grapalat" w:cs="Sylfaen"/>
          <w:sz w:val="20"/>
        </w:rPr>
        <w:t>զբաղեցրած</w:t>
      </w:r>
      <w:r w:rsidRPr="00513A86">
        <w:rPr>
          <w:rFonts w:ascii="GHEA Grapalat" w:hAnsi="GHEA Grapalat" w:cs="Sylfaen"/>
          <w:sz w:val="20"/>
          <w:lang w:val="es-ES"/>
        </w:rPr>
        <w:t xml:space="preserve"> մ</w:t>
      </w:r>
      <w:r w:rsidRPr="00513A86">
        <w:rPr>
          <w:rFonts w:ascii="GHEA Grapalat" w:hAnsi="GHEA Grapalat" w:cs="Sylfaen"/>
          <w:sz w:val="20"/>
        </w:rPr>
        <w:t>ասնակիցը</w:t>
      </w:r>
      <w:r w:rsidRPr="00513A86">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հրավերի</w:t>
      </w:r>
      <w:r w:rsidRPr="00513A86">
        <w:rPr>
          <w:rFonts w:ascii="GHEA Grapalat" w:hAnsi="GHEA Grapalat" w:cs="Sylfaen"/>
          <w:sz w:val="20"/>
          <w:lang w:val="es-ES"/>
        </w:rPr>
        <w:t xml:space="preserve"> </w:t>
      </w:r>
      <w:r w:rsidRPr="00513A86">
        <w:rPr>
          <w:rFonts w:ascii="GHEA Grapalat" w:hAnsi="GHEA Grapalat" w:cs="Sylfaen"/>
          <w:sz w:val="20"/>
          <w:lang w:val="hy-AM"/>
        </w:rPr>
        <w:t>6</w:t>
      </w:r>
      <w:r w:rsidRPr="00513A86">
        <w:rPr>
          <w:rFonts w:ascii="GHEA Grapalat" w:hAnsi="GHEA Grapalat" w:cs="Sylfaen"/>
          <w:sz w:val="20"/>
          <w:lang w:val="es-ES"/>
        </w:rPr>
        <w:t>-</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հավելվածով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գրությունը</w:t>
      </w:r>
      <w:r w:rsidRPr="00513A86">
        <w:rPr>
          <w:rFonts w:ascii="GHEA Grapalat" w:hAnsi="GHEA Grapalat" w:cs="Sylfaen"/>
          <w:sz w:val="20"/>
          <w:lang w:val="es-ES"/>
        </w:rPr>
        <w:t xml:space="preserve">, </w:t>
      </w:r>
      <w:r w:rsidRPr="00513A86">
        <w:rPr>
          <w:rFonts w:ascii="GHEA Grapalat" w:hAnsi="GHEA Grapalat" w:cs="Sylfaen"/>
          <w:sz w:val="20"/>
        </w:rPr>
        <w:t>որին</w:t>
      </w:r>
      <w:r w:rsidRPr="00513A86">
        <w:rPr>
          <w:rFonts w:ascii="GHEA Grapalat" w:hAnsi="GHEA Grapalat" w:cs="Sylfaen"/>
          <w:sz w:val="20"/>
          <w:lang w:val="es-ES"/>
        </w:rPr>
        <w:t xml:space="preserve"> </w:t>
      </w:r>
      <w:r w:rsidRPr="00513A86">
        <w:rPr>
          <w:rFonts w:ascii="GHEA Grapalat" w:hAnsi="GHEA Grapalat" w:cs="Sylfaen"/>
          <w:sz w:val="20"/>
        </w:rPr>
        <w:t>կցվում</w:t>
      </w:r>
      <w:r w:rsidRPr="00513A86">
        <w:rPr>
          <w:rFonts w:ascii="GHEA Grapalat" w:hAnsi="GHEA Grapalat" w:cs="Sylfaen"/>
          <w:sz w:val="20"/>
          <w:lang w:val="es-ES"/>
        </w:rPr>
        <w:t xml:space="preserve"> է իր կողմից հաստատված`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sz w:val="20"/>
          <w:szCs w:val="20"/>
          <w:lang w:val="hy-AM"/>
        </w:rPr>
        <w:t>ամբողջական նկարագիրը</w:t>
      </w:r>
      <w:r w:rsidRPr="00513A86">
        <w:rPr>
          <w:rFonts w:ascii="GHEA Grapalat" w:hAnsi="GHEA Grapalat"/>
          <w:sz w:val="20"/>
          <w:szCs w:val="20"/>
          <w:lang w:val="es-ES"/>
        </w:rPr>
        <w:t xml:space="preserve">` </w:t>
      </w:r>
      <w:r w:rsidRPr="00513A86">
        <w:rPr>
          <w:rFonts w:ascii="GHEA Grapalat" w:hAnsi="GHEA Grapalat"/>
          <w:sz w:val="20"/>
          <w:szCs w:val="20"/>
        </w:rPr>
        <w:t>համաձայն</w:t>
      </w:r>
      <w:r w:rsidRPr="00513A86">
        <w:rPr>
          <w:rFonts w:ascii="GHEA Grapalat" w:hAnsi="GHEA Grapalat"/>
          <w:sz w:val="20"/>
          <w:szCs w:val="20"/>
          <w:lang w:val="es-ES"/>
        </w:rPr>
        <w:t xml:space="preserve"> </w:t>
      </w:r>
      <w:r w:rsidRPr="00513A86">
        <w:rPr>
          <w:rFonts w:ascii="GHEA Grapalat" w:hAnsi="GHEA Grapalat"/>
          <w:sz w:val="20"/>
          <w:szCs w:val="20"/>
        </w:rPr>
        <w:t>հավելված</w:t>
      </w:r>
      <w:r w:rsidRPr="00513A86">
        <w:rPr>
          <w:rFonts w:ascii="GHEA Grapalat" w:hAnsi="GHEA Grapalat"/>
          <w:sz w:val="20"/>
          <w:szCs w:val="20"/>
          <w:lang w:val="es-ES"/>
        </w:rPr>
        <w:t xml:space="preserve"> N 6.1-</w:t>
      </w:r>
      <w:r w:rsidRPr="00513A86">
        <w:rPr>
          <w:rFonts w:ascii="GHEA Grapalat" w:hAnsi="GHEA Grapalat"/>
          <w:sz w:val="20"/>
          <w:szCs w:val="20"/>
        </w:rPr>
        <w:t>ի</w:t>
      </w:r>
      <w:r w:rsidRPr="00513A86">
        <w:rPr>
          <w:rFonts w:ascii="GHEA Grapalat" w:hAnsi="GHEA Grapalat" w:cs="Sylfaen"/>
          <w:sz w:val="20"/>
          <w:lang w:val="es-ES"/>
        </w:rPr>
        <w:t>.</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cs="Sylfaen"/>
          <w:sz w:val="20"/>
          <w:lang w:val="af-ZA"/>
        </w:rPr>
        <w:t xml:space="preserve">3.2 Սույն </w:t>
      </w:r>
      <w:r w:rsidRPr="00513A86">
        <w:rPr>
          <w:rFonts w:ascii="GHEA Grapalat" w:hAnsi="GHEA Grapalat" w:cs="Sylfaen"/>
          <w:sz w:val="20"/>
        </w:rPr>
        <w:t>հրավերով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մ</w:t>
      </w:r>
      <w:r w:rsidRPr="00513A86">
        <w:rPr>
          <w:rFonts w:ascii="GHEA Grapalat" w:hAnsi="GHEA Grapalat" w:cs="Sylfaen"/>
          <w:sz w:val="20"/>
        </w:rPr>
        <w:t>ասնակցի</w:t>
      </w:r>
      <w:r w:rsidRPr="00513A86">
        <w:rPr>
          <w:rFonts w:ascii="GHEA Grapalat" w:hAnsi="GHEA Grapalat" w:cs="Sylfaen"/>
          <w:sz w:val="20"/>
          <w:lang w:val="es-ES"/>
        </w:rPr>
        <w:t xml:space="preserve"> </w:t>
      </w:r>
      <w:r w:rsidRPr="00513A86">
        <w:rPr>
          <w:rFonts w:ascii="GHEA Grapalat" w:hAnsi="GHEA Grapalat" w:cs="Sylfaen"/>
          <w:sz w:val="20"/>
        </w:rPr>
        <w:t>կազմած</w:t>
      </w:r>
      <w:r w:rsidRPr="00513A86">
        <w:rPr>
          <w:rFonts w:ascii="GHEA Grapalat" w:hAnsi="GHEA Grapalat" w:cs="Sylfaen"/>
          <w:sz w:val="20"/>
          <w:lang w:val="es-ES"/>
        </w:rPr>
        <w:t xml:space="preserve"> </w:t>
      </w:r>
      <w:r w:rsidRPr="00513A86">
        <w:rPr>
          <w:rFonts w:ascii="GHEA Grapalat" w:hAnsi="GHEA Grapalat" w:cs="Sylfaen"/>
          <w:sz w:val="20"/>
        </w:rPr>
        <w:t>փաստաթղթերը</w:t>
      </w:r>
      <w:r w:rsidRPr="00513A86">
        <w:rPr>
          <w:rFonts w:ascii="GHEA Grapalat" w:hAnsi="GHEA Grapalat" w:cs="Sylfaen"/>
          <w:sz w:val="20"/>
          <w:lang w:val="es-ES"/>
        </w:rPr>
        <w:t xml:space="preserve"> </w:t>
      </w:r>
      <w:r w:rsidRPr="00513A86">
        <w:rPr>
          <w:rFonts w:ascii="GHEA Grapalat" w:hAnsi="GHEA Grapalat" w:cs="Sylfaen"/>
          <w:sz w:val="20"/>
        </w:rPr>
        <w:t>ստորագրում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դրանք</w:t>
      </w:r>
      <w:r w:rsidRPr="00513A86">
        <w:rPr>
          <w:rFonts w:ascii="GHEA Grapalat" w:hAnsi="GHEA Grapalat" w:cs="Sylfaen"/>
          <w:sz w:val="20"/>
          <w:lang w:val="es-ES"/>
        </w:rPr>
        <w:t xml:space="preserve"> </w:t>
      </w:r>
      <w:r w:rsidRPr="00513A86">
        <w:rPr>
          <w:rFonts w:ascii="GHEA Grapalat" w:hAnsi="GHEA Grapalat" w:cs="Sylfaen"/>
          <w:sz w:val="20"/>
        </w:rPr>
        <w:t>ներկայացնող</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լիազորված</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այսուհետ</w:t>
      </w:r>
      <w:r w:rsidRPr="00513A86">
        <w:rPr>
          <w:rFonts w:ascii="GHEA Grapalat" w:hAnsi="GHEA Grapalat" w:cs="Sylfaen"/>
          <w:sz w:val="20"/>
          <w:lang w:val="es-ES"/>
        </w:rPr>
        <w:t xml:space="preserve">` </w:t>
      </w:r>
      <w:r w:rsidRPr="00513A86">
        <w:rPr>
          <w:rFonts w:ascii="GHEA Grapalat" w:hAnsi="GHEA Grapalat" w:cs="Sylfaen"/>
          <w:sz w:val="20"/>
        </w:rPr>
        <w:t>գործակալ</w:t>
      </w:r>
      <w:r w:rsidRPr="00513A86">
        <w:rPr>
          <w:rFonts w:ascii="GHEA Grapalat" w:hAnsi="GHEA Grapalat" w:cs="Sylfaen"/>
          <w:sz w:val="20"/>
          <w:lang w:val="es-ES"/>
        </w:rPr>
        <w:t>)</w:t>
      </w:r>
      <w:r w:rsidRPr="00513A86">
        <w:rPr>
          <w:rFonts w:ascii="GHEA Grapalat" w:hAnsi="GHEA Grapalat" w:cs="Sylfaen"/>
          <w:sz w:val="20"/>
        </w:rPr>
        <w:t>։</w:t>
      </w:r>
      <w:r w:rsidRPr="00513A86">
        <w:rPr>
          <w:rFonts w:ascii="GHEA Grapalat" w:hAnsi="GHEA Grapalat" w:cs="Sylfaen"/>
          <w:sz w:val="20"/>
          <w:lang w:val="es-ES"/>
        </w:rPr>
        <w:t xml:space="preserve"> </w:t>
      </w:r>
      <w:r w:rsidRPr="00513A86">
        <w:rPr>
          <w:rFonts w:ascii="GHEA Grapalat" w:hAnsi="GHEA Grapalat" w:cs="Sylfaen"/>
          <w:sz w:val="20"/>
        </w:rPr>
        <w:t>Եթե</w:t>
      </w:r>
      <w:r w:rsidRPr="00513A86">
        <w:rPr>
          <w:rFonts w:ascii="GHEA Grapalat" w:hAnsi="GHEA Grapalat" w:cs="Sylfaen"/>
          <w:sz w:val="20"/>
          <w:lang w:val="es-ES"/>
        </w:rPr>
        <w:t xml:space="preserve"> </w:t>
      </w:r>
      <w:r w:rsidRPr="00513A86">
        <w:rPr>
          <w:rFonts w:ascii="GHEA Grapalat" w:hAnsi="GHEA Grapalat" w:cs="Sylfaen"/>
          <w:sz w:val="20"/>
        </w:rPr>
        <w:t>հայտը</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գործակալը</w:t>
      </w:r>
      <w:r w:rsidRPr="00513A86">
        <w:rPr>
          <w:rFonts w:ascii="GHEA Grapalat" w:hAnsi="GHEA Grapalat" w:cs="Sylfaen"/>
          <w:sz w:val="20"/>
          <w:lang w:val="es-ES"/>
        </w:rPr>
        <w:t xml:space="preserve">, </w:t>
      </w:r>
      <w:r w:rsidRPr="00513A86">
        <w:rPr>
          <w:rFonts w:ascii="GHEA Grapalat" w:hAnsi="GHEA Grapalat" w:cs="Sylfaen"/>
          <w:sz w:val="20"/>
        </w:rPr>
        <w:t>ապա</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ներկայացվում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լիազորությունը</w:t>
      </w:r>
      <w:r w:rsidRPr="00513A86">
        <w:rPr>
          <w:rFonts w:ascii="GHEA Grapalat" w:hAnsi="GHEA Grapalat" w:cs="Sylfaen"/>
          <w:sz w:val="20"/>
          <w:lang w:val="es-ES"/>
        </w:rPr>
        <w:t xml:space="preserve"> </w:t>
      </w:r>
      <w:r w:rsidRPr="00513A86">
        <w:rPr>
          <w:rFonts w:ascii="GHEA Grapalat" w:hAnsi="GHEA Grapalat" w:cs="Sylfaen"/>
          <w:sz w:val="20"/>
        </w:rPr>
        <w:t>վերապահված</w:t>
      </w:r>
      <w:r w:rsidRPr="00513A86">
        <w:rPr>
          <w:rFonts w:ascii="GHEA Grapalat" w:hAnsi="GHEA Grapalat" w:cs="Sylfaen"/>
          <w:sz w:val="20"/>
          <w:lang w:val="es-ES"/>
        </w:rPr>
        <w:t xml:space="preserve"> </w:t>
      </w:r>
      <w:r w:rsidRPr="00513A86">
        <w:rPr>
          <w:rFonts w:ascii="GHEA Grapalat" w:hAnsi="GHEA Grapalat" w:cs="Sylfaen"/>
          <w:sz w:val="20"/>
        </w:rPr>
        <w:t>լինելու</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փաստաթուղթ։</w:t>
      </w: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jc w:val="center"/>
        <w:rPr>
          <w:rFonts w:ascii="GHEA Grapalat" w:hAnsi="GHEA Grapalat" w:cs="Sylfaen"/>
          <w:sz w:val="20"/>
          <w:lang w:val="es-ES"/>
        </w:rPr>
      </w:pPr>
      <w:r w:rsidRPr="00513A86">
        <w:rPr>
          <w:rFonts w:ascii="GHEA Grapalat" w:hAnsi="GHEA Grapalat"/>
          <w:sz w:val="20"/>
          <w:lang w:val="es-ES"/>
        </w:rPr>
        <w:t xml:space="preserve">4. </w:t>
      </w:r>
      <w:r w:rsidRPr="00513A86">
        <w:rPr>
          <w:rFonts w:ascii="GHEA Grapalat" w:hAnsi="GHEA Grapalat" w:cs="Sylfaen"/>
          <w:sz w:val="20"/>
          <w:lang w:val="es-ES"/>
        </w:rPr>
        <w:t>ՀԱՅՏԸ</w:t>
      </w:r>
      <w:r w:rsidRPr="00513A86">
        <w:rPr>
          <w:rFonts w:ascii="GHEA Grapalat" w:hAnsi="GHEA Grapalat" w:cs="Arial"/>
          <w:sz w:val="20"/>
          <w:lang w:val="es-ES"/>
        </w:rPr>
        <w:t xml:space="preserve">  </w:t>
      </w:r>
      <w:r w:rsidRPr="00513A86">
        <w:rPr>
          <w:rFonts w:ascii="GHEA Grapalat" w:hAnsi="GHEA Grapalat" w:cs="Sylfaen"/>
          <w:sz w:val="20"/>
          <w:lang w:val="es-ES"/>
        </w:rPr>
        <w:t>ՊԱՏՐԱՍՏԵԼՈՒ</w:t>
      </w:r>
      <w:r w:rsidRPr="00513A86">
        <w:rPr>
          <w:rFonts w:ascii="GHEA Grapalat" w:hAnsi="GHEA Grapalat" w:cs="Arial"/>
          <w:sz w:val="20"/>
          <w:lang w:val="es-ES"/>
        </w:rPr>
        <w:t xml:space="preserve">  </w:t>
      </w:r>
      <w:r w:rsidRPr="00513A86">
        <w:rPr>
          <w:rFonts w:ascii="GHEA Grapalat" w:hAnsi="GHEA Grapalat" w:cs="Sylfaen"/>
          <w:sz w:val="20"/>
          <w:lang w:val="es-ES"/>
        </w:rPr>
        <w:t>ԿԱՐԳԸ</w:t>
      </w:r>
    </w:p>
    <w:p w:rsidR="00B10987" w:rsidRPr="00513A86" w:rsidRDefault="00B10987" w:rsidP="00B10987">
      <w:pPr>
        <w:jc w:val="center"/>
        <w:rPr>
          <w:rFonts w:ascii="GHEA Grapalat" w:hAnsi="GHEA Grapalat" w:cs="Sylfaen"/>
          <w:sz w:val="20"/>
          <w:lang w:val="es-ES"/>
        </w:rPr>
      </w:pPr>
    </w:p>
    <w:p w:rsidR="00B10987" w:rsidRPr="00513A86" w:rsidRDefault="00B10987" w:rsidP="00B10987">
      <w:pPr>
        <w:ind w:firstLine="567"/>
        <w:jc w:val="both"/>
        <w:rPr>
          <w:rFonts w:ascii="GHEA Grapalat" w:hAnsi="GHEA Grapalat" w:cs="Sylfaen"/>
          <w:sz w:val="20"/>
          <w:szCs w:val="20"/>
          <w:lang w:val="es-ES"/>
        </w:rPr>
      </w:pPr>
      <w:r w:rsidRPr="00513A86">
        <w:rPr>
          <w:rFonts w:ascii="GHEA Grapalat" w:hAnsi="GHEA Grapalat"/>
          <w:sz w:val="20"/>
          <w:szCs w:val="20"/>
          <w:lang w:val="es-ES"/>
        </w:rPr>
        <w:t xml:space="preserve">4.1 </w:t>
      </w:r>
      <w:r w:rsidRPr="00513A86">
        <w:rPr>
          <w:rFonts w:ascii="GHEA Grapalat" w:hAnsi="GHEA Grapalat" w:cs="Sylfaen"/>
          <w:sz w:val="20"/>
          <w:szCs w:val="20"/>
        </w:rPr>
        <w:t>Մասնակիցը</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ներկայացնում</w:t>
      </w:r>
      <w:r w:rsidRPr="00513A86">
        <w:rPr>
          <w:rFonts w:ascii="GHEA Grapalat" w:hAnsi="GHEA Grapalat" w:cs="Sylfaen"/>
          <w:sz w:val="20"/>
          <w:szCs w:val="20"/>
          <w:lang w:val="es-ES"/>
        </w:rPr>
        <w:t xml:space="preserve"> </w:t>
      </w:r>
      <w:r w:rsidRPr="00513A86">
        <w:rPr>
          <w:rFonts w:ascii="GHEA Grapalat" w:hAnsi="GHEA Grapalat" w:cs="Sylfaen"/>
          <w:sz w:val="20"/>
          <w:szCs w:val="20"/>
        </w:rPr>
        <w:t>է</w:t>
      </w:r>
      <w:r w:rsidRPr="00513A86">
        <w:rPr>
          <w:rFonts w:ascii="GHEA Grapalat" w:hAnsi="GHEA Grapalat" w:cs="Sylfaen"/>
          <w:sz w:val="20"/>
          <w:szCs w:val="20"/>
          <w:lang w:val="es-ES"/>
        </w:rPr>
        <w:t xml:space="preserve"> </w:t>
      </w:r>
      <w:r w:rsidRPr="00513A86">
        <w:rPr>
          <w:rFonts w:ascii="GHEA Grapalat" w:hAnsi="GHEA Grapalat" w:cs="Sylfaen"/>
          <w:sz w:val="20"/>
          <w:szCs w:val="20"/>
        </w:rPr>
        <w:t>սույն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հրավերով</w:t>
      </w:r>
      <w:r w:rsidRPr="00513A86">
        <w:rPr>
          <w:rFonts w:ascii="GHEA Grapalat" w:hAnsi="GHEA Grapalat" w:cs="Sylfaen"/>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կարգով։</w:t>
      </w:r>
      <w:r w:rsidRPr="00513A86">
        <w:rPr>
          <w:rFonts w:ascii="GHEA Grapalat" w:hAnsi="GHEA Grapalat" w:cs="Sylfaen"/>
          <w:sz w:val="20"/>
          <w:szCs w:val="20"/>
          <w:lang w:val="es-ES"/>
        </w:rPr>
        <w:t xml:space="preserve"> </w:t>
      </w:r>
    </w:p>
    <w:p w:rsidR="00B10987" w:rsidRPr="00513A86" w:rsidRDefault="00B10987" w:rsidP="00B10987">
      <w:pPr>
        <w:ind w:firstLine="567"/>
        <w:jc w:val="both"/>
        <w:rPr>
          <w:rFonts w:ascii="GHEA Grapalat" w:hAnsi="GHEA Grapalat" w:cs="Sylfaen"/>
          <w:sz w:val="20"/>
          <w:lang w:val="af-ZA"/>
        </w:rPr>
      </w:pP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es-ES"/>
        </w:rPr>
        <w:t xml:space="preserve"> </w:t>
      </w:r>
      <w:r w:rsidRPr="00513A86">
        <w:rPr>
          <w:rFonts w:ascii="GHEA Grapalat" w:hAnsi="GHEA Grapalat" w:cs="Sylfaen"/>
          <w:sz w:val="20"/>
          <w:szCs w:val="20"/>
        </w:rPr>
        <w:t>առաջարկները</w:t>
      </w:r>
      <w:r w:rsidRPr="00513A86">
        <w:rPr>
          <w:rFonts w:ascii="GHEA Grapalat" w:hAnsi="GHEA Grapalat"/>
          <w:sz w:val="20"/>
          <w:szCs w:val="20"/>
          <w:lang w:val="es-ES"/>
        </w:rPr>
        <w:t xml:space="preserve">, </w:t>
      </w:r>
      <w:r w:rsidRPr="00513A86">
        <w:rPr>
          <w:rFonts w:ascii="GHEA Grapalat" w:hAnsi="GHEA Grapalat" w:cs="Sylfaen"/>
          <w:sz w:val="20"/>
          <w:szCs w:val="20"/>
        </w:rPr>
        <w:t>դրանց</w:t>
      </w:r>
      <w:r w:rsidRPr="00513A86">
        <w:rPr>
          <w:rFonts w:ascii="GHEA Grapalat" w:hAnsi="GHEA Grapalat"/>
          <w:sz w:val="20"/>
          <w:szCs w:val="20"/>
          <w:lang w:val="es-ES"/>
        </w:rPr>
        <w:t xml:space="preserve"> </w:t>
      </w:r>
      <w:r w:rsidRPr="00513A86">
        <w:rPr>
          <w:rFonts w:ascii="GHEA Grapalat" w:hAnsi="GHEA Grapalat" w:cs="Sylfaen"/>
          <w:sz w:val="20"/>
          <w:szCs w:val="20"/>
        </w:rPr>
        <w:t>վերաբերող</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sz w:val="20"/>
          <w:szCs w:val="20"/>
          <w:lang w:val="es-ES"/>
        </w:rPr>
        <w:t xml:space="preserve"> </w:t>
      </w:r>
      <w:r w:rsidRPr="00513A86">
        <w:rPr>
          <w:rFonts w:ascii="GHEA Grapalat" w:hAnsi="GHEA Grapalat" w:cs="Sylfaen"/>
          <w:sz w:val="20"/>
          <w:szCs w:val="20"/>
        </w:rPr>
        <w:t>դրվում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ծրարի</w:t>
      </w:r>
      <w:r w:rsidRPr="00513A86">
        <w:rPr>
          <w:rFonts w:ascii="GHEA Grapalat" w:hAnsi="GHEA Grapalat"/>
          <w:sz w:val="20"/>
          <w:szCs w:val="20"/>
          <w:lang w:val="es-ES"/>
        </w:rPr>
        <w:t xml:space="preserve"> </w:t>
      </w:r>
      <w:r w:rsidRPr="00513A86">
        <w:rPr>
          <w:rFonts w:ascii="GHEA Grapalat" w:hAnsi="GHEA Grapalat" w:cs="Sylfaen"/>
          <w:sz w:val="20"/>
          <w:szCs w:val="20"/>
        </w:rPr>
        <w:t>մեջ</w:t>
      </w:r>
      <w:r w:rsidRPr="00513A86">
        <w:rPr>
          <w:rFonts w:ascii="GHEA Grapalat" w:hAnsi="GHEA Grapalat"/>
          <w:sz w:val="20"/>
          <w:szCs w:val="20"/>
          <w:lang w:val="es-ES"/>
        </w:rPr>
        <w:t xml:space="preserve">, </w:t>
      </w:r>
      <w:r w:rsidRPr="00513A86">
        <w:rPr>
          <w:rFonts w:ascii="GHEA Grapalat" w:hAnsi="GHEA Grapalat" w:cs="Sylfaen"/>
          <w:sz w:val="20"/>
          <w:szCs w:val="20"/>
        </w:rPr>
        <w:t>որը</w:t>
      </w:r>
      <w:r w:rsidRPr="00513A86">
        <w:rPr>
          <w:rFonts w:ascii="GHEA Grapalat" w:hAnsi="GHEA Grapalat"/>
          <w:sz w:val="20"/>
          <w:szCs w:val="20"/>
          <w:lang w:val="es-ES"/>
        </w:rPr>
        <w:t xml:space="preserve"> </w:t>
      </w:r>
      <w:r w:rsidRPr="00513A86">
        <w:rPr>
          <w:rFonts w:ascii="GHEA Grapalat" w:hAnsi="GHEA Grapalat" w:cs="Sylfaen"/>
          <w:sz w:val="20"/>
          <w:szCs w:val="20"/>
        </w:rPr>
        <w:t>սոսնձում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ներկայացնողը</w:t>
      </w:r>
      <w:r w:rsidRPr="00513A86">
        <w:rPr>
          <w:rFonts w:ascii="GHEA Grapalat" w:hAnsi="GHEA Grapalat"/>
          <w:sz w:val="20"/>
          <w:szCs w:val="20"/>
          <w:lang w:val="es-ES"/>
        </w:rPr>
        <w:t xml:space="preserve">: </w:t>
      </w:r>
      <w:r w:rsidRPr="00513A86">
        <w:rPr>
          <w:rFonts w:ascii="GHEA Grapalat" w:hAnsi="GHEA Grapalat" w:cs="Sylfaen"/>
          <w:sz w:val="20"/>
          <w:szCs w:val="20"/>
        </w:rPr>
        <w:t>Ծրարում</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կազմվում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բնօրինակից</w:t>
      </w:r>
      <w:r w:rsidRPr="00513A86">
        <w:rPr>
          <w:rFonts w:ascii="GHEA Grapalat" w:hAnsi="GHEA Grapalat"/>
          <w:sz w:val="20"/>
          <w:szCs w:val="20"/>
          <w:lang w:val="es-ES"/>
        </w:rPr>
        <w:t xml:space="preserve"> </w:t>
      </w:r>
      <w:r w:rsidRPr="00513A8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b/>
          <w:sz w:val="20"/>
          <w:szCs w:val="20"/>
          <w:lang w:val="es-ES"/>
        </w:rPr>
        <w:t xml:space="preserve">մեկ </w:t>
      </w:r>
      <w:r w:rsidRPr="00513A86">
        <w:rPr>
          <w:rFonts w:ascii="GHEA Grapalat" w:hAnsi="GHEA Grapalat"/>
          <w:b/>
          <w:sz w:val="20"/>
          <w:szCs w:val="20"/>
        </w:rPr>
        <w:t>օրինակ</w:t>
      </w:r>
      <w:r w:rsidRPr="00513A86">
        <w:rPr>
          <w:rFonts w:ascii="GHEA Grapalat" w:hAnsi="GHEA Grapalat"/>
          <w:sz w:val="20"/>
          <w:szCs w:val="20"/>
          <w:lang w:val="es-ES"/>
        </w:rPr>
        <w:t xml:space="preserve"> </w:t>
      </w:r>
      <w:r w:rsidRPr="00513A86">
        <w:rPr>
          <w:rFonts w:ascii="GHEA Grapalat" w:hAnsi="GHEA Grapalat" w:cs="Sylfaen"/>
          <w:sz w:val="20"/>
          <w:szCs w:val="20"/>
        </w:rPr>
        <w:t>պատճեններից</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Փաստաթղթերի</w:t>
      </w:r>
      <w:r w:rsidRPr="00513A86">
        <w:rPr>
          <w:rFonts w:ascii="GHEA Grapalat" w:hAnsi="GHEA Grapalat"/>
          <w:sz w:val="20"/>
          <w:szCs w:val="20"/>
          <w:lang w:val="es-ES"/>
        </w:rPr>
        <w:t xml:space="preserve"> </w:t>
      </w:r>
      <w:r w:rsidRPr="00513A86">
        <w:rPr>
          <w:rFonts w:ascii="GHEA Grapalat" w:hAnsi="GHEA Grapalat" w:cs="Sylfaen"/>
          <w:sz w:val="20"/>
          <w:szCs w:val="20"/>
        </w:rPr>
        <w:t>փաթեթների</w:t>
      </w:r>
      <w:r w:rsidRPr="00513A86">
        <w:rPr>
          <w:rFonts w:ascii="GHEA Grapalat" w:hAnsi="GHEA Grapalat"/>
          <w:sz w:val="20"/>
          <w:szCs w:val="20"/>
          <w:lang w:val="es-ES"/>
        </w:rPr>
        <w:t xml:space="preserve"> </w:t>
      </w:r>
      <w:r w:rsidRPr="00513A86">
        <w:rPr>
          <w:rFonts w:ascii="GHEA Grapalat" w:hAnsi="GHEA Grapalat" w:cs="Sylfaen"/>
          <w:sz w:val="20"/>
          <w:szCs w:val="20"/>
        </w:rPr>
        <w:t>վրա</w:t>
      </w:r>
      <w:r w:rsidRPr="00513A86">
        <w:rPr>
          <w:rFonts w:ascii="GHEA Grapalat" w:hAnsi="GHEA Grapalat"/>
          <w:sz w:val="20"/>
          <w:szCs w:val="20"/>
          <w:lang w:val="es-ES"/>
        </w:rPr>
        <w:t xml:space="preserve"> </w:t>
      </w:r>
      <w:r w:rsidRPr="00513A86">
        <w:rPr>
          <w:rFonts w:ascii="GHEA Grapalat" w:hAnsi="GHEA Grapalat" w:cs="Sylfaen"/>
          <w:sz w:val="20"/>
          <w:szCs w:val="20"/>
        </w:rPr>
        <w:t>համապատասխանաբար</w:t>
      </w:r>
      <w:r w:rsidRPr="00513A86">
        <w:rPr>
          <w:rFonts w:ascii="GHEA Grapalat" w:hAnsi="GHEA Grapalat"/>
          <w:sz w:val="20"/>
          <w:szCs w:val="20"/>
          <w:lang w:val="es-ES"/>
        </w:rPr>
        <w:t xml:space="preserve"> </w:t>
      </w:r>
      <w:r w:rsidRPr="00513A86">
        <w:rPr>
          <w:rFonts w:ascii="GHEA Grapalat" w:hAnsi="GHEA Grapalat" w:cs="Sylfaen"/>
          <w:sz w:val="20"/>
          <w:szCs w:val="20"/>
        </w:rPr>
        <w:t>գրվում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w:t>
      </w:r>
      <w:r w:rsidRPr="00513A86">
        <w:rPr>
          <w:rFonts w:ascii="GHEA Grapalat" w:hAnsi="GHEA Grapalat"/>
          <w:sz w:val="20"/>
          <w:szCs w:val="20"/>
          <w:lang w:val="es-ES"/>
        </w:rPr>
        <w:t xml:space="preserve">»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cs="Sylfaen"/>
          <w:sz w:val="20"/>
          <w:szCs w:val="20"/>
        </w:rPr>
        <w:t>պատճեն</w:t>
      </w:r>
      <w:r w:rsidRPr="00513A86">
        <w:rPr>
          <w:rFonts w:ascii="GHEA Grapalat" w:hAnsi="GHEA Grapalat"/>
          <w:sz w:val="20"/>
          <w:szCs w:val="20"/>
          <w:lang w:val="es-ES"/>
        </w:rPr>
        <w:t xml:space="preserve">» </w:t>
      </w:r>
      <w:r w:rsidRPr="00513A86">
        <w:rPr>
          <w:rFonts w:ascii="GHEA Grapalat" w:hAnsi="GHEA Grapalat" w:cs="Sylfaen"/>
          <w:sz w:val="20"/>
          <w:szCs w:val="20"/>
        </w:rPr>
        <w:t>բառերը</w:t>
      </w:r>
      <w:r w:rsidRPr="00513A86">
        <w:rPr>
          <w:rFonts w:ascii="GHEA Grapalat" w:hAnsi="GHEA Grapalat"/>
          <w:sz w:val="20"/>
          <w:szCs w:val="20"/>
          <w:lang w:val="es-ES"/>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ներառվող</w:t>
      </w:r>
      <w:r w:rsidRPr="00513A86">
        <w:rPr>
          <w:rFonts w:ascii="GHEA Grapalat" w:hAnsi="GHEA Grapalat" w:cs="Sylfaen"/>
          <w:sz w:val="20"/>
          <w:lang w:val="af-ZA"/>
        </w:rPr>
        <w:t xml:space="preserve"> </w:t>
      </w:r>
      <w:r w:rsidRPr="00513A86">
        <w:rPr>
          <w:rFonts w:ascii="GHEA Grapalat" w:hAnsi="GHEA Grapalat" w:cs="Sylfaen"/>
          <w:sz w:val="20"/>
        </w:rPr>
        <w:t>բնօրինակ</w:t>
      </w:r>
      <w:r w:rsidRPr="00513A86">
        <w:rPr>
          <w:rFonts w:ascii="GHEA Grapalat" w:hAnsi="GHEA Grapalat" w:cs="Sylfaen"/>
          <w:sz w:val="20"/>
          <w:lang w:val="af-ZA"/>
        </w:rPr>
        <w:t xml:space="preserve"> </w:t>
      </w:r>
      <w:r w:rsidRPr="00513A86">
        <w:rPr>
          <w:rFonts w:ascii="GHEA Grapalat" w:hAnsi="GHEA Grapalat" w:cs="Sylfaen"/>
          <w:sz w:val="20"/>
        </w:rPr>
        <w:t>փաստաթղթերի</w:t>
      </w:r>
      <w:r w:rsidRPr="00513A86">
        <w:rPr>
          <w:rFonts w:ascii="GHEA Grapalat" w:hAnsi="GHEA Grapalat" w:cs="Sylfaen"/>
          <w:sz w:val="20"/>
          <w:lang w:val="af-ZA"/>
        </w:rPr>
        <w:t xml:space="preserve"> </w:t>
      </w:r>
      <w:r w:rsidRPr="00513A86">
        <w:rPr>
          <w:rFonts w:ascii="GHEA Grapalat" w:hAnsi="GHEA Grapalat" w:cs="Sylfaen"/>
          <w:sz w:val="20"/>
        </w:rPr>
        <w:t>փոխարեն</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դրանց</w:t>
      </w:r>
      <w:r w:rsidRPr="00513A86">
        <w:rPr>
          <w:rFonts w:ascii="GHEA Grapalat" w:hAnsi="GHEA Grapalat" w:cs="Sylfaen"/>
          <w:sz w:val="20"/>
          <w:lang w:val="af-ZA"/>
        </w:rPr>
        <w:t xml:space="preserve"> </w:t>
      </w:r>
      <w:r w:rsidRPr="00513A86">
        <w:rPr>
          <w:rFonts w:ascii="GHEA Grapalat" w:hAnsi="GHEA Grapalat" w:cs="Sylfaen"/>
          <w:sz w:val="20"/>
        </w:rPr>
        <w:t>նոտարական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վավերացված</w:t>
      </w:r>
      <w:r w:rsidRPr="00513A86">
        <w:rPr>
          <w:rFonts w:ascii="GHEA Grapalat" w:hAnsi="GHEA Grapalat" w:cs="Sylfaen"/>
          <w:sz w:val="20"/>
          <w:lang w:val="af-ZA"/>
        </w:rPr>
        <w:t xml:space="preserve"> </w:t>
      </w:r>
      <w:r w:rsidRPr="00513A86">
        <w:rPr>
          <w:rFonts w:ascii="GHEA Grapalat" w:hAnsi="GHEA Grapalat" w:cs="Sylfaen"/>
          <w:sz w:val="20"/>
        </w:rPr>
        <w:t>օրինակները։</w:t>
      </w:r>
    </w:p>
    <w:p w:rsidR="00B10987" w:rsidRPr="00513A86" w:rsidRDefault="00B10987" w:rsidP="00B10987">
      <w:pPr>
        <w:ind w:firstLine="720"/>
        <w:jc w:val="both"/>
        <w:rPr>
          <w:rFonts w:ascii="GHEA Grapalat" w:hAnsi="GHEA Grapalat"/>
          <w:sz w:val="20"/>
          <w:szCs w:val="20"/>
          <w:lang w:val="af-ZA"/>
        </w:rPr>
      </w:pPr>
      <w:r w:rsidRPr="00513A86">
        <w:rPr>
          <w:rFonts w:ascii="GHEA Grapalat" w:hAnsi="GHEA Grapalat" w:cs="Sylfaen"/>
          <w:sz w:val="20"/>
          <w:szCs w:val="20"/>
        </w:rPr>
        <w:t>Ծրարը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cs="Sylfaen"/>
          <w:sz w:val="20"/>
          <w:szCs w:val="20"/>
        </w:rPr>
        <w:t>հրավերով</w:t>
      </w:r>
      <w:r w:rsidRPr="00513A86">
        <w:rPr>
          <w:rFonts w:ascii="GHEA Grapalat" w:hAnsi="GHEA Grapalat"/>
          <w:sz w:val="20"/>
          <w:szCs w:val="20"/>
          <w:lang w:val="af-ZA"/>
        </w:rPr>
        <w:t xml:space="preserve"> </w:t>
      </w:r>
      <w:r w:rsidRPr="00513A86">
        <w:rPr>
          <w:rFonts w:ascii="GHEA Grapalat" w:hAnsi="GHEA Grapalat" w:cs="Sylfaen"/>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կազմած</w:t>
      </w:r>
      <w:r w:rsidRPr="00513A86">
        <w:rPr>
          <w:rFonts w:ascii="GHEA Grapalat" w:hAnsi="GHEA Grapalat"/>
          <w:sz w:val="20"/>
          <w:szCs w:val="20"/>
          <w:lang w:val="af-ZA"/>
        </w:rPr>
        <w:t xml:space="preserve"> </w:t>
      </w:r>
      <w:r w:rsidRPr="00513A86">
        <w:rPr>
          <w:rFonts w:ascii="GHEA Grapalat" w:hAnsi="GHEA Grapalat" w:cs="Sylfaen"/>
          <w:sz w:val="20"/>
          <w:szCs w:val="20"/>
        </w:rPr>
        <w:t>փաստաթղթերն</w:t>
      </w:r>
      <w:r w:rsidRPr="00513A86">
        <w:rPr>
          <w:rFonts w:ascii="GHEA Grapalat" w:hAnsi="GHEA Grapalat"/>
          <w:sz w:val="20"/>
          <w:szCs w:val="20"/>
          <w:lang w:val="af-ZA"/>
        </w:rPr>
        <w:t xml:space="preserve"> </w:t>
      </w:r>
      <w:r w:rsidRPr="00513A86">
        <w:rPr>
          <w:rFonts w:ascii="GHEA Grapalat" w:hAnsi="GHEA Grapalat" w:cs="Sylfaen"/>
          <w:sz w:val="20"/>
          <w:szCs w:val="20"/>
        </w:rPr>
        <w:t>ստորագրում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դրանք</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ներկայացնող</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լիազորված</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այսուհետ</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w:t>
      </w:r>
      <w:r w:rsidRPr="00513A86">
        <w:rPr>
          <w:rFonts w:ascii="GHEA Grapalat" w:hAnsi="GHEA Grapalat"/>
          <w:sz w:val="20"/>
          <w:szCs w:val="20"/>
          <w:lang w:val="af-ZA"/>
        </w:rPr>
        <w:t xml:space="preserve">): </w:t>
      </w:r>
      <w:r w:rsidRPr="00513A86">
        <w:rPr>
          <w:rFonts w:ascii="GHEA Grapalat" w:hAnsi="GHEA Grapalat" w:cs="Sylfaen"/>
          <w:sz w:val="20"/>
          <w:szCs w:val="20"/>
        </w:rPr>
        <w:t>Եթե</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գործակալը</w:t>
      </w:r>
      <w:r w:rsidRPr="00513A86">
        <w:rPr>
          <w:rFonts w:ascii="GHEA Grapalat" w:hAnsi="GHEA Grapalat"/>
          <w:sz w:val="20"/>
          <w:szCs w:val="20"/>
          <w:lang w:val="af-ZA"/>
        </w:rPr>
        <w:t xml:space="preserve">, </w:t>
      </w:r>
      <w:r w:rsidRPr="00513A86">
        <w:rPr>
          <w:rFonts w:ascii="GHEA Grapalat" w:hAnsi="GHEA Grapalat" w:cs="Sylfaen"/>
          <w:sz w:val="20"/>
          <w:szCs w:val="20"/>
        </w:rPr>
        <w:t>ապա</w:t>
      </w:r>
      <w:r w:rsidRPr="00513A86">
        <w:rPr>
          <w:rFonts w:ascii="GHEA Grapalat" w:hAnsi="GHEA Grapalat"/>
          <w:sz w:val="20"/>
          <w:szCs w:val="20"/>
          <w:lang w:val="af-ZA"/>
        </w:rPr>
        <w:t xml:space="preserve"> </w:t>
      </w:r>
      <w:r w:rsidRPr="00513A86">
        <w:rPr>
          <w:rFonts w:ascii="GHEA Grapalat" w:hAnsi="GHEA Grapalat" w:cs="Sylfaen"/>
          <w:sz w:val="20"/>
          <w:szCs w:val="20"/>
        </w:rPr>
        <w:t>հայտով</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այդ</w:t>
      </w:r>
      <w:r w:rsidRPr="00513A86">
        <w:rPr>
          <w:rFonts w:ascii="GHEA Grapalat" w:hAnsi="GHEA Grapalat"/>
          <w:sz w:val="20"/>
          <w:szCs w:val="20"/>
          <w:lang w:val="af-ZA"/>
        </w:rPr>
        <w:t xml:space="preserve"> </w:t>
      </w:r>
      <w:r w:rsidRPr="00513A86">
        <w:rPr>
          <w:rFonts w:ascii="GHEA Grapalat" w:hAnsi="GHEA Grapalat" w:cs="Sylfaen"/>
          <w:sz w:val="20"/>
          <w:szCs w:val="20"/>
        </w:rPr>
        <w:t>լիազորությունը</w:t>
      </w:r>
      <w:r w:rsidRPr="00513A86">
        <w:rPr>
          <w:rFonts w:ascii="GHEA Grapalat" w:hAnsi="GHEA Grapalat"/>
          <w:sz w:val="20"/>
          <w:szCs w:val="20"/>
          <w:lang w:val="af-ZA"/>
        </w:rPr>
        <w:t xml:space="preserve"> </w:t>
      </w:r>
      <w:r w:rsidRPr="00513A86">
        <w:rPr>
          <w:rFonts w:ascii="GHEA Grapalat" w:hAnsi="GHEA Grapalat" w:cs="Sylfaen"/>
          <w:sz w:val="20"/>
          <w:szCs w:val="20"/>
        </w:rPr>
        <w:t>վերապահված</w:t>
      </w:r>
      <w:r w:rsidRPr="00513A86">
        <w:rPr>
          <w:rFonts w:ascii="GHEA Grapalat" w:hAnsi="GHEA Grapalat"/>
          <w:sz w:val="20"/>
          <w:szCs w:val="20"/>
          <w:lang w:val="af-ZA"/>
        </w:rPr>
        <w:t xml:space="preserve"> </w:t>
      </w:r>
      <w:r w:rsidRPr="00513A86">
        <w:rPr>
          <w:rFonts w:ascii="GHEA Grapalat" w:hAnsi="GHEA Grapalat" w:cs="Sylfaen"/>
          <w:sz w:val="20"/>
          <w:szCs w:val="20"/>
        </w:rPr>
        <w:t>լինելու</w:t>
      </w:r>
      <w:r w:rsidRPr="00513A86">
        <w:rPr>
          <w:rFonts w:ascii="GHEA Grapalat" w:hAnsi="GHEA Grapalat"/>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փաստաթուղթ</w:t>
      </w:r>
      <w:r w:rsidRPr="00513A86">
        <w:rPr>
          <w:rFonts w:ascii="GHEA Grapalat" w:hAnsi="GHEA Grapalat" w:cs="Sylfaen"/>
          <w:sz w:val="20"/>
          <w:szCs w:val="20"/>
          <w:lang w:val="af-ZA"/>
        </w:rPr>
        <w:t>:</w:t>
      </w:r>
    </w:p>
    <w:p w:rsidR="00B10987" w:rsidRPr="00513A86" w:rsidRDefault="00B10987" w:rsidP="00B10987">
      <w:pPr>
        <w:ind w:firstLine="720"/>
        <w:jc w:val="both"/>
        <w:rPr>
          <w:rFonts w:ascii="GHEA Grapalat" w:hAnsi="GHEA Grapalat"/>
          <w:sz w:val="20"/>
          <w:szCs w:val="20"/>
          <w:lang w:val="af-ZA"/>
        </w:rPr>
      </w:pPr>
      <w:r w:rsidRPr="00513A86">
        <w:rPr>
          <w:rFonts w:ascii="GHEA Grapalat" w:hAnsi="GHEA Grapalat"/>
          <w:sz w:val="20"/>
          <w:szCs w:val="20"/>
          <w:lang w:val="af-ZA"/>
        </w:rPr>
        <w:t xml:space="preserve">4.2 </w:t>
      </w:r>
      <w:r w:rsidRPr="00513A86">
        <w:rPr>
          <w:rFonts w:ascii="GHEA Grapalat" w:hAnsi="GHEA Grapalat" w:cs="Sylfaen"/>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հրահանգի</w:t>
      </w:r>
      <w:r w:rsidRPr="00513A86">
        <w:rPr>
          <w:rFonts w:ascii="GHEA Grapalat" w:hAnsi="GHEA Grapalat"/>
          <w:sz w:val="20"/>
          <w:szCs w:val="20"/>
          <w:lang w:val="af-ZA"/>
        </w:rPr>
        <w:t xml:space="preserve"> 4.1-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կետում</w:t>
      </w:r>
      <w:r w:rsidRPr="00513A86">
        <w:rPr>
          <w:rFonts w:ascii="GHEA Grapalat" w:hAnsi="GHEA Grapalat"/>
          <w:sz w:val="20"/>
          <w:szCs w:val="20"/>
          <w:lang w:val="af-ZA"/>
        </w:rPr>
        <w:t xml:space="preserve"> </w:t>
      </w:r>
      <w:r w:rsidRPr="00513A86">
        <w:rPr>
          <w:rFonts w:ascii="GHEA Grapalat" w:hAnsi="GHEA Grapalat" w:cs="Sylfaen"/>
          <w:sz w:val="20"/>
          <w:szCs w:val="20"/>
        </w:rPr>
        <w:t>նշված</w:t>
      </w:r>
      <w:r w:rsidRPr="00513A86">
        <w:rPr>
          <w:rFonts w:ascii="GHEA Grapalat" w:hAnsi="GHEA Grapalat"/>
          <w:sz w:val="20"/>
          <w:szCs w:val="20"/>
          <w:lang w:val="af-ZA"/>
        </w:rPr>
        <w:t xml:space="preserve"> </w:t>
      </w:r>
      <w:r w:rsidRPr="00513A86">
        <w:rPr>
          <w:rFonts w:ascii="GHEA Grapalat" w:hAnsi="GHEA Grapalat" w:cs="Sylfaen"/>
          <w:sz w:val="20"/>
          <w:szCs w:val="20"/>
        </w:rPr>
        <w:t>ծրարի</w:t>
      </w:r>
      <w:r w:rsidRPr="00513A86">
        <w:rPr>
          <w:rFonts w:ascii="GHEA Grapalat" w:hAnsi="GHEA Grapalat"/>
          <w:sz w:val="20"/>
          <w:szCs w:val="20"/>
          <w:lang w:val="af-ZA"/>
        </w:rPr>
        <w:t xml:space="preserve"> </w:t>
      </w:r>
      <w:r w:rsidRPr="00513A86">
        <w:rPr>
          <w:rFonts w:ascii="GHEA Grapalat" w:hAnsi="GHEA Grapalat" w:cs="Sylfaen"/>
          <w:sz w:val="20"/>
          <w:szCs w:val="20"/>
        </w:rPr>
        <w:t>վրա</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կազմելու</w:t>
      </w:r>
      <w:r w:rsidRPr="00513A86">
        <w:rPr>
          <w:rFonts w:ascii="GHEA Grapalat" w:hAnsi="GHEA Grapalat"/>
          <w:sz w:val="20"/>
          <w:szCs w:val="20"/>
          <w:lang w:val="af-ZA"/>
        </w:rPr>
        <w:t xml:space="preserve"> </w:t>
      </w:r>
      <w:r w:rsidRPr="00513A86">
        <w:rPr>
          <w:rFonts w:ascii="GHEA Grapalat" w:hAnsi="GHEA Grapalat" w:cs="Sylfaen"/>
          <w:sz w:val="20"/>
          <w:szCs w:val="20"/>
        </w:rPr>
        <w:t>լեզվով</w:t>
      </w:r>
      <w:r w:rsidRPr="00513A86">
        <w:rPr>
          <w:rFonts w:ascii="GHEA Grapalat" w:hAnsi="GHEA Grapalat"/>
          <w:sz w:val="20"/>
          <w:szCs w:val="20"/>
          <w:lang w:val="af-ZA"/>
        </w:rPr>
        <w:t xml:space="preserve"> </w:t>
      </w:r>
      <w:r w:rsidRPr="00513A86">
        <w:rPr>
          <w:rFonts w:ascii="GHEA Grapalat" w:hAnsi="GHEA Grapalat" w:cs="Sylfaen"/>
          <w:sz w:val="20"/>
          <w:szCs w:val="20"/>
        </w:rPr>
        <w:t>նշվում</w:t>
      </w:r>
      <w:r w:rsidRPr="00513A86">
        <w:rPr>
          <w:rFonts w:ascii="GHEA Grapalat" w:hAnsi="GHEA Grapalat"/>
          <w:sz w:val="20"/>
          <w:szCs w:val="20"/>
          <w:lang w:val="af-ZA"/>
        </w:rPr>
        <w:t xml:space="preserve"> </w:t>
      </w:r>
      <w:r w:rsidRPr="00513A86">
        <w:rPr>
          <w:rFonts w:ascii="GHEA Grapalat" w:hAnsi="GHEA Grapalat" w:cs="Sylfaen"/>
          <w:sz w:val="20"/>
          <w:szCs w:val="20"/>
        </w:rPr>
        <w:t>են</w:t>
      </w:r>
      <w:r w:rsidRPr="00513A86">
        <w:rPr>
          <w:rFonts w:ascii="GHEA Grapalat" w:hAnsi="GHEA Grapalat"/>
          <w:sz w:val="20"/>
          <w:szCs w:val="20"/>
          <w:lang w:val="af-ZA"/>
        </w:rPr>
        <w:t xml:space="preserve">` </w:t>
      </w:r>
    </w:p>
    <w:p w:rsidR="00B10987" w:rsidRPr="00513A86" w:rsidRDefault="00B10987" w:rsidP="00B10987">
      <w:pPr>
        <w:ind w:firstLine="720"/>
        <w:rPr>
          <w:rFonts w:ascii="GHEA Grapalat" w:hAnsi="GHEA Grapalat"/>
          <w:sz w:val="20"/>
          <w:szCs w:val="20"/>
          <w:lang w:val="af-ZA"/>
        </w:rPr>
      </w:pPr>
      <w:r w:rsidRPr="00513A86">
        <w:rPr>
          <w:rFonts w:ascii="GHEA Grapalat" w:hAnsi="GHEA Grapalat"/>
          <w:sz w:val="20"/>
          <w:szCs w:val="20"/>
          <w:lang w:val="af-ZA"/>
        </w:rPr>
        <w:t xml:space="preserve">1) </w:t>
      </w:r>
      <w:r w:rsidRPr="00513A86">
        <w:rPr>
          <w:rFonts w:ascii="GHEA Grapalat" w:hAnsi="GHEA Grapalat"/>
          <w:sz w:val="20"/>
          <w:szCs w:val="20"/>
        </w:rPr>
        <w:t>պ</w:t>
      </w:r>
      <w:r w:rsidRPr="00513A86">
        <w:rPr>
          <w:rFonts w:ascii="GHEA Grapalat" w:hAnsi="GHEA Grapalat" w:cs="Sylfaen"/>
          <w:sz w:val="20"/>
          <w:szCs w:val="20"/>
        </w:rPr>
        <w:t>ատվիրատուի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հայտի</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ներկայացման</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հասցեն</w:t>
      </w:r>
      <w:r w:rsidRPr="00513A86">
        <w:rPr>
          <w:rFonts w:ascii="GHEA Grapalat" w:hAnsi="GHEA Grapalat"/>
          <w:sz w:val="20"/>
          <w:szCs w:val="20"/>
          <w:lang w:val="af-ZA"/>
        </w:rPr>
        <w:t>).</w:t>
      </w:r>
    </w:p>
    <w:p w:rsidR="00B10987" w:rsidRPr="00513A86" w:rsidRDefault="00B10987" w:rsidP="00B10987">
      <w:pPr>
        <w:ind w:firstLine="720"/>
        <w:rPr>
          <w:rFonts w:ascii="GHEA Grapalat" w:hAnsi="GHEA Grapalat"/>
          <w:sz w:val="20"/>
          <w:szCs w:val="20"/>
          <w:lang w:val="af-ZA"/>
        </w:rPr>
      </w:pPr>
      <w:r w:rsidRPr="00513A86">
        <w:rPr>
          <w:rFonts w:ascii="GHEA Grapalat" w:hAnsi="GHEA Grapalat"/>
          <w:sz w:val="20"/>
          <w:szCs w:val="20"/>
          <w:lang w:val="af-ZA"/>
        </w:rPr>
        <w:t xml:space="preserve">2) </w:t>
      </w:r>
      <w:r w:rsidRPr="00513A86">
        <w:rPr>
          <w:rFonts w:ascii="GHEA Grapalat" w:hAnsi="GHEA Grapalat"/>
          <w:sz w:val="20"/>
          <w:szCs w:val="20"/>
        </w:rPr>
        <w:t>գնանշման</w:t>
      </w:r>
      <w:r w:rsidRPr="00513A86">
        <w:rPr>
          <w:rFonts w:ascii="GHEA Grapalat" w:hAnsi="GHEA Grapalat"/>
          <w:sz w:val="20"/>
          <w:szCs w:val="20"/>
          <w:lang w:val="af-ZA"/>
        </w:rPr>
        <w:t xml:space="preserve"> </w:t>
      </w:r>
      <w:r w:rsidRPr="00513A86">
        <w:rPr>
          <w:rFonts w:ascii="GHEA Grapalat" w:hAnsi="GHEA Grapalat"/>
          <w:sz w:val="20"/>
          <w:szCs w:val="20"/>
        </w:rPr>
        <w:t>հարցման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ծածկագիրը</w:t>
      </w:r>
      <w:r w:rsidRPr="00513A86">
        <w:rPr>
          <w:rFonts w:ascii="GHEA Grapalat" w:hAnsi="GHEA Grapalat"/>
          <w:sz w:val="20"/>
          <w:szCs w:val="20"/>
          <w:lang w:val="af-ZA"/>
        </w:rPr>
        <w:t>.</w:t>
      </w:r>
    </w:p>
    <w:p w:rsidR="00B10987" w:rsidRPr="00513A86" w:rsidRDefault="00B10987" w:rsidP="00B10987">
      <w:pPr>
        <w:ind w:firstLine="720"/>
        <w:rPr>
          <w:rFonts w:ascii="GHEA Grapalat" w:hAnsi="GHEA Grapalat"/>
          <w:sz w:val="20"/>
          <w:szCs w:val="20"/>
          <w:lang w:val="af-ZA"/>
        </w:rPr>
      </w:pPr>
      <w:r w:rsidRPr="00513A86">
        <w:rPr>
          <w:rFonts w:ascii="GHEA Grapalat" w:hAnsi="GHEA Grapalat"/>
          <w:sz w:val="20"/>
          <w:szCs w:val="20"/>
          <w:lang w:val="af-ZA"/>
        </w:rPr>
        <w:t>3) «</w:t>
      </w:r>
      <w:r w:rsidRPr="00513A86">
        <w:rPr>
          <w:rFonts w:ascii="GHEA Grapalat" w:hAnsi="GHEA Grapalat" w:cs="Sylfaen"/>
          <w:sz w:val="20"/>
          <w:szCs w:val="20"/>
        </w:rPr>
        <w:t>չբացել</w:t>
      </w:r>
      <w:r w:rsidRPr="00513A86">
        <w:rPr>
          <w:rFonts w:ascii="GHEA Grapalat" w:hAnsi="GHEA Grapalat"/>
          <w:sz w:val="20"/>
          <w:szCs w:val="20"/>
          <w:lang w:val="af-ZA"/>
        </w:rPr>
        <w:t xml:space="preserve"> </w:t>
      </w:r>
      <w:r w:rsidRPr="00513A86">
        <w:rPr>
          <w:rFonts w:ascii="GHEA Grapalat" w:hAnsi="GHEA Grapalat" w:cs="Sylfaen"/>
          <w:sz w:val="20"/>
          <w:szCs w:val="20"/>
        </w:rPr>
        <w:t>մինչև</w:t>
      </w:r>
      <w:r w:rsidRPr="00513A86">
        <w:rPr>
          <w:rFonts w:ascii="GHEA Grapalat" w:hAnsi="GHEA Grapalat"/>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sz w:val="20"/>
          <w:szCs w:val="20"/>
          <w:lang w:val="af-ZA"/>
        </w:rPr>
        <w:t xml:space="preserve"> </w:t>
      </w:r>
      <w:r w:rsidRPr="00513A86">
        <w:rPr>
          <w:rFonts w:ascii="GHEA Grapalat" w:hAnsi="GHEA Grapalat" w:cs="Sylfaen"/>
          <w:sz w:val="20"/>
          <w:szCs w:val="20"/>
        </w:rPr>
        <w:t>բացման</w:t>
      </w:r>
      <w:r w:rsidRPr="00513A86">
        <w:rPr>
          <w:rFonts w:ascii="GHEA Grapalat" w:hAnsi="GHEA Grapalat"/>
          <w:sz w:val="20"/>
          <w:szCs w:val="20"/>
          <w:lang w:val="af-ZA"/>
        </w:rPr>
        <w:t xml:space="preserve"> </w:t>
      </w:r>
      <w:r w:rsidRPr="00513A86">
        <w:rPr>
          <w:rFonts w:ascii="GHEA Grapalat" w:hAnsi="GHEA Grapalat" w:cs="Sylfaen"/>
          <w:sz w:val="20"/>
          <w:szCs w:val="20"/>
        </w:rPr>
        <w:t>նիստը</w:t>
      </w:r>
      <w:r w:rsidRPr="00513A86">
        <w:rPr>
          <w:rFonts w:ascii="GHEA Grapalat" w:hAnsi="GHEA Grapalat"/>
          <w:sz w:val="20"/>
          <w:szCs w:val="20"/>
          <w:lang w:val="af-ZA"/>
        </w:rPr>
        <w:t xml:space="preserve">» </w:t>
      </w:r>
      <w:r w:rsidRPr="00513A86">
        <w:rPr>
          <w:rFonts w:ascii="GHEA Grapalat" w:hAnsi="GHEA Grapalat" w:cs="Sylfaen"/>
          <w:sz w:val="20"/>
          <w:szCs w:val="20"/>
        </w:rPr>
        <w:t>բառերը</w:t>
      </w:r>
      <w:r w:rsidRPr="00513A86">
        <w:rPr>
          <w:rFonts w:ascii="GHEA Grapalat" w:hAnsi="GHEA Grapalat"/>
          <w:sz w:val="20"/>
          <w:szCs w:val="20"/>
          <w:lang w:val="af-ZA"/>
        </w:rPr>
        <w:t>.</w:t>
      </w:r>
    </w:p>
    <w:p w:rsidR="00B10987" w:rsidRPr="00513A86" w:rsidRDefault="00B10987" w:rsidP="00B10987">
      <w:pPr>
        <w:ind w:firstLine="720"/>
        <w:rPr>
          <w:rFonts w:ascii="GHEA Grapalat" w:hAnsi="GHEA Grapalat"/>
          <w:sz w:val="20"/>
          <w:szCs w:val="20"/>
          <w:lang w:val="af-ZA"/>
        </w:rPr>
      </w:pPr>
      <w:r w:rsidRPr="00513A86">
        <w:rPr>
          <w:rFonts w:ascii="GHEA Grapalat" w:hAnsi="GHEA Grapalat"/>
          <w:sz w:val="20"/>
          <w:szCs w:val="20"/>
          <w:lang w:val="af-ZA"/>
        </w:rPr>
        <w:t xml:space="preserve">4)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անունը</w:t>
      </w:r>
      <w:r w:rsidRPr="00513A86">
        <w:rPr>
          <w:rFonts w:ascii="GHEA Grapalat" w:hAnsi="GHEA Grapalat"/>
          <w:sz w:val="20"/>
          <w:szCs w:val="20"/>
          <w:lang w:val="af-ZA"/>
        </w:rPr>
        <w:t xml:space="preserve">), </w:t>
      </w:r>
      <w:r w:rsidRPr="00513A86">
        <w:rPr>
          <w:rFonts w:ascii="GHEA Grapalat" w:hAnsi="GHEA Grapalat" w:cs="Sylfaen"/>
          <w:sz w:val="20"/>
          <w:szCs w:val="20"/>
        </w:rPr>
        <w:t>գտնվելու</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հեռախոսահամարը</w:t>
      </w:r>
      <w:r w:rsidRPr="00513A86">
        <w:rPr>
          <w:rFonts w:ascii="GHEA Grapalat" w:hAnsi="GHEA Grapalat"/>
          <w:sz w:val="20"/>
          <w:szCs w:val="20"/>
          <w:lang w:val="af-ZA"/>
        </w:rPr>
        <w:t>:</w:t>
      </w:r>
    </w:p>
    <w:p w:rsidR="00B10987" w:rsidRPr="00513A86" w:rsidRDefault="00B10987" w:rsidP="00B10987">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4.3 </w:t>
      </w:r>
      <w:r w:rsidRPr="00513A86">
        <w:rPr>
          <w:rFonts w:ascii="GHEA Grapalat" w:hAnsi="GHEA Grapalat" w:cs="Sylfaen"/>
          <w:sz w:val="20"/>
          <w:szCs w:val="20"/>
        </w:rPr>
        <w:t>Սույն</w:t>
      </w:r>
      <w:r w:rsidRPr="00513A86">
        <w:rPr>
          <w:rFonts w:ascii="GHEA Grapalat" w:hAnsi="GHEA Grapalat" w:cs="Sylfaen"/>
          <w:sz w:val="20"/>
          <w:szCs w:val="20"/>
          <w:lang w:val="af-ZA"/>
        </w:rPr>
        <w:t xml:space="preserve"> </w:t>
      </w:r>
      <w:r w:rsidRPr="00513A86">
        <w:rPr>
          <w:rFonts w:ascii="GHEA Grapalat" w:hAnsi="GHEA Grapalat" w:cs="Sylfaen"/>
          <w:sz w:val="20"/>
          <w:szCs w:val="20"/>
        </w:rPr>
        <w:t>հրահանգի</w:t>
      </w:r>
      <w:r w:rsidRPr="00513A86">
        <w:rPr>
          <w:rFonts w:ascii="GHEA Grapalat" w:hAnsi="GHEA Grapalat" w:cs="Sylfaen"/>
          <w:sz w:val="20"/>
          <w:szCs w:val="20"/>
          <w:lang w:val="af-ZA"/>
        </w:rPr>
        <w:t xml:space="preserve"> 4.1 </w:t>
      </w:r>
      <w:r w:rsidRPr="00513A86">
        <w:rPr>
          <w:rFonts w:ascii="GHEA Grapalat" w:hAnsi="GHEA Grapalat" w:cs="Sylfaen"/>
          <w:sz w:val="20"/>
          <w:szCs w:val="20"/>
        </w:rPr>
        <w:t>և</w:t>
      </w:r>
      <w:r w:rsidRPr="00513A86">
        <w:rPr>
          <w:rFonts w:ascii="GHEA Grapalat" w:hAnsi="GHEA Grapalat" w:cs="Sylfaen"/>
          <w:sz w:val="20"/>
          <w:szCs w:val="20"/>
          <w:lang w:val="af-ZA"/>
        </w:rPr>
        <w:t xml:space="preserve"> 4.2 </w:t>
      </w:r>
      <w:r w:rsidRPr="00513A86">
        <w:rPr>
          <w:rFonts w:ascii="GHEA Grapalat" w:hAnsi="GHEA Grapalat" w:cs="Sylfaen"/>
          <w:sz w:val="20"/>
          <w:szCs w:val="20"/>
        </w:rPr>
        <w:t>կետերի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պահանջներին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նիստում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մերժում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նույնությամբ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վերադարձնում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ներկայացնողին</w:t>
      </w:r>
      <w:r w:rsidRPr="00513A86">
        <w:rPr>
          <w:rFonts w:ascii="GHEA Grapalat" w:hAnsi="GHEA Grapalat" w:cs="Sylfaen"/>
          <w:sz w:val="20"/>
          <w:szCs w:val="20"/>
          <w:lang w:val="af-ZA"/>
        </w:rPr>
        <w:t>:</w:t>
      </w: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Pr="00513A86" w:rsidRDefault="00B10987" w:rsidP="00B10987">
      <w:pPr>
        <w:pStyle w:val="norm"/>
        <w:spacing w:line="240" w:lineRule="auto"/>
        <w:ind w:firstLine="284"/>
        <w:jc w:val="right"/>
        <w:rPr>
          <w:rFonts w:ascii="GHEA Grapalat" w:hAnsi="GHEA Grapalat" w:cs="Sylfaen"/>
          <w:sz w:val="20"/>
          <w:lang w:val="es-ES"/>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Default="00B10987" w:rsidP="00B10987">
      <w:pPr>
        <w:pStyle w:val="norm"/>
        <w:spacing w:line="240" w:lineRule="auto"/>
        <w:ind w:firstLine="0"/>
        <w:rPr>
          <w:rFonts w:ascii="GHEA Grapalat" w:hAnsi="GHEA Grapalat" w:cs="Sylfaen"/>
          <w:sz w:val="20"/>
          <w:lang w:val="af-ZA"/>
        </w:rPr>
      </w:pPr>
    </w:p>
    <w:p w:rsidR="00B10987" w:rsidRPr="00513A86" w:rsidRDefault="00B10987" w:rsidP="00B10987">
      <w:pPr>
        <w:pStyle w:val="norm"/>
        <w:spacing w:line="240" w:lineRule="auto"/>
        <w:ind w:firstLine="0"/>
        <w:rPr>
          <w:rFonts w:ascii="GHEA Grapalat" w:hAnsi="GHEA Grapalat" w:cs="Sylfaen"/>
          <w:sz w:val="20"/>
          <w:lang w:val="af-ZA"/>
        </w:rPr>
      </w:pPr>
    </w:p>
    <w:p w:rsidR="00B10987" w:rsidRPr="00513A86" w:rsidRDefault="00B10987" w:rsidP="00B10987">
      <w:pPr>
        <w:pStyle w:val="norm"/>
        <w:spacing w:line="240" w:lineRule="auto"/>
        <w:ind w:firstLine="0"/>
        <w:rPr>
          <w:rFonts w:ascii="GHEA Grapalat" w:hAnsi="GHEA Grapalat" w:cs="Sylfaen"/>
          <w:sz w:val="20"/>
          <w:lang w:val="af-ZA"/>
        </w:rPr>
      </w:pPr>
    </w:p>
    <w:p w:rsidR="00B10987" w:rsidRPr="00513A86" w:rsidRDefault="00B10987" w:rsidP="00B10987">
      <w:pPr>
        <w:pStyle w:val="norm"/>
        <w:spacing w:line="240" w:lineRule="auto"/>
        <w:ind w:firstLine="284"/>
        <w:jc w:val="right"/>
        <w:rPr>
          <w:rFonts w:ascii="GHEA Grapalat" w:hAnsi="GHEA Grapalat" w:cs="Arial"/>
          <w:sz w:val="20"/>
          <w:lang w:val="es-ES"/>
        </w:rPr>
      </w:pPr>
      <w:r w:rsidRPr="00513A86">
        <w:rPr>
          <w:rFonts w:ascii="GHEA Grapalat" w:hAnsi="GHEA Grapalat" w:cs="Sylfaen"/>
          <w:sz w:val="20"/>
          <w:lang w:val="es-ES"/>
        </w:rPr>
        <w:lastRenderedPageBreak/>
        <w:t>Հավելված</w:t>
      </w:r>
      <w:r w:rsidRPr="00513A86">
        <w:rPr>
          <w:rFonts w:ascii="GHEA Grapalat" w:hAnsi="GHEA Grapalat" w:cs="Arial"/>
          <w:sz w:val="20"/>
          <w:lang w:val="es-ES"/>
        </w:rPr>
        <w:t xml:space="preserve">  N 1</w:t>
      </w:r>
    </w:p>
    <w:p w:rsidR="00B10987" w:rsidRPr="00513A86" w:rsidRDefault="00B10987" w:rsidP="00B10987">
      <w:pPr>
        <w:pStyle w:val="31"/>
        <w:spacing w:line="240" w:lineRule="auto"/>
        <w:jc w:val="right"/>
        <w:rPr>
          <w:rFonts w:ascii="GHEA Grapalat" w:hAnsi="GHEA Grapalat" w:cs="Arial"/>
          <w:lang w:val="es-ES"/>
        </w:rPr>
      </w:pPr>
      <w:r w:rsidRPr="00513A86">
        <w:rPr>
          <w:rFonts w:ascii="GHEA Grapalat" w:hAnsi="GHEA Grapalat" w:cs="Times Armenian"/>
          <w:lang w:val="af-ZA"/>
        </w:rPr>
        <w:t>&lt;&lt; Վ2</w:t>
      </w:r>
      <w:r>
        <w:rPr>
          <w:rFonts w:ascii="GHEA Grapalat" w:hAnsi="GHEA Grapalat" w:cs="Times Armenian"/>
          <w:lang w:val="af-ZA"/>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es-ES"/>
        </w:rPr>
        <w:t>ծածկագրով</w:t>
      </w:r>
    </w:p>
    <w:p w:rsidR="00B10987" w:rsidRPr="00513A86" w:rsidRDefault="00B10987" w:rsidP="00B10987">
      <w:pPr>
        <w:pStyle w:val="31"/>
        <w:spacing w:line="240" w:lineRule="auto"/>
        <w:jc w:val="right"/>
        <w:rPr>
          <w:rFonts w:ascii="GHEA Grapalat" w:hAnsi="GHEA Grapalat" w:cs="Arial"/>
          <w:lang w:val="es-ES"/>
        </w:rPr>
      </w:pPr>
      <w:r w:rsidRPr="00513A86">
        <w:rPr>
          <w:rFonts w:ascii="GHEA Grapalat" w:hAnsi="GHEA Grapalat" w:cs="Sylfaen"/>
          <w:lang w:val="es-ES"/>
        </w:rPr>
        <w:t>գնանշման հարցման</w:t>
      </w:r>
      <w:r w:rsidRPr="00513A86">
        <w:rPr>
          <w:rFonts w:ascii="GHEA Grapalat" w:hAnsi="GHEA Grapalat" w:cs="Arial"/>
          <w:lang w:val="es-ES"/>
        </w:rPr>
        <w:t xml:space="preserve"> </w:t>
      </w:r>
      <w:r w:rsidRPr="00513A86">
        <w:rPr>
          <w:rFonts w:ascii="GHEA Grapalat" w:hAnsi="GHEA Grapalat" w:cs="Sylfaen"/>
          <w:lang w:val="es-ES"/>
        </w:rPr>
        <w:t>հրավերի</w:t>
      </w:r>
    </w:p>
    <w:p w:rsidR="00B10987" w:rsidRPr="00513A86" w:rsidRDefault="00B10987" w:rsidP="00B10987">
      <w:pPr>
        <w:jc w:val="center"/>
        <w:rPr>
          <w:rFonts w:ascii="GHEA Grapalat" w:hAnsi="GHEA Grapalat" w:cs="Sylfaen"/>
          <w:lang w:val="es-ES"/>
        </w:rPr>
      </w:pPr>
    </w:p>
    <w:p w:rsidR="00B10987" w:rsidRPr="00513A86" w:rsidRDefault="00B10987" w:rsidP="00B10987">
      <w:pPr>
        <w:jc w:val="center"/>
        <w:rPr>
          <w:rFonts w:ascii="GHEA Grapalat" w:hAnsi="GHEA Grapalat" w:cs="Sylfaen"/>
          <w:lang w:val="es-ES"/>
        </w:rPr>
      </w:pPr>
    </w:p>
    <w:p w:rsidR="00B10987" w:rsidRPr="00513A86" w:rsidRDefault="00B10987" w:rsidP="00B10987">
      <w:pPr>
        <w:jc w:val="center"/>
        <w:rPr>
          <w:rFonts w:ascii="GHEA Grapalat" w:hAnsi="GHEA Grapalat" w:cs="Arial"/>
          <w:sz w:val="20"/>
          <w:szCs w:val="20"/>
          <w:lang w:val="es-ES"/>
        </w:rPr>
      </w:pPr>
      <w:r w:rsidRPr="00513A86">
        <w:rPr>
          <w:rFonts w:ascii="GHEA Grapalat" w:hAnsi="GHEA Grapalat" w:cs="Sylfaen"/>
          <w:sz w:val="20"/>
          <w:szCs w:val="20"/>
          <w:lang w:val="es-ES"/>
        </w:rPr>
        <w:t>ԴԻՄՈՒՄ</w:t>
      </w:r>
    </w:p>
    <w:p w:rsidR="00B10987" w:rsidRPr="00513A86" w:rsidRDefault="00B10987" w:rsidP="00B10987">
      <w:pPr>
        <w:pStyle w:val="6"/>
        <w:jc w:val="center"/>
        <w:rPr>
          <w:rFonts w:ascii="GHEA Grapalat" w:hAnsi="GHEA Grapalat" w:cs="Arial"/>
          <w:b w:val="0"/>
          <w:color w:val="auto"/>
          <w:sz w:val="20"/>
          <w:lang w:val="es-ES"/>
        </w:rPr>
      </w:pPr>
      <w:r w:rsidRPr="00513A86">
        <w:rPr>
          <w:rFonts w:ascii="GHEA Grapalat" w:hAnsi="GHEA Grapalat" w:cs="Sylfaen"/>
          <w:b w:val="0"/>
          <w:color w:val="auto"/>
          <w:sz w:val="20"/>
          <w:lang w:val="es-ES"/>
        </w:rPr>
        <w:t>գնանշման հարցմանը մասնակցելու</w:t>
      </w:r>
      <w:r w:rsidRPr="00513A86">
        <w:rPr>
          <w:rFonts w:ascii="GHEA Grapalat" w:hAnsi="GHEA Grapalat" w:cs="Arial"/>
          <w:b w:val="0"/>
          <w:color w:val="auto"/>
          <w:sz w:val="20"/>
          <w:lang w:val="es-ES"/>
        </w:rPr>
        <w:t xml:space="preserve">  </w:t>
      </w:r>
    </w:p>
    <w:p w:rsidR="00B10987" w:rsidRPr="00513A86" w:rsidRDefault="00B10987" w:rsidP="00B10987">
      <w:pPr>
        <w:rPr>
          <w:lang w:val="es-ES"/>
        </w:rPr>
      </w:pPr>
    </w:p>
    <w:p w:rsidR="00B10987" w:rsidRPr="00513A86" w:rsidRDefault="00B10987" w:rsidP="00B10987">
      <w:pPr>
        <w:rPr>
          <w:lang w:val="es-ES"/>
        </w:rPr>
      </w:pP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որ</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ցանկություն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ունի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մասնակցել</w:t>
      </w:r>
    </w:p>
    <w:p w:rsidR="00B10987" w:rsidRPr="00513A86" w:rsidRDefault="00B10987" w:rsidP="00B10987">
      <w:pPr>
        <w:jc w:val="both"/>
        <w:rPr>
          <w:rFonts w:ascii="GHEA Grapalat" w:hAnsi="GHEA Grapalat"/>
          <w:vertAlign w:val="superscript"/>
          <w:lang w:val="es-ES"/>
        </w:rPr>
      </w:pPr>
      <w:r w:rsidRPr="00513A86">
        <w:rPr>
          <w:rFonts w:ascii="GHEA Grapalat" w:hAnsi="GHEA Grapalat"/>
          <w:vertAlign w:val="superscript"/>
          <w:lang w:val="es-ES"/>
        </w:rPr>
        <w:t xml:space="preserve">               </w:t>
      </w:r>
      <w:r w:rsidRPr="00513A86">
        <w:rPr>
          <w:rFonts w:ascii="GHEA Grapalat" w:hAnsi="GHEA Grapalat"/>
          <w:lang w:val="es-ES"/>
        </w:rPr>
        <w:t xml:space="preserve">            </w:t>
      </w:r>
      <w:r w:rsidRPr="00513A86">
        <w:rPr>
          <w:rFonts w:ascii="GHEA Grapalat" w:hAnsi="GHEA Grapalat" w:cs="Sylfaen"/>
          <w:vertAlign w:val="superscript"/>
          <w:lang w:val="es-ES"/>
        </w:rPr>
        <w:t>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w:t>
      </w:r>
    </w:p>
    <w:p w:rsidR="00B10987" w:rsidRPr="00513A86" w:rsidRDefault="00B10987" w:rsidP="00B10987">
      <w:pPr>
        <w:jc w:val="both"/>
        <w:rPr>
          <w:rFonts w:ascii="GHEA Grapalat" w:hAnsi="GHEA Grapalat"/>
          <w:sz w:val="20"/>
          <w:szCs w:val="20"/>
          <w:lang w:val="es-ES"/>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es-ES"/>
        </w:rPr>
        <w:t>2</w:t>
      </w:r>
      <w:r>
        <w:rPr>
          <w:rFonts w:ascii="GHEA Grapalat" w:hAnsi="GHEA Grapalat"/>
          <w:bCs/>
          <w:sz w:val="20"/>
          <w:szCs w:val="20"/>
          <w:lang w:val="es-ES"/>
        </w:rPr>
        <w:t>8</w:t>
      </w:r>
      <w:r w:rsidRPr="00513A86">
        <w:rPr>
          <w:rFonts w:ascii="GHEA Grapalat" w:hAnsi="GHEA Grapalat"/>
          <w:bCs/>
          <w:sz w:val="20"/>
          <w:szCs w:val="20"/>
          <w:lang w:val="af-ZA"/>
        </w:rPr>
        <w:t xml:space="preserve"> </w:t>
      </w:r>
      <w:r w:rsidRPr="00513A86">
        <w:rPr>
          <w:rFonts w:ascii="GHEA Grapalat" w:hAnsi="GHEA Grapalat"/>
          <w:bCs/>
          <w:sz w:val="20"/>
          <w:szCs w:val="20"/>
        </w:rPr>
        <w:t>մանկապարտեզ</w:t>
      </w:r>
      <w:r w:rsidRPr="00513A86">
        <w:rPr>
          <w:rFonts w:ascii="GHEA Grapalat" w:hAnsi="GHEA Grapalat"/>
          <w:bCs/>
          <w:sz w:val="20"/>
          <w:szCs w:val="20"/>
          <w:lang w:val="af-ZA"/>
        </w:rPr>
        <w:t>&gt;&gt; ՀՈԱԿ</w:t>
      </w:r>
      <w:r w:rsidRPr="00513A86">
        <w:rPr>
          <w:rFonts w:ascii="GHEA Grapalat" w:hAnsi="GHEA Grapalat"/>
          <w:sz w:val="20"/>
          <w:lang w:val="es-ES"/>
        </w:rPr>
        <w:t>-</w:t>
      </w:r>
      <w:r w:rsidRPr="00513A86">
        <w:rPr>
          <w:rFonts w:ascii="GHEA Grapalat" w:hAnsi="GHEA Grapalat"/>
          <w:sz w:val="20"/>
        </w:rPr>
        <w:t>ի</w:t>
      </w:r>
      <w:r w:rsidRPr="00513A86">
        <w:rPr>
          <w:rFonts w:ascii="GHEA Grapalat" w:hAnsi="GHEA Grapalat" w:cs="Sylfaen"/>
          <w:sz w:val="20"/>
          <w:szCs w:val="20"/>
          <w:lang w:val="es-ES"/>
        </w:rPr>
        <w:t xml:space="preserve"> կողմից</w:t>
      </w:r>
      <w:r w:rsidRPr="00513A86">
        <w:rPr>
          <w:rFonts w:ascii="GHEA Grapalat" w:hAnsi="GHEA Grapalat"/>
          <w:lang w:val="es-ES"/>
        </w:rPr>
        <w:t xml:space="preserve">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sz w:val="20"/>
          <w:szCs w:val="20"/>
          <w:lang w:val="es-ES"/>
        </w:rPr>
        <w:t xml:space="preserve"> </w:t>
      </w:r>
      <w:r w:rsidRPr="00513A86">
        <w:rPr>
          <w:rFonts w:ascii="GHEA Grapalat" w:hAnsi="GHEA Grapalat" w:cs="Sylfaen"/>
          <w:sz w:val="20"/>
          <w:szCs w:val="20"/>
          <w:lang w:val="es-ES"/>
        </w:rPr>
        <w:t>ծածկագրով հայտարարված գնանշման հարցման</w:t>
      </w:r>
      <w:r w:rsidRPr="00513A86">
        <w:rPr>
          <w:rFonts w:ascii="GHEA Grapalat" w:hAnsi="GHEA Grapalat" w:cs="Arial"/>
          <w:sz w:val="16"/>
          <w:szCs w:val="16"/>
          <w:lang w:val="es-ES"/>
        </w:rPr>
        <w:t xml:space="preserve"> </w:t>
      </w:r>
      <w:r>
        <w:rPr>
          <w:rFonts w:ascii="GHEA Grapalat" w:hAnsi="GHEA Grapalat"/>
          <w:lang w:val="es-ES"/>
        </w:rPr>
        <w:t>1-58</w:t>
      </w:r>
      <w:r w:rsidRPr="00513A86">
        <w:rPr>
          <w:rFonts w:ascii="GHEA Grapalat" w:hAnsi="GHEA Grapalat" w:cs="Sylfaen"/>
          <w:sz w:val="20"/>
          <w:szCs w:val="20"/>
          <w:lang w:val="es-ES"/>
        </w:rPr>
        <w:t xml:space="preserve"> չափաբաժնին </w:t>
      </w:r>
      <w:r w:rsidRPr="00513A86">
        <w:rPr>
          <w:rFonts w:ascii="GHEA Grapalat" w:hAnsi="GHEA Grapalat" w:cs="Arial"/>
          <w:sz w:val="20"/>
          <w:szCs w:val="20"/>
          <w:lang w:val="es-ES"/>
        </w:rPr>
        <w:t>(</w:t>
      </w:r>
      <w:r w:rsidRPr="00513A86">
        <w:rPr>
          <w:rFonts w:ascii="GHEA Grapalat" w:hAnsi="GHEA Grapalat" w:cs="Sylfaen"/>
          <w:sz w:val="20"/>
          <w:szCs w:val="20"/>
          <w:lang w:val="es-ES"/>
        </w:rPr>
        <w:t>չափաբաժիններին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հրավերի պահանջներին համապատասխան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ներկայացնում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w:t>
      </w:r>
    </w:p>
    <w:p w:rsidR="00B10987" w:rsidRPr="00513A86" w:rsidRDefault="00B10987" w:rsidP="00B10987">
      <w:pPr>
        <w:jc w:val="both"/>
        <w:rPr>
          <w:rFonts w:ascii="GHEA Grapalat" w:hAnsi="GHEA Grapalat"/>
          <w:sz w:val="12"/>
          <w:szCs w:val="12"/>
          <w:u w:val="single"/>
          <w:lang w:val="es-ES"/>
        </w:rPr>
      </w:pPr>
    </w:p>
    <w:p w:rsidR="00B10987" w:rsidRPr="00513A86" w:rsidRDefault="00B10987" w:rsidP="00B10987">
      <w:pPr>
        <w:jc w:val="both"/>
        <w:rPr>
          <w:rFonts w:ascii="GHEA Grapalat" w:hAnsi="GHEA Grapalat" w:cs="Sylfaen"/>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w:t>
      </w:r>
      <w:r w:rsidRPr="00513A86">
        <w:rPr>
          <w:rFonts w:ascii="GHEA Grapalat" w:hAnsi="GHEA Grapalat" w:cs="Sylfaen"/>
          <w:sz w:val="20"/>
          <w:szCs w:val="20"/>
          <w:lang w:val="es-ES"/>
        </w:rPr>
        <w:t>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հավաստում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 xml:space="preserve">որ հանդիսանում է </w:t>
      </w:r>
    </w:p>
    <w:p w:rsidR="00B10987" w:rsidRPr="00513A86" w:rsidRDefault="00B10987" w:rsidP="00B10987">
      <w:pPr>
        <w:jc w:val="both"/>
        <w:rPr>
          <w:rFonts w:ascii="GHEA Grapalat" w:hAnsi="GHEA Grapalat" w:cs="Sylfaen"/>
          <w:sz w:val="20"/>
          <w:szCs w:val="2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p>
    <w:p w:rsidR="00B10987" w:rsidRPr="00513A86" w:rsidRDefault="00B10987" w:rsidP="00B10987">
      <w:pPr>
        <w:jc w:val="both"/>
        <w:rPr>
          <w:rFonts w:ascii="GHEA Grapalat" w:hAnsi="GHEA Grapalat" w:cs="Sylfaen"/>
          <w:sz w:val="20"/>
          <w:szCs w:val="20"/>
          <w:lang w:val="es-ES"/>
        </w:rPr>
      </w:pP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t xml:space="preserve"> </w:t>
      </w:r>
      <w:r w:rsidRPr="00513A86">
        <w:rPr>
          <w:rFonts w:ascii="GHEA Grapalat" w:hAnsi="GHEA Grapalat" w:cs="Sylfaen"/>
          <w:sz w:val="20"/>
          <w:szCs w:val="20"/>
          <w:lang w:val="es-ES"/>
        </w:rPr>
        <w:t xml:space="preserve">ռեզիդենտ:  </w:t>
      </w:r>
    </w:p>
    <w:p w:rsidR="00B10987" w:rsidRPr="00513A86" w:rsidRDefault="00B10987" w:rsidP="00B10987">
      <w:pPr>
        <w:jc w:val="both"/>
        <w:rPr>
          <w:rFonts w:ascii="GHEA Grapalat" w:hAnsi="GHEA Grapalat" w:cs="Arial"/>
          <w:vertAlign w:val="superscript"/>
          <w:lang w:val="es-ES"/>
        </w:rPr>
      </w:pPr>
      <w:r w:rsidRPr="00513A86">
        <w:rPr>
          <w:rFonts w:ascii="GHEA Grapalat" w:hAnsi="GHEA Grapalat" w:cs="Arial"/>
          <w:vertAlign w:val="superscript"/>
          <w:lang w:val="es-ES"/>
        </w:rPr>
        <w:t xml:space="preserve">                                               երկրի անվանումը</w:t>
      </w:r>
    </w:p>
    <w:p w:rsidR="00B10987" w:rsidRPr="00513A86" w:rsidRDefault="00B10987" w:rsidP="00B10987">
      <w:pPr>
        <w:jc w:val="both"/>
        <w:rPr>
          <w:rFonts w:ascii="GHEA Grapalat" w:hAnsi="GHEA Grapalat" w:cs="Sylfaen"/>
          <w:sz w:val="20"/>
          <w:szCs w:val="20"/>
          <w:lang w:val="es-ES"/>
        </w:rPr>
      </w:pPr>
      <w:r w:rsidRPr="00513A86">
        <w:rPr>
          <w:rFonts w:ascii="GHEA Grapalat" w:hAnsi="GHEA Grapalat" w:cs="Sylfaen"/>
          <w:sz w:val="20"/>
          <w:szCs w:val="20"/>
          <w:lang w:val="es-ES"/>
        </w:rPr>
        <w:t xml:space="preserve">                </w:t>
      </w:r>
    </w:p>
    <w:p w:rsidR="00B10987" w:rsidRPr="00513A86" w:rsidRDefault="00B10987" w:rsidP="00B10987">
      <w:pPr>
        <w:jc w:val="both"/>
        <w:rPr>
          <w:rFonts w:ascii="GHEA Grapalat" w:hAnsi="GHEA Grapalat" w:cs="Arial"/>
          <w:u w:val="single"/>
          <w:lang w:val="es-ES"/>
        </w:rPr>
      </w:pPr>
      <w:r w:rsidRPr="00513A86">
        <w:rPr>
          <w:rFonts w:ascii="GHEA Grapalat" w:hAnsi="GHEA Grapalat"/>
          <w:sz w:val="20"/>
          <w:szCs w:val="20"/>
          <w:u w:val="single"/>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հարկ վճարողի հաշվառման համարն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t>:</w:t>
      </w:r>
    </w:p>
    <w:p w:rsidR="00B10987" w:rsidRPr="00513A86" w:rsidRDefault="00B10987" w:rsidP="00B10987">
      <w:pPr>
        <w:jc w:val="both"/>
        <w:rPr>
          <w:rFonts w:ascii="GHEA Grapalat" w:hAnsi="GHEA Grapalat" w:cs="Arial"/>
          <w:vertAlign w:val="superscript"/>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հարկի վճարողի հաշվառման համարը</w:t>
      </w:r>
    </w:p>
    <w:p w:rsidR="00B10987" w:rsidRPr="00513A86" w:rsidRDefault="00B10987" w:rsidP="00B10987">
      <w:pPr>
        <w:jc w:val="both"/>
        <w:rPr>
          <w:rFonts w:ascii="GHEA Grapalat" w:hAnsi="GHEA Grapalat"/>
          <w:lang w:val="es-ES"/>
        </w:rPr>
      </w:pPr>
    </w:p>
    <w:p w:rsidR="00B10987" w:rsidRPr="00513A86" w:rsidRDefault="00B10987" w:rsidP="00B10987">
      <w:pPr>
        <w:jc w:val="both"/>
        <w:rPr>
          <w:rFonts w:ascii="GHEA Grapalat" w:hAnsi="GHEA Grapalat"/>
          <w:u w:val="single"/>
          <w:lang w:val="es-ES"/>
        </w:rPr>
      </w:pPr>
      <w:r w:rsidRPr="00513A86">
        <w:rPr>
          <w:rFonts w:ascii="GHEA Grapalat" w:hAnsi="GHEA Grapalat"/>
          <w:u w:val="single"/>
          <w:lang w:val="es-ES"/>
        </w:rPr>
        <w:t xml:space="preserve">                                                </w:t>
      </w:r>
      <w:r w:rsidRPr="00513A86">
        <w:rPr>
          <w:rFonts w:ascii="GHEA Grapalat" w:hAnsi="GHEA Grapalat"/>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էլեկտրոնային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փոստի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հասցեն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w:t>
      </w:r>
    </w:p>
    <w:p w:rsidR="00B10987" w:rsidRPr="00513A86" w:rsidRDefault="00B10987" w:rsidP="00B10987">
      <w:pPr>
        <w:jc w:val="both"/>
        <w:rPr>
          <w:rFonts w:ascii="GHEA Grapalat" w:hAnsi="GHEA Grapalat"/>
          <w:sz w:val="10"/>
          <w:szCs w:val="1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էլեկտրոնային փոստի հասցեն</w:t>
      </w:r>
    </w:p>
    <w:p w:rsidR="00B10987" w:rsidRPr="00513A86" w:rsidRDefault="00B10987" w:rsidP="00B10987">
      <w:pPr>
        <w:jc w:val="right"/>
        <w:rPr>
          <w:rFonts w:ascii="GHEA Grapalat" w:hAnsi="GHEA Grapalat"/>
          <w:sz w:val="10"/>
          <w:szCs w:val="10"/>
          <w:lang w:val="es-ES"/>
        </w:rPr>
      </w:pPr>
    </w:p>
    <w:p w:rsidR="00B10987" w:rsidRPr="00513A86" w:rsidRDefault="00B10987" w:rsidP="00B10987">
      <w:pPr>
        <w:jc w:val="right"/>
        <w:rPr>
          <w:rFonts w:ascii="GHEA Grapalat" w:hAnsi="GHEA Grapalat"/>
          <w:sz w:val="10"/>
          <w:szCs w:val="10"/>
          <w:lang w:val="es-ES"/>
        </w:rPr>
      </w:pPr>
    </w:p>
    <w:p w:rsidR="00B10987" w:rsidRPr="00513A86" w:rsidRDefault="00B10987" w:rsidP="00B10987">
      <w:pPr>
        <w:jc w:val="right"/>
        <w:rPr>
          <w:rFonts w:ascii="GHEA Grapalat" w:hAnsi="GHEA Grapalat"/>
          <w:sz w:val="10"/>
          <w:szCs w:val="10"/>
          <w:lang w:val="es-ES"/>
        </w:rPr>
      </w:pPr>
    </w:p>
    <w:p w:rsidR="00B10987" w:rsidRPr="00513A86" w:rsidRDefault="00B10987" w:rsidP="00B10987">
      <w:pPr>
        <w:jc w:val="right"/>
        <w:rPr>
          <w:rFonts w:ascii="GHEA Grapalat" w:hAnsi="GHEA Grapalat"/>
          <w:sz w:val="10"/>
          <w:szCs w:val="10"/>
          <w:lang w:val="es-ES"/>
        </w:rPr>
      </w:pPr>
    </w:p>
    <w:p w:rsidR="00B10987" w:rsidRPr="00513A86" w:rsidRDefault="00B10987" w:rsidP="00B10987">
      <w:pPr>
        <w:jc w:val="both"/>
        <w:rPr>
          <w:rFonts w:ascii="GHEA Grapalat" w:hAnsi="GHEA Grapalat"/>
          <w:sz w:val="20"/>
          <w:lang w:val="es-ES"/>
        </w:rPr>
      </w:pPr>
      <w:r w:rsidRPr="00513A86">
        <w:rPr>
          <w:rFonts w:ascii="GHEA Grapalat" w:hAnsi="GHEA Grapalat"/>
          <w:sz w:val="20"/>
          <w:lang w:val="es-ES"/>
        </w:rPr>
        <w:t xml:space="preserve">               </w:t>
      </w:r>
    </w:p>
    <w:p w:rsidR="00B10987" w:rsidRPr="00513A86" w:rsidRDefault="00B10987" w:rsidP="00B10987">
      <w:pPr>
        <w:jc w:val="both"/>
        <w:rPr>
          <w:rFonts w:ascii="GHEA Grapalat" w:hAnsi="GHEA Grapalat"/>
          <w:sz w:val="20"/>
          <w:lang w:val="es-ES"/>
        </w:rPr>
      </w:pPr>
    </w:p>
    <w:p w:rsidR="00B10987" w:rsidRPr="00513A86" w:rsidRDefault="00B10987" w:rsidP="00B10987">
      <w:pPr>
        <w:jc w:val="both"/>
        <w:rPr>
          <w:rFonts w:ascii="GHEA Grapalat" w:hAnsi="GHEA Grapalat" w:cs="Arial"/>
          <w:sz w:val="20"/>
          <w:vertAlign w:val="superscript"/>
          <w:lang w:val="es-ES"/>
        </w:rPr>
      </w:pPr>
      <w:r w:rsidRPr="00513A86">
        <w:rPr>
          <w:rFonts w:ascii="GHEA Grapalat" w:hAnsi="GHEA Grapalat"/>
          <w:sz w:val="20"/>
          <w:lang w:val="es-ES"/>
        </w:rPr>
        <w:t xml:space="preserve">    </w:t>
      </w:r>
      <w:r w:rsidRPr="00513A86">
        <w:rPr>
          <w:rFonts w:ascii="GHEA Grapalat" w:hAnsi="GHEA Grapalat"/>
          <w:sz w:val="20"/>
          <w:lang w:val="hy-AM"/>
        </w:rPr>
        <w:t xml:space="preserve">___________________________________________________ </w:t>
      </w:r>
      <w:r w:rsidRPr="00513A86">
        <w:rPr>
          <w:rFonts w:ascii="GHEA Grapalat" w:hAnsi="GHEA Grapalat"/>
          <w:sz w:val="20"/>
          <w:lang w:val="hy-AM"/>
        </w:rPr>
        <w:tab/>
        <w:t xml:space="preserve">                _____________</w:t>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ստորագրությունը</w:t>
      </w:r>
      <w:r w:rsidRPr="00513A86">
        <w:rPr>
          <w:rFonts w:ascii="GHEA Grapalat" w:hAnsi="GHEA Grapalat" w:cs="Arial"/>
          <w:sz w:val="20"/>
          <w:vertAlign w:val="superscript"/>
          <w:lang w:val="hy-AM"/>
        </w:rPr>
        <w:t>)</w:t>
      </w:r>
    </w:p>
    <w:p w:rsidR="00B10987" w:rsidRPr="00513A86" w:rsidRDefault="00B10987" w:rsidP="00B10987">
      <w:pPr>
        <w:jc w:val="both"/>
        <w:rPr>
          <w:rFonts w:ascii="GHEA Grapalat" w:hAnsi="GHEA Grapalat" w:cs="Arial"/>
          <w:sz w:val="20"/>
          <w:vertAlign w:val="superscript"/>
          <w:lang w:val="es-ES"/>
        </w:rPr>
      </w:pPr>
    </w:p>
    <w:p w:rsidR="00B10987" w:rsidRPr="00513A86" w:rsidRDefault="00B10987" w:rsidP="00B10987">
      <w:pPr>
        <w:jc w:val="both"/>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es-ES"/>
        </w:rPr>
        <w:t xml:space="preserve">                                   </w:t>
      </w: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ab/>
        <w:t xml:space="preserve"> </w:t>
      </w: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af2"/>
        <w:rPr>
          <w:rFonts w:ascii="GHEA Grapalat" w:hAnsi="GHEA Grapalat"/>
          <w:sz w:val="16"/>
          <w:szCs w:val="16"/>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2</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es-ES"/>
        </w:rPr>
        <w:t>2</w:t>
      </w:r>
      <w:r>
        <w:rPr>
          <w:rFonts w:ascii="GHEA Grapalat" w:hAnsi="GHEA Grapalat" w:cs="Times Armenian"/>
          <w:lang w:val="es-ES"/>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jc w:val="center"/>
        <w:rPr>
          <w:rFonts w:ascii="GHEA Grapalat" w:hAnsi="GHEA Grapalat" w:cs="Arial"/>
          <w:sz w:val="20"/>
          <w:szCs w:val="20"/>
          <w:lang w:val="es-ES"/>
        </w:rPr>
      </w:pPr>
    </w:p>
    <w:p w:rsidR="00B10987" w:rsidRPr="00513A86" w:rsidRDefault="00B10987" w:rsidP="00B10987">
      <w:pPr>
        <w:jc w:val="center"/>
        <w:rPr>
          <w:rFonts w:ascii="GHEA Grapalat" w:hAnsi="GHEA Grapalat" w:cs="Arial"/>
          <w:sz w:val="20"/>
          <w:szCs w:val="20"/>
          <w:lang w:val="es-ES"/>
        </w:rPr>
      </w:pPr>
    </w:p>
    <w:p w:rsidR="00B10987" w:rsidRPr="00513A86" w:rsidRDefault="00B10987" w:rsidP="00B10987">
      <w:pPr>
        <w:jc w:val="center"/>
        <w:rPr>
          <w:rFonts w:ascii="GHEA Grapalat" w:hAnsi="GHEA Grapalat" w:cs="Arial"/>
          <w:sz w:val="20"/>
          <w:szCs w:val="20"/>
          <w:lang w:val="es-ES"/>
        </w:rPr>
      </w:pPr>
    </w:p>
    <w:p w:rsidR="00B10987" w:rsidRPr="00513A86" w:rsidRDefault="00B10987" w:rsidP="00B10987">
      <w:pPr>
        <w:jc w:val="center"/>
        <w:rPr>
          <w:rFonts w:ascii="GHEA Grapalat" w:hAnsi="GHEA Grapalat" w:cs="Arial"/>
          <w:sz w:val="20"/>
          <w:szCs w:val="20"/>
          <w:lang w:val="es-ES"/>
        </w:rPr>
      </w:pPr>
      <w:r w:rsidRPr="00513A86">
        <w:rPr>
          <w:rFonts w:ascii="GHEA Grapalat" w:hAnsi="GHEA Grapalat" w:cs="Arial"/>
          <w:sz w:val="20"/>
          <w:szCs w:val="20"/>
          <w:lang w:val="es-ES"/>
        </w:rPr>
        <w:t>Հ Ա Յ Տ Ա Ր Ա Ր Ո Ւ Թ Յ Ո Ւ Ն</w:t>
      </w:r>
    </w:p>
    <w:p w:rsidR="00B10987" w:rsidRPr="00513A86" w:rsidRDefault="00B10987" w:rsidP="00B10987">
      <w:pPr>
        <w:jc w:val="center"/>
        <w:rPr>
          <w:rFonts w:ascii="GHEA Grapalat" w:hAnsi="GHEA Grapalat" w:cs="Arial"/>
          <w:sz w:val="20"/>
          <w:szCs w:val="20"/>
          <w:lang w:val="es-ES"/>
        </w:rPr>
      </w:pPr>
      <w:r w:rsidRPr="00513A86">
        <w:rPr>
          <w:rFonts w:ascii="GHEA Grapalat" w:hAnsi="GHEA Grapalat" w:cs="Arial"/>
          <w:sz w:val="20"/>
          <w:szCs w:val="20"/>
          <w:lang w:val="es-ES"/>
        </w:rPr>
        <w:t>մասնակցության իրավունքի պահանջներին համապատասխանելու մասին</w:t>
      </w:r>
    </w:p>
    <w:p w:rsidR="00B10987" w:rsidRPr="00513A86" w:rsidRDefault="00B10987" w:rsidP="00B10987">
      <w:pPr>
        <w:pStyle w:val="a3"/>
        <w:spacing w:line="240" w:lineRule="auto"/>
        <w:jc w:val="center"/>
        <w:rPr>
          <w:rFonts w:ascii="GHEA Grapalat" w:hAnsi="GHEA Grapalat"/>
          <w:i w:val="0"/>
          <w:szCs w:val="24"/>
          <w:lang w:val="es-ES"/>
        </w:rPr>
      </w:pPr>
    </w:p>
    <w:p w:rsidR="00B10987" w:rsidRPr="00513A86" w:rsidRDefault="00B10987" w:rsidP="00B10987">
      <w:pPr>
        <w:pStyle w:val="a3"/>
        <w:spacing w:line="240" w:lineRule="auto"/>
        <w:jc w:val="center"/>
        <w:rPr>
          <w:rFonts w:ascii="GHEA Grapalat" w:hAnsi="GHEA Grapalat"/>
          <w:i w:val="0"/>
          <w:szCs w:val="24"/>
          <w:lang w:val="es-ES"/>
        </w:rPr>
      </w:pPr>
    </w:p>
    <w:p w:rsidR="00B10987" w:rsidRPr="00513A86" w:rsidRDefault="00B10987" w:rsidP="00B10987">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B10987" w:rsidRPr="00513A86" w:rsidRDefault="00B10987" w:rsidP="00B10987">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 xml:space="preserve">բավարարում է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 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մասնակցության իրավունքի պահանջներին:</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lang w:val="es-ES"/>
        </w:rPr>
        <w:tab/>
      </w:r>
      <w:r w:rsidRPr="00513A86">
        <w:rPr>
          <w:rFonts w:ascii="GHEA Grapalat" w:hAnsi="GHEA Grapalat" w:cs="Arial"/>
          <w:sz w:val="20"/>
          <w:szCs w:val="20"/>
          <w:lang w:val="es-ES"/>
        </w:rPr>
        <w:t xml:space="preserve">Միաժամանակ </w:t>
      </w:r>
      <w:r w:rsidRPr="00513A86">
        <w:rPr>
          <w:rFonts w:ascii="GHEA Grapalat" w:hAnsi="GHEA Grapalat"/>
          <w:vertAlign w:val="superscript"/>
          <w:lang w:val="hy-AM"/>
        </w:rPr>
        <w:t xml:space="preserve"> </w:t>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cs="Arial"/>
          <w:sz w:val="20"/>
          <w:szCs w:val="20"/>
          <w:lang w:val="es-ES"/>
        </w:rPr>
        <w:t xml:space="preserve">-ն  </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B10987" w:rsidRPr="00513A86" w:rsidRDefault="00B10987" w:rsidP="00B10987">
      <w:pPr>
        <w:jc w:val="both"/>
        <w:rPr>
          <w:rFonts w:ascii="GHEA Grapalat" w:hAnsi="GHEA Grapalat" w:cs="Arial"/>
          <w:lang w:val="es-ES"/>
        </w:rPr>
      </w:pPr>
      <w:r w:rsidRPr="00513A86">
        <w:rPr>
          <w:rFonts w:ascii="GHEA Grapalat" w:hAnsi="GHEA Grapalat" w:cs="Arial"/>
          <w:sz w:val="20"/>
          <w:szCs w:val="20"/>
          <w:lang w:val="es-ES"/>
        </w:rPr>
        <w:tab/>
        <w:t>1) հայտնում և հավաստում է, որ</w:t>
      </w:r>
      <w:r w:rsidRPr="00513A86">
        <w:rPr>
          <w:rFonts w:ascii="GHEA Grapalat" w:hAnsi="GHEA Grapalat"/>
          <w:vertAlign w:val="superscript"/>
          <w:lang w:val="hy-AM"/>
        </w:rPr>
        <w:t xml:space="preserve">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հարցմանը</w:t>
      </w:r>
      <w:r w:rsidRPr="00513A86">
        <w:rPr>
          <w:rFonts w:ascii="GHEA Grapalat" w:hAnsi="GHEA Grapalat" w:cs="Arial"/>
          <w:sz w:val="20"/>
          <w:szCs w:val="20"/>
          <w:lang w:val="es-ES"/>
        </w:rPr>
        <w:t xml:space="preserve"> մասնակցելու շրջանակում`</w:t>
      </w:r>
      <w:r w:rsidRPr="00513A86">
        <w:rPr>
          <w:rFonts w:ascii="GHEA Grapalat" w:hAnsi="GHEA Grapalat" w:cs="Sylfaen"/>
          <w:lang w:val="es-ES"/>
        </w:rPr>
        <w:t xml:space="preserve">  </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10987" w:rsidRPr="00513A86" w:rsidRDefault="00B10987" w:rsidP="00B10987">
      <w:pPr>
        <w:ind w:firstLine="567"/>
        <w:jc w:val="both"/>
        <w:rPr>
          <w:rFonts w:ascii="GHEA Grapalat" w:hAnsi="GHEA Grapalat"/>
          <w:lang w:val="es-ES"/>
        </w:rPr>
      </w:pPr>
      <w:r w:rsidRPr="00513A86">
        <w:rPr>
          <w:rFonts w:ascii="GHEA Grapalat" w:hAnsi="GHEA Grapalat" w:cs="Arial"/>
          <w:sz w:val="20"/>
          <w:szCs w:val="20"/>
          <w:lang w:val="es-ES"/>
        </w:rPr>
        <w:t xml:space="preserve"> բ.  բացակայում է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r w:rsidRPr="00513A86">
        <w:rPr>
          <w:rFonts w:ascii="GHEA Grapalat" w:hAnsi="GHEA Grapalat"/>
          <w:lang w:val="es-ES"/>
        </w:rPr>
        <w:t xml:space="preserve"> </w:t>
      </w:r>
    </w:p>
    <w:p w:rsidR="00B10987" w:rsidRPr="00513A86" w:rsidRDefault="00B10987" w:rsidP="00B10987">
      <w:pPr>
        <w:jc w:val="both"/>
        <w:rPr>
          <w:rFonts w:ascii="GHEA Grapalat" w:hAnsi="GHEA Grapalat" w:cs="Arial"/>
          <w:vertAlign w:val="superscript"/>
          <w:lang w:val="hy-AM"/>
        </w:rPr>
      </w:pPr>
      <w:r w:rsidRPr="00513A86">
        <w:rPr>
          <w:rFonts w:ascii="GHEA Grapalat" w:hAnsi="GHEA Grapalat"/>
          <w:vertAlign w:val="superscript"/>
          <w:lang w:val="es-ES"/>
        </w:rPr>
        <w:t xml:space="preserve"> </w:t>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r w:rsidRPr="00513A86">
        <w:rPr>
          <w:rFonts w:ascii="GHEA Grapalat" w:hAnsi="GHEA Grapalat" w:cs="Arial"/>
          <w:vertAlign w:val="superscript"/>
          <w:lang w:val="hy-AM"/>
        </w:rPr>
        <w:t xml:space="preserve"> </w:t>
      </w:r>
    </w:p>
    <w:p w:rsidR="00B10987" w:rsidRPr="00513A86" w:rsidRDefault="00B10987" w:rsidP="00B10987">
      <w:pPr>
        <w:jc w:val="both"/>
        <w:rPr>
          <w:rFonts w:ascii="GHEA Grapalat" w:hAnsi="GHEA Grapalat"/>
          <w:u w:val="single"/>
          <w:lang w:val="es-ES"/>
        </w:rPr>
      </w:pPr>
      <w:r w:rsidRPr="00513A86">
        <w:rPr>
          <w:rFonts w:ascii="GHEA Grapalat" w:hAnsi="GHEA Grapalat" w:cs="Arial"/>
          <w:sz w:val="20"/>
          <w:szCs w:val="20"/>
          <w:lang w:val="es-ES"/>
        </w:rPr>
        <w:t>փոխկապակցված անձանց և (կամ)</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w:t>
      </w:r>
      <w:r w:rsidRPr="00513A86">
        <w:rPr>
          <w:rFonts w:ascii="GHEA Grapalat" w:hAnsi="GHEA Grapalat"/>
          <w:u w:val="single"/>
          <w:lang w:val="es-ES"/>
        </w:rPr>
        <w:t xml:space="preserve">  </w:t>
      </w:r>
    </w:p>
    <w:p w:rsidR="00B10987" w:rsidRPr="00513A86" w:rsidRDefault="00B10987" w:rsidP="00B10987">
      <w:pPr>
        <w:jc w:val="both"/>
        <w:rPr>
          <w:rFonts w:ascii="GHEA Grapalat" w:hAnsi="GHEA Grapalat"/>
          <w:u w:val="single"/>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B10987" w:rsidRPr="00513A86" w:rsidRDefault="00B10987" w:rsidP="00B10987">
      <w:pPr>
        <w:jc w:val="both"/>
        <w:rPr>
          <w:rFonts w:ascii="GHEA Grapalat" w:hAnsi="GHEA Grapalat"/>
          <w:u w:val="single"/>
          <w:lang w:val="es-ES"/>
        </w:rPr>
      </w:pPr>
      <w:r w:rsidRPr="00513A86">
        <w:rPr>
          <w:rFonts w:ascii="GHEA Grapalat" w:hAnsi="GHEA Grapalat" w:cs="Arial"/>
          <w:sz w:val="20"/>
          <w:szCs w:val="20"/>
          <w:lang w:val="es-ES"/>
        </w:rPr>
        <w:t>կողմից հիմնադրված կամ ավելի քան հիսուն տոկոս</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p>
    <w:p w:rsidR="00B10987" w:rsidRPr="00513A86" w:rsidRDefault="00B10987" w:rsidP="00B10987">
      <w:pPr>
        <w:jc w:val="both"/>
        <w:rPr>
          <w:rFonts w:ascii="GHEA Grapalat" w:hAnsi="GHEA Grapalat"/>
          <w:lang w:val="es-ES"/>
        </w:rPr>
      </w:pPr>
      <w:r w:rsidRPr="00513A86">
        <w:rPr>
          <w:rFonts w:ascii="GHEA Grapalat" w:hAnsi="GHEA Grapalat" w:cs="Sylfaen"/>
          <w:vertAlign w:val="superscript"/>
          <w:lang w:val="es-ES"/>
        </w:rPr>
        <w:t xml:space="preserve">                                                                     </w:t>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10987" w:rsidRPr="00513A86" w:rsidRDefault="00B10987" w:rsidP="00B10987">
      <w:pPr>
        <w:jc w:val="both"/>
        <w:rPr>
          <w:rFonts w:ascii="GHEA Grapalat" w:hAnsi="GHEA Grapalat" w:cs="Sylfaen"/>
          <w:sz w:val="20"/>
          <w:lang w:val="es-ES"/>
        </w:rPr>
      </w:pPr>
      <w:r w:rsidRPr="00513A86">
        <w:rPr>
          <w:rFonts w:ascii="GHEA Grapalat" w:hAnsi="GHEA Grapalat" w:cs="Arial"/>
          <w:sz w:val="20"/>
          <w:szCs w:val="20"/>
          <w:lang w:val="es-ES"/>
        </w:rPr>
        <w:tab/>
        <w:t>2) կից ներկայացնում է հայտը ներկայացնելու օրվա դրությամբ ա</w:t>
      </w:r>
      <w:r w:rsidRPr="00513A86">
        <w:rPr>
          <w:rFonts w:ascii="GHEA Grapalat" w:hAnsi="GHEA Grapalat" w:cs="Sylfaen"/>
          <w:sz w:val="20"/>
        </w:rPr>
        <w:t>յն</w:t>
      </w:r>
      <w:r w:rsidRPr="00513A86">
        <w:rPr>
          <w:rFonts w:ascii="GHEA Grapalat" w:hAnsi="GHEA Grapalat" w:cs="Sylfaen"/>
          <w:sz w:val="20"/>
          <w:lang w:val="es-ES"/>
        </w:rPr>
        <w:t xml:space="preserve"> </w:t>
      </w:r>
      <w:r w:rsidRPr="00513A86">
        <w:rPr>
          <w:rFonts w:ascii="GHEA Grapalat" w:hAnsi="GHEA Grapalat" w:cs="Sylfaen"/>
          <w:sz w:val="20"/>
        </w:rPr>
        <w:t>ֆիզիկական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ուղղակի</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անուղղակի</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կանոնադրական</w:t>
      </w:r>
      <w:r w:rsidRPr="00513A86">
        <w:rPr>
          <w:rFonts w:ascii="GHEA Grapalat" w:hAnsi="GHEA Grapalat" w:cs="Sylfaen"/>
          <w:sz w:val="20"/>
          <w:lang w:val="es-ES"/>
        </w:rPr>
        <w:t xml:space="preserve"> </w:t>
      </w:r>
      <w:r w:rsidRPr="00513A86">
        <w:rPr>
          <w:rFonts w:ascii="GHEA Grapalat" w:hAnsi="GHEA Grapalat" w:cs="Sylfaen"/>
          <w:sz w:val="20"/>
        </w:rPr>
        <w:t>կապիտալում</w:t>
      </w:r>
      <w:r w:rsidRPr="00513A86">
        <w:rPr>
          <w:rFonts w:ascii="GHEA Grapalat" w:hAnsi="GHEA Grapalat" w:cs="Sylfaen"/>
          <w:sz w:val="20"/>
          <w:lang w:val="es-ES"/>
        </w:rPr>
        <w:t xml:space="preserve"> </w:t>
      </w:r>
      <w:r w:rsidRPr="00513A86">
        <w:rPr>
          <w:rFonts w:ascii="GHEA Grapalat" w:hAnsi="GHEA Grapalat" w:cs="Sylfaen"/>
          <w:sz w:val="20"/>
        </w:rPr>
        <w:t>քվեարկող</w:t>
      </w:r>
      <w:r w:rsidRPr="00513A86">
        <w:rPr>
          <w:rFonts w:ascii="GHEA Grapalat" w:hAnsi="GHEA Grapalat" w:cs="Sylfaen"/>
          <w:sz w:val="20"/>
          <w:lang w:val="es-ES"/>
        </w:rPr>
        <w:t xml:space="preserve"> </w:t>
      </w:r>
      <w:r w:rsidRPr="00513A86">
        <w:rPr>
          <w:rFonts w:ascii="GHEA Grapalat" w:hAnsi="GHEA Grapalat" w:cs="Sylfaen"/>
          <w:sz w:val="20"/>
        </w:rPr>
        <w:t>բաժնետոմսերի</w:t>
      </w:r>
      <w:r w:rsidRPr="00513A86">
        <w:rPr>
          <w:rFonts w:ascii="GHEA Grapalat" w:hAnsi="GHEA Grapalat" w:cs="Sylfaen"/>
          <w:sz w:val="20"/>
          <w:lang w:val="es-ES"/>
        </w:rPr>
        <w:t xml:space="preserve"> (</w:t>
      </w:r>
      <w:r w:rsidRPr="00513A86">
        <w:rPr>
          <w:rFonts w:ascii="GHEA Grapalat" w:hAnsi="GHEA Grapalat" w:cs="Sylfaen"/>
          <w:sz w:val="20"/>
        </w:rPr>
        <w:t>բաժնեմասերի</w:t>
      </w:r>
      <w:r w:rsidRPr="00513A86">
        <w:rPr>
          <w:rFonts w:ascii="GHEA Grapalat" w:hAnsi="GHEA Grapalat" w:cs="Sylfaen"/>
          <w:sz w:val="20"/>
          <w:lang w:val="es-ES"/>
        </w:rPr>
        <w:t xml:space="preserve">, </w:t>
      </w:r>
      <w:r w:rsidRPr="00513A86">
        <w:rPr>
          <w:rFonts w:ascii="GHEA Grapalat" w:hAnsi="GHEA Grapalat" w:cs="Sylfaen"/>
          <w:sz w:val="20"/>
        </w:rPr>
        <w:t>փայերի</w:t>
      </w:r>
      <w:r w:rsidRPr="00513A86">
        <w:rPr>
          <w:rFonts w:ascii="GHEA Grapalat" w:hAnsi="GHEA Grapalat" w:cs="Sylfaen"/>
          <w:sz w:val="20"/>
          <w:lang w:val="es-ES"/>
        </w:rPr>
        <w:t xml:space="preserve">) </w:t>
      </w:r>
      <w:r w:rsidRPr="00513A86">
        <w:rPr>
          <w:rFonts w:ascii="GHEA Grapalat" w:hAnsi="GHEA Grapalat" w:cs="Sylfaen"/>
          <w:sz w:val="20"/>
        </w:rPr>
        <w:t>ավել</w:t>
      </w:r>
      <w:r w:rsidRPr="00513A86">
        <w:rPr>
          <w:rFonts w:ascii="GHEA Grapalat" w:hAnsi="GHEA Grapalat" w:cs="Sylfaen"/>
          <w:sz w:val="20"/>
          <w:lang w:val="es-ES"/>
        </w:rPr>
        <w:t xml:space="preserve"> </w:t>
      </w:r>
      <w:r w:rsidRPr="00513A86">
        <w:rPr>
          <w:rFonts w:ascii="GHEA Grapalat" w:hAnsi="GHEA Grapalat" w:cs="Sylfaen"/>
          <w:sz w:val="20"/>
        </w:rPr>
        <w:t>քան</w:t>
      </w:r>
      <w:r w:rsidRPr="00513A86">
        <w:rPr>
          <w:rFonts w:ascii="GHEA Grapalat" w:hAnsi="GHEA Grapalat" w:cs="Sylfaen"/>
          <w:sz w:val="20"/>
          <w:lang w:val="es-ES"/>
        </w:rPr>
        <w:t xml:space="preserve"> </w:t>
      </w:r>
      <w:r w:rsidRPr="00513A86">
        <w:rPr>
          <w:rFonts w:ascii="GHEA Grapalat" w:hAnsi="GHEA Grapalat" w:cs="Sylfaen"/>
          <w:sz w:val="20"/>
        </w:rPr>
        <w:t>տաս</w:t>
      </w:r>
      <w:r w:rsidRPr="00513A86">
        <w:rPr>
          <w:rFonts w:ascii="GHEA Grapalat" w:hAnsi="GHEA Grapalat" w:cs="Sylfaen"/>
          <w:sz w:val="20"/>
          <w:lang w:val="es-ES"/>
        </w:rPr>
        <w:t xml:space="preserve"> </w:t>
      </w:r>
      <w:r w:rsidRPr="00513A86">
        <w:rPr>
          <w:rFonts w:ascii="GHEA Grapalat" w:hAnsi="GHEA Grapalat" w:cs="Sylfaen"/>
          <w:sz w:val="20"/>
        </w:rPr>
        <w:t>տոկոսը</w:t>
      </w:r>
      <w:r w:rsidRPr="00513A86">
        <w:rPr>
          <w:rFonts w:ascii="GHEA Grapalat" w:hAnsi="GHEA Grapalat" w:cs="Sylfaen"/>
          <w:sz w:val="20"/>
          <w:lang w:val="es-ES"/>
        </w:rPr>
        <w:t xml:space="preserve">, </w:t>
      </w:r>
      <w:r w:rsidRPr="00513A86">
        <w:rPr>
          <w:rFonts w:ascii="GHEA Grapalat" w:hAnsi="GHEA Grapalat" w:cs="Sylfaen"/>
          <w:sz w:val="20"/>
        </w:rPr>
        <w:t>ներառյալ</w:t>
      </w:r>
      <w:r w:rsidRPr="00513A86">
        <w:rPr>
          <w:rFonts w:ascii="GHEA Grapalat" w:hAnsi="GHEA Grapalat" w:cs="Sylfaen"/>
          <w:sz w:val="20"/>
          <w:lang w:val="es-ES"/>
        </w:rPr>
        <w:t xml:space="preserve"> </w:t>
      </w:r>
      <w:r w:rsidRPr="00513A86">
        <w:rPr>
          <w:rFonts w:ascii="GHEA Grapalat" w:hAnsi="GHEA Grapalat" w:cs="Sylfaen"/>
          <w:sz w:val="20"/>
        </w:rPr>
        <w:t>ըստ</w:t>
      </w:r>
      <w:r w:rsidRPr="00513A86">
        <w:rPr>
          <w:rFonts w:ascii="GHEA Grapalat" w:hAnsi="GHEA Grapalat" w:cs="Sylfaen"/>
          <w:sz w:val="20"/>
          <w:lang w:val="es-ES"/>
        </w:rPr>
        <w:t xml:space="preserve"> </w:t>
      </w:r>
      <w:r w:rsidRPr="00513A86">
        <w:rPr>
          <w:rFonts w:ascii="GHEA Grapalat" w:hAnsi="GHEA Grapalat" w:cs="Sylfaen"/>
          <w:sz w:val="20"/>
        </w:rPr>
        <w:t>ներկայացնողի</w:t>
      </w:r>
      <w:r w:rsidRPr="00513A86">
        <w:rPr>
          <w:rFonts w:ascii="GHEA Grapalat" w:hAnsi="GHEA Grapalat" w:cs="Sylfaen"/>
          <w:sz w:val="20"/>
          <w:lang w:val="es-ES"/>
        </w:rPr>
        <w:t xml:space="preserve"> </w:t>
      </w:r>
      <w:r w:rsidRPr="00513A86">
        <w:rPr>
          <w:rFonts w:ascii="GHEA Grapalat" w:hAnsi="GHEA Grapalat" w:cs="Sylfaen"/>
          <w:sz w:val="20"/>
        </w:rPr>
        <w:t>բաժնետոմսերը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իրավունք</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նշանակելու</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ազատելու</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գործադիր</w:t>
      </w:r>
      <w:r w:rsidRPr="00513A86">
        <w:rPr>
          <w:rFonts w:ascii="GHEA Grapalat" w:hAnsi="GHEA Grapalat" w:cs="Sylfaen"/>
          <w:sz w:val="20"/>
          <w:lang w:val="es-ES"/>
        </w:rPr>
        <w:t xml:space="preserve"> </w:t>
      </w:r>
      <w:r w:rsidRPr="00513A86">
        <w:rPr>
          <w:rFonts w:ascii="GHEA Grapalat" w:hAnsi="GHEA Grapalat" w:cs="Sylfaen"/>
          <w:sz w:val="20"/>
        </w:rPr>
        <w:t>մարմնի</w:t>
      </w:r>
      <w:r w:rsidRPr="00513A86">
        <w:rPr>
          <w:rFonts w:ascii="GHEA Grapalat" w:hAnsi="GHEA Grapalat" w:cs="Sylfaen"/>
          <w:sz w:val="20"/>
          <w:lang w:val="es-ES"/>
        </w:rPr>
        <w:t xml:space="preserve"> </w:t>
      </w:r>
      <w:r w:rsidRPr="00513A86">
        <w:rPr>
          <w:rFonts w:ascii="GHEA Grapalat" w:hAnsi="GHEA Grapalat" w:cs="Sylfaen"/>
          <w:sz w:val="20"/>
        </w:rPr>
        <w:t>անդամներին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ստանում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իրականացվող</w:t>
      </w:r>
      <w:r w:rsidRPr="00513A86">
        <w:rPr>
          <w:rFonts w:ascii="GHEA Grapalat" w:hAnsi="GHEA Grapalat" w:cs="Sylfaen"/>
          <w:sz w:val="20"/>
          <w:lang w:val="es-ES"/>
        </w:rPr>
        <w:t xml:space="preserve"> </w:t>
      </w:r>
      <w:r w:rsidRPr="00513A86">
        <w:rPr>
          <w:rFonts w:ascii="GHEA Grapalat" w:hAnsi="GHEA Grapalat" w:cs="Sylfaen"/>
          <w:sz w:val="20"/>
        </w:rPr>
        <w:t>ձեռնարկատիրական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գործունեության</w:t>
      </w:r>
      <w:r w:rsidRPr="00513A86">
        <w:rPr>
          <w:rFonts w:ascii="GHEA Grapalat" w:hAnsi="GHEA Grapalat" w:cs="Sylfaen"/>
          <w:sz w:val="20"/>
          <w:lang w:val="es-ES"/>
        </w:rPr>
        <w:t xml:space="preserve"> </w:t>
      </w:r>
      <w:r w:rsidRPr="00513A86">
        <w:rPr>
          <w:rFonts w:ascii="GHEA Grapalat" w:hAnsi="GHEA Grapalat" w:cs="Sylfaen"/>
          <w:sz w:val="20"/>
        </w:rPr>
        <w:t>արդյունքում</w:t>
      </w:r>
      <w:r w:rsidRPr="00513A86">
        <w:rPr>
          <w:rFonts w:ascii="GHEA Grapalat" w:hAnsi="GHEA Grapalat" w:cs="Sylfaen"/>
          <w:sz w:val="20"/>
          <w:lang w:val="es-ES"/>
        </w:rPr>
        <w:t xml:space="preserve"> </w:t>
      </w:r>
      <w:r w:rsidRPr="00513A86">
        <w:rPr>
          <w:rFonts w:ascii="GHEA Grapalat" w:hAnsi="GHEA Grapalat" w:cs="Sylfaen"/>
          <w:sz w:val="20"/>
        </w:rPr>
        <w:t>ստացված</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տասնհինգ</w:t>
      </w:r>
      <w:r w:rsidRPr="00513A86">
        <w:rPr>
          <w:rFonts w:ascii="GHEA Grapalat" w:hAnsi="GHEA Grapalat" w:cs="Sylfaen"/>
          <w:sz w:val="20"/>
          <w:lang w:val="es-ES"/>
        </w:rPr>
        <w:t xml:space="preserve"> </w:t>
      </w:r>
      <w:r w:rsidRPr="00513A86">
        <w:rPr>
          <w:rFonts w:ascii="GHEA Grapalat" w:hAnsi="GHEA Grapalat" w:cs="Sylfaen"/>
          <w:sz w:val="20"/>
        </w:rPr>
        <w:t>տոկոսից</w:t>
      </w:r>
      <w:r w:rsidRPr="00513A86">
        <w:rPr>
          <w:rFonts w:ascii="GHEA Grapalat" w:hAnsi="GHEA Grapalat" w:cs="Sylfaen"/>
          <w:sz w:val="20"/>
          <w:lang w:val="es-ES"/>
        </w:rPr>
        <w:t xml:space="preserve"> </w:t>
      </w:r>
      <w:r w:rsidRPr="00513A86">
        <w:rPr>
          <w:rFonts w:ascii="GHEA Grapalat" w:hAnsi="GHEA Grapalat" w:cs="Sylfaen"/>
          <w:sz w:val="20"/>
        </w:rPr>
        <w:t>ավելին</w:t>
      </w:r>
      <w:r w:rsidRPr="00513A86">
        <w:rPr>
          <w:rFonts w:ascii="GHEA Grapalat" w:hAnsi="GHEA Grapalat" w:cs="Sylfaen"/>
          <w:sz w:val="20"/>
          <w:lang w:val="es-ES"/>
        </w:rPr>
        <w:t xml:space="preserve"> (</w:t>
      </w:r>
      <w:r w:rsidRPr="00513A86">
        <w:rPr>
          <w:rFonts w:ascii="GHEA Grapalat" w:hAnsi="GHEA Grapalat" w:cs="Sylfaen"/>
          <w:sz w:val="20"/>
        </w:rPr>
        <w:t>իրական</w:t>
      </w:r>
      <w:r w:rsidRPr="00513A86">
        <w:rPr>
          <w:rFonts w:ascii="GHEA Grapalat" w:hAnsi="GHEA Grapalat" w:cs="Sylfaen"/>
          <w:sz w:val="20"/>
          <w:lang w:val="es-ES"/>
        </w:rPr>
        <w:t xml:space="preserve"> </w:t>
      </w:r>
      <w:r w:rsidRPr="00513A86">
        <w:rPr>
          <w:rFonts w:ascii="GHEA Grapalat" w:hAnsi="GHEA Grapalat" w:cs="Sylfaen"/>
          <w:sz w:val="20"/>
        </w:rPr>
        <w:t>շահառուներ</w:t>
      </w:r>
      <w:r w:rsidRPr="00513A86">
        <w:rPr>
          <w:rFonts w:ascii="GHEA Grapalat" w:hAnsi="GHEA Grapalat" w:cs="Sylfaen"/>
          <w:sz w:val="20"/>
          <w:lang w:val="es-ES"/>
        </w:rPr>
        <w:t xml:space="preserve">)*: </w:t>
      </w:r>
    </w:p>
    <w:p w:rsidR="00B10987" w:rsidRPr="00513A86" w:rsidRDefault="00B10987" w:rsidP="00B10987">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B10987" w:rsidRPr="00513A86" w:rsidRDefault="00B10987" w:rsidP="00B10987">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lastRenderedPageBreak/>
        <w:t xml:space="preserve">    </w:t>
      </w: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p>
    <w:p w:rsidR="00B10987" w:rsidRPr="00513A86" w:rsidRDefault="00B10987" w:rsidP="00B10987">
      <w:pPr>
        <w:jc w:val="both"/>
        <w:rPr>
          <w:rFonts w:ascii="GHEA Grapalat" w:hAnsi="GHEA Grapalat" w:cs="Sylfaen"/>
          <w:sz w:val="18"/>
          <w:szCs w:val="18"/>
          <w:lang w:val="hy-AM"/>
        </w:rPr>
      </w:pPr>
      <w:r w:rsidRPr="00513A86">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lang w:val="hy-AM"/>
        </w:rPr>
        <w:tab/>
      </w:r>
      <w:r w:rsidRPr="00513A86">
        <w:rPr>
          <w:rFonts w:ascii="GHEA Grapalat" w:hAnsi="GHEA Grapalat"/>
          <w:lang w:val="hy-AM"/>
        </w:rPr>
        <w:tab/>
      </w:r>
      <w:r w:rsidRPr="00513A86">
        <w:rPr>
          <w:rFonts w:ascii="GHEA Grapalat" w:hAnsi="GHEA Grapalat" w:cs="Sylfaen"/>
          <w:lang w:val="hy-AM"/>
        </w:rPr>
        <w:t>Հավելված</w:t>
      </w:r>
      <w:r w:rsidRPr="00513A86">
        <w:rPr>
          <w:rFonts w:ascii="GHEA Grapalat" w:hAnsi="GHEA Grapalat" w:cs="Arial"/>
          <w:lang w:val="hy-AM"/>
        </w:rPr>
        <w:t xml:space="preserve"> 2.1</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rPr>
          <w:rFonts w:ascii="GHEA Grapalat" w:hAnsi="GHEA Grapalat"/>
          <w:sz w:val="20"/>
          <w:lang w:val="hy-AM"/>
        </w:rPr>
      </w:pPr>
    </w:p>
    <w:p w:rsidR="00B10987" w:rsidRPr="00513A86" w:rsidRDefault="00B10987" w:rsidP="00B10987">
      <w:pPr>
        <w:rPr>
          <w:rFonts w:ascii="GHEA Grapalat" w:hAnsi="GHEA Grapalat"/>
          <w:sz w:val="20"/>
          <w:lang w:val="hy-AM"/>
        </w:rPr>
      </w:pPr>
    </w:p>
    <w:p w:rsidR="00B10987" w:rsidRPr="00513A86" w:rsidRDefault="00B10987" w:rsidP="00B10987">
      <w:pPr>
        <w:jc w:val="center"/>
        <w:rPr>
          <w:rFonts w:ascii="GHEA Grapalat" w:hAnsi="GHEA Grapalat"/>
          <w:sz w:val="20"/>
          <w:lang w:val="hy-AM"/>
        </w:rPr>
      </w:pPr>
      <w:r w:rsidRPr="00513A86">
        <w:rPr>
          <w:rFonts w:ascii="GHEA Grapalat" w:hAnsi="GHEA Grapalat"/>
          <w:sz w:val="20"/>
          <w:lang w:val="hy-AM"/>
        </w:rPr>
        <w:t>ՏՎՅԱԼՆԵՐ</w:t>
      </w:r>
    </w:p>
    <w:p w:rsidR="00B10987" w:rsidRPr="00513A86" w:rsidRDefault="00B10987" w:rsidP="00B10987">
      <w:pPr>
        <w:jc w:val="center"/>
        <w:rPr>
          <w:rFonts w:ascii="GHEA Grapalat" w:hAnsi="GHEA Grapalat"/>
          <w:sz w:val="20"/>
          <w:lang w:val="hy-AM"/>
        </w:rPr>
      </w:pPr>
      <w:r w:rsidRPr="00513A86">
        <w:rPr>
          <w:rFonts w:ascii="GHEA Grapalat" w:hAnsi="GHEA Grapalat"/>
          <w:sz w:val="20"/>
          <w:lang w:val="hy-AM"/>
        </w:rPr>
        <w:t xml:space="preserve">մասնակցի իրական շահառուների մասին </w:t>
      </w:r>
    </w:p>
    <w:p w:rsidR="00B10987" w:rsidRPr="00513A86" w:rsidRDefault="00B10987" w:rsidP="00B10987">
      <w:pPr>
        <w:jc w:val="center"/>
        <w:rPr>
          <w:rFonts w:ascii="GHEA Grapalat" w:hAnsi="GHEA Grapalat"/>
          <w:sz w:val="20"/>
          <w:lang w:val="hy-AM"/>
        </w:rPr>
      </w:pPr>
    </w:p>
    <w:p w:rsidR="00B10987" w:rsidRPr="00513A86" w:rsidRDefault="00B10987" w:rsidP="00B10987">
      <w:pPr>
        <w:jc w:val="both"/>
        <w:rPr>
          <w:rFonts w:ascii="GHEA Grapalat" w:hAnsi="GHEA Grapalat"/>
          <w:vertAlign w:val="superscript"/>
          <w:lang w:val="hy-AM"/>
        </w:rPr>
      </w:pPr>
      <w:r w:rsidRPr="00513A86">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10987" w:rsidRPr="00B10987" w:rsidTr="00E468D0">
        <w:tc>
          <w:tcPr>
            <w:tcW w:w="540" w:type="dxa"/>
            <w:vAlign w:val="center"/>
          </w:tcPr>
          <w:p w:rsidR="00B10987" w:rsidRPr="00513A86" w:rsidRDefault="00B10987" w:rsidP="00E468D0">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հ/հ</w:t>
            </w:r>
          </w:p>
        </w:tc>
        <w:tc>
          <w:tcPr>
            <w:tcW w:w="2570" w:type="dxa"/>
            <w:vAlign w:val="center"/>
          </w:tcPr>
          <w:p w:rsidR="00B10987" w:rsidRPr="00513A86" w:rsidRDefault="00B10987" w:rsidP="00E468D0">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Անունը Ազգանունը Հայրանունը</w:t>
            </w:r>
          </w:p>
        </w:tc>
        <w:tc>
          <w:tcPr>
            <w:tcW w:w="3960" w:type="dxa"/>
            <w:vAlign w:val="center"/>
          </w:tcPr>
          <w:p w:rsidR="00B10987" w:rsidRPr="00513A86" w:rsidRDefault="00B10987" w:rsidP="00E468D0">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10987" w:rsidRPr="00513A86" w:rsidRDefault="00B10987" w:rsidP="00E468D0">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10987" w:rsidRPr="00B10987" w:rsidTr="00E468D0">
        <w:tc>
          <w:tcPr>
            <w:tcW w:w="54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370" w:type="dxa"/>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r>
      <w:tr w:rsidR="00B10987" w:rsidRPr="00B10987" w:rsidTr="00E468D0">
        <w:tc>
          <w:tcPr>
            <w:tcW w:w="54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370" w:type="dxa"/>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r>
      <w:tr w:rsidR="00B10987" w:rsidRPr="00B10987" w:rsidTr="00E468D0">
        <w:tc>
          <w:tcPr>
            <w:tcW w:w="54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c>
          <w:tcPr>
            <w:tcW w:w="3370" w:type="dxa"/>
          </w:tcPr>
          <w:p w:rsidR="00B10987" w:rsidRPr="00513A86" w:rsidRDefault="00B10987" w:rsidP="00E468D0">
            <w:pPr>
              <w:pStyle w:val="31"/>
              <w:spacing w:line="240" w:lineRule="auto"/>
              <w:ind w:firstLine="0"/>
              <w:jc w:val="center"/>
              <w:rPr>
                <w:rFonts w:ascii="GHEA Grapalat" w:hAnsi="GHEA Grapalat"/>
                <w:sz w:val="26"/>
                <w:vertAlign w:val="superscript"/>
                <w:lang w:val="en-US" w:eastAsia="en-US"/>
              </w:rPr>
            </w:pPr>
          </w:p>
        </w:tc>
      </w:tr>
    </w:tbl>
    <w:p w:rsidR="00B10987" w:rsidRPr="00513A86" w:rsidRDefault="00B10987" w:rsidP="00B10987">
      <w:pPr>
        <w:jc w:val="both"/>
        <w:rPr>
          <w:rFonts w:ascii="GHEA Grapalat" w:hAnsi="GHEA Grapalat"/>
          <w:u w:val="single"/>
          <w:lang w:val="en-US"/>
        </w:rPr>
      </w:pP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cs="Arial"/>
          <w:sz w:val="20"/>
          <w:szCs w:val="20"/>
          <w:lang w:val="es-ES"/>
        </w:rPr>
        <w:t xml:space="preserve"> -ն հավաստում է, որ իրական շահառուների մասին </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 xml:space="preserve">                              </w:t>
      </w:r>
      <w:r w:rsidRPr="00513A86">
        <w:rPr>
          <w:rFonts w:ascii="GHEA Grapalat" w:hAnsi="GHEA Grapalat" w:cs="Sylfaen"/>
          <w:vertAlign w:val="superscript"/>
          <w:lang w:val="hy-AM"/>
        </w:rPr>
        <w:t>մասնակցի անվանումը</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10987" w:rsidRPr="00513A86" w:rsidRDefault="00B10987" w:rsidP="00B10987">
      <w:pPr>
        <w:jc w:val="both"/>
        <w:rPr>
          <w:rFonts w:ascii="GHEA Grapalat" w:hAnsi="GHEA Grapalat" w:cs="Arial"/>
          <w:sz w:val="20"/>
          <w:szCs w:val="20"/>
          <w:lang w:val="es-ES"/>
        </w:rPr>
      </w:pPr>
    </w:p>
    <w:p w:rsidR="00B10987" w:rsidRPr="00513A86" w:rsidRDefault="00B10987" w:rsidP="00B10987">
      <w:pPr>
        <w:pStyle w:val="31"/>
        <w:spacing w:line="240" w:lineRule="auto"/>
        <w:jc w:val="center"/>
        <w:rPr>
          <w:rFonts w:ascii="GHEA Grapalat" w:hAnsi="GHEA Grapalat"/>
          <w:vertAlign w:val="superscript"/>
          <w:lang w:val="es-ES"/>
        </w:rPr>
      </w:pPr>
    </w:p>
    <w:p w:rsidR="00B10987" w:rsidRPr="00513A86" w:rsidRDefault="00B10987" w:rsidP="00B10987">
      <w:pPr>
        <w:pStyle w:val="31"/>
        <w:spacing w:line="240" w:lineRule="auto"/>
        <w:jc w:val="center"/>
        <w:rPr>
          <w:rFonts w:ascii="GHEA Grapalat" w:hAnsi="GHEA Grapalat"/>
          <w:vertAlign w:val="superscript"/>
          <w:lang w:val="es-ES"/>
        </w:rPr>
      </w:pPr>
    </w:p>
    <w:p w:rsidR="00B10987" w:rsidRPr="00513A86" w:rsidRDefault="00B10987" w:rsidP="00B10987">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B10987" w:rsidRPr="00513A86" w:rsidRDefault="00B10987" w:rsidP="00B10987">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pStyle w:val="31"/>
        <w:spacing w:line="240" w:lineRule="auto"/>
        <w:ind w:firstLine="0"/>
        <w:jc w:val="right"/>
        <w:rPr>
          <w:rFonts w:ascii="GHEA Grapalat" w:hAnsi="GHEA Grapalat" w:cs="Arial"/>
          <w:lang w:val="hy-AM"/>
        </w:rPr>
      </w:pPr>
      <w:r w:rsidRPr="00513A86">
        <w:rPr>
          <w:rFonts w:ascii="GHEA Grapalat" w:hAnsi="GHEA Grapalat"/>
          <w:vertAlign w:val="superscrip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3</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rPr>
          <w:rFonts w:ascii="GHEA Grapalat" w:hAnsi="GHEA Grapalat"/>
          <w:lang w:val="hy-AM"/>
        </w:rPr>
      </w:pPr>
    </w:p>
    <w:p w:rsidR="00B10987" w:rsidRPr="00513A86" w:rsidRDefault="00B10987" w:rsidP="00B10987">
      <w:pPr>
        <w:rPr>
          <w:rFonts w:ascii="GHEA Grapalat" w:hAnsi="GHEA Grapalat"/>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rPr>
          <w:rFonts w:ascii="GHEA Grapalat" w:hAnsi="GHEA Grapalat"/>
          <w:lang w:val="hy-AM"/>
        </w:rPr>
      </w:pPr>
    </w:p>
    <w:p w:rsidR="00B10987" w:rsidRPr="00513A86" w:rsidRDefault="00B10987" w:rsidP="00B10987">
      <w:pPr>
        <w:jc w:val="center"/>
        <w:rPr>
          <w:rFonts w:ascii="GHEA Grapalat" w:hAnsi="GHEA Grapalat" w:cs="Arial"/>
          <w:sz w:val="20"/>
          <w:szCs w:val="20"/>
          <w:lang w:val="hy-AM"/>
        </w:rPr>
      </w:pPr>
      <w:r w:rsidRPr="00513A86">
        <w:rPr>
          <w:rFonts w:ascii="GHEA Grapalat" w:hAnsi="GHEA Grapalat" w:cs="Sylfaen"/>
          <w:lang w:val="hy-AM"/>
        </w:rPr>
        <w:t xml:space="preserve">        </w:t>
      </w:r>
      <w:r w:rsidRPr="00513A86">
        <w:rPr>
          <w:rFonts w:ascii="GHEA Grapalat" w:hAnsi="GHEA Grapalat" w:cs="Sylfaen"/>
          <w:sz w:val="20"/>
          <w:szCs w:val="20"/>
          <w:lang w:val="hy-AM"/>
        </w:rPr>
        <w:t>Հ</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Տ</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Թ</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Ն</w:t>
      </w:r>
    </w:p>
    <w:p w:rsidR="00B10987" w:rsidRPr="00513A86" w:rsidRDefault="00B10987" w:rsidP="00B10987">
      <w:pPr>
        <w:pStyle w:val="a3"/>
        <w:spacing w:line="240" w:lineRule="auto"/>
        <w:jc w:val="center"/>
        <w:rPr>
          <w:rFonts w:ascii="GHEA Grapalat" w:hAnsi="GHEA Grapalat" w:cs="Arial"/>
          <w:i w:val="0"/>
          <w:szCs w:val="24"/>
          <w:lang w:val="hy-AM"/>
        </w:rPr>
      </w:pPr>
      <w:r w:rsidRPr="00513A86">
        <w:rPr>
          <w:rFonts w:ascii="GHEA Grapalat" w:hAnsi="GHEA Grapalat" w:cs="Sylfaen"/>
          <w:i w:val="0"/>
          <w:szCs w:val="24"/>
          <w:lang w:val="hy-AM"/>
        </w:rPr>
        <w:t xml:space="preserve">որակավորման չափանիշների պահանջներին բավարարելու մասին </w:t>
      </w:r>
    </w:p>
    <w:p w:rsidR="00B10987" w:rsidRPr="00513A86" w:rsidRDefault="00B10987" w:rsidP="00B10987">
      <w:pPr>
        <w:jc w:val="center"/>
        <w:rPr>
          <w:rFonts w:ascii="GHEA Grapalat" w:hAnsi="GHEA Grapalat"/>
          <w:sz w:val="20"/>
          <w:lang w:val="hy-AM"/>
        </w:rPr>
      </w:pPr>
    </w:p>
    <w:p w:rsidR="00B10987" w:rsidRPr="00513A86" w:rsidRDefault="00B10987" w:rsidP="00B10987">
      <w:pPr>
        <w:ind w:left="709" w:hanging="1844"/>
        <w:jc w:val="center"/>
        <w:rPr>
          <w:rFonts w:ascii="GHEA Grapalat" w:hAnsi="GHEA Grapalat"/>
          <w:sz w:val="20"/>
          <w:lang w:val="hy-AM"/>
        </w:rPr>
      </w:pPr>
    </w:p>
    <w:p w:rsidR="00B10987" w:rsidRPr="00513A86" w:rsidRDefault="00B10987" w:rsidP="00B10987">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B10987" w:rsidRPr="00513A86" w:rsidRDefault="00B10987" w:rsidP="00B10987">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B10987" w:rsidRPr="00513A86" w:rsidRDefault="00B10987" w:rsidP="00B10987">
      <w:pPr>
        <w:jc w:val="both"/>
        <w:rPr>
          <w:rFonts w:ascii="GHEA Grapalat" w:hAnsi="GHEA Grapalat" w:cs="Sylfaen"/>
          <w:lang w:val="hy-AM"/>
        </w:rPr>
      </w:pPr>
      <w:r w:rsidRPr="00513A86">
        <w:rPr>
          <w:rFonts w:ascii="GHEA Grapalat" w:hAnsi="GHEA Grapalat" w:cs="Arial"/>
          <w:sz w:val="20"/>
          <w:szCs w:val="20"/>
          <w:lang w:val="es-ES"/>
        </w:rPr>
        <w:t xml:space="preserve">բավարարում է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որակավորման չափանիշների պահանջներին: </w:t>
      </w:r>
    </w:p>
    <w:p w:rsidR="00B10987" w:rsidRPr="00513A86" w:rsidRDefault="00B10987" w:rsidP="00B10987">
      <w:pPr>
        <w:jc w:val="both"/>
        <w:rPr>
          <w:rFonts w:ascii="GHEA Grapalat" w:hAnsi="GHEA Grapalat" w:cs="Sylfaen"/>
          <w:lang w:val="hy-AM"/>
        </w:rPr>
      </w:pPr>
    </w:p>
    <w:p w:rsidR="00B10987" w:rsidRPr="00513A86" w:rsidRDefault="00B10987" w:rsidP="00B10987">
      <w:pPr>
        <w:ind w:left="720"/>
        <w:jc w:val="both"/>
        <w:rPr>
          <w:rFonts w:ascii="GHEA Grapalat" w:hAnsi="GHEA Grapalat"/>
          <w:lang w:val="hy-AM"/>
        </w:rPr>
      </w:pPr>
    </w:p>
    <w:p w:rsidR="00B10987" w:rsidRPr="00513A86" w:rsidRDefault="00B10987" w:rsidP="00B10987">
      <w:pPr>
        <w:pStyle w:val="23"/>
        <w:spacing w:line="240" w:lineRule="auto"/>
        <w:ind w:firstLine="567"/>
        <w:rPr>
          <w:rFonts w:ascii="GHEA Grapalat" w:hAnsi="GHEA Grapalat"/>
        </w:rPr>
      </w:pPr>
    </w:p>
    <w:p w:rsidR="00B10987" w:rsidRPr="00513A86" w:rsidRDefault="00B10987" w:rsidP="00B10987">
      <w:pPr>
        <w:rPr>
          <w:rFonts w:ascii="GHEA Grapalat" w:hAnsi="GHEA Grapalat"/>
          <w:sz w:val="20"/>
          <w:lang w:val="hy-AM"/>
        </w:rPr>
      </w:pPr>
    </w:p>
    <w:p w:rsidR="00B10987" w:rsidRPr="00513A86" w:rsidRDefault="00B10987" w:rsidP="00B10987">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________________________________________________ </w:t>
      </w:r>
      <w:r w:rsidRPr="00513A86">
        <w:rPr>
          <w:rFonts w:ascii="GHEA Grapalat" w:hAnsi="GHEA Grapalat"/>
          <w:sz w:val="20"/>
          <w:lang w:val="hy-AM"/>
        </w:rPr>
        <w:tab/>
        <w:t xml:space="preserve">                _____________ </w:t>
      </w:r>
    </w:p>
    <w:p w:rsidR="00B10987" w:rsidRPr="00513A86" w:rsidRDefault="00B10987" w:rsidP="00B10987">
      <w:pPr>
        <w:jc w:val="both"/>
        <w:rPr>
          <w:rFonts w:ascii="GHEA Grapalat" w:hAnsi="GHEA Grapalat" w:cs="Sylfaen"/>
          <w:sz w:val="20"/>
          <w:vertAlign w:val="superscript"/>
          <w:lang w:val="hy-AM"/>
        </w:rPr>
      </w:pP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ստորագրությունը</w:t>
      </w:r>
    </w:p>
    <w:p w:rsidR="00B10987" w:rsidRPr="00513A86" w:rsidRDefault="00B10987" w:rsidP="00B10987">
      <w:pPr>
        <w:jc w:val="both"/>
        <w:rPr>
          <w:rFonts w:ascii="GHEA Grapalat" w:hAnsi="GHEA Grapalat" w:cs="Arial"/>
          <w:sz w:val="20"/>
          <w:vertAlign w:val="superscript"/>
          <w:lang w:val="hy-AM"/>
        </w:rPr>
      </w:pPr>
      <w:r w:rsidRPr="00513A86">
        <w:rPr>
          <w:rFonts w:ascii="GHEA Grapalat" w:hAnsi="GHEA Grapalat" w:cs="Arial"/>
          <w:sz w:val="20"/>
          <w:vertAlign w:val="superscript"/>
          <w:lang w:val="hy-AM"/>
        </w:rPr>
        <w:tab/>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sz w:val="20"/>
          <w:lang w:val="hy-AM"/>
        </w:rPr>
        <w:tab/>
      </w:r>
      <w:r w:rsidRPr="00513A86">
        <w:rPr>
          <w:rFonts w:ascii="GHEA Grapalat" w:hAnsi="GHEA Grapalat"/>
          <w:sz w:val="20"/>
          <w:lang w:val="hy-AM"/>
        </w:rPr>
        <w:tab/>
        <w:t xml:space="preserve"> </w:t>
      </w:r>
    </w:p>
    <w:p w:rsidR="00B10987" w:rsidRPr="00513A86" w:rsidRDefault="00B10987" w:rsidP="00B10987">
      <w:pPr>
        <w:jc w:val="right"/>
        <w:rPr>
          <w:rFonts w:ascii="GHEA Grapalat" w:hAnsi="GHEA Grapalat"/>
          <w:sz w:val="20"/>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792D82" w:rsidRDefault="00B10987" w:rsidP="00B10987">
      <w:pPr>
        <w:pStyle w:val="31"/>
        <w:spacing w:line="240" w:lineRule="auto"/>
        <w:jc w:val="right"/>
        <w:rPr>
          <w:rFonts w:ascii="GHEA Grapalat" w:hAnsi="GHEA Grapalat" w:cs="Sylfaen"/>
          <w:lang w:val="hy-AM"/>
        </w:rPr>
      </w:pPr>
    </w:p>
    <w:p w:rsidR="00B10987" w:rsidRPr="00792D82" w:rsidRDefault="00B10987" w:rsidP="00B10987">
      <w:pPr>
        <w:pStyle w:val="31"/>
        <w:spacing w:line="240" w:lineRule="auto"/>
        <w:jc w:val="right"/>
        <w:rPr>
          <w:rFonts w:ascii="GHEA Grapalat" w:hAnsi="GHEA Grapalat" w:cs="Sylfaen"/>
          <w:lang w:val="hy-AM"/>
        </w:rPr>
      </w:pPr>
    </w:p>
    <w:p w:rsidR="00B10987" w:rsidRPr="00792D82"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Sylfaen"/>
          <w:lang w:val="hy-AM"/>
        </w:rPr>
      </w:pPr>
    </w:p>
    <w:p w:rsidR="00B10987" w:rsidRPr="00513A86" w:rsidRDefault="00B10987" w:rsidP="00B10987">
      <w:pPr>
        <w:pStyle w:val="31"/>
        <w:spacing w:line="240" w:lineRule="auto"/>
        <w:ind w:firstLine="0"/>
        <w:rPr>
          <w:rFonts w:ascii="GHEA Grapalat" w:hAnsi="GHEA Grapalat" w:cs="Sylfaen"/>
          <w:lang w:val="hy-AM"/>
        </w:rPr>
      </w:pP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Հավելված</w:t>
      </w:r>
      <w:r w:rsidRPr="00513A86">
        <w:rPr>
          <w:rFonts w:ascii="GHEA Grapalat" w:hAnsi="GHEA Grapalat" w:cs="Arial"/>
          <w:lang w:val="hy-AM"/>
        </w:rPr>
        <w:t xml:space="preserve"> 4</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ind w:left="-66"/>
        <w:jc w:val="center"/>
        <w:rPr>
          <w:rFonts w:ascii="GHEA Grapalat" w:hAnsi="GHEA Grapalat"/>
          <w:sz w:val="20"/>
          <w:lang w:val="hy-AM"/>
        </w:rPr>
      </w:pPr>
      <w:r w:rsidRPr="00513A86">
        <w:rPr>
          <w:rFonts w:ascii="GHEA Grapalat" w:hAnsi="GHEA Grapalat"/>
          <w:sz w:val="20"/>
          <w:lang w:val="hy-AM"/>
        </w:rPr>
        <w:t>Հ Ա Յ Տ Ա Ր Ա Ր Ո Ւ Թ Յ Ո Ւ Ն</w:t>
      </w:r>
    </w:p>
    <w:p w:rsidR="00B10987" w:rsidRPr="00513A86" w:rsidRDefault="00B10987" w:rsidP="00B10987">
      <w:pPr>
        <w:jc w:val="center"/>
        <w:rPr>
          <w:rFonts w:ascii="GHEA Grapalat" w:hAnsi="GHEA Grapalat"/>
          <w:sz w:val="20"/>
          <w:lang w:val="hy-AM"/>
        </w:rPr>
      </w:pPr>
      <w:r w:rsidRPr="00513A86">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B10987" w:rsidRPr="00513A86" w:rsidRDefault="00B10987" w:rsidP="00B10987">
      <w:pPr>
        <w:pStyle w:val="ac"/>
        <w:jc w:val="both"/>
        <w:rPr>
          <w:rFonts w:ascii="GHEA Grapalat" w:hAnsi="GHEA Grapalat"/>
          <w:lang w:val="hy-AM"/>
        </w:rPr>
      </w:pP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B10987" w:rsidRPr="00513A86" w:rsidRDefault="00B10987" w:rsidP="00B10987">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հարցմանը</w:t>
      </w:r>
      <w:r w:rsidRPr="00513A86">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10987" w:rsidRPr="00513A86" w:rsidRDefault="00B10987" w:rsidP="00B10987">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պարտավորվում է առաջին տեղը</w:t>
      </w:r>
    </w:p>
    <w:p w:rsidR="00B10987" w:rsidRPr="00513A86" w:rsidRDefault="00B10987" w:rsidP="00B10987">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 xml:space="preserve">զբաղեցրած մասնակից ճանաչվելու դեպքում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pStyle w:val="31"/>
        <w:spacing w:line="240" w:lineRule="auto"/>
        <w:jc w:val="right"/>
        <w:rPr>
          <w:rFonts w:ascii="GHEA Grapalat" w:hAnsi="GHEA Grapalat"/>
          <w:lang w:val="hy-AM"/>
        </w:rPr>
      </w:pPr>
    </w:p>
    <w:p w:rsidR="00B10987" w:rsidRPr="00513A86" w:rsidRDefault="00B10987" w:rsidP="00B10987">
      <w:pPr>
        <w:jc w:val="center"/>
        <w:rPr>
          <w:rFonts w:ascii="GHEA Grapalat" w:hAnsi="GHEA Grapalat"/>
          <w:sz w:val="20"/>
          <w:lang w:val="hy-AM"/>
        </w:rPr>
      </w:pPr>
      <w:r w:rsidRPr="00513A86">
        <w:rPr>
          <w:rFonts w:ascii="GHEA Grapalat" w:hAnsi="GHEA Grapalat"/>
          <w:sz w:val="20"/>
          <w:lang w:val="hy-AM"/>
        </w:rPr>
        <w:t xml:space="preserve">______________________________________________ </w:t>
      </w:r>
      <w:r w:rsidRPr="00513A86">
        <w:rPr>
          <w:rFonts w:ascii="GHEA Grapalat" w:hAnsi="GHEA Grapalat"/>
          <w:sz w:val="20"/>
          <w:lang w:val="hy-AM"/>
        </w:rPr>
        <w:tab/>
        <w:t xml:space="preserve">                _____________</w:t>
      </w:r>
    </w:p>
    <w:p w:rsidR="00B10987" w:rsidRPr="00513A86" w:rsidRDefault="00B10987" w:rsidP="00B10987">
      <w:pPr>
        <w:jc w:val="center"/>
        <w:rPr>
          <w:rFonts w:ascii="GHEA Grapalat" w:hAnsi="GHEA Grapalat" w:cs="Arial"/>
          <w:sz w:val="20"/>
          <w:vertAlign w:val="superscript"/>
          <w:lang w:val="hy-AM"/>
        </w:rPr>
      </w:pPr>
      <w:r w:rsidRPr="00513A86">
        <w:rPr>
          <w:rFonts w:ascii="GHEA Grapalat" w:hAnsi="GHEA Grapalat" w:cs="Arial"/>
          <w:sz w:val="20"/>
          <w:vertAlign w:val="superscript"/>
          <w:lang w:val="hy-AM"/>
        </w:rPr>
        <w:t xml:space="preserve">      մասնակցի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ազգանունը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ստորագրությունը</w:t>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B10987" w:rsidRPr="00513A86" w:rsidRDefault="00B10987" w:rsidP="00B10987">
      <w:pPr>
        <w:jc w:val="right"/>
        <w:rPr>
          <w:rFonts w:ascii="GHEA Grapalat" w:hAnsi="GHEA Grapalat"/>
          <w:sz w:val="20"/>
          <w:lang w:val="hy-AM"/>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jc w:val="right"/>
        <w:rPr>
          <w:rFonts w:ascii="GHEA Grapalat" w:hAnsi="GHEA Grapalat"/>
          <w:lang w:val="es-ES"/>
        </w:rPr>
      </w:pPr>
    </w:p>
    <w:p w:rsidR="00B10987" w:rsidRPr="00513A86" w:rsidRDefault="00B10987" w:rsidP="00B10987">
      <w:pPr>
        <w:pStyle w:val="31"/>
        <w:spacing w:line="240" w:lineRule="auto"/>
        <w:ind w:firstLine="0"/>
        <w:jc w:val="right"/>
        <w:rPr>
          <w:rFonts w:ascii="GHEA Grapalat" w:hAnsi="GHEA Grapalat" w:cs="Arial"/>
          <w:lang w:val="hy-AM"/>
        </w:rPr>
      </w:pPr>
      <w:r w:rsidRPr="00513A86">
        <w:rPr>
          <w:rFonts w:ascii="GHEA Grapalat" w:hAnsi="GHEA Grapalat"/>
          <w:sz w:val="18"/>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w:t>
      </w:r>
      <w:r w:rsidRPr="00513A86">
        <w:rPr>
          <w:rFonts w:ascii="GHEA Grapalat" w:hAnsi="GHEA Grapalat" w:cs="Arial"/>
          <w:lang w:val="es-ES"/>
        </w:rPr>
        <w:t>5</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rPr>
          <w:rFonts w:ascii="GHEA Grapalat" w:hAnsi="GHEA Grapalat"/>
          <w:lang w:val="hy-AM"/>
        </w:rPr>
      </w:pPr>
    </w:p>
    <w:p w:rsidR="00B10987" w:rsidRPr="00513A86" w:rsidRDefault="00B10987" w:rsidP="00B10987">
      <w:pPr>
        <w:ind w:firstLine="567"/>
        <w:jc w:val="center"/>
        <w:rPr>
          <w:rFonts w:ascii="GHEA Grapalat" w:hAnsi="GHEA Grapalat"/>
          <w:sz w:val="20"/>
          <w:lang w:val="hy-AM"/>
        </w:rPr>
      </w:pPr>
    </w:p>
    <w:p w:rsidR="00B10987" w:rsidRPr="00513A86" w:rsidRDefault="00B10987" w:rsidP="00B10987">
      <w:pPr>
        <w:ind w:left="-66"/>
        <w:jc w:val="center"/>
        <w:rPr>
          <w:rFonts w:ascii="GHEA Grapalat" w:hAnsi="GHEA Grapalat"/>
          <w:sz w:val="20"/>
          <w:lang w:val="hy-AM"/>
        </w:rPr>
      </w:pPr>
      <w:r w:rsidRPr="00513A86">
        <w:rPr>
          <w:rFonts w:ascii="GHEA Grapalat" w:hAnsi="GHEA Grapalat"/>
          <w:sz w:val="20"/>
          <w:lang w:val="hy-AM"/>
        </w:rPr>
        <w:t>Գ Ն Ա Յ Ի Ն  Ա Ռ Ա Ջ Ա Ր Կ</w:t>
      </w:r>
    </w:p>
    <w:p w:rsidR="00B10987" w:rsidRPr="00513A86" w:rsidRDefault="00B10987" w:rsidP="00B10987">
      <w:pPr>
        <w:ind w:firstLine="567"/>
        <w:rPr>
          <w:rFonts w:ascii="GHEA Grapalat" w:hAnsi="GHEA Grapalat"/>
          <w:lang w:val="hy-AM"/>
        </w:rPr>
      </w:pPr>
    </w:p>
    <w:p w:rsidR="00B10987" w:rsidRPr="00513A86" w:rsidRDefault="00B10987" w:rsidP="00B10987">
      <w:pPr>
        <w:ind w:firstLine="567"/>
        <w:jc w:val="both"/>
        <w:rPr>
          <w:rFonts w:ascii="GHEA Grapalat" w:hAnsi="GHEA Grapalat" w:cs="Arial"/>
          <w:lang w:val="hy-AM"/>
        </w:rPr>
      </w:pPr>
      <w:r w:rsidRPr="00513A86">
        <w:rPr>
          <w:rFonts w:ascii="GHEA Grapalat" w:hAnsi="GHEA Grapalat" w:cs="Arial"/>
          <w:sz w:val="20"/>
          <w:szCs w:val="20"/>
          <w:lang w:val="es-ES"/>
        </w:rPr>
        <w:t xml:space="preserve">Ուսումնասիրելով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հրավերը, այդ թվում կնքվելիք  պայմանագրի նախագիծը</w:t>
      </w:r>
      <w:r w:rsidRPr="00513A86">
        <w:rPr>
          <w:rFonts w:ascii="GHEA Grapalat" w:hAnsi="GHEA Grapalat" w:cs="Arial"/>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cs="Arial"/>
          <w:sz w:val="20"/>
          <w:szCs w:val="20"/>
          <w:lang w:val="es-ES"/>
        </w:rPr>
        <w:t>-ն առաջարկում է</w:t>
      </w:r>
      <w:r w:rsidRPr="00513A86">
        <w:rPr>
          <w:rFonts w:ascii="GHEA Grapalat" w:hAnsi="GHEA Grapalat" w:cs="Arial"/>
          <w:lang w:val="hy-AM"/>
        </w:rPr>
        <w:t xml:space="preserve">   </w:t>
      </w:r>
    </w:p>
    <w:p w:rsidR="00B10987" w:rsidRPr="00513A86" w:rsidRDefault="00B10987" w:rsidP="00B10987">
      <w:pPr>
        <w:ind w:firstLine="567"/>
        <w:jc w:val="both"/>
        <w:rPr>
          <w:rFonts w:ascii="GHEA Grapalat" w:hAnsi="GHEA Grapalat" w:cs="Arial"/>
          <w:lang w:val="hy-AM"/>
        </w:rPr>
      </w:pPr>
      <w:r w:rsidRPr="00513A86">
        <w:rPr>
          <w:rFonts w:ascii="GHEA Grapalat" w:hAnsi="GHEA Grapalat" w:cs="Sylfaen"/>
          <w:vertAlign w:val="superscript"/>
          <w:lang w:val="hy-AM"/>
        </w:rPr>
        <w:t xml:space="preserve">                                                                                                           մասնակցի անվանումը</w:t>
      </w:r>
    </w:p>
    <w:p w:rsidR="00B10987" w:rsidRPr="00513A86" w:rsidRDefault="00B10987" w:rsidP="00B10987">
      <w:pPr>
        <w:jc w:val="both"/>
        <w:rPr>
          <w:rFonts w:ascii="GHEA Grapalat" w:hAnsi="GHEA Grapalat" w:cs="Arial"/>
          <w:sz w:val="20"/>
          <w:szCs w:val="20"/>
          <w:lang w:val="es-ES"/>
        </w:rPr>
      </w:pPr>
      <w:r w:rsidRPr="00513A86">
        <w:rPr>
          <w:rFonts w:ascii="GHEA Grapalat" w:hAnsi="GHEA Grapalat" w:cs="Arial"/>
          <w:sz w:val="20"/>
          <w:szCs w:val="20"/>
          <w:lang w:val="es-ES"/>
        </w:rPr>
        <w:t>պայմանագիրը կատարել ներքոհիշյալ ընդհանուր գներով.</w:t>
      </w:r>
    </w:p>
    <w:p w:rsidR="00B10987" w:rsidRPr="00513A86" w:rsidRDefault="00B10987" w:rsidP="00B10987">
      <w:pPr>
        <w:jc w:val="both"/>
        <w:rPr>
          <w:rFonts w:ascii="GHEA Grapalat" w:hAnsi="GHEA Grapalat"/>
          <w:sz w:val="20"/>
          <w:lang w:val="hy-AM"/>
        </w:rPr>
      </w:pPr>
    </w:p>
    <w:p w:rsidR="00B10987" w:rsidRPr="00513A86" w:rsidRDefault="00B10987" w:rsidP="00B10987">
      <w:pPr>
        <w:jc w:val="center"/>
        <w:rPr>
          <w:rFonts w:ascii="GHEA Grapalat" w:hAnsi="GHEA Grapalat"/>
          <w:sz w:val="20"/>
          <w:lang w:val="hy-AM"/>
        </w:rPr>
      </w:pPr>
      <w:r w:rsidRPr="00513A86">
        <w:rPr>
          <w:rFonts w:ascii="GHEA Grapalat" w:hAnsi="GHEA Grapalat"/>
          <w:sz w:val="20"/>
          <w:szCs w:val="20"/>
          <w:lang w:val="es-ES"/>
        </w:rPr>
        <w:t xml:space="preserve">                                                                                                                                                          /</w:t>
      </w:r>
      <w:r w:rsidRPr="00513A86">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B10987" w:rsidRPr="00B10987" w:rsidTr="00E468D0">
        <w:trPr>
          <w:cantSplit/>
          <w:trHeight w:val="916"/>
          <w:jc w:val="center"/>
        </w:trPr>
        <w:tc>
          <w:tcPr>
            <w:tcW w:w="1136" w:type="dxa"/>
            <w:tcBorders>
              <w:top w:val="single" w:sz="4" w:space="0" w:color="auto"/>
              <w:left w:val="single" w:sz="4" w:space="0" w:color="auto"/>
              <w:right w:val="single" w:sz="4" w:space="0" w:color="auto"/>
            </w:tcBorders>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Չափա-</w:t>
            </w:r>
          </w:p>
          <w:p w:rsidR="00B10987" w:rsidRPr="00513A86" w:rsidRDefault="00B10987" w:rsidP="00E468D0">
            <w:pPr>
              <w:jc w:val="center"/>
              <w:rPr>
                <w:rFonts w:ascii="GHEA Grapalat" w:hAnsi="GHEA Grapalat"/>
                <w:bCs/>
                <w:sz w:val="16"/>
                <w:lang w:val="es-ES"/>
              </w:rPr>
            </w:pPr>
            <w:r w:rsidRPr="00513A86">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 xml:space="preserve"> Արժեքը (ինքնարժեքի և կանխատեսվող շահույթի հանրագումարը)</w:t>
            </w:r>
          </w:p>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ԱԱՀ*</w:t>
            </w:r>
          </w:p>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Ընդհանուր գինը</w:t>
            </w:r>
          </w:p>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 xml:space="preserve"> /տառերով և թվերով/</w:t>
            </w:r>
          </w:p>
        </w:tc>
      </w:tr>
      <w:tr w:rsidR="00B10987" w:rsidRPr="00513A86" w:rsidTr="00E468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10987" w:rsidRPr="00513A86" w:rsidRDefault="00B10987" w:rsidP="00E468D0">
            <w:pPr>
              <w:jc w:val="center"/>
              <w:rPr>
                <w:rFonts w:ascii="GHEA Grapalat" w:hAnsi="GHEA Grapalat"/>
                <w:sz w:val="16"/>
                <w:lang w:val="es-ES"/>
              </w:rPr>
            </w:pPr>
            <w:r w:rsidRPr="00513A86">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10987" w:rsidRPr="00513A86" w:rsidRDefault="00B10987" w:rsidP="00E468D0">
            <w:pPr>
              <w:jc w:val="center"/>
              <w:rPr>
                <w:rFonts w:ascii="GHEA Grapalat" w:hAnsi="GHEA Grapalat"/>
                <w:sz w:val="16"/>
                <w:lang w:val="es-ES"/>
              </w:rPr>
            </w:pPr>
            <w:r w:rsidRPr="00513A86">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10987" w:rsidRPr="00513A86" w:rsidRDefault="00B10987" w:rsidP="00E468D0">
            <w:pPr>
              <w:jc w:val="center"/>
              <w:rPr>
                <w:rFonts w:ascii="GHEA Grapalat" w:hAnsi="GHEA Grapalat"/>
                <w:sz w:val="16"/>
                <w:lang w:val="es-ES"/>
              </w:rPr>
            </w:pPr>
            <w:r w:rsidRPr="00513A86">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10987" w:rsidRPr="00513A86" w:rsidRDefault="00B10987" w:rsidP="00E468D0">
            <w:pPr>
              <w:jc w:val="center"/>
              <w:rPr>
                <w:rFonts w:ascii="GHEA Grapalat" w:hAnsi="GHEA Grapalat"/>
                <w:sz w:val="16"/>
                <w:lang w:val="es-ES"/>
              </w:rPr>
            </w:pPr>
            <w:r w:rsidRPr="00513A86">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B10987" w:rsidRPr="00513A86" w:rsidRDefault="00B10987" w:rsidP="00E468D0">
            <w:pPr>
              <w:jc w:val="center"/>
              <w:rPr>
                <w:rFonts w:ascii="GHEA Grapalat" w:hAnsi="GHEA Grapalat"/>
                <w:sz w:val="16"/>
                <w:lang w:val="es-ES"/>
              </w:rPr>
            </w:pPr>
            <w:r w:rsidRPr="00513A86">
              <w:rPr>
                <w:rFonts w:ascii="GHEA Grapalat" w:hAnsi="GHEA Grapalat"/>
                <w:sz w:val="16"/>
                <w:lang w:val="es-ES"/>
              </w:rPr>
              <w:t>5=3+4</w:t>
            </w:r>
          </w:p>
        </w:tc>
      </w:tr>
      <w:tr w:rsidR="00B10987" w:rsidRPr="00B10987"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jc w:val="center"/>
              <w:rPr>
                <w:rFonts w:ascii="GHEA Grapalat" w:hAnsi="GHEA Grapalat"/>
                <w:bCs/>
                <w:sz w:val="20"/>
                <w:szCs w:val="20"/>
                <w:lang w:val="es-ES"/>
              </w:rPr>
            </w:pPr>
            <w:r w:rsidRPr="00513A86">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r>
      <w:tr w:rsidR="00B10987" w:rsidRPr="00B10987"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jc w:val="center"/>
              <w:rPr>
                <w:rFonts w:ascii="GHEA Grapalat" w:hAnsi="GHEA Grapalat"/>
                <w:bCs/>
                <w:sz w:val="20"/>
                <w:szCs w:val="20"/>
                <w:lang w:val="es-ES"/>
              </w:rPr>
            </w:pPr>
            <w:r w:rsidRPr="00513A86">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r>
      <w:tr w:rsidR="00B10987" w:rsidRPr="00B10987"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jc w:val="center"/>
              <w:rPr>
                <w:rFonts w:ascii="GHEA Grapalat" w:hAnsi="GHEA Grapalat"/>
                <w:bCs/>
                <w:sz w:val="20"/>
                <w:szCs w:val="20"/>
                <w:lang w:val="es-ES"/>
              </w:rPr>
            </w:pPr>
            <w:r w:rsidRPr="00513A86">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r>
      <w:tr w:rsidR="00B10987" w:rsidRPr="00513A86"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jc w:val="center"/>
              <w:rPr>
                <w:rFonts w:ascii="GHEA Grapalat" w:hAnsi="GHEA Grapalat"/>
                <w:bCs/>
                <w:sz w:val="20"/>
                <w:szCs w:val="20"/>
                <w:lang w:val="es-ES"/>
              </w:rPr>
            </w:pPr>
            <w:r w:rsidRPr="00513A86">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10987" w:rsidRPr="00513A86" w:rsidRDefault="00B10987" w:rsidP="00E468D0">
            <w:pPr>
              <w:rPr>
                <w:rFonts w:ascii="GHEA Grapalat" w:hAnsi="GHEA Grapalat"/>
                <w:sz w:val="20"/>
                <w:szCs w:val="20"/>
                <w:lang w:val="es-ES"/>
              </w:rPr>
            </w:pPr>
            <w:r w:rsidRPr="00513A86">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10987" w:rsidRPr="00513A86" w:rsidRDefault="00B10987" w:rsidP="00E468D0">
            <w:pPr>
              <w:jc w:val="center"/>
              <w:rPr>
                <w:rFonts w:ascii="GHEA Grapalat" w:hAnsi="GHEA Grapalat"/>
                <w:lang w:val="es-ES"/>
              </w:rPr>
            </w:pPr>
          </w:p>
        </w:tc>
      </w:tr>
    </w:tbl>
    <w:p w:rsidR="00B10987" w:rsidRPr="00513A86" w:rsidRDefault="00B10987" w:rsidP="00B10987">
      <w:pPr>
        <w:rPr>
          <w:rFonts w:ascii="GHEA Grapalat" w:hAnsi="GHEA Grapalat"/>
          <w:sz w:val="18"/>
          <w:szCs w:val="18"/>
          <w:lang w:val="es-ES"/>
        </w:rPr>
      </w:pPr>
    </w:p>
    <w:p w:rsidR="00B10987" w:rsidRPr="00513A86" w:rsidRDefault="00B10987" w:rsidP="00B10987">
      <w:pPr>
        <w:rPr>
          <w:rFonts w:ascii="GHEA Grapalat" w:hAnsi="GHEA Grapalat"/>
          <w:sz w:val="18"/>
          <w:szCs w:val="18"/>
          <w:lang w:val="es-ES"/>
        </w:rPr>
      </w:pPr>
    </w:p>
    <w:p w:rsidR="00B10987" w:rsidRPr="00513A86" w:rsidRDefault="00B10987" w:rsidP="00B10987">
      <w:pPr>
        <w:rPr>
          <w:rFonts w:ascii="GHEA Grapalat" w:hAnsi="GHEA Grapalat"/>
          <w:sz w:val="18"/>
          <w:szCs w:val="18"/>
          <w:lang w:val="es-ES"/>
        </w:rPr>
      </w:pPr>
    </w:p>
    <w:p w:rsidR="00B10987" w:rsidRPr="00513A86" w:rsidRDefault="00B10987" w:rsidP="00B10987">
      <w:pPr>
        <w:rPr>
          <w:rFonts w:ascii="GHEA Grapalat" w:hAnsi="GHEA Grapalat"/>
          <w:sz w:val="18"/>
          <w:szCs w:val="18"/>
          <w:lang w:val="hy-AM"/>
        </w:rPr>
      </w:pPr>
    </w:p>
    <w:p w:rsidR="00B10987" w:rsidRPr="00513A86" w:rsidRDefault="00B10987" w:rsidP="00B10987">
      <w:pPr>
        <w:ind w:left="720" w:firstLine="720"/>
        <w:jc w:val="both"/>
        <w:rPr>
          <w:rFonts w:ascii="GHEA Grapalat" w:hAnsi="GHEA Grapalat"/>
          <w:sz w:val="20"/>
          <w:lang w:val="hy-AM"/>
        </w:rPr>
      </w:pPr>
      <w:r w:rsidRPr="00513A86">
        <w:rPr>
          <w:rFonts w:ascii="GHEA Grapalat" w:hAnsi="GHEA Grapalat"/>
          <w:sz w:val="20"/>
        </w:rPr>
        <w:t xml:space="preserve">     </w:t>
      </w: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w:t>
      </w:r>
      <w:r w:rsidRPr="00513A86">
        <w:rPr>
          <w:rFonts w:ascii="GHEA Grapalat" w:hAnsi="GHEA Grapalat"/>
          <w:sz w:val="20"/>
        </w:rPr>
        <w:t xml:space="preserve">       </w:t>
      </w:r>
      <w:r w:rsidRPr="00513A86">
        <w:rPr>
          <w:rFonts w:ascii="GHEA Grapalat" w:hAnsi="GHEA Grapalat"/>
          <w:sz w:val="20"/>
          <w:lang w:val="hy-AM"/>
        </w:rPr>
        <w:t xml:space="preserve">_____________ </w:t>
      </w:r>
    </w:p>
    <w:p w:rsidR="00B10987" w:rsidRPr="00513A86" w:rsidRDefault="00B10987" w:rsidP="00B10987">
      <w:pPr>
        <w:jc w:val="both"/>
        <w:rPr>
          <w:rFonts w:ascii="GHEA Grapalat" w:hAnsi="GHEA Grapalat"/>
          <w:sz w:val="20"/>
          <w:vertAlign w:val="superscript"/>
          <w:lang w:val="hy-AM"/>
        </w:rPr>
      </w:pPr>
      <w:r w:rsidRPr="00513A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13A86">
        <w:rPr>
          <w:rFonts w:ascii="GHEA Grapalat" w:hAnsi="GHEA Grapalat"/>
          <w:sz w:val="20"/>
          <w:vertAlign w:val="superscript"/>
          <w:lang w:val="hy-AM"/>
        </w:rPr>
        <w:tab/>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Կ. Տ.</w:t>
      </w:r>
      <w:r w:rsidRPr="00513A86">
        <w:rPr>
          <w:rFonts w:ascii="GHEA Grapalat" w:hAnsi="GHEA Grapalat"/>
          <w:sz w:val="20"/>
          <w:lang w:val="hy-AM"/>
        </w:rPr>
        <w:tab/>
      </w:r>
      <w:r w:rsidRPr="00513A86">
        <w:rPr>
          <w:rFonts w:ascii="GHEA Grapalat" w:hAnsi="GHEA Grapalat"/>
          <w:sz w:val="20"/>
          <w:lang w:val="hy-AM"/>
        </w:rPr>
        <w:tab/>
        <w:t xml:space="preserve"> </w:t>
      </w:r>
    </w:p>
    <w:p w:rsidR="00B10987" w:rsidRPr="00513A86" w:rsidRDefault="00B10987" w:rsidP="00B10987">
      <w:pPr>
        <w:jc w:val="right"/>
        <w:rPr>
          <w:rFonts w:ascii="GHEA Grapalat" w:hAnsi="GHEA Grapalat"/>
          <w:sz w:val="20"/>
          <w:lang w:val="hy-AM"/>
        </w:rPr>
      </w:pPr>
    </w:p>
    <w:p w:rsidR="00B10987" w:rsidRPr="00513A86" w:rsidRDefault="00B10987" w:rsidP="00B10987">
      <w:pPr>
        <w:rPr>
          <w:rFonts w:ascii="GHEA Grapalat" w:hAnsi="GHEA Grapalat" w:cs="Sylfaen"/>
          <w:sz w:val="16"/>
          <w:szCs w:val="16"/>
          <w:lang w:val="hy-AM"/>
        </w:rPr>
      </w:pPr>
    </w:p>
    <w:p w:rsidR="00B10987" w:rsidRPr="00513A86" w:rsidRDefault="00B10987" w:rsidP="00B10987">
      <w:pPr>
        <w:rPr>
          <w:rFonts w:ascii="GHEA Grapalat" w:hAnsi="GHEA Grapalat" w:cs="Sylfaen"/>
          <w:sz w:val="16"/>
          <w:szCs w:val="16"/>
          <w:lang w:val="hy-AM"/>
        </w:rPr>
      </w:pPr>
    </w:p>
    <w:p w:rsidR="00B10987" w:rsidRPr="00513A86" w:rsidRDefault="00B10987" w:rsidP="00B10987">
      <w:pPr>
        <w:ind w:right="309"/>
        <w:jc w:val="both"/>
        <w:rPr>
          <w:rFonts w:ascii="GHEA Grapalat" w:hAnsi="GHEA Grapalat"/>
          <w:sz w:val="18"/>
          <w:szCs w:val="18"/>
          <w:lang w:val="hy-AM"/>
        </w:rPr>
      </w:pPr>
      <w:r w:rsidRPr="00513A86">
        <w:rPr>
          <w:rFonts w:ascii="GHEA Grapalat" w:hAnsi="GHEA Grapalat"/>
          <w:bCs/>
          <w:sz w:val="18"/>
          <w:szCs w:val="18"/>
          <w:lang w:val="es-ES"/>
        </w:rPr>
        <w:lastRenderedPageBreak/>
        <w:t>*</w:t>
      </w:r>
      <w:r w:rsidRPr="00513A86">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10987" w:rsidRPr="00513A86" w:rsidRDefault="00B10987" w:rsidP="00B10987">
      <w:pPr>
        <w:ind w:firstLine="567"/>
        <w:jc w:val="right"/>
        <w:rPr>
          <w:rFonts w:ascii="GHEA Grapalat" w:hAnsi="GHEA Grapalat" w:cs="Arial"/>
          <w:sz w:val="20"/>
          <w:szCs w:val="20"/>
          <w:lang w:val="es-ES"/>
        </w:rPr>
      </w:pPr>
      <w:r w:rsidRPr="00513A86">
        <w:rPr>
          <w:rFonts w:ascii="GHEA Grapalat" w:hAnsi="GHEA Grapalat" w:cs="Sylfaen"/>
          <w:sz w:val="20"/>
          <w:szCs w:val="20"/>
          <w:lang w:val="hy-AM"/>
        </w:rPr>
        <w:t>Հավելված</w:t>
      </w:r>
      <w:r w:rsidRPr="00513A86">
        <w:rPr>
          <w:rFonts w:ascii="GHEA Grapalat" w:hAnsi="GHEA Grapalat" w:cs="Arial"/>
          <w:sz w:val="20"/>
          <w:szCs w:val="20"/>
          <w:lang w:val="hy-AM"/>
        </w:rPr>
        <w:t xml:space="preserve"> </w:t>
      </w:r>
      <w:r w:rsidRPr="00513A86">
        <w:rPr>
          <w:rFonts w:ascii="GHEA Grapalat" w:hAnsi="GHEA Grapalat" w:cs="Arial"/>
          <w:sz w:val="20"/>
          <w:szCs w:val="20"/>
          <w:lang w:val="es-ES"/>
        </w:rPr>
        <w:t>6</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lang w:val="hy-AM"/>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pStyle w:val="31"/>
        <w:spacing w:line="240" w:lineRule="auto"/>
        <w:jc w:val="right"/>
        <w:rPr>
          <w:rFonts w:ascii="GHEA Grapalat" w:hAnsi="GHEA Grapalat"/>
          <w:szCs w:val="24"/>
          <w:lang w:val="hy-AM"/>
        </w:rPr>
      </w:pPr>
    </w:p>
    <w:p w:rsidR="00B10987" w:rsidRPr="00513A86" w:rsidRDefault="00B10987" w:rsidP="00B10987">
      <w:pPr>
        <w:rPr>
          <w:rFonts w:ascii="GHEA Grapalat" w:hAnsi="GHEA Grapalat"/>
          <w:lang w:val="es-ES"/>
        </w:rPr>
      </w:pPr>
    </w:p>
    <w:p w:rsidR="00B10987" w:rsidRPr="00513A86" w:rsidRDefault="00B10987" w:rsidP="00B10987">
      <w:pPr>
        <w:rPr>
          <w:rFonts w:ascii="GHEA Grapalat" w:hAnsi="GHEA Grapalat"/>
          <w:lang w:val="es-ES"/>
        </w:rPr>
      </w:pPr>
    </w:p>
    <w:p w:rsidR="00B10987" w:rsidRPr="00513A86" w:rsidRDefault="00B10987" w:rsidP="00B10987">
      <w:pPr>
        <w:ind w:left="-66"/>
        <w:jc w:val="center"/>
        <w:rPr>
          <w:rFonts w:ascii="GHEA Grapalat" w:hAnsi="GHEA Grapalat"/>
          <w:sz w:val="20"/>
          <w:lang w:val="hy-AM"/>
        </w:rPr>
      </w:pPr>
      <w:r w:rsidRPr="00513A86">
        <w:rPr>
          <w:rFonts w:ascii="GHEA Grapalat" w:hAnsi="GHEA Grapalat"/>
          <w:sz w:val="20"/>
          <w:lang w:val="hy-AM"/>
        </w:rPr>
        <w:t>ԴԻՄՈՒՄ</w:t>
      </w:r>
    </w:p>
    <w:p w:rsidR="00B10987" w:rsidRPr="00513A86" w:rsidRDefault="00B10987" w:rsidP="00B10987">
      <w:pPr>
        <w:ind w:left="-66"/>
        <w:jc w:val="center"/>
        <w:rPr>
          <w:rFonts w:ascii="GHEA Grapalat" w:hAnsi="GHEA Grapalat"/>
          <w:sz w:val="20"/>
          <w:lang w:val="hy-AM"/>
        </w:rPr>
      </w:pPr>
      <w:r w:rsidRPr="00513A86">
        <w:rPr>
          <w:rFonts w:ascii="GHEA Grapalat" w:hAnsi="GHEA Grapalat"/>
          <w:sz w:val="20"/>
          <w:lang w:val="hy-AM"/>
        </w:rPr>
        <w:t xml:space="preserve">առաջին տեղը զբաղեցրած մասնակցի կողմից հրավերով պահանջվող փաստաթղթերի ներկայացման </w:t>
      </w:r>
    </w:p>
    <w:p w:rsidR="00B10987" w:rsidRPr="00513A86" w:rsidRDefault="00B10987" w:rsidP="00B10987">
      <w:pPr>
        <w:rPr>
          <w:rFonts w:ascii="GHEA Grapalat" w:hAnsi="GHEA Grapalat"/>
          <w:lang w:val="hy-AM"/>
        </w:rPr>
      </w:pPr>
    </w:p>
    <w:p w:rsidR="00B10987" w:rsidRPr="00513A86" w:rsidRDefault="00B10987" w:rsidP="00B10987">
      <w:pPr>
        <w:ind w:firstLine="720"/>
        <w:jc w:val="both"/>
        <w:rPr>
          <w:rFonts w:ascii="GHEA Grapalat" w:hAnsi="GHEA Grapalat" w:cs="Sylfaen"/>
          <w:szCs w:val="28"/>
          <w:lang w:val="hy-AM"/>
        </w:rPr>
      </w:pPr>
    </w:p>
    <w:p w:rsidR="00B10987" w:rsidRPr="00513A86" w:rsidRDefault="00B10987" w:rsidP="00B10987">
      <w:pPr>
        <w:ind w:firstLine="567"/>
        <w:jc w:val="both"/>
        <w:rPr>
          <w:rFonts w:ascii="GHEA Grapalat" w:hAnsi="GHEA Grapalat" w:cs="Arial"/>
          <w:sz w:val="20"/>
          <w:szCs w:val="20"/>
          <w:u w:val="single"/>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t xml:space="preserve"> </w:t>
      </w:r>
      <w:r w:rsidRPr="00513A86">
        <w:rPr>
          <w:rFonts w:ascii="GHEA Grapalat" w:hAnsi="GHEA Grapalat" w:cs="Arial"/>
          <w:sz w:val="20"/>
          <w:szCs w:val="20"/>
          <w:lang w:val="es-ES"/>
        </w:rPr>
        <w:t>-ն, որպես</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es-ES"/>
        </w:rPr>
        <w:t xml:space="preserve"> </w:t>
      </w:r>
      <w:r w:rsidRPr="00513A86">
        <w:rPr>
          <w:rFonts w:ascii="GHEA Grapalat" w:hAnsi="GHEA Grapalat"/>
          <w:bCs/>
          <w:sz w:val="20"/>
          <w:szCs w:val="20"/>
          <w:lang w:val="af-ZA"/>
        </w:rPr>
        <w:t>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B10987" w:rsidRPr="00513A86" w:rsidRDefault="00B10987" w:rsidP="00B10987">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10987" w:rsidRPr="00513A86" w:rsidRDefault="00B10987" w:rsidP="00B10987">
      <w:pPr>
        <w:ind w:left="720" w:firstLine="720"/>
        <w:jc w:val="right"/>
        <w:rPr>
          <w:rFonts w:ascii="GHEA Grapalat" w:hAnsi="GHEA Grapalat"/>
          <w:sz w:val="20"/>
          <w:lang w:val="es-ES"/>
        </w:rPr>
      </w:pPr>
    </w:p>
    <w:p w:rsidR="00B10987" w:rsidRPr="00513A86" w:rsidRDefault="00B10987" w:rsidP="00B10987">
      <w:pPr>
        <w:ind w:left="720" w:firstLine="720"/>
        <w:jc w:val="right"/>
        <w:rPr>
          <w:rFonts w:ascii="GHEA Grapalat" w:hAnsi="GHEA Grapalat"/>
          <w:sz w:val="20"/>
          <w:lang w:val="es-ES"/>
        </w:rPr>
      </w:pPr>
    </w:p>
    <w:p w:rsidR="00B10987" w:rsidRPr="00513A86" w:rsidRDefault="00B10987" w:rsidP="00B10987">
      <w:pPr>
        <w:ind w:left="720" w:firstLine="720"/>
        <w:jc w:val="right"/>
        <w:rPr>
          <w:rFonts w:ascii="GHEA Grapalat" w:hAnsi="GHEA Grapalat"/>
          <w:sz w:val="20"/>
          <w:lang w:val="es-ES"/>
        </w:rPr>
      </w:pPr>
    </w:p>
    <w:p w:rsidR="00B10987" w:rsidRPr="00513A86" w:rsidRDefault="00B10987" w:rsidP="00B10987">
      <w:pPr>
        <w:rPr>
          <w:rFonts w:ascii="GHEA Grapalat" w:hAnsi="GHEA Grapalat"/>
          <w:sz w:val="20"/>
          <w:lang w:val="es-ES"/>
        </w:rPr>
      </w:pPr>
    </w:p>
    <w:p w:rsidR="00B10987" w:rsidRPr="00513A86" w:rsidRDefault="00B10987" w:rsidP="00B10987">
      <w:pPr>
        <w:jc w:val="both"/>
        <w:rPr>
          <w:rFonts w:ascii="GHEA Grapalat" w:hAnsi="GHEA Grapalat"/>
          <w:sz w:val="20"/>
          <w:u w:val="single"/>
          <w:lang w:val="es-ES"/>
        </w:rPr>
      </w:pP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p>
    <w:p w:rsidR="00B10987" w:rsidRPr="00513A86" w:rsidRDefault="00B10987" w:rsidP="00B10987">
      <w:pPr>
        <w:jc w:val="both"/>
        <w:rPr>
          <w:rFonts w:ascii="GHEA Grapalat" w:hAnsi="GHEA Grapalat" w:cs="Sylfaen"/>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hy-AM"/>
        </w:rPr>
        <w:t>ստորագրություն</w:t>
      </w:r>
      <w:r w:rsidRPr="00513A86">
        <w:rPr>
          <w:rFonts w:ascii="GHEA Grapalat" w:hAnsi="GHEA Grapalat" w:cs="Sylfaen"/>
          <w:sz w:val="20"/>
          <w:vertAlign w:val="superscript"/>
          <w:lang w:val="hy-AM"/>
        </w:rPr>
        <w:tab/>
      </w:r>
    </w:p>
    <w:p w:rsidR="00B10987" w:rsidRPr="00513A86" w:rsidRDefault="00B10987" w:rsidP="00B10987">
      <w:pPr>
        <w:jc w:val="both"/>
        <w:rPr>
          <w:rFonts w:ascii="GHEA Grapalat" w:hAnsi="GHEA Grapalat"/>
          <w:sz w:val="20"/>
          <w:lang w:val="es-ES"/>
        </w:rPr>
      </w:pPr>
    </w:p>
    <w:p w:rsidR="00B10987" w:rsidRPr="00513A86" w:rsidRDefault="00B10987" w:rsidP="00B10987">
      <w:pPr>
        <w:jc w:val="both"/>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tabs>
          <w:tab w:val="left" w:pos="8925"/>
        </w:tabs>
        <w:rPr>
          <w:rFonts w:ascii="GHEA Grapalat" w:hAnsi="GHEA Grapalat"/>
          <w:sz w:val="20"/>
          <w:lang w:val="hy-AM"/>
        </w:rPr>
      </w:pPr>
      <w:r w:rsidRPr="00513A86">
        <w:rPr>
          <w:rFonts w:ascii="GHEA Grapalat" w:hAnsi="GHEA Grapalat"/>
          <w:sz w:val="20"/>
          <w:lang w:val="hy-AM"/>
        </w:rPr>
        <w:tab/>
      </w: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jc w:val="right"/>
        <w:rPr>
          <w:rFonts w:ascii="GHEA Grapalat" w:hAnsi="GHEA Grapalat"/>
          <w:sz w:val="20"/>
          <w:lang w:val="hy-AM"/>
        </w:rPr>
      </w:pPr>
    </w:p>
    <w:p w:rsidR="00B10987" w:rsidRPr="00513A86" w:rsidRDefault="00B10987" w:rsidP="00B10987">
      <w:pPr>
        <w:rPr>
          <w:rFonts w:ascii="GHEA Grapalat" w:hAnsi="GHEA Grapalat"/>
          <w:sz w:val="20"/>
          <w:lang w:val="hy-AM"/>
        </w:rPr>
      </w:pPr>
    </w:p>
    <w:p w:rsidR="00B10987" w:rsidRPr="00513A86" w:rsidRDefault="00B10987" w:rsidP="00B10987">
      <w:pPr>
        <w:jc w:val="right"/>
        <w:rPr>
          <w:rFonts w:ascii="GHEA Grapalat" w:hAnsi="GHEA Grapalat" w:cs="Arial"/>
          <w:sz w:val="20"/>
          <w:szCs w:val="20"/>
          <w:lang w:val="hy-AM"/>
        </w:rPr>
      </w:pPr>
      <w:r w:rsidRPr="00513A86">
        <w:rPr>
          <w:sz w:val="20"/>
          <w:lang w:val="hy-AM"/>
        </w:rPr>
        <w:br w:type="page"/>
      </w:r>
      <w:r w:rsidRPr="00513A86">
        <w:rPr>
          <w:rFonts w:ascii="GHEA Grapalat" w:hAnsi="GHEA Grapalat"/>
          <w:sz w:val="20"/>
          <w:szCs w:val="20"/>
          <w:lang w:val="hy-AM"/>
        </w:rPr>
        <w:lastRenderedPageBreak/>
        <w:t>Հավելված</w:t>
      </w:r>
      <w:r w:rsidRPr="00513A86">
        <w:rPr>
          <w:rFonts w:ascii="GHEA Grapalat" w:hAnsi="GHEA Grapalat" w:cs="Arial"/>
          <w:sz w:val="20"/>
          <w:szCs w:val="20"/>
          <w:lang w:val="hy-AM"/>
        </w:rPr>
        <w:t xml:space="preserve"> 6.1</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B10987" w:rsidRPr="00513A86" w:rsidRDefault="00B10987" w:rsidP="00B10987">
      <w:pPr>
        <w:ind w:left="-66"/>
        <w:jc w:val="center"/>
        <w:rPr>
          <w:rFonts w:ascii="GHEA Grapalat" w:hAnsi="GHEA Grapalat"/>
          <w:lang w:val="hy-AM"/>
        </w:rPr>
      </w:pPr>
    </w:p>
    <w:p w:rsidR="00B10987" w:rsidRPr="00513A86" w:rsidRDefault="00B10987" w:rsidP="00B10987">
      <w:pPr>
        <w:pStyle w:val="3"/>
        <w:spacing w:line="240" w:lineRule="auto"/>
        <w:ind w:firstLine="567"/>
        <w:jc w:val="left"/>
        <w:rPr>
          <w:rFonts w:ascii="GHEA Grapalat" w:hAnsi="GHEA Grapalat"/>
          <w:i w:val="0"/>
          <w:lang w:val="hy-AM"/>
        </w:rPr>
      </w:pPr>
    </w:p>
    <w:p w:rsidR="00B10987" w:rsidRPr="00513A86" w:rsidRDefault="00B10987" w:rsidP="00B10987">
      <w:pPr>
        <w:pStyle w:val="3"/>
        <w:spacing w:line="240" w:lineRule="auto"/>
        <w:ind w:firstLine="567"/>
        <w:rPr>
          <w:rFonts w:ascii="GHEA Grapalat" w:hAnsi="GHEA Grapalat"/>
          <w:i w:val="0"/>
          <w:lang w:val="hy-AM"/>
        </w:rPr>
      </w:pPr>
      <w:r w:rsidRPr="00513A86">
        <w:rPr>
          <w:rFonts w:ascii="GHEA Grapalat" w:hAnsi="GHEA Grapalat"/>
          <w:i w:val="0"/>
          <w:lang w:val="hy-AM"/>
        </w:rPr>
        <w:t>ՆԿԱՐԱԳԻՐ</w:t>
      </w:r>
    </w:p>
    <w:p w:rsidR="00B10987" w:rsidRPr="00513A86" w:rsidRDefault="00B10987" w:rsidP="00B10987">
      <w:pPr>
        <w:pStyle w:val="3"/>
        <w:spacing w:line="240" w:lineRule="auto"/>
        <w:ind w:firstLine="567"/>
        <w:rPr>
          <w:rFonts w:ascii="GHEA Grapalat" w:hAnsi="GHEA Grapalat"/>
          <w:i w:val="0"/>
          <w:lang w:val="hy-AM"/>
        </w:rPr>
      </w:pPr>
      <w:r w:rsidRPr="00513A86">
        <w:rPr>
          <w:rFonts w:ascii="GHEA Grapalat" w:hAnsi="GHEA Grapalat"/>
          <w:i w:val="0"/>
          <w:lang w:val="hy-AM"/>
        </w:rPr>
        <w:t xml:space="preserve">առաջին տեղը զբաղեցրած մասնակից կողմից առաջարկվող ապրանքի ամբողջական </w:t>
      </w:r>
    </w:p>
    <w:p w:rsidR="00B10987" w:rsidRPr="00513A86" w:rsidRDefault="00B10987" w:rsidP="00B10987">
      <w:pPr>
        <w:pStyle w:val="3"/>
        <w:spacing w:line="240" w:lineRule="auto"/>
        <w:ind w:firstLine="567"/>
        <w:rPr>
          <w:rFonts w:ascii="GHEA Grapalat" w:hAnsi="GHEA Grapalat" w:cs="Arial"/>
          <w:i w:val="0"/>
          <w:lang w:val="es-ES"/>
        </w:rPr>
      </w:pPr>
    </w:p>
    <w:p w:rsidR="00B10987" w:rsidRPr="00513A86" w:rsidRDefault="00B10987" w:rsidP="00B10987">
      <w:pPr>
        <w:ind w:firstLine="567"/>
        <w:jc w:val="both"/>
        <w:rPr>
          <w:rFonts w:ascii="GHEA Grapalat" w:hAnsi="GHEA Grapalat" w:cs="Arial"/>
          <w:sz w:val="20"/>
          <w:szCs w:val="20"/>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t xml:space="preserve">      </w:t>
      </w:r>
      <w:r w:rsidRPr="00513A86">
        <w:rPr>
          <w:rFonts w:ascii="GHEA Grapalat" w:hAnsi="GHEA Grapalat" w:cs="Arial"/>
          <w:sz w:val="20"/>
          <w:szCs w:val="20"/>
          <w:lang w:val="es-ES"/>
        </w:rPr>
        <w:t xml:space="preserve">-ն, որպես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p>
    <w:p w:rsidR="00B10987" w:rsidRPr="00513A86" w:rsidRDefault="00B10987" w:rsidP="00B10987">
      <w:pPr>
        <w:jc w:val="both"/>
        <w:rPr>
          <w:rFonts w:ascii="GHEA Grapalat" w:hAnsi="GHEA Grapalat" w:cs="Arial"/>
          <w:sz w:val="20"/>
          <w:szCs w:val="20"/>
          <w:u w:val="single"/>
          <w:lang w:val="es-ES"/>
        </w:rPr>
      </w:pP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B10987" w:rsidRPr="00513A86" w:rsidRDefault="00B10987" w:rsidP="00B10987">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10987" w:rsidRPr="00513A86" w:rsidRDefault="00B10987" w:rsidP="00B10987">
      <w:pPr>
        <w:pStyle w:val="3"/>
        <w:spacing w:line="240" w:lineRule="auto"/>
        <w:ind w:firstLine="567"/>
        <w:rPr>
          <w:rFonts w:ascii="GHEA Grapalat" w:hAnsi="GHEA Grapalat" w:cs="Arial"/>
          <w:i w:val="0"/>
          <w:lang w:val="es-ES"/>
        </w:rPr>
      </w:pPr>
    </w:p>
    <w:p w:rsidR="00B10987" w:rsidRPr="00513A86" w:rsidRDefault="00B10987" w:rsidP="00B1098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B10987" w:rsidRPr="00513A86" w:rsidTr="00E468D0">
        <w:tc>
          <w:tcPr>
            <w:tcW w:w="1368" w:type="dxa"/>
            <w:vMerge w:val="restart"/>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Չափաբաժնի համար</w:t>
            </w:r>
          </w:p>
        </w:tc>
        <w:tc>
          <w:tcPr>
            <w:tcW w:w="9072" w:type="dxa"/>
            <w:gridSpan w:val="5"/>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Առաջարկվող ապրանքի</w:t>
            </w:r>
          </w:p>
        </w:tc>
      </w:tr>
      <w:tr w:rsidR="00B10987" w:rsidRPr="00513A86" w:rsidTr="00E468D0">
        <w:tc>
          <w:tcPr>
            <w:tcW w:w="1368" w:type="dxa"/>
            <w:vMerge/>
            <w:vAlign w:val="center"/>
          </w:tcPr>
          <w:p w:rsidR="00B10987" w:rsidRPr="00513A86" w:rsidRDefault="00B10987" w:rsidP="00E468D0">
            <w:pPr>
              <w:jc w:val="center"/>
              <w:rPr>
                <w:rFonts w:ascii="GHEA Grapalat" w:hAnsi="GHEA Grapalat"/>
                <w:bCs/>
                <w:sz w:val="16"/>
                <w:szCs w:val="18"/>
                <w:lang w:val="es-ES"/>
              </w:rPr>
            </w:pPr>
          </w:p>
        </w:tc>
        <w:tc>
          <w:tcPr>
            <w:tcW w:w="1460" w:type="dxa"/>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անվանումը</w:t>
            </w:r>
          </w:p>
        </w:tc>
        <w:tc>
          <w:tcPr>
            <w:tcW w:w="2003" w:type="dxa"/>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ապրանքային նշանը</w:t>
            </w:r>
          </w:p>
        </w:tc>
        <w:tc>
          <w:tcPr>
            <w:tcW w:w="1757" w:type="dxa"/>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արտադրողի անվանումը</w:t>
            </w:r>
          </w:p>
        </w:tc>
        <w:tc>
          <w:tcPr>
            <w:tcW w:w="1530" w:type="dxa"/>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ծագման երկիրը</w:t>
            </w:r>
          </w:p>
        </w:tc>
        <w:tc>
          <w:tcPr>
            <w:tcW w:w="2322" w:type="dxa"/>
            <w:vAlign w:val="center"/>
          </w:tcPr>
          <w:p w:rsidR="00B10987" w:rsidRPr="00513A86" w:rsidRDefault="00B10987" w:rsidP="00E468D0">
            <w:pPr>
              <w:jc w:val="center"/>
              <w:rPr>
                <w:rFonts w:ascii="GHEA Grapalat" w:hAnsi="GHEA Grapalat"/>
                <w:bCs/>
                <w:sz w:val="16"/>
                <w:szCs w:val="18"/>
                <w:lang w:val="es-ES"/>
              </w:rPr>
            </w:pPr>
            <w:r w:rsidRPr="00513A86">
              <w:rPr>
                <w:rFonts w:ascii="GHEA Grapalat" w:hAnsi="GHEA Grapalat"/>
                <w:bCs/>
                <w:sz w:val="16"/>
                <w:szCs w:val="18"/>
                <w:lang w:val="es-ES"/>
              </w:rPr>
              <w:t>տեխնիկական բնութագրերը</w:t>
            </w:r>
          </w:p>
        </w:tc>
      </w:tr>
      <w:tr w:rsidR="00B10987" w:rsidRPr="00513A86" w:rsidTr="00E468D0">
        <w:tc>
          <w:tcPr>
            <w:tcW w:w="1368" w:type="dxa"/>
          </w:tcPr>
          <w:p w:rsidR="00B10987" w:rsidRPr="00513A86" w:rsidRDefault="00B10987" w:rsidP="00E468D0">
            <w:pPr>
              <w:pStyle w:val="3"/>
              <w:spacing w:line="240" w:lineRule="auto"/>
              <w:jc w:val="left"/>
              <w:rPr>
                <w:rFonts w:ascii="GHEA Grapalat" w:hAnsi="GHEA Grapalat"/>
                <w:i w:val="0"/>
                <w:lang w:val="hy-AM"/>
              </w:rPr>
            </w:pPr>
          </w:p>
        </w:tc>
        <w:tc>
          <w:tcPr>
            <w:tcW w:w="1460" w:type="dxa"/>
          </w:tcPr>
          <w:p w:rsidR="00B10987" w:rsidRPr="00513A86" w:rsidRDefault="00B10987" w:rsidP="00E468D0">
            <w:pPr>
              <w:pStyle w:val="3"/>
              <w:spacing w:line="240" w:lineRule="auto"/>
              <w:jc w:val="left"/>
              <w:rPr>
                <w:rFonts w:ascii="GHEA Grapalat" w:hAnsi="GHEA Grapalat"/>
                <w:i w:val="0"/>
                <w:lang w:val="hy-AM"/>
              </w:rPr>
            </w:pPr>
          </w:p>
        </w:tc>
        <w:tc>
          <w:tcPr>
            <w:tcW w:w="2003" w:type="dxa"/>
          </w:tcPr>
          <w:p w:rsidR="00B10987" w:rsidRPr="00513A86" w:rsidRDefault="00B10987" w:rsidP="00E468D0">
            <w:pPr>
              <w:pStyle w:val="3"/>
              <w:spacing w:line="240" w:lineRule="auto"/>
              <w:jc w:val="left"/>
              <w:rPr>
                <w:rFonts w:ascii="GHEA Grapalat" w:hAnsi="GHEA Grapalat"/>
                <w:i w:val="0"/>
                <w:lang w:val="hy-AM"/>
              </w:rPr>
            </w:pPr>
          </w:p>
        </w:tc>
        <w:tc>
          <w:tcPr>
            <w:tcW w:w="1757" w:type="dxa"/>
          </w:tcPr>
          <w:p w:rsidR="00B10987" w:rsidRPr="00513A86" w:rsidRDefault="00B10987" w:rsidP="00E468D0">
            <w:pPr>
              <w:pStyle w:val="3"/>
              <w:spacing w:line="240" w:lineRule="auto"/>
              <w:jc w:val="left"/>
              <w:rPr>
                <w:rFonts w:ascii="GHEA Grapalat" w:hAnsi="GHEA Grapalat"/>
                <w:i w:val="0"/>
                <w:lang w:val="hy-AM"/>
              </w:rPr>
            </w:pPr>
          </w:p>
        </w:tc>
        <w:tc>
          <w:tcPr>
            <w:tcW w:w="1530" w:type="dxa"/>
          </w:tcPr>
          <w:p w:rsidR="00B10987" w:rsidRPr="00513A86" w:rsidRDefault="00B10987" w:rsidP="00E468D0">
            <w:pPr>
              <w:pStyle w:val="3"/>
              <w:spacing w:line="240" w:lineRule="auto"/>
              <w:jc w:val="left"/>
              <w:rPr>
                <w:rFonts w:ascii="GHEA Grapalat" w:hAnsi="GHEA Grapalat"/>
                <w:i w:val="0"/>
                <w:lang w:val="hy-AM"/>
              </w:rPr>
            </w:pPr>
          </w:p>
        </w:tc>
        <w:tc>
          <w:tcPr>
            <w:tcW w:w="2322" w:type="dxa"/>
          </w:tcPr>
          <w:p w:rsidR="00B10987" w:rsidRPr="00513A86" w:rsidRDefault="00B10987" w:rsidP="00E468D0">
            <w:pPr>
              <w:pStyle w:val="3"/>
              <w:spacing w:line="240" w:lineRule="auto"/>
              <w:jc w:val="left"/>
              <w:rPr>
                <w:rFonts w:ascii="GHEA Grapalat" w:hAnsi="GHEA Grapalat"/>
                <w:i w:val="0"/>
                <w:lang w:val="hy-AM"/>
              </w:rPr>
            </w:pPr>
          </w:p>
        </w:tc>
      </w:tr>
      <w:tr w:rsidR="00B10987" w:rsidRPr="00513A86" w:rsidTr="00E468D0">
        <w:tc>
          <w:tcPr>
            <w:tcW w:w="1368" w:type="dxa"/>
          </w:tcPr>
          <w:p w:rsidR="00B10987" w:rsidRPr="00513A86" w:rsidRDefault="00B10987" w:rsidP="00E468D0">
            <w:pPr>
              <w:pStyle w:val="3"/>
              <w:spacing w:line="240" w:lineRule="auto"/>
              <w:jc w:val="left"/>
              <w:rPr>
                <w:rFonts w:ascii="GHEA Grapalat" w:hAnsi="GHEA Grapalat"/>
                <w:i w:val="0"/>
                <w:lang w:val="hy-AM"/>
              </w:rPr>
            </w:pPr>
          </w:p>
        </w:tc>
        <w:tc>
          <w:tcPr>
            <w:tcW w:w="1460" w:type="dxa"/>
          </w:tcPr>
          <w:p w:rsidR="00B10987" w:rsidRPr="00513A86" w:rsidRDefault="00B10987" w:rsidP="00E468D0">
            <w:pPr>
              <w:pStyle w:val="3"/>
              <w:spacing w:line="240" w:lineRule="auto"/>
              <w:jc w:val="left"/>
              <w:rPr>
                <w:rFonts w:ascii="GHEA Grapalat" w:hAnsi="GHEA Grapalat"/>
                <w:i w:val="0"/>
                <w:lang w:val="hy-AM"/>
              </w:rPr>
            </w:pPr>
          </w:p>
        </w:tc>
        <w:tc>
          <w:tcPr>
            <w:tcW w:w="2003" w:type="dxa"/>
          </w:tcPr>
          <w:p w:rsidR="00B10987" w:rsidRPr="00513A86" w:rsidRDefault="00B10987" w:rsidP="00E468D0">
            <w:pPr>
              <w:pStyle w:val="3"/>
              <w:spacing w:line="240" w:lineRule="auto"/>
              <w:jc w:val="left"/>
              <w:rPr>
                <w:rFonts w:ascii="GHEA Grapalat" w:hAnsi="GHEA Grapalat"/>
                <w:i w:val="0"/>
                <w:lang w:val="hy-AM"/>
              </w:rPr>
            </w:pPr>
          </w:p>
        </w:tc>
        <w:tc>
          <w:tcPr>
            <w:tcW w:w="1757" w:type="dxa"/>
          </w:tcPr>
          <w:p w:rsidR="00B10987" w:rsidRPr="00513A86" w:rsidRDefault="00B10987" w:rsidP="00E468D0">
            <w:pPr>
              <w:pStyle w:val="3"/>
              <w:spacing w:line="240" w:lineRule="auto"/>
              <w:jc w:val="left"/>
              <w:rPr>
                <w:rFonts w:ascii="GHEA Grapalat" w:hAnsi="GHEA Grapalat"/>
                <w:i w:val="0"/>
                <w:lang w:val="hy-AM"/>
              </w:rPr>
            </w:pPr>
          </w:p>
        </w:tc>
        <w:tc>
          <w:tcPr>
            <w:tcW w:w="1530" w:type="dxa"/>
          </w:tcPr>
          <w:p w:rsidR="00B10987" w:rsidRPr="00513A86" w:rsidRDefault="00B10987" w:rsidP="00E468D0">
            <w:pPr>
              <w:pStyle w:val="3"/>
              <w:spacing w:line="240" w:lineRule="auto"/>
              <w:jc w:val="left"/>
              <w:rPr>
                <w:rFonts w:ascii="GHEA Grapalat" w:hAnsi="GHEA Grapalat"/>
                <w:i w:val="0"/>
                <w:lang w:val="hy-AM"/>
              </w:rPr>
            </w:pPr>
          </w:p>
        </w:tc>
        <w:tc>
          <w:tcPr>
            <w:tcW w:w="2322" w:type="dxa"/>
          </w:tcPr>
          <w:p w:rsidR="00B10987" w:rsidRPr="00513A86" w:rsidRDefault="00B10987" w:rsidP="00E468D0">
            <w:pPr>
              <w:pStyle w:val="3"/>
              <w:spacing w:line="240" w:lineRule="auto"/>
              <w:jc w:val="left"/>
              <w:rPr>
                <w:rFonts w:ascii="GHEA Grapalat" w:hAnsi="GHEA Grapalat"/>
                <w:i w:val="0"/>
                <w:lang w:val="hy-AM"/>
              </w:rPr>
            </w:pPr>
          </w:p>
        </w:tc>
      </w:tr>
      <w:tr w:rsidR="00B10987" w:rsidRPr="00513A86" w:rsidTr="00E468D0">
        <w:tc>
          <w:tcPr>
            <w:tcW w:w="1368" w:type="dxa"/>
          </w:tcPr>
          <w:p w:rsidR="00B10987" w:rsidRPr="00513A86" w:rsidRDefault="00B10987" w:rsidP="00E468D0">
            <w:pPr>
              <w:pStyle w:val="3"/>
              <w:spacing w:line="240" w:lineRule="auto"/>
              <w:jc w:val="left"/>
              <w:rPr>
                <w:rFonts w:ascii="GHEA Grapalat" w:hAnsi="GHEA Grapalat"/>
                <w:i w:val="0"/>
                <w:lang w:val="hy-AM"/>
              </w:rPr>
            </w:pPr>
          </w:p>
        </w:tc>
        <w:tc>
          <w:tcPr>
            <w:tcW w:w="1460" w:type="dxa"/>
          </w:tcPr>
          <w:p w:rsidR="00B10987" w:rsidRPr="00513A86" w:rsidRDefault="00B10987" w:rsidP="00E468D0">
            <w:pPr>
              <w:pStyle w:val="3"/>
              <w:spacing w:line="240" w:lineRule="auto"/>
              <w:jc w:val="left"/>
              <w:rPr>
                <w:rFonts w:ascii="GHEA Grapalat" w:hAnsi="GHEA Grapalat"/>
                <w:i w:val="0"/>
                <w:lang w:val="hy-AM"/>
              </w:rPr>
            </w:pPr>
          </w:p>
        </w:tc>
        <w:tc>
          <w:tcPr>
            <w:tcW w:w="2003" w:type="dxa"/>
          </w:tcPr>
          <w:p w:rsidR="00B10987" w:rsidRPr="00513A86" w:rsidRDefault="00B10987" w:rsidP="00E468D0">
            <w:pPr>
              <w:pStyle w:val="3"/>
              <w:spacing w:line="240" w:lineRule="auto"/>
              <w:jc w:val="left"/>
              <w:rPr>
                <w:rFonts w:ascii="GHEA Grapalat" w:hAnsi="GHEA Grapalat"/>
                <w:i w:val="0"/>
                <w:lang w:val="hy-AM"/>
              </w:rPr>
            </w:pPr>
          </w:p>
        </w:tc>
        <w:tc>
          <w:tcPr>
            <w:tcW w:w="1757" w:type="dxa"/>
          </w:tcPr>
          <w:p w:rsidR="00B10987" w:rsidRPr="00513A86" w:rsidRDefault="00B10987" w:rsidP="00E468D0">
            <w:pPr>
              <w:pStyle w:val="3"/>
              <w:spacing w:line="240" w:lineRule="auto"/>
              <w:jc w:val="left"/>
              <w:rPr>
                <w:rFonts w:ascii="GHEA Grapalat" w:hAnsi="GHEA Grapalat"/>
                <w:i w:val="0"/>
                <w:lang w:val="hy-AM"/>
              </w:rPr>
            </w:pPr>
          </w:p>
        </w:tc>
        <w:tc>
          <w:tcPr>
            <w:tcW w:w="1530" w:type="dxa"/>
          </w:tcPr>
          <w:p w:rsidR="00B10987" w:rsidRPr="00513A86" w:rsidRDefault="00B10987" w:rsidP="00E468D0">
            <w:pPr>
              <w:pStyle w:val="3"/>
              <w:spacing w:line="240" w:lineRule="auto"/>
              <w:jc w:val="left"/>
              <w:rPr>
                <w:rFonts w:ascii="GHEA Grapalat" w:hAnsi="GHEA Grapalat"/>
                <w:i w:val="0"/>
                <w:lang w:val="hy-AM"/>
              </w:rPr>
            </w:pPr>
          </w:p>
        </w:tc>
        <w:tc>
          <w:tcPr>
            <w:tcW w:w="2322" w:type="dxa"/>
          </w:tcPr>
          <w:p w:rsidR="00B10987" w:rsidRPr="00513A86" w:rsidRDefault="00B10987" w:rsidP="00E468D0">
            <w:pPr>
              <w:pStyle w:val="3"/>
              <w:spacing w:line="240" w:lineRule="auto"/>
              <w:jc w:val="left"/>
              <w:rPr>
                <w:rFonts w:ascii="GHEA Grapalat" w:hAnsi="GHEA Grapalat"/>
                <w:i w:val="0"/>
                <w:lang w:val="hy-AM"/>
              </w:rPr>
            </w:pPr>
          </w:p>
        </w:tc>
      </w:tr>
    </w:tbl>
    <w:p w:rsidR="00B10987" w:rsidRPr="00513A86" w:rsidRDefault="00B10987" w:rsidP="00B10987">
      <w:pPr>
        <w:pStyle w:val="3"/>
        <w:spacing w:line="240" w:lineRule="auto"/>
        <w:ind w:firstLine="567"/>
        <w:jc w:val="left"/>
        <w:rPr>
          <w:rFonts w:ascii="GHEA Grapalat" w:hAnsi="GHEA Grapalat"/>
          <w:i w:val="0"/>
          <w:lang w:val="en-US"/>
        </w:rPr>
      </w:pPr>
    </w:p>
    <w:p w:rsidR="00B10987" w:rsidRPr="00513A86" w:rsidRDefault="00B10987" w:rsidP="00B10987">
      <w:pPr>
        <w:pStyle w:val="3"/>
        <w:spacing w:line="240" w:lineRule="auto"/>
        <w:ind w:firstLine="567"/>
        <w:jc w:val="left"/>
        <w:rPr>
          <w:rFonts w:ascii="GHEA Grapalat" w:hAnsi="GHEA Grapalat"/>
          <w:i w:val="0"/>
          <w:lang w:val="en-US"/>
        </w:rPr>
      </w:pPr>
    </w:p>
    <w:p w:rsidR="00B10987" w:rsidRPr="00513A86" w:rsidRDefault="00B10987" w:rsidP="00B10987">
      <w:pPr>
        <w:pStyle w:val="3"/>
        <w:spacing w:line="240" w:lineRule="auto"/>
        <w:ind w:firstLine="567"/>
        <w:jc w:val="left"/>
        <w:rPr>
          <w:rFonts w:ascii="GHEA Grapalat" w:hAnsi="GHEA Grapalat"/>
          <w:i w:val="0"/>
          <w:lang w:val="en-US"/>
        </w:rPr>
      </w:pPr>
    </w:p>
    <w:p w:rsidR="00B10987" w:rsidRPr="00513A86" w:rsidRDefault="00B10987" w:rsidP="00B10987">
      <w:pPr>
        <w:pStyle w:val="3"/>
        <w:spacing w:line="240" w:lineRule="auto"/>
        <w:ind w:firstLine="567"/>
        <w:jc w:val="left"/>
        <w:rPr>
          <w:rFonts w:ascii="GHEA Grapalat" w:hAnsi="GHEA Grapalat"/>
          <w:i w:val="0"/>
          <w:lang w:val="en-US"/>
        </w:rPr>
      </w:pPr>
    </w:p>
    <w:p w:rsidR="00B10987" w:rsidRPr="00513A86" w:rsidRDefault="00B10987" w:rsidP="00B10987">
      <w:pPr>
        <w:rPr>
          <w:rFonts w:ascii="GHEA Grapalat" w:hAnsi="GHEA Grapalat"/>
          <w:sz w:val="20"/>
          <w:lang w:val="es-ES"/>
        </w:rPr>
      </w:pPr>
    </w:p>
    <w:p w:rsidR="00B10987" w:rsidRPr="00513A86" w:rsidRDefault="00B10987" w:rsidP="00B10987">
      <w:pPr>
        <w:jc w:val="both"/>
        <w:rPr>
          <w:rFonts w:ascii="GHEA Grapalat" w:hAnsi="GHEA Grapalat"/>
          <w:sz w:val="20"/>
          <w:u w:val="single"/>
        </w:rPr>
      </w:pP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p>
    <w:p w:rsidR="00B10987" w:rsidRPr="00513A86" w:rsidRDefault="00B10987" w:rsidP="00B10987">
      <w:pPr>
        <w:rPr>
          <w:rFonts w:ascii="GHEA Grapalat" w:hAnsi="GHEA Grapalat" w:cs="Sylfaen"/>
          <w:sz w:val="20"/>
        </w:rPr>
      </w:pPr>
      <w:r w:rsidRPr="00513A86">
        <w:rPr>
          <w:rFonts w:ascii="GHEA Grapalat" w:hAnsi="GHEA Grapalat" w:cs="Sylfaen"/>
          <w:sz w:val="20"/>
          <w:vertAlign w:val="superscript"/>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rPr>
        <w:t xml:space="preserve">  </w:t>
      </w:r>
      <w:r w:rsidRPr="00513A86">
        <w:rPr>
          <w:rFonts w:ascii="GHEA Grapalat" w:hAnsi="GHEA Grapalat" w:cs="Sylfaen"/>
          <w:sz w:val="20"/>
          <w:vertAlign w:val="superscript"/>
        </w:rPr>
        <w:tab/>
      </w:r>
      <w:r w:rsidRPr="00513A86">
        <w:rPr>
          <w:rFonts w:ascii="GHEA Grapalat" w:hAnsi="GHEA Grapalat" w:cs="Sylfaen"/>
          <w:sz w:val="20"/>
          <w:vertAlign w:val="superscript"/>
        </w:rPr>
        <w:tab/>
      </w:r>
      <w:r w:rsidRPr="00513A86">
        <w:rPr>
          <w:rFonts w:ascii="GHEA Grapalat" w:hAnsi="GHEA Grapalat" w:cs="Sylfaen"/>
          <w:vertAlign w:val="superscript"/>
        </w:rPr>
        <w:t xml:space="preserve">                               </w:t>
      </w:r>
      <w:r w:rsidRPr="00513A86">
        <w:rPr>
          <w:rFonts w:ascii="GHEA Grapalat" w:hAnsi="GHEA Grapalat" w:cs="Sylfaen"/>
          <w:sz w:val="20"/>
          <w:vertAlign w:val="superscript"/>
          <w:lang w:val="hy-AM"/>
        </w:rPr>
        <w:t>ստորագրությո</w:t>
      </w:r>
      <w:r w:rsidRPr="00513A86">
        <w:rPr>
          <w:rFonts w:ascii="GHEA Grapalat" w:hAnsi="GHEA Grapalat" w:cs="Sylfaen"/>
          <w:sz w:val="20"/>
          <w:vertAlign w:val="superscript"/>
        </w:rPr>
        <w:t>ւն</w:t>
      </w:r>
    </w:p>
    <w:p w:rsidR="00B10987" w:rsidRPr="00513A86" w:rsidRDefault="00B10987" w:rsidP="00B10987">
      <w:pPr>
        <w:jc w:val="right"/>
        <w:rPr>
          <w:rFonts w:ascii="GHEA Grapalat" w:hAnsi="GHEA Grapalat" w:cs="Sylfaen"/>
          <w:sz w:val="20"/>
        </w:rPr>
      </w:pPr>
    </w:p>
    <w:p w:rsidR="00B10987" w:rsidRPr="00513A86" w:rsidRDefault="00B10987" w:rsidP="00B10987">
      <w:pPr>
        <w:jc w:val="right"/>
        <w:rPr>
          <w:rFonts w:ascii="GHEA Grapalat" w:hAnsi="GHEA Grapalat" w:cs="Sylfaen"/>
          <w:sz w:val="20"/>
        </w:rPr>
      </w:pPr>
    </w:p>
    <w:p w:rsidR="00B10987" w:rsidRPr="00513A86" w:rsidRDefault="00B10987" w:rsidP="00B10987">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B10987" w:rsidRPr="00513A86" w:rsidRDefault="00B10987" w:rsidP="00B10987">
      <w:pPr>
        <w:jc w:val="right"/>
        <w:rPr>
          <w:rFonts w:ascii="GHEA Grapalat" w:hAnsi="GHEA Grapalat"/>
          <w:sz w:val="20"/>
        </w:rPr>
      </w:pPr>
    </w:p>
    <w:p w:rsidR="00B10987" w:rsidRPr="00513A86" w:rsidRDefault="00B10987" w:rsidP="00B10987">
      <w:pPr>
        <w:jc w:val="right"/>
        <w:rPr>
          <w:rFonts w:ascii="GHEA Grapalat" w:hAnsi="GHEA Grapalat"/>
          <w:sz w:val="20"/>
        </w:rPr>
      </w:pPr>
    </w:p>
    <w:p w:rsidR="00B10987" w:rsidRPr="00513A86" w:rsidRDefault="00B10987" w:rsidP="00B10987">
      <w:pPr>
        <w:jc w:val="right"/>
        <w:rPr>
          <w:rFonts w:ascii="GHEA Grapalat" w:hAnsi="GHEA Grapalat"/>
          <w:sz w:val="20"/>
        </w:rPr>
      </w:pPr>
    </w:p>
    <w:p w:rsidR="00B10987" w:rsidRPr="00513A86" w:rsidRDefault="00B10987" w:rsidP="00B10987">
      <w:pPr>
        <w:jc w:val="right"/>
        <w:rPr>
          <w:rFonts w:ascii="GHEA Grapalat" w:hAnsi="GHEA Grapalat"/>
          <w:sz w:val="20"/>
        </w:rPr>
      </w:pPr>
    </w:p>
    <w:p w:rsidR="00B10987" w:rsidRPr="00513A86" w:rsidRDefault="00B10987" w:rsidP="00B10987">
      <w:pPr>
        <w:jc w:val="right"/>
        <w:rPr>
          <w:rFonts w:ascii="GHEA Grapalat" w:hAnsi="GHEA Grapalat"/>
          <w:sz w:val="20"/>
        </w:rPr>
      </w:pPr>
    </w:p>
    <w:p w:rsidR="00B10987" w:rsidRPr="00513A86" w:rsidRDefault="00B10987" w:rsidP="00B10987">
      <w:pPr>
        <w:jc w:val="right"/>
        <w:rPr>
          <w:rFonts w:ascii="GHEA Grapalat" w:hAnsi="GHEA Grapalat"/>
          <w:sz w:val="20"/>
          <w:lang w:val="hy-AM"/>
        </w:rPr>
      </w:pPr>
    </w:p>
    <w:p w:rsidR="00B10987" w:rsidRPr="00513A86" w:rsidRDefault="00B10987" w:rsidP="00B10987">
      <w:pPr>
        <w:pStyle w:val="3"/>
        <w:spacing w:line="240" w:lineRule="auto"/>
        <w:ind w:firstLine="567"/>
        <w:jc w:val="right"/>
        <w:rPr>
          <w:rFonts w:ascii="GHEA Grapalat" w:hAnsi="GHEA Grapalat" w:cs="Sylfaen"/>
          <w:i w:val="0"/>
          <w:lang w:val="hy-AM"/>
        </w:rPr>
      </w:pPr>
      <w:r w:rsidRPr="00513A86">
        <w:rPr>
          <w:rFonts w:ascii="GHEA Grapalat" w:hAnsi="GHEA Grapalat"/>
          <w:i w:val="0"/>
          <w:lang w:val="hy-AM"/>
        </w:rPr>
        <w:br w:type="page"/>
      </w:r>
      <w:r w:rsidRPr="00513A86">
        <w:rPr>
          <w:rFonts w:ascii="GHEA Grapalat" w:hAnsi="GHEA Grapalat" w:cs="Sylfaen"/>
          <w:i w:val="0"/>
          <w:lang w:val="hy-AM"/>
        </w:rPr>
        <w:lastRenderedPageBreak/>
        <w:t>Հավելված 7</w:t>
      </w:r>
    </w:p>
    <w:p w:rsidR="00B10987" w:rsidRPr="00513A86" w:rsidRDefault="00B10987" w:rsidP="00B10987">
      <w:pPr>
        <w:pStyle w:val="31"/>
        <w:spacing w:line="240" w:lineRule="auto"/>
        <w:jc w:val="right"/>
        <w:rPr>
          <w:rFonts w:ascii="GHEA Grapalat" w:hAnsi="GHEA Grapalat" w:cs="Sylfaen"/>
          <w:lang w:val="hy-AM"/>
        </w:rPr>
      </w:pPr>
      <w:r w:rsidRPr="00513A86">
        <w:rPr>
          <w:rFonts w:ascii="GHEA Grapalat" w:hAnsi="GHEA Grapalat" w:cs="Times Armenian"/>
          <w:lang w:val="af-ZA"/>
        </w:rPr>
        <w:t>&lt;&lt; Վ</w:t>
      </w:r>
      <w:r w:rsidRPr="00792D82">
        <w:rPr>
          <w:rFonts w:ascii="GHEA Grapalat" w:hAnsi="GHEA Grapalat" w:cs="Times Armenian"/>
          <w:lang w:val="hy-AM"/>
        </w:rPr>
        <w:t>28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B10987" w:rsidRPr="00513A86" w:rsidRDefault="00B10987" w:rsidP="00B10987">
      <w:pPr>
        <w:pStyle w:val="31"/>
        <w:spacing w:line="240" w:lineRule="auto"/>
        <w:jc w:val="right"/>
        <w:rPr>
          <w:rFonts w:ascii="GHEA Grapalat" w:hAnsi="GHEA Grapalat" w:cs="Sylfaen"/>
          <w:lang w:val="hy-AM"/>
        </w:rPr>
      </w:pPr>
      <w:r w:rsidRPr="00513A86">
        <w:rPr>
          <w:rFonts w:ascii="GHEA Grapalat" w:hAnsi="GHEA Grapalat" w:cs="Sylfaen"/>
          <w:lang w:val="hy-AM"/>
        </w:rPr>
        <w:t>գնանշման հարցման հրավերի</w:t>
      </w:r>
    </w:p>
    <w:p w:rsidR="00B10987" w:rsidRPr="00513A86" w:rsidRDefault="00B10987" w:rsidP="00B10987">
      <w:pPr>
        <w:jc w:val="right"/>
        <w:rPr>
          <w:rFonts w:ascii="GHEA Grapalat" w:hAnsi="GHEA Grapalat"/>
          <w:sz w:val="20"/>
          <w:lang w:val="hy-AM"/>
        </w:rPr>
      </w:pPr>
    </w:p>
    <w:p w:rsidR="00B10987" w:rsidRPr="00513A86" w:rsidRDefault="00B10987" w:rsidP="00B10987">
      <w:pPr>
        <w:ind w:left="-142" w:firstLine="142"/>
        <w:jc w:val="center"/>
        <w:rPr>
          <w:rFonts w:ascii="GHEA Grapalat" w:hAnsi="GHEA Grapalat" w:cs="Sylfaen"/>
          <w:sz w:val="20"/>
          <w:lang w:val="hy-AM"/>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hy-AM"/>
        </w:rPr>
        <w:t>2</w:t>
      </w:r>
      <w:r w:rsidRPr="00792D82">
        <w:rPr>
          <w:rFonts w:ascii="GHEA Grapalat" w:hAnsi="GHEA Grapalat"/>
          <w:bCs/>
          <w:sz w:val="20"/>
          <w:szCs w:val="20"/>
          <w:lang w:val="hy-AM"/>
        </w:rPr>
        <w:t>8</w:t>
      </w:r>
      <w:r w:rsidRPr="00513A86">
        <w:rPr>
          <w:rFonts w:ascii="GHEA Grapalat" w:hAnsi="GHEA Grapalat"/>
          <w:bCs/>
          <w:sz w:val="20"/>
          <w:szCs w:val="20"/>
          <w:lang w:val="hy-AM"/>
        </w:rPr>
        <w:t xml:space="preserve"> ՄԱՆԿԱՊԱՐՏԵԶ</w:t>
      </w:r>
      <w:r w:rsidRPr="00513A86">
        <w:rPr>
          <w:rFonts w:ascii="GHEA Grapalat" w:hAnsi="GHEA Grapalat"/>
          <w:bCs/>
          <w:sz w:val="20"/>
          <w:szCs w:val="20"/>
          <w:lang w:val="af-ZA"/>
        </w:rPr>
        <w:t>&gt;&gt; ՀՈԱԿ</w:t>
      </w:r>
      <w:r w:rsidRPr="00513A86">
        <w:rPr>
          <w:rFonts w:ascii="GHEA Grapalat" w:hAnsi="GHEA Grapalat" w:cs="Sylfaen"/>
          <w:sz w:val="20"/>
          <w:szCs w:val="20"/>
          <w:lang w:val="hy-AM"/>
        </w:rPr>
        <w:t>-Ի</w:t>
      </w:r>
      <w:r w:rsidRPr="00513A86">
        <w:rPr>
          <w:rFonts w:ascii="GHEA Grapalat" w:hAnsi="GHEA Grapalat" w:cs="Sylfaen"/>
          <w:sz w:val="20"/>
          <w:szCs w:val="20"/>
          <w:lang w:val="af-ZA"/>
        </w:rPr>
        <w:t xml:space="preserve"> </w:t>
      </w:r>
      <w:r w:rsidRPr="00513A86">
        <w:rPr>
          <w:rFonts w:ascii="GHEA Grapalat" w:hAnsi="GHEA Grapalat" w:cs="Sylfaen"/>
          <w:sz w:val="20"/>
          <w:szCs w:val="20"/>
          <w:lang w:val="hy-AM"/>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sz w:val="20"/>
          <w:szCs w:val="20"/>
          <w:lang w:val="hy-AM"/>
        </w:rPr>
        <w:t xml:space="preserve"> ՄԱՏԱԿԱՐԱՐՄԱՆ ՊԱՅՄԱՆԱԳԻՐ </w:t>
      </w:r>
      <w:r w:rsidRPr="00513A86">
        <w:rPr>
          <w:rFonts w:ascii="GHEA Grapalat" w:hAnsi="GHEA Grapalat"/>
          <w:sz w:val="20"/>
          <w:szCs w:val="20"/>
          <w:lang w:val="hy-AM"/>
        </w:rPr>
        <w:t>N</w:t>
      </w: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p>
    <w:p w:rsidR="00B10987" w:rsidRPr="00513A86" w:rsidRDefault="00B10987" w:rsidP="00B10987">
      <w:pPr>
        <w:tabs>
          <w:tab w:val="left" w:pos="720"/>
          <w:tab w:val="left" w:pos="1440"/>
          <w:tab w:val="left" w:pos="8865"/>
        </w:tabs>
        <w:jc w:val="both"/>
        <w:rPr>
          <w:rFonts w:ascii="GHEA Grapalat" w:hAnsi="GHEA Grapalat" w:cs="Sylfaen"/>
          <w:sz w:val="20"/>
          <w:szCs w:val="20"/>
          <w:lang w:val="hy-AM"/>
        </w:rPr>
      </w:pPr>
      <w:r w:rsidRPr="00513A86">
        <w:rPr>
          <w:rFonts w:ascii="GHEA Grapalat" w:hAnsi="GHEA Grapalat" w:cs="Sylfaen"/>
          <w:sz w:val="20"/>
          <w:szCs w:val="20"/>
          <w:lang w:val="hy-AM"/>
        </w:rPr>
        <w:t>ք. _______________                                                                                    &lt;&lt;_____&gt;&gt; &lt;&lt;______________&gt;&gt; 20   թ.</w:t>
      </w:r>
    </w:p>
    <w:p w:rsidR="00B10987" w:rsidRPr="00513A86" w:rsidRDefault="00B10987" w:rsidP="00B10987">
      <w:pPr>
        <w:tabs>
          <w:tab w:val="left" w:pos="720"/>
          <w:tab w:val="left" w:pos="1440"/>
          <w:tab w:val="left" w:pos="8865"/>
        </w:tabs>
        <w:jc w:val="both"/>
        <w:rPr>
          <w:rFonts w:ascii="GHEA Grapalat" w:hAnsi="GHEA Grapalat" w:cs="Sylfaen"/>
          <w:sz w:val="20"/>
          <w:szCs w:val="20"/>
          <w:lang w:val="hy-AM"/>
        </w:rPr>
      </w:pPr>
    </w:p>
    <w:p w:rsidR="00B10987" w:rsidRPr="00513A86" w:rsidRDefault="00B10987" w:rsidP="00B10987">
      <w:pPr>
        <w:ind w:firstLine="720"/>
        <w:jc w:val="both"/>
        <w:rPr>
          <w:rFonts w:ascii="GHEA Grapalat" w:hAnsi="GHEA Grapalat"/>
          <w:sz w:val="20"/>
          <w:lang w:val="hy-AM"/>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hy-AM"/>
        </w:rPr>
        <w:t>2</w:t>
      </w:r>
      <w:r w:rsidRPr="00792D82">
        <w:rPr>
          <w:rFonts w:ascii="GHEA Grapalat" w:hAnsi="GHEA Grapalat"/>
          <w:bCs/>
          <w:sz w:val="20"/>
          <w:szCs w:val="20"/>
          <w:lang w:val="hy-AM"/>
        </w:rPr>
        <w:t>8</w:t>
      </w:r>
      <w:r w:rsidRPr="00513A86">
        <w:rPr>
          <w:rFonts w:ascii="GHEA Grapalat" w:hAnsi="GHEA Grapalat"/>
          <w:bCs/>
          <w:sz w:val="20"/>
          <w:szCs w:val="20"/>
          <w:lang w:val="af-ZA"/>
        </w:rPr>
        <w:t xml:space="preserve"> </w:t>
      </w:r>
      <w:r w:rsidRPr="00513A86">
        <w:rPr>
          <w:rFonts w:ascii="GHEA Grapalat" w:hAnsi="GHEA Grapalat"/>
          <w:bCs/>
          <w:sz w:val="20"/>
          <w:szCs w:val="20"/>
          <w:lang w:val="hy-AM"/>
        </w:rPr>
        <w:t>մանկապարտեզ</w:t>
      </w:r>
      <w:r w:rsidRPr="00513A86">
        <w:rPr>
          <w:rFonts w:ascii="GHEA Grapalat" w:hAnsi="GHEA Grapalat"/>
          <w:bCs/>
          <w:sz w:val="20"/>
          <w:szCs w:val="20"/>
          <w:lang w:val="af-ZA"/>
        </w:rPr>
        <w:t>&gt;&gt; ՀՈԱԿ</w:t>
      </w:r>
      <w:r w:rsidRPr="00513A86">
        <w:rPr>
          <w:rFonts w:ascii="GHEA Grapalat" w:hAnsi="GHEA Grapalat"/>
          <w:sz w:val="20"/>
          <w:lang w:val="hy-AM"/>
        </w:rPr>
        <w:t xml:space="preserve">-ը, </w:t>
      </w:r>
      <w:r w:rsidRPr="00513A86">
        <w:rPr>
          <w:rFonts w:ascii="GHEA Grapalat" w:hAnsi="GHEA Grapalat" w:cs="Sylfaen"/>
          <w:sz w:val="20"/>
          <w:szCs w:val="20"/>
          <w:lang w:val="pt-BR"/>
        </w:rPr>
        <w:t xml:space="preserve">ի դեմս </w:t>
      </w:r>
      <w:r w:rsidRPr="00513A86">
        <w:rPr>
          <w:rFonts w:ascii="GHEA Grapalat" w:hAnsi="GHEA Grapalat"/>
          <w:bCs/>
          <w:sz w:val="20"/>
          <w:szCs w:val="20"/>
          <w:lang w:val="af-ZA"/>
        </w:rPr>
        <w:t>տնօրեն</w:t>
      </w:r>
      <w:r w:rsidRPr="00513A86">
        <w:rPr>
          <w:rFonts w:ascii="GHEA Grapalat" w:hAnsi="GHEA Grapalat"/>
          <w:sz w:val="20"/>
          <w:szCs w:val="20"/>
          <w:lang w:val="af-ZA"/>
        </w:rPr>
        <w:t xml:space="preserve"> </w:t>
      </w:r>
      <w:r w:rsidRPr="00513A86">
        <w:rPr>
          <w:rFonts w:ascii="GHEA Grapalat" w:hAnsi="GHEA Grapalat"/>
          <w:sz w:val="20"/>
          <w:szCs w:val="20"/>
          <w:lang w:val="hy-AM"/>
        </w:rPr>
        <w:t>Ա</w:t>
      </w:r>
      <w:r w:rsidRPr="00513A86">
        <w:rPr>
          <w:rFonts w:ascii="GHEA Grapalat" w:hAnsi="GHEA Grapalat"/>
          <w:sz w:val="20"/>
          <w:szCs w:val="20"/>
          <w:lang w:val="af-ZA"/>
        </w:rPr>
        <w:t xml:space="preserve">. </w:t>
      </w:r>
      <w:r>
        <w:rPr>
          <w:rFonts w:ascii="GHEA Grapalat" w:hAnsi="GHEA Grapalat"/>
          <w:sz w:val="20"/>
          <w:szCs w:val="20"/>
          <w:lang w:val="af-ZA"/>
        </w:rPr>
        <w:t>Բաշմախչ</w:t>
      </w:r>
      <w:r w:rsidRPr="00513A86">
        <w:rPr>
          <w:rFonts w:ascii="GHEA Grapalat" w:hAnsi="GHEA Grapalat"/>
          <w:sz w:val="20"/>
          <w:szCs w:val="20"/>
          <w:lang w:val="hy-AM"/>
        </w:rPr>
        <w:t>յանի</w:t>
      </w:r>
      <w:r w:rsidRPr="00513A86">
        <w:rPr>
          <w:rFonts w:ascii="GHEA Grapalat" w:hAnsi="GHEA Grapalat" w:cs="Sylfaen"/>
          <w:sz w:val="20"/>
          <w:szCs w:val="20"/>
          <w:lang w:val="pt-BR"/>
        </w:rPr>
        <w:t>,</w:t>
      </w:r>
      <w:r w:rsidRPr="00513A86">
        <w:rPr>
          <w:rFonts w:ascii="GHEA Grapalat" w:hAnsi="GHEA Grapalat"/>
          <w:sz w:val="20"/>
          <w:szCs w:val="20"/>
          <w:lang w:val="hy-AM"/>
        </w:rPr>
        <w:t xml:space="preserve"> որը գործում է </w:t>
      </w:r>
      <w:r w:rsidRPr="00513A86">
        <w:rPr>
          <w:rFonts w:ascii="GHEA Grapalat" w:hAnsi="GHEA Grapalat"/>
          <w:bCs/>
          <w:sz w:val="20"/>
          <w:szCs w:val="20"/>
          <w:lang w:val="hy-AM"/>
        </w:rPr>
        <w:t>մանկապարտեզ</w:t>
      </w:r>
      <w:r w:rsidRPr="00513A86">
        <w:rPr>
          <w:rFonts w:ascii="GHEA Grapalat" w:hAnsi="GHEA Grapalat"/>
          <w:bCs/>
          <w:sz w:val="20"/>
          <w:szCs w:val="20"/>
          <w:lang w:val="af-ZA"/>
        </w:rPr>
        <w:t>ի</w:t>
      </w:r>
      <w:r w:rsidRPr="00513A86">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numPr>
          <w:ilvl w:val="0"/>
          <w:numId w:val="17"/>
        </w:numPr>
        <w:spacing w:after="0" w:line="240" w:lineRule="auto"/>
        <w:jc w:val="center"/>
        <w:rPr>
          <w:rFonts w:ascii="GHEA Grapalat" w:hAnsi="GHEA Grapalat" w:cs="Times Armenian"/>
          <w:sz w:val="20"/>
        </w:rPr>
      </w:pPr>
      <w:r w:rsidRPr="00513A86">
        <w:rPr>
          <w:rFonts w:ascii="GHEA Grapalat" w:hAnsi="GHEA Grapalat" w:cs="Sylfaen"/>
          <w:sz w:val="20"/>
          <w:lang w:val="hy-AM"/>
        </w:rPr>
        <w:t>ՊԱՅՄԱՆԱԳՐԻ</w:t>
      </w:r>
      <w:r w:rsidRPr="00513A86">
        <w:rPr>
          <w:rFonts w:ascii="GHEA Grapalat" w:hAnsi="GHEA Grapalat" w:cs="Times Armenian"/>
          <w:sz w:val="20"/>
          <w:lang w:val="hy-AM"/>
        </w:rPr>
        <w:t xml:space="preserve"> </w:t>
      </w:r>
      <w:r w:rsidRPr="00513A86">
        <w:rPr>
          <w:rFonts w:ascii="GHEA Grapalat" w:hAnsi="GHEA Grapalat" w:cs="Sylfaen"/>
          <w:sz w:val="20"/>
          <w:lang w:val="hy-AM"/>
        </w:rPr>
        <w:t>ԱՌԱՐԿԱՆ</w:t>
      </w:r>
    </w:p>
    <w:p w:rsidR="00B10987" w:rsidRPr="00513A86" w:rsidRDefault="00B10987" w:rsidP="00B10987">
      <w:pPr>
        <w:ind w:firstLine="709"/>
        <w:jc w:val="both"/>
        <w:rPr>
          <w:rFonts w:ascii="GHEA Grapalat" w:hAnsi="GHEA Grapalat" w:cs="Times Armenian"/>
          <w:sz w:val="20"/>
          <w:lang w:val="hy-AM"/>
        </w:rPr>
      </w:pPr>
      <w:r w:rsidRPr="00513A86">
        <w:rPr>
          <w:rFonts w:ascii="GHEA Grapalat" w:hAnsi="GHEA Grapalat"/>
          <w:sz w:val="20"/>
          <w:lang w:val="hy-AM"/>
        </w:rPr>
        <w:t xml:space="preserve">1.1. </w:t>
      </w:r>
      <w:r w:rsidRPr="00513A86">
        <w:rPr>
          <w:rFonts w:ascii="GHEA Grapalat" w:hAnsi="GHEA Grapalat" w:cs="Sylfaen"/>
          <w:sz w:val="20"/>
          <w:lang w:val="hy-AM"/>
        </w:rPr>
        <w:t>Վաճառողը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սույն</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րով (այսուհետ</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իր) սահմանված</w:t>
      </w:r>
      <w:r w:rsidRPr="00513A86">
        <w:rPr>
          <w:rFonts w:ascii="GHEA Grapalat" w:hAnsi="GHEA Grapalat" w:cs="Times Armenian"/>
          <w:sz w:val="20"/>
          <w:lang w:val="hy-AM"/>
        </w:rPr>
        <w:t xml:space="preserve">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 </w:t>
      </w:r>
      <w:r w:rsidRPr="00513A86">
        <w:rPr>
          <w:rFonts w:ascii="GHEA Grapalat" w:hAnsi="GHEA Grapalat" w:cs="Sylfaen"/>
          <w:sz w:val="20"/>
          <w:lang w:val="hy-AM"/>
        </w:rPr>
        <w:t>Գնորդին</w:t>
      </w:r>
      <w:r w:rsidRPr="00513A86">
        <w:rPr>
          <w:rFonts w:ascii="GHEA Grapalat" w:hAnsi="GHEA Grapalat" w:cs="Times Armenian"/>
          <w:sz w:val="20"/>
          <w:lang w:val="hy-AM"/>
        </w:rPr>
        <w:t xml:space="preserve"> </w:t>
      </w:r>
      <w:r w:rsidRPr="00513A86">
        <w:rPr>
          <w:rFonts w:ascii="GHEA Grapalat" w:hAnsi="GHEA Grapalat" w:cs="Sylfaen"/>
          <w:sz w:val="20"/>
          <w:lang w:val="hy-AM"/>
        </w:rPr>
        <w:t>մատակարարել</w:t>
      </w:r>
      <w:r w:rsidRPr="00513A86">
        <w:rPr>
          <w:rFonts w:ascii="GHEA Grapalat" w:hAnsi="GHEA Grapalat" w:cs="Times Armenian"/>
          <w:sz w:val="20"/>
          <w:lang w:val="hy-AM"/>
        </w:rPr>
        <w:t xml:space="preserve"> պ</w:t>
      </w:r>
      <w:r w:rsidRPr="00513A86">
        <w:rPr>
          <w:rFonts w:ascii="GHEA Grapalat" w:hAnsi="GHEA Grapalat" w:cs="Sylfaen"/>
          <w:sz w:val="20"/>
          <w:lang w:val="hy-AM"/>
        </w:rPr>
        <w:t>այմանա</w:t>
      </w:r>
      <w:r w:rsidRPr="00513A86">
        <w:rPr>
          <w:rFonts w:ascii="GHEA Grapalat" w:hAnsi="GHEA Grapalat"/>
          <w:sz w:val="20"/>
          <w:lang w:val="hy-AM"/>
        </w:rPr>
        <w:t>գ</w:t>
      </w:r>
      <w:r w:rsidRPr="00513A86">
        <w:rPr>
          <w:rFonts w:ascii="GHEA Grapalat" w:hAnsi="GHEA Grapalat" w:cs="Sylfaen"/>
          <w:sz w:val="20"/>
          <w:lang w:val="hy-AM"/>
        </w:rPr>
        <w:t>րի</w:t>
      </w:r>
      <w:r w:rsidRPr="00513A86">
        <w:rPr>
          <w:rFonts w:ascii="GHEA Grapalat" w:hAnsi="GHEA Grapalat" w:cs="Times Armenian"/>
          <w:sz w:val="20"/>
          <w:lang w:val="hy-AM"/>
        </w:rPr>
        <w:t xml:space="preserve"> N 1 </w:t>
      </w:r>
      <w:r w:rsidRPr="00513A86">
        <w:rPr>
          <w:rFonts w:ascii="GHEA Grapalat" w:hAnsi="GHEA Grapalat" w:cs="Sylfaen"/>
          <w:sz w:val="20"/>
          <w:lang w:val="hy-AM"/>
        </w:rPr>
        <w:t>հավելվածով`</w:t>
      </w:r>
      <w:r w:rsidRPr="00513A86">
        <w:rPr>
          <w:rFonts w:ascii="GHEA Grapalat" w:hAnsi="GHEA Grapalat" w:cs="Times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Times Armenian"/>
          <w:sz w:val="20"/>
          <w:lang w:val="hy-AM"/>
        </w:rPr>
        <w:t xml:space="preserve"> </w:t>
      </w:r>
      <w:r w:rsidRPr="00513A86">
        <w:rPr>
          <w:rFonts w:ascii="GHEA Grapalat" w:hAnsi="GHEA Grapalat" w:cs="Sylfaen"/>
          <w:sz w:val="20"/>
          <w:lang w:val="hy-AM"/>
        </w:rPr>
        <w:t>բնութա</w:t>
      </w:r>
      <w:r w:rsidRPr="00513A86">
        <w:rPr>
          <w:rFonts w:ascii="GHEA Grapalat" w:hAnsi="GHEA Grapalat" w:cs="Times Armenian"/>
          <w:sz w:val="20"/>
          <w:lang w:val="hy-AM"/>
        </w:rPr>
        <w:t>գի</w:t>
      </w:r>
      <w:r w:rsidRPr="00513A86">
        <w:rPr>
          <w:rFonts w:ascii="GHEA Grapalat" w:hAnsi="GHEA Grapalat" w:cs="Sylfaen"/>
          <w:sz w:val="20"/>
          <w:lang w:val="hy-AM"/>
        </w:rPr>
        <w:t>ր-գնման-ժամանակացուցով նախատեսված</w:t>
      </w:r>
      <w:r w:rsidRPr="00513A86">
        <w:rPr>
          <w:rFonts w:ascii="GHEA Grapalat" w:hAnsi="GHEA Grapalat" w:cs="Times Armenian"/>
          <w:sz w:val="20"/>
          <w:lang w:val="hy-AM"/>
        </w:rPr>
        <w:t xml:space="preserve"> ապրանքը (այսուհետ` ապրանք), </w:t>
      </w:r>
      <w:r w:rsidRPr="00513A86">
        <w:rPr>
          <w:rFonts w:ascii="GHEA Grapalat" w:hAnsi="GHEA Grapalat" w:cs="Sylfaen"/>
          <w:sz w:val="20"/>
          <w:lang w:val="hy-AM"/>
        </w:rPr>
        <w:t>իսկ</w:t>
      </w:r>
      <w:r w:rsidRPr="00513A86">
        <w:rPr>
          <w:rFonts w:ascii="GHEA Grapalat" w:hAnsi="GHEA Grapalat" w:cs="Times Armenian"/>
          <w:sz w:val="20"/>
          <w:lang w:val="hy-AM"/>
        </w:rPr>
        <w:t xml:space="preserve"> </w:t>
      </w:r>
      <w:r w:rsidRPr="00513A86">
        <w:rPr>
          <w:rFonts w:ascii="GHEA Grapalat" w:hAnsi="GHEA Grapalat" w:cs="Sylfaen"/>
          <w:sz w:val="20"/>
          <w:lang w:val="hy-AM"/>
        </w:rPr>
        <w:t>Գնորդը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ընդունել</w:t>
      </w:r>
      <w:r w:rsidRPr="00513A86">
        <w:rPr>
          <w:rFonts w:ascii="GHEA Grapalat" w:hAnsi="GHEA Grapalat" w:cs="Times Armenian"/>
          <w:sz w:val="20"/>
          <w:lang w:val="hy-AM"/>
        </w:rPr>
        <w:t xml:space="preserve"> ա</w:t>
      </w:r>
      <w:r w:rsidRPr="00513A86">
        <w:rPr>
          <w:rFonts w:ascii="GHEA Grapalat" w:hAnsi="GHEA Grapalat" w:cs="Sylfaen"/>
          <w:sz w:val="20"/>
          <w:lang w:val="hy-AM"/>
        </w:rPr>
        <w:t>պրանքը</w:t>
      </w:r>
      <w:r w:rsidRPr="00513A86">
        <w:rPr>
          <w:rFonts w:ascii="GHEA Grapalat" w:hAnsi="GHEA Grapalat" w:cs="Times Armenian"/>
          <w:sz w:val="20"/>
          <w:lang w:val="hy-AM"/>
        </w:rPr>
        <w:t xml:space="preserve"> </w:t>
      </w:r>
      <w:r w:rsidRPr="00513A86">
        <w:rPr>
          <w:rFonts w:ascii="GHEA Grapalat" w:hAnsi="GHEA Grapalat" w:cs="Sylfaen"/>
          <w:sz w:val="20"/>
          <w:lang w:val="hy-AM"/>
        </w:rPr>
        <w:t>և</w:t>
      </w:r>
      <w:r w:rsidRPr="00513A86">
        <w:rPr>
          <w:rFonts w:ascii="GHEA Grapalat" w:hAnsi="GHEA Grapalat" w:cs="Times Armenian"/>
          <w:sz w:val="20"/>
          <w:lang w:val="hy-AM"/>
        </w:rPr>
        <w:t xml:space="preserve"> </w:t>
      </w:r>
      <w:r w:rsidRPr="00513A86">
        <w:rPr>
          <w:rFonts w:ascii="GHEA Grapalat" w:hAnsi="GHEA Grapalat" w:cs="Sylfaen"/>
          <w:sz w:val="20"/>
          <w:lang w:val="hy-AM"/>
        </w:rPr>
        <w:t>վճարել</w:t>
      </w:r>
      <w:r w:rsidRPr="00513A86">
        <w:rPr>
          <w:rFonts w:ascii="GHEA Grapalat" w:hAnsi="GHEA Grapalat" w:cs="Times Armenian"/>
          <w:sz w:val="20"/>
          <w:lang w:val="hy-AM"/>
        </w:rPr>
        <w:t xml:space="preserve"> </w:t>
      </w:r>
      <w:r w:rsidRPr="00513A86">
        <w:rPr>
          <w:rFonts w:ascii="GHEA Grapalat" w:hAnsi="GHEA Grapalat" w:cs="Sylfaen"/>
          <w:sz w:val="20"/>
          <w:lang w:val="hy-AM"/>
        </w:rPr>
        <w:t>դրա</w:t>
      </w:r>
      <w:r w:rsidRPr="00513A86">
        <w:rPr>
          <w:rFonts w:ascii="GHEA Grapalat" w:hAnsi="GHEA Grapalat" w:cs="Times Armenian"/>
          <w:sz w:val="20"/>
          <w:lang w:val="hy-AM"/>
        </w:rPr>
        <w:t xml:space="preserve"> </w:t>
      </w:r>
      <w:r w:rsidRPr="00513A86">
        <w:rPr>
          <w:rFonts w:ascii="GHEA Grapalat" w:hAnsi="GHEA Grapalat" w:cs="Sylfaen"/>
          <w:sz w:val="20"/>
          <w:lang w:val="hy-AM"/>
        </w:rPr>
        <w:t>համար</w:t>
      </w:r>
      <w:r w:rsidRPr="00513A86">
        <w:rPr>
          <w:rFonts w:ascii="GHEA Grapalat" w:hAnsi="GHEA Grapalat" w:cs="Times Armenian"/>
          <w:sz w:val="20"/>
          <w:lang w:val="hy-AM"/>
        </w:rPr>
        <w:t xml:space="preserve">։ </w:t>
      </w:r>
    </w:p>
    <w:p w:rsidR="00B10987" w:rsidRPr="00513A86" w:rsidRDefault="00B10987" w:rsidP="00B10987">
      <w:pPr>
        <w:ind w:firstLine="709"/>
        <w:jc w:val="both"/>
        <w:rPr>
          <w:rFonts w:ascii="GHEA Grapalat" w:hAnsi="GHEA Grapalat" w:cs="Times Armenian"/>
          <w:sz w:val="20"/>
        </w:rPr>
      </w:pP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ԿՈՂՄԵՐԻ ԻՐԱՎՈՒՆՔՆԵՐԸ ԵՎ ՊԱՐՏԱԿԱՆՈՒԹՅՈՒՆՆԵՐԸ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2.1 Գնորդն իրավունք ունի`</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ա) պահանջել հատուցելու ապրանքի անպատշաճ որակի լինելու պատճառով իր կատարած ծախսերը.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գ) հրաժարվել պայմանագիրը կատարելուց և պահանջել վերադարձնելու ապրանքի համար վճարված գումարը: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2.1.3 Եթե հանձնվել է պայմանագրով որոշվածից պակաս քանակի ապրանք, ապա`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ա)  պահանջել լրացնելու ապրանքի պակաս հանձնված քանակը,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2.1.4 Եթե հանձնվել է տեսակի պայմանի խախտմամբ ապրանք,  իր ընտրությամբ`</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10987" w:rsidRPr="00513A86" w:rsidRDefault="00B10987" w:rsidP="00B10987">
      <w:pPr>
        <w:tabs>
          <w:tab w:val="left" w:pos="720"/>
        </w:tabs>
        <w:ind w:firstLine="709"/>
        <w:jc w:val="both"/>
        <w:rPr>
          <w:rFonts w:ascii="GHEA Grapalat" w:hAnsi="GHEA Grapalat"/>
          <w:sz w:val="20"/>
          <w:lang w:val="hy-AM"/>
        </w:rPr>
      </w:pPr>
      <w:r w:rsidRPr="00513A86">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10987" w:rsidRPr="00513A86" w:rsidRDefault="00B10987" w:rsidP="00B10987">
      <w:pPr>
        <w:tabs>
          <w:tab w:val="left" w:pos="720"/>
        </w:tabs>
        <w:ind w:firstLine="709"/>
        <w:jc w:val="both"/>
        <w:rPr>
          <w:rFonts w:ascii="GHEA Grapalat" w:hAnsi="GHEA Grapalat"/>
          <w:sz w:val="20"/>
          <w:lang w:val="hy-AM"/>
        </w:rPr>
      </w:pPr>
      <w:r w:rsidRPr="00513A86">
        <w:rPr>
          <w:rFonts w:ascii="GHEA Grapalat" w:hAnsi="GHEA Grapalat"/>
          <w:sz w:val="20"/>
          <w:lang w:val="hy-AM"/>
        </w:rPr>
        <w:tab/>
        <w:t>2.1.7.1 Վաճառողի կողմից պայմանագիրը խախտելն էական է համարվում, եթե`</w:t>
      </w:r>
    </w:p>
    <w:p w:rsidR="00B10987" w:rsidRPr="00513A86" w:rsidRDefault="00B10987" w:rsidP="00B10987">
      <w:pPr>
        <w:tabs>
          <w:tab w:val="left" w:pos="720"/>
        </w:tabs>
        <w:ind w:firstLine="709"/>
        <w:jc w:val="both"/>
        <w:rPr>
          <w:rFonts w:ascii="GHEA Grapalat" w:hAnsi="GHEA Grapalat"/>
          <w:sz w:val="20"/>
          <w:lang w:val="hy-AM"/>
        </w:rPr>
      </w:pPr>
      <w:r w:rsidRPr="00513A8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10987" w:rsidRPr="00513A86" w:rsidRDefault="00B10987" w:rsidP="00B10987">
      <w:pPr>
        <w:tabs>
          <w:tab w:val="left" w:pos="720"/>
        </w:tabs>
        <w:ind w:firstLine="709"/>
        <w:jc w:val="both"/>
        <w:rPr>
          <w:rFonts w:ascii="GHEA Grapalat" w:hAnsi="GHEA Grapalat"/>
          <w:sz w:val="20"/>
          <w:lang w:val="hy-AM"/>
        </w:rPr>
      </w:pPr>
      <w:r w:rsidRPr="00513A86">
        <w:rPr>
          <w:rFonts w:ascii="GHEA Grapalat" w:hAnsi="GHEA Grapalat"/>
          <w:sz w:val="20"/>
          <w:lang w:val="hy-AM"/>
        </w:rPr>
        <w:tab/>
        <w:t>բ) ապրանքի մատակարարման ժամկետները խախտվել են 10 օրից ավելի,</w:t>
      </w:r>
    </w:p>
    <w:p w:rsidR="00B10987" w:rsidRPr="00513A86" w:rsidRDefault="00B10987" w:rsidP="00B10987">
      <w:pPr>
        <w:tabs>
          <w:tab w:val="left" w:pos="720"/>
        </w:tabs>
        <w:ind w:firstLine="709"/>
        <w:jc w:val="both"/>
        <w:rPr>
          <w:rFonts w:ascii="GHEA Grapalat" w:hAnsi="GHEA Grapalat"/>
          <w:sz w:val="20"/>
          <w:lang w:val="hy-AM"/>
        </w:rPr>
      </w:pPr>
      <w:r w:rsidRPr="00513A86">
        <w:rPr>
          <w:rFonts w:ascii="GHEA Grapalat" w:hAnsi="GHEA Grapalat"/>
          <w:sz w:val="20"/>
          <w:lang w:val="hy-AM"/>
        </w:rPr>
        <w:t>2.1.8 Զննել ապրանքը և հայտնաբերված թերությունների մասին անհապաղ տեղեկացնել Վաճառողին։</w:t>
      </w:r>
    </w:p>
    <w:p w:rsidR="00B10987" w:rsidRPr="00513A86" w:rsidRDefault="00B10987" w:rsidP="00B10987">
      <w:pPr>
        <w:tabs>
          <w:tab w:val="left" w:pos="720"/>
        </w:tabs>
        <w:ind w:firstLine="709"/>
        <w:jc w:val="both"/>
        <w:rPr>
          <w:rFonts w:ascii="GHEA Grapalat" w:hAnsi="GHEA Grapalat"/>
          <w:sz w:val="12"/>
          <w:szCs w:val="12"/>
          <w:lang w:val="hy-AM"/>
        </w:rPr>
      </w:pP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 Գնորդը պարտավոր է`</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2.3 Վաճառողն իրավունք ունի`</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2.3.1 Գնորդից պահանջել ընդունելու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ապրանքը: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lastRenderedPageBreak/>
        <w:t xml:space="preserve">2.3.2 Գնորդից պահանջել վճարելու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2.3.4 Միակողմանի լուծել պայմանագիրը (լրիվ կամ մասնակի), եթե Գնորդն էականորեն խախտել է պայմանագիրը: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2.3.5 Գնորդի համաձայնությամբ վաղաժամկետ մատակարարել ապրանքը։ </w:t>
      </w: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 Վաճառողը պարտավոր է`</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2.4.1 Գնորդին հանձնել ապրանքը` պայմանագրով նախատեսված կարգով,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2.4.3 Գնորդին հանձնել երրորդ անձանց իրավունքներից ազատ ապրանք:</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2.4.9 Գնորդին հանձնել ապրանքի պատկանելիքները և համապատասխան փաստաթղթերը։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10987" w:rsidRPr="00513A86" w:rsidRDefault="00B10987" w:rsidP="00B10987">
      <w:pPr>
        <w:ind w:firstLine="709"/>
        <w:jc w:val="both"/>
        <w:rPr>
          <w:rFonts w:ascii="GHEA Grapalat" w:hAnsi="GHEA Grapalat"/>
          <w:lang w:val="hy-AM"/>
        </w:rPr>
      </w:pP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ՊԱՅՄԱՆԱԳՐԻ ԳԻՆԸ ԵՎ ՎՃԱՐՄԱՆ ԿԱՐԳԸ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3.1  Պայմանագրի գինը կազմում է ________________ ՀՀ դրամ, ներառյալ ԱԱՀ-ն</w:t>
      </w:r>
      <w:r w:rsidRPr="00513A86">
        <w:rPr>
          <w:rStyle w:val="af6"/>
          <w:rFonts w:ascii="GHEA Grapalat" w:hAnsi="GHEA Grapalat"/>
          <w:sz w:val="20"/>
          <w:lang w:val="hy-AM"/>
        </w:rPr>
        <w:footnoteReference w:id="3"/>
      </w:r>
      <w:r w:rsidRPr="00513A86">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10987" w:rsidRPr="00513A86" w:rsidRDefault="00B10987" w:rsidP="00B10987">
      <w:pPr>
        <w:ind w:firstLine="720"/>
        <w:jc w:val="both"/>
        <w:rPr>
          <w:rFonts w:ascii="GHEA Grapalat" w:hAnsi="GHEA Grapalat" w:cs="Sylfaen"/>
          <w:sz w:val="20"/>
          <w:u w:val="single"/>
          <w:lang w:val="hy-AM"/>
        </w:rPr>
      </w:pP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ԱՊՐԱՆՔԻ ՈՐԱԿԸ ԵՎ ԵՐԱՇԽԻՔԸ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B10987" w:rsidRPr="00513A86" w:rsidRDefault="00B10987" w:rsidP="00B10987">
      <w:pPr>
        <w:ind w:firstLine="702"/>
        <w:jc w:val="both"/>
        <w:rPr>
          <w:rFonts w:ascii="GHEA Grapalat" w:hAnsi="GHEA Grapalat" w:cs="Sylfaen"/>
          <w:sz w:val="20"/>
          <w:lang w:val="pt-BR"/>
        </w:rPr>
      </w:pP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ԱՊՐԱՆՔԻ ՀԱՆՁՆՈՒՄԸ ԵՎ ԸՆԴՈՒՆՈՒՄԸ</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sz w:val="20"/>
          <w:lang w:val="hy-AM"/>
        </w:rPr>
        <w:t xml:space="preserve">5.1 Մատակարարված ապրանքն </w:t>
      </w:r>
      <w:r w:rsidRPr="00513A8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10987" w:rsidRPr="00513A86" w:rsidRDefault="00B10987" w:rsidP="00B10987">
      <w:pPr>
        <w:ind w:firstLine="720"/>
        <w:jc w:val="both"/>
        <w:rPr>
          <w:rFonts w:ascii="GHEA Grapalat" w:hAnsi="GHEA Grapalat" w:cs="Sylfaen"/>
          <w:sz w:val="20"/>
          <w:szCs w:val="20"/>
          <w:lang w:val="hy-AM"/>
        </w:rPr>
      </w:pPr>
      <w:r w:rsidRPr="00513A86">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13A86">
        <w:rPr>
          <w:rFonts w:ascii="GHEA Grapalat" w:hAnsi="GHEA Grapalat" w:cs="Sylfaen"/>
          <w:sz w:val="20"/>
          <w:lang w:val="hy-AM"/>
        </w:rPr>
        <w:t>երկու օրինակ</w:t>
      </w:r>
      <w:r w:rsidRPr="00513A86">
        <w:rPr>
          <w:rFonts w:ascii="GHEA Grapalat" w:hAnsi="GHEA Grapalat" w:cs="Sylfaen"/>
          <w:sz w:val="20"/>
          <w:szCs w:val="20"/>
          <w:lang w:val="hy-AM"/>
        </w:rPr>
        <w:t xml:space="preserve"> (հավելված N 3): </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cs="Sylfaen"/>
          <w:sz w:val="20"/>
          <w:lang w:val="hy-AM"/>
        </w:rPr>
        <w:t xml:space="preserve">5.2 Հանձնման-ընդունման արձանագրությունը ստորագրվում է, եթե </w:t>
      </w:r>
      <w:r w:rsidRPr="00513A86">
        <w:rPr>
          <w:rFonts w:ascii="GHEA Grapalat" w:hAnsi="GHEA Grapalat"/>
          <w:sz w:val="20"/>
          <w:lang w:val="pt-BR"/>
        </w:rPr>
        <w:t xml:space="preserve">մատակարարված ապրանքը </w:t>
      </w:r>
      <w:r w:rsidRPr="00513A8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5.3 Գնորդը հանձնման-ընդունման արձանագրությունը ստանալու </w:t>
      </w:r>
      <w:r w:rsidRPr="00513A86">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513A8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sz w:val="20"/>
          <w:lang w:val="hy-AM"/>
        </w:rPr>
        <w:t xml:space="preserve">5.4 </w:t>
      </w:r>
      <w:r w:rsidRPr="00513A86">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13A8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13A86">
        <w:rPr>
          <w:rFonts w:ascii="GHEA Grapalat" w:hAnsi="GHEA Grapalat" w:cs="Sylfaen"/>
          <w:sz w:val="20"/>
          <w:lang w:val="hy-AM"/>
        </w:rPr>
        <w:softHyphen/>
        <w:t xml:space="preserve">գրությունը: </w:t>
      </w:r>
    </w:p>
    <w:p w:rsidR="00B10987" w:rsidRPr="00513A86" w:rsidRDefault="00B10987" w:rsidP="00B10987">
      <w:pPr>
        <w:ind w:firstLine="720"/>
        <w:jc w:val="both"/>
        <w:rPr>
          <w:rFonts w:ascii="GHEA Grapalat" w:hAnsi="GHEA Grapalat" w:cs="Sylfaen"/>
          <w:sz w:val="20"/>
          <w:lang w:val="hy-AM"/>
        </w:rPr>
      </w:pPr>
      <w:r w:rsidRPr="00513A86">
        <w:rPr>
          <w:rFonts w:ascii="GHEA Grapalat" w:hAnsi="GHEA Grapalat" w:cs="Sylfaen"/>
          <w:sz w:val="20"/>
          <w:lang w:val="hy-AM"/>
        </w:rPr>
        <w:t xml:space="preserve"> </w:t>
      </w: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ԿՈՂՄԵՐԻ ՊԱՏԱՍԽԱՆԱՏՎՈՒԹՅՈՒՆԸ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3A86">
        <w:rPr>
          <w:rFonts w:ascii="GHEA Grapalat" w:hAnsi="GHEA Grapalat" w:cs="Sylfaen"/>
          <w:sz w:val="20"/>
          <w:lang w:val="hy-AM"/>
        </w:rPr>
        <w:t>(զրո ամբողջ հինգ տասնորդական) տոկոսի</w:t>
      </w:r>
      <w:r w:rsidRPr="00513A86" w:rsidDel="009B7E9C">
        <w:rPr>
          <w:rFonts w:ascii="GHEA Grapalat" w:hAnsi="GHEA Grapalat"/>
          <w:sz w:val="20"/>
          <w:lang w:val="hy-AM"/>
        </w:rPr>
        <w:t xml:space="preserve"> </w:t>
      </w:r>
      <w:r w:rsidRPr="00513A86">
        <w:rPr>
          <w:rFonts w:ascii="GHEA Grapalat" w:hAnsi="GHEA Grapalat"/>
          <w:sz w:val="20"/>
          <w:lang w:val="hy-AM"/>
        </w:rPr>
        <w:t xml:space="preserve"> չափով։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numPr>
          <w:ilvl w:val="0"/>
          <w:numId w:val="17"/>
        </w:numPr>
        <w:spacing w:after="0" w:line="240" w:lineRule="auto"/>
        <w:jc w:val="center"/>
        <w:rPr>
          <w:rFonts w:ascii="GHEA Grapalat" w:hAnsi="GHEA Grapalat"/>
          <w:sz w:val="20"/>
          <w:lang w:val="hy-AM"/>
        </w:rPr>
      </w:pPr>
      <w:r w:rsidRPr="00513A86">
        <w:rPr>
          <w:rFonts w:ascii="GHEA Grapalat" w:hAnsi="GHEA Grapalat"/>
          <w:sz w:val="20"/>
          <w:lang w:val="hy-AM"/>
        </w:rPr>
        <w:t>ԱՆՀԱՂԹԱՀԱՐԵԼԻ ՈՒԺԻ ԱԶԴԵՑՈՒԹՅՈՒՆԸ (ՖՈՐՍ-ՄԱԺՈՐ)</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10987" w:rsidRPr="00513A86" w:rsidRDefault="00B10987" w:rsidP="00B10987">
      <w:pPr>
        <w:ind w:firstLine="709"/>
        <w:jc w:val="both"/>
        <w:rPr>
          <w:rFonts w:ascii="GHEA Grapalat" w:hAnsi="GHEA Grapalat"/>
          <w:sz w:val="20"/>
          <w:lang w:val="hy-AM"/>
        </w:rPr>
      </w:pPr>
    </w:p>
    <w:p w:rsidR="00B10987" w:rsidRPr="00513A86" w:rsidRDefault="00B10987" w:rsidP="00B10987">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ԱՅԼ ՊԱՅՄԱՆՆԵՐ</w:t>
      </w:r>
    </w:p>
    <w:p w:rsidR="00B10987" w:rsidRPr="00513A86" w:rsidRDefault="00B10987" w:rsidP="00B10987">
      <w:pPr>
        <w:tabs>
          <w:tab w:val="left" w:pos="1276"/>
        </w:tabs>
        <w:ind w:firstLine="720"/>
        <w:jc w:val="both"/>
        <w:rPr>
          <w:rFonts w:ascii="GHEA Grapalat" w:hAnsi="GHEA Grapalat" w:cs="Times Armenian"/>
          <w:sz w:val="20"/>
          <w:lang w:val="hy-AM"/>
        </w:rPr>
      </w:pPr>
      <w:r w:rsidRPr="00513A86">
        <w:rPr>
          <w:rFonts w:ascii="GHEA Grapalat" w:hAnsi="GHEA Grapalat"/>
          <w:sz w:val="20"/>
          <w:lang w:val="hy-AM"/>
        </w:rPr>
        <w:t xml:space="preserve">8.1 </w:t>
      </w:r>
      <w:r w:rsidRPr="00513A86">
        <w:rPr>
          <w:rFonts w:ascii="GHEA Grapalat" w:hAnsi="GHEA Grapalat" w:cs="Sylfaen"/>
          <w:sz w:val="20"/>
          <w:lang w:val="hy-AM"/>
        </w:rPr>
        <w:t>Պայմանագիրն</w:t>
      </w:r>
      <w:r w:rsidRPr="00513A86">
        <w:rPr>
          <w:rFonts w:ascii="GHEA Grapalat" w:hAnsi="GHEA Grapalat" w:cs="Times Armenian"/>
          <w:sz w:val="20"/>
          <w:lang w:val="hy-AM"/>
        </w:rPr>
        <w:t xml:space="preserve"> </w:t>
      </w:r>
      <w:r w:rsidRPr="00513A86">
        <w:rPr>
          <w:rFonts w:ascii="GHEA Grapalat" w:hAnsi="GHEA Grapalat" w:cs="Sylfaen"/>
          <w:sz w:val="20"/>
          <w:lang w:val="hy-AM"/>
        </w:rPr>
        <w:t>ուժի</w:t>
      </w:r>
      <w:r w:rsidRPr="00513A86">
        <w:rPr>
          <w:rFonts w:ascii="GHEA Grapalat" w:hAnsi="GHEA Grapalat" w:cs="Times Armenian"/>
          <w:sz w:val="20"/>
          <w:lang w:val="hy-AM"/>
        </w:rPr>
        <w:t xml:space="preserve"> </w:t>
      </w:r>
      <w:r w:rsidRPr="00513A86">
        <w:rPr>
          <w:rFonts w:ascii="GHEA Grapalat" w:hAnsi="GHEA Grapalat" w:cs="Sylfaen"/>
          <w:sz w:val="20"/>
          <w:lang w:val="hy-AM"/>
        </w:rPr>
        <w:t>մեջ</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մտնում</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w:t>
      </w:r>
      <w:r w:rsidRPr="00513A86">
        <w:rPr>
          <w:rFonts w:ascii="GHEA Grapalat" w:hAnsi="GHEA Grapalat" w:cs="Times Armenian"/>
          <w:sz w:val="20"/>
          <w:lang w:val="hy-AM"/>
        </w:rPr>
        <w:t xml:space="preserve"> </w:t>
      </w:r>
      <w:r w:rsidRPr="00513A86">
        <w:rPr>
          <w:rFonts w:ascii="GHEA Grapalat" w:hAnsi="GHEA Grapalat" w:cs="Sylfaen"/>
          <w:sz w:val="20"/>
          <w:lang w:val="hy-AM"/>
        </w:rPr>
        <w:t>ստորագրման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պահից և գործում է մինչև</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 պայմանագրով</w:t>
      </w:r>
      <w:r w:rsidRPr="00513A86">
        <w:rPr>
          <w:rFonts w:ascii="GHEA Grapalat" w:hAnsi="GHEA Grapalat" w:cs="Times Armenian"/>
          <w:sz w:val="20"/>
          <w:lang w:val="hy-AM"/>
        </w:rPr>
        <w:t xml:space="preserve"> </w:t>
      </w:r>
      <w:r w:rsidRPr="00513A86">
        <w:rPr>
          <w:rFonts w:ascii="GHEA Grapalat" w:hAnsi="GHEA Grapalat" w:cs="Sylfaen"/>
          <w:sz w:val="20"/>
          <w:lang w:val="hy-AM"/>
        </w:rPr>
        <w:t>ստանձնած</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Times Armenian"/>
          <w:sz w:val="20"/>
          <w:lang w:val="hy-AM"/>
        </w:rPr>
        <w:t xml:space="preserve"> </w:t>
      </w:r>
      <w:r w:rsidRPr="00513A86">
        <w:rPr>
          <w:rFonts w:ascii="GHEA Grapalat" w:hAnsi="GHEA Grapalat" w:cs="Sylfaen"/>
          <w:sz w:val="20"/>
          <w:lang w:val="hy-AM"/>
        </w:rPr>
        <w:t>ողջ</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ծավալով</w:t>
      </w:r>
      <w:r w:rsidRPr="00513A86">
        <w:rPr>
          <w:rFonts w:ascii="GHEA Grapalat" w:hAnsi="GHEA Grapalat" w:cs="Times Armenian"/>
          <w:sz w:val="20"/>
          <w:lang w:val="hy-AM"/>
        </w:rPr>
        <w:t xml:space="preserve"> </w:t>
      </w:r>
      <w:r w:rsidRPr="00513A86">
        <w:rPr>
          <w:rFonts w:ascii="GHEA Grapalat" w:hAnsi="GHEA Grapalat" w:cs="Sylfaen"/>
          <w:sz w:val="20"/>
          <w:lang w:val="hy-AM"/>
        </w:rPr>
        <w:t>կատարումը</w:t>
      </w:r>
      <w:r w:rsidRPr="00513A86">
        <w:rPr>
          <w:rFonts w:ascii="GHEA Grapalat" w:hAnsi="GHEA Grapalat" w:cs="Times Armenian"/>
          <w:sz w:val="20"/>
          <w:lang w:val="hy-AM"/>
        </w:rPr>
        <w:t xml:space="preserve">։ </w:t>
      </w:r>
    </w:p>
    <w:p w:rsidR="00B10987" w:rsidRPr="00513A86" w:rsidRDefault="00B10987" w:rsidP="00B10987">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10987" w:rsidRPr="00513A86" w:rsidRDefault="00B10987" w:rsidP="00B10987">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513A86">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10987" w:rsidRPr="00513A86" w:rsidRDefault="00B10987" w:rsidP="00B10987">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10987" w:rsidRPr="00513A86" w:rsidRDefault="00B10987" w:rsidP="00B10987">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8.5</w:t>
      </w:r>
      <w:r w:rsidRPr="00513A8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10987" w:rsidRPr="00513A86" w:rsidRDefault="00B10987" w:rsidP="00B10987">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10987" w:rsidRPr="00513A86" w:rsidRDefault="00B10987" w:rsidP="00B10987">
      <w:pPr>
        <w:tabs>
          <w:tab w:val="left" w:pos="1276"/>
        </w:tabs>
        <w:ind w:firstLine="720"/>
        <w:jc w:val="both"/>
        <w:rPr>
          <w:rFonts w:ascii="GHEA Grapalat" w:hAnsi="GHEA Grapalat" w:cs="Times Armenian"/>
          <w:sz w:val="20"/>
          <w:lang w:val="hy-AM"/>
        </w:rPr>
      </w:pPr>
      <w:r w:rsidRPr="00513A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10987" w:rsidRPr="00513A86" w:rsidRDefault="00B10987" w:rsidP="00B10987">
      <w:pPr>
        <w:tabs>
          <w:tab w:val="left" w:pos="1276"/>
        </w:tabs>
        <w:ind w:firstLine="720"/>
        <w:jc w:val="both"/>
        <w:rPr>
          <w:rFonts w:ascii="GHEA Grapalat" w:hAnsi="GHEA Grapalat"/>
          <w:sz w:val="20"/>
          <w:lang w:val="hy-AM"/>
        </w:rPr>
      </w:pPr>
      <w:r w:rsidRPr="00513A86">
        <w:rPr>
          <w:rFonts w:ascii="GHEA Grapalat" w:hAnsi="GHEA Grapalat"/>
          <w:sz w:val="20"/>
          <w:lang w:val="pt-BR"/>
        </w:rPr>
        <w:t>8.6 Եթե պայմանագիրն  իրականացվ</w:t>
      </w:r>
      <w:r w:rsidRPr="00513A86">
        <w:rPr>
          <w:rFonts w:ascii="GHEA Grapalat" w:hAnsi="GHEA Grapalat"/>
          <w:sz w:val="20"/>
          <w:lang w:val="hy-AM"/>
        </w:rPr>
        <w:t>ում է</w:t>
      </w:r>
      <w:r w:rsidRPr="00513A86">
        <w:rPr>
          <w:rFonts w:ascii="GHEA Grapalat" w:hAnsi="GHEA Grapalat"/>
          <w:sz w:val="20"/>
          <w:lang w:val="pt-BR"/>
        </w:rPr>
        <w:t xml:space="preserve"> գործակալության պայմանագիր կնքելու միջոցով.</w:t>
      </w:r>
    </w:p>
    <w:p w:rsidR="00B10987" w:rsidRPr="00513A86" w:rsidRDefault="00B10987" w:rsidP="00B10987">
      <w:pPr>
        <w:tabs>
          <w:tab w:val="left" w:pos="1276"/>
        </w:tabs>
        <w:ind w:firstLine="720"/>
        <w:jc w:val="both"/>
        <w:rPr>
          <w:rFonts w:ascii="GHEA Grapalat" w:hAnsi="GHEA Grapalat"/>
          <w:sz w:val="20"/>
          <w:lang w:val="pt-BR"/>
        </w:rPr>
      </w:pPr>
      <w:r w:rsidRPr="00513A86">
        <w:rPr>
          <w:rFonts w:ascii="GHEA Grapalat" w:hAnsi="GHEA Grapalat"/>
          <w:sz w:val="20"/>
          <w:lang w:val="hy-AM"/>
        </w:rPr>
        <w:t>1)</w:t>
      </w:r>
      <w:r w:rsidRPr="00513A86">
        <w:rPr>
          <w:rFonts w:ascii="GHEA Grapalat" w:hAnsi="GHEA Grapalat"/>
          <w:sz w:val="20"/>
          <w:lang w:val="pt-BR"/>
        </w:rPr>
        <w:t xml:space="preserve"> Վաճառ</w:t>
      </w:r>
      <w:r w:rsidRPr="00513A86">
        <w:rPr>
          <w:rFonts w:ascii="GHEA Grapalat" w:hAnsi="GHEA Grapalat"/>
          <w:sz w:val="20"/>
          <w:lang w:val="hy-AM"/>
        </w:rPr>
        <w:t>ողը</w:t>
      </w:r>
      <w:r w:rsidRPr="00513A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10987" w:rsidRPr="00513A86" w:rsidRDefault="00B10987" w:rsidP="00B10987">
      <w:pPr>
        <w:tabs>
          <w:tab w:val="left" w:pos="1276"/>
        </w:tabs>
        <w:ind w:firstLine="720"/>
        <w:jc w:val="both"/>
        <w:rPr>
          <w:rFonts w:ascii="GHEA Grapalat" w:hAnsi="GHEA Grapalat"/>
          <w:sz w:val="20"/>
          <w:lang w:val="pt-BR"/>
        </w:rPr>
      </w:pPr>
      <w:r w:rsidRPr="00513A86">
        <w:rPr>
          <w:rFonts w:ascii="GHEA Grapalat" w:hAnsi="GHEA Grapalat"/>
          <w:sz w:val="20"/>
          <w:lang w:val="pt-BR"/>
        </w:rPr>
        <w:t>2) պայմանագրի կատարման ընթացքում գործակալի փոփոխման դեպքում Վաճառ</w:t>
      </w:r>
      <w:r w:rsidRPr="00513A86">
        <w:rPr>
          <w:rFonts w:ascii="GHEA Grapalat" w:hAnsi="GHEA Grapalat"/>
          <w:sz w:val="20"/>
          <w:lang w:val="hy-AM"/>
        </w:rPr>
        <w:t>ող</w:t>
      </w:r>
      <w:r w:rsidRPr="00513A8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13A86">
        <w:rPr>
          <w:rStyle w:val="af6"/>
          <w:rFonts w:ascii="GHEA Grapalat" w:hAnsi="GHEA Grapalat"/>
          <w:sz w:val="20"/>
          <w:lang w:val="pt-BR"/>
        </w:rPr>
        <w:footnoteReference w:id="4"/>
      </w:r>
      <w:r w:rsidRPr="00513A86">
        <w:rPr>
          <w:rFonts w:ascii="GHEA Grapalat" w:hAnsi="GHEA Grapalat"/>
          <w:sz w:val="20"/>
          <w:lang w:val="pt-BR"/>
        </w:rPr>
        <w:t>:</w:t>
      </w:r>
    </w:p>
    <w:p w:rsidR="00B10987" w:rsidRPr="00513A86" w:rsidRDefault="00B10987" w:rsidP="00B10987">
      <w:pPr>
        <w:tabs>
          <w:tab w:val="left" w:pos="1276"/>
        </w:tabs>
        <w:ind w:firstLine="720"/>
        <w:jc w:val="both"/>
        <w:rPr>
          <w:rFonts w:ascii="GHEA Grapalat" w:hAnsi="GHEA Grapalat"/>
          <w:sz w:val="20"/>
          <w:lang w:val="pt-BR"/>
        </w:rPr>
      </w:pPr>
      <w:r w:rsidRPr="00513A8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13A86">
        <w:rPr>
          <w:rStyle w:val="af6"/>
          <w:rFonts w:ascii="GHEA Grapalat" w:hAnsi="GHEA Grapalat"/>
          <w:sz w:val="20"/>
          <w:lang w:val="pt-BR"/>
        </w:rPr>
        <w:footnoteReference w:id="5"/>
      </w:r>
      <w:r w:rsidRPr="00513A86">
        <w:rPr>
          <w:rFonts w:ascii="GHEA Grapalat" w:hAnsi="GHEA Grapalat"/>
          <w:sz w:val="20"/>
          <w:lang w:val="pt-BR"/>
        </w:rPr>
        <w:t>:</w:t>
      </w:r>
    </w:p>
    <w:p w:rsidR="00B10987" w:rsidRPr="00513A86" w:rsidRDefault="00B10987" w:rsidP="00B10987">
      <w:pPr>
        <w:tabs>
          <w:tab w:val="left" w:pos="1276"/>
        </w:tabs>
        <w:ind w:firstLine="720"/>
        <w:jc w:val="both"/>
        <w:rPr>
          <w:rFonts w:ascii="GHEA Grapalat" w:hAnsi="GHEA Grapalat"/>
          <w:sz w:val="20"/>
          <w:lang w:val="pt-BR"/>
        </w:rPr>
      </w:pPr>
      <w:r w:rsidRPr="00513A86">
        <w:rPr>
          <w:rFonts w:ascii="GHEA Grapalat" w:hAnsi="GHEA Grapalat" w:cs="Times Armenian"/>
          <w:sz w:val="20"/>
          <w:lang w:val="pt-BR"/>
        </w:rPr>
        <w:t>8</w:t>
      </w:r>
      <w:r w:rsidRPr="00513A86">
        <w:rPr>
          <w:rFonts w:ascii="GHEA Grapalat" w:hAnsi="GHEA Grapalat" w:cs="Times Armenian"/>
          <w:sz w:val="20"/>
          <w:lang w:val="hy-AM"/>
        </w:rPr>
        <w:t>.</w:t>
      </w:r>
      <w:r w:rsidRPr="00513A86">
        <w:rPr>
          <w:rFonts w:ascii="GHEA Grapalat" w:hAnsi="GHEA Grapalat" w:cs="Times Armenian"/>
          <w:sz w:val="20"/>
          <w:lang w:val="pt-BR"/>
        </w:rPr>
        <w:t>8</w:t>
      </w:r>
      <w:r w:rsidRPr="00513A86">
        <w:rPr>
          <w:rFonts w:ascii="GHEA Grapalat" w:hAnsi="GHEA Grapalat" w:cs="Times Armenian"/>
          <w:sz w:val="20"/>
          <w:lang w:val="hy-AM"/>
        </w:rPr>
        <w:t xml:space="preserve"> Ա</w:t>
      </w:r>
      <w:r w:rsidRPr="00513A86">
        <w:rPr>
          <w:rFonts w:ascii="GHEA Grapalat" w:hAnsi="GHEA Grapalat" w:cs="Times Armenian"/>
          <w:sz w:val="20"/>
        </w:rPr>
        <w:t>պր</w:t>
      </w:r>
      <w:r w:rsidRPr="00513A86">
        <w:rPr>
          <w:rFonts w:ascii="GHEA Grapalat" w:hAnsi="GHEA Grapalat" w:cs="Times Armenian"/>
          <w:sz w:val="20"/>
          <w:lang w:val="hy-AM"/>
        </w:rPr>
        <w:t xml:space="preserve">անքի </w:t>
      </w:r>
      <w:r w:rsidRPr="00513A86">
        <w:rPr>
          <w:rFonts w:ascii="GHEA Grapalat" w:hAnsi="GHEA Grapalat" w:cs="Times Armenian"/>
          <w:sz w:val="20"/>
        </w:rPr>
        <w:t>մատա</w:t>
      </w:r>
      <w:r w:rsidRPr="00513A86">
        <w:rPr>
          <w:rFonts w:ascii="GHEA Grapalat" w:hAnsi="GHEA Grapalat" w:cs="Sylfaen"/>
          <w:sz w:val="20"/>
          <w:lang w:val="hy-AM"/>
        </w:rPr>
        <w:t>կա</w:t>
      </w:r>
      <w:r w:rsidRPr="00513A86">
        <w:rPr>
          <w:rFonts w:ascii="GHEA Grapalat" w:hAnsi="GHEA Grapalat" w:cs="Sylfaen"/>
          <w:sz w:val="20"/>
        </w:rPr>
        <w:t>ր</w:t>
      </w:r>
      <w:r w:rsidRPr="00513A86">
        <w:rPr>
          <w:rFonts w:ascii="GHEA Grapalat" w:hAnsi="GHEA Grapalat" w:cs="Sylfaen"/>
          <w:sz w:val="20"/>
          <w:lang w:val="hy-AM"/>
        </w:rPr>
        <w:t>արման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Sylfaen"/>
          <w:sz w:val="20"/>
          <w:lang w:val="hy-AM"/>
        </w:rPr>
        <w:t>մինչև</w:t>
      </w:r>
      <w:r w:rsidRPr="00513A86">
        <w:rPr>
          <w:rFonts w:ascii="GHEA Grapalat" w:hAnsi="GHEA Grapalat" w:cs="Times Armenian"/>
          <w:sz w:val="20"/>
          <w:lang w:val="hy-AM"/>
        </w:rPr>
        <w:t xml:space="preserve"> </w:t>
      </w:r>
      <w:r w:rsidRPr="00513A86">
        <w:rPr>
          <w:rFonts w:ascii="GHEA Grapalat" w:hAnsi="GHEA Grapalat" w:cs="Times Armenian"/>
          <w:sz w:val="20"/>
        </w:rPr>
        <w:t>պ</w:t>
      </w:r>
      <w:r w:rsidRPr="00513A86">
        <w:rPr>
          <w:rFonts w:ascii="GHEA Grapalat" w:hAnsi="GHEA Grapalat" w:cs="Times Armenian"/>
          <w:sz w:val="20"/>
          <w:lang w:val="hy-AM"/>
        </w:rPr>
        <w:t xml:space="preserve">այմանագրով </w:t>
      </w:r>
      <w:r w:rsidRPr="00513A86">
        <w:rPr>
          <w:rFonts w:ascii="GHEA Grapalat" w:hAnsi="GHEA Grapalat" w:cs="Sylfaen"/>
          <w:sz w:val="20"/>
          <w:lang w:val="hy-AM"/>
        </w:rPr>
        <w:t>այդ</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լրանալը</w:t>
      </w:r>
      <w:r w:rsidRPr="00513A86">
        <w:rPr>
          <w:rFonts w:ascii="GHEA Grapalat" w:hAnsi="GHEA Grapalat" w:cs="Sylfaen"/>
          <w:sz w:val="20"/>
          <w:lang w:val="pt-BR"/>
        </w:rPr>
        <w:t>`</w:t>
      </w:r>
      <w:r w:rsidRPr="00513A86">
        <w:rPr>
          <w:rFonts w:ascii="GHEA Grapalat" w:hAnsi="GHEA Grapalat" w:cs="Times Armenian"/>
          <w:sz w:val="20"/>
          <w:lang w:val="hy-AM"/>
        </w:rPr>
        <w:t xml:space="preserve"> </w:t>
      </w:r>
      <w:r w:rsidRPr="00513A86">
        <w:rPr>
          <w:rFonts w:ascii="GHEA Grapalat" w:hAnsi="GHEA Grapalat" w:cs="Times Armenian"/>
          <w:sz w:val="20"/>
        </w:rPr>
        <w:t>Վաճառողի</w:t>
      </w:r>
      <w:r w:rsidRPr="00513A86">
        <w:rPr>
          <w:rFonts w:ascii="GHEA Grapalat" w:hAnsi="GHEA Grapalat" w:cs="Times Armenian"/>
          <w:sz w:val="20"/>
          <w:lang w:val="pt-BR"/>
        </w:rPr>
        <w:t xml:space="preserve"> </w:t>
      </w:r>
      <w:r w:rsidRPr="00513A86">
        <w:rPr>
          <w:rFonts w:ascii="GHEA Grapalat" w:hAnsi="GHEA Grapalat" w:cs="Sylfaen"/>
          <w:sz w:val="20"/>
          <w:lang w:val="hy-AM"/>
        </w:rPr>
        <w:t>առաջարկության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դեպքում</w:t>
      </w:r>
      <w:r w:rsidRPr="00513A86">
        <w:rPr>
          <w:rFonts w:ascii="GHEA Grapalat" w:hAnsi="GHEA Grapalat" w:cs="Times Armenian"/>
          <w:sz w:val="20"/>
          <w:lang w:val="pt-BR"/>
        </w:rPr>
        <w:t>,</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պայմանով</w:t>
      </w:r>
      <w:r w:rsidRPr="00513A86">
        <w:rPr>
          <w:rFonts w:ascii="GHEA Grapalat" w:hAnsi="GHEA Grapalat" w:cs="Times Armenian"/>
          <w:sz w:val="20"/>
          <w:lang w:val="hy-AM"/>
        </w:rPr>
        <w:t xml:space="preserve">, </w:t>
      </w:r>
      <w:r w:rsidRPr="00513A86">
        <w:rPr>
          <w:rFonts w:ascii="GHEA Grapalat" w:hAnsi="GHEA Grapalat" w:cs="Sylfaen"/>
          <w:sz w:val="20"/>
          <w:lang w:val="hy-AM"/>
        </w:rPr>
        <w:t>որ</w:t>
      </w:r>
      <w:r w:rsidRPr="00513A86">
        <w:rPr>
          <w:rFonts w:ascii="GHEA Grapalat" w:hAnsi="GHEA Grapalat"/>
          <w:sz w:val="20"/>
          <w:lang w:val="hy-AM"/>
        </w:rPr>
        <w:t xml:space="preserve"> </w:t>
      </w:r>
      <w:r w:rsidRPr="00513A86">
        <w:rPr>
          <w:rFonts w:ascii="GHEA Grapalat" w:hAnsi="GHEA Grapalat"/>
          <w:sz w:val="20"/>
        </w:rPr>
        <w:t>Գնորդ</w:t>
      </w:r>
      <w:r w:rsidRPr="00513A86">
        <w:rPr>
          <w:rFonts w:ascii="GHEA Grapalat" w:hAnsi="GHEA Grapalat"/>
          <w:sz w:val="20"/>
          <w:lang w:val="hy-AM"/>
        </w:rPr>
        <w:t>ի</w:t>
      </w:r>
      <w:r w:rsidRPr="00513A86">
        <w:rPr>
          <w:rFonts w:ascii="GHEA Grapalat" w:hAnsi="GHEA Grapalat" w:cs="Times Armenian"/>
          <w:sz w:val="20"/>
          <w:lang w:val="hy-AM"/>
        </w:rPr>
        <w:t xml:space="preserve"> </w:t>
      </w:r>
      <w:r w:rsidRPr="00513A86">
        <w:rPr>
          <w:rFonts w:ascii="GHEA Grapalat" w:hAnsi="GHEA Grapalat" w:cs="Sylfaen"/>
          <w:sz w:val="20"/>
          <w:lang w:val="hy-AM"/>
        </w:rPr>
        <w:t>մոտ</w:t>
      </w:r>
      <w:r w:rsidRPr="00513A86">
        <w:rPr>
          <w:rFonts w:ascii="GHEA Grapalat" w:hAnsi="GHEA Grapalat" w:cs="Times Armenian"/>
          <w:sz w:val="20"/>
          <w:lang w:val="hy-AM"/>
        </w:rPr>
        <w:t xml:space="preserve"> </w:t>
      </w:r>
      <w:r w:rsidRPr="00513A86">
        <w:rPr>
          <w:rFonts w:ascii="GHEA Grapalat" w:hAnsi="GHEA Grapalat" w:cs="Sylfaen"/>
          <w:sz w:val="20"/>
          <w:lang w:val="hy-AM"/>
        </w:rPr>
        <w:t>չի</w:t>
      </w:r>
      <w:r w:rsidRPr="00513A86">
        <w:rPr>
          <w:rFonts w:ascii="GHEA Grapalat" w:hAnsi="GHEA Grapalat" w:cs="Times Armenian"/>
          <w:sz w:val="20"/>
          <w:lang w:val="hy-AM"/>
        </w:rPr>
        <w:t xml:space="preserve"> </w:t>
      </w:r>
      <w:r w:rsidRPr="00513A86">
        <w:rPr>
          <w:rFonts w:ascii="GHEA Grapalat" w:hAnsi="GHEA Grapalat" w:cs="Sylfaen"/>
          <w:sz w:val="20"/>
          <w:lang w:val="hy-AM"/>
        </w:rPr>
        <w:t>վերացել</w:t>
      </w:r>
      <w:r w:rsidRPr="00513A86">
        <w:rPr>
          <w:rFonts w:ascii="GHEA Grapalat" w:hAnsi="GHEA Grapalat" w:cs="Times Armenian"/>
          <w:sz w:val="20"/>
          <w:lang w:val="hy-AM"/>
        </w:rPr>
        <w:t xml:space="preserve"> </w:t>
      </w:r>
      <w:r w:rsidRPr="00513A86">
        <w:rPr>
          <w:rFonts w:ascii="GHEA Grapalat" w:hAnsi="GHEA Grapalat" w:cs="Times Armenian"/>
          <w:sz w:val="20"/>
        </w:rPr>
        <w:t>ապրանքի</w:t>
      </w:r>
      <w:r w:rsidRPr="00513A86">
        <w:rPr>
          <w:rFonts w:ascii="GHEA Grapalat" w:hAnsi="GHEA Grapalat" w:cs="Times Armenian"/>
          <w:sz w:val="20"/>
          <w:lang w:val="pt-BR"/>
        </w:rPr>
        <w:t xml:space="preserve"> </w:t>
      </w:r>
      <w:r w:rsidRPr="00513A86">
        <w:rPr>
          <w:rFonts w:ascii="GHEA Grapalat" w:hAnsi="GHEA Grapalat" w:cs="Sylfaen"/>
          <w:sz w:val="20"/>
          <w:lang w:val="hy-AM"/>
        </w:rPr>
        <w:t>օգտագործման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Sylfaen"/>
          <w:sz w:val="20"/>
          <w:lang w:val="pt-BR"/>
        </w:rPr>
        <w:t>: Ընդ որում սույն կետով սահմանված դեպքում ապրա</w:t>
      </w:r>
      <w:r w:rsidRPr="00513A86">
        <w:rPr>
          <w:rFonts w:ascii="GHEA Grapalat" w:hAnsi="GHEA Grapalat" w:cs="Times Armenian"/>
          <w:sz w:val="20"/>
          <w:lang w:val="hy-AM"/>
        </w:rPr>
        <w:t xml:space="preserve">նքի </w:t>
      </w:r>
      <w:r w:rsidRPr="00513A86">
        <w:rPr>
          <w:rFonts w:ascii="GHEA Grapalat" w:hAnsi="GHEA Grapalat" w:cs="Times Armenian"/>
          <w:sz w:val="20"/>
        </w:rPr>
        <w:t>մատակարա</w:t>
      </w:r>
      <w:r w:rsidRPr="00513A86">
        <w:rPr>
          <w:rFonts w:ascii="GHEA Grapalat" w:hAnsi="GHEA Grapalat" w:cs="Sylfaen"/>
          <w:sz w:val="20"/>
          <w:lang w:val="hy-AM"/>
        </w:rPr>
        <w:t>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Times Armenian"/>
          <w:sz w:val="20"/>
        </w:rPr>
        <w:t>մեկ</w:t>
      </w:r>
      <w:r w:rsidRPr="00513A86">
        <w:rPr>
          <w:rFonts w:ascii="GHEA Grapalat" w:hAnsi="GHEA Grapalat" w:cs="Times Armenian"/>
          <w:sz w:val="20"/>
          <w:lang w:val="pt-BR"/>
        </w:rPr>
        <w:t xml:space="preserve"> </w:t>
      </w:r>
      <w:r w:rsidRPr="00513A86">
        <w:rPr>
          <w:rFonts w:ascii="GHEA Grapalat" w:hAnsi="GHEA Grapalat" w:cs="Times Armenian"/>
          <w:sz w:val="20"/>
        </w:rPr>
        <w:t>անգամ</w:t>
      </w:r>
      <w:r w:rsidRPr="00513A86">
        <w:rPr>
          <w:rFonts w:ascii="GHEA Grapalat" w:hAnsi="GHEA Grapalat" w:cs="Times Armenian"/>
          <w:sz w:val="20"/>
          <w:lang w:val="pt-BR"/>
        </w:rPr>
        <w:t xml:space="preserve"> </w:t>
      </w:r>
      <w:r w:rsidRPr="00513A86">
        <w:rPr>
          <w:rFonts w:ascii="GHEA Grapalat" w:hAnsi="GHEA Grapalat" w:cs="Sylfaen"/>
          <w:sz w:val="20"/>
          <w:lang w:val="hy-AM"/>
        </w:rPr>
        <w:t>մինչև</w:t>
      </w:r>
      <w:r w:rsidRPr="00513A86">
        <w:rPr>
          <w:rFonts w:ascii="GHEA Grapalat" w:hAnsi="GHEA Grapalat" w:cs="Sylfaen"/>
          <w:sz w:val="20"/>
          <w:lang w:val="pt-BR"/>
        </w:rPr>
        <w:t xml:space="preserve"> 30 </w:t>
      </w:r>
      <w:r w:rsidRPr="00513A86">
        <w:rPr>
          <w:rFonts w:ascii="GHEA Grapalat" w:hAnsi="GHEA Grapalat" w:cs="Sylfaen"/>
          <w:sz w:val="20"/>
        </w:rPr>
        <w:t>օրացուցային</w:t>
      </w:r>
      <w:r w:rsidRPr="00513A86">
        <w:rPr>
          <w:rFonts w:ascii="GHEA Grapalat" w:hAnsi="GHEA Grapalat" w:cs="Sylfaen"/>
          <w:sz w:val="20"/>
          <w:lang w:val="pt-BR"/>
        </w:rPr>
        <w:t xml:space="preserve"> </w:t>
      </w:r>
      <w:r w:rsidRPr="00513A86">
        <w:rPr>
          <w:rFonts w:ascii="GHEA Grapalat" w:hAnsi="GHEA Grapalat" w:cs="Sylfaen"/>
          <w:sz w:val="20"/>
        </w:rPr>
        <w:t>օրով</w:t>
      </w:r>
      <w:r w:rsidRPr="00513A86">
        <w:rPr>
          <w:rFonts w:ascii="GHEA Grapalat" w:hAnsi="GHEA Grapalat" w:cs="Sylfaen"/>
          <w:sz w:val="20"/>
          <w:lang w:val="pt-BR"/>
        </w:rPr>
        <w:t xml:space="preserve">, </w:t>
      </w:r>
      <w:r w:rsidRPr="00513A86">
        <w:rPr>
          <w:rFonts w:ascii="GHEA Grapalat" w:hAnsi="GHEA Grapalat" w:cs="Sylfaen"/>
          <w:sz w:val="20"/>
        </w:rPr>
        <w:t>բայց</w:t>
      </w:r>
      <w:r w:rsidRPr="00513A86">
        <w:rPr>
          <w:rFonts w:ascii="GHEA Grapalat" w:hAnsi="GHEA Grapalat" w:cs="Sylfaen"/>
          <w:sz w:val="20"/>
          <w:lang w:val="pt-BR"/>
        </w:rPr>
        <w:t xml:space="preserve"> </w:t>
      </w:r>
      <w:r w:rsidRPr="00513A86">
        <w:rPr>
          <w:rFonts w:ascii="GHEA Grapalat" w:hAnsi="GHEA Grapalat" w:cs="Sylfaen"/>
          <w:sz w:val="20"/>
        </w:rPr>
        <w:t>ոչ</w:t>
      </w:r>
      <w:r w:rsidRPr="00513A86">
        <w:rPr>
          <w:rFonts w:ascii="GHEA Grapalat" w:hAnsi="GHEA Grapalat" w:cs="Sylfaen"/>
          <w:sz w:val="20"/>
          <w:lang w:val="pt-BR"/>
        </w:rPr>
        <w:t xml:space="preserve"> </w:t>
      </w:r>
      <w:r w:rsidRPr="00513A86">
        <w:rPr>
          <w:rFonts w:ascii="GHEA Grapalat" w:hAnsi="GHEA Grapalat" w:cs="Sylfaen"/>
          <w:sz w:val="20"/>
        </w:rPr>
        <w:t>ավել</w:t>
      </w:r>
      <w:r w:rsidRPr="00513A86">
        <w:rPr>
          <w:rFonts w:ascii="GHEA Grapalat" w:hAnsi="GHEA Grapalat" w:cs="Sylfaen"/>
          <w:sz w:val="20"/>
          <w:lang w:val="pt-BR"/>
        </w:rPr>
        <w:t xml:space="preserve"> </w:t>
      </w:r>
      <w:r w:rsidRPr="00513A86">
        <w:rPr>
          <w:rFonts w:ascii="GHEA Grapalat" w:hAnsi="GHEA Grapalat" w:cs="Sylfaen"/>
          <w:sz w:val="20"/>
        </w:rPr>
        <w:t>քան</w:t>
      </w:r>
      <w:r w:rsidRPr="00513A86">
        <w:rPr>
          <w:rFonts w:ascii="GHEA Grapalat" w:hAnsi="GHEA Grapalat" w:cs="Sylfaen"/>
          <w:sz w:val="20"/>
          <w:lang w:val="pt-BR"/>
        </w:rPr>
        <w:t xml:space="preserve"> </w:t>
      </w:r>
      <w:r w:rsidRPr="00513A86">
        <w:rPr>
          <w:rFonts w:ascii="GHEA Grapalat" w:hAnsi="GHEA Grapalat" w:cs="Sylfaen"/>
          <w:sz w:val="20"/>
        </w:rPr>
        <w:t>պայմանագրով</w:t>
      </w:r>
      <w:r w:rsidRPr="00513A86">
        <w:rPr>
          <w:rFonts w:ascii="GHEA Grapalat" w:hAnsi="GHEA Grapalat" w:cs="Sylfaen"/>
          <w:sz w:val="20"/>
          <w:lang w:val="pt-BR"/>
        </w:rPr>
        <w:t xml:space="preserve"> </w:t>
      </w:r>
      <w:r w:rsidRPr="00513A86">
        <w:rPr>
          <w:rFonts w:ascii="GHEA Grapalat" w:hAnsi="GHEA Grapalat" w:cs="Sylfaen"/>
          <w:sz w:val="20"/>
        </w:rPr>
        <w:t>սահմանված</w:t>
      </w:r>
      <w:r w:rsidRPr="00513A86">
        <w:rPr>
          <w:rFonts w:ascii="GHEA Grapalat" w:hAnsi="GHEA Grapalat" w:cs="Sylfaen"/>
          <w:sz w:val="20"/>
          <w:lang w:val="pt-BR"/>
        </w:rPr>
        <w:t xml:space="preserve"> </w:t>
      </w:r>
      <w:r w:rsidRPr="00513A86">
        <w:rPr>
          <w:rFonts w:ascii="GHEA Grapalat" w:hAnsi="GHEA Grapalat" w:cs="Sylfaen"/>
          <w:sz w:val="20"/>
        </w:rPr>
        <w:t>ժամկետն</w:t>
      </w:r>
      <w:r w:rsidRPr="00513A86">
        <w:rPr>
          <w:rFonts w:ascii="GHEA Grapalat" w:hAnsi="GHEA Grapalat" w:cs="Sylfaen"/>
          <w:sz w:val="20"/>
          <w:lang w:val="pt-BR"/>
        </w:rPr>
        <w:t xml:space="preserve"> </w:t>
      </w:r>
      <w:r w:rsidRPr="00513A86">
        <w:rPr>
          <w:rFonts w:ascii="GHEA Grapalat" w:hAnsi="GHEA Grapalat" w:cs="Sylfaen"/>
          <w:sz w:val="20"/>
        </w:rPr>
        <w:t>է</w:t>
      </w:r>
      <w:r w:rsidRPr="00513A86">
        <w:rPr>
          <w:rFonts w:ascii="GHEA Grapalat" w:hAnsi="GHEA Grapalat" w:cs="Sylfaen"/>
          <w:sz w:val="20"/>
          <w:lang w:val="pt-BR"/>
        </w:rPr>
        <w:t>:</w:t>
      </w:r>
    </w:p>
    <w:p w:rsidR="00B10987" w:rsidRPr="00513A86" w:rsidRDefault="00B10987" w:rsidP="00B10987">
      <w:pPr>
        <w:tabs>
          <w:tab w:val="left" w:pos="720"/>
        </w:tabs>
        <w:jc w:val="both"/>
        <w:rPr>
          <w:rFonts w:ascii="GHEA Grapalat" w:hAnsi="GHEA Grapalat"/>
          <w:sz w:val="20"/>
          <w:lang w:val="hy-AM"/>
        </w:rPr>
      </w:pPr>
      <w:r w:rsidRPr="00513A8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10987" w:rsidRPr="00513A86" w:rsidRDefault="00B10987" w:rsidP="00B10987">
      <w:pPr>
        <w:tabs>
          <w:tab w:val="num" w:pos="0"/>
          <w:tab w:val="left" w:pos="720"/>
          <w:tab w:val="num" w:pos="900"/>
        </w:tabs>
        <w:jc w:val="both"/>
        <w:rPr>
          <w:rFonts w:ascii="GHEA Grapalat" w:hAnsi="GHEA Grapalat"/>
          <w:sz w:val="20"/>
          <w:lang w:val="hy-AM"/>
        </w:rPr>
      </w:pPr>
      <w:r w:rsidRPr="00513A8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sz w:val="20"/>
          <w:lang w:val="hy-AM"/>
        </w:rPr>
        <w:tab/>
        <w:t>8.10 Պ</w:t>
      </w:r>
      <w:r w:rsidRPr="00513A86">
        <w:rPr>
          <w:rFonts w:ascii="GHEA Grapalat" w:hAnsi="GHEA Grapalat"/>
          <w:spacing w:val="-4"/>
          <w:sz w:val="20"/>
          <w:szCs w:val="20"/>
          <w:lang w:val="hy-AM"/>
        </w:rPr>
        <w:t xml:space="preserve">այմանագիրը չի </w:t>
      </w:r>
      <w:r w:rsidRPr="00513A86">
        <w:rPr>
          <w:rFonts w:ascii="GHEA Grapalat" w:hAnsi="GHEA Grapalat"/>
          <w:sz w:val="20"/>
          <w:szCs w:val="20"/>
          <w:lang w:val="hy-AM"/>
        </w:rPr>
        <w:t>կարող փոփոխվել կողմերի պարտա</w:t>
      </w:r>
      <w:r w:rsidRPr="00513A86">
        <w:rPr>
          <w:rFonts w:ascii="GHEA Grapalat" w:hAnsi="GHEA Grapalat"/>
          <w:sz w:val="20"/>
          <w:szCs w:val="20"/>
          <w:lang w:val="hy-AM"/>
        </w:rPr>
        <w:softHyphen/>
        <w:t>վորու</w:t>
      </w:r>
      <w:r w:rsidRPr="00513A86">
        <w:rPr>
          <w:rFonts w:ascii="GHEA Grapalat" w:hAnsi="GHEA Grapalat"/>
          <w:sz w:val="20"/>
          <w:szCs w:val="20"/>
          <w:lang w:val="hy-AM"/>
        </w:rPr>
        <w:softHyphen/>
        <w:t>թյունների մասնակի չկատարման հետևանքով</w:t>
      </w:r>
      <w:r w:rsidRPr="00513A86" w:rsidDel="00591DE3">
        <w:rPr>
          <w:rFonts w:ascii="GHEA Grapalat" w:hAnsi="GHEA Grapalat"/>
          <w:sz w:val="20"/>
          <w:szCs w:val="20"/>
          <w:lang w:val="hy-AM"/>
        </w:rPr>
        <w:t xml:space="preserve"> </w:t>
      </w:r>
      <w:r w:rsidRPr="00513A86">
        <w:rPr>
          <w:rFonts w:ascii="GHEA Grapalat" w:hAnsi="GHEA Grapalat"/>
          <w:sz w:val="20"/>
          <w:szCs w:val="20"/>
          <w:lang w:val="hy-AM"/>
        </w:rPr>
        <w:t xml:space="preserve">կամ ամբողջությամբ լուծվել կողմերի փոխադարձ համաձայնությամբ՝ բացառությամբ` </w:t>
      </w:r>
      <w:r w:rsidRPr="00513A86">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sz w:val="20"/>
          <w:szCs w:val="20"/>
          <w:lang w:val="hy-AM"/>
        </w:rPr>
        <w:tab/>
        <w:t>8.11 Վաճառողի  կողմից ստանձնած պարտավորությունները չկատա</w:t>
      </w:r>
      <w:r w:rsidRPr="00513A86">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sz w:val="20"/>
          <w:szCs w:val="20"/>
          <w:lang w:val="hy-AM"/>
        </w:rPr>
        <w:t xml:space="preserve">   8.12</w:t>
      </w:r>
      <w:r w:rsidRPr="00513A86">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10987" w:rsidRPr="00513A86" w:rsidRDefault="00B10987" w:rsidP="00B10987">
      <w:pPr>
        <w:ind w:firstLine="567"/>
        <w:jc w:val="both"/>
        <w:rPr>
          <w:rFonts w:ascii="GHEA Grapalat" w:hAnsi="GHEA Grapalat"/>
          <w:sz w:val="20"/>
          <w:szCs w:val="20"/>
          <w:lang w:val="hy-AM"/>
        </w:rPr>
      </w:pPr>
      <w:r w:rsidRPr="00513A86">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B10987" w:rsidRPr="00513A86" w:rsidRDefault="00B10987" w:rsidP="00B10987">
      <w:pPr>
        <w:ind w:firstLine="567"/>
        <w:jc w:val="both"/>
        <w:rPr>
          <w:rFonts w:ascii="GHEA Grapalat" w:hAnsi="GHEA Grapalat"/>
          <w:sz w:val="20"/>
          <w:lang w:val="hy-AM"/>
        </w:rPr>
      </w:pPr>
      <w:r w:rsidRPr="00513A86">
        <w:rPr>
          <w:rFonts w:ascii="GHEA Grapalat" w:hAnsi="GHEA Grapalat"/>
          <w:sz w:val="20"/>
          <w:szCs w:val="20"/>
          <w:lang w:val="hy-AM"/>
        </w:rPr>
        <w:tab/>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9. Կողմերի հասցեները, բանկային վավերապայմանները և ստորագրությունները</w:t>
      </w:r>
    </w:p>
    <w:p w:rsidR="00B10987" w:rsidRPr="00513A86" w:rsidRDefault="00B10987" w:rsidP="00B10987">
      <w:pPr>
        <w:ind w:firstLine="709"/>
        <w:jc w:val="both"/>
        <w:rPr>
          <w:rFonts w:ascii="GHEA Grapalat" w:hAnsi="GHEA Grapalat"/>
          <w:sz w:val="20"/>
          <w:lang w:val="hy-AM"/>
        </w:rPr>
      </w:pPr>
      <w:r w:rsidRPr="00513A86">
        <w:rPr>
          <w:rFonts w:ascii="GHEA Grapalat" w:hAnsi="GHEA Grapalat"/>
          <w:sz w:val="20"/>
          <w:lang w:val="hy-AM"/>
        </w:rPr>
        <w:t xml:space="preserve"> </w:t>
      </w:r>
    </w:p>
    <w:p w:rsidR="00B10987" w:rsidRPr="00513A86" w:rsidRDefault="00B10987" w:rsidP="00B1098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10987" w:rsidRPr="00513A86" w:rsidTr="00E468D0">
        <w:tc>
          <w:tcPr>
            <w:tcW w:w="4536" w:type="dxa"/>
          </w:tcPr>
          <w:p w:rsidR="00B10987" w:rsidRPr="00513A86" w:rsidRDefault="00B10987" w:rsidP="00E468D0">
            <w:pPr>
              <w:jc w:val="center"/>
              <w:rPr>
                <w:rFonts w:ascii="GHEA Grapalat" w:hAnsi="GHEA Grapalat" w:cs="Sylfaen"/>
                <w:bCs/>
                <w:sz w:val="20"/>
                <w:szCs w:val="20"/>
                <w:lang w:val="nb-NO"/>
              </w:rPr>
            </w:pPr>
            <w:r w:rsidRPr="00513A86">
              <w:rPr>
                <w:rFonts w:ascii="GHEA Grapalat" w:hAnsi="GHEA Grapalat" w:cs="Sylfaen"/>
                <w:bCs/>
                <w:sz w:val="20"/>
                <w:szCs w:val="20"/>
                <w:lang w:val="nb-NO"/>
              </w:rPr>
              <w:t>ԳՆՈՐԴ</w:t>
            </w:r>
          </w:p>
          <w:p w:rsidR="00B10987" w:rsidRPr="00A95DD6" w:rsidRDefault="00B10987"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sidRPr="006303C5">
              <w:rPr>
                <w:rFonts w:ascii="GHEA Grapalat" w:hAnsi="GHEA Grapalat"/>
                <w:lang w:val="hy-AM"/>
              </w:rPr>
              <w:t>ՄԱՆԿ</w:t>
            </w:r>
            <w:r w:rsidRPr="00A95DD6">
              <w:rPr>
                <w:rFonts w:ascii="GHEA Grapalat" w:hAnsi="GHEA Grapalat"/>
                <w:lang w:val="nb-NO"/>
              </w:rPr>
              <w:t xml:space="preserve"> </w:t>
            </w:r>
            <w:r w:rsidRPr="00A95DD6">
              <w:rPr>
                <w:rFonts w:ascii="GHEA Grapalat" w:hAnsi="GHEA Grapalat"/>
                <w:lang w:val="hy-AM"/>
              </w:rPr>
              <w:t>ՀՈԱԿ»</w:t>
            </w:r>
          </w:p>
          <w:p w:rsidR="00B10987" w:rsidRPr="00A95DD6" w:rsidRDefault="00B10987"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B10987" w:rsidRPr="00A95DD6" w:rsidRDefault="00B10987"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B10987" w:rsidRPr="00A95DD6" w:rsidRDefault="00B10987" w:rsidP="00E468D0">
            <w:pPr>
              <w:jc w:val="center"/>
              <w:rPr>
                <w:rFonts w:ascii="GHEA Grapalat" w:hAnsi="GHEA Grapalat"/>
                <w:lang w:val="hy-AM"/>
              </w:rPr>
            </w:pPr>
          </w:p>
          <w:p w:rsidR="00B10987" w:rsidRPr="00792D82" w:rsidRDefault="00B10987" w:rsidP="00E468D0">
            <w:pPr>
              <w:rPr>
                <w:rFonts w:ascii="GHEA Grapalat" w:hAnsi="GHEA Grapalat"/>
                <w:lang w:val="nb-NO"/>
              </w:rPr>
            </w:pPr>
          </w:p>
          <w:p w:rsidR="00B10987" w:rsidRPr="00A95DD6" w:rsidRDefault="00B10987" w:rsidP="00E468D0">
            <w:pPr>
              <w:jc w:val="center"/>
              <w:rPr>
                <w:rFonts w:ascii="GHEA Grapalat" w:hAnsi="GHEA Grapalat"/>
                <w:lang w:val="hy-AM"/>
              </w:rPr>
            </w:pPr>
            <w:r w:rsidRPr="00A95DD6">
              <w:rPr>
                <w:rFonts w:ascii="GHEA Grapalat" w:hAnsi="GHEA Grapalat"/>
                <w:lang w:val="hy-AM"/>
              </w:rPr>
              <w:t>-----------------------Ա.Բաշմախչյան</w:t>
            </w:r>
          </w:p>
          <w:p w:rsidR="00B10987" w:rsidRPr="00A95DD6" w:rsidRDefault="00B10987"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B10987" w:rsidRPr="00792D82" w:rsidRDefault="00B10987" w:rsidP="00E468D0">
            <w:pPr>
              <w:jc w:val="center"/>
              <w:rPr>
                <w:rFonts w:ascii="GHEA Grapalat" w:hAnsi="GHEA Grapalat"/>
                <w:b/>
                <w:sz w:val="20"/>
                <w:lang w:val="hy-AM"/>
              </w:rPr>
            </w:pPr>
          </w:p>
          <w:p w:rsidR="00B10987" w:rsidRPr="00792D82" w:rsidRDefault="00B10987" w:rsidP="00E468D0">
            <w:pPr>
              <w:jc w:val="center"/>
              <w:rPr>
                <w:rFonts w:ascii="GHEA Grapalat" w:hAnsi="GHEA Grapalat"/>
                <w:u w:val="single"/>
                <w:lang w:val="nb-NO"/>
              </w:rPr>
            </w:pPr>
            <w:r w:rsidRPr="00792D82">
              <w:rPr>
                <w:rFonts w:ascii="GHEA Grapalat" w:hAnsi="GHEA Grapalat"/>
                <w:u w:val="single"/>
                <w:lang w:val="nb-NO"/>
              </w:rPr>
              <w:t xml:space="preserve"> </w:t>
            </w:r>
          </w:p>
          <w:p w:rsidR="00B10987" w:rsidRPr="00513A86" w:rsidRDefault="00B10987" w:rsidP="00E468D0">
            <w:pPr>
              <w:rPr>
                <w:rFonts w:ascii="GHEA Grapalat" w:hAnsi="GHEA Grapalat"/>
                <w:lang w:val="hy-AM"/>
              </w:rPr>
            </w:pPr>
          </w:p>
          <w:p w:rsidR="00B10987" w:rsidRPr="00513A86" w:rsidRDefault="00B10987" w:rsidP="00E468D0">
            <w:pPr>
              <w:jc w:val="center"/>
              <w:rPr>
                <w:rFonts w:ascii="GHEA Grapalat" w:hAnsi="GHEA Grapalat"/>
                <w:sz w:val="18"/>
                <w:szCs w:val="18"/>
                <w:lang w:val="hy-AM"/>
              </w:rPr>
            </w:pPr>
          </w:p>
        </w:tc>
        <w:tc>
          <w:tcPr>
            <w:tcW w:w="760" w:type="dxa"/>
          </w:tcPr>
          <w:p w:rsidR="00B10987" w:rsidRPr="00513A86" w:rsidRDefault="00B10987" w:rsidP="00E468D0">
            <w:pPr>
              <w:jc w:val="center"/>
              <w:rPr>
                <w:rFonts w:ascii="GHEA Grapalat" w:hAnsi="GHEA Grapalat"/>
                <w:lang w:val="hy-AM"/>
              </w:rPr>
            </w:pPr>
          </w:p>
        </w:tc>
        <w:tc>
          <w:tcPr>
            <w:tcW w:w="4343" w:type="dxa"/>
          </w:tcPr>
          <w:p w:rsidR="00B10987" w:rsidRPr="00513A86" w:rsidRDefault="00B10987" w:rsidP="00E468D0">
            <w:pPr>
              <w:jc w:val="center"/>
              <w:rPr>
                <w:rFonts w:ascii="GHEA Grapalat" w:hAnsi="GHEA Grapalat" w:cs="Sylfaen"/>
                <w:bCs/>
                <w:sz w:val="20"/>
                <w:szCs w:val="20"/>
                <w:lang w:val="hy-AM"/>
              </w:rPr>
            </w:pPr>
            <w:r w:rsidRPr="00513A86">
              <w:rPr>
                <w:rFonts w:ascii="GHEA Grapalat" w:hAnsi="GHEA Grapalat" w:cs="Sylfaen"/>
                <w:bCs/>
                <w:sz w:val="20"/>
                <w:szCs w:val="20"/>
                <w:lang w:val="hy-AM"/>
              </w:rPr>
              <w:t>ՎԱՃԱՌՈՂ</w:t>
            </w:r>
          </w:p>
          <w:p w:rsidR="00B10987" w:rsidRPr="00513A86" w:rsidRDefault="00B10987" w:rsidP="00E468D0">
            <w:pPr>
              <w:jc w:val="center"/>
              <w:rPr>
                <w:rFonts w:ascii="GHEA Grapalat" w:hAnsi="GHEA Grapalat"/>
                <w:lang w:val="hy-AM"/>
              </w:rPr>
            </w:pPr>
          </w:p>
          <w:p w:rsidR="00B10987" w:rsidRPr="00513A86" w:rsidRDefault="00B10987" w:rsidP="00E468D0">
            <w:pPr>
              <w:jc w:val="center"/>
              <w:rPr>
                <w:rFonts w:ascii="GHEA Grapalat" w:hAnsi="GHEA Grapalat"/>
                <w:lang w:val="hy-AM"/>
              </w:rPr>
            </w:pPr>
          </w:p>
          <w:p w:rsidR="00B10987" w:rsidRPr="00513A86" w:rsidRDefault="00B10987" w:rsidP="00E468D0">
            <w:pPr>
              <w:jc w:val="center"/>
              <w:rPr>
                <w:rFonts w:ascii="GHEA Grapalat" w:hAnsi="GHEA Grapalat"/>
              </w:rPr>
            </w:pPr>
          </w:p>
          <w:p w:rsidR="00B10987" w:rsidRPr="00513A86" w:rsidRDefault="00B10987" w:rsidP="00E468D0">
            <w:pPr>
              <w:jc w:val="center"/>
              <w:rPr>
                <w:rFonts w:ascii="GHEA Grapalat" w:hAnsi="GHEA Grapalat"/>
              </w:rPr>
            </w:pPr>
          </w:p>
          <w:p w:rsidR="00B10987" w:rsidRPr="00513A86" w:rsidRDefault="00B10987" w:rsidP="00E468D0">
            <w:pPr>
              <w:jc w:val="center"/>
              <w:rPr>
                <w:rFonts w:ascii="GHEA Grapalat" w:hAnsi="GHEA Grapalat"/>
              </w:rPr>
            </w:pPr>
          </w:p>
          <w:p w:rsidR="00B10987" w:rsidRPr="00513A86" w:rsidRDefault="00B10987" w:rsidP="00E468D0">
            <w:pPr>
              <w:jc w:val="center"/>
              <w:rPr>
                <w:rFonts w:ascii="GHEA Grapalat" w:hAnsi="GHEA Grapalat"/>
              </w:rPr>
            </w:pPr>
          </w:p>
          <w:p w:rsidR="00B10987" w:rsidRPr="00513A86" w:rsidRDefault="00B10987" w:rsidP="00E468D0">
            <w:pPr>
              <w:jc w:val="center"/>
              <w:rPr>
                <w:rFonts w:ascii="GHEA Grapalat" w:hAnsi="GHEA Grapalat"/>
                <w:lang w:val="hy-AM"/>
              </w:rPr>
            </w:pPr>
            <w:r w:rsidRPr="00513A86">
              <w:rPr>
                <w:rFonts w:ascii="GHEA Grapalat" w:hAnsi="GHEA Grapalat"/>
                <w:lang w:val="hy-AM"/>
              </w:rPr>
              <w:t>---------------------------------</w:t>
            </w:r>
          </w:p>
          <w:p w:rsidR="00B10987" w:rsidRPr="00513A86" w:rsidRDefault="00B10987" w:rsidP="00E468D0">
            <w:pPr>
              <w:jc w:val="center"/>
              <w:rPr>
                <w:rFonts w:ascii="GHEA Grapalat" w:hAnsi="GHEA Grapalat"/>
                <w:sz w:val="18"/>
                <w:szCs w:val="18"/>
              </w:rPr>
            </w:pPr>
            <w:r w:rsidRPr="00513A86">
              <w:rPr>
                <w:rFonts w:ascii="GHEA Grapalat" w:hAnsi="GHEA Grapalat"/>
                <w:sz w:val="18"/>
                <w:szCs w:val="18"/>
              </w:rPr>
              <w:t>/</w:t>
            </w:r>
            <w:r w:rsidRPr="00513A86">
              <w:rPr>
                <w:rFonts w:ascii="GHEA Grapalat" w:hAnsi="GHEA Grapalat" w:cs="Sylfaen"/>
                <w:sz w:val="18"/>
                <w:szCs w:val="18"/>
                <w:lang w:val="hy-AM"/>
              </w:rPr>
              <w:t>ստորագրություն</w:t>
            </w:r>
            <w:r w:rsidRPr="00513A86">
              <w:rPr>
                <w:rFonts w:ascii="GHEA Grapalat" w:hAnsi="GHEA Grapalat"/>
                <w:sz w:val="18"/>
                <w:szCs w:val="18"/>
              </w:rPr>
              <w:t>/</w:t>
            </w:r>
          </w:p>
          <w:p w:rsidR="00B10987" w:rsidRPr="00513A86" w:rsidRDefault="00B10987" w:rsidP="00E468D0">
            <w:pPr>
              <w:jc w:val="center"/>
              <w:rPr>
                <w:rFonts w:ascii="GHEA Grapalat" w:hAnsi="GHEA Grapalat"/>
                <w:lang w:val="hy-AM"/>
              </w:rPr>
            </w:pPr>
            <w:r w:rsidRPr="00513A86">
              <w:rPr>
                <w:rFonts w:ascii="GHEA Grapalat" w:hAnsi="GHEA Grapalat" w:cs="Sylfaen"/>
                <w:sz w:val="18"/>
                <w:szCs w:val="18"/>
                <w:lang w:val="hy-AM"/>
              </w:rPr>
              <w:t>Կ</w:t>
            </w:r>
            <w:r w:rsidRPr="00513A86">
              <w:rPr>
                <w:rFonts w:ascii="GHEA Grapalat" w:hAnsi="GHEA Grapalat"/>
                <w:sz w:val="18"/>
                <w:szCs w:val="18"/>
                <w:lang w:val="hy-AM"/>
              </w:rPr>
              <w:t>.</w:t>
            </w:r>
            <w:r w:rsidRPr="00513A86">
              <w:rPr>
                <w:rFonts w:ascii="GHEA Grapalat" w:hAnsi="GHEA Grapalat" w:cs="Sylfaen"/>
                <w:sz w:val="18"/>
                <w:szCs w:val="18"/>
                <w:lang w:val="hy-AM"/>
              </w:rPr>
              <w:t>Տ</w:t>
            </w:r>
          </w:p>
        </w:tc>
      </w:tr>
    </w:tbl>
    <w:p w:rsidR="00B10987" w:rsidRPr="00792D82" w:rsidRDefault="00B10987" w:rsidP="00B10987">
      <w:pPr>
        <w:rPr>
          <w:rFonts w:ascii="GHEA Grapalat" w:hAnsi="GHEA Grapalat"/>
          <w:sz w:val="20"/>
          <w:lang w:val="en-US"/>
        </w:rPr>
        <w:sectPr w:rsidR="00B10987" w:rsidRPr="00792D82" w:rsidSect="00430C4E">
          <w:footnotePr>
            <w:pos w:val="beneathText"/>
          </w:footnotePr>
          <w:pgSz w:w="11906" w:h="16838" w:code="9"/>
          <w:pgMar w:top="360" w:right="662" w:bottom="360" w:left="720" w:header="562" w:footer="562" w:gutter="0"/>
          <w:cols w:space="720"/>
        </w:sectPr>
      </w:pP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lastRenderedPageBreak/>
        <w:t>Հավելված N 1</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              20  թ. կնքված </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B10987" w:rsidRPr="00E245D3" w:rsidRDefault="00B10987" w:rsidP="00B10987">
      <w:pPr>
        <w:jc w:val="center"/>
        <w:rPr>
          <w:rFonts w:ascii="GHEA Grapalat" w:hAnsi="GHEA Grapalat"/>
          <w:sz w:val="18"/>
          <w:lang w:val="hy-AM"/>
        </w:rPr>
      </w:pPr>
    </w:p>
    <w:p w:rsidR="00B10987" w:rsidRPr="00E245D3" w:rsidRDefault="00B10987" w:rsidP="00B10987">
      <w:pPr>
        <w:jc w:val="center"/>
        <w:rPr>
          <w:rFonts w:ascii="GHEA Grapalat" w:hAnsi="GHEA Grapalat"/>
          <w:sz w:val="20"/>
        </w:rPr>
      </w:pPr>
    </w:p>
    <w:p w:rsidR="00B10987" w:rsidRPr="00E245D3" w:rsidRDefault="00B10987" w:rsidP="00B10987">
      <w:pPr>
        <w:jc w:val="center"/>
        <w:rPr>
          <w:rFonts w:ascii="GHEA Grapalat" w:hAnsi="GHEA Grapalat"/>
          <w:sz w:val="20"/>
        </w:rPr>
      </w:pPr>
    </w:p>
    <w:p w:rsidR="00B10987" w:rsidRPr="00E245D3" w:rsidRDefault="00B10987" w:rsidP="00B1098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B10987" w:rsidRPr="00E245D3" w:rsidRDefault="00B10987" w:rsidP="00B1098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B10987" w:rsidRPr="00E245D3" w:rsidRDefault="00B10987" w:rsidP="00B1098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B10987" w:rsidRPr="00E245D3" w:rsidTr="00E468D0">
        <w:tc>
          <w:tcPr>
            <w:tcW w:w="15423" w:type="dxa"/>
            <w:gridSpan w:val="12"/>
          </w:tcPr>
          <w:p w:rsidR="00B10987" w:rsidRPr="00E245D3" w:rsidRDefault="00B10987" w:rsidP="00E468D0">
            <w:pPr>
              <w:jc w:val="center"/>
              <w:rPr>
                <w:rFonts w:ascii="GHEA Grapalat" w:hAnsi="GHEA Grapalat"/>
                <w:sz w:val="18"/>
              </w:rPr>
            </w:pPr>
            <w:r w:rsidRPr="00E245D3">
              <w:rPr>
                <w:rFonts w:ascii="GHEA Grapalat" w:hAnsi="GHEA Grapalat"/>
                <w:sz w:val="18"/>
              </w:rPr>
              <w:t>Ապրանքի</w:t>
            </w:r>
          </w:p>
        </w:tc>
      </w:tr>
      <w:tr w:rsidR="00B10987" w:rsidRPr="00E245D3" w:rsidTr="00E468D0">
        <w:trPr>
          <w:trHeight w:val="219"/>
        </w:trPr>
        <w:tc>
          <w:tcPr>
            <w:tcW w:w="1451"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մատակարարման</w:t>
            </w:r>
          </w:p>
        </w:tc>
      </w:tr>
      <w:tr w:rsidR="00B10987" w:rsidRPr="00E245D3" w:rsidTr="00E468D0">
        <w:trPr>
          <w:trHeight w:val="445"/>
        </w:trPr>
        <w:tc>
          <w:tcPr>
            <w:tcW w:w="1451" w:type="dxa"/>
            <w:vMerge/>
            <w:vAlign w:val="center"/>
          </w:tcPr>
          <w:p w:rsidR="00B10987" w:rsidRPr="00E245D3" w:rsidRDefault="00B10987" w:rsidP="00E468D0">
            <w:pPr>
              <w:jc w:val="center"/>
              <w:rPr>
                <w:rFonts w:ascii="GHEA Grapalat" w:hAnsi="GHEA Grapalat"/>
                <w:sz w:val="18"/>
              </w:rPr>
            </w:pPr>
          </w:p>
        </w:tc>
        <w:tc>
          <w:tcPr>
            <w:tcW w:w="1677" w:type="dxa"/>
            <w:vMerge/>
            <w:vAlign w:val="center"/>
          </w:tcPr>
          <w:p w:rsidR="00B10987" w:rsidRPr="00E245D3" w:rsidRDefault="00B10987" w:rsidP="00E468D0">
            <w:pPr>
              <w:jc w:val="center"/>
              <w:rPr>
                <w:rFonts w:ascii="GHEA Grapalat" w:hAnsi="GHEA Grapalat"/>
                <w:sz w:val="18"/>
              </w:rPr>
            </w:pPr>
          </w:p>
        </w:tc>
        <w:tc>
          <w:tcPr>
            <w:tcW w:w="1548" w:type="dxa"/>
            <w:vMerge/>
            <w:vAlign w:val="center"/>
          </w:tcPr>
          <w:p w:rsidR="00B10987" w:rsidRPr="00E245D3" w:rsidRDefault="00B10987" w:rsidP="00E468D0">
            <w:pPr>
              <w:jc w:val="center"/>
              <w:rPr>
                <w:rFonts w:ascii="GHEA Grapalat" w:hAnsi="GHEA Grapalat"/>
                <w:sz w:val="18"/>
              </w:rPr>
            </w:pPr>
          </w:p>
        </w:tc>
        <w:tc>
          <w:tcPr>
            <w:tcW w:w="1272" w:type="dxa"/>
            <w:vMerge/>
            <w:vAlign w:val="center"/>
          </w:tcPr>
          <w:p w:rsidR="00B10987" w:rsidRPr="00E245D3" w:rsidRDefault="00B10987" w:rsidP="00E468D0">
            <w:pPr>
              <w:jc w:val="center"/>
              <w:rPr>
                <w:rFonts w:ascii="GHEA Grapalat" w:hAnsi="GHEA Grapalat"/>
                <w:sz w:val="18"/>
              </w:rPr>
            </w:pPr>
          </w:p>
        </w:tc>
        <w:tc>
          <w:tcPr>
            <w:tcW w:w="1409" w:type="dxa"/>
            <w:vMerge/>
            <w:vAlign w:val="center"/>
          </w:tcPr>
          <w:p w:rsidR="00B10987" w:rsidRPr="00E245D3" w:rsidRDefault="00B10987" w:rsidP="00E468D0">
            <w:pPr>
              <w:jc w:val="center"/>
              <w:rPr>
                <w:rFonts w:ascii="GHEA Grapalat" w:hAnsi="GHEA Grapalat"/>
                <w:sz w:val="18"/>
              </w:rPr>
            </w:pPr>
          </w:p>
        </w:tc>
        <w:tc>
          <w:tcPr>
            <w:tcW w:w="966" w:type="dxa"/>
            <w:vMerge/>
            <w:vAlign w:val="center"/>
          </w:tcPr>
          <w:p w:rsidR="00B10987" w:rsidRPr="00E245D3" w:rsidRDefault="00B10987" w:rsidP="00E468D0">
            <w:pPr>
              <w:jc w:val="center"/>
              <w:rPr>
                <w:rFonts w:ascii="GHEA Grapalat" w:hAnsi="GHEA Grapalat"/>
                <w:sz w:val="18"/>
              </w:rPr>
            </w:pPr>
          </w:p>
        </w:tc>
        <w:tc>
          <w:tcPr>
            <w:tcW w:w="966" w:type="dxa"/>
            <w:vMerge/>
            <w:vAlign w:val="center"/>
          </w:tcPr>
          <w:p w:rsidR="00B10987" w:rsidRPr="00E245D3" w:rsidRDefault="00B10987" w:rsidP="00E468D0">
            <w:pPr>
              <w:jc w:val="center"/>
              <w:rPr>
                <w:rFonts w:ascii="GHEA Grapalat" w:hAnsi="GHEA Grapalat"/>
                <w:sz w:val="18"/>
              </w:rPr>
            </w:pPr>
          </w:p>
        </w:tc>
        <w:tc>
          <w:tcPr>
            <w:tcW w:w="1148" w:type="dxa"/>
            <w:vMerge/>
            <w:vAlign w:val="center"/>
          </w:tcPr>
          <w:p w:rsidR="00B10987" w:rsidRPr="00E245D3" w:rsidRDefault="00B10987" w:rsidP="00E468D0">
            <w:pPr>
              <w:jc w:val="center"/>
              <w:rPr>
                <w:rFonts w:ascii="GHEA Grapalat" w:hAnsi="GHEA Grapalat"/>
                <w:sz w:val="18"/>
              </w:rPr>
            </w:pPr>
          </w:p>
        </w:tc>
        <w:tc>
          <w:tcPr>
            <w:tcW w:w="1128" w:type="dxa"/>
            <w:vMerge/>
            <w:vAlign w:val="center"/>
          </w:tcPr>
          <w:p w:rsidR="00B10987" w:rsidRPr="00E245D3" w:rsidRDefault="00B10987" w:rsidP="00E468D0">
            <w:pPr>
              <w:jc w:val="center"/>
              <w:rPr>
                <w:rFonts w:ascii="GHEA Grapalat" w:hAnsi="GHEA Grapalat"/>
                <w:sz w:val="18"/>
              </w:rPr>
            </w:pPr>
          </w:p>
        </w:tc>
        <w:tc>
          <w:tcPr>
            <w:tcW w:w="1578" w:type="dxa"/>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հասցեն</w:t>
            </w:r>
          </w:p>
        </w:tc>
        <w:tc>
          <w:tcPr>
            <w:tcW w:w="1071" w:type="dxa"/>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B10987" w:rsidRPr="00E245D3" w:rsidRDefault="00B10987" w:rsidP="00E468D0">
            <w:pPr>
              <w:jc w:val="center"/>
              <w:rPr>
                <w:rFonts w:ascii="GHEA Grapalat" w:hAnsi="GHEA Grapalat"/>
                <w:sz w:val="18"/>
              </w:rPr>
            </w:pPr>
            <w:r w:rsidRPr="00E245D3">
              <w:rPr>
                <w:rFonts w:ascii="GHEA Grapalat" w:hAnsi="GHEA Grapalat"/>
                <w:sz w:val="18"/>
              </w:rPr>
              <w:t>Ժամկետը</w:t>
            </w:r>
          </w:p>
          <w:p w:rsidR="00B10987" w:rsidRPr="00E245D3" w:rsidRDefault="00B10987" w:rsidP="00E468D0">
            <w:pPr>
              <w:jc w:val="center"/>
              <w:rPr>
                <w:rFonts w:ascii="GHEA Grapalat" w:hAnsi="GHEA Grapalat"/>
                <w:sz w:val="18"/>
              </w:rPr>
            </w:pPr>
          </w:p>
        </w:tc>
      </w:tr>
      <w:tr w:rsidR="00B10987" w:rsidRPr="00E245D3" w:rsidTr="00E468D0">
        <w:trPr>
          <w:trHeight w:val="246"/>
        </w:trPr>
        <w:tc>
          <w:tcPr>
            <w:tcW w:w="145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1-58</w:t>
            </w:r>
          </w:p>
        </w:tc>
        <w:tc>
          <w:tcPr>
            <w:tcW w:w="1677" w:type="dxa"/>
            <w:vAlign w:val="center"/>
          </w:tcPr>
          <w:p w:rsidR="00B10987" w:rsidRPr="00E245D3" w:rsidRDefault="00B10987" w:rsidP="00E468D0">
            <w:pPr>
              <w:jc w:val="center"/>
              <w:rPr>
                <w:rFonts w:ascii="GHEA Grapalat" w:hAnsi="GHEA Grapalat"/>
                <w:sz w:val="18"/>
                <w:szCs w:val="18"/>
                <w:lang w:val="es-ES"/>
              </w:rPr>
            </w:pPr>
          </w:p>
        </w:tc>
        <w:tc>
          <w:tcPr>
            <w:tcW w:w="1548" w:type="dxa"/>
            <w:vAlign w:val="center"/>
          </w:tcPr>
          <w:p w:rsidR="00B10987" w:rsidRPr="00E245D3" w:rsidRDefault="00B10987" w:rsidP="00E468D0">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B10987" w:rsidRPr="00E245D3" w:rsidRDefault="00B10987" w:rsidP="00E468D0">
            <w:pPr>
              <w:jc w:val="center"/>
              <w:rPr>
                <w:rFonts w:ascii="GHEA Grapalat" w:hAnsi="GHEA Grapalat"/>
                <w:sz w:val="20"/>
              </w:rPr>
            </w:pPr>
          </w:p>
        </w:tc>
        <w:tc>
          <w:tcPr>
            <w:tcW w:w="1409" w:type="dxa"/>
            <w:vAlign w:val="center"/>
          </w:tcPr>
          <w:p w:rsidR="00B10987" w:rsidRPr="00E245D3" w:rsidRDefault="00B10987" w:rsidP="00E468D0">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B10987" w:rsidRPr="00E245D3" w:rsidRDefault="00B10987" w:rsidP="00E468D0">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B10987" w:rsidRPr="00E245D3" w:rsidRDefault="00B10987" w:rsidP="00E468D0">
            <w:pPr>
              <w:jc w:val="center"/>
              <w:rPr>
                <w:rFonts w:ascii="GHEA Grapalat" w:hAnsi="GHEA Grapalat"/>
                <w:sz w:val="18"/>
                <w:szCs w:val="18"/>
              </w:rPr>
            </w:pPr>
          </w:p>
        </w:tc>
        <w:tc>
          <w:tcPr>
            <w:tcW w:w="1148" w:type="dxa"/>
            <w:vAlign w:val="center"/>
          </w:tcPr>
          <w:p w:rsidR="00B10987" w:rsidRPr="00E245D3" w:rsidRDefault="00B10987" w:rsidP="00E468D0">
            <w:pPr>
              <w:jc w:val="center"/>
              <w:rPr>
                <w:rFonts w:ascii="GHEA Grapalat" w:hAnsi="GHEA Grapalat"/>
                <w:sz w:val="18"/>
                <w:szCs w:val="18"/>
                <w:lang w:val="es-ES"/>
              </w:rPr>
            </w:pPr>
          </w:p>
        </w:tc>
        <w:tc>
          <w:tcPr>
            <w:tcW w:w="1128" w:type="dxa"/>
            <w:vAlign w:val="center"/>
          </w:tcPr>
          <w:p w:rsidR="00B10987" w:rsidRPr="00E245D3" w:rsidRDefault="00B10987" w:rsidP="00E468D0">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B10987" w:rsidRPr="00792D82" w:rsidRDefault="00B10987" w:rsidP="00E468D0">
            <w:pPr>
              <w:jc w:val="center"/>
              <w:rPr>
                <w:rFonts w:ascii="GHEA Grapalat" w:hAnsi="GHEA Grapalat"/>
                <w:sz w:val="18"/>
                <w:szCs w:val="18"/>
                <w:lang w:val="en-US"/>
              </w:rPr>
            </w:pPr>
            <w:r w:rsidRPr="00E245D3">
              <w:rPr>
                <w:rFonts w:ascii="GHEA Grapalat" w:hAnsi="GHEA Grapalat"/>
                <w:bCs/>
                <w:sz w:val="18"/>
                <w:szCs w:val="18"/>
                <w:lang w:val="af-ZA"/>
              </w:rPr>
              <w:t xml:space="preserve">ք. Վանաձոր, </w:t>
            </w:r>
            <w:r>
              <w:rPr>
                <w:rFonts w:ascii="GHEA Grapalat" w:hAnsi="GHEA Grapalat"/>
                <w:sz w:val="20"/>
                <w:szCs w:val="20"/>
                <w:lang w:val="en-US"/>
              </w:rPr>
              <w:t>Աբեղյան 46ա</w:t>
            </w:r>
          </w:p>
        </w:tc>
        <w:tc>
          <w:tcPr>
            <w:tcW w:w="1071" w:type="dxa"/>
            <w:vAlign w:val="center"/>
          </w:tcPr>
          <w:p w:rsidR="00B10987" w:rsidRPr="00E245D3" w:rsidRDefault="00B10987" w:rsidP="00E468D0">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B10987" w:rsidRPr="00E245D3" w:rsidRDefault="00B10987" w:rsidP="00E468D0">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B10987" w:rsidRPr="00E245D3" w:rsidRDefault="00B10987" w:rsidP="00B10987">
      <w:pPr>
        <w:jc w:val="both"/>
        <w:rPr>
          <w:rFonts w:ascii="GHEA Grapalat" w:hAnsi="GHEA Grapalat"/>
          <w:sz w:val="20"/>
        </w:rPr>
      </w:pPr>
      <w:r w:rsidRPr="00E245D3">
        <w:rPr>
          <w:rFonts w:ascii="GHEA Grapalat" w:hAnsi="GHEA Grapalat"/>
          <w:sz w:val="20"/>
        </w:rPr>
        <w:t xml:space="preserve"> </w:t>
      </w:r>
    </w:p>
    <w:p w:rsidR="00B10987" w:rsidRPr="00E245D3" w:rsidRDefault="00B10987" w:rsidP="00B10987">
      <w:pPr>
        <w:jc w:val="both"/>
        <w:rPr>
          <w:rFonts w:ascii="GHEA Grapalat" w:hAnsi="GHEA Grapalat"/>
          <w:sz w:val="20"/>
        </w:rPr>
      </w:pPr>
    </w:p>
    <w:p w:rsidR="00B10987" w:rsidRPr="00E245D3" w:rsidRDefault="00B10987" w:rsidP="00B1098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B10987" w:rsidRPr="00E245D3" w:rsidRDefault="00B10987" w:rsidP="00B1098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 xml:space="preserve">28 </w:t>
      </w:r>
      <w:r w:rsidRPr="00E245D3">
        <w:rPr>
          <w:rFonts w:ascii="GHEA Grapalat" w:hAnsi="GHEA Grapalat"/>
          <w:bCs/>
          <w:sz w:val="20"/>
          <w:szCs w:val="20"/>
          <w:lang w:val="af-ZA"/>
        </w:rPr>
        <w:t>մանկապարտեզ&gt;&gt; ՀՈԱԿ</w:t>
      </w:r>
      <w:r w:rsidRPr="00E245D3">
        <w:rPr>
          <w:rFonts w:ascii="GHEA Grapalat" w:hAnsi="GHEA Grapalat" w:cs="Arial Armenian"/>
          <w:sz w:val="20"/>
          <w:szCs w:val="20"/>
        </w:rPr>
        <w:t>-</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կարիքների</w:t>
      </w:r>
      <w:r w:rsidRPr="00E245D3">
        <w:rPr>
          <w:rFonts w:ascii="GHEA Grapalat" w:hAnsi="GHEA Grapalat" w:cs="Arial Armenian"/>
          <w:sz w:val="20"/>
          <w:szCs w:val="20"/>
        </w:rPr>
        <w:t xml:space="preserve"> </w:t>
      </w:r>
      <w:r w:rsidRPr="00E245D3">
        <w:rPr>
          <w:rFonts w:ascii="GHEA Grapalat" w:hAnsi="GHEA Grapalat" w:cs="Sylfaen"/>
          <w:sz w:val="20"/>
          <w:szCs w:val="20"/>
        </w:rPr>
        <w:t>համար</w:t>
      </w:r>
      <w:r w:rsidRPr="00E245D3">
        <w:rPr>
          <w:rFonts w:ascii="GHEA Grapalat" w:hAnsi="GHEA Grapalat" w:cs="Arial Armenian"/>
          <w:sz w:val="20"/>
          <w:szCs w:val="20"/>
        </w:rPr>
        <w:t xml:space="preserve"> 2018 </w:t>
      </w:r>
      <w:r w:rsidRPr="00E245D3">
        <w:rPr>
          <w:rFonts w:ascii="GHEA Grapalat" w:hAnsi="GHEA Grapalat" w:cs="Sylfaen"/>
          <w:sz w:val="20"/>
          <w:szCs w:val="20"/>
        </w:rPr>
        <w:t>թվականին</w:t>
      </w:r>
      <w:r w:rsidRPr="00E245D3">
        <w:rPr>
          <w:rFonts w:ascii="GHEA Grapalat" w:hAnsi="GHEA Grapalat" w:cs="Arial Armenian"/>
          <w:sz w:val="20"/>
          <w:szCs w:val="20"/>
        </w:rPr>
        <w:t xml:space="preserve"> </w:t>
      </w:r>
      <w:r w:rsidRPr="00E245D3">
        <w:rPr>
          <w:rFonts w:ascii="GHEA Grapalat" w:hAnsi="GHEA Grapalat" w:cs="Sylfaen"/>
          <w:sz w:val="20"/>
          <w:szCs w:val="20"/>
        </w:rPr>
        <w:t>գնման</w:t>
      </w:r>
      <w:r w:rsidRPr="00E245D3">
        <w:rPr>
          <w:rFonts w:ascii="GHEA Grapalat" w:hAnsi="GHEA Grapalat" w:cs="Arial Armenian"/>
          <w:sz w:val="20"/>
          <w:szCs w:val="20"/>
        </w:rPr>
        <w:t xml:space="preserve"> </w:t>
      </w:r>
      <w:r w:rsidRPr="00E245D3">
        <w:rPr>
          <w:rFonts w:ascii="GHEA Grapalat" w:hAnsi="GHEA Grapalat" w:cs="Sylfaen"/>
          <w:sz w:val="20"/>
          <w:szCs w:val="20"/>
        </w:rPr>
        <w:t>ենթակա</w:t>
      </w:r>
      <w:r w:rsidRPr="00E245D3">
        <w:rPr>
          <w:rFonts w:ascii="GHEA Grapalat" w:hAnsi="GHEA Grapalat" w:cs="Arial Armenian"/>
          <w:sz w:val="20"/>
          <w:szCs w:val="20"/>
        </w:rPr>
        <w:t xml:space="preserve"> </w:t>
      </w:r>
      <w:r w:rsidRPr="00E245D3">
        <w:rPr>
          <w:rFonts w:ascii="GHEA Grapalat" w:hAnsi="GHEA Grapalat" w:cs="Sylfaen"/>
          <w:sz w:val="20"/>
          <w:szCs w:val="20"/>
        </w:rPr>
        <w:t>սննդամթերքի</w:t>
      </w:r>
    </w:p>
    <w:p w:rsidR="00B10987" w:rsidRPr="00E245D3" w:rsidRDefault="00B10987" w:rsidP="00B1098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863"/>
        <w:gridCol w:w="1235"/>
        <w:gridCol w:w="1225"/>
      </w:tblGrid>
      <w:tr w:rsidR="00B10987" w:rsidRPr="00E245D3" w:rsidTr="00E468D0">
        <w:trPr>
          <w:trHeight w:val="195"/>
        </w:trPr>
        <w:tc>
          <w:tcPr>
            <w:tcW w:w="601" w:type="dxa"/>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lastRenderedPageBreak/>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863" w:type="dxa"/>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235" w:type="dxa"/>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B10987" w:rsidRPr="00513A86" w:rsidRDefault="00B10987"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9863" w:type="dxa"/>
            <w:vAlign w:val="center"/>
          </w:tcPr>
          <w:p w:rsidR="00B10987" w:rsidRPr="00FC4D42" w:rsidRDefault="00B10987" w:rsidP="00E468D0">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235" w:type="dxa"/>
            <w:vAlign w:val="center"/>
          </w:tcPr>
          <w:p w:rsidR="00B10987" w:rsidRPr="002245CC" w:rsidRDefault="00B10987" w:rsidP="00E468D0">
            <w:pPr>
              <w:jc w:val="center"/>
              <w:rPr>
                <w:rFonts w:ascii="GHEA Grapalat" w:hAnsi="GHEA Grapalat" w:cs="Sylfaen"/>
                <w:sz w:val="20"/>
                <w:szCs w:val="20"/>
                <w:lang w:val="en-US"/>
              </w:rPr>
            </w:pPr>
            <w:r w:rsidRPr="002245CC">
              <w:rPr>
                <w:rFonts w:ascii="GHEA Grapalat" w:hAnsi="GHEA Grapalat" w:cs="Sylfaen"/>
                <w:sz w:val="20"/>
                <w:szCs w:val="20"/>
                <w:lang w:val="en-US"/>
              </w:rPr>
              <w:t>կգ</w:t>
            </w:r>
          </w:p>
        </w:tc>
        <w:tc>
          <w:tcPr>
            <w:tcW w:w="1225" w:type="dxa"/>
            <w:vAlign w:val="center"/>
          </w:tcPr>
          <w:p w:rsidR="00B10987" w:rsidRPr="002245CC" w:rsidRDefault="00B10987" w:rsidP="00E468D0">
            <w:pPr>
              <w:rPr>
                <w:rFonts w:ascii="GHEA Grapalat" w:hAnsi="GHEA Grapalat"/>
                <w:sz w:val="20"/>
                <w:szCs w:val="20"/>
                <w:lang w:val="en-US"/>
              </w:rPr>
            </w:pPr>
            <w:r w:rsidRPr="002245CC">
              <w:rPr>
                <w:rFonts w:ascii="GHEA Grapalat" w:hAnsi="GHEA Grapalat"/>
                <w:sz w:val="20"/>
                <w:szCs w:val="20"/>
                <w:lang w:val="en-US"/>
              </w:rPr>
              <w:t>3016</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rPr>
              <w:t>Բուլկի</w:t>
            </w:r>
          </w:p>
        </w:tc>
        <w:tc>
          <w:tcPr>
            <w:tcW w:w="9863" w:type="dxa"/>
            <w:vAlign w:val="center"/>
          </w:tcPr>
          <w:p w:rsidR="00B10987" w:rsidRPr="00FC4D42" w:rsidRDefault="00B10987" w:rsidP="00E468D0">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235" w:type="dxa"/>
            <w:vAlign w:val="center"/>
          </w:tcPr>
          <w:p w:rsidR="00B10987" w:rsidRPr="002245CC"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225" w:type="dxa"/>
            <w:vAlign w:val="center"/>
          </w:tcPr>
          <w:p w:rsidR="00B10987" w:rsidRPr="002245CC" w:rsidRDefault="00B10987" w:rsidP="00E468D0">
            <w:pPr>
              <w:jc w:val="center"/>
              <w:rPr>
                <w:rFonts w:ascii="GHEA Grapalat" w:hAnsi="GHEA Grapalat"/>
                <w:sz w:val="20"/>
                <w:szCs w:val="20"/>
                <w:lang w:val="en-US"/>
              </w:rPr>
            </w:pPr>
            <w:r>
              <w:rPr>
                <w:rFonts w:ascii="GHEA Grapalat" w:hAnsi="GHEA Grapalat"/>
                <w:sz w:val="20"/>
                <w:szCs w:val="20"/>
                <w:lang w:val="en-US"/>
              </w:rPr>
              <w:t>1593</w:t>
            </w:r>
          </w:p>
        </w:tc>
      </w:tr>
      <w:tr w:rsidR="00B10987" w:rsidRPr="00792D82"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B10987" w:rsidRPr="00513A86" w:rsidRDefault="00B10987"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9863" w:type="dxa"/>
            <w:vAlign w:val="center"/>
          </w:tcPr>
          <w:p w:rsidR="00B10987" w:rsidRPr="00792D82" w:rsidRDefault="00B10987" w:rsidP="00E468D0">
            <w:pPr>
              <w:jc w:val="center"/>
              <w:rPr>
                <w:rFonts w:ascii="GHEA Grapalat" w:hAnsi="GHEA Grapalat"/>
                <w:color w:val="FF0000"/>
                <w:sz w:val="20"/>
                <w:szCs w:val="20"/>
                <w:lang w:val="en-US"/>
              </w:rPr>
            </w:pPr>
            <w:r w:rsidRPr="00E245D3">
              <w:rPr>
                <w:rFonts w:ascii="GHEA Grapalat" w:hAnsi="GHEA Grapalat" w:cs="Sylfaen"/>
                <w:sz w:val="20"/>
                <w:szCs w:val="20"/>
              </w:rPr>
              <w:t>Կերակրի</w:t>
            </w:r>
            <w:r w:rsidRPr="00792D82">
              <w:rPr>
                <w:rFonts w:ascii="GHEA Grapalat" w:hAnsi="GHEA Grapalat" w:cs="Arial Armenian"/>
                <w:sz w:val="20"/>
                <w:szCs w:val="20"/>
                <w:lang w:val="en-US"/>
              </w:rPr>
              <w:t xml:space="preserve"> </w:t>
            </w:r>
            <w:r w:rsidRPr="00E245D3">
              <w:rPr>
                <w:rFonts w:ascii="GHEA Grapalat" w:hAnsi="GHEA Grapalat" w:cs="Arial Armenian"/>
                <w:sz w:val="20"/>
                <w:szCs w:val="20"/>
              </w:rPr>
              <w:t>մանր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յոդացված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2D82">
              <w:rPr>
                <w:rFonts w:ascii="GHEA Grapalat" w:hAnsi="GHEA Grapalat" w:cs="Arial Armenian"/>
                <w:sz w:val="20"/>
                <w:szCs w:val="20"/>
                <w:lang w:val="en-US"/>
              </w:rPr>
              <w:t xml:space="preserve"> 239-2005  </w:t>
            </w:r>
            <w:r w:rsidRPr="00E245D3">
              <w:rPr>
                <w:rFonts w:ascii="GHEA Grapalat" w:hAnsi="GHEA Grapalat" w:cs="Sylfaen"/>
                <w:sz w:val="20"/>
                <w:szCs w:val="20"/>
              </w:rPr>
              <w:t>Պիտանելիության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արտադրման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օրվանից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12 </w:t>
            </w:r>
            <w:r w:rsidRPr="00E245D3">
              <w:rPr>
                <w:rFonts w:ascii="GHEA Grapalat" w:hAnsi="GHEA Grapalat" w:cs="Sylfaen"/>
                <w:sz w:val="20"/>
                <w:szCs w:val="20"/>
              </w:rPr>
              <w:t>ամիս</w:t>
            </w:r>
            <w:r w:rsidRPr="00792D82">
              <w:rPr>
                <w:rFonts w:ascii="GHEA Grapalat" w:hAnsi="GHEA Grapalat" w:cs="Arial Armenian"/>
                <w:sz w:val="20"/>
                <w:szCs w:val="20"/>
                <w:lang w:val="en-US"/>
              </w:rPr>
              <w:t>:</w:t>
            </w:r>
          </w:p>
        </w:tc>
        <w:tc>
          <w:tcPr>
            <w:tcW w:w="1235" w:type="dxa"/>
            <w:vAlign w:val="center"/>
          </w:tcPr>
          <w:p w:rsidR="00B10987" w:rsidRPr="00957488" w:rsidRDefault="00B10987"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B10987" w:rsidRPr="00957488" w:rsidRDefault="00B10987" w:rsidP="00E468D0">
            <w:pPr>
              <w:jc w:val="center"/>
              <w:rPr>
                <w:rFonts w:ascii="GHEA Grapalat" w:hAnsi="GHEA Grapalat"/>
                <w:sz w:val="20"/>
                <w:szCs w:val="20"/>
                <w:lang w:val="en-US"/>
              </w:rPr>
            </w:pPr>
            <w:r w:rsidRPr="00957488">
              <w:rPr>
                <w:rFonts w:ascii="GHEA Grapalat" w:hAnsi="GHEA Grapalat"/>
                <w:sz w:val="20"/>
                <w:szCs w:val="20"/>
                <w:lang w:val="en-US"/>
              </w:rPr>
              <w:t>100</w:t>
            </w:r>
          </w:p>
        </w:tc>
      </w:tr>
      <w:tr w:rsidR="00B10987" w:rsidRPr="00792D82"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9863" w:type="dxa"/>
            <w:vAlign w:val="center"/>
          </w:tcPr>
          <w:p w:rsidR="00B10987" w:rsidRPr="00792D82" w:rsidRDefault="00B10987" w:rsidP="00E468D0">
            <w:pPr>
              <w:jc w:val="center"/>
              <w:rPr>
                <w:rFonts w:ascii="GHEA Grapalat" w:hAnsi="GHEA Grapalat" w:cs="Sylfaen"/>
                <w:color w:val="FF0000"/>
                <w:sz w:val="20"/>
                <w:szCs w:val="20"/>
                <w:lang w:val="en-US"/>
              </w:rPr>
            </w:pPr>
            <w:r w:rsidRPr="00E245D3">
              <w:rPr>
                <w:rFonts w:ascii="GHEA Grapalat" w:hAnsi="GHEA Grapalat" w:cs="Sylfaen"/>
                <w:sz w:val="20"/>
                <w:szCs w:val="20"/>
              </w:rPr>
              <w:t>Դեղձ</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B10987" w:rsidRPr="00957488" w:rsidRDefault="00B10987"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B10987" w:rsidRPr="00957488" w:rsidRDefault="00B10987" w:rsidP="00E468D0">
            <w:pPr>
              <w:jc w:val="center"/>
              <w:rPr>
                <w:rFonts w:ascii="GHEA Grapalat" w:hAnsi="GHEA Grapalat"/>
                <w:sz w:val="20"/>
                <w:szCs w:val="20"/>
                <w:lang w:val="en-US"/>
              </w:rPr>
            </w:pPr>
            <w:r w:rsidRPr="00957488">
              <w:rPr>
                <w:rFonts w:ascii="GHEA Grapalat" w:hAnsi="GHEA Grapalat"/>
                <w:sz w:val="20"/>
                <w:szCs w:val="20"/>
                <w:lang w:val="en-US"/>
              </w:rPr>
              <w:t>30</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GHEA Grapalat" w:hAnsi="GHEA Grapalat" w:cs="Arial Armenian"/>
                <w:sz w:val="20"/>
                <w:szCs w:val="20"/>
              </w:rPr>
              <w:t>Ծիրան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B10987" w:rsidRPr="00792D82" w:rsidRDefault="00B10987" w:rsidP="00E468D0">
            <w:pPr>
              <w:jc w:val="center"/>
              <w:rPr>
                <w:rFonts w:ascii="GHEA Grapalat" w:hAnsi="GHEA Grapalat"/>
                <w:sz w:val="20"/>
                <w:szCs w:val="20"/>
                <w:lang w:val="en-US"/>
              </w:rPr>
            </w:pPr>
            <w:r>
              <w:rPr>
                <w:rFonts w:ascii="GHEA Grapalat" w:hAnsi="GHEA Grapalat"/>
                <w:sz w:val="20"/>
                <w:szCs w:val="20"/>
                <w:lang w:val="en-US"/>
              </w:rPr>
              <w:t>կգ</w:t>
            </w:r>
          </w:p>
        </w:tc>
        <w:tc>
          <w:tcPr>
            <w:tcW w:w="1225" w:type="dxa"/>
            <w:vAlign w:val="center"/>
          </w:tcPr>
          <w:p w:rsidR="00B10987" w:rsidRPr="00792D82"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9863" w:type="dxa"/>
            <w:vAlign w:val="center"/>
          </w:tcPr>
          <w:p w:rsidR="00B10987" w:rsidRPr="00792D82" w:rsidRDefault="00B10987" w:rsidP="00E468D0">
            <w:pPr>
              <w:jc w:val="center"/>
              <w:rPr>
                <w:rFonts w:ascii="GHEA Grapalat" w:hAnsi="GHEA Grapalat" w:cs="Sylfaen"/>
                <w:sz w:val="20"/>
                <w:szCs w:val="20"/>
                <w:lang w:val="en-US"/>
              </w:rPr>
            </w:pPr>
            <w:r w:rsidRPr="00E245D3">
              <w:rPr>
                <w:rFonts w:ascii="GHEA Grapalat" w:hAnsi="GHEA Grapalat" w:cs="Calibri"/>
                <w:bCs/>
                <w:sz w:val="16"/>
                <w:szCs w:val="16"/>
                <w:lang w:val="hy-AM"/>
              </w:rPr>
              <w:t xml:space="preserve">(ԳՕՍՏ 26768-85)  </w:t>
            </w:r>
            <w:r>
              <w:rPr>
                <w:rFonts w:ascii="GHEA Grapalat" w:hAnsi="GHEA Grapalat" w:cs="Calibri"/>
                <w:bCs/>
                <w:sz w:val="16"/>
                <w:szCs w:val="16"/>
                <w:lang w:val="en-US"/>
              </w:rPr>
              <w:t>միջ</w:t>
            </w:r>
            <w:r w:rsidRPr="00E245D3">
              <w:rPr>
                <w:rFonts w:ascii="GHEA Grapalat" w:hAnsi="GHEA Grapalat" w:cs="Calibri"/>
                <w:bCs/>
                <w:sz w:val="16"/>
                <w:szCs w:val="16"/>
                <w:lang w:val="hy-AM"/>
              </w:rPr>
              <w:t xml:space="preserve">ահաս,   Արտաքին տեսքը` գլուխները թարմ,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cs="Sylfaen"/>
                <w:sz w:val="20"/>
                <w:szCs w:val="20"/>
                <w:lang w:val="en-US"/>
              </w:rPr>
              <w:t>200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9863" w:type="dxa"/>
            <w:vAlign w:val="center"/>
          </w:tcPr>
          <w:p w:rsidR="00B10987" w:rsidRPr="00E24CF8" w:rsidRDefault="00B10987" w:rsidP="00E468D0">
            <w:pPr>
              <w:jc w:val="center"/>
              <w:rPr>
                <w:rFonts w:ascii="GHEA Grapalat" w:hAnsi="GHEA Grapalat" w:cs="Calibri"/>
                <w:bCs/>
                <w:sz w:val="16"/>
                <w:szCs w:val="16"/>
                <w:lang w:val="en-US"/>
              </w:rPr>
            </w:pP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B10987" w:rsidRDefault="00B10987" w:rsidP="00E468D0">
            <w:r w:rsidRPr="00CF2358">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50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8</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9863" w:type="dxa"/>
            <w:vAlign w:val="center"/>
          </w:tcPr>
          <w:p w:rsidR="00B10987" w:rsidRPr="00E24CF8" w:rsidRDefault="00B10987" w:rsidP="00E468D0">
            <w:pPr>
              <w:jc w:val="center"/>
              <w:rPr>
                <w:rFonts w:ascii="GHEA Grapalat" w:hAnsi="GHEA Grapalat" w:cs="Calibri"/>
                <w:bCs/>
                <w:sz w:val="16"/>
                <w:szCs w:val="16"/>
                <w:lang w:val="en-US"/>
              </w:rPr>
            </w:pPr>
            <w:r>
              <w:rPr>
                <w:rFonts w:ascii="GHEA Grapalat" w:hAnsi="GHEA Grapalat" w:cs="Calibri"/>
                <w:bCs/>
                <w:sz w:val="16"/>
                <w:szCs w:val="16"/>
                <w:lang w:val="en-US"/>
              </w:rPr>
              <w:t>միջ</w:t>
            </w:r>
            <w:r w:rsidRPr="00E245D3">
              <w:rPr>
                <w:rFonts w:ascii="GHEA Grapalat" w:hAnsi="GHEA Grapalat" w:cs="Calibri"/>
                <w:bCs/>
                <w:sz w:val="16"/>
                <w:szCs w:val="16"/>
              </w:rPr>
              <w:t>ահաս</w:t>
            </w:r>
            <w:r w:rsidRPr="00E24CF8">
              <w:rPr>
                <w:rFonts w:ascii="GHEA Grapalat" w:hAnsi="GHEA Grapalat" w:cs="Calibri"/>
                <w:bCs/>
                <w:sz w:val="16"/>
                <w:szCs w:val="16"/>
                <w:lang w:val="en-US"/>
              </w:rPr>
              <w:t xml:space="preserve">,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B10987" w:rsidRDefault="00B10987" w:rsidP="00E468D0">
            <w:r w:rsidRPr="00CF2358">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B10987" w:rsidRPr="00513A86" w:rsidRDefault="00B10987" w:rsidP="00E468D0">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Pr="00513A86">
              <w:rPr>
                <w:rFonts w:ascii="GHEA Grapalat" w:hAnsi="GHEA Grapalat" w:cs="Calibri"/>
                <w:sz w:val="20"/>
                <w:szCs w:val="20"/>
                <w:lang w:val="en-US"/>
              </w:rPr>
              <w:t>յութ</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GHEA Grapalat" w:hAnsi="GHEA Grapalat" w:cs="Calibri"/>
                <w:bCs/>
                <w:sz w:val="20"/>
                <w:szCs w:val="20"/>
              </w:rPr>
              <w:t>Մրգահյութեր</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պատրաստված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մրգերից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պտուղներից</w:t>
            </w:r>
            <w:r w:rsidRPr="00E24CF8">
              <w:rPr>
                <w:rFonts w:ascii="GHEA Grapalat" w:hAnsi="GHEA Grapalat" w:cs="Calibri"/>
                <w:bCs/>
                <w:sz w:val="20"/>
                <w:szCs w:val="20"/>
                <w:lang w:val="en-US"/>
              </w:rPr>
              <w:t>,</w:t>
            </w:r>
            <w:r w:rsidRPr="00E245D3">
              <w:rPr>
                <w:rFonts w:ascii="GHEA Grapalat" w:hAnsi="GHEA Grapalat" w:cs="Calibri"/>
                <w:bCs/>
                <w:sz w:val="20"/>
                <w:szCs w:val="20"/>
                <w:lang w:val="hy-AM"/>
              </w:rPr>
              <w:t xml:space="preserve"> 1</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լիտր տարողությամբ,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 xml:space="preserve"> </w:t>
            </w:r>
            <w:r w:rsidRPr="00E245D3">
              <w:rPr>
                <w:rFonts w:ascii="GHEA Grapalat" w:hAnsi="GHEA Grapalat" w:cs="Calibri"/>
                <w:bCs/>
                <w:sz w:val="20"/>
                <w:szCs w:val="20"/>
              </w:rPr>
              <w:t>պտղամսով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օշարակի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հավելումով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առանց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դրա</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արտաքին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տեսքով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նստվածքի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զանգվածային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մասը</w:t>
            </w:r>
            <w:r w:rsidRPr="00E24CF8">
              <w:rPr>
                <w:rFonts w:ascii="GHEA Grapalat" w:hAnsi="GHEA Grapalat" w:cs="Calibri"/>
                <w:bCs/>
                <w:sz w:val="20"/>
                <w:szCs w:val="20"/>
                <w:lang w:val="en-US"/>
              </w:rPr>
              <w:t xml:space="preserve"> 0,2%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ավելի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0,8%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պակաս</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52184-2003,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52185-2003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52186-2003</w:t>
            </w:r>
            <w:r w:rsidRPr="00E245D3">
              <w:rPr>
                <w:rFonts w:ascii="GHEA Grapalat" w:hAnsi="GHEA Grapalat" w:cs="Tahoma"/>
                <w:bCs/>
                <w:sz w:val="20"/>
                <w:szCs w:val="20"/>
              </w:rPr>
              <w:t>։</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կառավարության</w:t>
            </w:r>
            <w:r w:rsidRPr="00E24CF8">
              <w:rPr>
                <w:rFonts w:ascii="GHEA Grapalat" w:hAnsi="GHEA Grapalat" w:cs="Calibri"/>
                <w:bCs/>
                <w:sz w:val="20"/>
                <w:szCs w:val="20"/>
                <w:lang w:val="en-US"/>
              </w:rPr>
              <w:t xml:space="preserve"> 2009 </w:t>
            </w:r>
            <w:r w:rsidRPr="00E245D3">
              <w:rPr>
                <w:rFonts w:ascii="GHEA Grapalat" w:hAnsi="GHEA Grapalat" w:cs="Calibri"/>
                <w:bCs/>
                <w:sz w:val="20"/>
                <w:szCs w:val="20"/>
              </w:rPr>
              <w:t>թ</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հունիսի</w:t>
            </w:r>
            <w:r w:rsidRPr="00E24CF8">
              <w:rPr>
                <w:rFonts w:ascii="GHEA Grapalat" w:hAnsi="GHEA Grapalat" w:cs="Calibri"/>
                <w:bCs/>
                <w:sz w:val="20"/>
                <w:szCs w:val="20"/>
                <w:lang w:val="en-US"/>
              </w:rPr>
              <w:t xml:space="preserve"> 26-</w:t>
            </w:r>
            <w:r w:rsidRPr="00E245D3">
              <w:rPr>
                <w:rFonts w:ascii="GHEA Grapalat" w:hAnsi="GHEA Grapalat" w:cs="Calibri"/>
                <w:bCs/>
                <w:sz w:val="20"/>
                <w:szCs w:val="20"/>
              </w:rPr>
              <w:t>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թիվ</w:t>
            </w:r>
            <w:r w:rsidRPr="00E24CF8">
              <w:rPr>
                <w:rFonts w:ascii="GHEA Grapalat" w:hAnsi="GHEA Grapalat" w:cs="Calibri"/>
                <w:bCs/>
                <w:sz w:val="20"/>
                <w:szCs w:val="20"/>
                <w:lang w:val="en-US"/>
              </w:rPr>
              <w:t xml:space="preserve"> 744-</w:t>
            </w:r>
            <w:r w:rsidRPr="00E245D3">
              <w:rPr>
                <w:rFonts w:ascii="GHEA Grapalat" w:hAnsi="GHEA Grapalat" w:cs="Calibri"/>
                <w:bCs/>
                <w:sz w:val="20"/>
                <w:szCs w:val="20"/>
              </w:rPr>
              <w:t>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որոշմամբ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հաստատված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հյութամթերքներին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ներկայացվող</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պահանջների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տեխնիկական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կանոնակարգի</w:t>
            </w:r>
            <w:r w:rsidRPr="00E24CF8">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r w:rsidRPr="00E245D3">
              <w:rPr>
                <w:rFonts w:ascii="GHEA Grapalat" w:hAnsi="GHEA Grapalat" w:cs="Tahoma"/>
                <w:bCs/>
                <w:sz w:val="20"/>
                <w:szCs w:val="20"/>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85</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1</w:t>
            </w:r>
          </w:p>
        </w:tc>
        <w:tc>
          <w:tcPr>
            <w:tcW w:w="9863" w:type="dxa"/>
            <w:vAlign w:val="center"/>
          </w:tcPr>
          <w:p w:rsidR="00B10987" w:rsidRPr="00E24CF8" w:rsidRDefault="00B10987" w:rsidP="00E468D0">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30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2</w:t>
            </w:r>
          </w:p>
        </w:tc>
        <w:tc>
          <w:tcPr>
            <w:tcW w:w="9863" w:type="dxa"/>
            <w:vAlign w:val="center"/>
          </w:tcPr>
          <w:p w:rsidR="00B10987" w:rsidRPr="00E24CF8" w:rsidRDefault="00B10987" w:rsidP="00E468D0">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9863"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9863" w:type="dxa"/>
            <w:vAlign w:val="center"/>
          </w:tcPr>
          <w:p w:rsidR="00B10987" w:rsidRPr="00E24CF8" w:rsidRDefault="00B10987" w:rsidP="00E468D0">
            <w:pPr>
              <w:jc w:val="center"/>
              <w:rPr>
                <w:rFonts w:ascii="GHEA Grapalat" w:hAnsi="GHEA Grapalat"/>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GHEA Grapalat" w:hAnsi="GHEA Grapalat" w:cs="Calibri"/>
                <w:bCs/>
                <w:sz w:val="20"/>
                <w:szCs w:val="20"/>
              </w:rPr>
              <w:t>Վարունգ</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օգտագործման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N 2-III-4,9-01-2003 (</w:t>
            </w:r>
            <w:r w:rsidRPr="00E245D3">
              <w:rPr>
                <w:rFonts w:ascii="GHEA Grapalat" w:hAnsi="GHEA Grapalat" w:cs="Calibri"/>
                <w:bCs/>
                <w:sz w:val="20"/>
                <w:szCs w:val="20"/>
              </w:rPr>
              <w:t>ՌԴ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Սան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Պին</w:t>
            </w:r>
            <w:r w:rsidRPr="00E24CF8">
              <w:rPr>
                <w:rFonts w:ascii="GHEA Grapalat" w:hAnsi="GHEA Grapalat" w:cs="Calibri"/>
                <w:bCs/>
                <w:sz w:val="20"/>
                <w:szCs w:val="20"/>
                <w:lang w:val="en-US"/>
              </w:rPr>
              <w:t xml:space="preserve"> 2,3,2-1078-01) </w:t>
            </w:r>
            <w:r w:rsidRPr="00E245D3">
              <w:rPr>
                <w:rFonts w:ascii="GHEA Grapalat" w:hAnsi="GHEA Grapalat" w:cs="Calibri"/>
                <w:bCs/>
                <w:sz w:val="20"/>
                <w:szCs w:val="20"/>
              </w:rPr>
              <w:t>սանիտարահամաճարակային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նորմերի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ՙՍննդամթերքի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9-</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140</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9863" w:type="dxa"/>
            <w:vAlign w:val="center"/>
          </w:tcPr>
          <w:p w:rsidR="00B10987" w:rsidRPr="00E245D3" w:rsidRDefault="00B10987" w:rsidP="00E468D0">
            <w:pPr>
              <w:jc w:val="center"/>
              <w:rPr>
                <w:rFonts w:ascii="GHEA Grapalat" w:hAnsi="GHEA Grapalat"/>
                <w:sz w:val="20"/>
                <w:szCs w:val="20"/>
              </w:rPr>
            </w:pPr>
          </w:p>
        </w:tc>
        <w:tc>
          <w:tcPr>
            <w:tcW w:w="1235" w:type="dxa"/>
            <w:vAlign w:val="center"/>
          </w:tcPr>
          <w:p w:rsidR="00B10987" w:rsidRPr="00E245D3" w:rsidRDefault="00B10987" w:rsidP="00E468D0">
            <w:pPr>
              <w:jc w:val="center"/>
              <w:rPr>
                <w:rFonts w:ascii="GHEA Grapalat" w:hAnsi="GHEA Grapalat" w:cs="Sylfaen"/>
                <w:sz w:val="20"/>
                <w:szCs w:val="20"/>
              </w:rPr>
            </w:pPr>
          </w:p>
        </w:tc>
        <w:tc>
          <w:tcPr>
            <w:tcW w:w="1225" w:type="dxa"/>
            <w:vAlign w:val="center"/>
          </w:tcPr>
          <w:p w:rsidR="00B10987" w:rsidRPr="00E245D3" w:rsidRDefault="00B10987" w:rsidP="00E468D0">
            <w:pPr>
              <w:jc w:val="center"/>
              <w:rPr>
                <w:rFonts w:ascii="GHEA Grapalat" w:hAnsi="GHEA Grapalat"/>
                <w:sz w:val="20"/>
                <w:szCs w:val="20"/>
              </w:rPr>
            </w:pP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16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9863" w:type="dxa"/>
            <w:vAlign w:val="center"/>
          </w:tcPr>
          <w:p w:rsidR="00B10987" w:rsidRPr="00E24CF8" w:rsidRDefault="00B10987" w:rsidP="00E468D0">
            <w:pPr>
              <w:jc w:val="center"/>
              <w:rPr>
                <w:rFonts w:ascii="GHEA Grapalat" w:hAnsi="GHEA Grapalat" w:cs="Calibri"/>
                <w:bCs/>
                <w:sz w:val="16"/>
                <w:szCs w:val="16"/>
                <w:lang w:val="en-US"/>
              </w:rPr>
            </w:pPr>
            <w:r w:rsidRPr="00E245D3">
              <w:rPr>
                <w:rFonts w:ascii="GHEA Grapalat" w:hAnsi="GHEA Grapalat" w:cs="Calibri"/>
                <w:bCs/>
                <w:sz w:val="16"/>
                <w:szCs w:val="16"/>
              </w:rPr>
              <w:t>Արտաքին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տեսքը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արմատապտուղները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ամբողջական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հիվանդությունների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չոր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չկեղտոտված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ճաքերի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Ներքին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կառուցվածքը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միջուկը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մուգ</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կարմիր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ԳՕՍՏ</w:t>
            </w:r>
            <w:r w:rsidRPr="00E24CF8">
              <w:rPr>
                <w:rFonts w:ascii="GHEA Grapalat" w:hAnsi="GHEA Grapalat" w:cs="Calibri"/>
                <w:bCs/>
                <w:sz w:val="16"/>
                <w:szCs w:val="16"/>
                <w:lang w:val="en-US"/>
              </w:rPr>
              <w:t xml:space="preserve"> 26767-85</w:t>
            </w:r>
            <w:r w:rsidRPr="00E245D3">
              <w:rPr>
                <w:rFonts w:ascii="GHEA Grapalat" w:hAnsi="GHEA Grapalat" w:cs="Tahoma"/>
                <w:bCs/>
                <w:sz w:val="16"/>
                <w:szCs w:val="16"/>
              </w:rPr>
              <w:t>։</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p>
        </w:tc>
        <w:tc>
          <w:tcPr>
            <w:tcW w:w="1235" w:type="dxa"/>
            <w:vAlign w:val="center"/>
          </w:tcPr>
          <w:p w:rsidR="00B10987" w:rsidRPr="00E24CF8"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10</w:t>
            </w:r>
          </w:p>
        </w:tc>
      </w:tr>
      <w:tr w:rsidR="00B10987" w:rsidRPr="00E24CF8" w:rsidTr="00E468D0">
        <w:trPr>
          <w:trHeight w:val="183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9863" w:type="dxa"/>
            <w:vAlign w:val="center"/>
          </w:tcPr>
          <w:p w:rsidR="00B10987" w:rsidRPr="00E245D3" w:rsidRDefault="00B10987" w:rsidP="00E468D0">
            <w:pPr>
              <w:jc w:val="center"/>
              <w:rPr>
                <w:rFonts w:ascii="GHEA Grapalat" w:hAnsi="GHEA Grapalat" w:cs="Calibri"/>
                <w:bCs/>
                <w:sz w:val="16"/>
                <w:szCs w:val="16"/>
                <w:lang w:val="hy-AM"/>
              </w:rPr>
            </w:pPr>
            <w:r w:rsidRPr="00E245D3">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E245D3">
              <w:rPr>
                <w:rFonts w:ascii="GHEA Grapalat" w:hAnsi="GHEA Grapalat" w:cs="Tahoma"/>
                <w:bCs/>
                <w:sz w:val="16"/>
                <w:szCs w:val="16"/>
                <w:lang w:val="hy-AM"/>
              </w:rPr>
              <w:t>։</w:t>
            </w:r>
            <w:r w:rsidRPr="00E245D3">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9863" w:type="dxa"/>
            <w:vAlign w:val="center"/>
          </w:tcPr>
          <w:p w:rsidR="00B10987" w:rsidRPr="00E24CF8" w:rsidRDefault="00B10987" w:rsidP="00E468D0">
            <w:pPr>
              <w:jc w:val="center"/>
              <w:rPr>
                <w:rFonts w:ascii="GHEA Grapalat" w:hAnsi="GHEA Grapalat" w:cs="Sylfaen"/>
                <w:sz w:val="20"/>
                <w:szCs w:val="20"/>
                <w:lang w:val="en-US"/>
              </w:rPr>
            </w:pPr>
            <w:r w:rsidRPr="00E245D3">
              <w:rPr>
                <w:rFonts w:ascii="GHEA Grapalat" w:hAnsi="GHEA Grapalat" w:cs="Sylfaen"/>
                <w:sz w:val="20"/>
                <w:szCs w:val="20"/>
              </w:rPr>
              <w:t>Սալոր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E24CF8">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E24CF8">
              <w:rPr>
                <w:rFonts w:ascii="GHEA Grapalat" w:hAnsi="GHEA Grapalat" w:cs="Arial Armenian"/>
                <w:sz w:val="20"/>
                <w:szCs w:val="20"/>
                <w:lang w:val="en-US"/>
              </w:rPr>
              <w:t xml:space="preserve"> 3 </w:t>
            </w:r>
            <w:r w:rsidRPr="00E245D3">
              <w:rPr>
                <w:rFonts w:ascii="GHEA Grapalat" w:hAnsi="GHEA Grapalat" w:cs="Sylfaen"/>
                <w:sz w:val="20"/>
                <w:szCs w:val="20"/>
              </w:rPr>
              <w:t>սմ</w:t>
            </w:r>
            <w:r w:rsidRPr="00E24CF8">
              <w:rPr>
                <w:rFonts w:ascii="GHEA Grapalat" w:hAnsi="GHEA Grapalat" w:cs="Arial Armenian"/>
                <w:sz w:val="20"/>
                <w:szCs w:val="20"/>
                <w:lang w:val="en-US"/>
              </w:rPr>
              <w:t>-</w:t>
            </w:r>
            <w:r w:rsidRPr="00E245D3">
              <w:rPr>
                <w:rFonts w:ascii="GHEA Grapalat" w:hAnsi="GHEA Grapalat" w:cs="Sylfaen"/>
                <w:sz w:val="20"/>
                <w:szCs w:val="20"/>
              </w:rPr>
              <w:t>ից</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9863" w:type="dxa"/>
            <w:vAlign w:val="center"/>
          </w:tcPr>
          <w:p w:rsidR="00B10987" w:rsidRPr="00E24CF8" w:rsidRDefault="00B10987" w:rsidP="00E468D0">
            <w:pPr>
              <w:jc w:val="center"/>
              <w:rPr>
                <w:rFonts w:ascii="GHEA Grapalat" w:hAnsi="GHEA Grapalat" w:cs="Calibri"/>
                <w:bCs/>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CF8"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9863" w:type="dxa"/>
            <w:vAlign w:val="center"/>
          </w:tcPr>
          <w:p w:rsidR="00B10987" w:rsidRPr="00E24CF8" w:rsidRDefault="00B10987" w:rsidP="00E468D0">
            <w:pPr>
              <w:jc w:val="center"/>
              <w:rPr>
                <w:rFonts w:ascii="GHEA Grapalat" w:hAnsi="GHEA Grapalat"/>
                <w:sz w:val="20"/>
                <w:szCs w:val="20"/>
                <w:lang w:val="en-US"/>
              </w:rPr>
            </w:pPr>
            <w:r w:rsidRPr="00E245D3">
              <w:rPr>
                <w:rFonts w:ascii="GHEA Grapalat" w:hAnsi="GHEA Grapalat"/>
                <w:sz w:val="20"/>
                <w:szCs w:val="20"/>
              </w:rPr>
              <w:t>Դդմիկ</w:t>
            </w:r>
            <w:r w:rsidRPr="00E24CF8">
              <w:rPr>
                <w:rFonts w:ascii="GHEA Grapalat" w:hAnsi="GHEA Grapalat"/>
                <w:sz w:val="20"/>
                <w:szCs w:val="20"/>
                <w:lang w:val="en-US"/>
              </w:rPr>
              <w:t xml:space="preserve">` </w:t>
            </w:r>
            <w:r w:rsidRPr="00E245D3">
              <w:rPr>
                <w:rFonts w:ascii="GHEA Grapalat" w:hAnsi="GHEA Grapalat"/>
                <w:sz w:val="20"/>
                <w:szCs w:val="20"/>
              </w:rPr>
              <w:t>թարմ</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վնասված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փտած</w:t>
            </w:r>
            <w:r w:rsidRPr="00E24CF8">
              <w:rPr>
                <w:rFonts w:ascii="GHEA Grapalat" w:hAnsi="GHEA Grapalat"/>
                <w:sz w:val="20"/>
                <w:szCs w:val="20"/>
                <w:lang w:val="en-US"/>
              </w:rPr>
              <w:t xml:space="preserve"> </w:t>
            </w:r>
            <w:r w:rsidRPr="00E245D3">
              <w:rPr>
                <w:rFonts w:ascii="GHEA Grapalat" w:hAnsi="GHEA Grapalat"/>
                <w:sz w:val="20"/>
                <w:szCs w:val="20"/>
              </w:rPr>
              <w:t>փչացած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միջին</w:t>
            </w:r>
            <w:r w:rsidRPr="00E24CF8">
              <w:rPr>
                <w:rFonts w:ascii="GHEA Grapalat" w:hAnsi="GHEA Grapalat"/>
                <w:sz w:val="20"/>
                <w:szCs w:val="20"/>
                <w:lang w:val="en-US"/>
              </w:rPr>
              <w:t xml:space="preserve"> </w:t>
            </w:r>
            <w:r w:rsidRPr="00E245D3">
              <w:rPr>
                <w:rFonts w:ascii="GHEA Grapalat" w:hAnsi="GHEA Grapalat"/>
                <w:sz w:val="20"/>
                <w:szCs w:val="20"/>
              </w:rPr>
              <w:t>չափի</w:t>
            </w:r>
            <w:r w:rsidRPr="00E24CF8">
              <w:rPr>
                <w:rFonts w:ascii="GHEA Grapalat" w:hAnsi="GHEA Grapalat"/>
                <w:sz w:val="20"/>
                <w:szCs w:val="20"/>
                <w:lang w:val="en-US"/>
              </w:rPr>
              <w:t xml:space="preserve">` </w:t>
            </w:r>
            <w:r w:rsidRPr="00E245D3">
              <w:rPr>
                <w:rFonts w:ascii="GHEA Grapalat" w:hAnsi="GHEA Grapalat"/>
                <w:sz w:val="20"/>
                <w:szCs w:val="20"/>
              </w:rPr>
              <w:t>երկարությունը</w:t>
            </w:r>
            <w:r w:rsidRPr="00E24CF8">
              <w:rPr>
                <w:rFonts w:ascii="GHEA Grapalat" w:hAnsi="GHEA Grapalat"/>
                <w:sz w:val="20"/>
                <w:szCs w:val="20"/>
                <w:lang w:val="en-US"/>
              </w:rPr>
              <w:t xml:space="preserve"> </w:t>
            </w:r>
            <w:r w:rsidRPr="00E245D3">
              <w:rPr>
                <w:rFonts w:ascii="GHEA Grapalat" w:hAnsi="GHEA Grapalat"/>
                <w:sz w:val="20"/>
                <w:szCs w:val="20"/>
              </w:rPr>
              <w:t>ոչ</w:t>
            </w:r>
            <w:r w:rsidRPr="00E24CF8">
              <w:rPr>
                <w:rFonts w:ascii="GHEA Grapalat" w:hAnsi="GHEA Grapalat"/>
                <w:sz w:val="20"/>
                <w:szCs w:val="20"/>
                <w:lang w:val="en-US"/>
              </w:rPr>
              <w:t xml:space="preserve"> </w:t>
            </w:r>
            <w:r w:rsidRPr="00E245D3">
              <w:rPr>
                <w:rFonts w:ascii="GHEA Grapalat" w:hAnsi="GHEA Grapalat"/>
                <w:sz w:val="20"/>
                <w:szCs w:val="20"/>
              </w:rPr>
              <w:t>պակաս</w:t>
            </w:r>
            <w:r w:rsidRPr="00E24CF8">
              <w:rPr>
                <w:rFonts w:ascii="GHEA Grapalat" w:hAnsi="GHEA Grapalat"/>
                <w:sz w:val="20"/>
                <w:szCs w:val="20"/>
                <w:lang w:val="en-US"/>
              </w:rPr>
              <w:t xml:space="preserve"> </w:t>
            </w:r>
            <w:r w:rsidRPr="00E245D3">
              <w:rPr>
                <w:rFonts w:ascii="GHEA Grapalat" w:hAnsi="GHEA Grapalat"/>
                <w:sz w:val="20"/>
                <w:szCs w:val="20"/>
              </w:rPr>
              <w:t>քան</w:t>
            </w:r>
            <w:r w:rsidRPr="00E24CF8">
              <w:rPr>
                <w:rFonts w:ascii="GHEA Grapalat" w:hAnsi="GHEA Grapalat"/>
                <w:sz w:val="20"/>
                <w:szCs w:val="20"/>
                <w:lang w:val="en-US"/>
              </w:rPr>
              <w:t xml:space="preserve"> 10</w:t>
            </w:r>
            <w:r w:rsidRPr="00E245D3">
              <w:rPr>
                <w:rFonts w:ascii="GHEA Grapalat" w:hAnsi="GHEA Grapalat"/>
                <w:sz w:val="20"/>
                <w:szCs w:val="20"/>
              </w:rPr>
              <w:t>սմ</w:t>
            </w:r>
            <w:r w:rsidRPr="00E24CF8">
              <w:rPr>
                <w:rFonts w:ascii="GHEA Grapalat" w:hAnsi="GHEA Grapalat" w:cs="Arial Armenian"/>
                <w:sz w:val="20"/>
                <w:szCs w:val="20"/>
                <w:lang w:val="en-US"/>
              </w:rPr>
              <w:t xml:space="preserve"> `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sz w:val="20"/>
                <w:szCs w:val="20"/>
              </w:rPr>
              <w:t>Ուշահաս</w:t>
            </w:r>
            <w:r w:rsidRPr="007950DA">
              <w:rPr>
                <w:rFonts w:ascii="GHEA Grapalat" w:hAnsi="GHEA Grapalat"/>
                <w:sz w:val="20"/>
                <w:szCs w:val="20"/>
                <w:lang w:val="en-US"/>
              </w:rPr>
              <w:t xml:space="preserve">, </w:t>
            </w:r>
            <w:r w:rsidRPr="00E245D3">
              <w:rPr>
                <w:rFonts w:ascii="GHEA Grapalat" w:hAnsi="GHEA Grapalat"/>
                <w:sz w:val="20"/>
                <w:szCs w:val="20"/>
              </w:rPr>
              <w:t>թարմ</w:t>
            </w:r>
            <w:r w:rsidRPr="007950DA">
              <w:rPr>
                <w:rFonts w:ascii="GHEA Grapalat" w:hAnsi="GHEA Grapalat"/>
                <w:sz w:val="20"/>
                <w:szCs w:val="20"/>
                <w:lang w:val="en-US"/>
              </w:rPr>
              <w:t xml:space="preserve"> </w:t>
            </w:r>
            <w:r w:rsidRPr="00E245D3">
              <w:rPr>
                <w:rFonts w:ascii="GHEA Grapalat" w:hAnsi="GHEA Grapalat"/>
                <w:sz w:val="20"/>
                <w:szCs w:val="20"/>
              </w:rPr>
              <w:t>օգտագործման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7950DA">
              <w:rPr>
                <w:rFonts w:ascii="GHEA Grapalat" w:hAnsi="GHEA Grapalat"/>
                <w:sz w:val="20"/>
                <w:szCs w:val="20"/>
                <w:lang w:val="en-US"/>
              </w:rPr>
              <w:t xml:space="preserve"> </w:t>
            </w:r>
            <w:r w:rsidRPr="00E245D3">
              <w:rPr>
                <w:rFonts w:ascii="GHEA Grapalat" w:hAnsi="GHEA Grapalat"/>
                <w:sz w:val="20"/>
                <w:szCs w:val="20"/>
              </w:rPr>
              <w:t>կանոնների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նորմերի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ՙՍննդամթերքի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9-</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100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9863" w:type="dxa"/>
            <w:vAlign w:val="center"/>
          </w:tcPr>
          <w:p w:rsidR="00B10987" w:rsidRPr="007950DA" w:rsidRDefault="00B10987" w:rsidP="00E468D0">
            <w:pPr>
              <w:jc w:val="center"/>
              <w:rPr>
                <w:rFonts w:ascii="GHEA Grapalat" w:hAnsi="GHEA Grapalat" w:cs="Sylfaen"/>
                <w:sz w:val="20"/>
                <w:szCs w:val="20"/>
                <w:lang w:val="en-US"/>
              </w:rPr>
            </w:pPr>
            <w:r w:rsidRPr="00E245D3">
              <w:rPr>
                <w:rFonts w:ascii="GHEA Grapalat" w:hAnsi="GHEA Grapalat" w:cs="Sylfaen"/>
                <w:sz w:val="20"/>
                <w:szCs w:val="20"/>
              </w:rPr>
              <w:t>Խառը</w:t>
            </w:r>
            <w:r w:rsidRPr="007950DA">
              <w:rPr>
                <w:rFonts w:ascii="GHEA Grapalat" w:hAnsi="GHEA Grapalat" w:cs="Sylfaen"/>
                <w:sz w:val="20"/>
                <w:szCs w:val="20"/>
                <w:lang w:val="en-US"/>
              </w:rPr>
              <w:t xml:space="preserve"> </w:t>
            </w:r>
            <w:r w:rsidRPr="00E245D3">
              <w:rPr>
                <w:rFonts w:ascii="GHEA Grapalat" w:hAnsi="GHEA Grapalat" w:cs="Sylfaen"/>
                <w:sz w:val="20"/>
                <w:szCs w:val="20"/>
              </w:rPr>
              <w:t>կանաչի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2-III-4,9-01-2003 </w:t>
            </w:r>
            <w:r w:rsidRPr="00E245D3">
              <w:rPr>
                <w:rFonts w:ascii="GHEA Grapalat" w:hAnsi="GHEA Grapalat" w:cs="Sylfaen"/>
                <w:sz w:val="20"/>
                <w:szCs w:val="20"/>
              </w:rPr>
              <w:t>սանիտարահամաճարակային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9-</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120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cs="Sylfaen"/>
                <w:sz w:val="20"/>
                <w:szCs w:val="20"/>
              </w:rPr>
              <w:t>Համեմունք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աղացած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7950DA">
              <w:rPr>
                <w:rFonts w:ascii="GHEA Grapalat" w:hAnsi="GHEA Grapalat" w:cs="Arial Armenian"/>
                <w:sz w:val="20"/>
                <w:szCs w:val="20"/>
                <w:lang w:val="en-US"/>
              </w:rPr>
              <w:t>` 12%-</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եթերային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յուղերը</w:t>
            </w:r>
            <w:r w:rsidRPr="007950DA">
              <w:rPr>
                <w:rFonts w:ascii="GHEA Grapalat" w:hAnsi="GHEA Grapalat" w:cs="Arial Armenian"/>
                <w:sz w:val="20"/>
                <w:szCs w:val="20"/>
                <w:lang w:val="en-US"/>
              </w:rPr>
              <w:t>` 0.8%-</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առկայությունը</w:t>
            </w:r>
            <w:r w:rsidRPr="007950DA">
              <w:rPr>
                <w:rFonts w:ascii="GHEA Grapalat" w:hAnsi="GHEA Grapalat" w:cs="Arial Armenian"/>
                <w:sz w:val="20"/>
                <w:szCs w:val="20"/>
                <w:lang w:val="en-US"/>
              </w:rPr>
              <w:t xml:space="preserve">`5-6%, </w:t>
            </w:r>
            <w:r w:rsidRPr="00E245D3">
              <w:rPr>
                <w:rFonts w:ascii="GHEA Grapalat" w:hAnsi="GHEA Grapalat" w:cs="Sylfaen"/>
                <w:sz w:val="20"/>
                <w:szCs w:val="20"/>
              </w:rPr>
              <w:t>կարմիր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փաթեթավորումը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7950DA">
              <w:rPr>
                <w:rFonts w:ascii="GHEA Grapalat" w:hAnsi="GHEA Grapalat" w:cs="Arial Armenian"/>
                <w:sz w:val="20"/>
                <w:szCs w:val="20"/>
                <w:lang w:val="en-US"/>
              </w:rPr>
              <w:t xml:space="preserve"> 10 </w:t>
            </w:r>
            <w:r w:rsidRPr="00E245D3">
              <w:rPr>
                <w:rFonts w:ascii="GHEA Grapalat" w:hAnsi="GHEA Grapalat" w:cs="Sylfaen"/>
                <w:sz w:val="20"/>
                <w:szCs w:val="20"/>
              </w:rPr>
              <w:t>դմ</w:t>
            </w:r>
            <w:r w:rsidRPr="007950DA">
              <w:rPr>
                <w:rFonts w:ascii="GHEA Grapalat" w:hAnsi="GHEA Grapalat" w:cs="Arial Armenian"/>
                <w:sz w:val="20"/>
                <w:szCs w:val="20"/>
                <w:lang w:val="en-US"/>
              </w:rPr>
              <w:t xml:space="preserve">3 </w:t>
            </w:r>
            <w:r w:rsidRPr="00E245D3">
              <w:rPr>
                <w:rFonts w:ascii="GHEA Grapalat" w:hAnsi="GHEA Grapalat" w:cs="Sylfaen"/>
                <w:sz w:val="20"/>
                <w:szCs w:val="20"/>
              </w:rPr>
              <w:t>տարողությամբ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3343-89: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25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sz w:val="20"/>
                <w:szCs w:val="20"/>
              </w:rPr>
              <w:t>Ջեմ</w:t>
            </w:r>
            <w:r w:rsidRPr="007950DA">
              <w:rPr>
                <w:rFonts w:ascii="GHEA Grapalat" w:hAnsi="GHEA Grapalat"/>
                <w:sz w:val="20"/>
                <w:szCs w:val="20"/>
                <w:lang w:val="en-US"/>
              </w:rPr>
              <w:t xml:space="preserve">` </w:t>
            </w:r>
            <w:r w:rsidRPr="00E245D3">
              <w:rPr>
                <w:rFonts w:ascii="GHEA Grapalat" w:hAnsi="GHEA Grapalat"/>
                <w:sz w:val="20"/>
                <w:szCs w:val="20"/>
              </w:rPr>
              <w:t>տարբեր</w:t>
            </w:r>
            <w:r w:rsidRPr="007950DA">
              <w:rPr>
                <w:rFonts w:ascii="GHEA Grapalat" w:hAnsi="GHEA Grapalat"/>
                <w:sz w:val="20"/>
                <w:szCs w:val="20"/>
                <w:lang w:val="en-US"/>
              </w:rPr>
              <w:t xml:space="preserve"> </w:t>
            </w:r>
            <w:r w:rsidRPr="00E245D3">
              <w:rPr>
                <w:rFonts w:ascii="GHEA Grapalat" w:hAnsi="GHEA Grapalat"/>
                <w:sz w:val="20"/>
                <w:szCs w:val="20"/>
              </w:rPr>
              <w:t>մրգերի</w:t>
            </w:r>
            <w:r w:rsidRPr="007950DA">
              <w:rPr>
                <w:rFonts w:ascii="GHEA Grapalat" w:hAnsi="GHEA Grapalat"/>
                <w:sz w:val="20"/>
                <w:szCs w:val="20"/>
                <w:lang w:val="en-US"/>
              </w:rPr>
              <w:t>, 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w:t>
            </w:r>
            <w:r w:rsidRPr="007950DA">
              <w:rPr>
                <w:rFonts w:ascii="GHEA Grapalat" w:hAnsi="GHEA Grapalat"/>
                <w:sz w:val="20"/>
                <w:szCs w:val="20"/>
                <w:lang w:val="en-US"/>
              </w:rPr>
              <w:t xml:space="preserve"> </w:t>
            </w:r>
            <w:r w:rsidRPr="00E245D3">
              <w:rPr>
                <w:rFonts w:ascii="GHEA Grapalat" w:hAnsi="GHEA Grapalat"/>
                <w:sz w:val="20"/>
                <w:szCs w:val="20"/>
              </w:rPr>
              <w:t>չափածրարված</w:t>
            </w:r>
            <w:r w:rsidRPr="007950DA">
              <w:rPr>
                <w:rFonts w:ascii="GHEA Grapalat" w:hAnsi="GHEA Grapalat"/>
                <w:sz w:val="20"/>
                <w:szCs w:val="20"/>
                <w:lang w:val="en-US"/>
              </w:rPr>
              <w:t xml:space="preserve"> 1 </w:t>
            </w:r>
            <w:r w:rsidRPr="00E245D3">
              <w:rPr>
                <w:rFonts w:ascii="GHEA Grapalat" w:hAnsi="GHEA Grapalat"/>
                <w:sz w:val="20"/>
                <w:szCs w:val="20"/>
              </w:rPr>
              <w:t>կգ</w:t>
            </w:r>
            <w:r w:rsidRPr="007950DA">
              <w:rPr>
                <w:rFonts w:ascii="GHEA Grapalat" w:hAnsi="GHEA Grapalat"/>
                <w:b/>
                <w:bCs/>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2-III-4.9-01-2010 </w:t>
            </w:r>
            <w:r w:rsidRPr="00E245D3">
              <w:rPr>
                <w:rFonts w:ascii="GHEA Grapalat" w:hAnsi="GHEA Grapalat"/>
                <w:sz w:val="20"/>
                <w:szCs w:val="20"/>
              </w:rPr>
              <w:t>հիգիենիկ</w:t>
            </w:r>
            <w:r w:rsidRPr="007950DA">
              <w:rPr>
                <w:rFonts w:ascii="GHEA Grapalat" w:hAnsi="GHEA Grapalat"/>
                <w:sz w:val="20"/>
                <w:szCs w:val="20"/>
                <w:lang w:val="en-US"/>
              </w:rPr>
              <w:t xml:space="preserve"> </w:t>
            </w:r>
            <w:r w:rsidRPr="00E245D3">
              <w:rPr>
                <w:rFonts w:ascii="GHEA Grapalat" w:hAnsi="GHEA Grapalat"/>
                <w:sz w:val="20"/>
                <w:szCs w:val="20"/>
              </w:rPr>
              <w:t>նորմատիվների</w:t>
            </w:r>
            <w:r w:rsidRPr="007950DA">
              <w:rPr>
                <w:rFonts w:ascii="GHEA Grapalat" w:hAnsi="GHEA Grapalat"/>
                <w:sz w:val="20"/>
                <w:szCs w:val="20"/>
                <w:lang w:val="en-US"/>
              </w:rPr>
              <w:t xml:space="preserve">, </w:t>
            </w:r>
            <w:r w:rsidRPr="00E245D3">
              <w:rPr>
                <w:rFonts w:ascii="GHEA Grapalat" w:hAnsi="GHEA Grapalat"/>
                <w:sz w:val="20"/>
                <w:szCs w:val="20"/>
              </w:rPr>
              <w:t>իսկ</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120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9863" w:type="dxa"/>
            <w:vAlign w:val="center"/>
          </w:tcPr>
          <w:p w:rsidR="00B10987" w:rsidRPr="007950DA" w:rsidRDefault="00B10987" w:rsidP="00E468D0">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կարամել</w:t>
            </w:r>
            <w:r w:rsidRPr="007950DA">
              <w:rPr>
                <w:rFonts w:ascii="GHEA Grapalat" w:hAnsi="GHEA Grapalat" w:cs="Sylfae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9863" w:type="dxa"/>
            <w:vAlign w:val="center"/>
          </w:tcPr>
          <w:p w:rsidR="00B10987" w:rsidRPr="00792D82" w:rsidRDefault="00B10987" w:rsidP="00E468D0">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շոկոլադապատ</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E245D3">
              <w:rPr>
                <w:rFonts w:ascii="GHEA Grapalat" w:hAnsi="GHEA Grapalat"/>
                <w:sz w:val="20"/>
                <w:szCs w:val="20"/>
              </w:rPr>
              <w:t>Տեղական</w:t>
            </w:r>
            <w:r w:rsidRPr="007950DA">
              <w:rPr>
                <w:rFonts w:ascii="GHEA Grapalat" w:hAnsi="GHEA Grapalat"/>
                <w:sz w:val="20"/>
                <w:szCs w:val="20"/>
                <w:lang w:val="en-US"/>
              </w:rPr>
              <w:t xml:space="preserve"> </w:t>
            </w:r>
            <w:r w:rsidRPr="00E245D3">
              <w:rPr>
                <w:rFonts w:ascii="GHEA Grapalat" w:hAnsi="GHEA Grapalat"/>
                <w:sz w:val="20"/>
                <w:szCs w:val="20"/>
              </w:rPr>
              <w:t>արտադրության</w:t>
            </w:r>
            <w:r w:rsidRPr="007950DA">
              <w:rPr>
                <w:rFonts w:ascii="GHEA Grapalat" w:hAnsi="GHEA Grapalat"/>
                <w:sz w:val="20"/>
                <w:szCs w:val="20"/>
                <w:lang w:val="en-US"/>
              </w:rPr>
              <w:t>`</w:t>
            </w:r>
            <w:r w:rsidRPr="00E245D3">
              <w:rPr>
                <w:rFonts w:ascii="GHEA Grapalat" w:hAnsi="GHEA Grapalat"/>
                <w:sz w:val="20"/>
                <w:szCs w:val="20"/>
              </w:rPr>
              <w:t>իրիս</w:t>
            </w:r>
            <w:r w:rsidRPr="007950DA">
              <w:rPr>
                <w:rFonts w:ascii="GHEA Grapalat" w:hAnsi="GHEA Grapalat"/>
                <w:sz w:val="20"/>
                <w:szCs w:val="20"/>
                <w:lang w:val="en-US"/>
              </w:rPr>
              <w:t>,</w:t>
            </w:r>
            <w:r w:rsidRPr="00E245D3">
              <w:rPr>
                <w:rFonts w:ascii="GHEA Grapalat" w:hAnsi="GHEA Grapalat"/>
                <w:sz w:val="20"/>
                <w:szCs w:val="20"/>
              </w:rPr>
              <w:t>փաթեթավորված</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B10987" w:rsidRPr="00513A86" w:rsidRDefault="00B10987"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cs="Sylfaen"/>
                <w:sz w:val="20"/>
                <w:szCs w:val="20"/>
              </w:rPr>
              <w:t>Տավարի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հոկտեմբերի</w:t>
            </w:r>
            <w:r w:rsidRPr="007950DA">
              <w:rPr>
                <w:rFonts w:ascii="GHEA Grapalat" w:hAnsi="GHEA Grapalat" w:cs="Arial Armenian"/>
                <w:sz w:val="20"/>
                <w:szCs w:val="20"/>
                <w:lang w:val="en-US"/>
              </w:rPr>
              <w:t xml:space="preserve"> 19-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N 1560-</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ՙՄսի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մսամթերքի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160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9863" w:type="dxa"/>
            <w:vAlign w:val="center"/>
          </w:tcPr>
          <w:p w:rsidR="00B10987" w:rsidRPr="007950DA" w:rsidRDefault="00B10987" w:rsidP="00E468D0">
            <w:pPr>
              <w:jc w:val="center"/>
              <w:rPr>
                <w:rFonts w:ascii="GHEA Grapalat" w:hAnsi="GHEA Grapalat" w:cs="Calibri"/>
                <w:bCs/>
                <w:sz w:val="16"/>
                <w:szCs w:val="16"/>
                <w:lang w:val="en-US"/>
              </w:rPr>
            </w:pPr>
            <w:r w:rsidRPr="007950DA">
              <w:rPr>
                <w:rFonts w:ascii="GHEA Grapalat" w:hAnsi="GHEA Grapalat"/>
                <w:sz w:val="20"/>
                <w:szCs w:val="20"/>
                <w:lang w:val="en-US"/>
              </w:rPr>
              <w:t>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15</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9863" w:type="dxa"/>
            <w:vAlign w:val="center"/>
          </w:tcPr>
          <w:p w:rsidR="00B10987" w:rsidRPr="007950DA" w:rsidRDefault="00B10987" w:rsidP="00E468D0">
            <w:pPr>
              <w:jc w:val="center"/>
              <w:rPr>
                <w:rFonts w:ascii="GHEA Grapalat" w:hAnsi="GHEA Grapalat" w:cs="Calibri"/>
                <w:bCs/>
                <w:sz w:val="16"/>
                <w:szCs w:val="16"/>
                <w:lang w:val="en-US"/>
              </w:rPr>
            </w:pPr>
            <w:r w:rsidRPr="00E245D3">
              <w:rPr>
                <w:rFonts w:ascii="GHEA Grapalat" w:hAnsi="GHEA Grapalat"/>
                <w:sz w:val="20"/>
                <w:szCs w:val="20"/>
              </w:rPr>
              <w:t>Երկրորդ</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180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9863" w:type="dxa"/>
            <w:vAlign w:val="center"/>
          </w:tcPr>
          <w:p w:rsidR="00B10987" w:rsidRPr="007950DA" w:rsidRDefault="00B10987" w:rsidP="00E468D0">
            <w:pPr>
              <w:jc w:val="center"/>
              <w:rPr>
                <w:rFonts w:ascii="GHEA Grapalat" w:hAnsi="GHEA Grapalat" w:cs="Calibri"/>
                <w:bCs/>
                <w:sz w:val="16"/>
                <w:szCs w:val="16"/>
                <w:lang w:val="en-US"/>
              </w:rPr>
            </w:pPr>
            <w:r w:rsidRPr="00E245D3">
              <w:rPr>
                <w:rFonts w:ascii="GHEA Grapalat" w:hAnsi="GHEA Grapalat" w:cs="Sylfaen"/>
                <w:sz w:val="20"/>
                <w:szCs w:val="20"/>
              </w:rPr>
              <w:t>Չոր</w:t>
            </w:r>
            <w:r w:rsidRPr="007950DA">
              <w:rPr>
                <w:rFonts w:ascii="GHEA Grapalat" w:hAnsi="GHEA Grapalat" w:cs="Sylfaen"/>
                <w:sz w:val="20"/>
                <w:szCs w:val="20"/>
                <w:lang w:val="en-US"/>
              </w:rPr>
              <w:t xml:space="preserve"> </w:t>
            </w:r>
            <w:r w:rsidRPr="00E245D3">
              <w:rPr>
                <w:rFonts w:ascii="GHEA Grapalat" w:hAnsi="GHEA Grapalat" w:cs="Sylfaen"/>
                <w:sz w:val="20"/>
                <w:szCs w:val="20"/>
              </w:rPr>
              <w:t>հատիկավորված</w:t>
            </w:r>
            <w:r w:rsidRPr="007950DA">
              <w:rPr>
                <w:rFonts w:ascii="GHEA Grapalat" w:hAnsi="GHEA Grapalat" w:cs="Sylfaen"/>
                <w:sz w:val="20"/>
                <w:szCs w:val="20"/>
                <w:lang w:val="en-US"/>
              </w:rPr>
              <w:t xml:space="preserve"> </w:t>
            </w:r>
            <w:r w:rsidRPr="00E245D3">
              <w:rPr>
                <w:rFonts w:ascii="GHEA Grapalat" w:hAnsi="GHEA Grapalat" w:cs="Sylfaen"/>
                <w:sz w:val="20"/>
                <w:szCs w:val="20"/>
              </w:rPr>
              <w:t>լոբի</w:t>
            </w:r>
            <w:r w:rsidRPr="007950DA">
              <w:rPr>
                <w:rFonts w:ascii="GHEA Grapalat" w:hAnsi="GHEA Grapalat" w:cs="Sylfae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18</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9863" w:type="dxa"/>
            <w:vAlign w:val="center"/>
          </w:tcPr>
          <w:p w:rsidR="00B10987" w:rsidRPr="007950DA" w:rsidRDefault="00B10987" w:rsidP="00E468D0">
            <w:pPr>
              <w:jc w:val="center"/>
              <w:rPr>
                <w:rFonts w:ascii="GHEA Grapalat" w:hAnsi="GHEA Grapalat" w:cs="Calibri"/>
                <w:bCs/>
                <w:sz w:val="16"/>
                <w:szCs w:val="16"/>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չորացրած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կեղևած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կանաչ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E245D3"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GHEA Grapalat" w:hAnsi="GHEA Grapalat" w:cs="Sylfaen"/>
                <w:sz w:val="20"/>
                <w:szCs w:val="20"/>
              </w:rPr>
              <w:t>Հավի</w:t>
            </w:r>
            <w:r w:rsidRPr="007950DA">
              <w:rPr>
                <w:rFonts w:ascii="GHEA Grapalat" w:hAnsi="GHEA Grapalat" w:cs="Sylfaen"/>
                <w:sz w:val="20"/>
                <w:szCs w:val="20"/>
                <w:lang w:val="en-US"/>
              </w:rPr>
              <w:t xml:space="preserve"> </w:t>
            </w:r>
            <w:r w:rsidRPr="00E245D3">
              <w:rPr>
                <w:rFonts w:ascii="GHEA Grapalat" w:hAnsi="GHEA Grapalat" w:cs="Sylfaen"/>
                <w:sz w:val="20"/>
                <w:szCs w:val="20"/>
              </w:rPr>
              <w:t>ձու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1-</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դիետիկ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պահման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50DA">
              <w:rPr>
                <w:rFonts w:ascii="GHEA Grapalat" w:hAnsi="GHEA Grapalat" w:cs="Arial Armenian"/>
                <w:sz w:val="20"/>
                <w:szCs w:val="20"/>
                <w:lang w:val="en-US"/>
              </w:rPr>
              <w:t xml:space="preserve"> 7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ձվինը</w:t>
            </w:r>
            <w:r w:rsidRPr="007950DA">
              <w:rPr>
                <w:rFonts w:ascii="GHEA Grapalat" w:hAnsi="GHEA Grapalat" w:cs="Arial Armenian"/>
                <w:sz w:val="20"/>
                <w:szCs w:val="20"/>
                <w:lang w:val="en-US"/>
              </w:rPr>
              <w:t xml:space="preserve">` 25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սառնարանային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պայմաններում</w:t>
            </w:r>
            <w:r w:rsidRPr="007950DA">
              <w:rPr>
                <w:rFonts w:ascii="GHEA Grapalat" w:hAnsi="GHEA Grapalat" w:cs="Arial Armenian"/>
                <w:sz w:val="20"/>
                <w:szCs w:val="20"/>
                <w:lang w:val="en-US"/>
              </w:rPr>
              <w:t xml:space="preserve">` 120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182-2012</w:t>
            </w:r>
            <w:r w:rsidRPr="00E245D3">
              <w:rPr>
                <w:rFonts w:ascii="GHEA Grapalat" w:hAnsi="GHEA Grapalat" w:cs="Arial Armenian"/>
                <w:sz w:val="20"/>
                <w:szCs w:val="20"/>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2011 </w:t>
            </w:r>
            <w:r w:rsidRPr="00E245D3">
              <w:rPr>
                <w:rFonts w:ascii="GHEA Grapalat" w:hAnsi="GHEA Grapalat" w:cs="Sylfaen"/>
                <w:sz w:val="20"/>
                <w:szCs w:val="20"/>
              </w:rPr>
              <w:t>թվականի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սեպտեմբերի</w:t>
            </w:r>
            <w:r w:rsidRPr="007950DA">
              <w:rPr>
                <w:rFonts w:ascii="GHEA Grapalat" w:hAnsi="GHEA Grapalat"/>
                <w:sz w:val="20"/>
                <w:szCs w:val="20"/>
                <w:lang w:val="en-US"/>
              </w:rPr>
              <w:t xml:space="preserve"> 29-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հաստատելու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N 1438-</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lastRenderedPageBreak/>
              <w:t>հատ</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780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34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cs="Sylfaen"/>
                <w:sz w:val="20"/>
                <w:szCs w:val="20"/>
              </w:rPr>
              <w:t>Մակարոնեղեն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անդրոժ</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խմորից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կախված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որակից</w:t>
            </w:r>
            <w:r w:rsidRPr="007950DA">
              <w:rPr>
                <w:rFonts w:ascii="GHEA Grapalat" w:hAnsi="GHEA Grapalat" w:cs="Arial Armenian"/>
                <w:sz w:val="20"/>
                <w:szCs w:val="20"/>
                <w:lang w:val="en-US"/>
              </w:rPr>
              <w:t>` A (</w:t>
            </w:r>
            <w:r w:rsidRPr="00E245D3">
              <w:rPr>
                <w:rFonts w:ascii="GHEA Grapalat" w:hAnsi="GHEA Grapalat" w:cs="Sylfaen"/>
                <w:sz w:val="20"/>
                <w:szCs w:val="20"/>
              </w:rPr>
              <w:t>պինդ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Arial"/>
                <w:sz w:val="20"/>
                <w:szCs w:val="20"/>
              </w:rPr>
              <w:t>Б</w:t>
            </w:r>
            <w:r w:rsidRPr="007950DA">
              <w:rPr>
                <w:rFonts w:ascii="GHEA Grapalat" w:hAnsi="GHEA Grapalat"/>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ապակենման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B (</w:t>
            </w:r>
            <w:r w:rsidRPr="00E245D3">
              <w:rPr>
                <w:rFonts w:ascii="GHEA Grapalat" w:hAnsi="GHEA Grapalat" w:cs="Sylfaen"/>
                <w:sz w:val="20"/>
                <w:szCs w:val="20"/>
              </w:rPr>
              <w:t>հացաթխման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875-92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w:t>
            </w:r>
            <w:r w:rsidRPr="007950DA">
              <w:rPr>
                <w:rFonts w:ascii="GHEA Grapalat" w:hAnsi="GHEA Grapalat"/>
                <w:sz w:val="20"/>
                <w:szCs w:val="20"/>
                <w:lang w:val="en-US"/>
              </w:rPr>
              <w:t xml:space="preserve">-2010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9863" w:type="dxa"/>
            <w:vAlign w:val="center"/>
          </w:tcPr>
          <w:p w:rsidR="00B10987" w:rsidRPr="007950DA" w:rsidRDefault="00B10987" w:rsidP="00E468D0">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GHEA Grapalat" w:hAnsi="GHEA Grapalat" w:cs="Calibri"/>
                <w:bCs/>
                <w:sz w:val="20"/>
                <w:szCs w:val="20"/>
              </w:rPr>
              <w:t>Կաթնահունց</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շաքարահունց</w:t>
            </w:r>
            <w:r w:rsidRPr="00E245D3">
              <w:rPr>
                <w:rFonts w:ascii="GHEA Grapalat" w:hAnsi="GHEA Grapalat" w:cs="Calibri"/>
                <w:bCs/>
                <w:sz w:val="20"/>
                <w:szCs w:val="20"/>
                <w:lang w:val="hy-AM"/>
              </w:rPr>
              <w:t>,</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խոնավությունը՝</w:t>
            </w:r>
            <w:r w:rsidRPr="007950DA">
              <w:rPr>
                <w:rFonts w:ascii="GHEA Grapalat" w:hAnsi="GHEA Grapalat" w:cs="Calibri"/>
                <w:bCs/>
                <w:sz w:val="20"/>
                <w:szCs w:val="20"/>
                <w:lang w:val="en-US"/>
              </w:rPr>
              <w:t xml:space="preserve"> 3-10,</w:t>
            </w:r>
            <w:r w:rsidRPr="007950DA">
              <w:rPr>
                <w:rFonts w:ascii="GHEA Grapalat" w:hAnsi="GHEA Grapalat"/>
                <w:bCs/>
                <w:sz w:val="20"/>
                <w:szCs w:val="20"/>
                <w:lang w:val="en-US"/>
              </w:rPr>
              <w:t xml:space="preserve"> </w:t>
            </w:r>
            <w:r w:rsidRPr="00E245D3">
              <w:rPr>
                <w:rFonts w:ascii="GHEA Grapalat" w:hAnsi="GHEA Grapalat"/>
                <w:bCs/>
                <w:sz w:val="20"/>
                <w:szCs w:val="20"/>
              </w:rPr>
              <w:t>սպիտակուցներ՝</w:t>
            </w:r>
            <w:r w:rsidRPr="007950DA">
              <w:rPr>
                <w:rFonts w:ascii="GHEA Grapalat" w:hAnsi="GHEA Grapalat"/>
                <w:bCs/>
                <w:sz w:val="20"/>
                <w:szCs w:val="20"/>
                <w:lang w:val="en-US"/>
              </w:rPr>
              <w:t xml:space="preserve"> 8.3 </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ճարպեր՝</w:t>
            </w:r>
            <w:r w:rsidRPr="007950DA">
              <w:rPr>
                <w:rFonts w:ascii="GHEA Grapalat" w:hAnsi="GHEA Grapalat"/>
                <w:bCs/>
                <w:sz w:val="20"/>
                <w:szCs w:val="20"/>
                <w:lang w:val="en-US"/>
              </w:rPr>
              <w:t xml:space="preserve"> </w:t>
            </w:r>
            <w:r w:rsidRPr="007950DA">
              <w:rPr>
                <w:rFonts w:ascii="GHEA Grapalat" w:hAnsi="GHEA Grapalat" w:cs="Calibri"/>
                <w:bCs/>
                <w:sz w:val="20"/>
                <w:szCs w:val="20"/>
                <w:lang w:val="en-US"/>
              </w:rPr>
              <w:t xml:space="preserve"> 11.8 %, </w:t>
            </w:r>
            <w:r w:rsidRPr="00E245D3">
              <w:rPr>
                <w:rFonts w:ascii="GHEA Grapalat" w:hAnsi="GHEA Grapalat"/>
                <w:bCs/>
                <w:sz w:val="20"/>
                <w:szCs w:val="20"/>
              </w:rPr>
              <w:t>ածխաջրեր՝</w:t>
            </w:r>
            <w:r w:rsidRPr="007950DA">
              <w:rPr>
                <w:rFonts w:ascii="GHEA Grapalat" w:hAnsi="GHEA Grapalat"/>
                <w:bCs/>
                <w:sz w:val="20"/>
                <w:szCs w:val="20"/>
                <w:lang w:val="en-US"/>
              </w:rPr>
              <w:t xml:space="preserve"> 69.4</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էներգետիկ</w:t>
            </w:r>
            <w:r w:rsidRPr="007950DA">
              <w:rPr>
                <w:rFonts w:ascii="GHEA Grapalat" w:hAnsi="GHEA Grapalat"/>
                <w:bCs/>
                <w:sz w:val="20"/>
                <w:szCs w:val="20"/>
                <w:lang w:val="en-US"/>
              </w:rPr>
              <w:t xml:space="preserve"> </w:t>
            </w:r>
            <w:r w:rsidRPr="00E245D3">
              <w:rPr>
                <w:rFonts w:ascii="GHEA Grapalat" w:hAnsi="GHEA Grapalat"/>
                <w:bCs/>
                <w:sz w:val="20"/>
                <w:szCs w:val="20"/>
              </w:rPr>
              <w:t>արժեքը՝</w:t>
            </w:r>
            <w:r w:rsidRPr="007950DA">
              <w:rPr>
                <w:rFonts w:ascii="GHEA Grapalat" w:hAnsi="GHEA Grapalat"/>
                <w:bCs/>
                <w:sz w:val="20"/>
                <w:szCs w:val="20"/>
                <w:lang w:val="en-US"/>
              </w:rPr>
              <w:t xml:space="preserve">415 </w:t>
            </w:r>
            <w:r w:rsidRPr="00E245D3">
              <w:rPr>
                <w:rFonts w:ascii="GHEA Grapalat" w:hAnsi="GHEA Grapalat"/>
                <w:bCs/>
                <w:sz w:val="20"/>
                <w:szCs w:val="20"/>
              </w:rPr>
              <w:t>կկալ</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պարունակությունը</w:t>
            </w:r>
            <w:r w:rsidRPr="007950DA">
              <w:rPr>
                <w:rFonts w:ascii="GHEA Grapalat" w:hAnsi="GHEA Grapalat" w:cs="Calibri"/>
                <w:bCs/>
                <w:sz w:val="20"/>
                <w:szCs w:val="20"/>
                <w:lang w:val="en-US"/>
              </w:rPr>
              <w:t xml:space="preserve"> 20-27 </w:t>
            </w:r>
            <w:r w:rsidRPr="00E245D3">
              <w:rPr>
                <w:rFonts w:ascii="GHEA Grapalat" w:hAnsi="GHEA Grapalat" w:cs="Calibri"/>
                <w:bCs/>
                <w:sz w:val="20"/>
                <w:szCs w:val="20"/>
              </w:rPr>
              <w:t>տոկոս</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7950DA">
              <w:rPr>
                <w:rFonts w:ascii="GHEA Grapalat" w:hAnsi="GHEA Grapalat" w:cs="Calibri"/>
                <w:bCs/>
                <w:sz w:val="20"/>
                <w:szCs w:val="20"/>
                <w:lang w:val="en-US"/>
              </w:rPr>
              <w:t xml:space="preserve"> N 2-III-4.9-01-2010 </w:t>
            </w:r>
            <w:r w:rsidRPr="00E245D3">
              <w:rPr>
                <w:rFonts w:ascii="GHEA Grapalat" w:hAnsi="GHEA Grapalat" w:cs="Calibri"/>
                <w:bCs/>
                <w:sz w:val="20"/>
                <w:szCs w:val="20"/>
              </w:rPr>
              <w:t>հիգիենիկ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նորմատիվների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իսկ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7950DA">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7950DA">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7950DA"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9863" w:type="dxa"/>
            <w:vAlign w:val="center"/>
          </w:tcPr>
          <w:p w:rsidR="00B10987" w:rsidRPr="007950DA" w:rsidRDefault="00B10987" w:rsidP="00E468D0">
            <w:pPr>
              <w:jc w:val="center"/>
              <w:rPr>
                <w:rFonts w:ascii="GHEA Grapalat" w:hAnsi="GHEA Grapalat"/>
                <w:sz w:val="20"/>
                <w:szCs w:val="20"/>
                <w:lang w:val="en-US"/>
              </w:rPr>
            </w:pPr>
            <w:r w:rsidRPr="00FC4D42">
              <w:rPr>
                <w:rFonts w:ascii="GHEA Grapalat" w:hAnsi="GHEA Grapalat"/>
                <w:sz w:val="20"/>
                <w:szCs w:val="20"/>
              </w:rPr>
              <w:t>Չորացրած</w:t>
            </w:r>
            <w:r w:rsidRPr="007950DA">
              <w:rPr>
                <w:rFonts w:ascii="GHEA Grapalat" w:hAnsi="GHEA Grapalat"/>
                <w:sz w:val="20"/>
                <w:szCs w:val="20"/>
                <w:lang w:val="en-US"/>
              </w:rPr>
              <w:t>:</w:t>
            </w:r>
            <w:r w:rsidRPr="007950DA">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217834"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սորուն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քաղցր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ինչպես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այնպես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Շաքարի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պետք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թափանցիկ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չլուծված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նստվածքի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սախարոզի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99,75%-</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հաշված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0,14%-</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ֆեռոխառնուկների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0,0003%-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21-94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217834">
              <w:rPr>
                <w:rFonts w:ascii="GHEA Grapalat" w:hAnsi="GHEA Grapalat"/>
                <w:sz w:val="20"/>
                <w:szCs w:val="20"/>
                <w:lang w:val="en-US"/>
              </w:rPr>
              <w:t>-</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մնացորդային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մատակարարման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սահմանված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ժամկետի</w:t>
            </w:r>
            <w:r w:rsidRPr="00217834">
              <w:rPr>
                <w:rFonts w:ascii="GHEA Grapalat" w:hAnsi="GHEA Grapalat" w:cs="Arial Armenian"/>
                <w:sz w:val="20"/>
                <w:szCs w:val="20"/>
                <w:lang w:val="en-US"/>
              </w:rPr>
              <w:t xml:space="preserve"> 50%-</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190</w:t>
            </w:r>
          </w:p>
        </w:tc>
      </w:tr>
      <w:tr w:rsidR="00B10987" w:rsidRPr="00217834"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Յուղ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խոհարարական</w:t>
            </w:r>
            <w:r w:rsidRPr="00217834">
              <w:rPr>
                <w:rFonts w:ascii="GHEA Grapalat" w:hAnsi="GHEA Grapalat" w:cs="Arial Armenian"/>
                <w:sz w:val="20"/>
                <w:szCs w:val="20"/>
                <w:lang w:val="en-US"/>
              </w:rPr>
              <w:t>, 100%-</w:t>
            </w:r>
            <w:r w:rsidRPr="00E245D3">
              <w:rPr>
                <w:rFonts w:ascii="GHEA Grapalat" w:hAnsi="GHEA Grapalat" w:cs="Sylfaen"/>
                <w:sz w:val="20"/>
                <w:szCs w:val="20"/>
              </w:rPr>
              <w:t>անոց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կենդանական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խոլեստերենի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կշռածրարված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պլաստմասսայե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B10987" w:rsidRPr="00217834"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r>
      <w:tr w:rsidR="00B10987" w:rsidRPr="00217834"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40</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Պատրաստված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արևածաղկի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սերմերի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լուծամզման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ճզմման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եղանակով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հոտազերծված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հեղուկ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1129-93</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r>
      <w:tr w:rsidR="00B10987" w:rsidRPr="00217834"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9863" w:type="dxa"/>
            <w:vAlign w:val="center"/>
          </w:tcPr>
          <w:p w:rsidR="00B10987" w:rsidRPr="00217834" w:rsidRDefault="00B10987" w:rsidP="00E468D0">
            <w:pPr>
              <w:jc w:val="center"/>
              <w:rPr>
                <w:rFonts w:ascii="GHEA Grapalat" w:hAnsi="GHEA Grapalat" w:cs="Sylfaen"/>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երկար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չկոտրած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լայնությունից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բաժանվում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1-</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4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xml:space="preserve"> 13%-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15%,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6293-90</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140</w:t>
            </w:r>
          </w:p>
        </w:tc>
      </w:tr>
      <w:tr w:rsidR="00B10987" w:rsidRPr="00217834" w:rsidTr="00E468D0">
        <w:trPr>
          <w:trHeight w:val="195"/>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42</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9863" w:type="dxa"/>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Հնդկաձավար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առաջին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14.0%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հատիկները</w:t>
            </w:r>
            <w:r w:rsidRPr="00217834">
              <w:rPr>
                <w:rFonts w:ascii="GHEA Grapalat" w:hAnsi="GHEA Grapalat" w:cs="Arial Armenian"/>
                <w:sz w:val="20"/>
                <w:szCs w:val="20"/>
                <w:lang w:val="en-US"/>
              </w:rPr>
              <w:t xml:space="preserve">` 97.5%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9863" w:type="dxa"/>
          </w:tcPr>
          <w:p w:rsidR="00B10987" w:rsidRPr="00792D82" w:rsidRDefault="00B10987" w:rsidP="00E468D0">
            <w:pPr>
              <w:jc w:val="center"/>
              <w:rPr>
                <w:rFonts w:ascii="GHEA Grapalat" w:hAnsi="GHEA Grapalat"/>
                <w:sz w:val="20"/>
                <w:szCs w:val="20"/>
                <w:lang w:val="en-US"/>
              </w:rPr>
            </w:pPr>
            <w:r w:rsidRPr="00E245D3">
              <w:rPr>
                <w:rFonts w:ascii="GHEA Grapalat" w:hAnsi="GHEA Grapalat"/>
                <w:sz w:val="20"/>
                <w:szCs w:val="20"/>
              </w:rPr>
              <w:t>Ստացված</w:t>
            </w:r>
            <w:r w:rsidRPr="00217834">
              <w:rPr>
                <w:rFonts w:ascii="GHEA Grapalat" w:hAnsi="GHEA Grapalat"/>
                <w:sz w:val="20"/>
                <w:szCs w:val="20"/>
                <w:lang w:val="en-US"/>
              </w:rPr>
              <w:t xml:space="preserve"> </w:t>
            </w:r>
            <w:r w:rsidRPr="00E245D3">
              <w:rPr>
                <w:rFonts w:ascii="GHEA Grapalat" w:hAnsi="GHEA Grapalat"/>
                <w:sz w:val="20"/>
                <w:szCs w:val="20"/>
              </w:rPr>
              <w:t>գարու</w:t>
            </w:r>
            <w:r w:rsidRPr="00217834">
              <w:rPr>
                <w:rFonts w:ascii="GHEA Grapalat" w:hAnsi="GHEA Grapalat"/>
                <w:sz w:val="20"/>
                <w:szCs w:val="20"/>
                <w:lang w:val="en-US"/>
              </w:rPr>
              <w:t xml:space="preserve"> </w:t>
            </w:r>
            <w:r w:rsidRPr="00E245D3">
              <w:rPr>
                <w:rFonts w:ascii="GHEA Grapalat" w:hAnsi="GHEA Grapalat"/>
                <w:sz w:val="20"/>
                <w:szCs w:val="20"/>
              </w:rPr>
              <w:t>թեփահան</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հղկմամբ</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հետագա</w:t>
            </w:r>
            <w:r w:rsidRPr="00217834">
              <w:rPr>
                <w:rFonts w:ascii="GHEA Grapalat" w:hAnsi="GHEA Grapalat"/>
                <w:sz w:val="20"/>
                <w:szCs w:val="20"/>
                <w:lang w:val="en-US"/>
              </w:rPr>
              <w:t xml:space="preserve"> </w:t>
            </w:r>
            <w:r w:rsidRPr="00E245D3">
              <w:rPr>
                <w:rFonts w:ascii="GHEA Grapalat" w:hAnsi="GHEA Grapalat"/>
                <w:sz w:val="20"/>
                <w:szCs w:val="20"/>
              </w:rPr>
              <w:t>կոտրատմամբ</w:t>
            </w:r>
            <w:r w:rsidRPr="00217834">
              <w:rPr>
                <w:rFonts w:ascii="GHEA Grapalat" w:hAnsi="GHEA Grapalat"/>
                <w:sz w:val="20"/>
                <w:szCs w:val="20"/>
                <w:lang w:val="en-US"/>
              </w:rPr>
              <w:t xml:space="preserve">, </w:t>
            </w:r>
            <w:r w:rsidRPr="00E245D3">
              <w:rPr>
                <w:rFonts w:ascii="GHEA Grapalat" w:hAnsi="GHEA Grapalat"/>
                <w:sz w:val="20"/>
                <w:szCs w:val="20"/>
              </w:rPr>
              <w:t>ցորենի</w:t>
            </w:r>
            <w:r w:rsidRPr="00217834">
              <w:rPr>
                <w:rFonts w:ascii="GHEA Grapalat" w:hAnsi="GHEA Grapalat"/>
                <w:sz w:val="20"/>
                <w:szCs w:val="20"/>
                <w:lang w:val="en-US"/>
              </w:rPr>
              <w:t xml:space="preserve"> </w:t>
            </w:r>
            <w:r w:rsidRPr="00E245D3">
              <w:rPr>
                <w:rFonts w:ascii="GHEA Grapalat" w:hAnsi="GHEA Grapalat"/>
                <w:sz w:val="20"/>
                <w:szCs w:val="20"/>
              </w:rPr>
              <w:t>հատիկները</w:t>
            </w:r>
            <w:r w:rsidRPr="00217834">
              <w:rPr>
                <w:rFonts w:ascii="GHEA Grapalat" w:hAnsi="GHEA Grapalat"/>
                <w:sz w:val="20"/>
                <w:szCs w:val="20"/>
                <w:lang w:val="en-US"/>
              </w:rPr>
              <w:t xml:space="preserve"> </w:t>
            </w:r>
            <w:r w:rsidRPr="00E245D3">
              <w:rPr>
                <w:rFonts w:ascii="GHEA Grapalat" w:hAnsi="GHEA Grapalat"/>
                <w:sz w:val="20"/>
                <w:szCs w:val="20"/>
              </w:rPr>
              <w:t>լինում</w:t>
            </w:r>
            <w:r w:rsidRPr="00217834">
              <w:rPr>
                <w:rFonts w:ascii="GHEA Grapalat" w:hAnsi="GHEA Grapalat"/>
                <w:sz w:val="20"/>
                <w:szCs w:val="20"/>
                <w:lang w:val="en-US"/>
              </w:rPr>
              <w:t xml:space="preserve"> </w:t>
            </w:r>
            <w:r w:rsidRPr="00E245D3">
              <w:rPr>
                <w:rFonts w:ascii="GHEA Grapalat" w:hAnsi="GHEA Grapalat"/>
                <w:sz w:val="20"/>
                <w:szCs w:val="20"/>
              </w:rPr>
              <w:t>են</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ծայրերով</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կլոր</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ձևով</w:t>
            </w:r>
            <w:r w:rsidRPr="00217834">
              <w:rPr>
                <w:rFonts w:ascii="GHEA Grapalat" w:hAnsi="GHEA Grapalat"/>
                <w:sz w:val="20"/>
                <w:szCs w:val="20"/>
                <w:lang w:val="en-US"/>
              </w:rPr>
              <w:t xml:space="preserve">, </w:t>
            </w:r>
            <w:r w:rsidRPr="00E245D3">
              <w:rPr>
                <w:rFonts w:ascii="GHEA Grapalat" w:hAnsi="GHEA Grapalat"/>
                <w:sz w:val="20"/>
                <w:szCs w:val="20"/>
              </w:rPr>
              <w:t>խոնավությունը</w:t>
            </w:r>
            <w:r w:rsidRPr="00217834">
              <w:rPr>
                <w:rFonts w:ascii="GHEA Grapalat" w:hAnsi="GHEA Grapalat"/>
                <w:sz w:val="20"/>
                <w:szCs w:val="20"/>
                <w:lang w:val="en-US"/>
              </w:rPr>
              <w:t xml:space="preserve"> 14%-</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աղբային</w:t>
            </w:r>
            <w:r w:rsidRPr="00217834">
              <w:rPr>
                <w:rFonts w:ascii="GHEA Grapalat" w:hAnsi="GHEA Grapalat"/>
                <w:sz w:val="20"/>
                <w:szCs w:val="20"/>
                <w:lang w:val="en-US"/>
              </w:rPr>
              <w:t xml:space="preserve"> </w:t>
            </w:r>
            <w:r w:rsidRPr="00E245D3">
              <w:rPr>
                <w:rFonts w:ascii="GHEA Grapalat" w:hAnsi="GHEA Grapalat"/>
                <w:sz w:val="20"/>
                <w:szCs w:val="20"/>
              </w:rPr>
              <w:t>խառնուկները</w:t>
            </w:r>
            <w:r w:rsidRPr="00217834">
              <w:rPr>
                <w:rFonts w:ascii="GHEA Grapalat" w:hAnsi="GHEA Grapalat"/>
                <w:sz w:val="20"/>
                <w:szCs w:val="20"/>
                <w:lang w:val="en-US"/>
              </w:rPr>
              <w:t xml:space="preserve"> 0,3%-</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պատրաստ</w:t>
            </w:r>
            <w:r w:rsidRPr="00217834">
              <w:rPr>
                <w:rFonts w:ascii="GHEA Grapalat" w:hAnsi="GHEA Grapalat"/>
                <w:sz w:val="20"/>
                <w:szCs w:val="20"/>
                <w:lang w:val="en-US"/>
              </w:rPr>
              <w:t>-</w:t>
            </w:r>
            <w:r w:rsidRPr="00E245D3">
              <w:rPr>
                <w:rFonts w:ascii="GHEA Grapalat" w:hAnsi="GHEA Grapalat"/>
                <w:sz w:val="20"/>
                <w:szCs w:val="20"/>
              </w:rPr>
              <w:t>ված</w:t>
            </w:r>
            <w:r w:rsidRPr="00217834">
              <w:rPr>
                <w:rFonts w:ascii="GHEA Grapalat" w:hAnsi="GHEA Grapalat"/>
                <w:sz w:val="20"/>
                <w:szCs w:val="20"/>
                <w:lang w:val="en-US"/>
              </w:rPr>
              <w:t xml:space="preserve"> </w:t>
            </w:r>
            <w:r w:rsidRPr="00E245D3">
              <w:rPr>
                <w:rFonts w:ascii="GHEA Grapalat" w:hAnsi="GHEA Grapalat"/>
                <w:sz w:val="20"/>
                <w:szCs w:val="20"/>
              </w:rPr>
              <w:t>բարձր</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առաջին</w:t>
            </w:r>
            <w:r w:rsidRPr="00217834">
              <w:rPr>
                <w:rFonts w:ascii="GHEA Grapalat" w:hAnsi="GHEA Grapalat"/>
                <w:sz w:val="20"/>
                <w:szCs w:val="20"/>
                <w:lang w:val="en-US"/>
              </w:rPr>
              <w:t xml:space="preserve"> </w:t>
            </w:r>
            <w:r w:rsidRPr="00E245D3">
              <w:rPr>
                <w:rFonts w:ascii="GHEA Grapalat" w:hAnsi="GHEA Grapalat"/>
                <w:sz w:val="20"/>
                <w:szCs w:val="20"/>
              </w:rPr>
              <w:t>տեսակի</w:t>
            </w:r>
            <w:r w:rsidRPr="00217834">
              <w:rPr>
                <w:rFonts w:ascii="GHEA Grapalat" w:hAnsi="GHEA Grapalat"/>
                <w:sz w:val="20"/>
                <w:szCs w:val="20"/>
                <w:lang w:val="en-US"/>
              </w:rPr>
              <w:t xml:space="preserve"> </w:t>
            </w:r>
            <w:r w:rsidRPr="00E245D3">
              <w:rPr>
                <w:rFonts w:ascii="GHEA Grapalat" w:hAnsi="GHEA Grapalat"/>
                <w:sz w:val="20"/>
                <w:szCs w:val="20"/>
              </w:rPr>
              <w:t>ցորենից</w:t>
            </w:r>
            <w:r w:rsidRPr="00217834">
              <w:rPr>
                <w:rFonts w:ascii="GHEA Grapalat" w:hAnsi="GHEA Grapalat"/>
                <w:sz w:val="20"/>
                <w:szCs w:val="20"/>
                <w:lang w:val="en-US"/>
              </w:rPr>
              <w:t xml:space="preserve">, </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w:t>
            </w:r>
            <w:r w:rsidRPr="00E245D3">
              <w:rPr>
                <w:rFonts w:ascii="GHEA Grapalat" w:hAnsi="GHEA Grapalat"/>
                <w:sz w:val="20"/>
                <w:szCs w:val="20"/>
              </w:rPr>
              <w:t>ըստ</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կառավարության</w:t>
            </w:r>
            <w:r w:rsidRPr="00217834">
              <w:rPr>
                <w:rFonts w:ascii="GHEA Grapalat" w:hAnsi="GHEA Grapalat"/>
                <w:sz w:val="20"/>
                <w:szCs w:val="20"/>
                <w:lang w:val="en-US"/>
              </w:rPr>
              <w:t xml:space="preserve"> 2007</w:t>
            </w:r>
            <w:r w:rsidRPr="00E245D3">
              <w:rPr>
                <w:rFonts w:ascii="GHEA Grapalat" w:hAnsi="GHEA Grapalat"/>
                <w:sz w:val="20"/>
                <w:szCs w:val="20"/>
              </w:rPr>
              <w:t>թ</w:t>
            </w:r>
            <w:r w:rsidRPr="00217834">
              <w:rPr>
                <w:rFonts w:ascii="GHEA Grapalat" w:hAnsi="GHEA Grapalat"/>
                <w:sz w:val="20"/>
                <w:szCs w:val="20"/>
                <w:lang w:val="en-US"/>
              </w:rPr>
              <w:t xml:space="preserve">. </w:t>
            </w:r>
            <w:r w:rsidRPr="00E245D3">
              <w:rPr>
                <w:rFonts w:ascii="GHEA Grapalat" w:hAnsi="GHEA Grapalat"/>
                <w:sz w:val="20"/>
                <w:szCs w:val="20"/>
              </w:rPr>
              <w:t>հունվարի</w:t>
            </w:r>
            <w:r w:rsidRPr="00217834">
              <w:rPr>
                <w:rFonts w:ascii="GHEA Grapalat" w:hAnsi="GHEA Grapalat"/>
                <w:sz w:val="20"/>
                <w:szCs w:val="20"/>
                <w:lang w:val="en-US"/>
              </w:rPr>
              <w:t xml:space="preserve"> 11-</w:t>
            </w:r>
            <w:r w:rsidRPr="00E245D3">
              <w:rPr>
                <w:rFonts w:ascii="GHEA Grapalat" w:hAnsi="GHEA Grapalat"/>
                <w:sz w:val="20"/>
                <w:szCs w:val="20"/>
              </w:rPr>
              <w:t>ի</w:t>
            </w:r>
            <w:r w:rsidRPr="00217834">
              <w:rPr>
                <w:rFonts w:ascii="GHEA Grapalat" w:hAnsi="GHEA Grapalat"/>
                <w:sz w:val="20"/>
                <w:szCs w:val="20"/>
                <w:lang w:val="en-US"/>
              </w:rPr>
              <w:t xml:space="preserve"> N 22-</w:t>
            </w:r>
            <w:r w:rsidRPr="00E245D3">
              <w:rPr>
                <w:rFonts w:ascii="GHEA Grapalat" w:hAnsi="GHEA Grapalat"/>
                <w:sz w:val="20"/>
                <w:szCs w:val="20"/>
              </w:rPr>
              <w:t>Ն</w:t>
            </w:r>
            <w:r w:rsidRPr="00217834">
              <w:rPr>
                <w:rFonts w:ascii="GHEA Grapalat" w:hAnsi="GHEA Grapalat"/>
                <w:sz w:val="20"/>
                <w:szCs w:val="20"/>
                <w:lang w:val="en-US"/>
              </w:rPr>
              <w:t xml:space="preserve"> </w:t>
            </w:r>
            <w:r w:rsidRPr="00E245D3">
              <w:rPr>
                <w:rFonts w:ascii="GHEA Grapalat" w:hAnsi="GHEA Grapalat"/>
                <w:sz w:val="20"/>
                <w:szCs w:val="20"/>
              </w:rPr>
              <w:t>որոշմամբ</w:t>
            </w:r>
            <w:r w:rsidRPr="00217834">
              <w:rPr>
                <w:rFonts w:ascii="GHEA Grapalat" w:hAnsi="GHEA Grapalat"/>
                <w:sz w:val="20"/>
                <w:szCs w:val="20"/>
                <w:lang w:val="en-US"/>
              </w:rPr>
              <w:t xml:space="preserve"> </w:t>
            </w:r>
            <w:r w:rsidRPr="00E245D3">
              <w:rPr>
                <w:rFonts w:ascii="GHEA Grapalat" w:hAnsi="GHEA Grapalat"/>
                <w:sz w:val="20"/>
                <w:szCs w:val="20"/>
              </w:rPr>
              <w:t>հաստատված</w:t>
            </w:r>
            <w:r w:rsidRPr="00217834">
              <w:rPr>
                <w:rFonts w:ascii="GHEA Grapalat" w:hAnsi="GHEA Grapalat"/>
                <w:sz w:val="20"/>
                <w:szCs w:val="20"/>
                <w:lang w:val="en-US"/>
              </w:rPr>
              <w:t>‚“</w:t>
            </w:r>
            <w:r w:rsidRPr="00E245D3">
              <w:rPr>
                <w:rFonts w:ascii="GHEA Grapalat" w:hAnsi="GHEA Grapalat"/>
                <w:sz w:val="20"/>
                <w:szCs w:val="20"/>
              </w:rPr>
              <w:t>Հացահատիկին</w:t>
            </w:r>
            <w:r w:rsidRPr="00217834">
              <w:rPr>
                <w:rFonts w:ascii="GHEA Grapalat" w:hAnsi="GHEA Grapalat"/>
                <w:sz w:val="20"/>
                <w:szCs w:val="20"/>
                <w:lang w:val="en-US"/>
              </w:rPr>
              <w:t xml:space="preserve">, </w:t>
            </w:r>
            <w:r w:rsidRPr="00E245D3">
              <w:rPr>
                <w:rFonts w:ascii="GHEA Grapalat" w:hAnsi="GHEA Grapalat"/>
                <w:sz w:val="20"/>
                <w:szCs w:val="20"/>
              </w:rPr>
              <w:t>դրա</w:t>
            </w:r>
            <w:r w:rsidRPr="00217834">
              <w:rPr>
                <w:rFonts w:ascii="GHEA Grapalat" w:hAnsi="GHEA Grapalat"/>
                <w:sz w:val="20"/>
                <w:szCs w:val="20"/>
                <w:lang w:val="en-US"/>
              </w:rPr>
              <w:t xml:space="preserve"> </w:t>
            </w:r>
            <w:r w:rsidRPr="00E245D3">
              <w:rPr>
                <w:rFonts w:ascii="GHEA Grapalat" w:hAnsi="GHEA Grapalat"/>
                <w:sz w:val="20"/>
                <w:szCs w:val="20"/>
              </w:rPr>
              <w:t>արտադրմանը</w:t>
            </w:r>
            <w:r w:rsidRPr="00217834">
              <w:rPr>
                <w:rFonts w:ascii="GHEA Grapalat" w:hAnsi="GHEA Grapalat"/>
                <w:sz w:val="20"/>
                <w:szCs w:val="20"/>
                <w:lang w:val="en-US"/>
              </w:rPr>
              <w:t xml:space="preserve">, </w:t>
            </w:r>
            <w:r w:rsidRPr="00E245D3">
              <w:rPr>
                <w:rFonts w:ascii="GHEA Grapalat" w:hAnsi="GHEA Grapalat"/>
                <w:sz w:val="20"/>
                <w:szCs w:val="20"/>
              </w:rPr>
              <w:t>պահմանը</w:t>
            </w:r>
            <w:r w:rsidRPr="00217834">
              <w:rPr>
                <w:rFonts w:ascii="GHEA Grapalat" w:hAnsi="GHEA Grapalat"/>
                <w:sz w:val="20"/>
                <w:szCs w:val="20"/>
                <w:lang w:val="en-US"/>
              </w:rPr>
              <w:t xml:space="preserve">, </w:t>
            </w:r>
            <w:r w:rsidRPr="00E245D3">
              <w:rPr>
                <w:rFonts w:ascii="GHEA Grapalat" w:hAnsi="GHEA Grapalat"/>
                <w:sz w:val="20"/>
                <w:szCs w:val="20"/>
              </w:rPr>
              <w:t>վերամշակմանը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օգտահանմանը</w:t>
            </w:r>
            <w:r w:rsidRPr="00217834">
              <w:rPr>
                <w:rFonts w:ascii="GHEA Grapalat" w:hAnsi="GHEA Grapalat"/>
                <w:sz w:val="20"/>
                <w:szCs w:val="20"/>
                <w:lang w:val="en-US"/>
              </w:rPr>
              <w:t xml:space="preserve"> </w:t>
            </w:r>
            <w:r w:rsidRPr="00E245D3">
              <w:rPr>
                <w:rFonts w:ascii="GHEA Grapalat" w:hAnsi="GHEA Grapalat"/>
                <w:sz w:val="20"/>
                <w:szCs w:val="20"/>
              </w:rPr>
              <w:t>ներկայացվող</w:t>
            </w:r>
            <w:r w:rsidRPr="00217834">
              <w:rPr>
                <w:rFonts w:ascii="GHEA Grapalat" w:hAnsi="GHEA Grapalat"/>
                <w:sz w:val="20"/>
                <w:szCs w:val="20"/>
                <w:lang w:val="en-US"/>
              </w:rPr>
              <w:t xml:space="preserve"> </w:t>
            </w:r>
            <w:r w:rsidRPr="00E245D3">
              <w:rPr>
                <w:rFonts w:ascii="GHEA Grapalat" w:hAnsi="GHEA Grapalat"/>
                <w:sz w:val="20"/>
                <w:szCs w:val="20"/>
              </w:rPr>
              <w:t>պահանջների</w:t>
            </w:r>
            <w:r w:rsidRPr="00217834">
              <w:rPr>
                <w:rFonts w:ascii="GHEA Grapalat" w:hAnsi="GHEA Grapalat"/>
                <w:sz w:val="20"/>
                <w:szCs w:val="20"/>
                <w:lang w:val="en-US"/>
              </w:rPr>
              <w:t xml:space="preserve"> </w:t>
            </w:r>
            <w:r w:rsidRPr="00E245D3">
              <w:rPr>
                <w:rFonts w:ascii="GHEA Grapalat" w:hAnsi="GHEA Grapalat"/>
                <w:sz w:val="20"/>
                <w:szCs w:val="20"/>
              </w:rPr>
              <w:t>տեխնիկական</w:t>
            </w:r>
            <w:r w:rsidRPr="00217834">
              <w:rPr>
                <w:rFonts w:ascii="GHEA Grapalat" w:hAnsi="GHEA Grapalat"/>
                <w:sz w:val="20"/>
                <w:szCs w:val="20"/>
                <w:lang w:val="en-US"/>
              </w:rPr>
              <w:t xml:space="preserve"> </w:t>
            </w:r>
            <w:r w:rsidRPr="00E245D3">
              <w:rPr>
                <w:rFonts w:ascii="GHEA Grapalat" w:hAnsi="GHEA Grapalat"/>
                <w:sz w:val="20"/>
                <w:szCs w:val="20"/>
              </w:rPr>
              <w:t>կանոնակարգի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8-</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9863" w:type="dxa"/>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Մրգային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ռուսական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220 </w:t>
            </w:r>
            <w:r w:rsidRPr="00E245D3">
              <w:rPr>
                <w:rFonts w:ascii="GHEA Grapalat" w:hAnsi="GHEA Grapalat" w:cs="Arial Armenian"/>
                <w:sz w:val="20"/>
                <w:szCs w:val="20"/>
              </w:rPr>
              <w:t>գրամանոց</w:t>
            </w:r>
            <w:r w:rsidRPr="00217834">
              <w:rPr>
                <w:rFonts w:ascii="GHEA Grapalat" w:hAnsi="GHEA Grapalat" w:cs="Arial Armenian"/>
                <w:sz w:val="20"/>
                <w:szCs w:val="20"/>
                <w:lang w:val="en-US"/>
              </w:rPr>
              <w:t xml:space="preserve"> </w:t>
            </w:r>
            <w:r w:rsidRPr="00E245D3">
              <w:rPr>
                <w:rFonts w:ascii="GHEA Grapalat" w:hAnsi="GHEA Grapalat" w:cs="Arial Armenian"/>
                <w:sz w:val="20"/>
                <w:szCs w:val="20"/>
              </w:rPr>
              <w:t>փաթեթավորմամբ</w:t>
            </w:r>
            <w:proofErr w:type="gramStart"/>
            <w:r w:rsidRPr="00217834">
              <w:rPr>
                <w:rFonts w:ascii="GHEA Grapalat" w:hAnsi="GHEA Grapalat" w:cs="Arial Armenian"/>
                <w:sz w:val="20"/>
                <w:szCs w:val="20"/>
                <w:lang w:val="en-US"/>
              </w:rPr>
              <w:t xml:space="preserve"> :</w:t>
            </w:r>
            <w:proofErr w:type="gramEnd"/>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9863" w:type="dxa"/>
          </w:tcPr>
          <w:p w:rsidR="00B10987" w:rsidRPr="00792D82" w:rsidRDefault="00B10987" w:rsidP="00E468D0">
            <w:pPr>
              <w:jc w:val="center"/>
              <w:rPr>
                <w:rFonts w:ascii="GHEA Grapalat" w:hAnsi="GHEA Grapalat"/>
                <w:sz w:val="20"/>
                <w:szCs w:val="20"/>
                <w:lang w:val="en-US"/>
              </w:rPr>
            </w:pPr>
            <w:r w:rsidRPr="00E245D3">
              <w:rPr>
                <w:rFonts w:ascii="GHEA Grapalat" w:hAnsi="GHEA Grapalat" w:cs="Sylfaen"/>
                <w:sz w:val="20"/>
                <w:szCs w:val="20"/>
              </w:rPr>
              <w:t>սև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տերևներով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մանր։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Միանգամյա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օգտագործման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թեյի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տոպրակները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2,5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ՙՓունջ՚</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բարձրորակ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տեսակների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1937-90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1938-90</w:t>
            </w:r>
            <w:r w:rsidRPr="00E245D3">
              <w:rPr>
                <w:rFonts w:ascii="GHEA Grapalat" w:hAnsi="GHEA Grapalat" w:cs="Arial Armenian"/>
                <w:sz w:val="20"/>
                <w:szCs w:val="20"/>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70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Պանիր</w:t>
            </w:r>
            <w:r w:rsidRPr="00217834">
              <w:rPr>
                <w:rFonts w:ascii="GHEA Grapalat" w:hAnsi="GHEA Grapalat" w:cs="Arial Armenian"/>
                <w:sz w:val="20"/>
                <w:szCs w:val="20"/>
                <w:lang w:val="en-US"/>
              </w:rPr>
              <w:t xml:space="preserve"> </w:t>
            </w:r>
            <w:r w:rsidRPr="00217834">
              <w:rPr>
                <w:rFonts w:ascii="GHEA Grapalat" w:hAnsi="GHEA Grapalat" w:cs="Sylfaen"/>
                <w:sz w:val="20"/>
                <w:szCs w:val="20"/>
                <w:lang w:val="en-US"/>
              </w:rPr>
              <w:t>&lt;&lt;</w:t>
            </w:r>
            <w:r w:rsidRPr="00E245D3">
              <w:rPr>
                <w:rFonts w:ascii="GHEA Grapalat" w:hAnsi="GHEA Grapalat" w:cs="Sylfaen"/>
                <w:sz w:val="20"/>
                <w:szCs w:val="20"/>
              </w:rPr>
              <w:t>Լոռի</w:t>
            </w:r>
            <w:r w:rsidRPr="00217834">
              <w:rPr>
                <w:rFonts w:ascii="GHEA Grapalat" w:hAnsi="GHEA Grapalat" w:cs="Sylfaen"/>
                <w:sz w:val="20"/>
                <w:szCs w:val="20"/>
                <w:lang w:val="en-US"/>
              </w:rPr>
              <w:t>&gt;&gt;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պինդ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կովի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աղաջրային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սպիտակից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մեծության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ձևի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աչքերով</w:t>
            </w:r>
            <w:r w:rsidRPr="00217834">
              <w:rPr>
                <w:rFonts w:ascii="GHEA Grapalat" w:hAnsi="GHEA Grapalat" w:cs="Arial Armenian"/>
                <w:sz w:val="20"/>
                <w:szCs w:val="20"/>
                <w:lang w:val="en-US"/>
              </w:rPr>
              <w:t xml:space="preserve">: 46 % </w:t>
            </w:r>
            <w:r w:rsidRPr="00E245D3">
              <w:rPr>
                <w:rFonts w:ascii="GHEA Grapalat" w:hAnsi="GHEA Grapalat" w:cs="Sylfaen"/>
                <w:sz w:val="20"/>
                <w:szCs w:val="20"/>
              </w:rPr>
              <w:t>յուղայնությամբ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քան</w:t>
            </w:r>
            <w:r w:rsidRPr="00217834">
              <w:rPr>
                <w:rFonts w:ascii="GHEA Grapalat" w:hAnsi="GHEA Grapalat" w:cs="Arial Armenian"/>
                <w:sz w:val="20"/>
                <w:szCs w:val="20"/>
                <w:lang w:val="en-US"/>
              </w:rPr>
              <w:t xml:space="preserve"> 90%: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7616-85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Sylfaen" w:hAnsi="Sylfaen"/>
                <w:lang w:val="en-US"/>
              </w:rPr>
            </w:pPr>
            <w:r>
              <w:rPr>
                <w:rFonts w:ascii="Sylfaen" w:hAnsi="Sylfaen"/>
                <w:lang w:val="en-US"/>
              </w:rPr>
              <w:lastRenderedPageBreak/>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47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Սերուցքային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յուղայնությունը</w:t>
            </w:r>
            <w:r w:rsidRPr="00217834">
              <w:rPr>
                <w:rFonts w:ascii="GHEA Grapalat" w:hAnsi="GHEA Grapalat" w:cs="Sylfaen"/>
                <w:sz w:val="20"/>
                <w:szCs w:val="20"/>
                <w:lang w:val="en-US"/>
              </w:rPr>
              <w:t xml:space="preserve"> </w:t>
            </w:r>
            <w:r w:rsidRPr="00217834">
              <w:rPr>
                <w:rFonts w:ascii="GHEA Grapalat" w:hAnsi="GHEA Grapalat" w:cs="Arial Armenian"/>
                <w:sz w:val="20"/>
                <w:szCs w:val="20"/>
                <w:lang w:val="en-US"/>
              </w:rPr>
              <w:t xml:space="preserve">82,5%,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պրոտեինի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պարունակությունը</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ածխաջուր</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740 </w:t>
            </w:r>
            <w:r w:rsidRPr="00E245D3">
              <w:rPr>
                <w:rFonts w:ascii="GHEA Grapalat" w:hAnsi="GHEA Grapalat" w:cs="Sylfaen"/>
                <w:sz w:val="20"/>
                <w:szCs w:val="20"/>
              </w:rPr>
              <w:t>կկալ</w:t>
            </w:r>
            <w:r w:rsidRPr="00217834">
              <w:rPr>
                <w:rFonts w:ascii="GHEA Grapalat" w:hAnsi="GHEA Grapalat" w:cs="Arial Armenian"/>
                <w:sz w:val="20"/>
                <w:szCs w:val="20"/>
                <w:lang w:val="en-US"/>
              </w:rPr>
              <w:t xml:space="preserve">, 200-250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20-25 </w:t>
            </w:r>
            <w:r w:rsidRPr="00E245D3">
              <w:rPr>
                <w:rFonts w:ascii="GHEA Grapalat" w:hAnsi="GHEA Grapalat" w:cs="Sylfaen"/>
                <w:sz w:val="20"/>
                <w:szCs w:val="20"/>
              </w:rPr>
              <w:t>կգ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37-91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80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9863" w:type="dxa"/>
            <w:vAlign w:val="center"/>
          </w:tcPr>
          <w:p w:rsidR="00B10987" w:rsidRPr="00792D82" w:rsidRDefault="00B10987" w:rsidP="00E468D0">
            <w:pPr>
              <w:jc w:val="center"/>
              <w:rPr>
                <w:rFonts w:ascii="GHEA Grapalat" w:hAnsi="GHEA Grapalat" w:cs="Sylfaen"/>
                <w:sz w:val="20"/>
                <w:szCs w:val="20"/>
                <w:lang w:val="en-US"/>
              </w:rPr>
            </w:pPr>
            <w:r w:rsidRPr="009B623F">
              <w:rPr>
                <w:rFonts w:ascii="GHEA Grapalat" w:hAnsi="GHEA Grapalat" w:cs="Calibri"/>
                <w:bCs/>
                <w:sz w:val="16"/>
                <w:szCs w:val="16"/>
              </w:rPr>
              <w:t>Կաթնաշոռ</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217834">
              <w:rPr>
                <w:rFonts w:ascii="GHEA Grapalat" w:hAnsi="GHEA Grapalat"/>
                <w:bCs/>
                <w:sz w:val="16"/>
                <w:szCs w:val="16"/>
                <w:lang w:val="en-US"/>
              </w:rPr>
              <w:t xml:space="preserve"> </w:t>
            </w:r>
            <w:r w:rsidRPr="009B623F">
              <w:rPr>
                <w:rFonts w:ascii="GHEA Grapalat" w:hAnsi="GHEA Grapalat" w:cs="Calibri"/>
                <w:bCs/>
                <w:sz w:val="16"/>
                <w:szCs w:val="16"/>
              </w:rPr>
              <w:t>սպառողական</w:t>
            </w:r>
            <w:r w:rsidRPr="00217834">
              <w:rPr>
                <w:rFonts w:ascii="GHEA Grapalat" w:hAnsi="GHEA Grapalat"/>
                <w:bCs/>
                <w:sz w:val="16"/>
                <w:szCs w:val="16"/>
                <w:lang w:val="en-US"/>
              </w:rPr>
              <w:t xml:space="preserve"> </w:t>
            </w:r>
            <w:r w:rsidRPr="009B623F">
              <w:rPr>
                <w:rFonts w:ascii="GHEA Grapalat" w:hAnsi="GHEA Grapalat" w:cs="Calibri"/>
                <w:bCs/>
                <w:sz w:val="16"/>
                <w:szCs w:val="16"/>
              </w:rPr>
              <w:t>տարաներով</w:t>
            </w:r>
            <w:r w:rsidRPr="00217834">
              <w:rPr>
                <w:rFonts w:ascii="GHEA Grapalat" w:hAnsi="GHEA Grapalat" w:cs="Calibri"/>
                <w:bCs/>
                <w:sz w:val="16"/>
                <w:szCs w:val="16"/>
                <w:lang w:val="en-US"/>
              </w:rPr>
              <w:t xml:space="preserve"> 18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9,0% </w:t>
            </w:r>
            <w:r w:rsidRPr="009B623F">
              <w:rPr>
                <w:rFonts w:ascii="GHEA Grapalat" w:hAnsi="GHEA Grapalat" w:cs="Calibri"/>
                <w:bCs/>
                <w:sz w:val="16"/>
                <w:szCs w:val="16"/>
              </w:rPr>
              <w:t>յուղի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պարունակությամբ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210-240</w:t>
            </w:r>
            <w:r w:rsidRPr="00217834">
              <w:rPr>
                <w:rFonts w:ascii="Arial Armenian" w:hAnsi="Arial Armenian" w:cs="Calibri"/>
                <w:bCs/>
                <w:sz w:val="16"/>
                <w:szCs w:val="16"/>
                <w:lang w:val="en-US"/>
              </w:rPr>
              <w:t> </w:t>
            </w:r>
            <w:r w:rsidRPr="00217834">
              <w:rPr>
                <w:rFonts w:ascii="GHEA Grapalat" w:hAnsi="GHEA Grapalat"/>
                <w:bCs/>
                <w:sz w:val="16"/>
                <w:szCs w:val="16"/>
                <w:vertAlign w:val="superscript"/>
                <w:lang w:val="en-US"/>
              </w:rPr>
              <w:t>0</w:t>
            </w:r>
            <w:r w:rsidRPr="00217834">
              <w:rPr>
                <w:rFonts w:ascii="GHEA Grapalat" w:hAnsi="GHEA Grapalat"/>
                <w:bCs/>
                <w:sz w:val="16"/>
                <w:szCs w:val="16"/>
                <w:lang w:val="en-US"/>
              </w:rPr>
              <w:t xml:space="preserve">T, </w:t>
            </w:r>
            <w:r w:rsidRPr="009B623F">
              <w:rPr>
                <w:rFonts w:ascii="GHEA Grapalat" w:hAnsi="GHEA Grapalat" w:cs="Calibri"/>
                <w:bCs/>
                <w:sz w:val="16"/>
                <w:szCs w:val="16"/>
              </w:rPr>
              <w:t>անվտանգությունը</w:t>
            </w:r>
            <w:r w:rsidRPr="00217834">
              <w:rPr>
                <w:rFonts w:ascii="GHEA Grapalat" w:hAnsi="GHEA Grapalat"/>
                <w:bCs/>
                <w:sz w:val="16"/>
                <w:szCs w:val="16"/>
                <w:lang w:val="en-US"/>
              </w:rPr>
              <w:t xml:space="preserve"> </w:t>
            </w:r>
            <w:r w:rsidRPr="009B623F">
              <w:rPr>
                <w:rFonts w:ascii="GHEA Grapalat" w:hAnsi="GHEA Grapalat" w:cs="Calibri"/>
                <w:bCs/>
                <w:sz w:val="16"/>
                <w:szCs w:val="16"/>
              </w:rPr>
              <w:t>և</w:t>
            </w:r>
            <w:r w:rsidRPr="00217834">
              <w:rPr>
                <w:rFonts w:ascii="GHEA Grapalat" w:hAnsi="GHEA Grapalat"/>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կառավարության</w:t>
            </w:r>
            <w:r w:rsidRPr="00217834">
              <w:rPr>
                <w:rFonts w:ascii="GHEA Grapalat" w:hAnsi="GHEA Grapalat"/>
                <w:bCs/>
                <w:sz w:val="16"/>
                <w:szCs w:val="16"/>
                <w:lang w:val="en-US"/>
              </w:rPr>
              <w:t xml:space="preserve"> 2006</w:t>
            </w:r>
            <w:r w:rsidRPr="009B623F">
              <w:rPr>
                <w:rFonts w:ascii="GHEA Grapalat" w:hAnsi="GHEA Grapalat" w:cs="Sylfaen"/>
                <w:bCs/>
                <w:sz w:val="16"/>
                <w:szCs w:val="16"/>
              </w:rPr>
              <w:t>թ</w:t>
            </w:r>
            <w:r w:rsidRPr="00217834">
              <w:rPr>
                <w:rFonts w:ascii="GHEA Grapalat" w:hAnsi="GHEA Grapalat"/>
                <w:bCs/>
                <w:sz w:val="16"/>
                <w:szCs w:val="16"/>
                <w:lang w:val="en-US"/>
              </w:rPr>
              <w:t xml:space="preserve">. </w:t>
            </w:r>
            <w:r w:rsidRPr="009B623F">
              <w:rPr>
                <w:rFonts w:ascii="GHEA Grapalat" w:hAnsi="GHEA Grapalat" w:cs="Sylfaen"/>
                <w:bCs/>
                <w:sz w:val="16"/>
                <w:szCs w:val="16"/>
              </w:rPr>
              <w:t>դեկտեմբերի</w:t>
            </w:r>
            <w:r w:rsidRPr="00217834">
              <w:rPr>
                <w:rFonts w:ascii="GHEA Grapalat" w:hAnsi="GHEA Grapalat"/>
                <w:bCs/>
                <w:sz w:val="16"/>
                <w:szCs w:val="16"/>
                <w:lang w:val="en-US"/>
              </w:rPr>
              <w:t xml:space="preserve"> 21-</w:t>
            </w:r>
            <w:r w:rsidRPr="009B623F">
              <w:rPr>
                <w:rFonts w:ascii="GHEA Grapalat" w:hAnsi="GHEA Grapalat" w:cs="Sylfaen"/>
                <w:bCs/>
                <w:sz w:val="16"/>
                <w:szCs w:val="16"/>
              </w:rPr>
              <w:t>ի</w:t>
            </w:r>
            <w:r w:rsidRPr="00217834">
              <w:rPr>
                <w:rFonts w:ascii="GHEA Grapalat" w:hAnsi="GHEA Grapalat"/>
                <w:bCs/>
                <w:sz w:val="16"/>
                <w:szCs w:val="16"/>
                <w:lang w:val="en-US"/>
              </w:rPr>
              <w:t xml:space="preserve"> N 1925-</w:t>
            </w:r>
            <w:r w:rsidRPr="009B623F">
              <w:rPr>
                <w:rFonts w:ascii="GHEA Grapalat" w:hAnsi="GHEA Grapalat" w:cs="Sylfaen"/>
                <w:bCs/>
                <w:sz w:val="16"/>
                <w:szCs w:val="16"/>
              </w:rPr>
              <w:t>Ն</w:t>
            </w:r>
            <w:r w:rsidRPr="00217834">
              <w:rPr>
                <w:rFonts w:ascii="GHEA Grapalat" w:hAnsi="GHEA Grapalat"/>
                <w:bCs/>
                <w:sz w:val="16"/>
                <w:szCs w:val="16"/>
                <w:lang w:val="en-US"/>
              </w:rPr>
              <w:t xml:space="preserve"> </w:t>
            </w:r>
            <w:r w:rsidRPr="009B623F">
              <w:rPr>
                <w:rFonts w:ascii="GHEA Grapalat" w:hAnsi="GHEA Grapalat" w:cs="Sylfaen"/>
                <w:bCs/>
                <w:sz w:val="16"/>
                <w:szCs w:val="16"/>
              </w:rPr>
              <w:t>որոշմամբ</w:t>
            </w:r>
            <w:r w:rsidRPr="00217834">
              <w:rPr>
                <w:rFonts w:ascii="GHEA Grapalat" w:hAnsi="GHEA Grapalat"/>
                <w:bCs/>
                <w:sz w:val="16"/>
                <w:szCs w:val="16"/>
                <w:lang w:val="en-US"/>
              </w:rPr>
              <w:t xml:space="preserve"> </w:t>
            </w:r>
            <w:r w:rsidRPr="009B623F">
              <w:rPr>
                <w:rFonts w:ascii="GHEA Grapalat" w:hAnsi="GHEA Grapalat" w:cs="Sylfaen"/>
                <w:bCs/>
                <w:sz w:val="16"/>
                <w:szCs w:val="16"/>
              </w:rPr>
              <w:t>հաստատված</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Կաթին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կաթնամթերքին</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դրանց</w:t>
            </w:r>
            <w:r w:rsidRPr="00217834">
              <w:rPr>
                <w:rFonts w:ascii="GHEA Grapalat" w:hAnsi="GHEA Grapalat"/>
                <w:bCs/>
                <w:sz w:val="16"/>
                <w:szCs w:val="16"/>
                <w:lang w:val="en-US"/>
              </w:rPr>
              <w:t xml:space="preserve"> </w:t>
            </w:r>
            <w:r w:rsidRPr="009B623F">
              <w:rPr>
                <w:rFonts w:ascii="GHEA Grapalat" w:hAnsi="GHEA Grapalat" w:cs="Sylfaen"/>
                <w:bCs/>
                <w:sz w:val="16"/>
                <w:szCs w:val="16"/>
              </w:rPr>
              <w:t>արտադրությանը</w:t>
            </w:r>
            <w:r w:rsidRPr="00217834">
              <w:rPr>
                <w:rFonts w:ascii="GHEA Grapalat" w:hAnsi="GHEA Grapalat"/>
                <w:bCs/>
                <w:sz w:val="16"/>
                <w:szCs w:val="16"/>
                <w:lang w:val="en-US"/>
              </w:rPr>
              <w:t xml:space="preserve"> </w:t>
            </w:r>
            <w:r w:rsidRPr="009B623F">
              <w:rPr>
                <w:rFonts w:ascii="GHEA Grapalat" w:hAnsi="GHEA Grapalat" w:cs="Sylfaen"/>
                <w:bCs/>
                <w:sz w:val="16"/>
                <w:szCs w:val="16"/>
              </w:rPr>
              <w:t>ներկայացվող</w:t>
            </w:r>
            <w:r w:rsidRPr="00217834">
              <w:rPr>
                <w:rFonts w:ascii="GHEA Grapalat" w:hAnsi="GHEA Grapalat"/>
                <w:bCs/>
                <w:sz w:val="16"/>
                <w:szCs w:val="16"/>
                <w:lang w:val="en-US"/>
              </w:rPr>
              <w:t xml:space="preserve"> </w:t>
            </w:r>
            <w:r w:rsidRPr="009B623F">
              <w:rPr>
                <w:rFonts w:ascii="GHEA Grapalat" w:hAnsi="GHEA Grapalat" w:cs="Sylfaen"/>
                <w:bCs/>
                <w:sz w:val="16"/>
                <w:szCs w:val="16"/>
              </w:rPr>
              <w:t>պահանջների</w:t>
            </w:r>
            <w:r w:rsidRPr="00217834">
              <w:rPr>
                <w:rFonts w:ascii="GHEA Grapalat" w:hAnsi="GHEA Grapalat"/>
                <w:bCs/>
                <w:sz w:val="16"/>
                <w:szCs w:val="16"/>
                <w:lang w:val="en-US"/>
              </w:rPr>
              <w:t xml:space="preserve"> </w:t>
            </w:r>
            <w:r w:rsidRPr="009B623F">
              <w:rPr>
                <w:rFonts w:ascii="GHEA Grapalat" w:hAnsi="GHEA Grapalat" w:cs="Sylfaen"/>
                <w:bCs/>
                <w:sz w:val="16"/>
                <w:szCs w:val="16"/>
              </w:rPr>
              <w:t>տեխնիկական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կանոնակարգի</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Սննդամթերքի</w:t>
            </w:r>
            <w:r w:rsidRPr="00217834">
              <w:rPr>
                <w:rFonts w:ascii="GHEA Grapalat" w:hAnsi="GHEA Grapalat"/>
                <w:bCs/>
                <w:sz w:val="16"/>
                <w:szCs w:val="16"/>
                <w:lang w:val="en-US"/>
              </w:rPr>
              <w:t xml:space="preserve"> </w:t>
            </w:r>
            <w:r w:rsidRPr="009B623F">
              <w:rPr>
                <w:rFonts w:ascii="GHEA Grapalat" w:hAnsi="GHEA Grapalat" w:cs="Sylfaen"/>
                <w:bCs/>
                <w:sz w:val="16"/>
                <w:szCs w:val="16"/>
              </w:rPr>
              <w:t>անվտանգության</w:t>
            </w:r>
            <w:r w:rsidRPr="00217834">
              <w:rPr>
                <w:rFonts w:ascii="GHEA Grapalat" w:hAnsi="GHEA Grapalat"/>
                <w:bCs/>
                <w:sz w:val="16"/>
                <w:szCs w:val="16"/>
                <w:lang w:val="en-US"/>
              </w:rPr>
              <w:t xml:space="preserve"> </w:t>
            </w:r>
            <w:r w:rsidRPr="009B623F">
              <w:rPr>
                <w:rFonts w:ascii="GHEA Grapalat" w:hAnsi="GHEA Grapalat" w:cs="Sylfaen"/>
                <w:bCs/>
                <w:sz w:val="16"/>
                <w:szCs w:val="16"/>
              </w:rPr>
              <w:t>մասին</w:t>
            </w:r>
            <w:r w:rsidRPr="00217834">
              <w:rPr>
                <w:rFonts w:ascii="GHEA Grapalat" w:hAnsi="GHEA Grapalat"/>
                <w:bCs/>
                <w:sz w:val="16"/>
                <w:szCs w:val="16"/>
                <w:lang w:val="en-US"/>
              </w:rPr>
              <w:t xml:space="preserve">» </w:t>
            </w:r>
            <w:r w:rsidRPr="009B623F">
              <w:rPr>
                <w:rFonts w:ascii="GHEA Grapalat" w:hAnsi="GHEA Grapalat" w:cs="Sylfaen"/>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օրենքի</w:t>
            </w:r>
            <w:r w:rsidRPr="00217834">
              <w:rPr>
                <w:rFonts w:ascii="GHEA Grapalat" w:hAnsi="GHEA Grapalat"/>
                <w:bCs/>
                <w:sz w:val="16"/>
                <w:szCs w:val="16"/>
                <w:lang w:val="en-US"/>
              </w:rPr>
              <w:t xml:space="preserve"> 8-</w:t>
            </w:r>
            <w:r w:rsidRPr="009B623F">
              <w:rPr>
                <w:rFonts w:ascii="GHEA Grapalat" w:hAnsi="GHEA Grapalat" w:cs="Sylfaen"/>
                <w:bCs/>
                <w:sz w:val="16"/>
                <w:szCs w:val="16"/>
              </w:rPr>
              <w:t>րդ</w:t>
            </w:r>
            <w:r w:rsidRPr="00217834">
              <w:rPr>
                <w:rFonts w:ascii="GHEA Grapalat" w:hAnsi="GHEA Grapalat"/>
                <w:bCs/>
                <w:sz w:val="16"/>
                <w:szCs w:val="16"/>
                <w:lang w:val="en-US"/>
              </w:rPr>
              <w:t xml:space="preserve"> </w:t>
            </w:r>
            <w:r w:rsidRPr="009B623F">
              <w:rPr>
                <w:rFonts w:ascii="GHEA Grapalat" w:hAnsi="GHEA Grapalat" w:cs="Sylfaen"/>
                <w:bCs/>
                <w:sz w:val="16"/>
                <w:szCs w:val="16"/>
              </w:rPr>
              <w:t>հոդվածի</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50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49</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sz w:val="20"/>
                <w:szCs w:val="20"/>
              </w:rPr>
              <w:t>Պաստերացված</w:t>
            </w:r>
            <w:r w:rsidRPr="00217834">
              <w:rPr>
                <w:rFonts w:ascii="GHEA Grapalat" w:hAnsi="GHEA Grapalat"/>
                <w:sz w:val="20"/>
                <w:szCs w:val="20"/>
                <w:lang w:val="en-US"/>
              </w:rPr>
              <w:t xml:space="preserve"> </w:t>
            </w:r>
            <w:r w:rsidRPr="00E245D3">
              <w:rPr>
                <w:rFonts w:ascii="GHEA Grapalat" w:hAnsi="GHEA Grapalat"/>
                <w:sz w:val="20"/>
                <w:szCs w:val="20"/>
              </w:rPr>
              <w:t>կովի</w:t>
            </w:r>
            <w:r w:rsidRPr="00217834">
              <w:rPr>
                <w:rFonts w:ascii="GHEA Grapalat" w:hAnsi="GHEA Grapalat"/>
                <w:sz w:val="20"/>
                <w:szCs w:val="20"/>
                <w:lang w:val="en-US"/>
              </w:rPr>
              <w:t xml:space="preserve"> </w:t>
            </w:r>
            <w:r w:rsidRPr="00E245D3">
              <w:rPr>
                <w:rFonts w:ascii="GHEA Grapalat" w:hAnsi="GHEA Grapalat"/>
                <w:sz w:val="20"/>
                <w:szCs w:val="20"/>
              </w:rPr>
              <w:t>կաթ</w:t>
            </w:r>
            <w:r w:rsidRPr="00217834">
              <w:rPr>
                <w:rFonts w:ascii="GHEA Grapalat" w:hAnsi="GHEA Grapalat"/>
                <w:sz w:val="20"/>
                <w:szCs w:val="20"/>
                <w:lang w:val="en-US"/>
              </w:rPr>
              <w:t xml:space="preserve"> 3 % </w:t>
            </w:r>
            <w:r w:rsidRPr="00E245D3">
              <w:rPr>
                <w:rFonts w:ascii="GHEA Grapalat" w:hAnsi="GHEA Grapalat"/>
                <w:sz w:val="20"/>
                <w:szCs w:val="20"/>
              </w:rPr>
              <w:t>յուղայնությամբ</w:t>
            </w:r>
            <w:r w:rsidRPr="00217834">
              <w:rPr>
                <w:rFonts w:ascii="GHEA Grapalat" w:hAnsi="GHEA Grapalat"/>
                <w:sz w:val="20"/>
                <w:szCs w:val="20"/>
                <w:lang w:val="en-US"/>
              </w:rPr>
              <w:t xml:space="preserve">, </w:t>
            </w:r>
            <w:r w:rsidRPr="00E245D3">
              <w:rPr>
                <w:rFonts w:ascii="GHEA Grapalat" w:hAnsi="GHEA Grapalat"/>
                <w:sz w:val="20"/>
                <w:szCs w:val="20"/>
              </w:rPr>
              <w:t>թթվայնությունը</w:t>
            </w:r>
            <w:r w:rsidRPr="00217834">
              <w:rPr>
                <w:rFonts w:ascii="GHEA Grapalat" w:hAnsi="GHEA Grapalat"/>
                <w:sz w:val="20"/>
                <w:szCs w:val="20"/>
                <w:lang w:val="en-US"/>
              </w:rPr>
              <w:t xml:space="preserve">` 16-210T, </w:t>
            </w:r>
            <w:r w:rsidRPr="00E245D3">
              <w:rPr>
                <w:rFonts w:ascii="GHEA Grapalat" w:hAnsi="GHEA Grapalat"/>
                <w:sz w:val="20"/>
                <w:szCs w:val="20"/>
              </w:rPr>
              <w:t>ԳՕՍՏ</w:t>
            </w:r>
            <w:r w:rsidRPr="00217834">
              <w:rPr>
                <w:rFonts w:ascii="GHEA Grapalat" w:hAnsi="GHEA Grapalat"/>
                <w:sz w:val="20"/>
                <w:szCs w:val="20"/>
                <w:lang w:val="en-US"/>
              </w:rPr>
              <w:t xml:space="preserve"> 13277-79: 1</w:t>
            </w:r>
            <w:r w:rsidRPr="00E245D3">
              <w:rPr>
                <w:rFonts w:ascii="GHEA Grapalat" w:hAnsi="GHEA Grapalat"/>
                <w:sz w:val="20"/>
                <w:szCs w:val="20"/>
              </w:rPr>
              <w:t>լ</w:t>
            </w:r>
            <w:r w:rsidRPr="00217834">
              <w:rPr>
                <w:rFonts w:ascii="GHEA Grapalat" w:hAnsi="GHEA Grapalat"/>
                <w:sz w:val="20"/>
                <w:szCs w:val="20"/>
                <w:lang w:val="en-US"/>
              </w:rPr>
              <w:t xml:space="preserve"> </w:t>
            </w:r>
            <w:r w:rsidRPr="00E245D3">
              <w:rPr>
                <w:rFonts w:ascii="GHEA Grapalat" w:hAnsi="GHEA Grapalat"/>
                <w:sz w:val="20"/>
                <w:szCs w:val="20"/>
              </w:rPr>
              <w:t>տարողությամբ</w:t>
            </w:r>
            <w:r w:rsidRPr="00217834">
              <w:rPr>
                <w:rFonts w:ascii="GHEA Grapalat" w:hAnsi="GHEA Grapalat"/>
                <w:sz w:val="20"/>
                <w:szCs w:val="20"/>
                <w:lang w:val="en-US"/>
              </w:rPr>
              <w:t>:</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217834">
              <w:rPr>
                <w:rFonts w:ascii="GHEA Grapalat" w:hAnsi="GHEA Grapalat"/>
                <w:sz w:val="20"/>
                <w:szCs w:val="20"/>
                <w:lang w:val="en-US"/>
              </w:rPr>
              <w:t xml:space="preserve"> </w:t>
            </w:r>
            <w:r w:rsidRPr="00E245D3">
              <w:rPr>
                <w:rFonts w:ascii="GHEA Grapalat" w:hAnsi="GHEA Grapalat"/>
                <w:sz w:val="20"/>
                <w:szCs w:val="20"/>
              </w:rPr>
              <w:t>կանոնների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նորմերի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ՙՍննդամթերքի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9-</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r w:rsidRPr="00217834">
              <w:rPr>
                <w:rFonts w:ascii="GHEA Grapalat" w:hAnsi="GHEA Grapalat"/>
                <w:sz w:val="20"/>
                <w:szCs w:val="20"/>
                <w:lang w:val="en-US"/>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800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9863" w:type="dxa"/>
            <w:vAlign w:val="center"/>
          </w:tcPr>
          <w:p w:rsidR="00B10987" w:rsidRPr="00217834" w:rsidRDefault="00B10987" w:rsidP="00E468D0">
            <w:pPr>
              <w:jc w:val="center"/>
              <w:rPr>
                <w:rFonts w:ascii="GHEA Grapalat" w:hAnsi="GHEA Grapalat" w:cs="Sylfaen"/>
                <w:sz w:val="20"/>
                <w:szCs w:val="20"/>
                <w:lang w:val="en-US"/>
              </w:rPr>
            </w:pPr>
            <w:r w:rsidRPr="00E245D3">
              <w:rPr>
                <w:rFonts w:ascii="GHEA Grapalat" w:hAnsi="GHEA Grapalat" w:cs="Sylfaen"/>
                <w:sz w:val="20"/>
                <w:szCs w:val="20"/>
              </w:rPr>
              <w:t>Խնձոր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217834">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217834">
              <w:rPr>
                <w:rFonts w:ascii="GHEA Grapalat" w:hAnsi="GHEA Grapalat" w:cs="Arial Armenian"/>
                <w:sz w:val="20"/>
                <w:szCs w:val="20"/>
                <w:lang w:val="en-US"/>
              </w:rPr>
              <w:t>-</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217834">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E245D3"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9863" w:type="dxa"/>
            <w:vAlign w:val="center"/>
          </w:tcPr>
          <w:p w:rsidR="00B10987" w:rsidRPr="00792D82" w:rsidRDefault="00B10987" w:rsidP="00E468D0">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20 %-</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Պիտանելիության մնացորդային ժամկետը ոչ պակաս քան 90 %</w:t>
            </w:r>
          </w:p>
        </w:tc>
        <w:tc>
          <w:tcPr>
            <w:tcW w:w="1235" w:type="dxa"/>
            <w:vAlign w:val="center"/>
          </w:tcPr>
          <w:p w:rsidR="00B10987" w:rsidRPr="00217834" w:rsidRDefault="00B10987" w:rsidP="00E468D0">
            <w:pPr>
              <w:jc w:val="center"/>
              <w:rPr>
                <w:rFonts w:ascii="Sylfaen" w:hAnsi="Sylfaen"/>
                <w:lang w:val="en-US"/>
              </w:rPr>
            </w:pPr>
            <w:r>
              <w:rPr>
                <w:rFonts w:ascii="Sylfaen" w:hAnsi="Sylfaen"/>
                <w:lang w:val="en-US"/>
              </w:rPr>
              <w:t>տուփ</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52</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9863" w:type="dxa"/>
            <w:vAlign w:val="center"/>
          </w:tcPr>
          <w:p w:rsidR="00B10987" w:rsidRPr="00792D82" w:rsidRDefault="00B10987" w:rsidP="00E468D0">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,0,9</w:t>
            </w:r>
            <w:r w:rsidRPr="009B623F">
              <w:rPr>
                <w:rFonts w:ascii="GHEA Grapalat" w:hAnsi="GHEA Grapalat" w:cs="Calibri"/>
                <w:bCs/>
                <w:sz w:val="16"/>
                <w:szCs w:val="16"/>
                <w:lang w:val="hy-AM"/>
              </w:rPr>
              <w:t xml:space="preserve"> լիտրանոց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տարաներով,</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xml:space="preserve"> 3%-</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xml:space="preserve"> 65-1000T,: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9B623F">
              <w:rPr>
                <w:rFonts w:ascii="GHEA Grapalat" w:hAnsi="GHEA Grapalat" w:cs="Tahoma"/>
                <w:bCs/>
                <w:sz w:val="16"/>
                <w:szCs w:val="16"/>
              </w:rPr>
              <w:t>։</w:t>
            </w:r>
          </w:p>
        </w:tc>
        <w:tc>
          <w:tcPr>
            <w:tcW w:w="1235" w:type="dxa"/>
            <w:vAlign w:val="center"/>
          </w:tcPr>
          <w:p w:rsidR="00B10987" w:rsidRPr="00217834" w:rsidRDefault="00B10987" w:rsidP="00E468D0">
            <w:pPr>
              <w:jc w:val="center"/>
              <w:rPr>
                <w:rFonts w:ascii="Sylfaen" w:hAnsi="Sylfaen"/>
                <w:lang w:val="en-US"/>
              </w:rPr>
            </w:pPr>
            <w:r>
              <w:rPr>
                <w:rFonts w:ascii="Sylfaen" w:hAnsi="Sylfaen"/>
                <w:lang w:val="en-US"/>
              </w:rPr>
              <w:t>լ</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r>
      <w:tr w:rsidR="00B10987" w:rsidRPr="00217834"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9863" w:type="dxa"/>
            <w:vAlign w:val="center"/>
          </w:tcPr>
          <w:p w:rsidR="00B10987" w:rsidRPr="00217834" w:rsidRDefault="00B10987" w:rsidP="00E468D0">
            <w:pPr>
              <w:jc w:val="center"/>
              <w:rPr>
                <w:rFonts w:ascii="GHEA Grapalat" w:hAnsi="GHEA Grapalat"/>
                <w:sz w:val="20"/>
                <w:szCs w:val="20"/>
                <w:lang w:val="en-US"/>
              </w:rPr>
            </w:pP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6 %-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դիսպերսությունը</w:t>
            </w:r>
            <w:r w:rsidRPr="00217834">
              <w:rPr>
                <w:rFonts w:ascii="GHEA Grapalat" w:hAnsi="GHEA Grapalat" w:cs="Arial Armenian"/>
                <w:sz w:val="20"/>
                <w:szCs w:val="20"/>
                <w:lang w:val="en-US"/>
              </w:rPr>
              <w:t>` 90 %-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թղթե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տուփերում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ապակյա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բանկաներում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B10987" w:rsidRPr="004438B8" w:rsidRDefault="00B10987" w:rsidP="00E468D0">
            <w:pPr>
              <w:jc w:val="center"/>
              <w:rPr>
                <w:rFonts w:ascii="Sylfaen" w:hAnsi="Sylfaen"/>
                <w:lang w:val="en-US"/>
              </w:rPr>
            </w:pPr>
            <w:r>
              <w:rPr>
                <w:rFonts w:ascii="Sylfaen" w:hAnsi="Sylfaen"/>
                <w:lang w:val="en-US"/>
              </w:rPr>
              <w:t>տուփ</w:t>
            </w:r>
          </w:p>
        </w:tc>
        <w:tc>
          <w:tcPr>
            <w:tcW w:w="1225" w:type="dxa"/>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30</w:t>
            </w:r>
          </w:p>
        </w:tc>
      </w:tr>
      <w:tr w:rsidR="00B10987" w:rsidRPr="004438B8"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9863" w:type="dxa"/>
            <w:vAlign w:val="center"/>
          </w:tcPr>
          <w:p w:rsidR="00B10987" w:rsidRPr="00792D82" w:rsidRDefault="00B10987" w:rsidP="00E468D0">
            <w:pPr>
              <w:jc w:val="center"/>
              <w:rPr>
                <w:rFonts w:ascii="GHEA Grapalat" w:hAnsi="GHEA Grapalat"/>
                <w:sz w:val="20"/>
                <w:szCs w:val="20"/>
                <w:lang w:val="en-US"/>
              </w:rPr>
            </w:pPr>
            <w:r w:rsidRPr="00E245D3">
              <w:rPr>
                <w:rFonts w:ascii="Sylfaen" w:hAnsi="Sylfaen"/>
                <w:sz w:val="20"/>
                <w:szCs w:val="20"/>
              </w:rPr>
              <w:t>Կերակրի</w:t>
            </w:r>
            <w:r w:rsidRPr="004438B8">
              <w:rPr>
                <w:rFonts w:ascii="Sylfaen" w:hAnsi="Sylfaen"/>
                <w:sz w:val="20"/>
                <w:szCs w:val="20"/>
                <w:lang w:val="en-US"/>
              </w:rPr>
              <w:t>`</w:t>
            </w:r>
            <w:r w:rsidRPr="004438B8">
              <w:rPr>
                <w:rFonts w:ascii="GHEA Grapalat" w:hAnsi="GHEA Grapalat" w:cs="Calibri"/>
                <w:bCs/>
                <w:sz w:val="20"/>
                <w:szCs w:val="20"/>
                <w:lang w:val="en-US"/>
              </w:rPr>
              <w:t xml:space="preserve"> </w:t>
            </w:r>
            <w:r w:rsidRPr="00E245D3">
              <w:rPr>
                <w:rFonts w:ascii="GHEA Grapalat" w:hAnsi="GHEA Grapalat" w:cs="Calibri"/>
                <w:bCs/>
                <w:sz w:val="20"/>
                <w:szCs w:val="20"/>
              </w:rPr>
              <w:t>Նատրիում</w:t>
            </w:r>
            <w:r w:rsidRPr="004438B8">
              <w:rPr>
                <w:rFonts w:ascii="GHEA Grapalat" w:hAnsi="GHEA Grapalat" w:cs="Calibri"/>
                <w:bCs/>
                <w:sz w:val="20"/>
                <w:szCs w:val="20"/>
                <w:lang w:val="en-US"/>
              </w:rPr>
              <w:t xml:space="preserve"> </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rPr>
              <w:t>երկթթվային</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235" w:type="dxa"/>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r>
      <w:tr w:rsidR="00B10987" w:rsidRPr="004438B8"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55</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9863" w:type="dxa"/>
            <w:vAlign w:val="center"/>
          </w:tcPr>
          <w:p w:rsidR="00B10987" w:rsidRPr="004438B8" w:rsidRDefault="00B10987" w:rsidP="00E468D0">
            <w:pPr>
              <w:jc w:val="center"/>
              <w:rPr>
                <w:rFonts w:ascii="GHEA Grapalat" w:hAnsi="GHEA Grapalat"/>
                <w:sz w:val="20"/>
                <w:szCs w:val="20"/>
                <w:lang w:val="en-US"/>
              </w:rPr>
            </w:pPr>
            <w:r w:rsidRPr="009B623F">
              <w:rPr>
                <w:rFonts w:ascii="GHEA Grapalat" w:hAnsi="GHEA Grapalat" w:cs="Calibri"/>
                <w:bCs/>
                <w:sz w:val="16"/>
                <w:szCs w:val="16"/>
              </w:rPr>
              <w:t>Ոլոռ</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պահածոյացված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մեծ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տարաներով</w:t>
            </w:r>
            <w:r w:rsidRPr="009B623F">
              <w:rPr>
                <w:rFonts w:ascii="GHEA Grapalat" w:hAnsi="GHEA Grapalat" w:cs="Calibri"/>
                <w:bCs/>
                <w:sz w:val="16"/>
                <w:szCs w:val="16"/>
                <w:lang w:val="hy-AM"/>
              </w:rPr>
              <w:t xml:space="preserve">, մաքուր քաշը` 660գր, չոր մթերքի քաշը` 465գր; </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սահմանված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բնութագրի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2-III-4.9-01-2010  </w:t>
            </w:r>
            <w:r w:rsidRPr="009B623F">
              <w:rPr>
                <w:rFonts w:ascii="GHEA Grapalat" w:hAnsi="GHEA Grapalat" w:cs="Calibri"/>
                <w:bCs/>
                <w:sz w:val="16"/>
                <w:szCs w:val="16"/>
              </w:rPr>
              <w:t>հիգիենիկ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նորմատիվների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իսկ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4438B8">
              <w:rPr>
                <w:rFonts w:ascii="GHEA Grapalat" w:hAnsi="GHEA Grapalat" w:cs="Calibri"/>
                <w:bCs/>
                <w:sz w:val="16"/>
                <w:szCs w:val="16"/>
                <w:lang w:val="en-US"/>
              </w:rPr>
              <w:t>` «</w:t>
            </w:r>
            <w:r w:rsidRPr="009B623F">
              <w:rPr>
                <w:rFonts w:ascii="GHEA Grapalat" w:hAnsi="GHEA Grapalat" w:cs="Calibri"/>
                <w:bCs/>
                <w:sz w:val="16"/>
                <w:szCs w:val="16"/>
              </w:rPr>
              <w:t>Սննդամթերքի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4438B8">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4438B8">
              <w:rPr>
                <w:rFonts w:ascii="GHEA Grapalat" w:hAnsi="GHEA Grapalat" w:cs="Calibri"/>
                <w:bCs/>
                <w:sz w:val="16"/>
                <w:szCs w:val="16"/>
                <w:lang w:val="en-US"/>
              </w:rPr>
              <w:t>:</w:t>
            </w:r>
          </w:p>
        </w:tc>
        <w:tc>
          <w:tcPr>
            <w:tcW w:w="1235" w:type="dxa"/>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r>
      <w:tr w:rsidR="00B10987" w:rsidRPr="004438B8"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9863" w:type="dxa"/>
            <w:vAlign w:val="center"/>
          </w:tcPr>
          <w:p w:rsidR="00B10987" w:rsidRPr="004438B8" w:rsidRDefault="00B10987" w:rsidP="00E468D0">
            <w:pPr>
              <w:jc w:val="center"/>
              <w:rPr>
                <w:rFonts w:ascii="GHEA Grapalat" w:hAnsi="GHEA Grapalat"/>
                <w:sz w:val="20"/>
                <w:szCs w:val="20"/>
                <w:lang w:val="en-US"/>
              </w:rPr>
            </w:pPr>
            <w:r w:rsidRPr="00E245D3">
              <w:rPr>
                <w:rFonts w:ascii="GHEA Grapalat" w:hAnsi="GHEA Grapalat" w:cs="Sylfaen"/>
                <w:sz w:val="20"/>
                <w:szCs w:val="20"/>
              </w:rPr>
              <w:t>քիշմիշ</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խաղող</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B10987" w:rsidRPr="004438B8"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4</w:t>
            </w:r>
          </w:p>
        </w:tc>
      </w:tr>
      <w:tr w:rsidR="00B10987" w:rsidRPr="004438B8"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9863" w:type="dxa"/>
            <w:vAlign w:val="center"/>
          </w:tcPr>
          <w:p w:rsidR="00B10987" w:rsidRPr="004438B8" w:rsidRDefault="00B10987" w:rsidP="00E468D0">
            <w:pPr>
              <w:jc w:val="center"/>
              <w:rPr>
                <w:rFonts w:ascii="GHEA Grapalat" w:hAnsi="GHEA Grapalat" w:cs="Sylfaen"/>
                <w:sz w:val="20"/>
                <w:szCs w:val="20"/>
                <w:lang w:val="en-US"/>
              </w:rPr>
            </w:pPr>
            <w:r w:rsidRPr="00E245D3">
              <w:rPr>
                <w:rFonts w:ascii="GHEA Grapalat" w:hAnsi="GHEA Grapalat" w:cs="Sylfaen"/>
                <w:sz w:val="20"/>
                <w:szCs w:val="20"/>
              </w:rPr>
              <w:t>Բարձր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համասեռ</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մաքուր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4438B8">
              <w:rPr>
                <w:rFonts w:ascii="GHEA Grapalat" w:hAnsi="GHEA Grapalat" w:cs="Arial Armenian"/>
                <w:sz w:val="20"/>
                <w:szCs w:val="20"/>
                <w:lang w:val="en-US"/>
              </w:rPr>
              <w:t xml:space="preserve">` (14,0-17,0) % </w:t>
            </w:r>
            <w:r w:rsidRPr="00E245D3">
              <w:rPr>
                <w:rFonts w:ascii="GHEA Grapalat" w:hAnsi="GHEA Grapalat" w:cs="Sylfaen"/>
                <w:sz w:val="20"/>
                <w:szCs w:val="20"/>
              </w:rPr>
              <w:t>ոչավելի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B10987" w:rsidRPr="004438B8" w:rsidRDefault="00B10987" w:rsidP="00E468D0">
            <w:pPr>
              <w:jc w:val="center"/>
              <w:rPr>
                <w:rFonts w:ascii="Sylfaen" w:hAnsi="Sylfaen"/>
                <w:lang w:val="en-US"/>
              </w:rPr>
            </w:pPr>
            <w:r>
              <w:rPr>
                <w:rFonts w:ascii="Sylfaen" w:hAnsi="Sylfaen"/>
                <w:lang w:val="en-US"/>
              </w:rPr>
              <w:t>կգ</w:t>
            </w:r>
          </w:p>
        </w:tc>
        <w:tc>
          <w:tcPr>
            <w:tcW w:w="1225" w:type="dxa"/>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80</w:t>
            </w:r>
          </w:p>
        </w:tc>
      </w:tr>
      <w:tr w:rsidR="00B10987" w:rsidRPr="004438B8" w:rsidTr="00E468D0">
        <w:trPr>
          <w:trHeight w:val="677"/>
        </w:trPr>
        <w:tc>
          <w:tcPr>
            <w:tcW w:w="601"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9863" w:type="dxa"/>
          </w:tcPr>
          <w:p w:rsidR="00B10987" w:rsidRPr="00792D82" w:rsidRDefault="00B10987" w:rsidP="00E468D0">
            <w:pPr>
              <w:jc w:val="center"/>
              <w:rPr>
                <w:rFonts w:ascii="GHEA Grapalat" w:hAnsi="GHEA Grapalat"/>
                <w:sz w:val="20"/>
                <w:szCs w:val="20"/>
                <w:lang w:val="en-US"/>
              </w:rPr>
            </w:pPr>
            <w:r w:rsidRPr="00A71975">
              <w:rPr>
                <w:rFonts w:ascii="Arial Unicode" w:hAnsi="Arial Unicode"/>
                <w:color w:val="000000"/>
                <w:sz w:val="20"/>
                <w:szCs w:val="20"/>
              </w:rPr>
              <w:t>Սովորական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տեսակի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փաթեթավորումը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մակնշումը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ըստ</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կառավարության</w:t>
            </w:r>
            <w:r w:rsidRPr="004438B8">
              <w:rPr>
                <w:rFonts w:ascii="Arial Unicode" w:hAnsi="Arial Unicode"/>
                <w:color w:val="000000"/>
                <w:sz w:val="20"/>
                <w:szCs w:val="20"/>
                <w:lang w:val="en-US"/>
              </w:rPr>
              <w:t xml:space="preserve"> 2006</w:t>
            </w:r>
            <w:r w:rsidRPr="00A71975">
              <w:rPr>
                <w:rFonts w:ascii="Arial Unicode" w:hAnsi="Arial Unicode"/>
                <w:color w:val="000000"/>
                <w:sz w:val="20"/>
                <w:szCs w:val="20"/>
              </w:rPr>
              <w:t>թ</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դեկտեմբերի</w:t>
            </w:r>
            <w:r w:rsidRPr="004438B8">
              <w:rPr>
                <w:rFonts w:ascii="Arial Unicode" w:hAnsi="Arial Unicode"/>
                <w:color w:val="000000"/>
                <w:sz w:val="20"/>
                <w:szCs w:val="20"/>
                <w:lang w:val="en-US"/>
              </w:rPr>
              <w:t xml:space="preserve"> 21-</w:t>
            </w:r>
            <w:r w:rsidRPr="00A71975">
              <w:rPr>
                <w:rFonts w:ascii="Arial Unicode" w:hAnsi="Arial Unicode"/>
                <w:color w:val="000000"/>
                <w:sz w:val="20"/>
                <w:szCs w:val="20"/>
              </w:rPr>
              <w:t>ի</w:t>
            </w:r>
            <w:r w:rsidRPr="004438B8">
              <w:rPr>
                <w:rFonts w:ascii="Arial Unicode" w:hAnsi="Arial Unicode"/>
                <w:color w:val="000000"/>
                <w:sz w:val="20"/>
                <w:szCs w:val="20"/>
                <w:lang w:val="en-US"/>
              </w:rPr>
              <w:t xml:space="preserve"> N 1913-</w:t>
            </w:r>
            <w:r w:rsidRPr="00A71975">
              <w:rPr>
                <w:rFonts w:ascii="Arial Unicode" w:hAnsi="Arial Unicode"/>
                <w:color w:val="000000"/>
                <w:sz w:val="20"/>
                <w:szCs w:val="20"/>
              </w:rPr>
              <w:t>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որոշմամբ</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հաստատված</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Թարմ</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պտուղ</w:t>
            </w:r>
            <w:r w:rsidRPr="004438B8">
              <w:rPr>
                <w:rFonts w:ascii="Arial Unicode" w:hAnsi="Arial Unicode"/>
                <w:color w:val="000000"/>
                <w:sz w:val="20"/>
                <w:szCs w:val="20"/>
                <w:lang w:val="en-US"/>
              </w:rPr>
              <w:t>-</w:t>
            </w:r>
            <w:r w:rsidRPr="00A71975">
              <w:rPr>
                <w:rFonts w:ascii="Arial Unicode" w:hAnsi="Arial Unicode"/>
                <w:color w:val="000000"/>
                <w:sz w:val="20"/>
                <w:szCs w:val="20"/>
              </w:rPr>
              <w:t>բանջարեղենի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տեխնիկական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կանոնակարգի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Սննդամթերքի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անվտանգության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մասին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օրենքի</w:t>
            </w:r>
            <w:r w:rsidRPr="004438B8">
              <w:rPr>
                <w:rFonts w:ascii="Arial Unicode" w:hAnsi="Arial Unicode"/>
                <w:color w:val="000000"/>
                <w:sz w:val="20"/>
                <w:szCs w:val="20"/>
                <w:lang w:val="en-US"/>
              </w:rPr>
              <w:t xml:space="preserve"> 8-</w:t>
            </w:r>
            <w:r w:rsidRPr="00A71975">
              <w:rPr>
                <w:rFonts w:ascii="Arial Unicode" w:hAnsi="Arial Unicode"/>
                <w:color w:val="000000"/>
                <w:sz w:val="20"/>
                <w:szCs w:val="20"/>
              </w:rPr>
              <w:t>րդ</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հոդվածի</w:t>
            </w:r>
          </w:p>
        </w:tc>
        <w:tc>
          <w:tcPr>
            <w:tcW w:w="1235" w:type="dxa"/>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3</w:t>
            </w:r>
          </w:p>
        </w:tc>
      </w:tr>
    </w:tbl>
    <w:p w:rsidR="00B10987" w:rsidRPr="004438B8" w:rsidRDefault="00B10987" w:rsidP="00B10987">
      <w:pPr>
        <w:jc w:val="right"/>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B10987" w:rsidRPr="00E245D3" w:rsidTr="00E468D0">
        <w:trPr>
          <w:jc w:val="center"/>
        </w:trPr>
        <w:tc>
          <w:tcPr>
            <w:tcW w:w="4536" w:type="dxa"/>
          </w:tcPr>
          <w:p w:rsidR="00B10987" w:rsidRPr="00E245D3" w:rsidRDefault="00B10987"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B10987" w:rsidRPr="00A95DD6" w:rsidRDefault="00B10987"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B10987" w:rsidRPr="00A95DD6" w:rsidRDefault="00B10987"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B10987" w:rsidRPr="00A95DD6" w:rsidRDefault="00B10987"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B10987" w:rsidRPr="00A95DD6" w:rsidRDefault="00B10987" w:rsidP="00E468D0">
            <w:pPr>
              <w:jc w:val="center"/>
              <w:rPr>
                <w:rFonts w:ascii="GHEA Grapalat" w:hAnsi="GHEA Grapalat"/>
                <w:lang w:val="hy-AM"/>
              </w:rPr>
            </w:pPr>
          </w:p>
          <w:p w:rsidR="00B10987" w:rsidRPr="00792D82" w:rsidRDefault="00B10987" w:rsidP="00E468D0">
            <w:pPr>
              <w:rPr>
                <w:rFonts w:ascii="GHEA Grapalat" w:hAnsi="GHEA Grapalat"/>
                <w:lang w:val="nb-NO"/>
              </w:rPr>
            </w:pPr>
          </w:p>
          <w:p w:rsidR="00B10987" w:rsidRPr="00A95DD6" w:rsidRDefault="00B10987" w:rsidP="00E468D0">
            <w:pPr>
              <w:jc w:val="center"/>
              <w:rPr>
                <w:rFonts w:ascii="GHEA Grapalat" w:hAnsi="GHEA Grapalat"/>
                <w:lang w:val="hy-AM"/>
              </w:rPr>
            </w:pPr>
            <w:r w:rsidRPr="00A95DD6">
              <w:rPr>
                <w:rFonts w:ascii="GHEA Grapalat" w:hAnsi="GHEA Grapalat"/>
                <w:lang w:val="hy-AM"/>
              </w:rPr>
              <w:t>-----------------------Ա.Բաշմախչյան</w:t>
            </w:r>
          </w:p>
          <w:p w:rsidR="00B10987" w:rsidRPr="00A95DD6" w:rsidRDefault="00B10987"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B10987" w:rsidRPr="00792D82" w:rsidRDefault="00B10987" w:rsidP="00E468D0">
            <w:pPr>
              <w:jc w:val="center"/>
              <w:rPr>
                <w:rFonts w:ascii="GHEA Grapalat" w:hAnsi="GHEA Grapalat"/>
                <w:b/>
                <w:sz w:val="20"/>
                <w:lang w:val="hy-AM"/>
              </w:rPr>
            </w:pPr>
          </w:p>
          <w:p w:rsidR="00B10987" w:rsidRPr="00E245D3" w:rsidRDefault="00B10987" w:rsidP="00E468D0">
            <w:pPr>
              <w:rPr>
                <w:rFonts w:ascii="GHEA Grapalat" w:hAnsi="GHEA Grapalat"/>
                <w:lang w:val="hy-AM"/>
              </w:rPr>
            </w:pPr>
          </w:p>
          <w:p w:rsidR="00B10987" w:rsidRPr="004438B8" w:rsidRDefault="00B10987" w:rsidP="00E468D0">
            <w:pPr>
              <w:rPr>
                <w:rFonts w:ascii="GHEA Grapalat" w:hAnsi="GHEA Grapalat"/>
                <w:lang w:val="nb-NO"/>
              </w:rPr>
            </w:pPr>
          </w:p>
          <w:p w:rsidR="00B10987" w:rsidRPr="004438B8" w:rsidRDefault="00B10987" w:rsidP="00E468D0">
            <w:pPr>
              <w:rPr>
                <w:rFonts w:ascii="GHEA Grapalat" w:hAnsi="GHEA Grapalat"/>
                <w:lang w:val="nb-NO"/>
              </w:rPr>
            </w:pPr>
          </w:p>
          <w:p w:rsidR="00B10987" w:rsidRPr="004438B8" w:rsidRDefault="00B10987" w:rsidP="00E468D0">
            <w:pPr>
              <w:jc w:val="center"/>
              <w:rPr>
                <w:rFonts w:ascii="GHEA Grapalat" w:hAnsi="GHEA Grapalat"/>
                <w:sz w:val="18"/>
                <w:szCs w:val="18"/>
                <w:lang w:val="nb-NO"/>
              </w:rPr>
            </w:pPr>
          </w:p>
        </w:tc>
        <w:tc>
          <w:tcPr>
            <w:tcW w:w="760" w:type="dxa"/>
          </w:tcPr>
          <w:p w:rsidR="00B10987" w:rsidRPr="004438B8" w:rsidRDefault="00B10987" w:rsidP="00E468D0">
            <w:pPr>
              <w:jc w:val="center"/>
              <w:rPr>
                <w:rFonts w:ascii="GHEA Grapalat" w:hAnsi="GHEA Grapalat"/>
                <w:lang w:val="nb-NO"/>
              </w:rPr>
            </w:pPr>
          </w:p>
        </w:tc>
        <w:tc>
          <w:tcPr>
            <w:tcW w:w="4343" w:type="dxa"/>
          </w:tcPr>
          <w:p w:rsidR="00B10987" w:rsidRPr="00E245D3" w:rsidRDefault="00B10987" w:rsidP="00E468D0">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r w:rsidRPr="00E245D3">
              <w:rPr>
                <w:rFonts w:ascii="GHEA Grapalat" w:hAnsi="GHEA Grapalat"/>
              </w:rPr>
              <w:t>---------------------------------</w:t>
            </w:r>
          </w:p>
          <w:p w:rsidR="00B10987" w:rsidRPr="00E245D3" w:rsidRDefault="00B10987"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B10987" w:rsidRPr="00E245D3" w:rsidRDefault="00B10987"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B10987" w:rsidRPr="0050513D" w:rsidRDefault="00B10987" w:rsidP="00B10987">
      <w:pPr>
        <w:rPr>
          <w:rFonts w:ascii="GHEA Grapalat" w:hAnsi="GHEA Grapalat"/>
          <w:sz w:val="20"/>
          <w:szCs w:val="20"/>
          <w:lang w:val="hy-AM"/>
        </w:rPr>
      </w:pPr>
      <w:r>
        <w:rPr>
          <w:rFonts w:ascii="GHEA Grapalat" w:hAnsi="GHEA Grapalat" w:cs="Sylfaen"/>
          <w:bCs/>
          <w:sz w:val="20"/>
          <w:szCs w:val="20"/>
          <w:lang w:val="nb-NO"/>
        </w:rPr>
        <w:lastRenderedPageBreak/>
        <w:t xml:space="preserve">Ապրանքների պետք է մատակարարի մատակարարը` </w:t>
      </w:r>
      <w:r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B10987" w:rsidRPr="00D5753F" w:rsidRDefault="00B10987" w:rsidP="00B10987">
      <w:pPr>
        <w:jc w:val="right"/>
        <w:rPr>
          <w:rFonts w:ascii="GHEA Grapalat" w:hAnsi="GHEA Grapalat"/>
          <w:sz w:val="20"/>
          <w:lang w:val="hy-AM"/>
        </w:rPr>
      </w:pPr>
    </w:p>
    <w:p w:rsidR="00B10987" w:rsidRPr="00E245D3" w:rsidRDefault="00B10987" w:rsidP="00B10987">
      <w:pPr>
        <w:jc w:val="right"/>
        <w:rPr>
          <w:rFonts w:ascii="GHEA Grapalat" w:hAnsi="GHEA Grapalat"/>
          <w:sz w:val="20"/>
        </w:rPr>
      </w:pPr>
    </w:p>
    <w:p w:rsidR="00B10987" w:rsidRPr="00E245D3" w:rsidRDefault="00B10987" w:rsidP="00B10987">
      <w:pPr>
        <w:jc w:val="right"/>
        <w:rPr>
          <w:rFonts w:ascii="GHEA Grapalat" w:hAnsi="GHEA Grapalat"/>
          <w:sz w:val="20"/>
        </w:rPr>
      </w:pPr>
    </w:p>
    <w:p w:rsidR="00B10987" w:rsidRPr="00E245D3" w:rsidRDefault="00B10987" w:rsidP="00B10987">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              20  թ. կնքված </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B10987" w:rsidRPr="00E245D3" w:rsidRDefault="00B10987" w:rsidP="00B10987">
      <w:pPr>
        <w:jc w:val="center"/>
        <w:rPr>
          <w:rFonts w:ascii="GHEA Grapalat" w:hAnsi="GHEA Grapalat"/>
          <w:sz w:val="18"/>
          <w:lang w:val="hy-AM"/>
        </w:rPr>
      </w:pPr>
    </w:p>
    <w:p w:rsidR="00B10987" w:rsidRPr="00E245D3" w:rsidRDefault="00B10987" w:rsidP="00B10987">
      <w:pPr>
        <w:jc w:val="right"/>
        <w:rPr>
          <w:rFonts w:ascii="GHEA Grapalat" w:hAnsi="GHEA Grapalat"/>
          <w:sz w:val="20"/>
          <w:lang w:val="hy-AM"/>
        </w:rPr>
      </w:pPr>
    </w:p>
    <w:p w:rsidR="00B10987" w:rsidRPr="00E245D3" w:rsidRDefault="00B10987" w:rsidP="00B10987">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B10987" w:rsidRPr="00E245D3" w:rsidTr="00E468D0">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20"/>
              </w:rPr>
            </w:pPr>
            <w:r w:rsidRPr="00E245D3">
              <w:rPr>
                <w:rFonts w:ascii="GHEA Grapalat" w:hAnsi="GHEA Grapalat" w:cs="Arial LatArm"/>
              </w:rPr>
              <w:t>Ընդամենը</w:t>
            </w:r>
          </w:p>
        </w:tc>
      </w:tr>
      <w:tr w:rsidR="00B10987" w:rsidRPr="00E245D3" w:rsidTr="00E468D0">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rPr>
                <w:rFonts w:ascii="GHEA Grapalat" w:hAnsi="GHEA Grapalat" w:cs="Arial LatArm"/>
                <w:sz w:val="20"/>
              </w:rPr>
            </w:pPr>
          </w:p>
        </w:tc>
      </w:tr>
      <w:tr w:rsidR="00B10987" w:rsidRPr="00E245D3" w:rsidTr="00E468D0">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B10987" w:rsidRPr="00E245D3" w:rsidRDefault="00B10987" w:rsidP="00E468D0">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B10987" w:rsidRPr="00E245D3" w:rsidRDefault="00B10987" w:rsidP="00E468D0">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B10987" w:rsidRPr="00E245D3" w:rsidRDefault="00B10987" w:rsidP="00E468D0">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B10987" w:rsidRPr="00E245D3" w:rsidRDefault="00B10987" w:rsidP="00E468D0">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B10987" w:rsidRPr="00E245D3" w:rsidTr="00E468D0">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B10987" w:rsidRPr="00E245D3" w:rsidRDefault="00B10987" w:rsidP="00E468D0">
            <w:pPr>
              <w:jc w:val="center"/>
              <w:rPr>
                <w:rFonts w:ascii="GHEA Grapalat" w:hAnsi="GHEA Grapalat" w:cs="Arial LatArm"/>
                <w:sz w:val="18"/>
                <w:szCs w:val="18"/>
              </w:rPr>
            </w:pPr>
            <w:r w:rsidRPr="00E245D3">
              <w:rPr>
                <w:rFonts w:ascii="GHEA Grapalat" w:hAnsi="GHEA Grapalat" w:cs="Arial LatArm"/>
                <w:sz w:val="18"/>
                <w:szCs w:val="18"/>
              </w:rPr>
              <w:t>14</w:t>
            </w: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Sylfaen"/>
                <w:color w:val="FF0000"/>
                <w:sz w:val="20"/>
                <w:szCs w:val="20"/>
                <w:lang w:val="en-US"/>
              </w:rPr>
            </w:pPr>
            <w:r>
              <w:rPr>
                <w:rFonts w:ascii="GHEA Grapalat" w:hAnsi="GHEA Grapalat" w:cs="Sylfaen"/>
                <w:color w:val="FF0000"/>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gridSpan w:val="2"/>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840</w:t>
            </w:r>
          </w:p>
        </w:tc>
        <w:tc>
          <w:tcPr>
            <w:tcW w:w="1800" w:type="dxa"/>
            <w:gridSpan w:val="2"/>
            <w:tcBorders>
              <w:top w:val="nil"/>
              <w:left w:val="nil"/>
              <w:bottom w:val="single" w:sz="4" w:space="0" w:color="auto"/>
              <w:right w:val="single" w:sz="4" w:space="0" w:color="auto"/>
            </w:tcBorders>
            <w:vAlign w:val="center"/>
          </w:tcPr>
          <w:p w:rsidR="00B10987" w:rsidRPr="00E023CA" w:rsidRDefault="00B10987" w:rsidP="00E468D0">
            <w:pPr>
              <w:jc w:val="center"/>
              <w:rPr>
                <w:rFonts w:ascii="GHEA Grapalat" w:hAnsi="GHEA Grapalat"/>
                <w:b/>
                <w:sz w:val="20"/>
                <w:szCs w:val="20"/>
                <w:lang w:val="en-US"/>
              </w:rPr>
            </w:pPr>
            <w:r w:rsidRPr="00E023CA">
              <w:rPr>
                <w:rFonts w:ascii="GHEA Grapalat" w:hAnsi="GHEA Grapalat"/>
                <w:b/>
                <w:sz w:val="20"/>
                <w:szCs w:val="20"/>
                <w:lang w:val="en-US"/>
              </w:rPr>
              <w:t>3016</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tcPr>
          <w:p w:rsidR="00B10987" w:rsidRPr="002245CC"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023CA"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350</w:t>
            </w:r>
          </w:p>
        </w:tc>
        <w:tc>
          <w:tcPr>
            <w:tcW w:w="2160" w:type="dxa"/>
            <w:gridSpan w:val="2"/>
            <w:tcBorders>
              <w:top w:val="nil"/>
              <w:left w:val="nil"/>
              <w:bottom w:val="single" w:sz="4" w:space="0" w:color="auto"/>
              <w:right w:val="single" w:sz="4" w:space="0" w:color="auto"/>
            </w:tcBorders>
            <w:vAlign w:val="center"/>
          </w:tcPr>
          <w:p w:rsidR="00B10987" w:rsidRPr="00E023CA"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398</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r>
              <w:rPr>
                <w:rFonts w:ascii="GHEA Grapalat" w:hAnsi="GHEA Grapalat" w:cs="Calibri"/>
                <w:bCs/>
                <w:sz w:val="20"/>
                <w:szCs w:val="20"/>
                <w:lang w:val="en-US"/>
              </w:rPr>
              <w:t>398</w:t>
            </w:r>
          </w:p>
        </w:tc>
        <w:tc>
          <w:tcPr>
            <w:tcW w:w="2160" w:type="dxa"/>
            <w:tcBorders>
              <w:top w:val="nil"/>
              <w:left w:val="nil"/>
              <w:bottom w:val="single" w:sz="4" w:space="0" w:color="auto"/>
              <w:right w:val="single" w:sz="4" w:space="0" w:color="auto"/>
            </w:tcBorders>
            <w:vAlign w:val="center"/>
          </w:tcPr>
          <w:p w:rsidR="00B10987" w:rsidRPr="00E023CA"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447</w:t>
            </w:r>
          </w:p>
        </w:tc>
        <w:tc>
          <w:tcPr>
            <w:tcW w:w="1800" w:type="dxa"/>
            <w:gridSpan w:val="2"/>
            <w:tcBorders>
              <w:top w:val="nil"/>
              <w:left w:val="nil"/>
              <w:bottom w:val="single" w:sz="4" w:space="0" w:color="auto"/>
              <w:right w:val="single" w:sz="4" w:space="0" w:color="auto"/>
            </w:tcBorders>
            <w:vAlign w:val="center"/>
          </w:tcPr>
          <w:p w:rsidR="00B10987" w:rsidRPr="00E023CA" w:rsidRDefault="00B10987" w:rsidP="00E468D0">
            <w:pPr>
              <w:jc w:val="center"/>
              <w:rPr>
                <w:rFonts w:ascii="GHEA Grapalat" w:hAnsi="GHEA Grapalat"/>
                <w:sz w:val="20"/>
                <w:szCs w:val="20"/>
                <w:lang w:val="en-US"/>
              </w:rPr>
            </w:pPr>
            <w:r>
              <w:rPr>
                <w:rFonts w:ascii="GHEA Grapalat" w:hAnsi="GHEA Grapalat"/>
                <w:sz w:val="20"/>
                <w:szCs w:val="20"/>
                <w:lang w:val="en-US"/>
              </w:rPr>
              <w:t>1593</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1263" w:type="dxa"/>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1800" w:type="dxa"/>
            <w:gridSpan w:val="2"/>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sz w:val="20"/>
                <w:szCs w:val="20"/>
                <w:lang w:val="en-US"/>
              </w:rPr>
            </w:pPr>
            <w:r w:rsidRPr="00957488">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B10987" w:rsidRPr="00957488"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sz w:val="20"/>
                <w:szCs w:val="20"/>
                <w:lang w:val="en-US"/>
              </w:rPr>
            </w:pPr>
            <w:r w:rsidRPr="00957488">
              <w:rPr>
                <w:rFonts w:ascii="GHEA Grapalat" w:hAnsi="GHEA Grapalat"/>
                <w:sz w:val="20"/>
                <w:szCs w:val="20"/>
                <w:lang w:val="en-US"/>
              </w:rPr>
              <w:t>30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957488"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1263" w:type="dxa"/>
            <w:tcBorders>
              <w:top w:val="single" w:sz="4" w:space="0" w:color="auto"/>
              <w:left w:val="nil"/>
              <w:bottom w:val="single" w:sz="4" w:space="0" w:color="auto"/>
              <w:right w:val="single" w:sz="4" w:space="0" w:color="auto"/>
            </w:tcBorders>
            <w:vAlign w:val="center"/>
          </w:tcPr>
          <w:p w:rsidR="00B10987" w:rsidRPr="00792D82" w:rsidRDefault="00B10987" w:rsidP="00E468D0">
            <w:pPr>
              <w:jc w:val="center"/>
              <w:rPr>
                <w:rFonts w:ascii="GHEA Grapalat" w:hAnsi="GHEA Grapalat"/>
                <w:sz w:val="20"/>
                <w:szCs w:val="20"/>
                <w:lang w:val="en-US"/>
              </w:rPr>
            </w:pPr>
            <w:r>
              <w:rPr>
                <w:rFonts w:ascii="GHEA Grapalat" w:hAnsi="GHEA Grapalat"/>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B10987" w:rsidRPr="00792D82"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130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cs="Sylfaen"/>
                <w:sz w:val="20"/>
                <w:szCs w:val="20"/>
                <w:lang w:val="en-US"/>
              </w:rPr>
              <w:t>200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B10987" w:rsidRDefault="00B10987" w:rsidP="00E468D0">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B10987" w:rsidRDefault="00B10987" w:rsidP="00E468D0">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Pr="00513A86">
              <w:rPr>
                <w:rFonts w:ascii="GHEA Grapalat" w:hAnsi="GHEA Grapalat" w:cs="Calibri"/>
                <w:sz w:val="20"/>
                <w:szCs w:val="20"/>
                <w:lang w:val="en-US"/>
              </w:rPr>
              <w:t>յութ</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85</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1263" w:type="dxa"/>
            <w:tcBorders>
              <w:top w:val="single" w:sz="4" w:space="0" w:color="auto"/>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1263"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Sylfaen"/>
                <w:sz w:val="20"/>
                <w:szCs w:val="20"/>
              </w:rPr>
            </w:pP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16</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1263" w:type="dxa"/>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E24CF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1263" w:type="dxa"/>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1263" w:type="dxa"/>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28</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160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180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18</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780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1263" w:type="dxa"/>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1263" w:type="dxa"/>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B10987" w:rsidRPr="007950DA"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190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1263" w:type="dxa"/>
            <w:tcBorders>
              <w:top w:val="single" w:sz="4" w:space="0" w:color="auto"/>
              <w:left w:val="nil"/>
              <w:bottom w:val="single" w:sz="4" w:space="0" w:color="auto"/>
              <w:right w:val="single" w:sz="4" w:space="0" w:color="auto"/>
            </w:tcBorders>
            <w:vAlign w:val="center"/>
          </w:tcPr>
          <w:p w:rsidR="00B10987" w:rsidRPr="00217834" w:rsidRDefault="00B10987" w:rsidP="00E468D0">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single" w:sz="4" w:space="0" w:color="auto"/>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single" w:sz="4" w:space="0" w:color="auto"/>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40</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B10987" w:rsidRPr="0029249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70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C77728"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217834" w:rsidRDefault="00B10987" w:rsidP="00E468D0">
            <w:pPr>
              <w:jc w:val="center"/>
              <w:rPr>
                <w:rFonts w:ascii="Sylfaen" w:hAnsi="Sylfaen"/>
                <w:lang w:val="en-US"/>
              </w:rPr>
            </w:pPr>
            <w:r>
              <w:rPr>
                <w:rFonts w:ascii="Sylfaen" w:hAnsi="Sylfaen"/>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1263" w:type="dxa"/>
            <w:tcBorders>
              <w:top w:val="single" w:sz="4" w:space="0" w:color="auto"/>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210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800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lang w:val="en-US"/>
              </w:rPr>
            </w:pPr>
            <w:r>
              <w:rPr>
                <w:lang w:val="en-US"/>
              </w:rPr>
              <w:t>40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lang w:val="en-US"/>
              </w:rPr>
            </w:pPr>
            <w:r>
              <w:rPr>
                <w:lang w:val="en-US"/>
              </w:rPr>
              <w:t>30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lang w:val="en-US"/>
              </w:rPr>
            </w:pPr>
            <w:r>
              <w:rPr>
                <w:lang w:val="en-US"/>
              </w:rPr>
              <w:t>50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52</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1263" w:type="dxa"/>
            <w:tcBorders>
              <w:top w:val="nil"/>
              <w:left w:val="nil"/>
              <w:bottom w:val="single" w:sz="4" w:space="0" w:color="auto"/>
              <w:right w:val="single" w:sz="4" w:space="0" w:color="auto"/>
            </w:tcBorders>
            <w:vAlign w:val="center"/>
          </w:tcPr>
          <w:p w:rsidR="00B10987" w:rsidRPr="00217834" w:rsidRDefault="00B10987" w:rsidP="00E468D0">
            <w:pPr>
              <w:jc w:val="center"/>
              <w:rPr>
                <w:rFonts w:ascii="Sylfaen" w:hAnsi="Sylfaen"/>
                <w:lang w:val="en-US"/>
              </w:rPr>
            </w:pPr>
            <w:r>
              <w:rPr>
                <w:rFonts w:ascii="Sylfaen" w:hAnsi="Sylfaen"/>
                <w:lang w:val="en-US"/>
              </w:rPr>
              <w:t>լ</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1263"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B10987" w:rsidRPr="00217834" w:rsidRDefault="00B10987"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1263"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1263" w:type="dxa"/>
            <w:tcBorders>
              <w:top w:val="single" w:sz="4" w:space="0" w:color="auto"/>
              <w:left w:val="single" w:sz="4" w:space="0" w:color="auto"/>
              <w:bottom w:val="single" w:sz="4" w:space="0" w:color="auto"/>
              <w:right w:val="single" w:sz="4" w:space="0" w:color="auto"/>
            </w:tcBorders>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1263" w:type="dxa"/>
            <w:tcBorders>
              <w:top w:val="single" w:sz="4" w:space="0" w:color="auto"/>
              <w:left w:val="nil"/>
              <w:bottom w:val="single" w:sz="4" w:space="0" w:color="auto"/>
              <w:right w:val="single" w:sz="4" w:space="0" w:color="auto"/>
            </w:tcBorders>
            <w:vAlign w:val="center"/>
          </w:tcPr>
          <w:p w:rsidR="00B10987" w:rsidRPr="004438B8" w:rsidRDefault="00B10987" w:rsidP="00E468D0">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gridSpan w:val="2"/>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single" w:sz="4" w:space="0" w:color="auto"/>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1263"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B10987" w:rsidRPr="00513A86" w:rsidRDefault="00B10987"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1263" w:type="dxa"/>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10987" w:rsidRPr="00025072" w:rsidRDefault="00B10987"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B10987" w:rsidRPr="004438B8" w:rsidRDefault="00B10987" w:rsidP="00E468D0">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nil"/>
              <w:left w:val="nil"/>
              <w:bottom w:val="single" w:sz="4" w:space="0" w:color="auto"/>
              <w:right w:val="single" w:sz="4" w:space="0" w:color="auto"/>
            </w:tcBorders>
            <w:vAlign w:val="center"/>
          </w:tcPr>
          <w:p w:rsidR="00B10987" w:rsidRPr="00E245D3" w:rsidRDefault="00B10987" w:rsidP="00E468D0">
            <w:pPr>
              <w:jc w:val="center"/>
              <w:rPr>
                <w:rFonts w:ascii="GHEA Grapalat" w:hAnsi="GHEA Grapalat"/>
                <w:b/>
              </w:rPr>
            </w:pPr>
          </w:p>
        </w:tc>
      </w:tr>
      <w:tr w:rsidR="00B10987" w:rsidRPr="00E245D3" w:rsidTr="00E468D0">
        <w:tblPrEx>
          <w:jc w:val="center"/>
          <w:tblLook w:val="0000"/>
        </w:tblPrEx>
        <w:trPr>
          <w:gridBefore w:val="2"/>
          <w:gridAfter w:val="2"/>
          <w:wBefore w:w="841" w:type="dxa"/>
          <w:wAfter w:w="2599" w:type="dxa"/>
          <w:trHeight w:val="4418"/>
          <w:jc w:val="center"/>
        </w:trPr>
        <w:tc>
          <w:tcPr>
            <w:tcW w:w="8017" w:type="dxa"/>
            <w:gridSpan w:val="5"/>
          </w:tcPr>
          <w:p w:rsidR="00B10987" w:rsidRDefault="00B10987" w:rsidP="00E468D0">
            <w:pPr>
              <w:rPr>
                <w:rFonts w:ascii="GHEA Grapalat" w:hAnsi="GHEA Grapalat" w:cs="Sylfaen"/>
                <w:bCs/>
                <w:sz w:val="20"/>
                <w:szCs w:val="20"/>
                <w:lang w:val="nb-NO"/>
              </w:rPr>
            </w:pPr>
          </w:p>
          <w:p w:rsidR="00B10987" w:rsidRPr="00E245D3" w:rsidRDefault="00B10987"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B10987" w:rsidRPr="00A95DD6" w:rsidRDefault="00B10987"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B10987" w:rsidRPr="00A95DD6" w:rsidRDefault="00B10987"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B10987" w:rsidRPr="00A95DD6" w:rsidRDefault="00B10987"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B10987" w:rsidRPr="00A95DD6" w:rsidRDefault="00B10987" w:rsidP="00E468D0">
            <w:pPr>
              <w:jc w:val="center"/>
              <w:rPr>
                <w:rFonts w:ascii="GHEA Grapalat" w:hAnsi="GHEA Grapalat"/>
                <w:lang w:val="hy-AM"/>
              </w:rPr>
            </w:pPr>
          </w:p>
          <w:p w:rsidR="00B10987" w:rsidRPr="00792D82" w:rsidRDefault="00B10987" w:rsidP="00E468D0">
            <w:pPr>
              <w:rPr>
                <w:rFonts w:ascii="GHEA Grapalat" w:hAnsi="GHEA Grapalat"/>
                <w:lang w:val="nb-NO"/>
              </w:rPr>
            </w:pPr>
          </w:p>
          <w:p w:rsidR="00B10987" w:rsidRPr="00A95DD6" w:rsidRDefault="00B10987" w:rsidP="00E468D0">
            <w:pPr>
              <w:jc w:val="center"/>
              <w:rPr>
                <w:rFonts w:ascii="GHEA Grapalat" w:hAnsi="GHEA Grapalat"/>
                <w:lang w:val="hy-AM"/>
              </w:rPr>
            </w:pPr>
            <w:r w:rsidRPr="00A95DD6">
              <w:rPr>
                <w:rFonts w:ascii="GHEA Grapalat" w:hAnsi="GHEA Grapalat"/>
                <w:lang w:val="hy-AM"/>
              </w:rPr>
              <w:lastRenderedPageBreak/>
              <w:t>-----------------------Ա.Բաշմախչյան</w:t>
            </w:r>
          </w:p>
          <w:p w:rsidR="00B10987" w:rsidRPr="00A95DD6" w:rsidRDefault="00B10987"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B10987" w:rsidRPr="00E245D3" w:rsidRDefault="00B10987" w:rsidP="00E468D0">
            <w:pPr>
              <w:rPr>
                <w:rFonts w:ascii="GHEA Grapalat" w:hAnsi="GHEA Grapalat"/>
                <w:lang w:val="hy-AM"/>
              </w:rPr>
            </w:pPr>
          </w:p>
          <w:p w:rsidR="00B10987" w:rsidRPr="00025072" w:rsidRDefault="00B10987" w:rsidP="00E468D0">
            <w:pPr>
              <w:rPr>
                <w:rFonts w:ascii="GHEA Grapalat" w:hAnsi="GHEA Grapalat"/>
                <w:lang w:val="nb-NO"/>
              </w:rPr>
            </w:pPr>
          </w:p>
          <w:p w:rsidR="00B10987" w:rsidRPr="00025072" w:rsidRDefault="00B10987" w:rsidP="00E468D0">
            <w:pPr>
              <w:rPr>
                <w:rFonts w:ascii="GHEA Grapalat" w:hAnsi="GHEA Grapalat"/>
                <w:lang w:val="nb-NO"/>
              </w:rPr>
            </w:pPr>
          </w:p>
          <w:p w:rsidR="00B10987" w:rsidRPr="00025072" w:rsidRDefault="00B10987" w:rsidP="00E468D0">
            <w:pPr>
              <w:jc w:val="center"/>
              <w:rPr>
                <w:rFonts w:ascii="GHEA Grapalat" w:hAnsi="GHEA Grapalat"/>
                <w:sz w:val="18"/>
                <w:szCs w:val="18"/>
                <w:lang w:val="nb-NO"/>
              </w:rPr>
            </w:pPr>
          </w:p>
        </w:tc>
        <w:tc>
          <w:tcPr>
            <w:tcW w:w="760" w:type="dxa"/>
            <w:gridSpan w:val="2"/>
          </w:tcPr>
          <w:p w:rsidR="00B10987" w:rsidRPr="00025072" w:rsidRDefault="00B10987" w:rsidP="00E468D0">
            <w:pPr>
              <w:jc w:val="center"/>
              <w:rPr>
                <w:rFonts w:ascii="GHEA Grapalat" w:hAnsi="GHEA Grapalat"/>
                <w:lang w:val="nb-NO"/>
              </w:rPr>
            </w:pPr>
          </w:p>
        </w:tc>
        <w:tc>
          <w:tcPr>
            <w:tcW w:w="4343" w:type="dxa"/>
            <w:gridSpan w:val="3"/>
          </w:tcPr>
          <w:p w:rsidR="00B10987" w:rsidRDefault="00B10987" w:rsidP="00E468D0">
            <w:pPr>
              <w:jc w:val="center"/>
              <w:rPr>
                <w:rFonts w:ascii="GHEA Grapalat" w:hAnsi="GHEA Grapalat" w:cs="Sylfaen"/>
                <w:bCs/>
                <w:sz w:val="20"/>
                <w:szCs w:val="20"/>
                <w:lang w:val="pt-BR"/>
              </w:rPr>
            </w:pPr>
          </w:p>
          <w:p w:rsidR="00B10987" w:rsidRDefault="00B10987" w:rsidP="00E468D0">
            <w:pPr>
              <w:jc w:val="center"/>
              <w:rPr>
                <w:rFonts w:ascii="GHEA Grapalat" w:hAnsi="GHEA Grapalat" w:cs="Sylfaen"/>
                <w:bCs/>
                <w:sz w:val="20"/>
                <w:szCs w:val="20"/>
                <w:lang w:val="pt-BR"/>
              </w:rPr>
            </w:pPr>
          </w:p>
          <w:p w:rsidR="00B10987" w:rsidRPr="00E245D3" w:rsidRDefault="00B10987" w:rsidP="00E468D0">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r w:rsidRPr="00E245D3">
              <w:rPr>
                <w:rFonts w:ascii="GHEA Grapalat" w:hAnsi="GHEA Grapalat"/>
              </w:rPr>
              <w:t>---------------------------------</w:t>
            </w:r>
          </w:p>
          <w:p w:rsidR="00B10987" w:rsidRPr="00E245D3" w:rsidRDefault="00B10987"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B10987" w:rsidRPr="00E245D3" w:rsidRDefault="00B10987"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B10987" w:rsidRPr="00675DD3" w:rsidRDefault="00B10987" w:rsidP="00B10987">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B10987" w:rsidRPr="00675DD3" w:rsidRDefault="00B10987" w:rsidP="00B10987">
      <w:pPr>
        <w:jc w:val="right"/>
        <w:rPr>
          <w:rFonts w:ascii="GHEA Grapalat" w:hAnsi="GHEA Grapalat"/>
          <w:i/>
          <w:sz w:val="18"/>
          <w:lang w:val="hy-AM"/>
        </w:rPr>
      </w:pPr>
      <w:r w:rsidRPr="00675DD3">
        <w:rPr>
          <w:rFonts w:ascii="GHEA Grapalat" w:hAnsi="GHEA Grapalat"/>
          <w:i/>
          <w:sz w:val="18"/>
          <w:lang w:val="hy-AM"/>
        </w:rPr>
        <w:t xml:space="preserve">«         »              20  թ. կնքված </w:t>
      </w:r>
    </w:p>
    <w:p w:rsidR="00B10987" w:rsidRPr="00025072" w:rsidRDefault="00B10987" w:rsidP="00B10987">
      <w:pPr>
        <w:jc w:val="right"/>
        <w:rPr>
          <w:rFonts w:ascii="GHEA Grapalat" w:hAnsi="GHEA Grapalat"/>
          <w:i/>
          <w:sz w:val="18"/>
          <w:lang w:val="en-US"/>
        </w:rPr>
      </w:pPr>
      <w:r w:rsidRPr="00675DD3">
        <w:rPr>
          <w:rFonts w:ascii="GHEA Grapalat" w:hAnsi="GHEA Grapalat"/>
          <w:i/>
          <w:sz w:val="18"/>
          <w:lang w:val="hy-AM"/>
        </w:rPr>
        <w:t xml:space="preserve">                      ծածկագրով պայմանագրի</w:t>
      </w:r>
    </w:p>
    <w:p w:rsidR="00B10987" w:rsidRPr="00675DD3" w:rsidRDefault="00B10987" w:rsidP="00B10987">
      <w:pPr>
        <w:jc w:val="center"/>
        <w:rPr>
          <w:rFonts w:ascii="GHEA Grapalat" w:hAnsi="GHEA Grapalat"/>
          <w:sz w:val="20"/>
        </w:rPr>
      </w:pPr>
      <w:r w:rsidRPr="00675DD3">
        <w:rPr>
          <w:rFonts w:ascii="GHEA Grapalat" w:hAnsi="GHEA Grapalat"/>
          <w:sz w:val="20"/>
        </w:rPr>
        <w:t>ՎՃԱՐՄԱՆ ԺԱՄԱՆԱԿԱՑՈՒՅՑ*</w:t>
      </w:r>
    </w:p>
    <w:p w:rsidR="00B10987" w:rsidRPr="00025072" w:rsidRDefault="00B10987" w:rsidP="00B10987">
      <w:pPr>
        <w:jc w:val="right"/>
        <w:rPr>
          <w:rFonts w:ascii="GHEA Grapalat" w:hAnsi="GHEA Grapalat" w:cs="Sylfaen"/>
          <w:sz w:val="18"/>
          <w:lang w:val="en-US"/>
        </w:rPr>
      </w:pP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w:t>
      </w:r>
      <w:r>
        <w:rPr>
          <w:rFonts w:ascii="GHEA Grapalat" w:hAnsi="GHEA Grapalat" w:cs="Sylfaen"/>
          <w:sz w:val="18"/>
          <w:lang w:val="en-US"/>
        </w:rPr>
        <w:t>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B10987" w:rsidRPr="00025072" w:rsidTr="00E468D0">
        <w:tc>
          <w:tcPr>
            <w:tcW w:w="15693" w:type="dxa"/>
            <w:gridSpan w:val="16"/>
          </w:tcPr>
          <w:p w:rsidR="00B10987" w:rsidRPr="00025072" w:rsidRDefault="00B10987" w:rsidP="00E468D0">
            <w:pPr>
              <w:jc w:val="center"/>
              <w:rPr>
                <w:rFonts w:ascii="GHEA Grapalat" w:hAnsi="GHEA Grapalat"/>
                <w:b/>
                <w:sz w:val="18"/>
                <w:lang w:val="es-ES"/>
              </w:rPr>
            </w:pPr>
            <w:r w:rsidRPr="00025072">
              <w:rPr>
                <w:rFonts w:ascii="GHEA Grapalat" w:hAnsi="GHEA Grapalat"/>
                <w:b/>
                <w:sz w:val="18"/>
                <w:lang w:val="es-ES"/>
              </w:rPr>
              <w:t>Ապրանքի</w:t>
            </w:r>
          </w:p>
        </w:tc>
      </w:tr>
      <w:tr w:rsidR="00B10987" w:rsidRPr="00B10987" w:rsidTr="00E468D0">
        <w:tc>
          <w:tcPr>
            <w:tcW w:w="1928" w:type="dxa"/>
            <w:vAlign w:val="center"/>
          </w:tcPr>
          <w:p w:rsidR="00B10987" w:rsidRPr="00675DD3" w:rsidRDefault="00B10987" w:rsidP="00E468D0">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B10987" w:rsidRPr="00675DD3" w:rsidRDefault="00B10987" w:rsidP="00E468D0">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B10987" w:rsidRPr="00675DD3" w:rsidRDefault="00B10987" w:rsidP="00E468D0">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B10987" w:rsidRPr="00675DD3" w:rsidRDefault="00B10987" w:rsidP="00E468D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B10987" w:rsidRPr="00675DD3" w:rsidTr="00E468D0">
        <w:trPr>
          <w:trHeight w:val="1538"/>
        </w:trPr>
        <w:tc>
          <w:tcPr>
            <w:tcW w:w="1928" w:type="dxa"/>
          </w:tcPr>
          <w:p w:rsidR="00B10987" w:rsidRPr="00675DD3" w:rsidRDefault="00B10987" w:rsidP="00E468D0">
            <w:pPr>
              <w:jc w:val="center"/>
              <w:rPr>
                <w:rFonts w:ascii="GHEA Grapalat" w:hAnsi="GHEA Grapalat"/>
                <w:sz w:val="20"/>
                <w:lang w:val="es-ES"/>
              </w:rPr>
            </w:pPr>
          </w:p>
        </w:tc>
        <w:tc>
          <w:tcPr>
            <w:tcW w:w="2576" w:type="dxa"/>
          </w:tcPr>
          <w:p w:rsidR="00B10987" w:rsidRPr="00D5753F" w:rsidRDefault="00B10987" w:rsidP="00E468D0">
            <w:pPr>
              <w:jc w:val="center"/>
              <w:rPr>
                <w:rFonts w:ascii="GHEA Grapalat" w:hAnsi="GHEA Grapalat"/>
                <w:sz w:val="20"/>
                <w:lang w:val="es-ES"/>
              </w:rPr>
            </w:pPr>
          </w:p>
        </w:tc>
        <w:tc>
          <w:tcPr>
            <w:tcW w:w="2531" w:type="dxa"/>
            <w:vAlign w:val="center"/>
          </w:tcPr>
          <w:p w:rsidR="00B10987" w:rsidRPr="00F67650" w:rsidRDefault="00B10987" w:rsidP="00E468D0">
            <w:pPr>
              <w:rPr>
                <w:lang w:val="af-ZA"/>
              </w:rPr>
            </w:pPr>
          </w:p>
        </w:tc>
        <w:tc>
          <w:tcPr>
            <w:tcW w:w="541"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B10987" w:rsidRPr="00675DD3" w:rsidRDefault="00B10987" w:rsidP="00E468D0">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B10987" w:rsidRPr="00675DD3" w:rsidRDefault="00B10987" w:rsidP="00E468D0">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B10987" w:rsidRPr="00675DD3" w:rsidRDefault="00B10987" w:rsidP="00E468D0">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B10987" w:rsidRPr="00675DD3" w:rsidRDefault="00B10987" w:rsidP="00E468D0">
            <w:pPr>
              <w:ind w:right="-1"/>
              <w:jc w:val="center"/>
              <w:rPr>
                <w:rFonts w:ascii="GHEA Grapalat" w:hAnsi="GHEA Grapalat"/>
                <w:sz w:val="18"/>
                <w:lang w:val="pt-BR"/>
              </w:rPr>
            </w:pPr>
            <w:r w:rsidRPr="00675DD3">
              <w:rPr>
                <w:rFonts w:ascii="GHEA Grapalat" w:hAnsi="GHEA Grapalat" w:cs="Sylfaen"/>
                <w:sz w:val="18"/>
                <w:lang w:val="pt-BR"/>
              </w:rPr>
              <w:t>Ընդամենը</w:t>
            </w:r>
          </w:p>
          <w:p w:rsidR="00B10987" w:rsidRPr="00675DD3" w:rsidRDefault="00B10987" w:rsidP="00E468D0">
            <w:pPr>
              <w:jc w:val="center"/>
              <w:rPr>
                <w:rFonts w:ascii="GHEA Grapalat" w:hAnsi="GHEA Grapalat"/>
                <w:sz w:val="18"/>
                <w:lang w:val="es-ES"/>
              </w:rPr>
            </w:pPr>
          </w:p>
        </w:tc>
      </w:tr>
      <w:tr w:rsidR="00B10987" w:rsidRPr="00025072" w:rsidTr="00E468D0">
        <w:trPr>
          <w:cantSplit/>
          <w:trHeight w:val="1538"/>
        </w:trPr>
        <w:tc>
          <w:tcPr>
            <w:tcW w:w="1928" w:type="dxa"/>
          </w:tcPr>
          <w:p w:rsidR="00B10987" w:rsidRPr="00675DD3" w:rsidRDefault="00B10987" w:rsidP="00E468D0">
            <w:pPr>
              <w:jc w:val="center"/>
              <w:rPr>
                <w:rFonts w:ascii="GHEA Grapalat" w:hAnsi="GHEA Grapalat"/>
                <w:sz w:val="20"/>
                <w:lang w:val="es-ES"/>
              </w:rPr>
            </w:pPr>
            <w:r>
              <w:rPr>
                <w:rFonts w:ascii="GHEA Grapalat" w:hAnsi="GHEA Grapalat"/>
                <w:sz w:val="20"/>
                <w:lang w:val="es-ES"/>
              </w:rPr>
              <w:t>1-58</w:t>
            </w:r>
          </w:p>
        </w:tc>
        <w:tc>
          <w:tcPr>
            <w:tcW w:w="2576" w:type="dxa"/>
          </w:tcPr>
          <w:p w:rsidR="00B10987" w:rsidRPr="00675DD3" w:rsidRDefault="00B10987" w:rsidP="00E468D0">
            <w:pPr>
              <w:jc w:val="center"/>
              <w:rPr>
                <w:rFonts w:ascii="GHEA Grapalat" w:hAnsi="GHEA Grapalat"/>
                <w:sz w:val="20"/>
              </w:rPr>
            </w:pPr>
          </w:p>
        </w:tc>
        <w:tc>
          <w:tcPr>
            <w:tcW w:w="2531" w:type="dxa"/>
            <w:vAlign w:val="center"/>
          </w:tcPr>
          <w:p w:rsidR="00B10987" w:rsidRPr="00025072" w:rsidRDefault="00B10987" w:rsidP="00E468D0">
            <w:pPr>
              <w:jc w:val="center"/>
              <w:rPr>
                <w:rFonts w:ascii="GHEA Grapalat" w:hAnsi="GHEA Grapalat" w:cs="Sylfaen"/>
                <w:sz w:val="20"/>
                <w:szCs w:val="20"/>
                <w:lang w:val="en-US"/>
              </w:rPr>
            </w:pPr>
            <w:r>
              <w:rPr>
                <w:rFonts w:ascii="GHEA Grapalat" w:hAnsi="GHEA Grapalat" w:cs="Sylfaen"/>
                <w:sz w:val="20"/>
                <w:szCs w:val="20"/>
                <w:lang w:val="en-US"/>
              </w:rPr>
              <w:t>սննդամթերք</w:t>
            </w:r>
          </w:p>
        </w:tc>
        <w:tc>
          <w:tcPr>
            <w:tcW w:w="541" w:type="dxa"/>
            <w:textDirection w:val="btLr"/>
          </w:tcPr>
          <w:p w:rsidR="00B10987" w:rsidRPr="0050751F" w:rsidRDefault="00B10987" w:rsidP="00E468D0">
            <w:pPr>
              <w:ind w:left="113" w:right="113"/>
              <w:jc w:val="center"/>
              <w:rPr>
                <w:rFonts w:ascii="GHEA Grapalat" w:hAnsi="GHEA Grapalat"/>
                <w:sz w:val="18"/>
                <w:szCs w:val="18"/>
                <w:lang w:val="pt-BR"/>
              </w:rPr>
            </w:pPr>
          </w:p>
        </w:tc>
        <w:tc>
          <w:tcPr>
            <w:tcW w:w="541" w:type="dxa"/>
            <w:textDirection w:val="btLr"/>
          </w:tcPr>
          <w:p w:rsidR="00B10987" w:rsidRPr="0050751F" w:rsidRDefault="00B10987" w:rsidP="00E468D0">
            <w:pPr>
              <w:ind w:left="113" w:right="113"/>
              <w:jc w:val="center"/>
              <w:rPr>
                <w:rFonts w:ascii="GHEA Grapalat" w:hAnsi="GHEA Grapalat"/>
                <w:sz w:val="18"/>
                <w:szCs w:val="18"/>
                <w:lang w:val="pt-BR"/>
              </w:rPr>
            </w:pPr>
          </w:p>
        </w:tc>
        <w:tc>
          <w:tcPr>
            <w:tcW w:w="541" w:type="dxa"/>
            <w:textDirection w:val="btLr"/>
          </w:tcPr>
          <w:p w:rsidR="00B10987" w:rsidRPr="0050751F" w:rsidRDefault="00B10987" w:rsidP="00E468D0">
            <w:pPr>
              <w:ind w:left="113" w:right="113"/>
              <w:jc w:val="center"/>
              <w:rPr>
                <w:rFonts w:ascii="GHEA Grapalat" w:hAnsi="GHEA Grapalat" w:cs="Arial"/>
                <w:sz w:val="18"/>
                <w:szCs w:val="18"/>
                <w:lang w:val="pt-BR"/>
              </w:rPr>
            </w:pPr>
          </w:p>
        </w:tc>
        <w:tc>
          <w:tcPr>
            <w:tcW w:w="541" w:type="dxa"/>
            <w:textDirection w:val="btLr"/>
          </w:tcPr>
          <w:p w:rsidR="00B10987" w:rsidRPr="0050751F" w:rsidRDefault="00B10987" w:rsidP="00E468D0">
            <w:pPr>
              <w:ind w:left="113" w:right="113"/>
              <w:jc w:val="center"/>
              <w:rPr>
                <w:rFonts w:ascii="GHEA Grapalat" w:hAnsi="GHEA Grapalat" w:cs="Arial"/>
                <w:sz w:val="18"/>
                <w:szCs w:val="18"/>
                <w:lang w:val="pt-BR"/>
              </w:rPr>
            </w:pPr>
          </w:p>
        </w:tc>
        <w:tc>
          <w:tcPr>
            <w:tcW w:w="541" w:type="dxa"/>
            <w:textDirection w:val="btLr"/>
          </w:tcPr>
          <w:p w:rsidR="00B10987" w:rsidRPr="0050751F" w:rsidRDefault="00B10987" w:rsidP="00E468D0">
            <w:pPr>
              <w:ind w:left="113" w:right="113"/>
              <w:jc w:val="center"/>
              <w:rPr>
                <w:rFonts w:ascii="GHEA Grapalat" w:hAnsi="GHEA Grapalat" w:cs="Arial"/>
                <w:sz w:val="18"/>
                <w:szCs w:val="18"/>
                <w:lang w:val="pt-BR"/>
              </w:rPr>
            </w:pPr>
          </w:p>
        </w:tc>
        <w:tc>
          <w:tcPr>
            <w:tcW w:w="541" w:type="dxa"/>
            <w:textDirection w:val="btLr"/>
          </w:tcPr>
          <w:p w:rsidR="00B10987" w:rsidRPr="0050751F" w:rsidRDefault="00B10987" w:rsidP="00E468D0">
            <w:pPr>
              <w:ind w:left="113" w:right="113"/>
              <w:jc w:val="center"/>
              <w:rPr>
                <w:rFonts w:ascii="GHEA Grapalat" w:hAnsi="GHEA Grapalat" w:cs="Arial"/>
                <w:sz w:val="18"/>
                <w:szCs w:val="18"/>
                <w:lang w:val="pt-BR"/>
              </w:rPr>
            </w:pPr>
          </w:p>
        </w:tc>
        <w:tc>
          <w:tcPr>
            <w:tcW w:w="609" w:type="dxa"/>
            <w:textDirection w:val="btLr"/>
          </w:tcPr>
          <w:p w:rsidR="00B10987" w:rsidRPr="0050751F" w:rsidRDefault="00B10987" w:rsidP="00E468D0">
            <w:pPr>
              <w:ind w:left="113" w:right="113"/>
              <w:jc w:val="center"/>
              <w:rPr>
                <w:rFonts w:ascii="GHEA Grapalat" w:hAnsi="GHEA Grapalat" w:cs="Arial"/>
                <w:sz w:val="18"/>
                <w:szCs w:val="18"/>
                <w:lang w:val="pt-BR"/>
              </w:rPr>
            </w:pPr>
          </w:p>
        </w:tc>
        <w:tc>
          <w:tcPr>
            <w:tcW w:w="745" w:type="dxa"/>
            <w:textDirection w:val="btLr"/>
          </w:tcPr>
          <w:p w:rsidR="00B10987" w:rsidRPr="0050751F" w:rsidRDefault="00B10987" w:rsidP="00E468D0">
            <w:pPr>
              <w:ind w:left="113" w:right="113"/>
              <w:jc w:val="center"/>
              <w:rPr>
                <w:rFonts w:ascii="GHEA Grapalat" w:hAnsi="GHEA Grapalat" w:cs="Arial"/>
                <w:i/>
                <w:sz w:val="18"/>
                <w:szCs w:val="18"/>
                <w:lang w:val="pt-BR"/>
              </w:rPr>
            </w:pPr>
          </w:p>
        </w:tc>
        <w:tc>
          <w:tcPr>
            <w:tcW w:w="547" w:type="dxa"/>
            <w:textDirection w:val="btLr"/>
          </w:tcPr>
          <w:p w:rsidR="00B10987" w:rsidRPr="0050751F" w:rsidRDefault="00B10987" w:rsidP="00E468D0">
            <w:pPr>
              <w:ind w:left="113" w:right="113"/>
              <w:jc w:val="center"/>
              <w:rPr>
                <w:sz w:val="18"/>
                <w:szCs w:val="18"/>
              </w:rPr>
            </w:pPr>
          </w:p>
        </w:tc>
        <w:tc>
          <w:tcPr>
            <w:tcW w:w="547" w:type="dxa"/>
            <w:textDirection w:val="btLr"/>
          </w:tcPr>
          <w:p w:rsidR="00B10987" w:rsidRPr="0050751F" w:rsidRDefault="00B10987" w:rsidP="00E468D0">
            <w:pPr>
              <w:ind w:left="113" w:right="113"/>
              <w:jc w:val="center"/>
              <w:rPr>
                <w:sz w:val="18"/>
                <w:szCs w:val="18"/>
              </w:rPr>
            </w:pPr>
          </w:p>
        </w:tc>
        <w:tc>
          <w:tcPr>
            <w:tcW w:w="547" w:type="dxa"/>
            <w:textDirection w:val="btLr"/>
          </w:tcPr>
          <w:p w:rsidR="00B10987" w:rsidRPr="0050751F" w:rsidRDefault="00B10987" w:rsidP="00E468D0">
            <w:pPr>
              <w:ind w:left="113" w:right="113"/>
              <w:jc w:val="center"/>
              <w:rPr>
                <w:sz w:val="18"/>
                <w:szCs w:val="18"/>
              </w:rPr>
            </w:pPr>
          </w:p>
        </w:tc>
        <w:tc>
          <w:tcPr>
            <w:tcW w:w="547" w:type="dxa"/>
            <w:textDirection w:val="btLr"/>
          </w:tcPr>
          <w:p w:rsidR="00B10987" w:rsidRPr="0050751F" w:rsidRDefault="00B10987" w:rsidP="00E468D0">
            <w:pPr>
              <w:ind w:left="113" w:right="113"/>
              <w:jc w:val="center"/>
              <w:rPr>
                <w:sz w:val="18"/>
                <w:szCs w:val="18"/>
              </w:rPr>
            </w:pPr>
          </w:p>
        </w:tc>
        <w:tc>
          <w:tcPr>
            <w:tcW w:w="1870" w:type="dxa"/>
          </w:tcPr>
          <w:p w:rsidR="00B10987" w:rsidRPr="00066580" w:rsidRDefault="00B10987" w:rsidP="00E468D0">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B10987" w:rsidRPr="006E09EC" w:rsidRDefault="00B10987" w:rsidP="00E468D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1-58/</w:t>
            </w:r>
          </w:p>
        </w:tc>
      </w:tr>
    </w:tbl>
    <w:p w:rsidR="00B10987" w:rsidRPr="00E245D3" w:rsidRDefault="00B10987" w:rsidP="00B1098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10987" w:rsidRPr="00E245D3" w:rsidTr="00E468D0">
        <w:trPr>
          <w:jc w:val="center"/>
        </w:trPr>
        <w:tc>
          <w:tcPr>
            <w:tcW w:w="4536" w:type="dxa"/>
          </w:tcPr>
          <w:p w:rsidR="00B10987" w:rsidRDefault="00B10987" w:rsidP="00E468D0">
            <w:pPr>
              <w:jc w:val="center"/>
              <w:rPr>
                <w:rFonts w:ascii="GHEA Grapalat" w:hAnsi="GHEA Grapalat" w:cs="Sylfaen"/>
                <w:bCs/>
                <w:sz w:val="20"/>
                <w:szCs w:val="20"/>
                <w:lang w:val="nb-NO"/>
              </w:rPr>
            </w:pPr>
          </w:p>
          <w:p w:rsidR="00B10987" w:rsidRPr="00E245D3" w:rsidRDefault="00B10987"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lastRenderedPageBreak/>
              <w:t>ԳՆՈՐԴ</w:t>
            </w:r>
          </w:p>
          <w:p w:rsidR="00B10987" w:rsidRPr="00A95DD6" w:rsidRDefault="00B10987"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B10987" w:rsidRPr="00A95DD6" w:rsidRDefault="00B10987"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B10987" w:rsidRPr="00A95DD6" w:rsidRDefault="00B10987"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B10987" w:rsidRPr="00A95DD6" w:rsidRDefault="00B10987"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B10987" w:rsidRPr="00A95DD6" w:rsidRDefault="00B10987" w:rsidP="00E468D0">
            <w:pPr>
              <w:jc w:val="center"/>
              <w:rPr>
                <w:rFonts w:ascii="GHEA Grapalat" w:hAnsi="GHEA Grapalat"/>
                <w:lang w:val="hy-AM"/>
              </w:rPr>
            </w:pPr>
          </w:p>
          <w:p w:rsidR="00B10987" w:rsidRPr="00792D82" w:rsidRDefault="00B10987" w:rsidP="00E468D0">
            <w:pPr>
              <w:rPr>
                <w:rFonts w:ascii="GHEA Grapalat" w:hAnsi="GHEA Grapalat"/>
                <w:lang w:val="nb-NO"/>
              </w:rPr>
            </w:pPr>
          </w:p>
          <w:p w:rsidR="00B10987" w:rsidRPr="00A95DD6" w:rsidRDefault="00B10987" w:rsidP="00E468D0">
            <w:pPr>
              <w:jc w:val="center"/>
              <w:rPr>
                <w:rFonts w:ascii="GHEA Grapalat" w:hAnsi="GHEA Grapalat"/>
                <w:lang w:val="hy-AM"/>
              </w:rPr>
            </w:pPr>
            <w:r w:rsidRPr="00A95DD6">
              <w:rPr>
                <w:rFonts w:ascii="GHEA Grapalat" w:hAnsi="GHEA Grapalat"/>
                <w:lang w:val="hy-AM"/>
              </w:rPr>
              <w:t>-----------------------Ա.Բաշմախչյան</w:t>
            </w:r>
          </w:p>
          <w:p w:rsidR="00B10987" w:rsidRPr="00A95DD6" w:rsidRDefault="00B10987"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B10987" w:rsidRPr="00025072" w:rsidRDefault="00B10987" w:rsidP="00E468D0">
            <w:pPr>
              <w:rPr>
                <w:rFonts w:ascii="GHEA Grapalat" w:hAnsi="GHEA Grapalat"/>
                <w:lang w:val="hy-AM"/>
              </w:rPr>
            </w:pPr>
          </w:p>
          <w:p w:rsidR="00B10987" w:rsidRPr="00025072" w:rsidRDefault="00B10987" w:rsidP="00E468D0">
            <w:pPr>
              <w:rPr>
                <w:rFonts w:ascii="GHEA Grapalat" w:hAnsi="GHEA Grapalat"/>
                <w:lang w:val="nb-NO"/>
              </w:rPr>
            </w:pPr>
          </w:p>
          <w:p w:rsidR="00B10987" w:rsidRPr="00025072" w:rsidRDefault="00B10987" w:rsidP="00E468D0">
            <w:pPr>
              <w:jc w:val="center"/>
              <w:rPr>
                <w:rFonts w:ascii="GHEA Grapalat" w:hAnsi="GHEA Grapalat"/>
                <w:sz w:val="18"/>
                <w:szCs w:val="18"/>
                <w:lang w:val="nb-NO"/>
              </w:rPr>
            </w:pPr>
          </w:p>
        </w:tc>
        <w:tc>
          <w:tcPr>
            <w:tcW w:w="760" w:type="dxa"/>
          </w:tcPr>
          <w:p w:rsidR="00B10987" w:rsidRPr="00025072" w:rsidRDefault="00B10987" w:rsidP="00E468D0">
            <w:pPr>
              <w:jc w:val="center"/>
              <w:rPr>
                <w:rFonts w:ascii="GHEA Grapalat" w:hAnsi="GHEA Grapalat"/>
                <w:lang w:val="nb-NO"/>
              </w:rPr>
            </w:pPr>
          </w:p>
        </w:tc>
        <w:tc>
          <w:tcPr>
            <w:tcW w:w="4343" w:type="dxa"/>
          </w:tcPr>
          <w:p w:rsidR="00B10987" w:rsidRDefault="00B10987" w:rsidP="00E468D0">
            <w:pPr>
              <w:jc w:val="center"/>
              <w:rPr>
                <w:rFonts w:ascii="GHEA Grapalat" w:hAnsi="GHEA Grapalat" w:cs="Sylfaen"/>
                <w:bCs/>
                <w:sz w:val="20"/>
                <w:szCs w:val="20"/>
                <w:lang w:val="pt-BR"/>
              </w:rPr>
            </w:pPr>
          </w:p>
          <w:p w:rsidR="00B10987" w:rsidRPr="00E245D3" w:rsidRDefault="00B10987" w:rsidP="00E468D0">
            <w:pPr>
              <w:jc w:val="center"/>
              <w:rPr>
                <w:rFonts w:ascii="GHEA Grapalat" w:hAnsi="GHEA Grapalat" w:cs="Sylfaen"/>
                <w:bCs/>
                <w:sz w:val="20"/>
                <w:szCs w:val="20"/>
              </w:rPr>
            </w:pPr>
            <w:r w:rsidRPr="00E245D3">
              <w:rPr>
                <w:rFonts w:ascii="GHEA Grapalat" w:hAnsi="GHEA Grapalat" w:cs="Sylfaen"/>
                <w:bCs/>
                <w:sz w:val="20"/>
                <w:szCs w:val="20"/>
                <w:lang w:val="pt-BR"/>
              </w:rPr>
              <w:lastRenderedPageBreak/>
              <w:t>ՎԱՃԱՌՈՂ</w:t>
            </w: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p>
          <w:p w:rsidR="00B10987" w:rsidRPr="00E245D3" w:rsidRDefault="00B10987" w:rsidP="00E468D0">
            <w:pPr>
              <w:jc w:val="center"/>
              <w:rPr>
                <w:rFonts w:ascii="GHEA Grapalat" w:hAnsi="GHEA Grapalat"/>
              </w:rPr>
            </w:pPr>
            <w:r w:rsidRPr="00E245D3">
              <w:rPr>
                <w:rFonts w:ascii="GHEA Grapalat" w:hAnsi="GHEA Grapalat"/>
              </w:rPr>
              <w:t>---------------------------------</w:t>
            </w:r>
          </w:p>
          <w:p w:rsidR="00B10987" w:rsidRPr="00E245D3" w:rsidRDefault="00B10987"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B10987" w:rsidRPr="00E245D3" w:rsidRDefault="00B10987"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B10987" w:rsidRPr="00E245D3" w:rsidRDefault="00B10987" w:rsidP="00B10987">
      <w:pPr>
        <w:rPr>
          <w:rFonts w:ascii="GHEA Grapalat" w:hAnsi="GHEA Grapalat"/>
          <w:sz w:val="20"/>
        </w:rPr>
        <w:sectPr w:rsidR="00B10987" w:rsidRPr="00E245D3" w:rsidSect="00025072">
          <w:footnotePr>
            <w:pos w:val="beneathText"/>
          </w:footnotePr>
          <w:pgSz w:w="16838" w:h="11906" w:orient="landscape" w:code="9"/>
          <w:pgMar w:top="360" w:right="533" w:bottom="90" w:left="720" w:header="562" w:footer="562" w:gutter="0"/>
          <w:cols w:space="720"/>
        </w:sectPr>
      </w:pPr>
    </w:p>
    <w:p w:rsidR="00B10987" w:rsidRPr="00E245D3" w:rsidRDefault="00B10987" w:rsidP="00B10987">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              20  թ. կնքված </w:t>
      </w:r>
    </w:p>
    <w:p w:rsidR="00B10987" w:rsidRPr="00E245D3" w:rsidRDefault="00B10987" w:rsidP="00B1098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B10987" w:rsidRPr="00E245D3" w:rsidRDefault="00B10987" w:rsidP="00B10987">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B10987" w:rsidRPr="00B10987" w:rsidTr="00E468D0">
        <w:trPr>
          <w:tblCellSpacing w:w="7" w:type="dxa"/>
          <w:jc w:val="center"/>
        </w:trPr>
        <w:tc>
          <w:tcPr>
            <w:tcW w:w="0" w:type="auto"/>
            <w:vAlign w:val="center"/>
          </w:tcPr>
          <w:p w:rsidR="00B10987" w:rsidRPr="00E245D3" w:rsidRDefault="00B10987" w:rsidP="00E468D0">
            <w:pPr>
              <w:jc w:val="center"/>
              <w:rPr>
                <w:rFonts w:ascii="Arial Unicode" w:hAnsi="Arial Unicode"/>
                <w:iCs/>
                <w:sz w:val="21"/>
                <w:szCs w:val="21"/>
                <w:lang w:val="pt-BR"/>
              </w:rPr>
            </w:pPr>
            <w:r w:rsidRPr="0018138E">
              <w:rPr>
                <w:rFonts w:ascii="Times New Roman" w:hAnsi="Times New Roman"/>
                <w:noProof/>
                <w:sz w:val="20"/>
                <w:szCs w:val="24"/>
              </w:rPr>
              <w:pict>
                <v:rect id="_x0000_s1026" style="position:absolute;left:0;text-align:left;margin-left:189pt;margin-top:13.2pt;width:9pt;height:81pt;flip:x;z-index:251660288"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Պատվիրատու</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B10987" w:rsidRPr="00E245D3" w:rsidRDefault="00B10987" w:rsidP="00E468D0">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B10987" w:rsidRPr="00E245D3" w:rsidRDefault="00B10987" w:rsidP="00B10987">
      <w:pPr>
        <w:ind w:firstLine="375"/>
        <w:rPr>
          <w:rFonts w:ascii="Arial" w:hAnsi="Arial" w:cs="Arial"/>
          <w:iCs/>
          <w:sz w:val="21"/>
          <w:szCs w:val="21"/>
          <w:lang w:val="pt-BR"/>
        </w:rPr>
      </w:pPr>
      <w:r w:rsidRPr="00E245D3">
        <w:rPr>
          <w:rFonts w:ascii="Arial" w:hAnsi="Arial" w:cs="Arial"/>
          <w:iCs/>
          <w:sz w:val="21"/>
          <w:szCs w:val="21"/>
          <w:lang w:val="pt-BR"/>
        </w:rPr>
        <w:t>  </w:t>
      </w:r>
    </w:p>
    <w:p w:rsidR="00B10987" w:rsidRPr="00E245D3" w:rsidRDefault="00B10987" w:rsidP="00B10987">
      <w:pPr>
        <w:ind w:firstLine="375"/>
        <w:rPr>
          <w:rFonts w:ascii="Arial Unicode" w:hAnsi="Arial Unicode"/>
          <w:iCs/>
          <w:sz w:val="21"/>
          <w:szCs w:val="21"/>
          <w:lang w:val="pt-BR"/>
        </w:rPr>
      </w:pPr>
    </w:p>
    <w:p w:rsidR="00B10987" w:rsidRPr="00E245D3" w:rsidRDefault="00B10987" w:rsidP="00B1098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B10987" w:rsidRPr="00E245D3" w:rsidRDefault="00B10987" w:rsidP="00B1098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B10987" w:rsidRPr="00E245D3" w:rsidRDefault="00B10987" w:rsidP="00B1098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B10987" w:rsidRPr="00E245D3" w:rsidRDefault="00B10987" w:rsidP="00B10987">
      <w:pPr>
        <w:pStyle w:val="a3"/>
        <w:spacing w:line="240" w:lineRule="auto"/>
        <w:ind w:firstLine="0"/>
        <w:jc w:val="center"/>
        <w:rPr>
          <w:bCs/>
          <w:i w:val="0"/>
          <w:iCs/>
          <w:lang w:val="es-ES"/>
        </w:rPr>
      </w:pPr>
    </w:p>
    <w:p w:rsidR="00B10987" w:rsidRPr="00E245D3" w:rsidRDefault="00B10987" w:rsidP="00B10987">
      <w:pPr>
        <w:pStyle w:val="a3"/>
        <w:spacing w:line="240" w:lineRule="auto"/>
        <w:ind w:firstLine="540"/>
        <w:rPr>
          <w:i w:val="0"/>
          <w:iCs/>
          <w:lang w:val="es-ES"/>
        </w:rPr>
      </w:pPr>
      <w:r w:rsidRPr="00E245D3">
        <w:rPr>
          <w:i w:val="0"/>
          <w:iCs/>
          <w:lang w:val="es-ES"/>
        </w:rPr>
        <w:t>§        ¦ §                     ¦  20    Ã.</w:t>
      </w:r>
    </w:p>
    <w:p w:rsidR="00B10987" w:rsidRPr="00E245D3" w:rsidRDefault="00B10987" w:rsidP="00B10987">
      <w:pPr>
        <w:pStyle w:val="af4"/>
        <w:spacing w:before="0" w:beforeAutospacing="0" w:after="0" w:afterAutospacing="0"/>
        <w:ind w:firstLine="375"/>
        <w:rPr>
          <w:rFonts w:ascii="Arial LatArm" w:hAnsi="Arial LatArm"/>
          <w:iCs/>
          <w:sz w:val="20"/>
          <w:szCs w:val="20"/>
          <w:lang w:val="es-ES"/>
        </w:rPr>
      </w:pPr>
    </w:p>
    <w:p w:rsidR="00B10987" w:rsidRPr="00E245D3" w:rsidRDefault="00B10987" w:rsidP="00B1098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B10987" w:rsidRPr="00E245D3" w:rsidRDefault="00B10987" w:rsidP="00B1098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B10987" w:rsidRPr="00E245D3" w:rsidRDefault="00B10987" w:rsidP="00B1098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B10987" w:rsidRPr="00E245D3" w:rsidRDefault="00B10987" w:rsidP="00B1098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B10987" w:rsidRPr="00E245D3" w:rsidRDefault="00B10987" w:rsidP="00B1098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10987" w:rsidRPr="00E245D3" w:rsidRDefault="00B10987" w:rsidP="00B1098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B10987" w:rsidRPr="00E245D3" w:rsidTr="00E468D0">
        <w:tc>
          <w:tcPr>
            <w:tcW w:w="360" w:type="dxa"/>
            <w:vMerge w:val="restart"/>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B10987" w:rsidRPr="00B10987" w:rsidTr="00E468D0">
        <w:tc>
          <w:tcPr>
            <w:tcW w:w="360" w:type="dxa"/>
            <w:vMerge/>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B10987" w:rsidRPr="00E245D3" w:rsidTr="00E468D0">
        <w:trPr>
          <w:trHeight w:val="1105"/>
        </w:trPr>
        <w:tc>
          <w:tcPr>
            <w:tcW w:w="360" w:type="dxa"/>
            <w:vMerge/>
            <w:tcBorders>
              <w:bottom w:val="single" w:sz="4" w:space="0" w:color="auto"/>
            </w:tcBorders>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r>
      <w:tr w:rsidR="00B10987" w:rsidRPr="00E245D3" w:rsidTr="00E468D0">
        <w:tc>
          <w:tcPr>
            <w:tcW w:w="36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10987" w:rsidRPr="00E245D3" w:rsidRDefault="00B10987" w:rsidP="00E468D0">
            <w:pPr>
              <w:pStyle w:val="af4"/>
              <w:spacing w:before="0" w:beforeAutospacing="0" w:after="0" w:afterAutospacing="0"/>
              <w:jc w:val="center"/>
              <w:rPr>
                <w:rFonts w:ascii="GHEA Grapalat" w:hAnsi="GHEA Grapalat"/>
                <w:sz w:val="16"/>
                <w:szCs w:val="18"/>
              </w:rPr>
            </w:pPr>
          </w:p>
        </w:tc>
      </w:tr>
      <w:tr w:rsidR="00B10987" w:rsidRPr="00E245D3" w:rsidTr="00E468D0">
        <w:tc>
          <w:tcPr>
            <w:tcW w:w="36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26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44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80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80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r>
      <w:tr w:rsidR="00B10987" w:rsidRPr="00E245D3" w:rsidTr="00E468D0">
        <w:tc>
          <w:tcPr>
            <w:tcW w:w="36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26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44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80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80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c>
          <w:tcPr>
            <w:tcW w:w="1080" w:type="dxa"/>
            <w:shd w:val="clear" w:color="auto" w:fill="auto"/>
          </w:tcPr>
          <w:p w:rsidR="00B10987" w:rsidRPr="00E245D3" w:rsidRDefault="00B10987" w:rsidP="00E468D0">
            <w:pPr>
              <w:pStyle w:val="af4"/>
              <w:spacing w:before="0" w:beforeAutospacing="0" w:after="0" w:afterAutospacing="0"/>
              <w:jc w:val="center"/>
              <w:rPr>
                <w:rFonts w:ascii="GHEA Grapalat" w:hAnsi="GHEA Grapalat"/>
                <w:sz w:val="16"/>
              </w:rPr>
            </w:pPr>
          </w:p>
        </w:tc>
      </w:tr>
    </w:tbl>
    <w:p w:rsidR="00B10987" w:rsidRPr="00E245D3" w:rsidRDefault="00B10987" w:rsidP="00B1098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792D82">
        <w:rPr>
          <w:rFonts w:ascii="GHEA Grapalat" w:hAnsi="GHEA Grapalat"/>
          <w:sz w:val="18"/>
          <w:szCs w:val="18"/>
          <w:lang w:val="ru-RU"/>
        </w:rPr>
        <w:t xml:space="preserve"> </w:t>
      </w:r>
      <w:r w:rsidRPr="00E245D3">
        <w:rPr>
          <w:rFonts w:ascii="GHEA Grapalat" w:hAnsi="GHEA Grapalat"/>
          <w:sz w:val="18"/>
          <w:szCs w:val="18"/>
        </w:rPr>
        <w:t>մատակարարումների</w:t>
      </w:r>
      <w:r w:rsidRPr="00792D82">
        <w:rPr>
          <w:rFonts w:ascii="GHEA Grapalat" w:hAnsi="GHEA Grapalat"/>
          <w:sz w:val="18"/>
          <w:szCs w:val="18"/>
          <w:lang w:val="ru-RU"/>
        </w:rPr>
        <w:t xml:space="preserve"> </w:t>
      </w:r>
      <w:r w:rsidRPr="00E245D3">
        <w:rPr>
          <w:rFonts w:ascii="GHEA Grapalat" w:hAnsi="GHEA Grapalat"/>
          <w:sz w:val="18"/>
          <w:szCs w:val="18"/>
        </w:rPr>
        <w:t>կատարման</w:t>
      </w:r>
      <w:r w:rsidRPr="00792D82">
        <w:rPr>
          <w:rFonts w:ascii="GHEA Grapalat" w:hAnsi="GHEA Grapalat"/>
          <w:sz w:val="18"/>
          <w:szCs w:val="18"/>
          <w:lang w:val="ru-RU"/>
        </w:rPr>
        <w:t xml:space="preserve"> </w:t>
      </w:r>
      <w:r w:rsidRPr="00E245D3">
        <w:rPr>
          <w:rFonts w:ascii="GHEA Grapalat" w:hAnsi="GHEA Grapalat"/>
          <w:sz w:val="18"/>
          <w:szCs w:val="18"/>
        </w:rPr>
        <w:t>վերաբերյալ</w:t>
      </w:r>
      <w:r w:rsidRPr="00792D82">
        <w:rPr>
          <w:rFonts w:ascii="GHEA Grapalat" w:hAnsi="GHEA Grapalat"/>
          <w:sz w:val="18"/>
          <w:szCs w:val="18"/>
          <w:lang w:val="ru-RU"/>
        </w:rPr>
        <w:t xml:space="preserve"> </w:t>
      </w:r>
      <w:r w:rsidRPr="00E245D3">
        <w:rPr>
          <w:rFonts w:ascii="GHEA Grapalat" w:hAnsi="GHEA Grapalat"/>
          <w:sz w:val="18"/>
          <w:szCs w:val="18"/>
        </w:rPr>
        <w:t>բոլոր</w:t>
      </w:r>
      <w:r w:rsidRPr="00792D82">
        <w:rPr>
          <w:rFonts w:ascii="GHEA Grapalat" w:hAnsi="GHEA Grapalat"/>
          <w:sz w:val="18"/>
          <w:szCs w:val="18"/>
          <w:lang w:val="ru-RU"/>
        </w:rPr>
        <w:t xml:space="preserve"> </w:t>
      </w:r>
      <w:r w:rsidRPr="00E245D3">
        <w:rPr>
          <w:rFonts w:ascii="GHEA Grapalat" w:hAnsi="GHEA Grapalat"/>
          <w:sz w:val="18"/>
          <w:szCs w:val="18"/>
        </w:rPr>
        <w:t>հաշիվ</w:t>
      </w:r>
      <w:r w:rsidRPr="00792D82">
        <w:rPr>
          <w:rFonts w:ascii="GHEA Grapalat" w:hAnsi="GHEA Grapalat"/>
          <w:sz w:val="18"/>
          <w:szCs w:val="18"/>
          <w:lang w:val="ru-RU"/>
        </w:rPr>
        <w:t>-</w:t>
      </w:r>
      <w:r w:rsidRPr="00E245D3">
        <w:rPr>
          <w:rFonts w:ascii="GHEA Grapalat" w:hAnsi="GHEA Grapalat"/>
          <w:sz w:val="18"/>
          <w:szCs w:val="18"/>
        </w:rPr>
        <w:t>ապրանքագրերը</w:t>
      </w:r>
      <w:r w:rsidRPr="00792D82">
        <w:rPr>
          <w:rFonts w:ascii="GHEA Grapalat" w:hAnsi="GHEA Grapalat"/>
          <w:sz w:val="18"/>
          <w:szCs w:val="18"/>
          <w:lang w:val="ru-RU"/>
        </w:rPr>
        <w:t xml:space="preserve"> </w:t>
      </w:r>
      <w:r w:rsidRPr="00E245D3">
        <w:rPr>
          <w:rFonts w:ascii="GHEA Grapalat" w:hAnsi="GHEA Grapalat"/>
          <w:sz w:val="18"/>
          <w:szCs w:val="18"/>
        </w:rPr>
        <w:t>հանդիսանում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 xml:space="preserve"> </w:t>
      </w:r>
      <w:r w:rsidRPr="00E245D3">
        <w:rPr>
          <w:rFonts w:ascii="GHEA Grapalat" w:hAnsi="GHEA Grapalat"/>
          <w:sz w:val="18"/>
          <w:szCs w:val="18"/>
        </w:rPr>
        <w:t>սույն</w:t>
      </w:r>
      <w:r w:rsidRPr="00792D82">
        <w:rPr>
          <w:rFonts w:ascii="GHEA Grapalat" w:hAnsi="GHEA Grapalat"/>
          <w:sz w:val="18"/>
          <w:szCs w:val="18"/>
          <w:lang w:val="ru-RU"/>
        </w:rPr>
        <w:t xml:space="preserve"> </w:t>
      </w:r>
      <w:r w:rsidRPr="00E245D3">
        <w:rPr>
          <w:rFonts w:ascii="GHEA Grapalat" w:hAnsi="GHEA Grapalat"/>
          <w:sz w:val="18"/>
          <w:szCs w:val="18"/>
        </w:rPr>
        <w:t>արձանագրության</w:t>
      </w:r>
      <w:r w:rsidRPr="00792D82">
        <w:rPr>
          <w:rFonts w:ascii="GHEA Grapalat" w:hAnsi="GHEA Grapalat"/>
          <w:sz w:val="18"/>
          <w:szCs w:val="18"/>
          <w:lang w:val="ru-RU"/>
        </w:rPr>
        <w:t xml:space="preserve"> </w:t>
      </w:r>
      <w:r w:rsidRPr="00E245D3">
        <w:rPr>
          <w:rFonts w:ascii="GHEA Grapalat" w:hAnsi="GHEA Grapalat"/>
          <w:sz w:val="18"/>
          <w:szCs w:val="18"/>
        </w:rPr>
        <w:t>բաղկացուցիչ</w:t>
      </w:r>
      <w:r w:rsidRPr="00792D82">
        <w:rPr>
          <w:rFonts w:ascii="GHEA Grapalat" w:hAnsi="GHEA Grapalat"/>
          <w:sz w:val="18"/>
          <w:szCs w:val="18"/>
          <w:lang w:val="ru-RU"/>
        </w:rPr>
        <w:t xml:space="preserve"> </w:t>
      </w:r>
      <w:r w:rsidRPr="00E245D3">
        <w:rPr>
          <w:rFonts w:ascii="GHEA Grapalat" w:hAnsi="GHEA Grapalat"/>
          <w:sz w:val="18"/>
          <w:szCs w:val="18"/>
        </w:rPr>
        <w:t>մասը</w:t>
      </w:r>
      <w:r w:rsidRPr="00792D82">
        <w:rPr>
          <w:rFonts w:ascii="GHEA Grapalat" w:hAnsi="GHEA Grapalat"/>
          <w:sz w:val="18"/>
          <w:szCs w:val="18"/>
          <w:lang w:val="ru-RU"/>
        </w:rPr>
        <w:t xml:space="preserve"> </w:t>
      </w:r>
      <w:r w:rsidRPr="00E245D3">
        <w:rPr>
          <w:rFonts w:ascii="GHEA Grapalat" w:hAnsi="GHEA Grapalat"/>
          <w:sz w:val="18"/>
          <w:szCs w:val="18"/>
        </w:rPr>
        <w:t>և</w:t>
      </w:r>
      <w:r w:rsidRPr="00792D82">
        <w:rPr>
          <w:rFonts w:ascii="GHEA Grapalat" w:hAnsi="GHEA Grapalat"/>
          <w:sz w:val="18"/>
          <w:szCs w:val="18"/>
          <w:lang w:val="ru-RU"/>
        </w:rPr>
        <w:t xml:space="preserve"> </w:t>
      </w:r>
      <w:r w:rsidRPr="00E245D3">
        <w:rPr>
          <w:rFonts w:ascii="GHEA Grapalat" w:hAnsi="GHEA Grapalat"/>
          <w:sz w:val="18"/>
          <w:szCs w:val="18"/>
        </w:rPr>
        <w:t>կցվում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w:t>
      </w:r>
    </w:p>
    <w:p w:rsidR="00B10987" w:rsidRPr="00E245D3" w:rsidRDefault="00B10987" w:rsidP="00B1098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B10987" w:rsidRPr="00E245D3" w:rsidTr="00E468D0">
        <w:trPr>
          <w:tblCellSpacing w:w="7" w:type="dxa"/>
          <w:jc w:val="center"/>
        </w:trPr>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B10987" w:rsidRPr="00E245D3" w:rsidTr="00E468D0">
        <w:trPr>
          <w:tblCellSpacing w:w="7" w:type="dxa"/>
          <w:jc w:val="center"/>
        </w:trPr>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B10987" w:rsidRPr="00E245D3" w:rsidRDefault="00B10987" w:rsidP="00E468D0">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B10987" w:rsidRPr="00E245D3" w:rsidRDefault="00B10987" w:rsidP="00E468D0">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B10987" w:rsidRPr="00E245D3" w:rsidTr="00E468D0">
        <w:trPr>
          <w:tblCellSpacing w:w="7" w:type="dxa"/>
          <w:jc w:val="center"/>
        </w:trPr>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B10987" w:rsidRPr="00E245D3" w:rsidRDefault="00B10987" w:rsidP="00E468D0">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B10987" w:rsidRPr="00E245D3" w:rsidRDefault="00B10987" w:rsidP="00E468D0">
            <w:pPr>
              <w:jc w:val="center"/>
              <w:rPr>
                <w:rFonts w:ascii="GHEA Grapalat" w:hAnsi="GHEA Grapalat"/>
                <w:iCs/>
                <w:sz w:val="21"/>
                <w:szCs w:val="21"/>
              </w:rPr>
            </w:pPr>
            <w:r w:rsidRPr="00E245D3">
              <w:rPr>
                <w:rFonts w:ascii="GHEA Grapalat" w:hAnsi="GHEA Grapalat"/>
                <w:iCs/>
                <w:sz w:val="21"/>
                <w:szCs w:val="21"/>
              </w:rPr>
              <w:t>___________________________</w:t>
            </w:r>
          </w:p>
          <w:p w:rsidR="00B10987" w:rsidRPr="00E245D3" w:rsidRDefault="00B10987" w:rsidP="00E468D0">
            <w:pPr>
              <w:jc w:val="center"/>
              <w:rPr>
                <w:rFonts w:ascii="GHEA Grapalat" w:hAnsi="GHEA Grapalat"/>
                <w:iCs/>
                <w:sz w:val="21"/>
                <w:szCs w:val="21"/>
              </w:rPr>
            </w:pPr>
            <w:r w:rsidRPr="00E245D3">
              <w:rPr>
                <w:rFonts w:ascii="GHEA Grapalat" w:hAnsi="GHEA Grapalat"/>
                <w:iCs/>
                <w:sz w:val="15"/>
                <w:szCs w:val="15"/>
              </w:rPr>
              <w:t>ազգանուն, անուն</w:t>
            </w:r>
          </w:p>
        </w:tc>
      </w:tr>
      <w:tr w:rsidR="00B10987" w:rsidRPr="00E245D3" w:rsidTr="00E468D0">
        <w:trPr>
          <w:tblCellSpacing w:w="7" w:type="dxa"/>
          <w:jc w:val="center"/>
        </w:trPr>
        <w:tc>
          <w:tcPr>
            <w:tcW w:w="0" w:type="auto"/>
            <w:vAlign w:val="center"/>
          </w:tcPr>
          <w:p w:rsidR="00B10987" w:rsidRPr="00E245D3" w:rsidRDefault="00B10987" w:rsidP="00E468D0">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B10987" w:rsidRPr="00E245D3" w:rsidRDefault="00B10987" w:rsidP="00E468D0">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B10987" w:rsidRPr="00E245D3" w:rsidRDefault="00B10987" w:rsidP="00B10987">
      <w:pPr>
        <w:ind w:left="-142" w:firstLine="142"/>
        <w:jc w:val="center"/>
        <w:rPr>
          <w:rFonts w:ascii="GHEA Grapalat" w:hAnsi="GHEA Grapalat" w:cs="Sylfaen"/>
        </w:rPr>
      </w:pPr>
    </w:p>
    <w:p w:rsidR="00B10987" w:rsidRPr="00E245D3" w:rsidRDefault="00B10987" w:rsidP="00B10987">
      <w:pPr>
        <w:ind w:left="-142" w:firstLine="142"/>
        <w:jc w:val="center"/>
        <w:rPr>
          <w:rFonts w:ascii="GHEA Grapalat" w:hAnsi="GHEA Grapalat" w:cs="Sylfaen"/>
        </w:rPr>
      </w:pPr>
    </w:p>
    <w:p w:rsidR="00B10987" w:rsidRPr="00E245D3" w:rsidRDefault="00B10987" w:rsidP="00B10987">
      <w:pPr>
        <w:ind w:left="-142" w:firstLine="142"/>
        <w:jc w:val="center"/>
        <w:rPr>
          <w:rFonts w:ascii="GHEA Grapalat" w:hAnsi="GHEA Grapalat" w:cs="Sylfaen"/>
        </w:rPr>
      </w:pPr>
    </w:p>
    <w:p w:rsidR="00B10987" w:rsidRPr="00E245D3" w:rsidRDefault="00B10987" w:rsidP="00B10987">
      <w:pPr>
        <w:ind w:left="-142" w:firstLine="142"/>
        <w:jc w:val="center"/>
        <w:rPr>
          <w:rFonts w:ascii="GHEA Grapalat" w:hAnsi="GHEA Grapalat" w:cs="Sylfaen"/>
        </w:rPr>
      </w:pPr>
    </w:p>
    <w:p w:rsidR="00B10987" w:rsidRPr="00E245D3" w:rsidRDefault="00B10987" w:rsidP="00B1098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B10987" w:rsidRPr="00E245D3" w:rsidRDefault="00B10987" w:rsidP="00B1098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B10987" w:rsidRPr="00E245D3" w:rsidRDefault="00B10987" w:rsidP="00B1098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B10987" w:rsidRPr="00E245D3" w:rsidRDefault="00B10987" w:rsidP="00B10987">
      <w:pPr>
        <w:tabs>
          <w:tab w:val="left" w:pos="360"/>
          <w:tab w:val="left" w:pos="540"/>
        </w:tabs>
        <w:jc w:val="center"/>
        <w:rPr>
          <w:rFonts w:ascii="Sylfaen" w:hAnsi="Sylfaen" w:cs="Sylfaen"/>
          <w:bCs/>
        </w:rPr>
      </w:pPr>
    </w:p>
    <w:p w:rsidR="00B10987" w:rsidRPr="00E245D3" w:rsidRDefault="00B10987" w:rsidP="00B10987">
      <w:pPr>
        <w:tabs>
          <w:tab w:val="left" w:pos="360"/>
          <w:tab w:val="left" w:pos="540"/>
        </w:tabs>
        <w:jc w:val="center"/>
        <w:rPr>
          <w:rFonts w:ascii="Sylfaen" w:hAnsi="Sylfaen" w:cs="Sylfaen"/>
          <w:bCs/>
        </w:rPr>
      </w:pPr>
    </w:p>
    <w:p w:rsidR="00B10987" w:rsidRPr="00E245D3" w:rsidRDefault="00B10987" w:rsidP="00B10987">
      <w:pPr>
        <w:ind w:left="-142" w:firstLine="142"/>
        <w:jc w:val="center"/>
        <w:rPr>
          <w:rFonts w:ascii="GHEA Grapalat" w:hAnsi="GHEA Grapalat" w:cs="Sylfaen"/>
        </w:rPr>
      </w:pPr>
    </w:p>
    <w:p w:rsidR="00B10987" w:rsidRPr="00E245D3" w:rsidRDefault="00B10987" w:rsidP="00B1098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B10987" w:rsidRPr="00E245D3" w:rsidRDefault="00B10987" w:rsidP="00B10987">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B10987" w:rsidRPr="00E245D3" w:rsidRDefault="00B10987" w:rsidP="00B1098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B10987" w:rsidRPr="00E245D3" w:rsidRDefault="00B10987" w:rsidP="00B10987">
      <w:pPr>
        <w:tabs>
          <w:tab w:val="left" w:pos="360"/>
          <w:tab w:val="left" w:pos="540"/>
        </w:tabs>
        <w:rPr>
          <w:rFonts w:ascii="GHEA Grapalat" w:hAnsi="GHEA Grapalat" w:cs="Sylfaen"/>
          <w:sz w:val="18"/>
        </w:rPr>
      </w:pPr>
    </w:p>
    <w:p w:rsidR="00B10987" w:rsidRPr="00E245D3" w:rsidRDefault="00B10987" w:rsidP="00B1098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B10987" w:rsidRPr="00E245D3" w:rsidRDefault="00B10987" w:rsidP="00B1098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B10987" w:rsidRPr="00E245D3" w:rsidRDefault="00B10987" w:rsidP="00B1098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B10987" w:rsidRPr="00E245D3" w:rsidRDefault="00B10987" w:rsidP="00B1098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B10987" w:rsidRPr="00E245D3" w:rsidRDefault="00B10987" w:rsidP="00B1098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B10987" w:rsidRPr="00E245D3" w:rsidRDefault="00B10987" w:rsidP="00B1098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0987" w:rsidRPr="00E245D3" w:rsidTr="00E468D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10987" w:rsidRPr="00E245D3" w:rsidRDefault="00B10987" w:rsidP="00E468D0">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B10987"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10987" w:rsidRPr="00E245D3" w:rsidRDefault="00B10987" w:rsidP="00E468D0">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10987" w:rsidRPr="00E245D3" w:rsidRDefault="00B10987" w:rsidP="00E468D0">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10987" w:rsidRPr="00E245D3" w:rsidRDefault="00B10987" w:rsidP="00E468D0">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B10987"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10987" w:rsidRPr="00E245D3" w:rsidRDefault="00B10987" w:rsidP="00E468D0">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10987" w:rsidRPr="00E245D3" w:rsidRDefault="00B10987" w:rsidP="00E468D0">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10987" w:rsidRPr="00E245D3" w:rsidRDefault="00B10987" w:rsidP="00E468D0">
            <w:pPr>
              <w:jc w:val="center"/>
              <w:rPr>
                <w:rFonts w:ascii="GHEA Grapalat" w:hAnsi="GHEA Grapalat" w:cs="Sylfaen"/>
                <w:sz w:val="18"/>
                <w:szCs w:val="18"/>
              </w:rPr>
            </w:pPr>
          </w:p>
        </w:tc>
      </w:tr>
      <w:tr w:rsidR="00B10987"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10987" w:rsidRPr="00E245D3" w:rsidRDefault="00B10987" w:rsidP="00E468D0">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10987" w:rsidRPr="00E245D3" w:rsidRDefault="00B10987" w:rsidP="00E468D0">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10987" w:rsidRPr="00E245D3" w:rsidRDefault="00B10987" w:rsidP="00E468D0">
            <w:pPr>
              <w:jc w:val="center"/>
              <w:rPr>
                <w:rFonts w:ascii="GHEA Grapalat" w:hAnsi="GHEA Grapalat" w:cs="Sylfaen"/>
                <w:sz w:val="18"/>
                <w:szCs w:val="18"/>
              </w:rPr>
            </w:pPr>
          </w:p>
        </w:tc>
      </w:tr>
    </w:tbl>
    <w:p w:rsidR="00B10987" w:rsidRPr="00E245D3" w:rsidRDefault="00B10987" w:rsidP="00B10987">
      <w:pPr>
        <w:tabs>
          <w:tab w:val="left" w:pos="360"/>
          <w:tab w:val="left" w:pos="540"/>
        </w:tabs>
        <w:jc w:val="both"/>
        <w:rPr>
          <w:rFonts w:ascii="GHEA Grapalat" w:hAnsi="GHEA Grapalat" w:cs="Sylfaen"/>
        </w:rPr>
      </w:pPr>
    </w:p>
    <w:p w:rsidR="00B10987" w:rsidRPr="00E245D3" w:rsidRDefault="00B10987" w:rsidP="00B1098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B10987" w:rsidRPr="00E245D3" w:rsidRDefault="00B10987" w:rsidP="00B10987">
      <w:pPr>
        <w:tabs>
          <w:tab w:val="left" w:pos="360"/>
          <w:tab w:val="left" w:pos="540"/>
        </w:tabs>
        <w:rPr>
          <w:rFonts w:ascii="GHEA Grapalat" w:hAnsi="GHEA Grapalat" w:cs="Sylfaen"/>
          <w:lang w:val="hy-AM"/>
        </w:rPr>
      </w:pPr>
    </w:p>
    <w:p w:rsidR="00B10987" w:rsidRPr="00E245D3" w:rsidRDefault="00B10987" w:rsidP="00B10987">
      <w:pPr>
        <w:jc w:val="center"/>
        <w:rPr>
          <w:rFonts w:ascii="GHEA Grapalat" w:hAnsi="GHEA Grapalat" w:cs="Sylfaen"/>
          <w:sz w:val="20"/>
          <w:szCs w:val="20"/>
        </w:rPr>
      </w:pPr>
      <w:r w:rsidRPr="00E245D3">
        <w:rPr>
          <w:rFonts w:ascii="GHEA Grapalat" w:hAnsi="GHEA Grapalat" w:cs="Sylfaen"/>
          <w:sz w:val="20"/>
          <w:szCs w:val="20"/>
        </w:rPr>
        <w:t>ԿՈՂՄԵՐԸ</w:t>
      </w:r>
    </w:p>
    <w:p w:rsidR="00B10987" w:rsidRPr="00E245D3" w:rsidRDefault="00B10987" w:rsidP="00B10987">
      <w:pPr>
        <w:tabs>
          <w:tab w:val="left" w:pos="360"/>
          <w:tab w:val="left" w:pos="540"/>
        </w:tabs>
        <w:rPr>
          <w:rFonts w:ascii="GHEA Grapalat" w:hAnsi="GHEA Grapalat" w:cs="Sylfaen"/>
          <w:sz w:val="20"/>
          <w:szCs w:val="20"/>
        </w:rPr>
      </w:pPr>
    </w:p>
    <w:p w:rsidR="00B10987" w:rsidRPr="00E245D3" w:rsidRDefault="00B10987" w:rsidP="00B1098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B10987" w:rsidRPr="00E245D3" w:rsidTr="00E468D0">
        <w:tc>
          <w:tcPr>
            <w:tcW w:w="4785" w:type="dxa"/>
          </w:tcPr>
          <w:p w:rsidR="00B10987" w:rsidRPr="00E245D3" w:rsidRDefault="00B10987" w:rsidP="00E468D0">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B10987" w:rsidRPr="00E245D3" w:rsidRDefault="00B10987" w:rsidP="00E468D0">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B10987" w:rsidRPr="00E245D3" w:rsidRDefault="00B10987" w:rsidP="00B10987">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B10987" w:rsidRPr="00E245D3" w:rsidRDefault="00B10987" w:rsidP="00B10987">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0987" w:rsidRPr="00E245D3" w:rsidTr="00E468D0">
        <w:trPr>
          <w:tblCellSpacing w:w="7" w:type="dxa"/>
          <w:jc w:val="center"/>
        </w:trPr>
        <w:tc>
          <w:tcPr>
            <w:tcW w:w="0" w:type="auto"/>
            <w:vAlign w:val="center"/>
          </w:tcPr>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c>
          <w:tcPr>
            <w:tcW w:w="0" w:type="auto"/>
            <w:vAlign w:val="center"/>
          </w:tcPr>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r>
      <w:tr w:rsidR="00B10987" w:rsidRPr="00E245D3" w:rsidTr="00E468D0">
        <w:trPr>
          <w:tblCellSpacing w:w="7" w:type="dxa"/>
          <w:jc w:val="center"/>
        </w:trPr>
        <w:tc>
          <w:tcPr>
            <w:tcW w:w="0" w:type="auto"/>
            <w:vAlign w:val="center"/>
          </w:tcPr>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B10987" w:rsidRPr="00E245D3" w:rsidRDefault="00B10987" w:rsidP="00E468D0">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B10987" w:rsidRPr="00E245D3" w:rsidTr="00E468D0">
        <w:trPr>
          <w:tblCellSpacing w:w="7" w:type="dxa"/>
          <w:jc w:val="center"/>
        </w:trPr>
        <w:tc>
          <w:tcPr>
            <w:tcW w:w="0" w:type="auto"/>
            <w:vAlign w:val="center"/>
          </w:tcPr>
          <w:p w:rsidR="00B10987" w:rsidRPr="00E245D3" w:rsidRDefault="00B10987" w:rsidP="00E468D0">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B10987" w:rsidRPr="00E245D3" w:rsidRDefault="00B10987" w:rsidP="00E468D0">
            <w:pPr>
              <w:rPr>
                <w:rFonts w:ascii="GHEA Grapalat" w:hAnsi="GHEA Grapalat" w:cs="GHEA Grapalat"/>
                <w:sz w:val="21"/>
                <w:szCs w:val="21"/>
              </w:rPr>
            </w:pPr>
          </w:p>
        </w:tc>
      </w:tr>
    </w:tbl>
    <w:p w:rsidR="00B10987" w:rsidRPr="00E245D3" w:rsidRDefault="00B10987" w:rsidP="00B10987">
      <w:pPr>
        <w:ind w:left="-142" w:firstLine="142"/>
        <w:jc w:val="center"/>
        <w:rPr>
          <w:rFonts w:ascii="GHEA Grapalat" w:hAnsi="GHEA Grapalat" w:cs="Sylfaen"/>
        </w:rPr>
      </w:pPr>
    </w:p>
    <w:p w:rsidR="00B10987" w:rsidRPr="00E245D3" w:rsidRDefault="00B10987" w:rsidP="00B10987">
      <w:pPr>
        <w:ind w:left="-142" w:firstLine="142"/>
        <w:jc w:val="center"/>
        <w:rPr>
          <w:rFonts w:ascii="GHEA Grapalat" w:hAnsi="GHEA Grapalat" w:cs="Sylfaen"/>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2268"/>
        </w:tabs>
        <w:ind w:left="-284" w:firstLine="284"/>
        <w:jc w:val="right"/>
        <w:rPr>
          <w:rFonts w:ascii="GHEA Grapalat" w:hAnsi="GHEA Grapalat"/>
        </w:rPr>
      </w:pPr>
    </w:p>
    <w:p w:rsidR="00B10987" w:rsidRPr="00E245D3" w:rsidRDefault="00B10987" w:rsidP="00B10987">
      <w:pPr>
        <w:tabs>
          <w:tab w:val="left" w:pos="360"/>
          <w:tab w:val="left" w:pos="540"/>
        </w:tabs>
        <w:jc w:val="center"/>
        <w:rPr>
          <w:rFonts w:ascii="Sylfaen" w:hAnsi="Sylfaen" w:cs="Sylfaen"/>
          <w:bCs/>
        </w:rPr>
      </w:pPr>
    </w:p>
    <w:p w:rsidR="00B10987" w:rsidRPr="00E245D3" w:rsidRDefault="00B10987" w:rsidP="00B10987">
      <w:pPr>
        <w:ind w:left="-142" w:firstLine="142"/>
        <w:jc w:val="center"/>
        <w:rPr>
          <w:rFonts w:ascii="GHEA Grapalat" w:hAnsi="GHEA Grapalat" w:cs="Sylfaen"/>
        </w:rPr>
        <w:sectPr w:rsidR="00B10987" w:rsidRPr="00E245D3" w:rsidSect="00792D82">
          <w:footnotePr>
            <w:pos w:val="beneathText"/>
          </w:footnotePr>
          <w:pgSz w:w="11906" w:h="16838" w:code="9"/>
          <w:pgMar w:top="360" w:right="662" w:bottom="533" w:left="1138" w:header="562" w:footer="562" w:gutter="0"/>
          <w:cols w:space="720"/>
        </w:sectPr>
      </w:pPr>
    </w:p>
    <w:p w:rsidR="00B10987" w:rsidRPr="00E245D3" w:rsidRDefault="00B10987" w:rsidP="00B1098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B10987" w:rsidRPr="00E245D3" w:rsidRDefault="00B10987" w:rsidP="00B10987">
      <w:pPr>
        <w:pStyle w:val="a3"/>
        <w:spacing w:line="240" w:lineRule="auto"/>
        <w:jc w:val="right"/>
        <w:rPr>
          <w:rFonts w:ascii="GHEA Grapalat" w:hAnsi="GHEA Grapalat" w:cs="Sylfaen"/>
          <w:i w:val="0"/>
          <w:lang w:val="hy-AM"/>
        </w:rPr>
      </w:pPr>
      <w:r w:rsidRPr="00E245D3">
        <w:rPr>
          <w:rFonts w:ascii="GHEA Grapalat" w:hAnsi="GHEA Grapalat" w:cs="Times Armenian"/>
          <w:i w:val="0"/>
          <w:lang w:val="af-ZA"/>
        </w:rPr>
        <w:t>&lt;&lt;Վ</w:t>
      </w:r>
      <w:r>
        <w:rPr>
          <w:rFonts w:ascii="GHEA Grapalat" w:hAnsi="GHEA Grapalat" w:cs="Times Armenian"/>
          <w:i w:val="0"/>
          <w:lang w:val="af-ZA"/>
        </w:rPr>
        <w:t>28Մ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B10987" w:rsidRPr="00E245D3" w:rsidRDefault="00B10987" w:rsidP="00B1098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B10987" w:rsidRPr="00E245D3" w:rsidRDefault="00B10987" w:rsidP="00B10987">
      <w:pPr>
        <w:rPr>
          <w:rStyle w:val="af5"/>
          <w:rFonts w:ascii="GHEA Grapalat" w:hAnsi="GHEA Grapalat"/>
          <w:b w:val="0"/>
          <w:sz w:val="15"/>
          <w:szCs w:val="15"/>
          <w:lang w:val="hy-AM"/>
        </w:rPr>
      </w:pP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ՀԱՐՑՈՒՄ</w:t>
      </w: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B10987" w:rsidRPr="00025072" w:rsidRDefault="00B10987" w:rsidP="00B1098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Pr="00E245D3">
        <w:rPr>
          <w:rFonts w:ascii="GHEA Grapalat" w:hAnsi="GHEA Grapalat" w:cs="Times Armenian"/>
          <w:sz w:val="20"/>
          <w:szCs w:val="20"/>
          <w:lang w:val="af-ZA"/>
        </w:rPr>
        <w:t>&lt;&lt;Վ</w:t>
      </w:r>
      <w:r>
        <w:rPr>
          <w:rFonts w:ascii="GHEA Grapalat" w:hAnsi="GHEA Grapalat" w:cs="Times Armenian"/>
          <w:sz w:val="20"/>
          <w:szCs w:val="20"/>
          <w:lang w:val="af-ZA"/>
        </w:rPr>
        <w:t>28Մ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10987" w:rsidRPr="00E245D3" w:rsidTr="00E468D0">
        <w:tc>
          <w:tcPr>
            <w:tcW w:w="1472" w:type="dxa"/>
            <w:vMerge w:val="restart"/>
            <w:shd w:val="clear" w:color="auto" w:fill="auto"/>
            <w:vAlign w:val="center"/>
          </w:tcPr>
          <w:p w:rsidR="00B10987" w:rsidRPr="00E245D3" w:rsidRDefault="00B10987" w:rsidP="00E468D0">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Մասնակցի</w:t>
            </w:r>
          </w:p>
        </w:tc>
      </w:tr>
      <w:tr w:rsidR="00B10987" w:rsidRPr="00E245D3" w:rsidTr="00E468D0">
        <w:tc>
          <w:tcPr>
            <w:tcW w:w="1472" w:type="dxa"/>
            <w:vMerge/>
            <w:shd w:val="clear" w:color="auto" w:fill="auto"/>
            <w:vAlign w:val="center"/>
          </w:tcPr>
          <w:p w:rsidR="00B10987" w:rsidRPr="00E245D3" w:rsidRDefault="00B10987" w:rsidP="00E468D0">
            <w:pPr>
              <w:jc w:val="center"/>
              <w:rPr>
                <w:rFonts w:ascii="GHEA Grapalat" w:hAnsi="GHEA Grapalat"/>
                <w:sz w:val="20"/>
                <w:szCs w:val="20"/>
              </w:rPr>
            </w:pPr>
          </w:p>
        </w:tc>
        <w:tc>
          <w:tcPr>
            <w:tcW w:w="4486"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հարկ վճարողի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B10987" w:rsidRPr="00E245D3" w:rsidTr="00E468D0">
        <w:tc>
          <w:tcPr>
            <w:tcW w:w="1472" w:type="dxa"/>
            <w:shd w:val="clear" w:color="auto" w:fill="auto"/>
          </w:tcPr>
          <w:p w:rsidR="00B10987" w:rsidRPr="00E245D3" w:rsidRDefault="00B10987" w:rsidP="00E468D0">
            <w:pPr>
              <w:jc w:val="center"/>
              <w:rPr>
                <w:rFonts w:ascii="GHEA Grapalat" w:hAnsi="GHEA Grapalat"/>
                <w:sz w:val="20"/>
                <w:szCs w:val="20"/>
              </w:rPr>
            </w:pPr>
          </w:p>
        </w:tc>
        <w:tc>
          <w:tcPr>
            <w:tcW w:w="4486" w:type="dxa"/>
            <w:shd w:val="clear" w:color="auto" w:fill="auto"/>
          </w:tcPr>
          <w:p w:rsidR="00B10987" w:rsidRPr="00E245D3" w:rsidRDefault="00B10987" w:rsidP="00E468D0">
            <w:pPr>
              <w:jc w:val="center"/>
              <w:rPr>
                <w:rFonts w:ascii="GHEA Grapalat" w:hAnsi="GHEA Grapalat"/>
                <w:sz w:val="20"/>
                <w:szCs w:val="20"/>
              </w:rPr>
            </w:pPr>
          </w:p>
        </w:tc>
        <w:tc>
          <w:tcPr>
            <w:tcW w:w="4230" w:type="dxa"/>
            <w:shd w:val="clear" w:color="auto" w:fill="auto"/>
          </w:tcPr>
          <w:p w:rsidR="00B10987" w:rsidRPr="00E245D3" w:rsidRDefault="00B10987" w:rsidP="00E468D0">
            <w:pPr>
              <w:jc w:val="center"/>
              <w:rPr>
                <w:rFonts w:ascii="GHEA Grapalat" w:hAnsi="GHEA Grapalat"/>
                <w:sz w:val="20"/>
                <w:szCs w:val="20"/>
              </w:rPr>
            </w:pPr>
          </w:p>
        </w:tc>
        <w:tc>
          <w:tcPr>
            <w:tcW w:w="4276" w:type="dxa"/>
            <w:shd w:val="clear" w:color="auto" w:fill="auto"/>
          </w:tcPr>
          <w:p w:rsidR="00B10987" w:rsidRPr="00E245D3" w:rsidRDefault="00B10987" w:rsidP="00E468D0">
            <w:pPr>
              <w:jc w:val="center"/>
              <w:rPr>
                <w:rFonts w:ascii="GHEA Grapalat" w:hAnsi="GHEA Grapalat"/>
                <w:sz w:val="20"/>
                <w:szCs w:val="20"/>
              </w:rPr>
            </w:pPr>
          </w:p>
        </w:tc>
      </w:tr>
    </w:tbl>
    <w:p w:rsidR="00B10987" w:rsidRPr="00E245D3" w:rsidRDefault="00B10987" w:rsidP="00B10987">
      <w:pPr>
        <w:jc w:val="both"/>
        <w:rPr>
          <w:rFonts w:ascii="GHEA Grapalat" w:hAnsi="GHEA Grapalat"/>
          <w:sz w:val="20"/>
          <w:szCs w:val="20"/>
          <w:lang w:val="hy-AM"/>
        </w:rPr>
      </w:pPr>
      <w:r w:rsidRPr="00E245D3">
        <w:rPr>
          <w:rFonts w:ascii="GHEA Grapalat" w:hAnsi="GHEA Grapalat"/>
          <w:sz w:val="20"/>
          <w:szCs w:val="20"/>
        </w:rPr>
        <w:tab/>
      </w:r>
    </w:p>
    <w:p w:rsidR="00B10987" w:rsidRPr="00E245D3" w:rsidRDefault="00B10987" w:rsidP="00B1098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10987" w:rsidRPr="00E245D3" w:rsidRDefault="00B10987" w:rsidP="00B10987">
      <w:pPr>
        <w:jc w:val="both"/>
        <w:rPr>
          <w:rFonts w:ascii="GHEA Grapalat" w:hAnsi="GHEA Grapalat"/>
          <w:sz w:val="20"/>
          <w:szCs w:val="20"/>
          <w:lang w:val="hy-AM"/>
        </w:rPr>
      </w:pPr>
    </w:p>
    <w:p w:rsidR="00B10987" w:rsidRPr="00E245D3" w:rsidRDefault="00B10987" w:rsidP="00B10987">
      <w:pPr>
        <w:jc w:val="both"/>
        <w:rPr>
          <w:rFonts w:ascii="GHEA Grapalat" w:hAnsi="GHEA Grapalat"/>
          <w:sz w:val="20"/>
          <w:szCs w:val="20"/>
          <w:lang w:val="hy-AM"/>
        </w:rPr>
      </w:pPr>
    </w:p>
    <w:p w:rsidR="00B10987" w:rsidRPr="00E245D3" w:rsidRDefault="00B10987" w:rsidP="00B10987">
      <w:pPr>
        <w:jc w:val="both"/>
        <w:rPr>
          <w:rFonts w:ascii="GHEA Grapalat" w:hAnsi="GHEA Grapalat"/>
          <w:sz w:val="20"/>
          <w:szCs w:val="20"/>
          <w:u w:val="single"/>
          <w:lang w:val="hy-AM"/>
        </w:rPr>
      </w:pPr>
      <w:r w:rsidRPr="00E245D3">
        <w:rPr>
          <w:rFonts w:ascii="GHEA Grapalat" w:hAnsi="GHEA Grapalat" w:cs="Times Armenian"/>
          <w:sz w:val="20"/>
          <w:szCs w:val="20"/>
          <w:lang w:val="af-ZA"/>
        </w:rPr>
        <w:t>&lt;&lt;Վ</w:t>
      </w:r>
      <w:r>
        <w:rPr>
          <w:rFonts w:ascii="GHEA Grapalat" w:hAnsi="GHEA Grapalat" w:cs="Times Armenian"/>
          <w:sz w:val="20"/>
          <w:szCs w:val="20"/>
          <w:lang w:val="af-ZA"/>
        </w:rPr>
        <w:t>28Մ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957488">
        <w:rPr>
          <w:rFonts w:ascii="GHEA Grapalat" w:hAnsi="GHEA Grapalat"/>
          <w:sz w:val="20"/>
          <w:szCs w:val="20"/>
          <w:u w:val="single"/>
          <w:lang w:val="hy-AM"/>
        </w:rPr>
        <w:t>Արմինե Եգանյան</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B10987" w:rsidRPr="00E245D3" w:rsidRDefault="00B10987" w:rsidP="00B1098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B10987" w:rsidRPr="00E245D3" w:rsidRDefault="00B10987" w:rsidP="00B10987">
      <w:pPr>
        <w:jc w:val="both"/>
        <w:rPr>
          <w:rFonts w:ascii="GHEA Grapalat" w:hAnsi="GHEA Grapalat"/>
          <w:sz w:val="20"/>
          <w:szCs w:val="20"/>
          <w:lang w:val="hy-AM"/>
        </w:rPr>
      </w:pPr>
      <w:r w:rsidRPr="00E245D3">
        <w:rPr>
          <w:rFonts w:ascii="GHEA Grapalat" w:hAnsi="GHEA Grapalat"/>
          <w:sz w:val="20"/>
          <w:szCs w:val="20"/>
          <w:lang w:val="hy-AM"/>
        </w:rPr>
        <w:tab/>
      </w:r>
    </w:p>
    <w:p w:rsidR="00B10987" w:rsidRPr="00E245D3" w:rsidRDefault="00B10987" w:rsidP="00B10987">
      <w:pPr>
        <w:jc w:val="both"/>
        <w:rPr>
          <w:rFonts w:ascii="GHEA Grapalat" w:hAnsi="GHEA Grapalat"/>
          <w:sz w:val="20"/>
          <w:szCs w:val="20"/>
          <w:lang w:val="hy-AM"/>
        </w:rPr>
      </w:pPr>
    </w:p>
    <w:p w:rsidR="00B10987" w:rsidRPr="00E245D3" w:rsidRDefault="00B10987" w:rsidP="00B1098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B10987" w:rsidRPr="00E245D3" w:rsidRDefault="00B10987" w:rsidP="00B10987">
      <w:pPr>
        <w:pStyle w:val="31"/>
        <w:spacing w:line="240" w:lineRule="auto"/>
        <w:ind w:firstLine="0"/>
        <w:rPr>
          <w:rFonts w:ascii="GHEA Grapalat" w:hAnsi="GHEA Grapalat" w:cs="Sylfaen"/>
          <w:sz w:val="16"/>
          <w:szCs w:val="16"/>
          <w:lang w:val="hy-AM"/>
        </w:rPr>
      </w:pPr>
    </w:p>
    <w:p w:rsidR="00B10987" w:rsidRPr="00E245D3" w:rsidRDefault="00B10987" w:rsidP="00B10987">
      <w:pPr>
        <w:rPr>
          <w:rStyle w:val="af5"/>
          <w:rFonts w:ascii="GHEA Grapalat" w:hAnsi="GHEA Grapalat"/>
          <w:b w:val="0"/>
          <w:sz w:val="15"/>
          <w:szCs w:val="15"/>
          <w:lang w:val="hy-AM"/>
        </w:rPr>
      </w:pPr>
      <w:r w:rsidRPr="00E245D3">
        <w:rPr>
          <w:rFonts w:ascii="GHEA Grapalat" w:hAnsi="GHEA Grapalat"/>
          <w:lang w:val="hy-AM"/>
        </w:rPr>
        <w:lastRenderedPageBreak/>
        <w:br w:type="page"/>
      </w:r>
    </w:p>
    <w:p w:rsidR="00B10987" w:rsidRPr="00E245D3" w:rsidRDefault="00B10987" w:rsidP="00B1098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B10987" w:rsidRPr="00E245D3" w:rsidRDefault="00B10987" w:rsidP="00B10987">
      <w:pPr>
        <w:pStyle w:val="a3"/>
        <w:spacing w:line="240" w:lineRule="auto"/>
        <w:jc w:val="right"/>
        <w:rPr>
          <w:rFonts w:ascii="GHEA Grapalat" w:hAnsi="GHEA Grapalat" w:cs="Arial"/>
          <w:i w:val="0"/>
          <w:lang w:val="hy-AM"/>
        </w:rPr>
      </w:pPr>
      <w:r>
        <w:rPr>
          <w:rFonts w:ascii="GHEA Grapalat" w:hAnsi="GHEA Grapalat" w:cs="Times Armenian"/>
          <w:i w:val="0"/>
          <w:lang w:val="af-ZA"/>
        </w:rPr>
        <w:t>&lt;&lt;Վ28Մ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B10987" w:rsidRPr="00E245D3" w:rsidRDefault="00B10987" w:rsidP="00B1098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B10987" w:rsidRPr="00E245D3" w:rsidRDefault="00B10987" w:rsidP="00B10987">
      <w:pPr>
        <w:pStyle w:val="a3"/>
        <w:spacing w:line="240" w:lineRule="auto"/>
        <w:jc w:val="right"/>
        <w:rPr>
          <w:rFonts w:ascii="GHEA Grapalat" w:hAnsi="GHEA Grapalat" w:cs="Arial"/>
          <w:i w:val="0"/>
          <w:lang w:val="hy-AM"/>
        </w:rPr>
      </w:pPr>
    </w:p>
    <w:p w:rsidR="00B10987" w:rsidRPr="00E245D3" w:rsidRDefault="00B10987" w:rsidP="00B10987">
      <w:pPr>
        <w:pStyle w:val="a3"/>
        <w:spacing w:line="240" w:lineRule="auto"/>
        <w:jc w:val="right"/>
        <w:rPr>
          <w:rFonts w:ascii="GHEA Grapalat" w:hAnsi="GHEA Grapalat" w:cs="Arial"/>
          <w:i w:val="0"/>
          <w:lang w:val="hy-AM"/>
        </w:rPr>
      </w:pP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10987" w:rsidRPr="00E245D3" w:rsidRDefault="00B10987" w:rsidP="00B1098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B10987" w:rsidRPr="00E245D3" w:rsidRDefault="00B10987" w:rsidP="00B10987">
      <w:pPr>
        <w:jc w:val="center"/>
        <w:rPr>
          <w:rFonts w:ascii="GHEA Grapalat" w:hAnsi="GHEA Grapalat"/>
          <w:sz w:val="20"/>
          <w:szCs w:val="20"/>
          <w:lang w:val="hy-AM"/>
        </w:rPr>
      </w:pPr>
    </w:p>
    <w:p w:rsidR="00B10987" w:rsidRPr="00E245D3" w:rsidRDefault="00B10987" w:rsidP="00B10987">
      <w:pPr>
        <w:rPr>
          <w:rFonts w:ascii="GHEA Grapalat" w:hAnsi="GHEA Grapalat"/>
          <w:sz w:val="20"/>
          <w:szCs w:val="20"/>
          <w:lang w:val="hy-AM"/>
        </w:rPr>
      </w:pPr>
    </w:p>
    <w:p w:rsidR="00B10987" w:rsidRPr="00E245D3" w:rsidRDefault="00B10987" w:rsidP="00B1098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10987" w:rsidRPr="00E245D3" w:rsidTr="00E468D0">
        <w:tc>
          <w:tcPr>
            <w:tcW w:w="1710" w:type="dxa"/>
            <w:vMerge w:val="restart"/>
            <w:shd w:val="clear" w:color="auto" w:fill="auto"/>
            <w:vAlign w:val="center"/>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B10987" w:rsidRPr="00E245D3" w:rsidRDefault="00B10987" w:rsidP="00E468D0">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 xml:space="preserve">Մասնակցի </w:t>
            </w:r>
          </w:p>
        </w:tc>
      </w:tr>
      <w:tr w:rsidR="00B10987" w:rsidRPr="00B10987" w:rsidTr="00E468D0">
        <w:trPr>
          <w:trHeight w:val="2348"/>
        </w:trPr>
        <w:tc>
          <w:tcPr>
            <w:tcW w:w="1710" w:type="dxa"/>
            <w:vMerge/>
            <w:shd w:val="clear" w:color="auto" w:fill="auto"/>
          </w:tcPr>
          <w:p w:rsidR="00B10987" w:rsidRPr="00E245D3" w:rsidRDefault="00B10987" w:rsidP="00E468D0">
            <w:pPr>
              <w:jc w:val="center"/>
              <w:rPr>
                <w:rFonts w:ascii="GHEA Grapalat" w:hAnsi="GHEA Grapalat"/>
                <w:sz w:val="18"/>
                <w:szCs w:val="20"/>
              </w:rPr>
            </w:pPr>
          </w:p>
        </w:tc>
        <w:tc>
          <w:tcPr>
            <w:tcW w:w="1530" w:type="dxa"/>
            <w:vMerge/>
            <w:shd w:val="clear" w:color="auto" w:fill="auto"/>
          </w:tcPr>
          <w:p w:rsidR="00B10987" w:rsidRPr="00E245D3" w:rsidRDefault="00B10987" w:rsidP="00E468D0">
            <w:pPr>
              <w:jc w:val="center"/>
              <w:rPr>
                <w:rFonts w:ascii="GHEA Grapalat" w:hAnsi="GHEA Grapalat"/>
                <w:sz w:val="18"/>
                <w:szCs w:val="20"/>
              </w:rPr>
            </w:pPr>
          </w:p>
        </w:tc>
        <w:tc>
          <w:tcPr>
            <w:tcW w:w="1170" w:type="dxa"/>
            <w:vMerge w:val="restart"/>
            <w:shd w:val="clear" w:color="auto" w:fill="auto"/>
            <w:vAlign w:val="center"/>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B10987" w:rsidRPr="00E245D3" w:rsidRDefault="00B10987" w:rsidP="00E468D0">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10987" w:rsidRPr="00E245D3" w:rsidRDefault="00B10987" w:rsidP="00E468D0">
            <w:pPr>
              <w:jc w:val="center"/>
              <w:rPr>
                <w:rFonts w:ascii="GHEA Grapalat" w:hAnsi="GHEA Grapalat"/>
                <w:sz w:val="18"/>
                <w:szCs w:val="20"/>
                <w:lang w:val="hy-AM"/>
              </w:rPr>
            </w:pPr>
          </w:p>
          <w:p w:rsidR="00B10987" w:rsidRPr="00E245D3" w:rsidRDefault="00B10987" w:rsidP="00E468D0">
            <w:pPr>
              <w:jc w:val="center"/>
              <w:rPr>
                <w:rFonts w:ascii="GHEA Grapalat" w:hAnsi="GHEA Grapalat"/>
                <w:sz w:val="18"/>
                <w:szCs w:val="20"/>
                <w:lang w:val="hy-AM"/>
              </w:rPr>
            </w:pPr>
          </w:p>
          <w:p w:rsidR="00B10987" w:rsidRPr="00E245D3" w:rsidRDefault="00B10987" w:rsidP="00E468D0">
            <w:pPr>
              <w:jc w:val="center"/>
              <w:rPr>
                <w:rFonts w:ascii="GHEA Grapalat" w:hAnsi="GHEA Grapalat"/>
                <w:sz w:val="18"/>
                <w:szCs w:val="20"/>
                <w:lang w:val="hy-AM"/>
              </w:rPr>
            </w:pPr>
          </w:p>
        </w:tc>
        <w:tc>
          <w:tcPr>
            <w:tcW w:w="4140" w:type="dxa"/>
            <w:gridSpan w:val="4"/>
            <w:vMerge w:val="restart"/>
            <w:shd w:val="clear" w:color="auto" w:fill="auto"/>
            <w:vAlign w:val="center"/>
          </w:tcPr>
          <w:p w:rsidR="00B10987" w:rsidRPr="00E245D3" w:rsidRDefault="00B10987" w:rsidP="00E468D0">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10987" w:rsidRPr="00E245D3" w:rsidRDefault="00B10987" w:rsidP="00E468D0">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10987" w:rsidRPr="00E245D3" w:rsidRDefault="00B10987" w:rsidP="00E468D0">
            <w:pPr>
              <w:jc w:val="center"/>
              <w:rPr>
                <w:rFonts w:ascii="GHEA Grapalat" w:hAnsi="GHEA Grapalat"/>
                <w:sz w:val="18"/>
                <w:szCs w:val="20"/>
                <w:lang w:val="hy-AM"/>
              </w:rPr>
            </w:pPr>
          </w:p>
        </w:tc>
      </w:tr>
      <w:tr w:rsidR="00B10987" w:rsidRPr="00E245D3" w:rsidTr="00E468D0">
        <w:trPr>
          <w:trHeight w:val="537"/>
        </w:trPr>
        <w:tc>
          <w:tcPr>
            <w:tcW w:w="1710" w:type="dxa"/>
            <w:vMerge/>
            <w:shd w:val="clear" w:color="auto" w:fill="auto"/>
          </w:tcPr>
          <w:p w:rsidR="00B10987" w:rsidRPr="00E245D3" w:rsidRDefault="00B10987" w:rsidP="00E468D0">
            <w:pPr>
              <w:jc w:val="center"/>
              <w:rPr>
                <w:rFonts w:ascii="GHEA Grapalat" w:hAnsi="GHEA Grapalat"/>
                <w:sz w:val="18"/>
                <w:szCs w:val="20"/>
                <w:lang w:val="hy-AM"/>
              </w:rPr>
            </w:pPr>
          </w:p>
        </w:tc>
        <w:tc>
          <w:tcPr>
            <w:tcW w:w="1530" w:type="dxa"/>
            <w:vMerge/>
            <w:shd w:val="clear" w:color="auto" w:fill="auto"/>
          </w:tcPr>
          <w:p w:rsidR="00B10987" w:rsidRPr="00E245D3" w:rsidRDefault="00B10987" w:rsidP="00E468D0">
            <w:pPr>
              <w:jc w:val="center"/>
              <w:rPr>
                <w:rFonts w:ascii="GHEA Grapalat" w:hAnsi="GHEA Grapalat"/>
                <w:sz w:val="18"/>
                <w:szCs w:val="20"/>
                <w:lang w:val="hy-AM"/>
              </w:rPr>
            </w:pPr>
          </w:p>
        </w:tc>
        <w:tc>
          <w:tcPr>
            <w:tcW w:w="1170" w:type="dxa"/>
            <w:vMerge/>
            <w:shd w:val="clear" w:color="auto" w:fill="auto"/>
          </w:tcPr>
          <w:p w:rsidR="00B10987" w:rsidRPr="00E245D3" w:rsidRDefault="00B10987" w:rsidP="00E468D0">
            <w:pPr>
              <w:jc w:val="center"/>
              <w:rPr>
                <w:rFonts w:ascii="GHEA Grapalat" w:hAnsi="GHEA Grapalat"/>
                <w:sz w:val="18"/>
                <w:szCs w:val="20"/>
                <w:lang w:val="hy-AM"/>
              </w:rPr>
            </w:pPr>
          </w:p>
        </w:tc>
        <w:tc>
          <w:tcPr>
            <w:tcW w:w="1440" w:type="dxa"/>
            <w:vMerge/>
            <w:shd w:val="clear" w:color="auto" w:fill="auto"/>
          </w:tcPr>
          <w:p w:rsidR="00B10987" w:rsidRPr="00E245D3" w:rsidRDefault="00B10987" w:rsidP="00E468D0">
            <w:pPr>
              <w:jc w:val="center"/>
              <w:rPr>
                <w:rFonts w:ascii="GHEA Grapalat" w:hAnsi="GHEA Grapalat"/>
                <w:sz w:val="18"/>
                <w:szCs w:val="20"/>
                <w:lang w:val="hy-AM"/>
              </w:rPr>
            </w:pPr>
          </w:p>
        </w:tc>
        <w:tc>
          <w:tcPr>
            <w:tcW w:w="2340" w:type="dxa"/>
            <w:vMerge/>
            <w:shd w:val="clear" w:color="auto" w:fill="auto"/>
          </w:tcPr>
          <w:p w:rsidR="00B10987" w:rsidRPr="00E245D3" w:rsidRDefault="00B10987" w:rsidP="00E468D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10987" w:rsidRPr="00E245D3" w:rsidRDefault="00B10987" w:rsidP="00E468D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պարտավորություն</w:t>
            </w:r>
          </w:p>
        </w:tc>
      </w:tr>
      <w:tr w:rsidR="00B10987" w:rsidRPr="00E245D3" w:rsidTr="00E468D0">
        <w:tc>
          <w:tcPr>
            <w:tcW w:w="1710" w:type="dxa"/>
            <w:vMerge/>
            <w:shd w:val="clear" w:color="auto" w:fill="auto"/>
          </w:tcPr>
          <w:p w:rsidR="00B10987" w:rsidRPr="00E245D3" w:rsidRDefault="00B10987" w:rsidP="00E468D0">
            <w:pPr>
              <w:jc w:val="center"/>
              <w:rPr>
                <w:rFonts w:ascii="GHEA Grapalat" w:hAnsi="GHEA Grapalat"/>
                <w:sz w:val="18"/>
                <w:szCs w:val="20"/>
              </w:rPr>
            </w:pPr>
          </w:p>
        </w:tc>
        <w:tc>
          <w:tcPr>
            <w:tcW w:w="1530" w:type="dxa"/>
            <w:vMerge/>
            <w:shd w:val="clear" w:color="auto" w:fill="auto"/>
          </w:tcPr>
          <w:p w:rsidR="00B10987" w:rsidRPr="00E245D3" w:rsidRDefault="00B10987" w:rsidP="00E468D0">
            <w:pPr>
              <w:jc w:val="center"/>
              <w:rPr>
                <w:rFonts w:ascii="GHEA Grapalat" w:hAnsi="GHEA Grapalat"/>
                <w:sz w:val="18"/>
                <w:szCs w:val="20"/>
              </w:rPr>
            </w:pPr>
          </w:p>
        </w:tc>
        <w:tc>
          <w:tcPr>
            <w:tcW w:w="1170" w:type="dxa"/>
            <w:vMerge/>
            <w:shd w:val="clear" w:color="auto" w:fill="auto"/>
          </w:tcPr>
          <w:p w:rsidR="00B10987" w:rsidRPr="00E245D3" w:rsidRDefault="00B10987" w:rsidP="00E468D0">
            <w:pPr>
              <w:jc w:val="center"/>
              <w:rPr>
                <w:rFonts w:ascii="GHEA Grapalat" w:hAnsi="GHEA Grapalat"/>
                <w:sz w:val="18"/>
                <w:szCs w:val="20"/>
              </w:rPr>
            </w:pPr>
          </w:p>
        </w:tc>
        <w:tc>
          <w:tcPr>
            <w:tcW w:w="1440" w:type="dxa"/>
            <w:vMerge/>
            <w:shd w:val="clear" w:color="auto" w:fill="auto"/>
          </w:tcPr>
          <w:p w:rsidR="00B10987" w:rsidRPr="00E245D3" w:rsidRDefault="00B10987" w:rsidP="00E468D0">
            <w:pPr>
              <w:jc w:val="center"/>
              <w:rPr>
                <w:rFonts w:ascii="GHEA Grapalat" w:hAnsi="GHEA Grapalat"/>
                <w:sz w:val="18"/>
                <w:szCs w:val="20"/>
              </w:rPr>
            </w:pPr>
          </w:p>
        </w:tc>
        <w:tc>
          <w:tcPr>
            <w:tcW w:w="2340" w:type="dxa"/>
            <w:vMerge/>
            <w:shd w:val="clear" w:color="auto" w:fill="auto"/>
          </w:tcPr>
          <w:p w:rsidR="00B10987" w:rsidRPr="00E245D3" w:rsidRDefault="00B10987" w:rsidP="00E468D0">
            <w:pPr>
              <w:jc w:val="center"/>
              <w:rPr>
                <w:rFonts w:ascii="GHEA Grapalat" w:hAnsi="GHEA Grapalat"/>
                <w:sz w:val="18"/>
                <w:szCs w:val="20"/>
              </w:rPr>
            </w:pPr>
          </w:p>
        </w:tc>
        <w:tc>
          <w:tcPr>
            <w:tcW w:w="990" w:type="dxa"/>
            <w:shd w:val="clear" w:color="auto" w:fill="auto"/>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B10987" w:rsidRPr="00E245D3" w:rsidRDefault="00B10987" w:rsidP="00E468D0">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B10987" w:rsidRPr="00E245D3" w:rsidRDefault="00B10987" w:rsidP="00E468D0">
            <w:pPr>
              <w:jc w:val="center"/>
              <w:rPr>
                <w:rFonts w:ascii="GHEA Grapalat" w:hAnsi="GHEA Grapalat"/>
                <w:sz w:val="18"/>
                <w:szCs w:val="20"/>
              </w:rPr>
            </w:pPr>
          </w:p>
        </w:tc>
        <w:tc>
          <w:tcPr>
            <w:tcW w:w="2024" w:type="dxa"/>
            <w:shd w:val="clear" w:color="auto" w:fill="auto"/>
          </w:tcPr>
          <w:p w:rsidR="00B10987" w:rsidRPr="00E245D3" w:rsidRDefault="00B10987" w:rsidP="00E468D0">
            <w:pPr>
              <w:jc w:val="center"/>
              <w:rPr>
                <w:rFonts w:ascii="GHEA Grapalat" w:hAnsi="GHEA Grapalat"/>
                <w:sz w:val="18"/>
                <w:szCs w:val="20"/>
              </w:rPr>
            </w:pPr>
          </w:p>
        </w:tc>
      </w:tr>
      <w:tr w:rsidR="00B10987" w:rsidRPr="00E245D3" w:rsidTr="00E468D0">
        <w:tc>
          <w:tcPr>
            <w:tcW w:w="3240" w:type="dxa"/>
            <w:gridSpan w:val="2"/>
            <w:shd w:val="clear" w:color="auto" w:fill="auto"/>
          </w:tcPr>
          <w:p w:rsidR="00B10987" w:rsidRPr="00E245D3" w:rsidRDefault="00B10987" w:rsidP="00E468D0">
            <w:pPr>
              <w:jc w:val="center"/>
              <w:rPr>
                <w:rFonts w:ascii="GHEA Grapalat" w:hAnsi="GHEA Grapalat"/>
                <w:sz w:val="20"/>
                <w:szCs w:val="20"/>
              </w:rPr>
            </w:pPr>
          </w:p>
        </w:tc>
        <w:tc>
          <w:tcPr>
            <w:tcW w:w="1170" w:type="dxa"/>
            <w:shd w:val="clear" w:color="auto" w:fill="auto"/>
          </w:tcPr>
          <w:p w:rsidR="00B10987" w:rsidRPr="00E245D3" w:rsidRDefault="00B10987" w:rsidP="00E468D0">
            <w:pPr>
              <w:jc w:val="center"/>
              <w:rPr>
                <w:rFonts w:ascii="GHEA Grapalat" w:hAnsi="GHEA Grapalat"/>
                <w:sz w:val="20"/>
                <w:szCs w:val="20"/>
              </w:rPr>
            </w:pPr>
          </w:p>
        </w:tc>
        <w:tc>
          <w:tcPr>
            <w:tcW w:w="1440" w:type="dxa"/>
            <w:shd w:val="clear" w:color="auto" w:fill="auto"/>
          </w:tcPr>
          <w:p w:rsidR="00B10987" w:rsidRPr="00E245D3" w:rsidRDefault="00B10987" w:rsidP="00E468D0">
            <w:pPr>
              <w:jc w:val="center"/>
              <w:rPr>
                <w:rFonts w:ascii="GHEA Grapalat" w:hAnsi="GHEA Grapalat"/>
                <w:sz w:val="20"/>
                <w:szCs w:val="20"/>
              </w:rPr>
            </w:pPr>
          </w:p>
        </w:tc>
        <w:tc>
          <w:tcPr>
            <w:tcW w:w="2340" w:type="dxa"/>
            <w:shd w:val="clear" w:color="auto" w:fill="auto"/>
          </w:tcPr>
          <w:p w:rsidR="00B10987" w:rsidRPr="00E245D3" w:rsidRDefault="00B10987" w:rsidP="00E468D0">
            <w:pPr>
              <w:jc w:val="center"/>
              <w:rPr>
                <w:rFonts w:ascii="GHEA Grapalat" w:hAnsi="GHEA Grapalat"/>
                <w:sz w:val="20"/>
                <w:szCs w:val="20"/>
              </w:rPr>
            </w:pPr>
          </w:p>
        </w:tc>
        <w:tc>
          <w:tcPr>
            <w:tcW w:w="990" w:type="dxa"/>
            <w:shd w:val="clear" w:color="auto" w:fill="auto"/>
          </w:tcPr>
          <w:p w:rsidR="00B10987" w:rsidRPr="00E245D3" w:rsidRDefault="00B10987" w:rsidP="00E468D0">
            <w:pPr>
              <w:jc w:val="center"/>
              <w:rPr>
                <w:rFonts w:ascii="GHEA Grapalat" w:hAnsi="GHEA Grapalat"/>
                <w:sz w:val="20"/>
                <w:szCs w:val="20"/>
              </w:rPr>
            </w:pPr>
          </w:p>
        </w:tc>
        <w:tc>
          <w:tcPr>
            <w:tcW w:w="990" w:type="dxa"/>
            <w:shd w:val="clear" w:color="auto" w:fill="auto"/>
          </w:tcPr>
          <w:p w:rsidR="00B10987" w:rsidRPr="00E245D3" w:rsidRDefault="00B10987" w:rsidP="00E468D0">
            <w:pPr>
              <w:jc w:val="center"/>
              <w:rPr>
                <w:rFonts w:ascii="GHEA Grapalat" w:hAnsi="GHEA Grapalat"/>
                <w:sz w:val="20"/>
                <w:szCs w:val="20"/>
              </w:rPr>
            </w:pPr>
          </w:p>
        </w:tc>
        <w:tc>
          <w:tcPr>
            <w:tcW w:w="990" w:type="dxa"/>
            <w:shd w:val="clear" w:color="auto" w:fill="auto"/>
          </w:tcPr>
          <w:p w:rsidR="00B10987" w:rsidRPr="00E245D3" w:rsidRDefault="00B10987" w:rsidP="00E468D0">
            <w:pPr>
              <w:jc w:val="center"/>
              <w:rPr>
                <w:rFonts w:ascii="GHEA Grapalat" w:hAnsi="GHEA Grapalat"/>
                <w:sz w:val="20"/>
                <w:szCs w:val="20"/>
              </w:rPr>
            </w:pPr>
          </w:p>
        </w:tc>
        <w:tc>
          <w:tcPr>
            <w:tcW w:w="1170" w:type="dxa"/>
            <w:shd w:val="clear" w:color="auto" w:fill="auto"/>
          </w:tcPr>
          <w:p w:rsidR="00B10987" w:rsidRPr="00E245D3" w:rsidRDefault="00B10987" w:rsidP="00E468D0">
            <w:pPr>
              <w:jc w:val="center"/>
              <w:rPr>
                <w:rFonts w:ascii="GHEA Grapalat" w:hAnsi="GHEA Grapalat"/>
                <w:sz w:val="20"/>
                <w:szCs w:val="20"/>
              </w:rPr>
            </w:pPr>
          </w:p>
        </w:tc>
        <w:tc>
          <w:tcPr>
            <w:tcW w:w="1216" w:type="dxa"/>
            <w:shd w:val="clear" w:color="auto" w:fill="auto"/>
          </w:tcPr>
          <w:p w:rsidR="00B10987" w:rsidRPr="00E245D3" w:rsidRDefault="00B10987" w:rsidP="00E468D0">
            <w:pPr>
              <w:jc w:val="center"/>
              <w:rPr>
                <w:rFonts w:ascii="GHEA Grapalat" w:hAnsi="GHEA Grapalat"/>
                <w:sz w:val="20"/>
                <w:szCs w:val="20"/>
              </w:rPr>
            </w:pPr>
          </w:p>
        </w:tc>
        <w:tc>
          <w:tcPr>
            <w:tcW w:w="2024" w:type="dxa"/>
            <w:shd w:val="clear" w:color="auto" w:fill="auto"/>
          </w:tcPr>
          <w:p w:rsidR="00B10987" w:rsidRPr="00E245D3" w:rsidRDefault="00B10987" w:rsidP="00E468D0">
            <w:pPr>
              <w:jc w:val="center"/>
              <w:rPr>
                <w:rFonts w:ascii="GHEA Grapalat" w:hAnsi="GHEA Grapalat"/>
                <w:sz w:val="20"/>
                <w:szCs w:val="20"/>
              </w:rPr>
            </w:pPr>
          </w:p>
        </w:tc>
      </w:tr>
    </w:tbl>
    <w:p w:rsidR="00B10987" w:rsidRPr="00E245D3" w:rsidRDefault="00B10987" w:rsidP="00B10987">
      <w:pPr>
        <w:jc w:val="center"/>
        <w:rPr>
          <w:rFonts w:ascii="GHEA Grapalat" w:hAnsi="GHEA Grapalat"/>
          <w:sz w:val="20"/>
          <w:szCs w:val="20"/>
        </w:rPr>
      </w:pPr>
    </w:p>
    <w:p w:rsidR="00B10987" w:rsidRPr="00E245D3" w:rsidRDefault="00B10987" w:rsidP="00B10987">
      <w:pPr>
        <w:rPr>
          <w:rFonts w:ascii="GHEA Grapalat" w:hAnsi="GHEA Grapalat"/>
          <w:sz w:val="20"/>
          <w:szCs w:val="20"/>
        </w:rPr>
      </w:pPr>
    </w:p>
    <w:p w:rsidR="00B10987" w:rsidRPr="00E245D3" w:rsidRDefault="00B10987" w:rsidP="00B1098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B10987" w:rsidRPr="00E245D3" w:rsidRDefault="00B10987" w:rsidP="00B1098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B10987" w:rsidRPr="00E245D3" w:rsidRDefault="00B10987" w:rsidP="00B10987">
      <w:pPr>
        <w:jc w:val="both"/>
        <w:rPr>
          <w:rFonts w:ascii="GHEA Grapalat" w:hAnsi="GHEA Grapalat"/>
          <w:sz w:val="20"/>
          <w:szCs w:val="20"/>
        </w:rPr>
      </w:pPr>
    </w:p>
    <w:p w:rsidR="00B10987" w:rsidRPr="00E245D3" w:rsidRDefault="00B10987" w:rsidP="00B10987">
      <w:pPr>
        <w:ind w:firstLine="540"/>
        <w:jc w:val="center"/>
        <w:rPr>
          <w:rFonts w:ascii="GHEA Grapalat" w:hAnsi="GHEA Grapalat" w:cs="Sylfaen"/>
          <w:lang w:val="hy-AM"/>
        </w:rPr>
      </w:pPr>
    </w:p>
    <w:p w:rsidR="00B10987" w:rsidRPr="00792D82" w:rsidRDefault="00B10987" w:rsidP="00B10987">
      <w:pPr>
        <w:pStyle w:val="a3"/>
        <w:spacing w:line="240" w:lineRule="auto"/>
        <w:jc w:val="right"/>
        <w:rPr>
          <w:rFonts w:ascii="GHEA Grapalat" w:hAnsi="GHEA Grapalat"/>
          <w:i w:val="0"/>
          <w:lang w:val="ru-RU"/>
        </w:rPr>
      </w:pPr>
    </w:p>
    <w:p w:rsidR="00B10987" w:rsidRPr="00E245D3" w:rsidRDefault="00B10987" w:rsidP="00B10987">
      <w:pPr>
        <w:pStyle w:val="31"/>
        <w:spacing w:line="240" w:lineRule="auto"/>
        <w:ind w:firstLine="0"/>
        <w:rPr>
          <w:rFonts w:ascii="GHEA Grapalat" w:hAnsi="GHEA Grapalat" w:cs="Sylfaen"/>
          <w:sz w:val="16"/>
          <w:szCs w:val="16"/>
        </w:rPr>
      </w:pPr>
    </w:p>
    <w:p w:rsidR="00B10987" w:rsidRPr="00792D82" w:rsidRDefault="00B10987" w:rsidP="00B10987">
      <w:pPr>
        <w:pStyle w:val="a3"/>
        <w:spacing w:line="240" w:lineRule="auto"/>
        <w:jc w:val="right"/>
        <w:rPr>
          <w:rFonts w:ascii="GHEA Grapalat" w:hAnsi="GHEA Grapalat"/>
          <w:i w:val="0"/>
          <w:lang w:val="ru-RU"/>
        </w:rPr>
      </w:pPr>
    </w:p>
    <w:p w:rsidR="00B10987" w:rsidRPr="00792D82" w:rsidRDefault="00B10987" w:rsidP="00B10987">
      <w:pPr>
        <w:pStyle w:val="a3"/>
        <w:spacing w:line="240" w:lineRule="auto"/>
        <w:jc w:val="right"/>
        <w:rPr>
          <w:rFonts w:ascii="GHEA Grapalat" w:hAnsi="GHEA Grapalat"/>
          <w:i w:val="0"/>
          <w:lang w:val="ru-RU"/>
        </w:rPr>
      </w:pPr>
    </w:p>
    <w:p w:rsidR="00B10987" w:rsidRPr="00792D82" w:rsidRDefault="00B10987" w:rsidP="00B10987">
      <w:pPr>
        <w:pStyle w:val="a3"/>
        <w:spacing w:line="240" w:lineRule="auto"/>
        <w:jc w:val="right"/>
        <w:rPr>
          <w:rFonts w:ascii="GHEA Grapalat" w:hAnsi="GHEA Grapalat"/>
          <w:i w:val="0"/>
          <w:lang w:val="ru-RU"/>
        </w:rPr>
      </w:pPr>
    </w:p>
    <w:p w:rsidR="00B10987" w:rsidRPr="00792D82" w:rsidRDefault="00B10987" w:rsidP="00B10987">
      <w:pPr>
        <w:pStyle w:val="a3"/>
        <w:spacing w:line="240" w:lineRule="auto"/>
        <w:jc w:val="right"/>
        <w:rPr>
          <w:rFonts w:ascii="GHEA Grapalat" w:hAnsi="GHEA Grapalat"/>
          <w:i w:val="0"/>
          <w:lang w:val="ru-RU"/>
        </w:rPr>
        <w:sectPr w:rsidR="00B10987" w:rsidRPr="00792D82" w:rsidSect="00025072">
          <w:pgSz w:w="16838" w:h="11906" w:orient="landscape" w:code="9"/>
          <w:pgMar w:top="540" w:right="720" w:bottom="26" w:left="533" w:header="562" w:footer="562" w:gutter="0"/>
          <w:cols w:space="720"/>
        </w:sectPr>
      </w:pPr>
    </w:p>
    <w:p w:rsidR="00B10987" w:rsidRPr="00E245D3" w:rsidRDefault="00B10987" w:rsidP="00B1098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B10987" w:rsidRPr="00E245D3" w:rsidRDefault="00B10987" w:rsidP="00B10987">
      <w:pPr>
        <w:jc w:val="right"/>
        <w:rPr>
          <w:rFonts w:ascii="GHEA Grapalat" w:hAnsi="GHEA Grapalat" w:cs="GHEA Grapalat"/>
          <w:sz w:val="18"/>
          <w:szCs w:val="18"/>
        </w:rPr>
      </w:pP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B10987" w:rsidRPr="00E245D3" w:rsidRDefault="00B10987" w:rsidP="00B1098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B10987" w:rsidRPr="00E245D3" w:rsidRDefault="00B10987" w:rsidP="00B10987">
      <w:pPr>
        <w:jc w:val="right"/>
        <w:rPr>
          <w:rFonts w:ascii="GHEA Grapalat" w:hAnsi="GHEA Grapalat" w:cs="GHEA Grapalat"/>
          <w:sz w:val="18"/>
          <w:szCs w:val="18"/>
          <w:lang w:val="hy-AM"/>
        </w:rPr>
      </w:pPr>
    </w:p>
    <w:p w:rsidR="00B10987" w:rsidRPr="00E245D3" w:rsidRDefault="00B10987" w:rsidP="00B1098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B10987" w:rsidRPr="00E245D3" w:rsidRDefault="00B10987" w:rsidP="00B1098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B10987" w:rsidRPr="00E245D3" w:rsidRDefault="00B10987" w:rsidP="00B1098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B10987" w:rsidRPr="00E245D3" w:rsidRDefault="00B10987" w:rsidP="00B10987">
      <w:pPr>
        <w:ind w:firstLine="708"/>
        <w:jc w:val="both"/>
        <w:rPr>
          <w:rFonts w:ascii="GHEA Grapalat" w:hAnsi="GHEA Grapalat" w:cs="GHEA Grapalat"/>
          <w:sz w:val="18"/>
          <w:szCs w:val="18"/>
          <w:vertAlign w:val="subscript"/>
          <w:lang w:val="hy-AM"/>
        </w:rPr>
      </w:pPr>
    </w:p>
    <w:p w:rsidR="00B10987" w:rsidRPr="00E245D3" w:rsidRDefault="00B10987" w:rsidP="00B1098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B10987" w:rsidRPr="00E245D3" w:rsidRDefault="00B10987" w:rsidP="00B1098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B10987" w:rsidRPr="00E245D3" w:rsidRDefault="00B10987" w:rsidP="00B1098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10987" w:rsidRPr="00E245D3" w:rsidRDefault="00B10987" w:rsidP="00B10987">
      <w:pPr>
        <w:jc w:val="center"/>
        <w:rPr>
          <w:rFonts w:ascii="GHEA Grapalat" w:hAnsi="GHEA Grapalat" w:cs="GHEA Grapalat"/>
          <w:sz w:val="18"/>
          <w:szCs w:val="18"/>
          <w:lang w:val="hy-AM"/>
        </w:rPr>
      </w:pPr>
    </w:p>
    <w:p w:rsidR="00B10987" w:rsidRPr="00E245D3" w:rsidRDefault="00B10987" w:rsidP="00B1098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B10987" w:rsidRPr="00E245D3" w:rsidRDefault="00B10987" w:rsidP="00B10987">
      <w:pPr>
        <w:jc w:val="center"/>
        <w:rPr>
          <w:rFonts w:ascii="GHEA Grapalat" w:hAnsi="GHEA Grapalat" w:cs="GHEA Grapalat"/>
          <w:bCs/>
          <w:sz w:val="18"/>
          <w:szCs w:val="18"/>
          <w:lang w:val="pt-BR"/>
        </w:rPr>
      </w:pP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18"/>
          <w:szCs w:val="18"/>
          <w:lang w:val="af-ZA"/>
        </w:rPr>
        <w:t xml:space="preserve">&lt;&lt;Վանաձոր համայնքի թիվ </w:t>
      </w:r>
      <w:r>
        <w:rPr>
          <w:rFonts w:ascii="GHEA Grapalat" w:hAnsi="GHEA Grapalat"/>
          <w:bCs/>
          <w:sz w:val="18"/>
          <w:szCs w:val="18"/>
          <w:lang w:val="af-ZA"/>
        </w:rPr>
        <w:t>28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10987" w:rsidRPr="00E245D3" w:rsidRDefault="00B10987" w:rsidP="00B10987">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10987" w:rsidRPr="00E245D3" w:rsidRDefault="00B10987" w:rsidP="00B10987">
      <w:pPr>
        <w:jc w:val="center"/>
        <w:rPr>
          <w:rFonts w:ascii="GHEA Grapalat" w:hAnsi="GHEA Grapalat" w:cs="GHEA Grapalat"/>
          <w:sz w:val="18"/>
          <w:szCs w:val="18"/>
          <w:lang w:val="pt-BR"/>
        </w:rPr>
      </w:pPr>
    </w:p>
    <w:p w:rsidR="00B10987" w:rsidRPr="00E245D3" w:rsidRDefault="00B10987" w:rsidP="00B1098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B10987" w:rsidRPr="00E245D3" w:rsidRDefault="00B10987" w:rsidP="00B1098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B10987" w:rsidRPr="00E245D3" w:rsidRDefault="00B10987" w:rsidP="00B1098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B10987" w:rsidRPr="00E245D3" w:rsidRDefault="00B10987" w:rsidP="00B10987">
      <w:pPr>
        <w:jc w:val="center"/>
        <w:rPr>
          <w:rFonts w:ascii="GHEA Grapalat" w:hAnsi="GHEA Grapalat" w:cs="GHEA Grapalat"/>
          <w:sz w:val="18"/>
          <w:szCs w:val="18"/>
          <w:lang w:val="pt-BR"/>
        </w:rPr>
      </w:pPr>
    </w:p>
    <w:p w:rsidR="00B10987" w:rsidRPr="00E245D3" w:rsidRDefault="00B10987" w:rsidP="00B1098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B10987" w:rsidRPr="00E245D3" w:rsidRDefault="00B10987" w:rsidP="00B10987">
      <w:pPr>
        <w:ind w:firstLine="567"/>
        <w:jc w:val="center"/>
        <w:rPr>
          <w:rFonts w:ascii="GHEA Grapalat" w:hAnsi="GHEA Grapalat" w:cs="GHEA Grapalat"/>
          <w:sz w:val="20"/>
          <w:szCs w:val="20"/>
          <w:lang w:val="pt-BR"/>
        </w:rPr>
      </w:pPr>
    </w:p>
    <w:p w:rsidR="00B10987" w:rsidRPr="00E245D3" w:rsidRDefault="00B10987" w:rsidP="00B1098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B10987" w:rsidRPr="00E245D3" w:rsidRDefault="00B10987" w:rsidP="00B1098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B10987" w:rsidRPr="00E245D3" w:rsidRDefault="00B10987" w:rsidP="00B1098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B10987" w:rsidRPr="00E245D3" w:rsidRDefault="00B10987" w:rsidP="00B1098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B10987" w:rsidRPr="00E245D3" w:rsidRDefault="00B10987" w:rsidP="00B10987">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B10987" w:rsidRPr="00E245D3" w:rsidRDefault="00B10987" w:rsidP="00B1098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10987" w:rsidRPr="00B10987" w:rsidTr="00E468D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10987" w:rsidRPr="00E245D3" w:rsidRDefault="00B10987" w:rsidP="00E468D0">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B10987" w:rsidRPr="00E245D3" w:rsidRDefault="00B10987" w:rsidP="00E468D0">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B10987" w:rsidRPr="00E245D3" w:rsidTr="00E468D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B10987" w:rsidRPr="00E245D3" w:rsidTr="00E468D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B10987"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B10987"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B10987"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B10987"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B10987"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B10987" w:rsidRPr="00E245D3" w:rsidTr="00E468D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sz w:val="20"/>
                <w:szCs w:val="20"/>
                <w:lang w:val="nb-NO"/>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Pr>
                <w:rFonts w:ascii="GHEA Grapalat" w:hAnsi="GHEA Grapalat"/>
                <w:sz w:val="20"/>
                <w:szCs w:val="20"/>
                <w:lang w:val="nb-NO"/>
              </w:rPr>
              <w:t>06914343</w:t>
            </w:r>
          </w:p>
          <w:p w:rsidR="00B10987" w:rsidRPr="005127D5" w:rsidRDefault="00B10987" w:rsidP="00E468D0">
            <w:pPr>
              <w:jc w:val="center"/>
              <w:rPr>
                <w:rFonts w:ascii="GHEA Grapalat" w:hAnsi="GHEA Grapalat" w:cs="Arial"/>
                <w:sz w:val="20"/>
                <w:szCs w:val="20"/>
                <w:lang w:val="hy-AM"/>
              </w:rPr>
            </w:pPr>
          </w:p>
        </w:tc>
      </w:tr>
      <w:tr w:rsidR="00B10987"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B10987" w:rsidRPr="00E245D3" w:rsidTr="00E468D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025072" w:rsidRDefault="00B10987" w:rsidP="00E468D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Pr="00025072">
              <w:rPr>
                <w:rFonts w:ascii="GHEA Grapalat" w:hAnsi="GHEA Grapalat"/>
                <w:sz w:val="20"/>
                <w:szCs w:val="20"/>
              </w:rPr>
              <w:t>1570020754950100</w:t>
            </w:r>
          </w:p>
        </w:tc>
      </w:tr>
      <w:tr w:rsidR="00B10987"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B10987" w:rsidRPr="00E245D3" w:rsidTr="00E468D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B10987" w:rsidRPr="00E245D3" w:rsidTr="00E468D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B10987"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Pr="00E245D3">
              <w:rPr>
                <w:rFonts w:ascii="GHEA Grapalat" w:hAnsi="GHEA Grapalat" w:cs="Times Armenian"/>
                <w:sz w:val="20"/>
                <w:szCs w:val="20"/>
                <w:lang w:val="af-ZA"/>
              </w:rPr>
              <w:t>&lt;&lt;Վ3</w:t>
            </w:r>
            <w:r>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B10987" w:rsidRPr="00E245D3" w:rsidTr="00E468D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B10987" w:rsidRPr="00E245D3" w:rsidTr="00E468D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Tahoma"/>
                <w:sz w:val="20"/>
                <w:szCs w:val="20"/>
              </w:rPr>
            </w:pPr>
            <w:r w:rsidRPr="00E245D3">
              <w:rPr>
                <w:rFonts w:ascii="GHEA Grapalat" w:hAnsi="GHEA Grapalat" w:cs="Tahoma"/>
                <w:sz w:val="20"/>
                <w:szCs w:val="20"/>
              </w:rPr>
              <w:t xml:space="preserve">                                      /____________________/</w:t>
            </w:r>
          </w:p>
          <w:p w:rsidR="00B10987" w:rsidRPr="00E245D3" w:rsidRDefault="00B10987" w:rsidP="00E468D0">
            <w:pPr>
              <w:rPr>
                <w:rFonts w:ascii="GHEA Grapalat" w:hAnsi="GHEA Grapalat" w:cs="Tahoma"/>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Tahoma"/>
                <w:sz w:val="20"/>
                <w:szCs w:val="20"/>
              </w:rPr>
              <w:t xml:space="preserve">                                      /____________________/</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10987" w:rsidRPr="00E245D3" w:rsidRDefault="00B10987" w:rsidP="00E468D0">
            <w:pPr>
              <w:rPr>
                <w:rFonts w:ascii="Arial" w:hAnsi="Arial" w:cs="Arial"/>
                <w:sz w:val="20"/>
                <w:szCs w:val="20"/>
              </w:rPr>
            </w:pPr>
          </w:p>
          <w:p w:rsidR="00B10987" w:rsidRPr="00E245D3" w:rsidRDefault="00B10987" w:rsidP="00E468D0">
            <w:pPr>
              <w:rPr>
                <w:rFonts w:ascii="Arial" w:hAnsi="Arial" w:cs="Arial"/>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18.ա.</w:t>
            </w:r>
          </w:p>
          <w:p w:rsidR="00B10987" w:rsidRPr="00E245D3" w:rsidRDefault="00B10987" w:rsidP="00E468D0">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B10987" w:rsidRPr="00E245D3" w:rsidRDefault="00B10987" w:rsidP="00E468D0">
            <w:pPr>
              <w:jc w:val="right"/>
              <w:rPr>
                <w:rFonts w:ascii="GHEA Grapalat" w:hAnsi="GHEA Grapalat" w:cs="Sylfaen"/>
                <w:sz w:val="20"/>
                <w:szCs w:val="20"/>
              </w:rPr>
            </w:pPr>
          </w:p>
          <w:p w:rsidR="00B10987" w:rsidRPr="00E245D3" w:rsidRDefault="00B10987"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B10987" w:rsidRPr="00E245D3" w:rsidRDefault="00B10987" w:rsidP="00E468D0">
            <w:pPr>
              <w:jc w:val="right"/>
              <w:rPr>
                <w:rFonts w:ascii="GHEA Grapalat" w:hAnsi="GHEA Grapalat" w:cs="Tahoma"/>
                <w:sz w:val="20"/>
                <w:szCs w:val="20"/>
              </w:rPr>
            </w:pPr>
          </w:p>
          <w:p w:rsidR="00B10987" w:rsidRPr="00E245D3" w:rsidRDefault="00B10987" w:rsidP="00E468D0">
            <w:pPr>
              <w:jc w:val="right"/>
              <w:rPr>
                <w:rFonts w:ascii="GHEA Grapalat" w:hAnsi="GHEA Grapalat" w:cs="Tahoma"/>
                <w:sz w:val="20"/>
                <w:szCs w:val="20"/>
              </w:rPr>
            </w:pPr>
          </w:p>
          <w:p w:rsidR="00B10987" w:rsidRPr="00E245D3" w:rsidRDefault="00B10987"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B10987" w:rsidRPr="00E245D3" w:rsidRDefault="00B10987" w:rsidP="00E468D0">
            <w:pPr>
              <w:jc w:val="right"/>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18.բ.                                                               Կ.Տ.</w:t>
            </w:r>
          </w:p>
        </w:tc>
      </w:tr>
      <w:tr w:rsidR="00B10987" w:rsidRPr="00E245D3" w:rsidTr="00E468D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10987" w:rsidRPr="00E245D3" w:rsidRDefault="00B10987" w:rsidP="00E468D0">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Tahoma"/>
                <w:sz w:val="20"/>
                <w:szCs w:val="20"/>
              </w:rPr>
            </w:pPr>
            <w:r w:rsidRPr="00E245D3">
              <w:rPr>
                <w:rFonts w:ascii="GHEA Grapalat" w:hAnsi="GHEA Grapalat" w:cs="Tahoma"/>
                <w:sz w:val="20"/>
                <w:szCs w:val="20"/>
              </w:rPr>
              <w:t>20.ա.                               /____________________/</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20.բ.                                                           Կ.Տ.</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w:t>
            </w:r>
          </w:p>
          <w:p w:rsidR="00B10987" w:rsidRPr="00E245D3" w:rsidRDefault="00B10987" w:rsidP="00E468D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B10987" w:rsidRPr="00E245D3" w:rsidRDefault="00B10987" w:rsidP="00E468D0">
            <w:pPr>
              <w:jc w:val="cente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Tahoma"/>
                <w:sz w:val="20"/>
                <w:szCs w:val="20"/>
              </w:rPr>
            </w:pPr>
            <w:r w:rsidRPr="00E245D3">
              <w:rPr>
                <w:rFonts w:ascii="GHEA Grapalat" w:hAnsi="GHEA Grapalat" w:cs="Tahoma"/>
                <w:sz w:val="20"/>
                <w:szCs w:val="20"/>
              </w:rPr>
              <w:t xml:space="preserve">21.ա.                                             </w:t>
            </w:r>
          </w:p>
          <w:p w:rsidR="00B10987" w:rsidRPr="00E245D3" w:rsidRDefault="00B10987" w:rsidP="00E468D0">
            <w:pPr>
              <w:rPr>
                <w:rFonts w:ascii="GHEA Grapalat" w:hAnsi="GHEA Grapalat" w:cs="Tahoma"/>
                <w:sz w:val="20"/>
                <w:szCs w:val="20"/>
              </w:rPr>
            </w:pPr>
            <w:r w:rsidRPr="00E245D3">
              <w:rPr>
                <w:rFonts w:ascii="GHEA Grapalat" w:hAnsi="GHEA Grapalat" w:cs="Tahoma"/>
                <w:sz w:val="20"/>
                <w:szCs w:val="20"/>
              </w:rPr>
              <w:lastRenderedPageBreak/>
              <w:t xml:space="preserve">                                           /____________________/</w:t>
            </w:r>
          </w:p>
          <w:p w:rsidR="00B10987" w:rsidRPr="00E245D3" w:rsidRDefault="00B10987" w:rsidP="00E468D0">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B10987" w:rsidRPr="00E245D3" w:rsidRDefault="00B10987" w:rsidP="00E468D0">
            <w:pPr>
              <w:jc w:val="cente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21.բ.                                                             Կ.Տ.</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B10987" w:rsidRPr="00E245D3" w:rsidRDefault="00B10987" w:rsidP="00E468D0">
            <w:pPr>
              <w:rPr>
                <w:rFonts w:ascii="GHEA Grapalat" w:hAnsi="GHEA Grapalat" w:cs="Sylfaen"/>
                <w:sz w:val="20"/>
                <w:szCs w:val="20"/>
              </w:rPr>
            </w:pPr>
          </w:p>
          <w:p w:rsidR="00B10987" w:rsidRPr="00E245D3" w:rsidRDefault="00B10987" w:rsidP="00E468D0">
            <w:pPr>
              <w:jc w:val="right"/>
              <w:rPr>
                <w:rFonts w:ascii="GHEA Grapalat" w:hAnsi="GHEA Grapalat" w:cs="Sylfaen"/>
                <w:sz w:val="20"/>
                <w:szCs w:val="20"/>
              </w:rPr>
            </w:pPr>
          </w:p>
        </w:tc>
      </w:tr>
    </w:tbl>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rPr>
          <w:vanish/>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B10987" w:rsidRPr="00E245D3" w:rsidRDefault="00B10987" w:rsidP="00B10987">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Նշված դաշտի/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B10987" w:rsidRPr="00E245D3" w:rsidRDefault="00B10987" w:rsidP="00E468D0">
            <w:pPr>
              <w:ind w:left="-588" w:firstLine="588"/>
              <w:jc w:val="center"/>
              <w:rPr>
                <w:rFonts w:ascii="GHEA Grapalat" w:hAnsi="GHEA Grapalat"/>
                <w:sz w:val="20"/>
                <w:szCs w:val="20"/>
              </w:rPr>
            </w:pP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r>
      <w:tr w:rsidR="00B10987" w:rsidRPr="00E245D3" w:rsidTr="00E468D0">
        <w:tc>
          <w:tcPr>
            <w:tcW w:w="720" w:type="dxa"/>
            <w:shd w:val="clear" w:color="auto" w:fill="auto"/>
            <w:vAlign w:val="center"/>
          </w:tcPr>
          <w:p w:rsidR="00B10987" w:rsidRPr="00E245D3" w:rsidRDefault="00B10987" w:rsidP="00E468D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B10987" w:rsidRPr="00E245D3" w:rsidTr="00E468D0">
        <w:tc>
          <w:tcPr>
            <w:tcW w:w="720" w:type="dxa"/>
            <w:shd w:val="clear" w:color="auto" w:fill="auto"/>
            <w:vAlign w:val="center"/>
          </w:tcPr>
          <w:p w:rsidR="00B10987" w:rsidRPr="00E245D3" w:rsidRDefault="00B10987" w:rsidP="00E468D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p>
        </w:tc>
        <w:tc>
          <w:tcPr>
            <w:tcW w:w="2160" w:type="dxa"/>
            <w:vAlign w:val="center"/>
          </w:tcPr>
          <w:p w:rsidR="00B10987" w:rsidRPr="00E245D3" w:rsidRDefault="00B10987" w:rsidP="00E468D0">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B10987" w:rsidRPr="00E245D3" w:rsidTr="00E468D0">
        <w:tc>
          <w:tcPr>
            <w:tcW w:w="720" w:type="dxa"/>
            <w:shd w:val="clear" w:color="auto" w:fill="auto"/>
            <w:vAlign w:val="center"/>
          </w:tcPr>
          <w:p w:rsidR="00B10987" w:rsidRPr="00E245D3" w:rsidRDefault="00B10987" w:rsidP="00E468D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B10987" w:rsidRPr="00E245D3" w:rsidRDefault="00B10987" w:rsidP="00E468D0">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w:t>
            </w:r>
            <w:r w:rsidRPr="00E245D3">
              <w:rPr>
                <w:rFonts w:ascii="GHEA Grapalat" w:hAnsi="GHEA Grapalat"/>
                <w:sz w:val="20"/>
                <w:szCs w:val="20"/>
              </w:rPr>
              <w:lastRenderedPageBreak/>
              <w:t>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w:t>
            </w:r>
            <w:r w:rsidRPr="00E245D3">
              <w:rPr>
                <w:rFonts w:ascii="GHEA Grapalat" w:hAnsi="GHEA Grapalat"/>
                <w:sz w:val="20"/>
                <w:szCs w:val="20"/>
              </w:rPr>
              <w:lastRenderedPageBreak/>
              <w:t>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B10987" w:rsidRPr="00E245D3" w:rsidTr="00E468D0">
        <w:tc>
          <w:tcPr>
            <w:tcW w:w="720" w:type="dxa"/>
            <w:shd w:val="clear" w:color="auto" w:fill="auto"/>
            <w:vAlign w:val="center"/>
          </w:tcPr>
          <w:p w:rsidR="00B10987" w:rsidRPr="00E245D3" w:rsidRDefault="00B10987" w:rsidP="00E468D0">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սպասարկող</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ֆինանսական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կազմակերպության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(մասնաճյուղի)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աշխատակցի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20.բ.</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շահառռւին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սպասարկող</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ֆինանսական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սպասարկող</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(մասնաճյուղի)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աշխատակցի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B10987" w:rsidRPr="00E245D3" w:rsidRDefault="00B10987" w:rsidP="00E468D0">
            <w:pPr>
              <w:jc w:val="center"/>
              <w:rPr>
                <w:rFonts w:ascii="GHEA Grapalat" w:hAnsi="GHEA Grapalat"/>
                <w:sz w:val="20"/>
                <w:szCs w:val="20"/>
              </w:rPr>
            </w:pPr>
          </w:p>
        </w:tc>
      </w:tr>
    </w:tbl>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B10987" w:rsidRDefault="00B10987" w:rsidP="00B10987">
      <w:pPr>
        <w:jc w:val="right"/>
        <w:rPr>
          <w:rFonts w:ascii="GHEA Grapalat" w:hAnsi="GHEA Grapalat" w:cs="GHEA Grapalat"/>
          <w:sz w:val="18"/>
          <w:szCs w:val="18"/>
        </w:rPr>
      </w:pPr>
    </w:p>
    <w:p w:rsidR="00B10987" w:rsidRPr="00B10987" w:rsidRDefault="00B10987" w:rsidP="00B10987">
      <w:pPr>
        <w:jc w:val="right"/>
        <w:rPr>
          <w:rFonts w:ascii="GHEA Grapalat" w:hAnsi="GHEA Grapalat" w:cs="GHEA Grapalat"/>
          <w:sz w:val="18"/>
          <w:szCs w:val="18"/>
        </w:rPr>
      </w:pPr>
    </w:p>
    <w:p w:rsidR="00B10987" w:rsidRPr="00B10987" w:rsidRDefault="00B10987" w:rsidP="00B10987">
      <w:pPr>
        <w:jc w:val="right"/>
        <w:rPr>
          <w:rFonts w:ascii="GHEA Grapalat" w:hAnsi="GHEA Grapalat" w:cs="GHEA Grapalat"/>
          <w:sz w:val="18"/>
          <w:szCs w:val="18"/>
        </w:rPr>
      </w:pPr>
    </w:p>
    <w:p w:rsidR="00B10987" w:rsidRPr="00E245D3" w:rsidRDefault="00B10987" w:rsidP="00B1098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B10987" w:rsidRPr="00E245D3" w:rsidRDefault="00B10987" w:rsidP="00B10987">
      <w:pPr>
        <w:jc w:val="right"/>
        <w:rPr>
          <w:rFonts w:ascii="GHEA Grapalat" w:hAnsi="GHEA Grapalat" w:cs="GHEA Grapalat"/>
          <w:sz w:val="18"/>
          <w:szCs w:val="18"/>
        </w:rPr>
      </w:pP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B10987" w:rsidRPr="00E245D3" w:rsidRDefault="00B10987" w:rsidP="00B1098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B10987" w:rsidRPr="00E245D3" w:rsidRDefault="00B10987" w:rsidP="00B10987">
      <w:pPr>
        <w:jc w:val="center"/>
        <w:rPr>
          <w:rFonts w:ascii="GHEA Grapalat" w:hAnsi="GHEA Grapalat" w:cs="GHEA Grapalat"/>
          <w:lang w:val="hy-AM"/>
        </w:rPr>
      </w:pPr>
    </w:p>
    <w:p w:rsidR="00B10987" w:rsidRPr="00E245D3" w:rsidRDefault="00B10987" w:rsidP="00B1098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B10987" w:rsidRPr="00E245D3" w:rsidRDefault="00B10987" w:rsidP="00B1098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B10987" w:rsidRPr="00E245D3" w:rsidRDefault="00B10987" w:rsidP="00B10987">
      <w:pPr>
        <w:rPr>
          <w:rFonts w:ascii="GHEA Grapalat" w:hAnsi="GHEA Grapalat" w:cs="GHEA Grapalat"/>
          <w:sz w:val="18"/>
          <w:szCs w:val="18"/>
          <w:lang w:val="hy-AM"/>
        </w:rPr>
      </w:pPr>
    </w:p>
    <w:p w:rsidR="00B10987" w:rsidRPr="00E245D3" w:rsidRDefault="00B10987" w:rsidP="00B1098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B10987" w:rsidRPr="00E245D3" w:rsidRDefault="00B10987" w:rsidP="00B10987">
      <w:pPr>
        <w:rPr>
          <w:rFonts w:ascii="GHEA Grapalat" w:hAnsi="GHEA Grapalat" w:cs="GHEA Grapalat"/>
          <w:sz w:val="20"/>
          <w:szCs w:val="20"/>
          <w:lang w:val="hy-AM"/>
        </w:rPr>
      </w:pPr>
    </w:p>
    <w:p w:rsidR="00B10987" w:rsidRPr="00E245D3" w:rsidRDefault="00B10987" w:rsidP="00B1098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B10987" w:rsidRPr="00E245D3" w:rsidRDefault="00B10987" w:rsidP="00B1098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B10987" w:rsidRPr="00E245D3" w:rsidRDefault="00B10987" w:rsidP="00B1098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10987" w:rsidRPr="00E245D3" w:rsidRDefault="00B10987" w:rsidP="00B10987">
      <w:pPr>
        <w:ind w:firstLine="708"/>
        <w:jc w:val="both"/>
        <w:rPr>
          <w:rFonts w:ascii="GHEA Grapalat" w:hAnsi="GHEA Grapalat" w:cs="GHEA Grapalat"/>
          <w:sz w:val="20"/>
          <w:szCs w:val="20"/>
          <w:lang w:val="hy-AM"/>
        </w:rPr>
      </w:pPr>
    </w:p>
    <w:p w:rsidR="00B10987" w:rsidRPr="00E245D3" w:rsidRDefault="00B10987" w:rsidP="00B10987">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B10987" w:rsidRPr="00E245D3" w:rsidRDefault="00B10987" w:rsidP="00B1098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B10987" w:rsidRPr="00E245D3" w:rsidRDefault="00B10987" w:rsidP="00B10987">
      <w:pPr>
        <w:jc w:val="center"/>
        <w:rPr>
          <w:rFonts w:ascii="GHEA Grapalat" w:hAnsi="GHEA Grapalat" w:cs="GHEA Grapalat"/>
          <w:bCs/>
          <w:sz w:val="18"/>
          <w:szCs w:val="18"/>
          <w:lang w:val="pt-BR"/>
        </w:rPr>
      </w:pP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28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10987" w:rsidRPr="00E245D3" w:rsidRDefault="00B10987" w:rsidP="00B10987">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10987" w:rsidRPr="00E245D3" w:rsidRDefault="00B10987" w:rsidP="00B10987">
      <w:pPr>
        <w:jc w:val="both"/>
        <w:rPr>
          <w:rFonts w:ascii="GHEA Grapalat" w:hAnsi="GHEA Grapalat" w:cs="GHEA Grapalat"/>
          <w:sz w:val="20"/>
          <w:szCs w:val="20"/>
          <w:lang w:val="hy-AM"/>
        </w:rPr>
      </w:pPr>
    </w:p>
    <w:p w:rsidR="00B10987" w:rsidRPr="00E245D3" w:rsidRDefault="00B10987" w:rsidP="00B10987">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B10987" w:rsidRPr="00E245D3" w:rsidRDefault="00B10987" w:rsidP="00B1098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B10987" w:rsidRPr="00E245D3" w:rsidRDefault="00B10987" w:rsidP="00B1098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10987" w:rsidRPr="00E245D3" w:rsidRDefault="00B10987" w:rsidP="00B10987">
      <w:pPr>
        <w:ind w:firstLine="567"/>
        <w:jc w:val="both"/>
        <w:rPr>
          <w:rFonts w:ascii="GHEA Grapalat" w:hAnsi="GHEA Grapalat" w:cs="GHEA Grapalat"/>
          <w:sz w:val="18"/>
          <w:szCs w:val="18"/>
          <w:lang w:val="hy-AM"/>
        </w:rPr>
      </w:pPr>
    </w:p>
    <w:p w:rsidR="00B10987" w:rsidRPr="00792D82" w:rsidRDefault="00B10987" w:rsidP="00B10987">
      <w:pPr>
        <w:ind w:firstLine="567"/>
        <w:jc w:val="center"/>
        <w:rPr>
          <w:rFonts w:ascii="GHEA Grapalat" w:hAnsi="GHEA Grapalat" w:cs="GHEA Grapalat"/>
          <w:sz w:val="20"/>
          <w:szCs w:val="20"/>
          <w:lang w:val="hy-AM"/>
        </w:rPr>
      </w:pPr>
      <w:r w:rsidRPr="00792D82">
        <w:rPr>
          <w:rFonts w:ascii="GHEA Grapalat" w:hAnsi="GHEA Grapalat" w:cs="GHEA Grapalat"/>
          <w:sz w:val="18"/>
          <w:szCs w:val="18"/>
          <w:lang w:val="hy-AM"/>
        </w:rPr>
        <w:lastRenderedPageBreak/>
        <w:t>3. Ընկերության հասցեն, բանկային վավերապայմանները`</w:t>
      </w:r>
    </w:p>
    <w:p w:rsidR="00B10987" w:rsidRPr="00792D82" w:rsidRDefault="00B10987" w:rsidP="00B10987">
      <w:pPr>
        <w:jc w:val="both"/>
        <w:rPr>
          <w:rFonts w:ascii="GHEA Grapalat" w:hAnsi="GHEA Grapalat" w:cs="GHEA Grapalat"/>
          <w:sz w:val="20"/>
          <w:szCs w:val="20"/>
          <w:u w:val="single"/>
          <w:lang w:val="hy-AM"/>
        </w:rPr>
      </w:pP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անվանումը</w:t>
      </w:r>
    </w:p>
    <w:p w:rsidR="00B10987" w:rsidRPr="00792D82" w:rsidRDefault="00B10987" w:rsidP="00B10987">
      <w:pPr>
        <w:jc w:val="both"/>
        <w:rPr>
          <w:rFonts w:ascii="GHEA Grapalat" w:hAnsi="GHEA Grapalat"/>
          <w:sz w:val="18"/>
          <w:szCs w:val="18"/>
          <w:u w:val="single"/>
          <w:vertAlign w:val="superscript"/>
          <w:lang w:val="hy-AM"/>
        </w:rPr>
      </w:pPr>
      <w:r w:rsidRPr="00792D82">
        <w:rPr>
          <w:rFonts w:ascii="GHEA Grapalat" w:hAnsi="GHEA Grapalat"/>
          <w:sz w:val="18"/>
          <w:szCs w:val="18"/>
          <w:vertAlign w:val="superscript"/>
          <w:lang w:val="hy-AM"/>
        </w:rPr>
        <w:t xml:space="preserve"> </w:t>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հասցեն</w:t>
      </w:r>
    </w:p>
    <w:p w:rsidR="00B10987" w:rsidRPr="00792D82" w:rsidRDefault="00B10987" w:rsidP="00B10987">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ընկերությանը սպասարկող բանկի անվանումը</w:t>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բանկային հաշվեհամարը</w:t>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հարկ վճարողի հաշվառման համարը</w:t>
      </w:r>
    </w:p>
    <w:p w:rsidR="00B10987" w:rsidRPr="00792D82" w:rsidRDefault="00B10987" w:rsidP="00B10987">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B10987" w:rsidRPr="00792D82" w:rsidRDefault="00B10987" w:rsidP="00B10987">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ընկերության տնօրենի անունը, ազգանունը և ստորագրությունը</w:t>
      </w:r>
    </w:p>
    <w:p w:rsidR="00B10987" w:rsidRPr="00792D82" w:rsidRDefault="00B10987" w:rsidP="00B10987">
      <w:pPr>
        <w:jc w:val="both"/>
        <w:rPr>
          <w:rFonts w:ascii="GHEA Grapalat" w:hAnsi="GHEA Grapalat"/>
          <w:sz w:val="16"/>
          <w:szCs w:val="16"/>
          <w:lang w:val="hy-AM"/>
        </w:rPr>
      </w:pPr>
      <w:r w:rsidRPr="00792D82">
        <w:rPr>
          <w:rFonts w:ascii="GHEA Grapalat" w:hAnsi="GHEA Grapalat"/>
          <w:sz w:val="16"/>
          <w:szCs w:val="16"/>
          <w:lang w:val="hy-AM"/>
        </w:rPr>
        <w:t>Կ.Տ</w:t>
      </w:r>
    </w:p>
    <w:p w:rsidR="00B10987" w:rsidRPr="00792D82"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10987" w:rsidRPr="00792D82"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792D82">
        <w:rPr>
          <w:rFonts w:ascii="GHEA Grapalat" w:hAnsi="GHEA Grapalat" w:cs="Sylfaen"/>
          <w:sz w:val="16"/>
          <w:szCs w:val="16"/>
          <w:lang w:val="hy-AM"/>
        </w:rPr>
        <w:t>* լրացվում է մասնակցի կողմից</w:t>
      </w:r>
    </w:p>
    <w:p w:rsidR="00B10987" w:rsidRPr="00792D82" w:rsidRDefault="00B10987" w:rsidP="00B10987">
      <w:pPr>
        <w:pStyle w:val="ListParagraph1"/>
        <w:tabs>
          <w:tab w:val="left" w:pos="540"/>
        </w:tabs>
        <w:autoSpaceDE w:val="0"/>
        <w:autoSpaceDN w:val="0"/>
        <w:adjustRightInd w:val="0"/>
        <w:ind w:left="0"/>
        <w:jc w:val="both"/>
        <w:rPr>
          <w:rFonts w:ascii="GHEA Grapalat" w:hAnsi="GHEA Grapalat" w:cs="Sylfaen"/>
          <w:sz w:val="20"/>
          <w:szCs w:val="20"/>
          <w:lang w:val="hy-AM"/>
        </w:rPr>
      </w:pPr>
    </w:p>
    <w:p w:rsidR="00B10987" w:rsidRPr="00792D82" w:rsidRDefault="00B10987" w:rsidP="00B10987">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B10987" w:rsidRPr="00B10987"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987" w:rsidRPr="00792D82" w:rsidRDefault="00B10987" w:rsidP="00E468D0">
            <w:pPr>
              <w:rPr>
                <w:rFonts w:ascii="GHEA Grapalat" w:hAnsi="GHEA Grapalat" w:cs="Sylfaen"/>
                <w:bCs/>
                <w:sz w:val="20"/>
                <w:szCs w:val="20"/>
                <w:lang w:val="hy-AM"/>
              </w:rPr>
            </w:pPr>
            <w:r w:rsidRPr="00792D82">
              <w:rPr>
                <w:rFonts w:ascii="GHEA Grapalat" w:hAnsi="GHEA Grapalat" w:cs="Sylfaen"/>
                <w:sz w:val="20"/>
                <w:szCs w:val="20"/>
                <w:lang w:val="hy-AM"/>
              </w:rPr>
              <w:t xml:space="preserve">1.                                                              </w:t>
            </w:r>
            <w:r w:rsidRPr="00792D82">
              <w:rPr>
                <w:rFonts w:ascii="GHEA Grapalat" w:hAnsi="GHEA Grapalat" w:cs="Sylfaen"/>
                <w:bCs/>
                <w:sz w:val="20"/>
                <w:szCs w:val="20"/>
                <w:lang w:val="hy-AM"/>
              </w:rPr>
              <w:t>ՎՃԱՐՄԱՆ</w:t>
            </w:r>
            <w:r w:rsidRPr="00792D82">
              <w:rPr>
                <w:rFonts w:ascii="GHEA Grapalat" w:hAnsi="GHEA Grapalat" w:cs="Arial"/>
                <w:bCs/>
                <w:sz w:val="20"/>
                <w:szCs w:val="20"/>
                <w:lang w:val="hy-AM"/>
              </w:rPr>
              <w:t xml:space="preserve"> </w:t>
            </w:r>
            <w:r w:rsidRPr="00792D82">
              <w:rPr>
                <w:rFonts w:ascii="GHEA Grapalat" w:hAnsi="GHEA Grapalat" w:cs="Sylfaen"/>
                <w:bCs/>
                <w:sz w:val="20"/>
                <w:szCs w:val="20"/>
                <w:lang w:val="hy-AM"/>
              </w:rPr>
              <w:t>ՊԱՀԱՆՋԱԳԻՐ</w:t>
            </w:r>
            <w:r w:rsidRPr="00E245D3">
              <w:rPr>
                <w:rStyle w:val="af6"/>
                <w:rFonts w:ascii="GHEA Grapalat" w:hAnsi="GHEA Grapalat" w:cs="Sylfaen"/>
                <w:bCs/>
                <w:sz w:val="20"/>
                <w:szCs w:val="20"/>
              </w:rPr>
              <w:footnoteReference w:id="7"/>
            </w:r>
            <w:r w:rsidRPr="00792D82">
              <w:rPr>
                <w:rFonts w:ascii="GHEA Grapalat" w:hAnsi="GHEA Grapalat" w:cs="Sylfaen"/>
                <w:bCs/>
                <w:sz w:val="20"/>
                <w:szCs w:val="20"/>
                <w:lang w:val="hy-AM"/>
              </w:rPr>
              <w:t xml:space="preserve"> N</w:t>
            </w:r>
          </w:p>
          <w:p w:rsidR="00B10987" w:rsidRPr="00792D82" w:rsidRDefault="00B10987" w:rsidP="00E468D0">
            <w:pPr>
              <w:jc w:val="center"/>
              <w:rPr>
                <w:rFonts w:ascii="GHEA Grapalat" w:hAnsi="GHEA Grapalat" w:cs="Arial"/>
                <w:bCs/>
                <w:sz w:val="20"/>
                <w:szCs w:val="20"/>
                <w:lang w:val="hy-AM"/>
              </w:rPr>
            </w:pPr>
            <w:r w:rsidRPr="00792D82">
              <w:rPr>
                <w:rFonts w:ascii="GHEA Grapalat" w:hAnsi="GHEA Grapalat" w:cs="Sylfaen"/>
                <w:bCs/>
                <w:sz w:val="20"/>
                <w:szCs w:val="20"/>
                <w:lang w:val="hy-AM"/>
              </w:rPr>
              <w:t>(պայմանագրի կատարման ապահովում)</w:t>
            </w:r>
          </w:p>
        </w:tc>
      </w:tr>
      <w:tr w:rsidR="00B10987" w:rsidRPr="00E245D3" w:rsidTr="00E468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B10987" w:rsidRPr="00E245D3" w:rsidTr="00E468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B10987" w:rsidRPr="00E245D3" w:rsidTr="00E468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B10987" w:rsidRPr="00E245D3" w:rsidTr="00E468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B10987" w:rsidRPr="00E245D3"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B10987"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B10987" w:rsidRPr="00E245D3"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B10987" w:rsidRPr="00E245D3" w:rsidTr="00E468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025072" w:rsidRDefault="00B10987" w:rsidP="00E468D0">
            <w:pPr>
              <w:rPr>
                <w:rFonts w:ascii="GHEA Grapalat" w:hAnsi="GHEA Grapalat"/>
                <w:sz w:val="20"/>
                <w:szCs w:val="20"/>
                <w:lang w:val="en-US"/>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Pr>
                <w:rFonts w:ascii="GHEA Grapalat" w:hAnsi="GHEA Grapalat"/>
                <w:sz w:val="20"/>
                <w:szCs w:val="20"/>
                <w:lang w:val="en-US"/>
              </w:rPr>
              <w:t>06914343</w:t>
            </w:r>
          </w:p>
          <w:p w:rsidR="00B10987" w:rsidRPr="005127D5" w:rsidRDefault="00B10987" w:rsidP="00E468D0">
            <w:pPr>
              <w:jc w:val="center"/>
              <w:rPr>
                <w:rFonts w:ascii="GHEA Grapalat" w:hAnsi="GHEA Grapalat" w:cs="Arial"/>
                <w:sz w:val="20"/>
                <w:szCs w:val="20"/>
                <w:lang w:val="hy-AM"/>
              </w:rPr>
            </w:pPr>
          </w:p>
        </w:tc>
      </w:tr>
      <w:tr w:rsidR="00B10987" w:rsidRPr="00E245D3" w:rsidTr="00E468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B10987" w:rsidRPr="00E245D3" w:rsidTr="00E468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025072" w:rsidRDefault="00B10987" w:rsidP="00E468D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Pr="00025072">
              <w:rPr>
                <w:rFonts w:ascii="GHEA Grapalat" w:hAnsi="GHEA Grapalat"/>
                <w:sz w:val="20"/>
                <w:szCs w:val="20"/>
              </w:rPr>
              <w:t>1570020754950100</w:t>
            </w:r>
          </w:p>
        </w:tc>
      </w:tr>
      <w:tr w:rsidR="00B10987"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B10987"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B10987"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B10987" w:rsidRPr="00E245D3" w:rsidTr="00E468D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p>
        </w:tc>
      </w:tr>
      <w:tr w:rsidR="00B10987" w:rsidRPr="00E245D3" w:rsidTr="00E468D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10987" w:rsidRPr="00E245D3" w:rsidRDefault="00B10987" w:rsidP="00E468D0">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B10987" w:rsidRPr="00E245D3" w:rsidTr="00E468D0">
        <w:trPr>
          <w:trHeight w:val="2194"/>
        </w:trPr>
        <w:tc>
          <w:tcPr>
            <w:tcW w:w="5616" w:type="dxa"/>
            <w:tcBorders>
              <w:top w:val="nil"/>
              <w:left w:val="single" w:sz="4" w:space="0" w:color="auto"/>
              <w:bottom w:val="single" w:sz="4" w:space="0" w:color="auto"/>
              <w:right w:val="single" w:sz="4" w:space="0" w:color="auto"/>
            </w:tcBorders>
            <w:noWrap/>
            <w:vAlign w:val="bottom"/>
          </w:tcPr>
          <w:p w:rsidR="00B10987" w:rsidRPr="00E245D3" w:rsidRDefault="00B10987" w:rsidP="00E468D0">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B10987" w:rsidRPr="00E245D3" w:rsidRDefault="00B10987" w:rsidP="00E468D0">
            <w:pPr>
              <w:rPr>
                <w:rFonts w:ascii="GHEA Grapalat" w:hAnsi="GHEA Grapalat" w:cs="Sylfaen"/>
                <w:sz w:val="20"/>
                <w:szCs w:val="20"/>
              </w:rPr>
            </w:pPr>
          </w:p>
          <w:p w:rsidR="00B10987" w:rsidRPr="00E245D3" w:rsidRDefault="00B10987" w:rsidP="00E468D0">
            <w:pPr>
              <w:jc w:val="right"/>
              <w:rPr>
                <w:rFonts w:ascii="GHEA Grapalat" w:hAnsi="GHEA Grapalat" w:cs="Tahoma"/>
                <w:sz w:val="20"/>
                <w:szCs w:val="20"/>
              </w:rPr>
            </w:pPr>
            <w:r w:rsidRPr="00E245D3">
              <w:rPr>
                <w:rFonts w:ascii="GHEA Grapalat" w:hAnsi="GHEA Grapalat" w:cs="Tahoma"/>
                <w:sz w:val="20"/>
                <w:szCs w:val="20"/>
              </w:rPr>
              <w:t>/____________________/</w:t>
            </w:r>
          </w:p>
          <w:p w:rsidR="00B10987" w:rsidRPr="00E245D3" w:rsidRDefault="00B10987" w:rsidP="00E468D0">
            <w:pPr>
              <w:rPr>
                <w:rFonts w:ascii="GHEA Grapalat" w:hAnsi="GHEA Grapalat" w:cs="Tahoma"/>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19.բ.</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10987" w:rsidRPr="00E245D3" w:rsidRDefault="00B10987" w:rsidP="00E468D0">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B10987" w:rsidRPr="00E245D3" w:rsidRDefault="00B10987" w:rsidP="00E468D0">
            <w:pPr>
              <w:jc w:val="right"/>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Tahoma"/>
                <w:sz w:val="20"/>
                <w:szCs w:val="20"/>
              </w:rPr>
              <w:t xml:space="preserve">                                               /____________________/</w:t>
            </w:r>
          </w:p>
          <w:p w:rsidR="00B10987" w:rsidRPr="00E245D3" w:rsidRDefault="00B10987" w:rsidP="00E468D0">
            <w:pPr>
              <w:jc w:val="right"/>
              <w:rPr>
                <w:rFonts w:ascii="GHEA Grapalat" w:hAnsi="GHEA Grapalat" w:cs="Tahoma"/>
                <w:sz w:val="20"/>
                <w:szCs w:val="20"/>
              </w:rPr>
            </w:pPr>
          </w:p>
          <w:p w:rsidR="00B10987" w:rsidRPr="00E245D3" w:rsidRDefault="00B10987" w:rsidP="00E468D0">
            <w:pPr>
              <w:jc w:val="right"/>
              <w:rPr>
                <w:rFonts w:ascii="GHEA Grapalat" w:hAnsi="GHEA Grapalat" w:cs="Tahoma"/>
                <w:sz w:val="20"/>
                <w:szCs w:val="20"/>
              </w:rPr>
            </w:pPr>
          </w:p>
          <w:p w:rsidR="00B10987" w:rsidRPr="00E245D3" w:rsidRDefault="00B10987"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B10987" w:rsidRPr="00E245D3" w:rsidRDefault="00B10987" w:rsidP="00E468D0">
            <w:pPr>
              <w:jc w:val="right"/>
              <w:rPr>
                <w:rFonts w:ascii="GHEA Grapalat" w:hAnsi="GHEA Grapalat" w:cs="Sylfaen"/>
                <w:sz w:val="20"/>
                <w:szCs w:val="20"/>
              </w:rPr>
            </w:pPr>
          </w:p>
          <w:p w:rsidR="00B10987" w:rsidRPr="00E245D3" w:rsidRDefault="00B10987" w:rsidP="00E468D0">
            <w:pPr>
              <w:jc w:val="right"/>
              <w:rPr>
                <w:rFonts w:ascii="GHEA Grapalat" w:hAnsi="GHEA Grapalat" w:cs="Sylfaen"/>
                <w:sz w:val="20"/>
                <w:szCs w:val="20"/>
              </w:rPr>
            </w:pPr>
            <w:r w:rsidRPr="00E245D3">
              <w:rPr>
                <w:rFonts w:ascii="GHEA Grapalat" w:hAnsi="GHEA Grapalat" w:cs="Sylfaen"/>
                <w:sz w:val="20"/>
                <w:szCs w:val="20"/>
              </w:rPr>
              <w:t>18.բ.                                                                    Կ.Տ.</w:t>
            </w:r>
          </w:p>
        </w:tc>
      </w:tr>
      <w:tr w:rsidR="00B10987" w:rsidRPr="00E245D3" w:rsidTr="00E468D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10987" w:rsidRPr="00E245D3" w:rsidRDefault="00B10987" w:rsidP="00E468D0">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Tahoma"/>
                <w:sz w:val="20"/>
                <w:szCs w:val="20"/>
              </w:rPr>
            </w:pPr>
            <w:r w:rsidRPr="00E245D3">
              <w:rPr>
                <w:rFonts w:ascii="GHEA Grapalat" w:hAnsi="GHEA Grapalat" w:cs="Tahoma"/>
                <w:sz w:val="20"/>
                <w:szCs w:val="20"/>
              </w:rPr>
              <w:t>20.ա.                                        /____________________/</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lastRenderedPageBreak/>
              <w:t xml:space="preserve">                                                       /ստորագրություն/</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20.բ.                                                       Կ.Տ.</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w:t>
            </w:r>
          </w:p>
          <w:p w:rsidR="00B10987" w:rsidRPr="00E245D3" w:rsidRDefault="00B10987" w:rsidP="00E468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B10987" w:rsidRPr="00E245D3" w:rsidRDefault="00B10987" w:rsidP="00E468D0">
            <w:pPr>
              <w:jc w:val="cente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jc w:val="right"/>
              <w:rPr>
                <w:rFonts w:ascii="GHEA Grapalat" w:hAnsi="GHEA Grapalat" w:cs="Tahoma"/>
                <w:sz w:val="20"/>
                <w:szCs w:val="20"/>
              </w:rPr>
            </w:pPr>
            <w:r w:rsidRPr="00E245D3">
              <w:rPr>
                <w:rFonts w:ascii="GHEA Grapalat" w:hAnsi="GHEA Grapalat" w:cs="Tahoma"/>
                <w:sz w:val="20"/>
                <w:szCs w:val="20"/>
              </w:rPr>
              <w:lastRenderedPageBreak/>
              <w:t>21.ա.                                       /____________________/</w:t>
            </w:r>
          </w:p>
          <w:p w:rsidR="00B10987" w:rsidRPr="00E245D3" w:rsidRDefault="00B10987" w:rsidP="00E468D0">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B10987" w:rsidRPr="00E245D3" w:rsidRDefault="00B10987" w:rsidP="00E468D0">
            <w:pPr>
              <w:jc w:val="cente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21.բ.                                                                 Կ.Տ.    </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                     </w:t>
            </w:r>
          </w:p>
          <w:p w:rsidR="00B10987" w:rsidRPr="00E245D3" w:rsidRDefault="00B10987" w:rsidP="00E468D0">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B10987" w:rsidRPr="00E245D3" w:rsidRDefault="00B10987" w:rsidP="00E468D0">
            <w:pPr>
              <w:rPr>
                <w:rFonts w:ascii="GHEA Grapalat" w:hAnsi="GHEA Grapalat" w:cs="Sylfaen"/>
                <w:sz w:val="20"/>
                <w:szCs w:val="20"/>
              </w:rPr>
            </w:pPr>
          </w:p>
          <w:p w:rsidR="00B10987" w:rsidRPr="00E245D3" w:rsidRDefault="00B10987" w:rsidP="00E468D0">
            <w:pPr>
              <w:rPr>
                <w:rFonts w:ascii="GHEA Grapalat" w:hAnsi="GHEA Grapalat" w:cs="Sylfaen"/>
                <w:sz w:val="20"/>
                <w:szCs w:val="20"/>
              </w:rPr>
            </w:pPr>
          </w:p>
          <w:p w:rsidR="00B10987" w:rsidRPr="00E245D3" w:rsidRDefault="00B10987" w:rsidP="00E468D0">
            <w:pPr>
              <w:jc w:val="right"/>
              <w:rPr>
                <w:rFonts w:ascii="GHEA Grapalat" w:hAnsi="GHEA Grapalat" w:cs="Sylfaen"/>
                <w:sz w:val="20"/>
                <w:szCs w:val="20"/>
              </w:rPr>
            </w:pPr>
          </w:p>
        </w:tc>
      </w:tr>
    </w:tbl>
    <w:p w:rsidR="00B10987" w:rsidRPr="00E245D3" w:rsidRDefault="00B10987" w:rsidP="00B10987">
      <w:pPr>
        <w:pStyle w:val="ListParagraph1"/>
        <w:tabs>
          <w:tab w:val="left" w:pos="540"/>
        </w:tabs>
        <w:autoSpaceDE w:val="0"/>
        <w:autoSpaceDN w:val="0"/>
        <w:adjustRightInd w:val="0"/>
        <w:ind w:left="0"/>
        <w:jc w:val="both"/>
        <w:rPr>
          <w:rFonts w:ascii="GHEA Grapalat" w:hAnsi="GHEA Grapalat" w:cs="Sylfaen"/>
          <w:sz w:val="20"/>
          <w:szCs w:val="20"/>
        </w:rPr>
      </w:pP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10987" w:rsidRPr="00E245D3" w:rsidRDefault="00B10987" w:rsidP="00B109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10987" w:rsidRPr="00E245D3" w:rsidRDefault="00B10987" w:rsidP="00B10987">
      <w:pPr>
        <w:rPr>
          <w:vanish/>
        </w:rPr>
      </w:pPr>
    </w:p>
    <w:p w:rsidR="00B10987" w:rsidRPr="00E245D3" w:rsidRDefault="00B10987" w:rsidP="00B10987">
      <w:pPr>
        <w:jc w:val="center"/>
        <w:rPr>
          <w:rFonts w:ascii="GHEA Grapalat" w:hAnsi="GHEA Grapalat"/>
        </w:rPr>
      </w:pPr>
    </w:p>
    <w:p w:rsidR="00B10987" w:rsidRPr="00E245D3" w:rsidRDefault="00B10987" w:rsidP="00B1098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B10987" w:rsidRPr="00E245D3" w:rsidRDefault="00B10987" w:rsidP="00B10987">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Նշված դաշտի/</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B10987" w:rsidRPr="00E245D3" w:rsidRDefault="00B10987" w:rsidP="00E468D0">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B10987" w:rsidRPr="00E245D3" w:rsidRDefault="00B10987" w:rsidP="00E468D0">
            <w:pPr>
              <w:ind w:left="-588" w:firstLine="588"/>
              <w:jc w:val="center"/>
              <w:rPr>
                <w:rFonts w:ascii="GHEA Grapalat" w:hAnsi="GHEA Grapalat"/>
                <w:sz w:val="20"/>
                <w:szCs w:val="20"/>
              </w:rPr>
            </w:pP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պահանջագրով նշված գումարը: </w:t>
            </w:r>
            <w:r w:rsidRPr="00E245D3">
              <w:rPr>
                <w:rFonts w:ascii="GHEA Grapalat" w:hAnsi="GHEA Grapalat"/>
                <w:sz w:val="20"/>
                <w:szCs w:val="20"/>
              </w:rPr>
              <w:lastRenderedPageBreak/>
              <w:t>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w:t>
            </w:r>
            <w:r w:rsidRPr="00E245D3">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 xml:space="preserve">շահառռւին սպասարկող ֆինանսական կազմակերպության (մասնաճյուղի) </w:t>
            </w:r>
            <w:r w:rsidRPr="00E245D3">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p>
        </w:tc>
      </w:tr>
      <w:tr w:rsidR="00B10987"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պարտադիր</w:t>
            </w:r>
          </w:p>
          <w:p w:rsidR="00B10987" w:rsidRPr="00E245D3" w:rsidRDefault="00B10987"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B10987" w:rsidRPr="00E245D3" w:rsidRDefault="00B10987" w:rsidP="00E468D0">
            <w:pPr>
              <w:jc w:val="center"/>
              <w:rPr>
                <w:rFonts w:ascii="GHEA Grapalat" w:hAnsi="GHEA Grapalat"/>
                <w:sz w:val="20"/>
                <w:szCs w:val="20"/>
              </w:rPr>
            </w:pPr>
          </w:p>
        </w:tc>
      </w:tr>
    </w:tbl>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792D82" w:rsidRDefault="00B10987" w:rsidP="00B10987">
      <w:pPr>
        <w:pStyle w:val="a3"/>
        <w:spacing w:line="240" w:lineRule="auto"/>
        <w:jc w:val="right"/>
        <w:rPr>
          <w:rFonts w:ascii="GHEA Grapalat" w:hAnsi="GHEA Grapalat" w:cs="Sylfaen"/>
          <w:i w:val="0"/>
          <w:lang w:val="ru-RU"/>
        </w:rPr>
      </w:pPr>
    </w:p>
    <w:p w:rsidR="00B10987" w:rsidRPr="00E245D3" w:rsidRDefault="00B10987" w:rsidP="00B10987"/>
    <w:p w:rsidR="00B10987" w:rsidRPr="00513A86" w:rsidRDefault="00B10987" w:rsidP="00B10987">
      <w:pPr>
        <w:jc w:val="right"/>
      </w:pPr>
    </w:p>
    <w:p w:rsidR="005202F0" w:rsidRPr="00BF7179" w:rsidRDefault="005202F0" w:rsidP="00BF7179">
      <w:pPr>
        <w:pStyle w:val="aa"/>
        <w:spacing w:after="0"/>
        <w:ind w:firstLine="567"/>
        <w:jc w:val="right"/>
        <w:rPr>
          <w:lang w:val="ru-RU"/>
        </w:rPr>
      </w:pPr>
    </w:p>
    <w:sectPr w:rsidR="005202F0" w:rsidRPr="00BF7179" w:rsidSect="00BF7179">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62F" w:rsidRDefault="007F662F" w:rsidP="00C35A31">
      <w:pPr>
        <w:spacing w:after="0" w:line="240" w:lineRule="auto"/>
      </w:pPr>
      <w:r>
        <w:separator/>
      </w:r>
    </w:p>
  </w:endnote>
  <w:endnote w:type="continuationSeparator" w:id="0">
    <w:p w:rsidR="007F662F" w:rsidRDefault="007F662F" w:rsidP="00C35A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62F" w:rsidRDefault="007F662F" w:rsidP="00C35A31">
      <w:pPr>
        <w:spacing w:after="0" w:line="240" w:lineRule="auto"/>
      </w:pPr>
      <w:r>
        <w:separator/>
      </w:r>
    </w:p>
  </w:footnote>
  <w:footnote w:type="continuationSeparator" w:id="0">
    <w:p w:rsidR="007F662F" w:rsidRDefault="007F662F" w:rsidP="00C35A31">
      <w:pPr>
        <w:spacing w:after="0" w:line="240" w:lineRule="auto"/>
      </w:pPr>
      <w:r>
        <w:continuationSeparator/>
      </w:r>
    </w:p>
  </w:footnote>
  <w:footnote w:id="1">
    <w:p w:rsidR="00B10987" w:rsidRPr="00AF5ECF" w:rsidRDefault="00B10987" w:rsidP="00B10987">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B10987" w:rsidRPr="0074261F" w:rsidRDefault="00B10987" w:rsidP="00B10987">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B10987" w:rsidRPr="006D1826" w:rsidRDefault="00B10987" w:rsidP="00B10987">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B10987" w:rsidRPr="00536BFB" w:rsidRDefault="00B10987" w:rsidP="00B1098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B10987" w:rsidRPr="00536BFB" w:rsidRDefault="00B10987" w:rsidP="00B1098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B10987" w:rsidRPr="00630CC3" w:rsidRDefault="00B10987" w:rsidP="00B1098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10987" w:rsidRPr="00630CC3" w:rsidRDefault="00B10987" w:rsidP="00B1098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C35A31"/>
    <w:rsid w:val="00047395"/>
    <w:rsid w:val="00232F79"/>
    <w:rsid w:val="00326D3D"/>
    <w:rsid w:val="005202F0"/>
    <w:rsid w:val="005D7897"/>
    <w:rsid w:val="00690E9D"/>
    <w:rsid w:val="007F662F"/>
    <w:rsid w:val="00A67E3D"/>
    <w:rsid w:val="00B10987"/>
    <w:rsid w:val="00BF7179"/>
    <w:rsid w:val="00C35A31"/>
    <w:rsid w:val="00DB275B"/>
    <w:rsid w:val="00E132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2F0"/>
  </w:style>
  <w:style w:type="paragraph" w:styleId="1">
    <w:name w:val="heading 1"/>
    <w:basedOn w:val="a"/>
    <w:next w:val="a"/>
    <w:link w:val="10"/>
    <w:qFormat/>
    <w:rsid w:val="00C35A3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35A3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35A3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35A3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35A3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35A3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35A3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35A3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35A3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5A31"/>
    <w:rPr>
      <w:rFonts w:ascii="Arial Armenian" w:eastAsia="Times New Roman" w:hAnsi="Arial Armenian" w:cs="Times New Roman"/>
      <w:sz w:val="28"/>
      <w:szCs w:val="20"/>
      <w:lang w:val="en-US"/>
    </w:rPr>
  </w:style>
  <w:style w:type="character" w:customStyle="1" w:styleId="20">
    <w:name w:val="Заголовок 2 Знак"/>
    <w:basedOn w:val="a0"/>
    <w:link w:val="2"/>
    <w:rsid w:val="00C35A3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35A3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35A3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35A31"/>
    <w:rPr>
      <w:rFonts w:ascii="Arial LatArm" w:eastAsia="Times New Roman" w:hAnsi="Arial LatArm" w:cs="Times New Roman"/>
      <w:b/>
      <w:sz w:val="26"/>
      <w:szCs w:val="20"/>
      <w:lang w:val="en-US"/>
    </w:rPr>
  </w:style>
  <w:style w:type="character" w:customStyle="1" w:styleId="60">
    <w:name w:val="Заголовок 6 Знак"/>
    <w:basedOn w:val="a0"/>
    <w:link w:val="6"/>
    <w:rsid w:val="00C35A3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35A3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35A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35A31"/>
    <w:rPr>
      <w:rFonts w:ascii="Times Armenian" w:eastAsia="Times New Roman" w:hAnsi="Times Armenian" w:cs="Times New Roman"/>
      <w:b/>
      <w:color w:val="000000"/>
      <w:szCs w:val="20"/>
      <w:lang w:val="pt-BR"/>
    </w:rPr>
  </w:style>
  <w:style w:type="paragraph" w:styleId="a3">
    <w:name w:val="Body Text Indent"/>
    <w:aliases w:val=" Char, Char Char Char Char,Char Char Char Char,Char"/>
    <w:basedOn w:val="a"/>
    <w:link w:val="a4"/>
    <w:rsid w:val="00C35A3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Char Знак"/>
    <w:basedOn w:val="a0"/>
    <w:link w:val="a3"/>
    <w:rsid w:val="00C35A31"/>
    <w:rPr>
      <w:rFonts w:ascii="Arial LatArm" w:eastAsia="Times New Roman" w:hAnsi="Arial LatArm" w:cs="Times New Roman"/>
      <w:i/>
      <w:sz w:val="20"/>
      <w:szCs w:val="20"/>
      <w:lang w:val="en-AU" w:eastAsia="en-US"/>
    </w:rPr>
  </w:style>
  <w:style w:type="paragraph" w:styleId="a5">
    <w:name w:val="footer"/>
    <w:basedOn w:val="a"/>
    <w:link w:val="a6"/>
    <w:rsid w:val="00C35A3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35A31"/>
    <w:rPr>
      <w:rFonts w:ascii="Times New Roman" w:eastAsia="Times New Roman" w:hAnsi="Times New Roman" w:cs="Times New Roman"/>
      <w:sz w:val="20"/>
      <w:szCs w:val="20"/>
      <w:lang w:val="en-US" w:eastAsia="en-US"/>
    </w:rPr>
  </w:style>
  <w:style w:type="paragraph" w:styleId="31">
    <w:name w:val="Body Text Indent 3"/>
    <w:basedOn w:val="a"/>
    <w:link w:val="32"/>
    <w:rsid w:val="00C35A3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35A31"/>
    <w:rPr>
      <w:rFonts w:ascii="Times Armenian" w:eastAsia="Times New Roman" w:hAnsi="Times Armenian" w:cs="Times New Roman"/>
      <w:sz w:val="20"/>
      <w:szCs w:val="20"/>
    </w:rPr>
  </w:style>
  <w:style w:type="paragraph" w:styleId="21">
    <w:name w:val="Body Text 2"/>
    <w:basedOn w:val="a"/>
    <w:link w:val="22"/>
    <w:rsid w:val="00C35A3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35A31"/>
    <w:rPr>
      <w:rFonts w:ascii="Arial LatArm" w:eastAsia="Times New Roman" w:hAnsi="Arial LatArm" w:cs="Times New Roman"/>
      <w:sz w:val="20"/>
      <w:szCs w:val="20"/>
      <w:lang w:val="en-US" w:eastAsia="en-US"/>
    </w:rPr>
  </w:style>
  <w:style w:type="paragraph" w:styleId="23">
    <w:name w:val="Body Text Indent 2"/>
    <w:basedOn w:val="a"/>
    <w:link w:val="24"/>
    <w:rsid w:val="00C35A3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35A31"/>
    <w:rPr>
      <w:rFonts w:ascii="Baltica" w:eastAsia="Times New Roman" w:hAnsi="Baltica" w:cs="Times New Roman"/>
      <w:sz w:val="20"/>
      <w:szCs w:val="20"/>
      <w:lang w:val="af-ZA" w:eastAsia="en-US"/>
    </w:rPr>
  </w:style>
  <w:style w:type="paragraph" w:customStyle="1" w:styleId="Default">
    <w:name w:val="Default"/>
    <w:rsid w:val="00C35A3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35A3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35A31"/>
    <w:rPr>
      <w:rFonts w:ascii="Tahoma" w:eastAsia="Times New Roman" w:hAnsi="Tahoma" w:cs="Times New Roman"/>
      <w:sz w:val="16"/>
      <w:szCs w:val="16"/>
    </w:rPr>
  </w:style>
  <w:style w:type="character" w:styleId="a9">
    <w:name w:val="Hyperlink"/>
    <w:rsid w:val="00C35A31"/>
    <w:rPr>
      <w:color w:val="0000FF"/>
      <w:u w:val="single"/>
    </w:rPr>
  </w:style>
  <w:style w:type="character" w:customStyle="1" w:styleId="CharChar1">
    <w:name w:val="Char Char1"/>
    <w:locked/>
    <w:rsid w:val="00C35A31"/>
    <w:rPr>
      <w:rFonts w:ascii="Arial LatArm" w:hAnsi="Arial LatArm"/>
      <w:i/>
      <w:lang w:val="en-AU" w:eastAsia="en-US" w:bidi="ar-SA"/>
    </w:rPr>
  </w:style>
  <w:style w:type="paragraph" w:styleId="aa">
    <w:name w:val="Body Text"/>
    <w:basedOn w:val="a"/>
    <w:link w:val="ab"/>
    <w:rsid w:val="00C35A3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35A3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35A3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C35A3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35A3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35A31"/>
    <w:rPr>
      <w:rFonts w:ascii="Times New Roman" w:eastAsia="Times New Roman" w:hAnsi="Times New Roman" w:cs="Times New Roman"/>
      <w:sz w:val="20"/>
      <w:szCs w:val="20"/>
      <w:lang w:val="en-AU"/>
    </w:rPr>
  </w:style>
  <w:style w:type="paragraph" w:styleId="33">
    <w:name w:val="Body Text 3"/>
    <w:basedOn w:val="a"/>
    <w:link w:val="34"/>
    <w:rsid w:val="00C35A3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35A31"/>
    <w:rPr>
      <w:rFonts w:ascii="Arial LatArm" w:eastAsia="Times New Roman" w:hAnsi="Arial LatArm" w:cs="Times New Roman"/>
      <w:sz w:val="20"/>
      <w:szCs w:val="20"/>
      <w:lang w:val="en-US"/>
    </w:rPr>
  </w:style>
  <w:style w:type="paragraph" w:styleId="af">
    <w:name w:val="Title"/>
    <w:basedOn w:val="a"/>
    <w:link w:val="af0"/>
    <w:qFormat/>
    <w:rsid w:val="00C35A3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35A31"/>
    <w:rPr>
      <w:rFonts w:ascii="Arial Armenian" w:eastAsia="Times New Roman" w:hAnsi="Arial Armenian" w:cs="Times New Roman"/>
      <w:sz w:val="24"/>
      <w:szCs w:val="20"/>
      <w:lang w:val="en-US" w:eastAsia="en-US"/>
    </w:rPr>
  </w:style>
  <w:style w:type="character" w:styleId="af1">
    <w:name w:val="page number"/>
    <w:basedOn w:val="a0"/>
    <w:rsid w:val="00C35A31"/>
  </w:style>
  <w:style w:type="paragraph" w:styleId="af2">
    <w:name w:val="footnote text"/>
    <w:basedOn w:val="a"/>
    <w:link w:val="af3"/>
    <w:semiHidden/>
    <w:rsid w:val="00C35A3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35A3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35A3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35A3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35A31"/>
    <w:rPr>
      <w:rFonts w:ascii="Arial Armenian" w:hAnsi="Arial Armenian"/>
      <w:sz w:val="22"/>
      <w:lang w:val="en-US" w:eastAsia="ru-RU" w:bidi="ar-SA"/>
    </w:rPr>
  </w:style>
  <w:style w:type="character" w:customStyle="1" w:styleId="CharCharChar">
    <w:name w:val="Char Char Char"/>
    <w:rsid w:val="00C35A31"/>
    <w:rPr>
      <w:rFonts w:ascii="Arial LatArm" w:hAnsi="Arial LatArm"/>
      <w:sz w:val="24"/>
      <w:lang w:eastAsia="ru-RU"/>
    </w:rPr>
  </w:style>
  <w:style w:type="paragraph" w:styleId="af4">
    <w:name w:val="Normal (Web)"/>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35A31"/>
    <w:rPr>
      <w:b/>
      <w:bCs/>
    </w:rPr>
  </w:style>
  <w:style w:type="character" w:styleId="af6">
    <w:name w:val="footnote reference"/>
    <w:semiHidden/>
    <w:rsid w:val="00C35A31"/>
    <w:rPr>
      <w:vertAlign w:val="superscript"/>
    </w:rPr>
  </w:style>
  <w:style w:type="character" w:customStyle="1" w:styleId="CharChar22">
    <w:name w:val="Char Char22"/>
    <w:rsid w:val="00C35A31"/>
    <w:rPr>
      <w:rFonts w:ascii="Arial Armenian" w:hAnsi="Arial Armenian"/>
      <w:sz w:val="28"/>
      <w:lang w:val="en-US"/>
    </w:rPr>
  </w:style>
  <w:style w:type="character" w:customStyle="1" w:styleId="CharChar20">
    <w:name w:val="Char Char20"/>
    <w:rsid w:val="00C35A31"/>
    <w:rPr>
      <w:rFonts w:ascii="Times LatArm" w:hAnsi="Times LatArm"/>
      <w:b/>
      <w:sz w:val="28"/>
      <w:lang w:val="en-US"/>
    </w:rPr>
  </w:style>
  <w:style w:type="character" w:customStyle="1" w:styleId="CharChar16">
    <w:name w:val="Char Char16"/>
    <w:rsid w:val="00C35A31"/>
    <w:rPr>
      <w:rFonts w:ascii="Times Armenian" w:hAnsi="Times Armenian"/>
      <w:b/>
      <w:lang w:val="hy-AM"/>
    </w:rPr>
  </w:style>
  <w:style w:type="character" w:customStyle="1" w:styleId="CharChar15">
    <w:name w:val="Char Char15"/>
    <w:rsid w:val="00C35A31"/>
    <w:rPr>
      <w:rFonts w:ascii="Times Armenian" w:hAnsi="Times Armenian"/>
      <w:i/>
      <w:lang w:val="nl-NL"/>
    </w:rPr>
  </w:style>
  <w:style w:type="character" w:customStyle="1" w:styleId="CharChar13">
    <w:name w:val="Char Char13"/>
    <w:rsid w:val="00C35A31"/>
    <w:rPr>
      <w:rFonts w:ascii="Arial Armenian" w:hAnsi="Arial Armenian"/>
      <w:lang w:val="en-US"/>
    </w:rPr>
  </w:style>
  <w:style w:type="character" w:customStyle="1" w:styleId="af7">
    <w:name w:val="Текст примечания Знак"/>
    <w:basedOn w:val="a0"/>
    <w:link w:val="af8"/>
    <w:semiHidden/>
    <w:rsid w:val="00C35A31"/>
    <w:rPr>
      <w:rFonts w:ascii="Times Armenian" w:eastAsia="Times New Roman" w:hAnsi="Times Armenian" w:cs="Times New Roman"/>
      <w:sz w:val="20"/>
      <w:szCs w:val="20"/>
    </w:rPr>
  </w:style>
  <w:style w:type="paragraph" w:styleId="af8">
    <w:name w:val="annotation text"/>
    <w:basedOn w:val="a"/>
    <w:link w:val="af7"/>
    <w:semiHidden/>
    <w:rsid w:val="00C35A3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semiHidden/>
    <w:rsid w:val="00C35A31"/>
    <w:rPr>
      <w:sz w:val="20"/>
      <w:szCs w:val="20"/>
    </w:rPr>
  </w:style>
  <w:style w:type="character" w:customStyle="1" w:styleId="af9">
    <w:name w:val="Тема примечания Знак"/>
    <w:basedOn w:val="af7"/>
    <w:link w:val="afa"/>
    <w:semiHidden/>
    <w:rsid w:val="00C35A31"/>
    <w:rPr>
      <w:b/>
      <w:bCs/>
    </w:rPr>
  </w:style>
  <w:style w:type="paragraph" w:styleId="afa">
    <w:name w:val="annotation subject"/>
    <w:basedOn w:val="af8"/>
    <w:next w:val="af8"/>
    <w:link w:val="af9"/>
    <w:semiHidden/>
    <w:rsid w:val="00C35A31"/>
    <w:rPr>
      <w:b/>
      <w:bCs/>
    </w:rPr>
  </w:style>
  <w:style w:type="character" w:customStyle="1" w:styleId="13">
    <w:name w:val="Тема примечания Знак1"/>
    <w:basedOn w:val="12"/>
    <w:link w:val="afa"/>
    <w:semiHidden/>
    <w:rsid w:val="00C35A31"/>
    <w:rPr>
      <w:b/>
      <w:bCs/>
    </w:rPr>
  </w:style>
  <w:style w:type="character" w:customStyle="1" w:styleId="afb">
    <w:name w:val="Текст концевой сноски Знак"/>
    <w:basedOn w:val="a0"/>
    <w:link w:val="afc"/>
    <w:semiHidden/>
    <w:rsid w:val="00C35A31"/>
    <w:rPr>
      <w:rFonts w:ascii="Times Armenian" w:eastAsia="Times New Roman" w:hAnsi="Times Armenian" w:cs="Times New Roman"/>
      <w:sz w:val="20"/>
      <w:szCs w:val="20"/>
      <w:lang w:val="en-US"/>
    </w:rPr>
  </w:style>
  <w:style w:type="paragraph" w:styleId="afc">
    <w:name w:val="endnote text"/>
    <w:basedOn w:val="a"/>
    <w:link w:val="afb"/>
    <w:semiHidden/>
    <w:rsid w:val="00C35A3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semiHidden/>
    <w:rsid w:val="00C35A31"/>
    <w:rPr>
      <w:sz w:val="20"/>
      <w:szCs w:val="20"/>
    </w:rPr>
  </w:style>
  <w:style w:type="character" w:customStyle="1" w:styleId="afd">
    <w:name w:val="Схема документа Знак"/>
    <w:basedOn w:val="a0"/>
    <w:link w:val="afe"/>
    <w:semiHidden/>
    <w:rsid w:val="00C35A31"/>
    <w:rPr>
      <w:rFonts w:ascii="Tahoma" w:eastAsia="Times New Roman" w:hAnsi="Tahoma" w:cs="Tahoma"/>
      <w:sz w:val="20"/>
      <w:szCs w:val="20"/>
      <w:shd w:val="clear" w:color="auto" w:fill="000080"/>
      <w:lang w:val="en-US"/>
    </w:rPr>
  </w:style>
  <w:style w:type="paragraph" w:styleId="afe">
    <w:name w:val="Document Map"/>
    <w:basedOn w:val="a"/>
    <w:link w:val="afd"/>
    <w:semiHidden/>
    <w:rsid w:val="00C35A3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semiHidden/>
    <w:rsid w:val="00C35A31"/>
    <w:rPr>
      <w:rFonts w:ascii="Tahoma" w:hAnsi="Tahoma" w:cs="Tahoma"/>
      <w:sz w:val="16"/>
      <w:szCs w:val="16"/>
    </w:rPr>
  </w:style>
  <w:style w:type="paragraph" w:customStyle="1" w:styleId="Char1">
    <w:name w:val="Char1"/>
    <w:basedOn w:val="a"/>
    <w:rsid w:val="00C35A3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35A3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35A31"/>
    <w:rPr>
      <w:rFonts w:ascii="Arial Armenian" w:hAnsi="Arial Armenian"/>
      <w:sz w:val="28"/>
      <w:lang w:val="en-US" w:eastAsia="ru-RU" w:bidi="ar-SA"/>
    </w:rPr>
  </w:style>
  <w:style w:type="character" w:customStyle="1" w:styleId="CharChar21">
    <w:name w:val="Char Char21"/>
    <w:rsid w:val="00C35A3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C35A3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C35A31"/>
    <w:rPr>
      <w:rFonts w:ascii="Times Armenian" w:eastAsia="Times New Roman" w:hAnsi="Times Armenian" w:cs="Times New Roman"/>
      <w:sz w:val="24"/>
      <w:szCs w:val="24"/>
    </w:rPr>
  </w:style>
  <w:style w:type="character" w:customStyle="1" w:styleId="CharChar25">
    <w:name w:val="Char Char25"/>
    <w:rsid w:val="00C35A31"/>
    <w:rPr>
      <w:rFonts w:ascii="Arial Armenian" w:hAnsi="Arial Armenian"/>
      <w:sz w:val="28"/>
      <w:lang w:val="en-US" w:eastAsia="ru-RU" w:bidi="ar-SA"/>
    </w:rPr>
  </w:style>
  <w:style w:type="character" w:customStyle="1" w:styleId="CharChar24">
    <w:name w:val="Char Char24"/>
    <w:rsid w:val="00C35A31"/>
    <w:rPr>
      <w:rFonts w:ascii="Arial LatArm" w:hAnsi="Arial LatArm"/>
      <w:b/>
      <w:color w:val="0000FF"/>
      <w:lang w:val="en-US" w:eastAsia="ru-RU" w:bidi="ar-SA"/>
    </w:rPr>
  </w:style>
  <w:style w:type="paragraph" w:styleId="aff">
    <w:name w:val="Block Text"/>
    <w:basedOn w:val="a"/>
    <w:rsid w:val="00C35A3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35A3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35A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35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35A3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35A3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35A3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35A3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35A3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35A3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C35A3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C35A31"/>
    <w:rPr>
      <w:color w:val="800080"/>
      <w:u w:val="single"/>
    </w:rPr>
  </w:style>
  <w:style w:type="character" w:customStyle="1" w:styleId="CharCharCharChar1">
    <w:name w:val="Char Char Char Char1"/>
    <w:aliases w:val=" Char Char Char Char Char Char,Char Char Char Char Char Char"/>
    <w:rsid w:val="00C35A31"/>
    <w:rPr>
      <w:rFonts w:ascii="Arial LatArm" w:hAnsi="Arial LatArm"/>
      <w:sz w:val="24"/>
      <w:lang w:val="en-US" w:eastAsia="ru-RU" w:bidi="ar-SA"/>
    </w:rPr>
  </w:style>
  <w:style w:type="character" w:customStyle="1" w:styleId="CharChar">
    <w:name w:val="Char Char"/>
    <w:aliases w:val="Char Char Char Char Char Char1"/>
    <w:locked/>
    <w:rsid w:val="00C35A31"/>
    <w:rPr>
      <w:lang w:val="en-US" w:eastAsia="en-US" w:bidi="ar-SA"/>
    </w:rPr>
  </w:style>
  <w:style w:type="paragraph" w:customStyle="1" w:styleId="aff1">
    <w:name w:val="Знак Знак Знак"/>
    <w:basedOn w:val="a"/>
    <w:rsid w:val="00C35A3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C35A31"/>
  </w:style>
  <w:style w:type="paragraph" w:customStyle="1" w:styleId="Normal1">
    <w:name w:val="Normal+1"/>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C35A3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C35A31"/>
    <w:rPr>
      <w:rFonts w:ascii="Arial LatArm" w:hAnsi="Arial LatArm"/>
      <w:sz w:val="24"/>
      <w:lang w:val="en-US"/>
    </w:rPr>
  </w:style>
  <w:style w:type="character" w:customStyle="1" w:styleId="CharChar4">
    <w:name w:val="Char Char4"/>
    <w:locked/>
    <w:rsid w:val="00C35A31"/>
    <w:rPr>
      <w:sz w:val="24"/>
      <w:szCs w:val="24"/>
      <w:lang w:val="en-US" w:eastAsia="en-US" w:bidi="ar-SA"/>
    </w:rPr>
  </w:style>
  <w:style w:type="paragraph" w:customStyle="1" w:styleId="msonormalcxspmiddle">
    <w:name w:val="msonormal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35A31"/>
    <w:rPr>
      <w:sz w:val="24"/>
      <w:szCs w:val="24"/>
      <w:lang w:val="en-US" w:eastAsia="en-US" w:bidi="ar-SA"/>
    </w:rPr>
  </w:style>
  <w:style w:type="character" w:customStyle="1" w:styleId="17">
    <w:name w:val="Основной текст с отступом Знак1"/>
    <w:aliases w:val="Char Знак1,Char Char Char Char Знак1"/>
    <w:basedOn w:val="a0"/>
    <w:semiHidden/>
    <w:rsid w:val="00BF7179"/>
  </w:style>
</w:styles>
</file>

<file path=word/webSettings.xml><?xml version="1.0" encoding="utf-8"?>
<w:webSettings xmlns:r="http://schemas.openxmlformats.org/officeDocument/2006/relationships" xmlns:w="http://schemas.openxmlformats.org/wordprocessingml/2006/main">
  <w:divs>
    <w:div w:id="17706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85</Pages>
  <Words>20178</Words>
  <Characters>115015</Characters>
  <Application>Microsoft Office Word</Application>
  <DocSecurity>0</DocSecurity>
  <Lines>958</Lines>
  <Paragraphs>269</Paragraphs>
  <ScaleCrop>false</ScaleCrop>
  <Company/>
  <LinksUpToDate>false</LinksUpToDate>
  <CharactersWithSpaces>134924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9</cp:revision>
  <dcterms:created xsi:type="dcterms:W3CDTF">2017-11-27T13:35:00Z</dcterms:created>
  <dcterms:modified xsi:type="dcterms:W3CDTF">2017-12-11T14:34:00Z</dcterms:modified>
</cp:coreProperties>
</file>