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01AB" w:rsidRPr="00914409" w:rsidRDefault="00914409" w:rsidP="00914409">
      <w:pPr>
        <w:pStyle w:val="1"/>
        <w:jc w:val="center"/>
        <w:rPr>
          <w:rFonts w:ascii="GHEA Grapalat" w:hAnsi="GHEA Grapalat"/>
          <w:lang w:val="ru-RU"/>
        </w:rPr>
      </w:pPr>
      <w:r w:rsidRPr="00914409">
        <w:rPr>
          <w:rFonts w:ascii="GHEA Grapalat" w:hAnsi="GHEA Grapalat"/>
          <w:lang w:val="ru-RU"/>
        </w:rPr>
        <w:t>ОБЪЯВЛЕНИЕ</w:t>
      </w:r>
    </w:p>
    <w:p w:rsidR="003001AB" w:rsidRPr="00914409" w:rsidRDefault="00914409" w:rsidP="00914409">
      <w:pPr>
        <w:jc w:val="center"/>
        <w:rPr>
          <w:rFonts w:ascii="GHEA Grapalat" w:hAnsi="GHEA Grapalat"/>
          <w:lang w:val="ru-RU"/>
        </w:rPr>
      </w:pPr>
      <w:r w:rsidRPr="00914409">
        <w:rPr>
          <w:rFonts w:ascii="GHEA Grapalat" w:hAnsi="GHEA Grapalat"/>
          <w:lang w:val="ru-RU"/>
        </w:rPr>
        <w:t>о признании процедуры закупки несостоявшейся</w:t>
      </w:r>
      <w:r w:rsidRPr="00914409">
        <w:rPr>
          <w:rFonts w:ascii="GHEA Grapalat" w:hAnsi="GHEA Grapalat"/>
          <w:lang w:val="ru-RU"/>
        </w:rPr>
        <w:br/>
      </w:r>
    </w:p>
    <w:p w:rsidR="003001AB" w:rsidRPr="00667F73" w:rsidRDefault="00914409" w:rsidP="00914409">
      <w:pPr>
        <w:jc w:val="center"/>
        <w:rPr>
          <w:rFonts w:ascii="GHEA Grapalat" w:hAnsi="GHEA Grapalat"/>
          <w:lang w:val="ru-RU"/>
        </w:rPr>
      </w:pPr>
      <w:r w:rsidRPr="00667F73">
        <w:rPr>
          <w:rFonts w:ascii="GHEA Grapalat" w:hAnsi="GHEA Grapalat"/>
          <w:lang w:val="ru-RU"/>
        </w:rPr>
        <w:t>Код процедуры: «</w:t>
      </w:r>
      <w:r w:rsidR="00243B41">
        <w:rPr>
          <w:rFonts w:ascii="GHEA Grapalat" w:hAnsi="GHEA Grapalat"/>
        </w:rPr>
        <w:t>ՀՀԱՆՇՕԾ</w:t>
      </w:r>
      <w:r w:rsidR="00243B41" w:rsidRPr="006E4C79">
        <w:rPr>
          <w:rFonts w:ascii="GHEA Grapalat" w:hAnsi="GHEA Grapalat"/>
          <w:lang w:val="ru-RU"/>
        </w:rPr>
        <w:t>-</w:t>
      </w:r>
      <w:r w:rsidR="00243B41">
        <w:rPr>
          <w:rFonts w:ascii="GHEA Grapalat" w:hAnsi="GHEA Grapalat"/>
        </w:rPr>
        <w:t>ԳՀԾՁԲ</w:t>
      </w:r>
      <w:r w:rsidR="008528F4">
        <w:rPr>
          <w:rFonts w:ascii="GHEA Grapalat" w:hAnsi="GHEA Grapalat"/>
          <w:lang w:val="ru-RU"/>
        </w:rPr>
        <w:t>-2026/1</w:t>
      </w:r>
      <w:r w:rsidR="008528F4">
        <w:rPr>
          <w:rFonts w:ascii="GHEA Grapalat" w:hAnsi="GHEA Grapalat"/>
          <w:lang w:val="hy-AM"/>
        </w:rPr>
        <w:t>1</w:t>
      </w:r>
      <w:r w:rsidRPr="00667F73">
        <w:rPr>
          <w:rFonts w:ascii="GHEA Grapalat" w:hAnsi="GHEA Grapalat"/>
          <w:lang w:val="ru-RU"/>
        </w:rPr>
        <w:t>»</w:t>
      </w:r>
      <w:r w:rsidRPr="00667F73">
        <w:rPr>
          <w:rFonts w:ascii="GHEA Grapalat" w:hAnsi="GHEA Grapalat"/>
          <w:lang w:val="ru-RU"/>
        </w:rPr>
        <w:br/>
      </w:r>
    </w:p>
    <w:p w:rsidR="003001AB" w:rsidRPr="00914409" w:rsidRDefault="00914409" w:rsidP="00914409">
      <w:pPr>
        <w:jc w:val="center"/>
        <w:rPr>
          <w:rFonts w:ascii="GHEA Grapalat" w:hAnsi="GHEA Grapalat"/>
          <w:lang w:val="ru-RU"/>
        </w:rPr>
      </w:pPr>
      <w:r w:rsidRPr="00914409">
        <w:rPr>
          <w:rFonts w:ascii="GHEA Grapalat" w:hAnsi="GHEA Grapalat"/>
          <w:lang w:val="ru-RU"/>
        </w:rPr>
        <w:t xml:space="preserve">ЗАО Министерства здравоохранения РА «Республиканская служба скорой медицинской помощи» настоящим представляет информацию о признании несостоявшейся процедуры закупки, организованной для собственных нужд с целью приобретения услуг по техническому осмотру автотранспортных средств проведённой под кодом « </w:t>
      </w:r>
      <w:r w:rsidR="00667F73" w:rsidRPr="00667F73">
        <w:rPr>
          <w:rFonts w:ascii="GHEA Grapalat" w:hAnsi="GHEA Grapalat"/>
          <w:lang w:val="ru-RU"/>
        </w:rPr>
        <w:t>-</w:t>
      </w:r>
      <w:r w:rsidR="006E4C79">
        <w:rPr>
          <w:rFonts w:ascii="GHEA Grapalat" w:hAnsi="GHEA Grapalat"/>
        </w:rPr>
        <w:t>ՀՀԱՆՇՕԾ</w:t>
      </w:r>
      <w:r w:rsidR="006E4C79" w:rsidRPr="006E4C79">
        <w:rPr>
          <w:rFonts w:ascii="GHEA Grapalat" w:hAnsi="GHEA Grapalat"/>
          <w:lang w:val="ru-RU"/>
        </w:rPr>
        <w:t>-</w:t>
      </w:r>
      <w:r w:rsidR="006E4C79">
        <w:rPr>
          <w:rFonts w:ascii="GHEA Grapalat" w:hAnsi="GHEA Grapalat"/>
        </w:rPr>
        <w:t>ԳՀԾՁԲ</w:t>
      </w:r>
      <w:r w:rsidR="008528F4">
        <w:rPr>
          <w:rFonts w:ascii="GHEA Grapalat" w:hAnsi="GHEA Grapalat"/>
          <w:lang w:val="ru-RU"/>
        </w:rPr>
        <w:t>-2026/1</w:t>
      </w:r>
      <w:r w:rsidRPr="00914409">
        <w:rPr>
          <w:rFonts w:ascii="GHEA Grapalat" w:hAnsi="GHEA Grapalat"/>
          <w:lang w:val="ru-RU"/>
        </w:rPr>
        <w:t>».</w:t>
      </w:r>
    </w:p>
    <w:p w:rsidR="003001AB" w:rsidRPr="00914409" w:rsidRDefault="00914409" w:rsidP="00914409">
      <w:pPr>
        <w:pStyle w:val="21"/>
        <w:jc w:val="center"/>
        <w:rPr>
          <w:rFonts w:ascii="GHEA Grapalat" w:hAnsi="GHEA Grapalat"/>
        </w:rPr>
      </w:pPr>
      <w:r w:rsidRPr="00914409">
        <w:rPr>
          <w:rFonts w:ascii="GHEA Grapalat" w:hAnsi="GHEA Grapalat"/>
        </w:rPr>
        <w:t>Сведения по процедуре закупки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6"/>
        <w:gridCol w:w="2045"/>
        <w:gridCol w:w="1712"/>
        <w:gridCol w:w="1826"/>
        <w:gridCol w:w="1727"/>
      </w:tblGrid>
      <w:tr w:rsidR="003001AB" w:rsidRPr="00914409" w:rsidTr="00914409">
        <w:tc>
          <w:tcPr>
            <w:tcW w:w="1728" w:type="dxa"/>
          </w:tcPr>
          <w:p w:rsidR="003001AB" w:rsidRPr="00914409" w:rsidRDefault="00914409" w:rsidP="00914409">
            <w:pPr>
              <w:jc w:val="center"/>
              <w:rPr>
                <w:rFonts w:ascii="GHEA Grapalat" w:hAnsi="GHEA Grapalat"/>
              </w:rPr>
            </w:pPr>
            <w:r w:rsidRPr="00914409">
              <w:rPr>
                <w:rFonts w:ascii="GHEA Grapalat" w:hAnsi="GHEA Grapalat"/>
              </w:rPr>
              <w:t>Номера лотов</w:t>
            </w:r>
          </w:p>
        </w:tc>
        <w:tc>
          <w:tcPr>
            <w:tcW w:w="1728" w:type="dxa"/>
          </w:tcPr>
          <w:p w:rsidR="003001AB" w:rsidRPr="00914409" w:rsidRDefault="00914409" w:rsidP="00914409">
            <w:pPr>
              <w:jc w:val="center"/>
              <w:rPr>
                <w:rFonts w:ascii="GHEA Grapalat" w:hAnsi="GHEA Grapalat"/>
              </w:rPr>
            </w:pPr>
            <w:r w:rsidRPr="00914409">
              <w:rPr>
                <w:rFonts w:ascii="GHEA Grapalat" w:hAnsi="GHEA Grapalat"/>
              </w:rPr>
              <w:t>Наименование лота</w:t>
            </w:r>
          </w:p>
        </w:tc>
        <w:tc>
          <w:tcPr>
            <w:tcW w:w="1728" w:type="dxa"/>
          </w:tcPr>
          <w:p w:rsidR="003001AB" w:rsidRPr="00914409" w:rsidRDefault="00914409" w:rsidP="00914409">
            <w:pPr>
              <w:jc w:val="center"/>
              <w:rPr>
                <w:rFonts w:ascii="GHEA Grapalat" w:hAnsi="GHEA Grapalat"/>
                <w:lang w:val="ru-RU"/>
              </w:rPr>
            </w:pPr>
            <w:r w:rsidRPr="00914409">
              <w:rPr>
                <w:rFonts w:ascii="GHEA Grapalat" w:hAnsi="GHEA Grapalat"/>
                <w:lang w:val="ru-RU"/>
              </w:rPr>
              <w:t>Наименования участников процедуры закупки (при наличии)</w:t>
            </w:r>
          </w:p>
        </w:tc>
        <w:tc>
          <w:tcPr>
            <w:tcW w:w="1728" w:type="dxa"/>
          </w:tcPr>
          <w:p w:rsidR="003001AB" w:rsidRPr="00914409" w:rsidRDefault="00914409" w:rsidP="00914409">
            <w:pPr>
              <w:jc w:val="center"/>
              <w:rPr>
                <w:rFonts w:ascii="GHEA Grapalat" w:hAnsi="GHEA Grapalat"/>
                <w:lang w:val="ru-RU"/>
              </w:rPr>
            </w:pPr>
            <w:r w:rsidRPr="00914409">
              <w:rPr>
                <w:rFonts w:ascii="GHEA Grapalat" w:hAnsi="GHEA Grapalat"/>
                <w:lang w:val="ru-RU"/>
              </w:rPr>
              <w:t>Основание признания процедуры закупки несостоявшейся</w:t>
            </w:r>
          </w:p>
        </w:tc>
        <w:tc>
          <w:tcPr>
            <w:tcW w:w="1728" w:type="dxa"/>
          </w:tcPr>
          <w:p w:rsidR="003001AB" w:rsidRPr="00914409" w:rsidRDefault="00914409" w:rsidP="00914409">
            <w:pPr>
              <w:jc w:val="center"/>
              <w:rPr>
                <w:rFonts w:ascii="GHEA Grapalat" w:hAnsi="GHEA Grapalat"/>
              </w:rPr>
            </w:pPr>
            <w:r w:rsidRPr="00914409">
              <w:rPr>
                <w:rFonts w:ascii="GHEA Grapalat" w:hAnsi="GHEA Grapalat"/>
              </w:rPr>
              <w:t>Краткая информация об обосновании</w:t>
            </w:r>
          </w:p>
        </w:tc>
      </w:tr>
      <w:tr w:rsidR="003001AB" w:rsidRPr="008528F4" w:rsidTr="00914409">
        <w:tc>
          <w:tcPr>
            <w:tcW w:w="1728" w:type="dxa"/>
          </w:tcPr>
          <w:p w:rsidR="003001AB" w:rsidRPr="00914409" w:rsidRDefault="00914409" w:rsidP="00914409">
            <w:pPr>
              <w:jc w:val="center"/>
              <w:rPr>
                <w:rFonts w:ascii="GHEA Grapalat" w:hAnsi="GHEA Grapalat"/>
              </w:rPr>
            </w:pPr>
            <w:r w:rsidRPr="00914409">
              <w:rPr>
                <w:rFonts w:ascii="GHEA Grapalat" w:hAnsi="GHEA Grapalat"/>
              </w:rPr>
              <w:t>1</w:t>
            </w:r>
          </w:p>
        </w:tc>
        <w:tc>
          <w:tcPr>
            <w:tcW w:w="1728" w:type="dxa"/>
          </w:tcPr>
          <w:p w:rsidR="003001AB" w:rsidRPr="00914409" w:rsidRDefault="00914409" w:rsidP="00914409">
            <w:pPr>
              <w:jc w:val="center"/>
              <w:rPr>
                <w:rFonts w:ascii="GHEA Grapalat" w:hAnsi="GHEA Grapalat"/>
                <w:lang w:val="ru-RU"/>
              </w:rPr>
            </w:pPr>
            <w:r w:rsidRPr="00914409">
              <w:rPr>
                <w:rFonts w:ascii="GHEA Grapalat" w:hAnsi="GHEA Grapalat"/>
                <w:lang w:val="ru-RU"/>
              </w:rPr>
              <w:t>Услуги по техническому осмотру автотранспортных средств</w:t>
            </w:r>
          </w:p>
        </w:tc>
        <w:tc>
          <w:tcPr>
            <w:tcW w:w="1728" w:type="dxa"/>
          </w:tcPr>
          <w:p w:rsidR="003001AB" w:rsidRPr="00914409" w:rsidRDefault="00914409" w:rsidP="00914409">
            <w:pPr>
              <w:jc w:val="center"/>
              <w:rPr>
                <w:rFonts w:ascii="GHEA Grapalat" w:hAnsi="GHEA Grapalat"/>
              </w:rPr>
            </w:pPr>
            <w:r w:rsidRPr="00914409">
              <w:rPr>
                <w:rFonts w:ascii="GHEA Grapalat" w:hAnsi="GHEA Grapalat"/>
              </w:rPr>
              <w:t>—</w:t>
            </w:r>
          </w:p>
        </w:tc>
        <w:tc>
          <w:tcPr>
            <w:tcW w:w="1728" w:type="dxa"/>
          </w:tcPr>
          <w:p w:rsidR="003001AB" w:rsidRPr="00914409" w:rsidRDefault="00914409" w:rsidP="00914409">
            <w:pPr>
              <w:jc w:val="center"/>
              <w:rPr>
                <w:rFonts w:ascii="GHEA Grapalat" w:hAnsi="GHEA Grapalat"/>
                <w:lang w:val="ru-RU"/>
              </w:rPr>
            </w:pPr>
            <w:r w:rsidRPr="00914409">
              <w:rPr>
                <w:rFonts w:ascii="GHEA Grapalat" w:hAnsi="GHEA Grapalat"/>
                <w:lang w:val="ru-RU"/>
              </w:rPr>
              <w:t>В соответствии с частью 1 статьи 37 Закона РА «О закупках»</w:t>
            </w:r>
          </w:p>
        </w:tc>
        <w:tc>
          <w:tcPr>
            <w:tcW w:w="1728" w:type="dxa"/>
          </w:tcPr>
          <w:p w:rsidR="003001AB" w:rsidRPr="00914409" w:rsidRDefault="00914409" w:rsidP="00914409">
            <w:pPr>
              <w:jc w:val="center"/>
              <w:rPr>
                <w:rFonts w:ascii="GHEA Grapalat" w:hAnsi="GHEA Grapalat"/>
                <w:lang w:val="ru-RU"/>
              </w:rPr>
            </w:pPr>
            <w:r w:rsidRPr="00914409">
              <w:rPr>
                <w:rFonts w:ascii="GHEA Grapalat" w:hAnsi="GHEA Grapalat"/>
                <w:lang w:val="ru-RU"/>
              </w:rPr>
              <w:t>В установленный срок ни одной заявки подано не было</w:t>
            </w:r>
          </w:p>
        </w:tc>
      </w:tr>
    </w:tbl>
    <w:p w:rsidR="003001AB" w:rsidRPr="00914409" w:rsidRDefault="00914409" w:rsidP="00914409">
      <w:pPr>
        <w:jc w:val="center"/>
        <w:rPr>
          <w:rFonts w:ascii="GHEA Grapalat" w:hAnsi="GHEA Grapalat"/>
          <w:lang w:val="ru-RU"/>
        </w:rPr>
      </w:pPr>
      <w:r w:rsidRPr="00914409">
        <w:rPr>
          <w:rFonts w:ascii="GHEA Grapalat" w:hAnsi="GHEA Grapalat"/>
          <w:lang w:val="ru-RU"/>
        </w:rPr>
        <w:t>Для получения дополнительной информации по настоящему объявлению Вы можете обратиться к координатору закупок по процедуре с кодом «</w:t>
      </w:r>
      <w:r w:rsidR="00667F73" w:rsidRPr="00667F73">
        <w:rPr>
          <w:lang w:val="ru-RU"/>
        </w:rPr>
        <w:t>-</w:t>
      </w:r>
      <w:r w:rsidR="006E4C79">
        <w:t>ՀՀԱՆՇՕԾ</w:t>
      </w:r>
      <w:r w:rsidR="006E4C79" w:rsidRPr="006E4C79">
        <w:rPr>
          <w:lang w:val="ru-RU"/>
        </w:rPr>
        <w:t>-</w:t>
      </w:r>
      <w:r w:rsidR="006E4C79">
        <w:t>ԳՀԾՁԲ</w:t>
      </w:r>
      <w:r w:rsidR="008528F4">
        <w:rPr>
          <w:lang w:val="ru-RU"/>
        </w:rPr>
        <w:t>-2026/11</w:t>
      </w:r>
      <w:bookmarkStart w:id="0" w:name="_GoBack"/>
      <w:bookmarkEnd w:id="0"/>
      <w:r w:rsidRPr="00914409">
        <w:rPr>
          <w:rFonts w:ascii="GHEA Grapalat" w:hAnsi="GHEA Grapalat"/>
          <w:lang w:val="ru-RU"/>
        </w:rPr>
        <w:t>» — Гаяне Петросян.</w:t>
      </w:r>
      <w:r w:rsidRPr="00914409">
        <w:rPr>
          <w:rFonts w:ascii="GHEA Grapalat" w:hAnsi="GHEA Grapalat"/>
          <w:lang w:val="ru-RU"/>
        </w:rPr>
        <w:br/>
        <w:t>Телефон: +374 98 56 58 06</w:t>
      </w:r>
      <w:r w:rsidRPr="00914409">
        <w:rPr>
          <w:rFonts w:ascii="GHEA Grapalat" w:hAnsi="GHEA Grapalat"/>
          <w:lang w:val="ru-RU"/>
        </w:rPr>
        <w:br/>
        <w:t xml:space="preserve">Электронная почта: </w:t>
      </w:r>
      <w:r w:rsidRPr="00914409">
        <w:rPr>
          <w:rFonts w:ascii="GHEA Grapalat" w:hAnsi="GHEA Grapalat"/>
        </w:rPr>
        <w:t>gayanee</w:t>
      </w:r>
      <w:r w:rsidRPr="00914409">
        <w:rPr>
          <w:rFonts w:ascii="GHEA Grapalat" w:hAnsi="GHEA Grapalat"/>
          <w:lang w:val="ru-RU"/>
        </w:rPr>
        <w:t>-</w:t>
      </w:r>
      <w:r w:rsidRPr="00914409">
        <w:rPr>
          <w:rFonts w:ascii="GHEA Grapalat" w:hAnsi="GHEA Grapalat"/>
        </w:rPr>
        <w:t>petrosyan</w:t>
      </w:r>
      <w:r w:rsidRPr="00914409">
        <w:rPr>
          <w:rFonts w:ascii="GHEA Grapalat" w:hAnsi="GHEA Grapalat"/>
          <w:lang w:val="ru-RU"/>
        </w:rPr>
        <w:t>@</w:t>
      </w:r>
      <w:r w:rsidRPr="00914409">
        <w:rPr>
          <w:rFonts w:ascii="GHEA Grapalat" w:hAnsi="GHEA Grapalat"/>
        </w:rPr>
        <w:t>bk</w:t>
      </w:r>
      <w:r w:rsidRPr="00914409">
        <w:rPr>
          <w:rFonts w:ascii="GHEA Grapalat" w:hAnsi="GHEA Grapalat"/>
          <w:lang w:val="ru-RU"/>
        </w:rPr>
        <w:t>.</w:t>
      </w:r>
      <w:r w:rsidRPr="00914409">
        <w:rPr>
          <w:rFonts w:ascii="GHEA Grapalat" w:hAnsi="GHEA Grapalat"/>
        </w:rPr>
        <w:t>ru</w:t>
      </w:r>
      <w:r w:rsidRPr="00914409">
        <w:rPr>
          <w:rFonts w:ascii="GHEA Grapalat" w:hAnsi="GHEA Grapalat"/>
          <w:lang w:val="ru-RU"/>
        </w:rPr>
        <w:br/>
      </w:r>
      <w:r w:rsidRPr="00914409">
        <w:rPr>
          <w:rFonts w:ascii="GHEA Grapalat" w:hAnsi="GHEA Grapalat"/>
          <w:lang w:val="ru-RU"/>
        </w:rPr>
        <w:br/>
        <w:t>Заказчик: ЗАО Министерства здравоохранения РА «Республиканская служба скорой медицинской помощи»</w:t>
      </w:r>
    </w:p>
    <w:sectPr w:rsidR="003001AB" w:rsidRPr="00914409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87" w:usb1="00000000" w:usb2="00000000" w:usb3="00000000" w:csb0="0000001B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43B41"/>
    <w:rsid w:val="0029639D"/>
    <w:rsid w:val="003001AB"/>
    <w:rsid w:val="00326F90"/>
    <w:rsid w:val="00667F73"/>
    <w:rsid w:val="006E4C79"/>
    <w:rsid w:val="007D0A2B"/>
    <w:rsid w:val="008528F4"/>
    <w:rsid w:val="00914409"/>
    <w:rsid w:val="00AA1D8D"/>
    <w:rsid w:val="00B47730"/>
    <w:rsid w:val="00CB0664"/>
    <w:rsid w:val="00E25420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F2EF8A"/>
  <w14:defaultImageDpi w14:val="300"/>
  <w15:docId w15:val="{F123FFD7-1E65-4223-9D5D-3E623B159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3137A4E-6A3E-4016-AFA0-F900555FCE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170</Words>
  <Characters>971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1139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Admin</cp:lastModifiedBy>
  <cp:revision>13</cp:revision>
  <dcterms:created xsi:type="dcterms:W3CDTF">2013-12-23T23:15:00Z</dcterms:created>
  <dcterms:modified xsi:type="dcterms:W3CDTF">2026-02-06T09:04:00Z</dcterms:modified>
  <cp:category/>
</cp:coreProperties>
</file>