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391" w:rsidRPr="004553A9" w:rsidRDefault="004553A9">
      <w:pPr>
        <w:pStyle w:val="1"/>
        <w:rPr>
          <w:rFonts w:ascii="GHEA Grapalat" w:hAnsi="GHEA Grapalat"/>
          <w:lang w:val="ru-RU"/>
        </w:rPr>
      </w:pPr>
      <w:r w:rsidRPr="004553A9">
        <w:rPr>
          <w:rFonts w:ascii="GHEA Grapalat" w:hAnsi="GHEA Grapalat"/>
          <w:lang w:val="ru-RU"/>
        </w:rPr>
        <w:t>ОБЪЯВЛЕНИЕ</w:t>
      </w:r>
    </w:p>
    <w:p w:rsidR="00A53391" w:rsidRPr="004553A9" w:rsidRDefault="004553A9">
      <w:pPr>
        <w:rPr>
          <w:rFonts w:ascii="GHEA Grapalat" w:hAnsi="GHEA Grapalat"/>
          <w:lang w:val="ru-RU"/>
        </w:rPr>
      </w:pPr>
      <w:r w:rsidRPr="004553A9">
        <w:rPr>
          <w:rFonts w:ascii="GHEA Grapalat" w:hAnsi="GHEA Grapalat"/>
          <w:b/>
          <w:lang w:val="ru-RU"/>
        </w:rPr>
        <w:t>о признании процедуры закупки несостоявшейся</w:t>
      </w:r>
    </w:p>
    <w:p w:rsidR="00A53391" w:rsidRPr="004553A9" w:rsidRDefault="004553A9">
      <w:pPr>
        <w:rPr>
          <w:rFonts w:ascii="GHEA Grapalat" w:hAnsi="GHEA Grapalat"/>
          <w:lang w:val="ru-RU"/>
        </w:rPr>
      </w:pPr>
      <w:r w:rsidRPr="004553A9">
        <w:rPr>
          <w:rFonts w:ascii="GHEA Grapalat" w:hAnsi="GHEA Grapalat"/>
          <w:lang w:val="ru-RU"/>
        </w:rPr>
        <w:t>Код процедуры закупки: «</w:t>
      </w:r>
      <w:r w:rsidRPr="004553A9">
        <w:rPr>
          <w:rFonts w:ascii="GHEA Grapalat" w:hAnsi="GHEA Grapalat"/>
        </w:rPr>
        <w:t>ՀՀԱՆՇՕԾ</w:t>
      </w:r>
      <w:r w:rsidRPr="004553A9">
        <w:rPr>
          <w:rFonts w:ascii="GHEA Grapalat" w:hAnsi="GHEA Grapalat"/>
          <w:lang w:val="ru-RU"/>
        </w:rPr>
        <w:t>-</w:t>
      </w:r>
      <w:r w:rsidRPr="004553A9">
        <w:rPr>
          <w:rFonts w:ascii="GHEA Grapalat" w:hAnsi="GHEA Grapalat"/>
        </w:rPr>
        <w:t>ԳՀԾՁԲ</w:t>
      </w:r>
      <w:r w:rsidRPr="004553A9">
        <w:rPr>
          <w:rFonts w:ascii="GHEA Grapalat" w:hAnsi="GHEA Grapalat"/>
          <w:lang w:val="ru-RU"/>
        </w:rPr>
        <w:t>-2026/13»</w:t>
      </w:r>
    </w:p>
    <w:p w:rsidR="00A53391" w:rsidRPr="004553A9" w:rsidRDefault="004553A9">
      <w:pPr>
        <w:rPr>
          <w:rFonts w:ascii="GHEA Grapalat" w:hAnsi="GHEA Grapalat"/>
          <w:lang w:val="ru-RU"/>
        </w:rPr>
      </w:pPr>
      <w:r w:rsidRPr="004553A9">
        <w:rPr>
          <w:rFonts w:ascii="GHEA Grapalat" w:hAnsi="GHEA Grapalat"/>
          <w:lang w:val="ru-RU"/>
        </w:rPr>
        <w:t xml:space="preserve">ЗАО Министерства здравоохранения РА «Республиканская служба скорой медицинской помощи» представляет информацию о признании несостоявшейся процедуры </w:t>
      </w:r>
      <w:r w:rsidRPr="004553A9">
        <w:rPr>
          <w:rFonts w:ascii="GHEA Grapalat" w:hAnsi="GHEA Grapalat"/>
          <w:lang w:val="ru-RU"/>
        </w:rPr>
        <w:t>закупки, организованной с целью приобретения услуг обязательного страхования автогражданской ответственности (ОСАГО) транспортных средств для нужд компании по коду процедуры «</w:t>
      </w:r>
      <w:r w:rsidRPr="004553A9">
        <w:rPr>
          <w:rFonts w:ascii="GHEA Grapalat" w:hAnsi="GHEA Grapalat"/>
        </w:rPr>
        <w:t>ՀՀԱՆՇՕԾ</w:t>
      </w:r>
      <w:r w:rsidRPr="004553A9">
        <w:rPr>
          <w:rFonts w:ascii="GHEA Grapalat" w:hAnsi="GHEA Grapalat"/>
          <w:lang w:val="ru-RU"/>
        </w:rPr>
        <w:t>-</w:t>
      </w:r>
      <w:r w:rsidRPr="004553A9">
        <w:rPr>
          <w:rFonts w:ascii="GHEA Grapalat" w:hAnsi="GHEA Grapalat"/>
        </w:rPr>
        <w:t>ԳՀԾՁԲ</w:t>
      </w:r>
      <w:r w:rsidRPr="004553A9">
        <w:rPr>
          <w:rFonts w:ascii="GHEA Grapalat" w:hAnsi="GHEA Grapalat"/>
          <w:lang w:val="ru-RU"/>
        </w:rPr>
        <w:t>-2026/13».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728"/>
      </w:tblGrid>
      <w:tr w:rsidR="00A53391" w:rsidRPr="004553A9" w:rsidTr="004553A9"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</w:rPr>
            </w:pPr>
            <w:r w:rsidRPr="004553A9">
              <w:rPr>
                <w:rFonts w:ascii="GHEA Grapalat" w:hAnsi="GHEA Grapalat"/>
              </w:rPr>
              <w:t>№ лота</w:t>
            </w:r>
          </w:p>
        </w:tc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</w:rPr>
            </w:pPr>
            <w:r w:rsidRPr="004553A9">
              <w:rPr>
                <w:rFonts w:ascii="GHEA Grapalat" w:hAnsi="GHEA Grapalat"/>
              </w:rPr>
              <w:t>Краткое описание предмета закупки</w:t>
            </w:r>
          </w:p>
        </w:tc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</w:rPr>
            </w:pPr>
            <w:r w:rsidRPr="004553A9">
              <w:rPr>
                <w:rFonts w:ascii="GHEA Grapalat" w:hAnsi="GHEA Grapalat"/>
              </w:rPr>
              <w:t>Участник процеду</w:t>
            </w:r>
            <w:r w:rsidRPr="004553A9">
              <w:rPr>
                <w:rFonts w:ascii="GHEA Grapalat" w:hAnsi="GHEA Grapalat"/>
              </w:rPr>
              <w:t>ры закупки</w:t>
            </w:r>
          </w:p>
        </w:tc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  <w:lang w:val="ru-RU"/>
              </w:rPr>
            </w:pPr>
            <w:r w:rsidRPr="004553A9">
              <w:rPr>
                <w:rFonts w:ascii="GHEA Grapalat" w:hAnsi="GHEA Grapalat"/>
                <w:lang w:val="ru-RU"/>
              </w:rPr>
              <w:t>Основание (ст.37 ч.1 Закона РА «О закупках»)</w:t>
            </w:r>
          </w:p>
        </w:tc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</w:rPr>
            </w:pPr>
            <w:r w:rsidRPr="004553A9">
              <w:rPr>
                <w:rFonts w:ascii="GHEA Grapalat" w:hAnsi="GHEA Grapalat"/>
              </w:rPr>
              <w:t>Краткое обоснование</w:t>
            </w:r>
          </w:p>
        </w:tc>
      </w:tr>
      <w:tr w:rsidR="00A53391" w:rsidRPr="004553A9" w:rsidTr="004553A9"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</w:rPr>
            </w:pPr>
            <w:r w:rsidRPr="004553A9">
              <w:rPr>
                <w:rFonts w:ascii="GHEA Grapalat" w:hAnsi="GHEA Grapalat"/>
              </w:rPr>
              <w:t>1</w:t>
            </w:r>
          </w:p>
        </w:tc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</w:rPr>
            </w:pPr>
            <w:r w:rsidRPr="004553A9">
              <w:rPr>
                <w:rFonts w:ascii="GHEA Grapalat" w:hAnsi="GHEA Grapalat"/>
              </w:rPr>
              <w:t>Услуга ОСАГО 946DH61</w:t>
            </w:r>
          </w:p>
        </w:tc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</w:rPr>
            </w:pPr>
            <w:r w:rsidRPr="004553A9">
              <w:rPr>
                <w:rFonts w:ascii="GHEA Grapalat" w:hAnsi="GHEA Grapalat"/>
              </w:rPr>
              <w:t>ООО «АРМЕНИЯ ИНШУРАНС»</w:t>
            </w:r>
          </w:p>
        </w:tc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</w:rPr>
            </w:pPr>
            <w:r w:rsidRPr="004553A9">
              <w:rPr>
                <w:rFonts w:ascii="GHEA Grapalat" w:hAnsi="GHEA Grapalat"/>
              </w:rPr>
              <w:t>п.1 / п.2 / п.3 / п.4</w:t>
            </w:r>
          </w:p>
        </w:tc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  <w:lang w:val="ru-RU"/>
              </w:rPr>
            </w:pPr>
            <w:r w:rsidRPr="004553A9">
              <w:rPr>
                <w:rFonts w:ascii="GHEA Grapalat" w:hAnsi="GHEA Grapalat"/>
                <w:lang w:val="ru-RU"/>
              </w:rPr>
              <w:t>ни одна из заявок не соответствует условиям приглашения</w:t>
            </w:r>
          </w:p>
        </w:tc>
      </w:tr>
      <w:tr w:rsidR="00A53391" w:rsidRPr="004553A9" w:rsidTr="004553A9"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</w:rPr>
            </w:pPr>
            <w:r w:rsidRPr="004553A9">
              <w:rPr>
                <w:rFonts w:ascii="GHEA Grapalat" w:hAnsi="GHEA Grapalat"/>
              </w:rPr>
              <w:t>2</w:t>
            </w:r>
          </w:p>
        </w:tc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</w:rPr>
            </w:pPr>
            <w:r w:rsidRPr="004553A9">
              <w:rPr>
                <w:rFonts w:ascii="GHEA Grapalat" w:hAnsi="GHEA Grapalat"/>
              </w:rPr>
              <w:t>Услуга ОСАГО 051DC61</w:t>
            </w:r>
          </w:p>
        </w:tc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</w:rPr>
            </w:pPr>
            <w:r w:rsidRPr="004553A9">
              <w:rPr>
                <w:rFonts w:ascii="GHEA Grapalat" w:hAnsi="GHEA Grapalat"/>
              </w:rPr>
              <w:t>ООО «АРМЕНИЯ ИНШУРАНС»</w:t>
            </w:r>
          </w:p>
        </w:tc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</w:rPr>
            </w:pPr>
            <w:r w:rsidRPr="004553A9">
              <w:rPr>
                <w:rFonts w:ascii="GHEA Grapalat" w:hAnsi="GHEA Grapalat"/>
              </w:rPr>
              <w:t>п.1 / п.</w:t>
            </w:r>
            <w:r w:rsidRPr="004553A9">
              <w:rPr>
                <w:rFonts w:ascii="GHEA Grapalat" w:hAnsi="GHEA Grapalat"/>
              </w:rPr>
              <w:t>2 / п.3 / п.4</w:t>
            </w:r>
          </w:p>
        </w:tc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  <w:lang w:val="ru-RU"/>
              </w:rPr>
            </w:pPr>
            <w:r w:rsidRPr="004553A9">
              <w:rPr>
                <w:rFonts w:ascii="GHEA Grapalat" w:hAnsi="GHEA Grapalat"/>
                <w:lang w:val="ru-RU"/>
              </w:rPr>
              <w:t>ни одна из заявок не соответствует условиям приглашения</w:t>
            </w:r>
          </w:p>
        </w:tc>
      </w:tr>
      <w:tr w:rsidR="00A53391" w:rsidRPr="004553A9" w:rsidTr="004553A9"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</w:rPr>
            </w:pPr>
            <w:r w:rsidRPr="004553A9">
              <w:rPr>
                <w:rFonts w:ascii="GHEA Grapalat" w:hAnsi="GHEA Grapalat"/>
              </w:rPr>
              <w:t>8</w:t>
            </w:r>
          </w:p>
        </w:tc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</w:rPr>
            </w:pPr>
            <w:r w:rsidRPr="004553A9">
              <w:rPr>
                <w:rFonts w:ascii="GHEA Grapalat" w:hAnsi="GHEA Grapalat"/>
              </w:rPr>
              <w:t>Услуга ОСАГО 901AX61</w:t>
            </w:r>
          </w:p>
        </w:tc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</w:rPr>
            </w:pPr>
            <w:r w:rsidRPr="004553A9">
              <w:rPr>
                <w:rFonts w:ascii="GHEA Grapalat" w:hAnsi="GHEA Grapalat"/>
              </w:rPr>
              <w:t>ООО «АРМЕНИЯ ИНШУРАНС»</w:t>
            </w:r>
          </w:p>
        </w:tc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</w:rPr>
            </w:pPr>
            <w:r w:rsidRPr="004553A9">
              <w:rPr>
                <w:rFonts w:ascii="GHEA Grapalat" w:hAnsi="GHEA Grapalat"/>
              </w:rPr>
              <w:t>п.1 / п.2 / п.3 / п.4</w:t>
            </w:r>
          </w:p>
        </w:tc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  <w:lang w:val="ru-RU"/>
              </w:rPr>
            </w:pPr>
            <w:r w:rsidRPr="004553A9">
              <w:rPr>
                <w:rFonts w:ascii="GHEA Grapalat" w:hAnsi="GHEA Grapalat"/>
                <w:lang w:val="ru-RU"/>
              </w:rPr>
              <w:t>ни одна из заявок не соответствует условиям приглашения</w:t>
            </w:r>
          </w:p>
        </w:tc>
      </w:tr>
      <w:tr w:rsidR="00A53391" w:rsidRPr="004553A9" w:rsidTr="004553A9"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</w:rPr>
            </w:pPr>
            <w:r w:rsidRPr="004553A9">
              <w:rPr>
                <w:rFonts w:ascii="GHEA Grapalat" w:hAnsi="GHEA Grapalat"/>
              </w:rPr>
              <w:t>11</w:t>
            </w:r>
          </w:p>
        </w:tc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</w:rPr>
            </w:pPr>
            <w:r w:rsidRPr="004553A9">
              <w:rPr>
                <w:rFonts w:ascii="GHEA Grapalat" w:hAnsi="GHEA Grapalat"/>
              </w:rPr>
              <w:t>Услуга ОСАГО 902AX61</w:t>
            </w:r>
          </w:p>
        </w:tc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</w:rPr>
            </w:pPr>
            <w:r w:rsidRPr="004553A9">
              <w:rPr>
                <w:rFonts w:ascii="GHEA Grapalat" w:hAnsi="GHEA Grapalat"/>
              </w:rPr>
              <w:t>ООО «АРМЕНИЯ ИНШУРАНС»</w:t>
            </w:r>
          </w:p>
        </w:tc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</w:rPr>
            </w:pPr>
            <w:r w:rsidRPr="004553A9">
              <w:rPr>
                <w:rFonts w:ascii="GHEA Grapalat" w:hAnsi="GHEA Grapalat"/>
              </w:rPr>
              <w:t xml:space="preserve">п.1 / п.2 / </w:t>
            </w:r>
            <w:r w:rsidRPr="004553A9">
              <w:rPr>
                <w:rFonts w:ascii="GHEA Grapalat" w:hAnsi="GHEA Grapalat"/>
              </w:rPr>
              <w:t>п.3 / п.4</w:t>
            </w:r>
          </w:p>
        </w:tc>
        <w:tc>
          <w:tcPr>
            <w:tcW w:w="1728" w:type="dxa"/>
            <w:vAlign w:val="center"/>
          </w:tcPr>
          <w:p w:rsidR="00A53391" w:rsidRPr="004553A9" w:rsidRDefault="004553A9" w:rsidP="004553A9">
            <w:pPr>
              <w:jc w:val="center"/>
              <w:rPr>
                <w:rFonts w:ascii="GHEA Grapalat" w:hAnsi="GHEA Grapalat"/>
                <w:lang w:val="ru-RU"/>
              </w:rPr>
            </w:pPr>
            <w:r w:rsidRPr="004553A9">
              <w:rPr>
                <w:rFonts w:ascii="GHEA Grapalat" w:hAnsi="GHEA Grapalat"/>
                <w:lang w:val="ru-RU"/>
              </w:rPr>
              <w:t xml:space="preserve">ни одна из заявок не соответствует условиям </w:t>
            </w:r>
            <w:r w:rsidRPr="004553A9">
              <w:rPr>
                <w:rFonts w:ascii="GHEA Grapalat" w:hAnsi="GHEA Grapalat"/>
                <w:lang w:val="ru-RU"/>
              </w:rPr>
              <w:lastRenderedPageBreak/>
              <w:t>приглашения</w:t>
            </w:r>
          </w:p>
        </w:tc>
      </w:tr>
    </w:tbl>
    <w:p w:rsidR="00A53391" w:rsidRPr="004553A9" w:rsidRDefault="004553A9">
      <w:pPr>
        <w:rPr>
          <w:rFonts w:ascii="GHEA Grapalat" w:hAnsi="GHEA Grapalat"/>
          <w:lang w:val="ru-RU"/>
        </w:rPr>
      </w:pPr>
      <w:r w:rsidRPr="004553A9">
        <w:rPr>
          <w:rFonts w:ascii="GHEA Grapalat" w:hAnsi="GHEA Grapalat"/>
          <w:lang w:val="ru-RU"/>
        </w:rPr>
        <w:lastRenderedPageBreak/>
        <w:br/>
        <w:t>Для получения дополнительной информации можно обратиться к координатору закупки:</w:t>
      </w:r>
    </w:p>
    <w:p w:rsidR="00A53391" w:rsidRPr="004553A9" w:rsidRDefault="004553A9">
      <w:pPr>
        <w:rPr>
          <w:rFonts w:ascii="GHEA Grapalat" w:hAnsi="GHEA Grapalat"/>
          <w:lang w:val="ru-RU"/>
        </w:rPr>
      </w:pPr>
      <w:r w:rsidRPr="004553A9">
        <w:rPr>
          <w:rFonts w:ascii="GHEA Grapalat" w:hAnsi="GHEA Grapalat"/>
          <w:lang w:val="ru-RU"/>
        </w:rPr>
        <w:t>Гаяне Петросян</w:t>
      </w:r>
    </w:p>
    <w:p w:rsidR="00A53391" w:rsidRPr="004553A9" w:rsidRDefault="004553A9">
      <w:pPr>
        <w:rPr>
          <w:rFonts w:ascii="GHEA Grapalat" w:hAnsi="GHEA Grapalat"/>
          <w:lang w:val="ru-RU"/>
        </w:rPr>
      </w:pPr>
      <w:r w:rsidRPr="004553A9">
        <w:rPr>
          <w:rFonts w:ascii="GHEA Grapalat" w:hAnsi="GHEA Grapalat"/>
          <w:lang w:val="ru-RU"/>
        </w:rPr>
        <w:t>Тел.: +374 98 56 58 06</w:t>
      </w:r>
    </w:p>
    <w:p w:rsidR="00A53391" w:rsidRPr="004553A9" w:rsidRDefault="004553A9">
      <w:pPr>
        <w:rPr>
          <w:rFonts w:ascii="GHEA Grapalat" w:hAnsi="GHEA Grapalat"/>
          <w:lang w:val="ru-RU"/>
        </w:rPr>
      </w:pPr>
      <w:r w:rsidRPr="004553A9">
        <w:rPr>
          <w:rFonts w:ascii="GHEA Grapalat" w:hAnsi="GHEA Grapalat"/>
          <w:lang w:val="ru-RU"/>
        </w:rPr>
        <w:t xml:space="preserve">Эл. почта: </w:t>
      </w:r>
      <w:r w:rsidRPr="004553A9">
        <w:rPr>
          <w:rFonts w:ascii="GHEA Grapalat" w:hAnsi="GHEA Grapalat"/>
        </w:rPr>
        <w:t>gayanee</w:t>
      </w:r>
      <w:r w:rsidRPr="004553A9">
        <w:rPr>
          <w:rFonts w:ascii="GHEA Grapalat" w:hAnsi="GHEA Grapalat"/>
          <w:lang w:val="ru-RU"/>
        </w:rPr>
        <w:t>-</w:t>
      </w:r>
      <w:r w:rsidRPr="004553A9">
        <w:rPr>
          <w:rFonts w:ascii="GHEA Grapalat" w:hAnsi="GHEA Grapalat"/>
        </w:rPr>
        <w:t>petrosyan</w:t>
      </w:r>
      <w:r w:rsidRPr="004553A9">
        <w:rPr>
          <w:rFonts w:ascii="GHEA Grapalat" w:hAnsi="GHEA Grapalat"/>
          <w:lang w:val="ru-RU"/>
        </w:rPr>
        <w:t>@</w:t>
      </w:r>
      <w:r w:rsidRPr="004553A9">
        <w:rPr>
          <w:rFonts w:ascii="GHEA Grapalat" w:hAnsi="GHEA Grapalat"/>
        </w:rPr>
        <w:t>bk</w:t>
      </w:r>
      <w:r w:rsidRPr="004553A9">
        <w:rPr>
          <w:rFonts w:ascii="GHEA Grapalat" w:hAnsi="GHEA Grapalat"/>
          <w:lang w:val="ru-RU"/>
        </w:rPr>
        <w:t>.</w:t>
      </w:r>
      <w:r w:rsidRPr="004553A9">
        <w:rPr>
          <w:rFonts w:ascii="GHEA Grapalat" w:hAnsi="GHEA Grapalat"/>
        </w:rPr>
        <w:t>ru</w:t>
      </w:r>
    </w:p>
    <w:p w:rsidR="00A53391" w:rsidRPr="004553A9" w:rsidRDefault="004553A9">
      <w:pPr>
        <w:rPr>
          <w:rFonts w:ascii="GHEA Grapalat" w:hAnsi="GHEA Grapalat"/>
          <w:lang w:val="ru-RU"/>
        </w:rPr>
      </w:pPr>
      <w:r w:rsidRPr="004553A9">
        <w:rPr>
          <w:rFonts w:ascii="GHEA Grapalat" w:hAnsi="GHEA Grapalat"/>
          <w:lang w:val="ru-RU"/>
        </w:rPr>
        <w:br/>
        <w:t>Заказчик:</w:t>
      </w:r>
    </w:p>
    <w:p w:rsidR="00A53391" w:rsidRPr="004553A9" w:rsidRDefault="004553A9">
      <w:pPr>
        <w:rPr>
          <w:rFonts w:ascii="GHEA Grapalat" w:hAnsi="GHEA Grapalat"/>
          <w:lang w:val="ru-RU"/>
        </w:rPr>
      </w:pPr>
      <w:r w:rsidRPr="004553A9">
        <w:rPr>
          <w:rFonts w:ascii="GHEA Grapalat" w:hAnsi="GHEA Grapalat"/>
          <w:lang w:val="ru-RU"/>
        </w:rPr>
        <w:t>ЗАО МЗ РА «Республиканс</w:t>
      </w:r>
      <w:r w:rsidRPr="004553A9">
        <w:rPr>
          <w:rFonts w:ascii="GHEA Grapalat" w:hAnsi="GHEA Grapalat"/>
          <w:lang w:val="ru-RU"/>
        </w:rPr>
        <w:t>кая сл</w:t>
      </w:r>
      <w:bookmarkStart w:id="0" w:name="_GoBack"/>
      <w:bookmarkEnd w:id="0"/>
      <w:r w:rsidRPr="004553A9">
        <w:rPr>
          <w:rFonts w:ascii="GHEA Grapalat" w:hAnsi="GHEA Grapalat"/>
          <w:lang w:val="ru-RU"/>
        </w:rPr>
        <w:t>ужба скорой медицинской помощи»</w:t>
      </w:r>
    </w:p>
    <w:sectPr w:rsidR="00A53391" w:rsidRPr="004553A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553A9"/>
    <w:rsid w:val="00A53391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5D8A5E6D-408B-4D04-B8BE-AFD24F50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EDA10E1-D544-4DE1-820F-247BB8585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3</cp:revision>
  <dcterms:created xsi:type="dcterms:W3CDTF">2013-12-23T23:15:00Z</dcterms:created>
  <dcterms:modified xsi:type="dcterms:W3CDTF">2026-03-04T11:25:00Z</dcterms:modified>
  <cp:category/>
</cp:coreProperties>
</file>