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A31" w:rsidRDefault="00C35A31" w:rsidP="00C35A31">
      <w:pPr>
        <w:pStyle w:val="aa"/>
        <w:ind w:right="-7" w:firstLine="567"/>
        <w:jc w:val="right"/>
        <w:rPr>
          <w:rFonts w:ascii="GHEA Grapalat" w:hAnsi="GHEA Grapalat"/>
          <w:bCs/>
          <w:sz w:val="20"/>
          <w:szCs w:val="20"/>
          <w:lang w:val="af-ZA"/>
        </w:rPr>
      </w:pPr>
    </w:p>
    <w:p w:rsidR="00C35A31" w:rsidRPr="00DA1965"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C35A31"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003C5773">
        <w:rPr>
          <w:rFonts w:ascii="GHEA Grapalat" w:hAnsi="GHEA Grapalat"/>
          <w:i w:val="0"/>
          <w:lang w:val="en-US"/>
        </w:rPr>
        <w:t>11</w:t>
      </w:r>
      <w:proofErr w:type="gramEnd"/>
      <w:r w:rsidRPr="00DA1965">
        <w:rPr>
          <w:rFonts w:ascii="GHEA Grapalat" w:hAnsi="GHEA Grapalat"/>
          <w:i w:val="0"/>
        </w:rPr>
        <w:t xml:space="preserve"> </w:t>
      </w:r>
      <w:r w:rsidR="003C5773">
        <w:rPr>
          <w:rFonts w:ascii="GHEA Grapalat" w:hAnsi="GHEA Grapalat"/>
          <w:i w:val="0"/>
        </w:rPr>
        <w:t>des</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C35A31" w:rsidRPr="00DA1965" w:rsidRDefault="00C35A31" w:rsidP="00C35A31">
      <w:pPr>
        <w:pStyle w:val="a3"/>
        <w:spacing w:after="160" w:line="240" w:lineRule="auto"/>
        <w:ind w:left="567" w:right="565" w:firstLine="0"/>
        <w:jc w:val="center"/>
        <w:rPr>
          <w:rFonts w:ascii="GHEA Grapalat" w:hAnsi="GHEA Grapalat"/>
          <w:i w:val="0"/>
        </w:rPr>
      </w:pPr>
    </w:p>
    <w:p w:rsidR="00C35A31" w:rsidRPr="00DA1965" w:rsidRDefault="00C35A31" w:rsidP="00C35A31">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3C5773">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 xml:space="preserve">Մ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3C5773">
        <w:rPr>
          <w:rFonts w:ascii="GHEA Grapalat" w:hAnsi="GHEA Grapalat"/>
          <w:i w:val="0"/>
          <w:lang w:val="af-ZA"/>
        </w:rPr>
        <w:t>3</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3C5773">
        <w:rPr>
          <w:rFonts w:ascii="GHEA Grapalat" w:hAnsi="GHEA Grapalat"/>
          <w:i w:val="0"/>
          <w:lang w:val="en-US"/>
        </w:rPr>
        <w:t xml:space="preserve">Shiraki xch. </w:t>
      </w:r>
      <w:proofErr w:type="gramStart"/>
      <w:r w:rsidR="003C5773">
        <w:rPr>
          <w:rFonts w:ascii="GHEA Grapalat" w:hAnsi="GHEA Grapalat"/>
          <w:i w:val="0"/>
          <w:lang w:val="en-US"/>
        </w:rPr>
        <w:t>64</w:t>
      </w:r>
      <w:r>
        <w:rPr>
          <w:rFonts w:ascii="GHEA Grapalat" w:hAnsi="GHEA Grapalat"/>
          <w:i w:val="0"/>
        </w:rPr>
        <w:t xml:space="preserve">, </w:t>
      </w:r>
      <w:r w:rsidRPr="00DA1965">
        <w:rPr>
          <w:rFonts w:ascii="GHEA Grapalat" w:hAnsi="GHEA Grapalat"/>
          <w:i w:val="0"/>
        </w:rPr>
        <w:t>gives notice for a price quotation which shall be carried out in one stage.</w:t>
      </w:r>
      <w:proofErr w:type="gramEnd"/>
    </w:p>
    <w:p w:rsidR="00C35A31" w:rsidRPr="00DA1965" w:rsidRDefault="00C35A31" w:rsidP="00C35A31">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C35A31" w:rsidRPr="00430C4E" w:rsidRDefault="00C35A31" w:rsidP="00C35A31">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3C5773">
        <w:rPr>
          <w:rFonts w:ascii="GHEA Grapalat" w:hAnsi="GHEA Grapalat"/>
          <w:i w:val="0"/>
          <w:lang w:val="en-US"/>
        </w:rPr>
        <w:t>11</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3C5773">
        <w:rPr>
          <w:rFonts w:ascii="GHEA Grapalat" w:hAnsi="GHEA Grapalat"/>
          <w:i w:val="0"/>
          <w:color w:val="000000" w:themeColor="text1"/>
          <w:lang w:val="en-US"/>
        </w:rPr>
        <w:t xml:space="preserve">Shiraki xch. </w:t>
      </w:r>
      <w:proofErr w:type="gramStart"/>
      <w:r w:rsidR="003C5773">
        <w:rPr>
          <w:rFonts w:ascii="GHEA Grapalat" w:hAnsi="GHEA Grapalat"/>
          <w:i w:val="0"/>
          <w:color w:val="000000" w:themeColor="text1"/>
          <w:lang w:val="en-US"/>
        </w:rPr>
        <w:t>64</w:t>
      </w:r>
      <w:r w:rsidRPr="00430C4E">
        <w:rPr>
          <w:rFonts w:ascii="GHEA Grapalat" w:hAnsi="GHEA Grapalat"/>
          <w:i w:val="0"/>
          <w:color w:val="000000" w:themeColor="text1"/>
        </w:rPr>
        <w:t>,</w:t>
      </w:r>
      <w:r w:rsidRPr="00DA1965">
        <w:rPr>
          <w:rFonts w:ascii="GHEA Grapalat" w:hAnsi="GHEA Grapalat"/>
          <w:i w:val="0"/>
        </w:rPr>
        <w:t xml:space="preserve"> in hard copy, by </w:t>
      </w:r>
      <w:r w:rsidR="003C5773">
        <w:rPr>
          <w:rFonts w:ascii="GHEA Grapalat" w:hAnsi="GHEA Grapalat"/>
          <w:i w:val="0"/>
          <w:lang w:val="en-US"/>
        </w:rPr>
        <w:t>11</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0 o'clock of the 7-th day from the date of publication of this notice.</w:t>
      </w:r>
      <w:proofErr w:type="gramEnd"/>
      <w:r w:rsidRPr="00DA1965">
        <w:rPr>
          <w:rFonts w:ascii="GHEA Grapalat" w:hAnsi="GHEA Grapalat"/>
          <w:i w:val="0"/>
        </w:rPr>
        <w:t xml:space="preserve"> The bids may, in addition to Armenian, also be submitted in English or Russian.</w:t>
      </w:r>
    </w:p>
    <w:p w:rsidR="00C35A31" w:rsidRPr="00DA1965" w:rsidRDefault="00C35A31" w:rsidP="00C35A31">
      <w:pPr>
        <w:pStyle w:val="a3"/>
        <w:spacing w:line="240" w:lineRule="auto"/>
        <w:ind w:firstLine="0"/>
        <w:rPr>
          <w:rFonts w:ascii="GHEA Grapalat" w:hAnsi="GHEA Grapalat"/>
          <w:i w:val="0"/>
        </w:rPr>
      </w:pPr>
      <w:r w:rsidRPr="00DA1965">
        <w:rPr>
          <w:rFonts w:ascii="GHEA Grapalat" w:hAnsi="GHEA Grapalat"/>
          <w:i w:val="0"/>
        </w:rPr>
        <w:t xml:space="preserve"> </w:t>
      </w:r>
    </w:p>
    <w:p w:rsidR="00C35A31" w:rsidRPr="00164383" w:rsidRDefault="00C35A31" w:rsidP="00C35A31">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3C5773">
        <w:rPr>
          <w:rFonts w:ascii="GHEA Grapalat" w:hAnsi="GHEA Grapalat"/>
          <w:i w:val="0"/>
          <w:color w:val="000000" w:themeColor="text1"/>
          <w:lang w:val="en-US"/>
        </w:rPr>
        <w:t xml:space="preserve">Shiraki xch. </w:t>
      </w:r>
      <w:proofErr w:type="gramStart"/>
      <w:r w:rsidR="003C5773">
        <w:rPr>
          <w:rFonts w:ascii="GHEA Grapalat" w:hAnsi="GHEA Grapalat"/>
          <w:i w:val="0"/>
          <w:color w:val="000000" w:themeColor="text1"/>
          <w:lang w:val="en-US"/>
        </w:rPr>
        <w:t>64</w:t>
      </w:r>
      <w:r w:rsidRPr="00162C19">
        <w:rPr>
          <w:rFonts w:ascii="GHEA Grapalat" w:hAnsi="GHEA Grapalat"/>
          <w:b/>
          <w:i w:val="0"/>
          <w:lang w:val="en-US"/>
        </w:rPr>
        <w:t>,</w:t>
      </w:r>
      <w:r>
        <w:rPr>
          <w:rFonts w:ascii="GHEA Grapalat" w:hAnsi="GHEA Grapalat"/>
          <w:b/>
          <w:i w:val="0"/>
        </w:rPr>
        <w:t xml:space="preserve"> on </w:t>
      </w:r>
      <w:r w:rsidR="003C5773">
        <w:rPr>
          <w:rFonts w:ascii="GHEA Grapalat" w:hAnsi="GHEA Grapalat"/>
          <w:b/>
          <w:i w:val="0"/>
          <w:lang w:val="en-US"/>
        </w:rPr>
        <w:t>19</w:t>
      </w:r>
      <w:r w:rsidRPr="005208D1">
        <w:rPr>
          <w:rFonts w:ascii="GHEA Grapalat" w:hAnsi="GHEA Grapalat"/>
          <w:b/>
          <w:i w:val="0"/>
        </w:rPr>
        <w:t xml:space="preserve"> </w:t>
      </w:r>
      <w:r w:rsidRPr="005208D1">
        <w:rPr>
          <w:rFonts w:ascii="GHEA Grapalat" w:hAnsi="GHEA Grapalat"/>
          <w:b/>
          <w:i w:val="0"/>
          <w:lang w:val="hy-AM"/>
        </w:rPr>
        <w:t>desember</w:t>
      </w:r>
      <w:r w:rsidRPr="00164383">
        <w:rPr>
          <w:rFonts w:ascii="GHEA Grapalat" w:hAnsi="GHEA Grapalat"/>
          <w:b/>
          <w:i w:val="0"/>
        </w:rPr>
        <w:t xml:space="preserve"> 2017, at </w:t>
      </w:r>
      <w:r w:rsidR="003C5773">
        <w:rPr>
          <w:rFonts w:ascii="GHEA Grapalat" w:hAnsi="GHEA Grapalat"/>
          <w:b/>
          <w:i w:val="0"/>
          <w:lang w:val="en-US"/>
        </w:rPr>
        <w:t>11</w:t>
      </w:r>
      <w:r w:rsidRPr="00164383">
        <w:rPr>
          <w:rFonts w:ascii="GHEA Grapalat" w:hAnsi="GHEA Grapalat"/>
          <w:b/>
          <w:i w:val="0"/>
        </w:rPr>
        <w:t>:</w:t>
      </w:r>
      <w:r w:rsidR="00326D3D">
        <w:rPr>
          <w:rFonts w:ascii="GHEA Grapalat" w:hAnsi="GHEA Grapalat"/>
          <w:b/>
          <w:i w:val="0"/>
          <w:lang w:val="en-US"/>
        </w:rPr>
        <w:t>0</w:t>
      </w:r>
      <w:r w:rsidRPr="00164383">
        <w:rPr>
          <w:rFonts w:ascii="GHEA Grapalat" w:hAnsi="GHEA Grapalat"/>
          <w:b/>
          <w:i w:val="0"/>
        </w:rPr>
        <w:t>0 o'clock.</w:t>
      </w:r>
      <w:proofErr w:type="gramEnd"/>
      <w:r w:rsidRPr="00164383">
        <w:rPr>
          <w:rFonts w:ascii="GHEA Grapalat" w:hAnsi="GHEA Grapalat"/>
          <w:b/>
          <w:i w:val="0"/>
        </w:rPr>
        <w:t xml:space="preserve">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Marine Bydaghyan</w:t>
      </w:r>
      <w:r w:rsidRPr="00DA1965">
        <w:rPr>
          <w:rFonts w:ascii="GHEA Grapalat" w:hAnsi="GHEA Grapalat"/>
          <w:i w:val="0"/>
        </w:rPr>
        <w:t>, Secretary of the Evaluation Commission.</w:t>
      </w:r>
    </w:p>
    <w:p w:rsidR="00C35A31" w:rsidRPr="00DA1965" w:rsidRDefault="00C35A31" w:rsidP="00C35A31">
      <w:pPr>
        <w:pStyle w:val="a3"/>
        <w:spacing w:line="240" w:lineRule="auto"/>
        <w:ind w:firstLine="0"/>
        <w:rPr>
          <w:rFonts w:ascii="GHEA Grapalat" w:hAnsi="GHEA Grapalat"/>
          <w:i w:val="0"/>
        </w:rPr>
      </w:pPr>
    </w:p>
    <w:p w:rsidR="00C35A31" w:rsidRPr="00DA1965" w:rsidRDefault="00C35A31" w:rsidP="00C35A31">
      <w:pPr>
        <w:pStyle w:val="a3"/>
        <w:spacing w:line="240" w:lineRule="auto"/>
        <w:rPr>
          <w:rFonts w:ascii="GHEA Grapalat" w:hAnsi="GHEA Grapalat"/>
          <w:i w:val="0"/>
          <w:u w:val="single"/>
          <w:lang w:val="af-ZA"/>
        </w:rPr>
      </w:pPr>
    </w:p>
    <w:p w:rsidR="00C35A31" w:rsidRDefault="00C35A31" w:rsidP="00C35A31">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3C5773">
        <w:rPr>
          <w:rFonts w:ascii="GHEA Grapalat" w:hAnsi="GHEA Grapalat"/>
          <w:i/>
          <w:lang w:val="af-ZA"/>
        </w:rPr>
        <w:t>3</w:t>
      </w:r>
      <w:r w:rsidRPr="005A27E4">
        <w:rPr>
          <w:rFonts w:ascii="GHEA Grapalat" w:hAnsi="GHEA Grapalat"/>
          <w:i/>
          <w:lang w:val="af-ZA"/>
        </w:rPr>
        <w:t xml:space="preserve"> of Vanadzor community</w:t>
      </w: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BF7179" w:rsidRDefault="00BF7179" w:rsidP="00BF7179">
      <w:pPr>
        <w:pStyle w:val="aa"/>
        <w:spacing w:after="0"/>
        <w:ind w:firstLine="567"/>
        <w:jc w:val="right"/>
        <w:rPr>
          <w:rFonts w:ascii="GHEA Grapalat" w:hAnsi="GHEA Grapalat" w:cs="Sylfaen"/>
          <w:sz w:val="20"/>
          <w:szCs w:val="20"/>
          <w:lang w:val="hy-AM"/>
        </w:rPr>
      </w:pPr>
    </w:p>
    <w:p w:rsidR="00015DD4" w:rsidRDefault="00015DD4" w:rsidP="00015DD4">
      <w:pPr>
        <w:pStyle w:val="aa"/>
        <w:ind w:right="-7" w:firstLine="567"/>
        <w:jc w:val="right"/>
        <w:rPr>
          <w:rFonts w:ascii="GHEA Grapalat" w:hAnsi="GHEA Grapalat" w:cs="Sylfaen"/>
          <w:sz w:val="22"/>
          <w:lang w:val="af-ZA"/>
        </w:rPr>
      </w:pPr>
    </w:p>
    <w:p w:rsidR="00015DD4" w:rsidRDefault="00015DD4" w:rsidP="00015DD4">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015DD4" w:rsidRDefault="00015DD4" w:rsidP="00015DD4">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015DD4" w:rsidRDefault="00015DD4" w:rsidP="00015DD4">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015DD4" w:rsidRDefault="00015DD4" w:rsidP="00015DD4">
      <w:pPr>
        <w:pStyle w:val="aa"/>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դեկտեմբերի 11-ի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jc w:val="center"/>
        <w:rPr>
          <w:rFonts w:ascii="GHEA Grapalat" w:hAnsi="GHEA Grapalat"/>
          <w:lang w:val="af-ZA"/>
        </w:rPr>
      </w:pPr>
      <w:r>
        <w:rPr>
          <w:rFonts w:ascii="GHEA Grapalat" w:hAnsi="GHEA Grapalat"/>
          <w:bCs/>
          <w:sz w:val="20"/>
          <w:szCs w:val="20"/>
          <w:lang w:val="af-ZA"/>
        </w:rPr>
        <w:t>&lt;&lt;ՎԱՆԱՁՈՐ ՀԱՄԱՅՆՔԻ ԹԻՎ 3 ՄԱՆԿԱՊԱՐՏԵԶ &gt;&gt; ՀՈԱԿ</w:t>
      </w:r>
    </w:p>
    <w:p w:rsidR="00015DD4" w:rsidRDefault="00015DD4" w:rsidP="00015DD4">
      <w:pPr>
        <w:pStyle w:val="aa"/>
        <w:tabs>
          <w:tab w:val="left" w:pos="5968"/>
        </w:tabs>
        <w:ind w:right="-7" w:firstLine="567"/>
        <w:rPr>
          <w:rFonts w:ascii="GHEA Grapalat" w:hAnsi="GHEA Grapalat"/>
          <w:lang w:val="af-ZA"/>
        </w:rPr>
      </w:pPr>
      <w:r>
        <w:rPr>
          <w:rFonts w:ascii="GHEA Grapalat" w:hAnsi="GHEA Grapalat"/>
          <w:lang w:val="af-ZA"/>
        </w:rPr>
        <w:tab/>
      </w: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015DD4" w:rsidRDefault="00015DD4" w:rsidP="00015DD4">
      <w:pPr>
        <w:pStyle w:val="aa"/>
        <w:ind w:right="-7" w:firstLine="567"/>
        <w:jc w:val="center"/>
        <w:rPr>
          <w:rFonts w:ascii="GHEA Grapalat" w:hAnsi="GHEA Grapalat" w:cs="Sylfaen"/>
          <w:lang w:val="af-ZA"/>
        </w:rPr>
      </w:pPr>
    </w:p>
    <w:p w:rsidR="00015DD4" w:rsidRDefault="00015DD4" w:rsidP="00015DD4">
      <w:pPr>
        <w:pStyle w:val="aa"/>
        <w:ind w:right="-7" w:firstLine="567"/>
        <w:jc w:val="center"/>
        <w:rPr>
          <w:rFonts w:ascii="GHEA Grapalat" w:hAnsi="GHEA Grapalat" w:cs="Sylfaen"/>
          <w:lang w:val="af-ZA"/>
        </w:rPr>
      </w:pPr>
    </w:p>
    <w:p w:rsidR="00015DD4" w:rsidRDefault="00015DD4" w:rsidP="00015DD4">
      <w:pPr>
        <w:pStyle w:val="aa"/>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3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015DD4" w:rsidRDefault="00015DD4" w:rsidP="00015DD4">
      <w:pPr>
        <w:pStyle w:val="aa"/>
        <w:ind w:right="-7"/>
        <w:jc w:val="center"/>
        <w:rPr>
          <w:rFonts w:ascii="GHEA Grapalat" w:hAnsi="GHEA Grapalat"/>
          <w:szCs w:val="22"/>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pStyle w:val="aa"/>
        <w:ind w:right="-7" w:firstLine="567"/>
        <w:jc w:val="center"/>
        <w:rPr>
          <w:rFonts w:ascii="GHEA Grapalat" w:hAnsi="GHEA Grapalat"/>
          <w:lang w:val="af-ZA"/>
        </w:rPr>
      </w:pPr>
    </w:p>
    <w:p w:rsidR="00015DD4" w:rsidRDefault="00015DD4" w:rsidP="00015DD4">
      <w:pPr>
        <w:ind w:firstLine="567"/>
        <w:jc w:val="both"/>
        <w:rPr>
          <w:rFonts w:ascii="GHEA Grapalat" w:hAnsi="GHEA Grapalat" w:cs="Sylfaen"/>
          <w:sz w:val="20"/>
          <w:szCs w:val="20"/>
          <w:lang w:val="af-ZA"/>
        </w:rPr>
      </w:pPr>
      <w:r>
        <w:rPr>
          <w:rFonts w:ascii="GHEA Grapalat" w:hAnsi="GHEA Grapalat" w:cs="Sylfaen"/>
          <w:sz w:val="20"/>
          <w:szCs w:val="20"/>
        </w:rPr>
        <w:lastRenderedPageBreak/>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015DD4" w:rsidRDefault="00015DD4" w:rsidP="00015DD4">
      <w:pPr>
        <w:ind w:firstLine="567"/>
        <w:jc w:val="both"/>
        <w:rPr>
          <w:rFonts w:ascii="GHEA Grapalat" w:hAnsi="GHEA Grapalat"/>
          <w:sz w:val="20"/>
          <w:lang w:val="af-ZA"/>
        </w:rPr>
      </w:pPr>
    </w:p>
    <w:p w:rsidR="00015DD4" w:rsidRDefault="00015DD4" w:rsidP="00015DD4">
      <w:pPr>
        <w:ind w:firstLine="567"/>
        <w:jc w:val="center"/>
        <w:rPr>
          <w:rFonts w:ascii="GHEA Grapalat" w:hAnsi="GHEA Grapalat" w:cs="Sylfaen"/>
          <w:lang w:val="af-ZA"/>
        </w:rPr>
      </w:pPr>
    </w:p>
    <w:p w:rsidR="00015DD4" w:rsidRDefault="00015DD4" w:rsidP="00015DD4">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015DD4" w:rsidRDefault="00015DD4" w:rsidP="00015DD4">
      <w:pPr>
        <w:ind w:firstLine="567"/>
        <w:jc w:val="center"/>
        <w:rPr>
          <w:rFonts w:ascii="GHEA Grapalat" w:hAnsi="GHEA Grapalat"/>
          <w:sz w:val="20"/>
          <w:lang w:val="af-ZA"/>
        </w:rPr>
      </w:pPr>
    </w:p>
    <w:p w:rsidR="00015DD4" w:rsidRDefault="00015DD4" w:rsidP="00015DD4">
      <w:pPr>
        <w:jc w:val="center"/>
        <w:rPr>
          <w:rFonts w:ascii="GHEA Grapalat" w:hAnsi="GHEA Grapalat"/>
          <w:sz w:val="20"/>
          <w:lang w:val="af-ZA"/>
        </w:rPr>
      </w:pPr>
      <w:r>
        <w:rPr>
          <w:rFonts w:ascii="GHEA Grapalat" w:hAnsi="GHEA Grapalat"/>
          <w:bCs/>
          <w:sz w:val="20"/>
          <w:szCs w:val="20"/>
          <w:lang w:val="af-ZA"/>
        </w:rPr>
        <w:t>&lt;&lt;ՎԱՆԱՁՈՐ ՀԱՄԱՅՆՔԻ ԹԻՎ 3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015DD4" w:rsidRDefault="00015DD4" w:rsidP="00015DD4">
      <w:pPr>
        <w:ind w:firstLine="567"/>
        <w:jc w:val="center"/>
        <w:rPr>
          <w:rFonts w:ascii="GHEA Grapalat" w:hAnsi="GHEA Grapalat" w:cs="Sylfaen"/>
          <w:sz w:val="20"/>
          <w:lang w:val="af-ZA"/>
        </w:rPr>
      </w:pPr>
    </w:p>
    <w:p w:rsidR="00015DD4" w:rsidRDefault="00015DD4" w:rsidP="00015DD4">
      <w:pPr>
        <w:ind w:firstLine="567"/>
        <w:jc w:val="center"/>
        <w:rPr>
          <w:rFonts w:ascii="GHEA Grapalat" w:hAnsi="GHEA Grapalat" w:cs="Sylfaen"/>
          <w:sz w:val="20"/>
          <w:lang w:val="af-ZA"/>
        </w:rPr>
      </w:pPr>
    </w:p>
    <w:p w:rsidR="00015DD4" w:rsidRDefault="00015DD4" w:rsidP="00015DD4">
      <w:pPr>
        <w:ind w:hanging="90"/>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w:t>
      </w:r>
    </w:p>
    <w:p w:rsidR="00015DD4" w:rsidRDefault="00015DD4" w:rsidP="00015DD4">
      <w:pPr>
        <w:ind w:firstLine="567"/>
        <w:jc w:val="both"/>
        <w:rPr>
          <w:rFonts w:ascii="GHEA Grapalat" w:hAnsi="GHEA Grapalat"/>
          <w:sz w:val="20"/>
          <w:lang w:val="af-ZA"/>
        </w:rPr>
      </w:pP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15DD4" w:rsidRDefault="00015DD4" w:rsidP="00015DD4">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015DD4" w:rsidRDefault="00015DD4" w:rsidP="00015DD4">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15DD4" w:rsidRDefault="00015DD4" w:rsidP="00015DD4">
      <w:pPr>
        <w:ind w:firstLine="1134"/>
        <w:jc w:val="both"/>
        <w:rPr>
          <w:rFonts w:ascii="GHEA Grapalat" w:hAnsi="GHEA Grapalat"/>
          <w:sz w:val="20"/>
          <w:lang w:val="af-ZA"/>
        </w:rPr>
      </w:pPr>
      <w:r>
        <w:rPr>
          <w:rFonts w:ascii="GHEA Grapalat" w:hAnsi="GHEA Grapalat" w:cs="Times Armenian"/>
          <w:sz w:val="20"/>
          <w:lang w:val="af-ZA"/>
        </w:rPr>
        <w:tab/>
      </w:r>
    </w:p>
    <w:p w:rsidR="00015DD4" w:rsidRDefault="00015DD4" w:rsidP="00015DD4">
      <w:pPr>
        <w:ind w:firstLine="567"/>
        <w:jc w:val="both"/>
        <w:rPr>
          <w:rFonts w:ascii="GHEA Grapalat" w:hAnsi="GHEA Grapalat"/>
          <w:sz w:val="20"/>
          <w:lang w:val="af-ZA"/>
        </w:rPr>
      </w:pPr>
    </w:p>
    <w:p w:rsidR="00015DD4" w:rsidRDefault="00015DD4" w:rsidP="00015DD4">
      <w:pPr>
        <w:ind w:firstLine="567"/>
        <w:jc w:val="both"/>
        <w:rPr>
          <w:rFonts w:ascii="GHEA Grapalat" w:hAnsi="GHEA Grapalat"/>
          <w:sz w:val="20"/>
          <w:lang w:val="af-ZA"/>
        </w:rPr>
      </w:pPr>
    </w:p>
    <w:p w:rsidR="00015DD4" w:rsidRDefault="00015DD4" w:rsidP="00015DD4">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015DD4" w:rsidRDefault="00015DD4" w:rsidP="00015DD4">
      <w:pPr>
        <w:ind w:firstLine="567"/>
        <w:jc w:val="both"/>
        <w:rPr>
          <w:rFonts w:ascii="GHEA Grapalat" w:hAnsi="GHEA Grapalat"/>
          <w:sz w:val="20"/>
          <w:lang w:val="af-ZA"/>
        </w:rPr>
      </w:pPr>
    </w:p>
    <w:p w:rsidR="00015DD4" w:rsidRDefault="00015DD4" w:rsidP="00015DD4">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015DD4" w:rsidRDefault="00015DD4" w:rsidP="00015DD4">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015DD4" w:rsidRDefault="00015DD4" w:rsidP="00015DD4">
      <w:pPr>
        <w:ind w:left="1440" w:hanging="306"/>
        <w:jc w:val="both"/>
        <w:rPr>
          <w:rFonts w:ascii="GHEA Grapalat" w:hAnsi="GHEA Grapalat" w:cs="Sylfaen"/>
          <w:sz w:val="20"/>
          <w:lang w:val="af-ZA"/>
        </w:rPr>
      </w:pPr>
      <w:r>
        <w:rPr>
          <w:rFonts w:ascii="GHEA Grapalat" w:hAnsi="GHEA Grapalat"/>
          <w:sz w:val="20"/>
          <w:lang w:val="af-ZA"/>
        </w:rPr>
        <w:lastRenderedPageBreak/>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015DD4" w:rsidRDefault="00015DD4" w:rsidP="00015DD4">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015DD4" w:rsidRDefault="00015DD4" w:rsidP="00015DD4">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015DD4" w:rsidRDefault="00015DD4" w:rsidP="00015DD4">
      <w:pPr>
        <w:ind w:firstLine="1134"/>
        <w:jc w:val="both"/>
        <w:rPr>
          <w:rFonts w:ascii="GHEA Grapalat" w:hAnsi="GHEA Grapalat" w:cs="Times Armenian"/>
          <w:sz w:val="20"/>
          <w:lang w:val="af-ZA"/>
        </w:rPr>
      </w:pPr>
    </w:p>
    <w:p w:rsidR="00015DD4" w:rsidRDefault="00015DD4" w:rsidP="00015DD4">
      <w:pPr>
        <w:ind w:firstLine="1134"/>
        <w:jc w:val="both"/>
        <w:rPr>
          <w:rFonts w:ascii="GHEA Grapalat" w:hAnsi="GHEA Grapalat" w:cs="Times Armenian"/>
          <w:sz w:val="20"/>
          <w:lang w:val="af-ZA"/>
        </w:rPr>
      </w:pPr>
    </w:p>
    <w:p w:rsidR="00015DD4" w:rsidRDefault="00015DD4" w:rsidP="00015DD4">
      <w:pPr>
        <w:ind w:firstLine="1134"/>
        <w:jc w:val="both"/>
        <w:rPr>
          <w:rFonts w:ascii="GHEA Grapalat" w:hAnsi="GHEA Grapalat" w:cs="Times Armenian"/>
          <w:sz w:val="20"/>
          <w:lang w:val="af-ZA"/>
        </w:rPr>
      </w:pPr>
    </w:p>
    <w:p w:rsidR="00015DD4" w:rsidRDefault="00015DD4" w:rsidP="00015DD4">
      <w:pPr>
        <w:ind w:firstLine="1134"/>
        <w:jc w:val="both"/>
        <w:rPr>
          <w:rFonts w:ascii="GHEA Grapalat" w:hAnsi="GHEA Grapalat" w:cs="Times Armenian"/>
          <w:sz w:val="20"/>
          <w:lang w:val="af-ZA"/>
        </w:rPr>
      </w:pPr>
    </w:p>
    <w:p w:rsidR="00015DD4" w:rsidRDefault="00015DD4" w:rsidP="00015DD4">
      <w:pPr>
        <w:jc w:val="both"/>
        <w:rPr>
          <w:rFonts w:ascii="GHEA Grapalat" w:hAnsi="GHEA Grapalat" w:cs="Times Armenian"/>
          <w:sz w:val="20"/>
          <w:lang w:val="hy-AM"/>
        </w:rPr>
      </w:pPr>
    </w:p>
    <w:p w:rsidR="00015DD4" w:rsidRDefault="00015DD4" w:rsidP="00015DD4">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015DD4" w:rsidRDefault="00015DD4" w:rsidP="00015DD4">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3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015DD4" w:rsidRDefault="00015DD4" w:rsidP="00015DD4">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015DD4" w:rsidRDefault="00015DD4" w:rsidP="00015DD4">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015DD4" w:rsidRDefault="00015DD4" w:rsidP="00015DD4">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015DD4" w:rsidRDefault="00015DD4" w:rsidP="00015DD4">
      <w:pPr>
        <w:pStyle w:val="3"/>
        <w:spacing w:line="240" w:lineRule="auto"/>
        <w:ind w:firstLine="567"/>
        <w:rPr>
          <w:rFonts w:ascii="GHEA Grapalat" w:hAnsi="GHEA Grapalat"/>
          <w:i w:val="0"/>
          <w:sz w:val="24"/>
          <w:szCs w:val="22"/>
          <w:lang w:val="af-ZA"/>
        </w:rPr>
      </w:pPr>
    </w:p>
    <w:p w:rsidR="00015DD4" w:rsidRDefault="00015DD4" w:rsidP="00015DD4">
      <w:pPr>
        <w:numPr>
          <w:ilvl w:val="0"/>
          <w:numId w:val="43"/>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015DD4" w:rsidRDefault="00015DD4" w:rsidP="00015DD4">
      <w:pPr>
        <w:ind w:left="360"/>
        <w:jc w:val="center"/>
        <w:rPr>
          <w:rFonts w:ascii="GHEA Grapalat" w:hAnsi="GHEA Grapalat" w:cs="Sylfaen"/>
          <w:sz w:val="20"/>
        </w:rPr>
      </w:pPr>
    </w:p>
    <w:p w:rsidR="00015DD4" w:rsidRDefault="00015DD4" w:rsidP="00015DD4">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3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58</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015DD4" w:rsidRDefault="00015DD4" w:rsidP="00015DD4">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անվանումը</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Calibri"/>
                <w:bCs/>
                <w:sz w:val="20"/>
                <w:szCs w:val="20"/>
              </w:rPr>
              <w:t>Հաց</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Բուլկի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Սոխ գլուխ</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lang w:val="en-US"/>
              </w:rPr>
              <w:t>Վարունգ1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Ձու</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Ծիրան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Դեղձ</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Սալոր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Խնձոր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Մանդարին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Չամիչ քիշմիշի </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Թթվասեր 20%</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Պանիր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Կարագ սերուցքային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հալած</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բուսական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Հնդկաձավար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Բրինձ</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Ոսպ</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Ջեմ</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Թեյ չոր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Կիսել</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Աղ յոդացված</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Կակաո փոշի</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Տոմատի  մածուկ</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Սննդային սոդա</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պաստերացված</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մածուն</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015DD4" w:rsidTr="00015DD4">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lang w:val="en-US"/>
              </w:rPr>
            </w:pPr>
            <w:r>
              <w:rPr>
                <w:rFonts w:ascii="GHEA Grapalat" w:hAnsi="GHEA Grapalat"/>
                <w:color w:val="000000"/>
                <w:lang w:val="en-US"/>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015DD4" w:rsidRDefault="00015DD4" w:rsidP="00015DD4">
      <w:pPr>
        <w:rPr>
          <w:lang w:val="af-ZA"/>
        </w:rPr>
      </w:pPr>
    </w:p>
    <w:p w:rsidR="00015DD4" w:rsidRDefault="00015DD4" w:rsidP="00015DD4">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15DD4" w:rsidRDefault="00015DD4" w:rsidP="00015DD4">
      <w:pPr>
        <w:ind w:firstLine="567"/>
        <w:rPr>
          <w:rFonts w:ascii="GHEA Grapalat" w:hAnsi="GHEA Grapalat" w:cs="Sylfaen"/>
          <w:sz w:val="20"/>
          <w:lang w:val="es-ES"/>
        </w:rPr>
      </w:pPr>
    </w:p>
    <w:p w:rsidR="00015DD4" w:rsidRDefault="00015DD4" w:rsidP="00015DD4">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015DD4" w:rsidRDefault="00015DD4" w:rsidP="00015DD4">
      <w:pPr>
        <w:ind w:firstLine="567"/>
        <w:jc w:val="both"/>
        <w:rPr>
          <w:rFonts w:ascii="GHEA Grapalat" w:hAnsi="GHEA Grapalat"/>
          <w:lang w:val="es-ES"/>
        </w:rPr>
      </w:pPr>
    </w:p>
    <w:p w:rsidR="00015DD4" w:rsidRDefault="00015DD4" w:rsidP="00015DD4">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015DD4" w:rsidRDefault="00015DD4" w:rsidP="00015DD4">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015DD4" w:rsidRDefault="00015DD4" w:rsidP="00015DD4">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015DD4" w:rsidRDefault="00015DD4" w:rsidP="00015DD4">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015DD4" w:rsidRDefault="00015DD4" w:rsidP="00015DD4">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015DD4" w:rsidRDefault="00015DD4" w:rsidP="00015DD4">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015DD4" w:rsidRDefault="00015DD4" w:rsidP="00015DD4">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015DD4" w:rsidRDefault="00015DD4" w:rsidP="00015DD4">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015DD4" w:rsidRDefault="00015DD4" w:rsidP="00015DD4">
      <w:pPr>
        <w:ind w:firstLine="720"/>
        <w:jc w:val="both"/>
        <w:rPr>
          <w:rFonts w:ascii="GHEA Grapalat" w:hAnsi="GHEA Grapalat"/>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015DD4" w:rsidRDefault="00015DD4" w:rsidP="00015DD4">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015DD4" w:rsidRDefault="00015DD4" w:rsidP="00015DD4">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15DD4" w:rsidRDefault="00015DD4" w:rsidP="00015DD4">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15DD4" w:rsidRDefault="00015DD4" w:rsidP="00015DD4">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15DD4" w:rsidRDefault="00015DD4" w:rsidP="00015DD4">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15DD4" w:rsidRDefault="00015DD4" w:rsidP="00015DD4">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15DD4" w:rsidRDefault="00015DD4" w:rsidP="00015DD4">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015DD4" w:rsidRDefault="00015DD4" w:rsidP="00015DD4">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015DD4" w:rsidRDefault="00015DD4" w:rsidP="00015DD4">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015DD4" w:rsidRDefault="00015DD4" w:rsidP="00015DD4">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015DD4" w:rsidRDefault="00015DD4" w:rsidP="00015DD4">
      <w:pPr>
        <w:ind w:firstLine="567"/>
        <w:jc w:val="both"/>
        <w:rPr>
          <w:rFonts w:ascii="GHEA Grapalat" w:hAnsi="GHEA Grapalat" w:cs="Sylfaen"/>
          <w:sz w:val="12"/>
          <w:szCs w:val="12"/>
          <w:lang w:val="es-ES"/>
        </w:rPr>
      </w:pPr>
    </w:p>
    <w:p w:rsidR="00015DD4" w:rsidRDefault="00015DD4" w:rsidP="00015DD4">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lastRenderedPageBreak/>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015DD4" w:rsidRDefault="00015DD4" w:rsidP="00015DD4">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015DD4" w:rsidRDefault="00015DD4" w:rsidP="00015DD4">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015DD4" w:rsidRDefault="00015DD4" w:rsidP="00015DD4">
      <w:pPr>
        <w:ind w:firstLine="567"/>
        <w:jc w:val="both"/>
        <w:rPr>
          <w:rFonts w:ascii="GHEA Grapalat" w:hAnsi="GHEA Grapalat" w:cs="Arial Armenian"/>
          <w:sz w:val="20"/>
          <w:lang w:val="hy-AM"/>
        </w:rPr>
      </w:pPr>
    </w:p>
    <w:p w:rsidR="00015DD4" w:rsidRDefault="00015DD4" w:rsidP="00015DD4">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015DD4" w:rsidRDefault="00015DD4" w:rsidP="00015DD4">
      <w:pPr>
        <w:ind w:firstLine="567"/>
        <w:jc w:val="both"/>
        <w:rPr>
          <w:rFonts w:ascii="GHEA Grapalat" w:hAnsi="GHEA Grapalat" w:cs="Arial Armenian"/>
          <w:sz w:val="20"/>
          <w:lang w:val="hy-AM"/>
        </w:rPr>
      </w:pPr>
    </w:p>
    <w:p w:rsidR="00015DD4" w:rsidRDefault="00015DD4" w:rsidP="00015DD4">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015DD4" w:rsidRDefault="00015DD4" w:rsidP="00015DD4">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015DD4" w:rsidRDefault="00015DD4" w:rsidP="00015DD4">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015DD4" w:rsidRDefault="00015DD4" w:rsidP="00015DD4">
      <w:pPr>
        <w:pStyle w:val="norm"/>
        <w:spacing w:line="240" w:lineRule="auto"/>
        <w:rPr>
          <w:rFonts w:ascii="GHEA Grapalat" w:hAnsi="GHEA Grapalat" w:cs="Sylfaen"/>
          <w:sz w:val="20"/>
          <w:szCs w:val="24"/>
          <w:lang w:val="pt-BR" w:eastAsia="en-US"/>
        </w:rPr>
      </w:pPr>
    </w:p>
    <w:p w:rsidR="00015DD4" w:rsidRDefault="00015DD4" w:rsidP="00015DD4">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015DD4" w:rsidRDefault="00015DD4" w:rsidP="00015DD4">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015DD4" w:rsidRDefault="00015DD4" w:rsidP="00015DD4">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015DD4" w:rsidRDefault="00015DD4" w:rsidP="00015DD4">
      <w:pPr>
        <w:ind w:firstLine="567"/>
        <w:jc w:val="both"/>
        <w:rPr>
          <w:rFonts w:ascii="GHEA Grapalat" w:hAnsi="GHEA Grapalat" w:cs="Arial Armenian"/>
          <w:sz w:val="12"/>
          <w:szCs w:val="12"/>
          <w:lang w:val="hy-AM"/>
        </w:rPr>
      </w:pPr>
    </w:p>
    <w:p w:rsidR="00015DD4" w:rsidRDefault="00015DD4" w:rsidP="00015DD4">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015DD4" w:rsidRDefault="00015DD4" w:rsidP="00015DD4">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ընթացակարգին</w:t>
      </w:r>
      <w:r w:rsidRPr="00015DD4">
        <w:rPr>
          <w:rFonts w:ascii="GHEA Grapalat" w:hAnsi="GHEA Grapalat" w:cs="Sylfaen"/>
          <w:szCs w:val="24"/>
        </w:rPr>
        <w:t xml:space="preserve"> </w:t>
      </w:r>
      <w:r>
        <w:rPr>
          <w:rFonts w:ascii="GHEA Grapalat" w:hAnsi="GHEA Grapalat" w:cs="Sylfaen"/>
          <w:szCs w:val="24"/>
          <w:lang w:val="ru-RU"/>
        </w:rPr>
        <w:t>մասնակցել</w:t>
      </w:r>
      <w:r w:rsidRPr="00015DD4">
        <w:rPr>
          <w:rFonts w:ascii="GHEA Grapalat" w:hAnsi="GHEA Grapalat" w:cs="Sylfaen"/>
          <w:szCs w:val="24"/>
        </w:rPr>
        <w:t xml:space="preserve"> </w:t>
      </w:r>
      <w:r>
        <w:rPr>
          <w:rFonts w:ascii="GHEA Grapalat" w:hAnsi="GHEA Grapalat" w:cs="Sylfaen"/>
          <w:szCs w:val="24"/>
          <w:lang w:val="ru-RU"/>
        </w:rPr>
        <w:t>համատեղ</w:t>
      </w:r>
      <w:r w:rsidRPr="00015DD4">
        <w:rPr>
          <w:rFonts w:ascii="GHEA Grapalat" w:hAnsi="GHEA Grapalat" w:cs="Sylfaen"/>
          <w:szCs w:val="24"/>
        </w:rPr>
        <w:t xml:space="preserve"> </w:t>
      </w:r>
      <w:r>
        <w:rPr>
          <w:rFonts w:ascii="GHEA Grapalat" w:hAnsi="GHEA Grapalat" w:cs="Sylfaen"/>
          <w:szCs w:val="24"/>
          <w:lang w:val="ru-RU"/>
        </w:rPr>
        <w:t>գործունեության</w:t>
      </w:r>
      <w:r w:rsidRPr="00015DD4">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015DD4">
        <w:rPr>
          <w:rFonts w:ascii="GHEA Grapalat" w:hAnsi="GHEA Grapalat" w:cs="Sylfaen"/>
          <w:szCs w:val="24"/>
        </w:rPr>
        <w:t xml:space="preserve"> </w:t>
      </w:r>
      <w:r>
        <w:rPr>
          <w:rFonts w:ascii="GHEA Grapalat" w:hAnsi="GHEA Grapalat" w:cs="Sylfaen"/>
          <w:szCs w:val="24"/>
          <w:lang w:val="ru-RU"/>
        </w:rPr>
        <w:t>Նման</w:t>
      </w:r>
      <w:r w:rsidRPr="00015DD4">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015DD4" w:rsidRDefault="00015DD4" w:rsidP="00015DD4">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015DD4">
        <w:rPr>
          <w:rFonts w:ascii="GHEA Grapalat" w:hAnsi="GHEA Grapalat" w:cs="Sylfaen"/>
          <w:szCs w:val="24"/>
        </w:rPr>
        <w:t xml:space="preserve"> </w:t>
      </w:r>
      <w:r>
        <w:rPr>
          <w:rFonts w:ascii="GHEA Grapalat" w:hAnsi="GHEA Grapalat" w:cs="Sylfaen"/>
          <w:szCs w:val="24"/>
          <w:lang w:val="ru-RU"/>
        </w:rPr>
        <w:t>գնահատման</w:t>
      </w:r>
      <w:r w:rsidRPr="00015DD4">
        <w:rPr>
          <w:rFonts w:ascii="GHEA Grapalat" w:hAnsi="GHEA Grapalat" w:cs="Sylfaen"/>
          <w:szCs w:val="24"/>
        </w:rPr>
        <w:t xml:space="preserve"> </w:t>
      </w:r>
      <w:r>
        <w:rPr>
          <w:rFonts w:ascii="GHEA Grapalat" w:hAnsi="GHEA Grapalat" w:cs="Sylfaen"/>
          <w:szCs w:val="24"/>
          <w:lang w:val="ru-RU"/>
        </w:rPr>
        <w:t>ժամանակ</w:t>
      </w:r>
      <w:r w:rsidRPr="00015DD4">
        <w:rPr>
          <w:rFonts w:ascii="GHEA Grapalat" w:hAnsi="GHEA Grapalat" w:cs="Sylfaen"/>
          <w:szCs w:val="24"/>
        </w:rPr>
        <w:t xml:space="preserve"> </w:t>
      </w:r>
      <w:r>
        <w:rPr>
          <w:rFonts w:ascii="GHEA Grapalat" w:hAnsi="GHEA Grapalat" w:cs="Sylfaen"/>
          <w:szCs w:val="24"/>
          <w:lang w:val="ru-RU"/>
        </w:rPr>
        <w:t>հաշվի</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015DD4">
        <w:rPr>
          <w:rFonts w:ascii="GHEA Grapalat" w:hAnsi="GHEA Grapalat" w:cs="Sylfaen"/>
          <w:szCs w:val="24"/>
        </w:rPr>
        <w:t xml:space="preserve"> </w:t>
      </w:r>
      <w:r>
        <w:rPr>
          <w:rFonts w:ascii="GHEA Grapalat" w:hAnsi="GHEA Grapalat" w:cs="Sylfaen"/>
          <w:szCs w:val="24"/>
          <w:lang w:val="ru-RU"/>
        </w:rPr>
        <w:t>համատեղ</w:t>
      </w:r>
      <w:r w:rsidRPr="00015DD4">
        <w:rPr>
          <w:rFonts w:ascii="GHEA Grapalat" w:hAnsi="GHEA Grapalat" w:cs="Sylfaen"/>
          <w:szCs w:val="24"/>
        </w:rPr>
        <w:t xml:space="preserve"> </w:t>
      </w:r>
      <w:r>
        <w:rPr>
          <w:rFonts w:ascii="GHEA Grapalat" w:hAnsi="GHEA Grapalat" w:cs="Sylfaen"/>
          <w:szCs w:val="24"/>
          <w:lang w:val="ru-RU"/>
        </w:rPr>
        <w:t>գործունեության</w:t>
      </w:r>
      <w:r w:rsidRPr="00015DD4">
        <w:rPr>
          <w:rFonts w:ascii="GHEA Grapalat" w:hAnsi="GHEA Grapalat" w:cs="Sylfaen"/>
          <w:szCs w:val="24"/>
        </w:rPr>
        <w:t xml:space="preserve"> </w:t>
      </w:r>
      <w:r>
        <w:rPr>
          <w:rFonts w:ascii="GHEA Grapalat" w:hAnsi="GHEA Grapalat" w:cs="Sylfaen"/>
          <w:szCs w:val="24"/>
          <w:lang w:val="ru-RU"/>
        </w:rPr>
        <w:t>պայմանագրի</w:t>
      </w:r>
      <w:r w:rsidRPr="00015DD4">
        <w:rPr>
          <w:rFonts w:ascii="GHEA Grapalat" w:hAnsi="GHEA Grapalat" w:cs="Sylfaen"/>
          <w:szCs w:val="24"/>
        </w:rPr>
        <w:t xml:space="preserve"> </w:t>
      </w:r>
      <w:r>
        <w:rPr>
          <w:rFonts w:ascii="GHEA Grapalat" w:hAnsi="GHEA Grapalat" w:cs="Sylfaen"/>
          <w:szCs w:val="24"/>
          <w:lang w:val="ru-RU"/>
        </w:rPr>
        <w:t>յուրաքանչյուր</w:t>
      </w:r>
      <w:r w:rsidRPr="00015DD4">
        <w:rPr>
          <w:rFonts w:ascii="GHEA Grapalat" w:hAnsi="GHEA Grapalat" w:cs="Sylfaen"/>
          <w:szCs w:val="24"/>
        </w:rPr>
        <w:t xml:space="preserve"> </w:t>
      </w:r>
      <w:r>
        <w:rPr>
          <w:rFonts w:ascii="GHEA Grapalat" w:hAnsi="GHEA Grapalat" w:cs="Sylfaen"/>
          <w:szCs w:val="24"/>
          <w:lang w:val="ru-RU"/>
        </w:rPr>
        <w:t>անդամի</w:t>
      </w:r>
      <w:r w:rsidRPr="00015DD4">
        <w:rPr>
          <w:rFonts w:ascii="GHEA Grapalat" w:hAnsi="GHEA Grapalat" w:cs="Sylfaen"/>
          <w:szCs w:val="24"/>
        </w:rPr>
        <w:t xml:space="preserve"> </w:t>
      </w:r>
      <w:r>
        <w:rPr>
          <w:rFonts w:ascii="GHEA Grapalat" w:hAnsi="GHEA Grapalat" w:cs="Sylfaen"/>
          <w:szCs w:val="24"/>
          <w:lang w:val="ru-RU"/>
        </w:rPr>
        <w:t>որակավորումը</w:t>
      </w:r>
      <w:r w:rsidRPr="00015DD4">
        <w:rPr>
          <w:rFonts w:ascii="GHEA Grapalat" w:hAnsi="GHEA Grapalat" w:cs="Sylfaen"/>
          <w:szCs w:val="24"/>
        </w:rPr>
        <w:t xml:space="preserve"> </w:t>
      </w:r>
      <w:r>
        <w:rPr>
          <w:rFonts w:ascii="GHEA Grapalat" w:hAnsi="GHEA Grapalat" w:cs="Sylfaen"/>
          <w:szCs w:val="24"/>
          <w:lang w:val="ru-RU"/>
        </w:rPr>
        <w:t>պետք</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համապատասխանի</w:t>
      </w:r>
      <w:r w:rsidRPr="00015DD4">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015DD4">
        <w:rPr>
          <w:rFonts w:ascii="GHEA Grapalat" w:hAnsi="GHEA Grapalat" w:cs="Sylfaen"/>
          <w:szCs w:val="24"/>
        </w:rPr>
        <w:t xml:space="preserve"> </w:t>
      </w:r>
      <w:r>
        <w:rPr>
          <w:rFonts w:ascii="GHEA Grapalat" w:hAnsi="GHEA Grapalat" w:cs="Sylfaen"/>
          <w:szCs w:val="24"/>
          <w:lang w:val="ru-RU"/>
        </w:rPr>
        <w:t>տվյալ</w:t>
      </w:r>
      <w:r w:rsidRPr="00015DD4">
        <w:rPr>
          <w:rFonts w:ascii="GHEA Grapalat" w:hAnsi="GHEA Grapalat" w:cs="Sylfaen"/>
          <w:szCs w:val="24"/>
        </w:rPr>
        <w:t xml:space="preserve"> </w:t>
      </w:r>
      <w:r>
        <w:rPr>
          <w:rFonts w:ascii="GHEA Grapalat" w:hAnsi="GHEA Grapalat" w:cs="Sylfaen"/>
          <w:szCs w:val="24"/>
          <w:lang w:val="ru-RU"/>
        </w:rPr>
        <w:t>անդամի</w:t>
      </w:r>
      <w:r w:rsidRPr="00015DD4">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հրավերով</w:t>
      </w:r>
      <w:r w:rsidRPr="00015DD4">
        <w:rPr>
          <w:rFonts w:ascii="GHEA Grapalat" w:hAnsi="GHEA Grapalat" w:cs="Sylfaen"/>
          <w:szCs w:val="24"/>
        </w:rPr>
        <w:t xml:space="preserve"> </w:t>
      </w:r>
      <w:r>
        <w:rPr>
          <w:rFonts w:ascii="GHEA Grapalat" w:hAnsi="GHEA Grapalat" w:cs="Sylfaen"/>
          <w:szCs w:val="24"/>
          <w:lang w:val="ru-RU"/>
        </w:rPr>
        <w:t>սահմանված</w:t>
      </w:r>
      <w:r w:rsidRPr="00015DD4">
        <w:rPr>
          <w:rFonts w:ascii="GHEA Grapalat" w:hAnsi="GHEA Grapalat" w:cs="Sylfaen"/>
          <w:szCs w:val="24"/>
        </w:rPr>
        <w:t xml:space="preserve"> </w:t>
      </w:r>
      <w:r>
        <w:rPr>
          <w:rFonts w:ascii="GHEA Grapalat" w:hAnsi="GHEA Grapalat" w:cs="Sylfaen"/>
          <w:szCs w:val="24"/>
          <w:lang w:val="ru-RU"/>
        </w:rPr>
        <w:t>որակավորման</w:t>
      </w:r>
      <w:r w:rsidRPr="00015DD4">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015DD4" w:rsidRDefault="00015DD4" w:rsidP="00015DD4">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015DD4">
        <w:rPr>
          <w:rFonts w:ascii="GHEA Grapalat" w:hAnsi="GHEA Grapalat" w:cs="Sylfaen"/>
          <w:szCs w:val="24"/>
        </w:rPr>
        <w:t xml:space="preserve"> </w:t>
      </w:r>
      <w:r>
        <w:rPr>
          <w:rFonts w:ascii="GHEA Grapalat" w:hAnsi="GHEA Grapalat" w:cs="Sylfaen"/>
          <w:szCs w:val="24"/>
          <w:lang w:val="ru-RU"/>
        </w:rPr>
        <w:t>գործունեության</w:t>
      </w:r>
      <w:r w:rsidRPr="00015DD4">
        <w:rPr>
          <w:rFonts w:ascii="GHEA Grapalat" w:hAnsi="GHEA Grapalat" w:cs="Sylfaen"/>
          <w:szCs w:val="24"/>
        </w:rPr>
        <w:t xml:space="preserve"> </w:t>
      </w:r>
      <w:r>
        <w:rPr>
          <w:rFonts w:ascii="GHEA Grapalat" w:hAnsi="GHEA Grapalat" w:cs="Sylfaen"/>
          <w:szCs w:val="24"/>
          <w:lang w:val="ru-RU"/>
        </w:rPr>
        <w:t>պայմանագրի</w:t>
      </w:r>
      <w:r w:rsidRPr="00015DD4">
        <w:rPr>
          <w:rFonts w:ascii="GHEA Grapalat" w:hAnsi="GHEA Grapalat" w:cs="Sylfaen"/>
          <w:szCs w:val="24"/>
        </w:rPr>
        <w:t xml:space="preserve"> </w:t>
      </w:r>
      <w:r>
        <w:rPr>
          <w:rFonts w:ascii="GHEA Grapalat" w:hAnsi="GHEA Grapalat" w:cs="Sylfaen"/>
          <w:szCs w:val="24"/>
          <w:lang w:val="ru-RU"/>
        </w:rPr>
        <w:t>կողմերից</w:t>
      </w:r>
      <w:r w:rsidRPr="00015DD4">
        <w:rPr>
          <w:rFonts w:ascii="GHEA Grapalat" w:hAnsi="GHEA Grapalat" w:cs="Sylfaen"/>
          <w:szCs w:val="24"/>
        </w:rPr>
        <w:t xml:space="preserve"> </w:t>
      </w:r>
      <w:r>
        <w:rPr>
          <w:rFonts w:ascii="GHEA Grapalat" w:hAnsi="GHEA Grapalat" w:cs="Sylfaen"/>
          <w:szCs w:val="24"/>
          <w:lang w:val="ru-RU"/>
        </w:rPr>
        <w:t>որևէ</w:t>
      </w:r>
      <w:r w:rsidRPr="00015DD4">
        <w:rPr>
          <w:rFonts w:ascii="GHEA Grapalat" w:hAnsi="GHEA Grapalat" w:cs="Sylfaen"/>
          <w:szCs w:val="24"/>
        </w:rPr>
        <w:t xml:space="preserve"> </w:t>
      </w:r>
      <w:r>
        <w:rPr>
          <w:rFonts w:ascii="GHEA Grapalat" w:hAnsi="GHEA Grapalat" w:cs="Sylfaen"/>
          <w:szCs w:val="24"/>
          <w:lang w:val="ru-RU"/>
        </w:rPr>
        <w:t>մեկը</w:t>
      </w:r>
      <w:r w:rsidRPr="00015DD4">
        <w:rPr>
          <w:rFonts w:ascii="GHEA Grapalat" w:hAnsi="GHEA Grapalat" w:cs="Sylfaen"/>
          <w:szCs w:val="24"/>
        </w:rPr>
        <w:t xml:space="preserve"> </w:t>
      </w:r>
      <w:r>
        <w:rPr>
          <w:rFonts w:ascii="GHEA Grapalat" w:hAnsi="GHEA Grapalat" w:cs="Sylfaen"/>
          <w:szCs w:val="24"/>
          <w:lang w:val="ru-RU"/>
        </w:rPr>
        <w:t>չի</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նույն</w:t>
      </w:r>
      <w:r w:rsidRPr="00015DD4">
        <w:rPr>
          <w:rFonts w:ascii="GHEA Grapalat" w:hAnsi="GHEA Grapalat" w:cs="Sylfaen"/>
          <w:szCs w:val="24"/>
        </w:rPr>
        <w:t xml:space="preserve"> </w:t>
      </w:r>
      <w:r>
        <w:rPr>
          <w:rFonts w:ascii="GHEA Grapalat" w:hAnsi="GHEA Grapalat" w:cs="Sylfaen"/>
          <w:szCs w:val="24"/>
          <w:lang w:val="ru-RU"/>
        </w:rPr>
        <w:t>ընթացակարգին</w:t>
      </w:r>
      <w:r w:rsidRPr="00015DD4">
        <w:rPr>
          <w:rFonts w:ascii="GHEA Grapalat" w:hAnsi="GHEA Grapalat" w:cs="Sylfaen"/>
          <w:szCs w:val="24"/>
        </w:rPr>
        <w:t xml:space="preserve"> </w:t>
      </w:r>
      <w:r>
        <w:rPr>
          <w:rFonts w:ascii="GHEA Grapalat" w:hAnsi="GHEA Grapalat" w:cs="Sylfaen"/>
          <w:szCs w:val="24"/>
          <w:lang w:val="ru-RU"/>
        </w:rPr>
        <w:t>ներկայացնել</w:t>
      </w:r>
      <w:r w:rsidRPr="00015DD4">
        <w:rPr>
          <w:rFonts w:ascii="GHEA Grapalat" w:hAnsi="GHEA Grapalat" w:cs="Sylfaen"/>
          <w:szCs w:val="24"/>
        </w:rPr>
        <w:t xml:space="preserve"> </w:t>
      </w:r>
      <w:r>
        <w:rPr>
          <w:rFonts w:ascii="GHEA Grapalat" w:hAnsi="GHEA Grapalat" w:cs="Sylfaen"/>
          <w:szCs w:val="24"/>
          <w:lang w:val="ru-RU"/>
        </w:rPr>
        <w:t>առանձին</w:t>
      </w:r>
      <w:r w:rsidRPr="00015DD4">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պարբերության</w:t>
      </w:r>
      <w:r w:rsidRPr="00015DD4">
        <w:rPr>
          <w:rFonts w:ascii="GHEA Grapalat" w:hAnsi="GHEA Grapalat" w:cs="Sylfaen"/>
          <w:szCs w:val="24"/>
        </w:rPr>
        <w:t xml:space="preserve"> </w:t>
      </w:r>
      <w:r>
        <w:rPr>
          <w:rFonts w:ascii="GHEA Grapalat" w:hAnsi="GHEA Grapalat" w:cs="Sylfaen"/>
          <w:szCs w:val="24"/>
          <w:lang w:val="ru-RU"/>
        </w:rPr>
        <w:t>պահանջի</w:t>
      </w:r>
      <w:r w:rsidRPr="00015DD4">
        <w:rPr>
          <w:rFonts w:ascii="GHEA Grapalat" w:hAnsi="GHEA Grapalat" w:cs="Sylfaen"/>
          <w:szCs w:val="24"/>
        </w:rPr>
        <w:t xml:space="preserve"> </w:t>
      </w:r>
      <w:r>
        <w:rPr>
          <w:rFonts w:ascii="GHEA Grapalat" w:hAnsi="GHEA Grapalat" w:cs="Sylfaen"/>
          <w:szCs w:val="24"/>
          <w:lang w:val="ru-RU"/>
        </w:rPr>
        <w:t>չպահպանման</w:t>
      </w:r>
      <w:r w:rsidRPr="00015DD4">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բացման</w:t>
      </w:r>
      <w:r w:rsidRPr="00015DD4">
        <w:rPr>
          <w:rFonts w:ascii="GHEA Grapalat" w:hAnsi="GHEA Grapalat" w:cs="Sylfaen"/>
          <w:szCs w:val="24"/>
        </w:rPr>
        <w:t xml:space="preserve"> </w:t>
      </w:r>
      <w:r>
        <w:rPr>
          <w:rFonts w:ascii="GHEA Grapalat" w:hAnsi="GHEA Grapalat" w:cs="Sylfaen"/>
          <w:szCs w:val="24"/>
          <w:lang w:val="ru-RU"/>
        </w:rPr>
        <w:t>նիստում</w:t>
      </w:r>
      <w:r w:rsidRPr="00015DD4">
        <w:rPr>
          <w:rFonts w:ascii="GHEA Grapalat" w:hAnsi="GHEA Grapalat" w:cs="Sylfaen"/>
          <w:szCs w:val="24"/>
        </w:rPr>
        <w:t xml:space="preserve"> </w:t>
      </w:r>
      <w:r>
        <w:rPr>
          <w:rFonts w:ascii="GHEA Grapalat" w:hAnsi="GHEA Grapalat" w:cs="Sylfaen"/>
          <w:szCs w:val="24"/>
          <w:lang w:val="ru-RU"/>
        </w:rPr>
        <w:t>մերժվում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ինչպես</w:t>
      </w:r>
      <w:r w:rsidRPr="00015DD4">
        <w:rPr>
          <w:rFonts w:ascii="GHEA Grapalat" w:hAnsi="GHEA Grapalat" w:cs="Sylfaen"/>
          <w:szCs w:val="24"/>
        </w:rPr>
        <w:t xml:space="preserve"> </w:t>
      </w:r>
      <w:r>
        <w:rPr>
          <w:rFonts w:ascii="GHEA Grapalat" w:hAnsi="GHEA Grapalat" w:cs="Sylfaen"/>
          <w:szCs w:val="24"/>
          <w:lang w:val="ru-RU"/>
        </w:rPr>
        <w:t>համատեղ</w:t>
      </w:r>
      <w:r w:rsidRPr="00015DD4">
        <w:rPr>
          <w:rFonts w:ascii="GHEA Grapalat" w:hAnsi="GHEA Grapalat" w:cs="Sylfaen"/>
          <w:szCs w:val="24"/>
        </w:rPr>
        <w:t xml:space="preserve"> </w:t>
      </w:r>
      <w:r>
        <w:rPr>
          <w:rFonts w:ascii="GHEA Grapalat" w:hAnsi="GHEA Grapalat" w:cs="Sylfaen"/>
          <w:szCs w:val="24"/>
          <w:lang w:val="ru-RU"/>
        </w:rPr>
        <w:t>գործունեության</w:t>
      </w:r>
      <w:r w:rsidRPr="00015DD4">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015DD4">
        <w:rPr>
          <w:rFonts w:ascii="GHEA Grapalat" w:hAnsi="GHEA Grapalat" w:cs="Sylfaen"/>
          <w:szCs w:val="24"/>
        </w:rPr>
        <w:t xml:space="preserve"> </w:t>
      </w:r>
      <w:r>
        <w:rPr>
          <w:rFonts w:ascii="GHEA Grapalat" w:hAnsi="GHEA Grapalat" w:cs="Sylfaen"/>
          <w:szCs w:val="24"/>
          <w:lang w:val="ru-RU"/>
        </w:rPr>
        <w:t>էլ</w:t>
      </w:r>
      <w:r w:rsidRPr="00015DD4">
        <w:rPr>
          <w:rFonts w:ascii="GHEA Grapalat" w:hAnsi="GHEA Grapalat" w:cs="Sylfaen"/>
          <w:szCs w:val="24"/>
        </w:rPr>
        <w:t xml:space="preserve"> </w:t>
      </w:r>
      <w:r>
        <w:rPr>
          <w:rFonts w:ascii="GHEA Grapalat" w:hAnsi="GHEA Grapalat" w:cs="Sylfaen"/>
          <w:szCs w:val="24"/>
          <w:lang w:val="ru-RU"/>
        </w:rPr>
        <w:t>առանձին</w:t>
      </w:r>
      <w:r w:rsidRPr="00015DD4">
        <w:rPr>
          <w:rFonts w:ascii="GHEA Grapalat" w:hAnsi="GHEA Grapalat" w:cs="Sylfaen"/>
          <w:szCs w:val="24"/>
        </w:rPr>
        <w:t xml:space="preserve"> </w:t>
      </w:r>
      <w:r>
        <w:rPr>
          <w:rFonts w:ascii="GHEA Grapalat" w:hAnsi="GHEA Grapalat" w:cs="Sylfaen"/>
          <w:szCs w:val="24"/>
          <w:lang w:val="ru-RU"/>
        </w:rPr>
        <w:t>ներկայացված</w:t>
      </w:r>
      <w:r w:rsidRPr="00015DD4">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015DD4" w:rsidRDefault="00015DD4" w:rsidP="00015DD4">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015DD4">
        <w:rPr>
          <w:rFonts w:ascii="GHEA Grapalat" w:hAnsi="GHEA Grapalat" w:cs="Sylfaen"/>
          <w:szCs w:val="24"/>
        </w:rPr>
        <w:t xml:space="preserve"> </w:t>
      </w:r>
      <w:r>
        <w:rPr>
          <w:rFonts w:ascii="GHEA Grapalat" w:hAnsi="GHEA Grapalat" w:cs="Sylfaen"/>
          <w:szCs w:val="24"/>
          <w:lang w:val="ru-RU"/>
        </w:rPr>
        <w:t>կրում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համատեղ</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համապարտ</w:t>
      </w:r>
      <w:r w:rsidRPr="00015DD4">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015DD4">
        <w:rPr>
          <w:rFonts w:ascii="GHEA Grapalat" w:hAnsi="GHEA Grapalat" w:cs="Sylfaen"/>
          <w:szCs w:val="24"/>
        </w:rPr>
        <w:t xml:space="preserve"> </w:t>
      </w:r>
      <w:r>
        <w:rPr>
          <w:rFonts w:ascii="GHEA Grapalat" w:hAnsi="GHEA Grapalat" w:cs="Sylfaen"/>
          <w:szCs w:val="24"/>
          <w:lang w:val="ru-RU"/>
        </w:rPr>
        <w:t>անդամի</w:t>
      </w:r>
      <w:r w:rsidRPr="00015DD4">
        <w:rPr>
          <w:rFonts w:ascii="GHEA Grapalat" w:hAnsi="GHEA Grapalat" w:cs="Sylfaen"/>
          <w:szCs w:val="24"/>
        </w:rPr>
        <w:t xml:space="preserve"> </w:t>
      </w:r>
      <w:r>
        <w:rPr>
          <w:rFonts w:ascii="GHEA Grapalat" w:hAnsi="GHEA Grapalat" w:cs="Sylfaen"/>
          <w:szCs w:val="24"/>
          <w:lang w:val="ru-RU"/>
        </w:rPr>
        <w:t>կոնսորցիումից</w:t>
      </w:r>
      <w:r w:rsidRPr="00015DD4">
        <w:rPr>
          <w:rFonts w:ascii="GHEA Grapalat" w:hAnsi="GHEA Grapalat" w:cs="Sylfaen"/>
          <w:szCs w:val="24"/>
        </w:rPr>
        <w:t xml:space="preserve"> </w:t>
      </w:r>
      <w:r>
        <w:rPr>
          <w:rFonts w:ascii="GHEA Grapalat" w:hAnsi="GHEA Grapalat" w:cs="Sylfaen"/>
          <w:szCs w:val="24"/>
          <w:lang w:val="ru-RU"/>
        </w:rPr>
        <w:t>դուրս</w:t>
      </w:r>
      <w:r w:rsidRPr="00015DD4">
        <w:rPr>
          <w:rFonts w:ascii="GHEA Grapalat" w:hAnsi="GHEA Grapalat" w:cs="Sylfaen"/>
          <w:szCs w:val="24"/>
        </w:rPr>
        <w:t xml:space="preserve"> </w:t>
      </w:r>
      <w:r>
        <w:rPr>
          <w:rFonts w:ascii="GHEA Grapalat" w:hAnsi="GHEA Grapalat" w:cs="Sylfaen"/>
          <w:szCs w:val="24"/>
          <w:lang w:val="ru-RU"/>
        </w:rPr>
        <w:t>գալու</w:t>
      </w:r>
      <w:r w:rsidRPr="00015DD4">
        <w:rPr>
          <w:rFonts w:ascii="GHEA Grapalat" w:hAnsi="GHEA Grapalat" w:cs="Sylfaen"/>
          <w:szCs w:val="24"/>
        </w:rPr>
        <w:t xml:space="preserve"> </w:t>
      </w:r>
      <w:r>
        <w:rPr>
          <w:rFonts w:ascii="GHEA Grapalat" w:hAnsi="GHEA Grapalat" w:cs="Sylfaen"/>
          <w:szCs w:val="24"/>
          <w:lang w:val="ru-RU"/>
        </w:rPr>
        <w:t>դեպքում</w:t>
      </w:r>
      <w:r w:rsidRPr="00015DD4">
        <w:rPr>
          <w:rFonts w:ascii="GHEA Grapalat" w:hAnsi="GHEA Grapalat" w:cs="Sylfaen"/>
          <w:szCs w:val="24"/>
        </w:rPr>
        <w:t xml:space="preserve"> </w:t>
      </w:r>
      <w:r>
        <w:rPr>
          <w:rFonts w:ascii="GHEA Grapalat" w:hAnsi="GHEA Grapalat" w:cs="Sylfaen"/>
          <w:szCs w:val="24"/>
          <w:lang w:val="ru-RU"/>
        </w:rPr>
        <w:t>կոնսորցիումի</w:t>
      </w:r>
      <w:r w:rsidRPr="00015DD4">
        <w:rPr>
          <w:rFonts w:ascii="GHEA Grapalat" w:hAnsi="GHEA Grapalat" w:cs="Sylfaen"/>
          <w:szCs w:val="24"/>
        </w:rPr>
        <w:t xml:space="preserve"> </w:t>
      </w:r>
      <w:r>
        <w:rPr>
          <w:rFonts w:ascii="GHEA Grapalat" w:hAnsi="GHEA Grapalat" w:cs="Sylfaen"/>
          <w:szCs w:val="24"/>
          <w:lang w:val="ru-RU"/>
        </w:rPr>
        <w:t>հետ</w:t>
      </w:r>
      <w:r w:rsidRPr="00015DD4">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015DD4">
        <w:rPr>
          <w:rFonts w:ascii="GHEA Grapalat" w:hAnsi="GHEA Grapalat" w:cs="Sylfaen"/>
          <w:szCs w:val="24"/>
        </w:rPr>
        <w:t xml:space="preserve"> </w:t>
      </w:r>
      <w:r>
        <w:rPr>
          <w:rFonts w:ascii="GHEA Grapalat" w:hAnsi="GHEA Grapalat" w:cs="Sylfaen"/>
          <w:szCs w:val="24"/>
          <w:lang w:val="ru-RU"/>
        </w:rPr>
        <w:t>կնքած</w:t>
      </w:r>
      <w:r w:rsidRPr="00015DD4">
        <w:rPr>
          <w:rFonts w:ascii="GHEA Grapalat" w:hAnsi="GHEA Grapalat" w:cs="Sylfaen"/>
          <w:szCs w:val="24"/>
        </w:rPr>
        <w:t xml:space="preserve"> </w:t>
      </w:r>
      <w:r>
        <w:rPr>
          <w:rFonts w:ascii="GHEA Grapalat" w:hAnsi="GHEA Grapalat" w:cs="Sylfaen"/>
          <w:szCs w:val="24"/>
          <w:lang w:val="ru-RU"/>
        </w:rPr>
        <w:t>պայմանագիրը</w:t>
      </w:r>
      <w:r w:rsidRPr="00015DD4">
        <w:rPr>
          <w:rFonts w:ascii="GHEA Grapalat" w:hAnsi="GHEA Grapalat" w:cs="Sylfaen"/>
          <w:szCs w:val="24"/>
        </w:rPr>
        <w:t xml:space="preserve"> </w:t>
      </w:r>
      <w:r>
        <w:rPr>
          <w:rFonts w:ascii="GHEA Grapalat" w:hAnsi="GHEA Grapalat" w:cs="Sylfaen"/>
          <w:szCs w:val="24"/>
          <w:lang w:val="ru-RU"/>
        </w:rPr>
        <w:t>միակողմանիորեն</w:t>
      </w:r>
      <w:r w:rsidRPr="00015DD4">
        <w:rPr>
          <w:rFonts w:ascii="GHEA Grapalat" w:hAnsi="GHEA Grapalat" w:cs="Sylfaen"/>
          <w:szCs w:val="24"/>
        </w:rPr>
        <w:t xml:space="preserve"> </w:t>
      </w:r>
      <w:r>
        <w:rPr>
          <w:rFonts w:ascii="GHEA Grapalat" w:hAnsi="GHEA Grapalat" w:cs="Sylfaen"/>
          <w:szCs w:val="24"/>
          <w:lang w:val="ru-RU"/>
        </w:rPr>
        <w:t>լուծվում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կոնսորցիումի</w:t>
      </w:r>
      <w:r w:rsidRPr="00015DD4">
        <w:rPr>
          <w:rFonts w:ascii="GHEA Grapalat" w:hAnsi="GHEA Grapalat" w:cs="Sylfaen"/>
          <w:szCs w:val="24"/>
        </w:rPr>
        <w:t xml:space="preserve"> </w:t>
      </w:r>
      <w:r>
        <w:rPr>
          <w:rFonts w:ascii="GHEA Grapalat" w:hAnsi="GHEA Grapalat" w:cs="Sylfaen"/>
          <w:szCs w:val="24"/>
          <w:lang w:val="ru-RU"/>
        </w:rPr>
        <w:t>անդամների</w:t>
      </w:r>
      <w:r w:rsidRPr="00015DD4">
        <w:rPr>
          <w:rFonts w:ascii="GHEA Grapalat" w:hAnsi="GHEA Grapalat" w:cs="Sylfaen"/>
          <w:szCs w:val="24"/>
        </w:rPr>
        <w:t xml:space="preserve"> </w:t>
      </w:r>
      <w:r>
        <w:rPr>
          <w:rFonts w:ascii="GHEA Grapalat" w:hAnsi="GHEA Grapalat" w:cs="Sylfaen"/>
          <w:szCs w:val="24"/>
          <w:lang w:val="ru-RU"/>
        </w:rPr>
        <w:t>նկատմամբ</w:t>
      </w:r>
      <w:r w:rsidRPr="00015DD4">
        <w:rPr>
          <w:rFonts w:ascii="GHEA Grapalat" w:hAnsi="GHEA Grapalat" w:cs="Sylfaen"/>
          <w:szCs w:val="24"/>
        </w:rPr>
        <w:t xml:space="preserve"> </w:t>
      </w:r>
      <w:r>
        <w:rPr>
          <w:rFonts w:ascii="GHEA Grapalat" w:hAnsi="GHEA Grapalat" w:cs="Sylfaen"/>
          <w:szCs w:val="24"/>
          <w:lang w:val="ru-RU"/>
        </w:rPr>
        <w:t>կիրառվում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պայմանագրով</w:t>
      </w:r>
      <w:r w:rsidRPr="00015DD4">
        <w:rPr>
          <w:rFonts w:ascii="GHEA Grapalat" w:hAnsi="GHEA Grapalat" w:cs="Sylfaen"/>
          <w:szCs w:val="24"/>
        </w:rPr>
        <w:t xml:space="preserve"> </w:t>
      </w:r>
      <w:r>
        <w:rPr>
          <w:rFonts w:ascii="GHEA Grapalat" w:hAnsi="GHEA Grapalat" w:cs="Sylfaen"/>
          <w:szCs w:val="24"/>
          <w:lang w:val="ru-RU"/>
        </w:rPr>
        <w:t>նախատեսված</w:t>
      </w:r>
      <w:r w:rsidRPr="00015DD4">
        <w:rPr>
          <w:rFonts w:ascii="GHEA Grapalat" w:hAnsi="GHEA Grapalat" w:cs="Sylfaen"/>
          <w:szCs w:val="24"/>
        </w:rPr>
        <w:t xml:space="preserve"> </w:t>
      </w:r>
      <w:r>
        <w:rPr>
          <w:rFonts w:ascii="GHEA Grapalat" w:hAnsi="GHEA Grapalat" w:cs="Sylfaen"/>
          <w:szCs w:val="24"/>
          <w:lang w:val="ru-RU"/>
        </w:rPr>
        <w:t>պատասխանատվության</w:t>
      </w:r>
      <w:r w:rsidRPr="00015DD4">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015DD4" w:rsidRDefault="00015DD4" w:rsidP="00015DD4">
      <w:pPr>
        <w:ind w:firstLine="567"/>
        <w:jc w:val="both"/>
        <w:rPr>
          <w:rFonts w:ascii="GHEA Grapalat" w:hAnsi="GHEA Grapalat"/>
          <w:sz w:val="20"/>
          <w:lang w:val="af-ZA"/>
        </w:rPr>
      </w:pPr>
    </w:p>
    <w:p w:rsidR="00015DD4" w:rsidRDefault="00015DD4" w:rsidP="00015DD4">
      <w:pPr>
        <w:ind w:firstLine="567"/>
        <w:jc w:val="both"/>
        <w:rPr>
          <w:rFonts w:ascii="GHEA Grapalat" w:hAnsi="GHEA Grapalat"/>
          <w:sz w:val="20"/>
          <w:lang w:val="af-ZA"/>
        </w:rPr>
      </w:pPr>
    </w:p>
    <w:p w:rsidR="00015DD4" w:rsidRDefault="00015DD4" w:rsidP="00015DD4">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015DD4" w:rsidRDefault="00015DD4" w:rsidP="00015DD4">
      <w:pPr>
        <w:jc w:val="center"/>
        <w:rPr>
          <w:rFonts w:ascii="GHEA Grapalat" w:hAnsi="GHEA Grapalat"/>
          <w:sz w:val="20"/>
          <w:lang w:val="af-ZA"/>
        </w:rPr>
      </w:pPr>
    </w:p>
    <w:p w:rsidR="00015DD4" w:rsidRDefault="00015DD4" w:rsidP="00015DD4">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015DD4" w:rsidRDefault="00015DD4" w:rsidP="00015DD4">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015DD4" w:rsidRDefault="00015DD4" w:rsidP="00015DD4">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015DD4" w:rsidRDefault="00015DD4" w:rsidP="00015DD4">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015DD4" w:rsidRDefault="00015DD4" w:rsidP="00015DD4">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015DD4" w:rsidRDefault="00015DD4" w:rsidP="00015DD4">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015DD4" w:rsidRDefault="00015DD4" w:rsidP="00015DD4">
      <w:pPr>
        <w:jc w:val="center"/>
        <w:rPr>
          <w:rFonts w:ascii="GHEA Grapalat" w:hAnsi="GHEA Grapalat" w:cs="Arial Unicode"/>
          <w:sz w:val="20"/>
          <w:lang w:val="af-ZA"/>
        </w:rPr>
      </w:pPr>
    </w:p>
    <w:p w:rsidR="00015DD4" w:rsidRDefault="00015DD4" w:rsidP="00015DD4">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015DD4" w:rsidRDefault="00015DD4" w:rsidP="00015DD4">
      <w:pPr>
        <w:jc w:val="center"/>
        <w:rPr>
          <w:rFonts w:ascii="GHEA Grapalat" w:hAnsi="GHEA Grapalat"/>
          <w:sz w:val="20"/>
          <w:lang w:val="af-ZA"/>
        </w:rPr>
      </w:pPr>
      <w:r>
        <w:rPr>
          <w:rFonts w:ascii="GHEA Grapalat" w:hAnsi="GHEA Grapalat"/>
          <w:sz w:val="20"/>
          <w:lang w:val="af-ZA"/>
        </w:rPr>
        <w:t xml:space="preserve">  </w:t>
      </w:r>
    </w:p>
    <w:p w:rsidR="00015DD4" w:rsidRDefault="00015DD4" w:rsidP="00015DD4">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Pr>
          <w:rFonts w:ascii="GHEA Grapalat" w:hAnsi="GHEA Grapalat" w:cs="Sylfaen"/>
          <w:szCs w:val="24"/>
        </w:rPr>
        <w:t xml:space="preserve">  </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015DD4">
        <w:rPr>
          <w:rFonts w:ascii="GHEA Grapalat" w:hAnsi="GHEA Grapalat" w:cs="Sylfaen"/>
          <w:szCs w:val="24"/>
        </w:rPr>
        <w:t xml:space="preserve"> </w:t>
      </w:r>
      <w:r>
        <w:rPr>
          <w:rFonts w:ascii="GHEA Grapalat" w:hAnsi="GHEA Grapalat" w:cs="Sylfaen"/>
          <w:szCs w:val="24"/>
          <w:lang w:val="ru-RU"/>
        </w:rPr>
        <w:t>ներկայացվում</w:t>
      </w:r>
      <w:r w:rsidRPr="00015DD4">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015DD4">
        <w:rPr>
          <w:rFonts w:ascii="GHEA Grapalat" w:hAnsi="GHEA Grapalat" w:cs="Sylfaen"/>
          <w:szCs w:val="24"/>
        </w:rPr>
        <w:t xml:space="preserve"> </w:t>
      </w:r>
      <w:r>
        <w:rPr>
          <w:rFonts w:ascii="GHEA Grapalat" w:hAnsi="GHEA Grapalat" w:cs="Sylfaen"/>
          <w:szCs w:val="24"/>
          <w:lang w:val="ru-RU"/>
        </w:rPr>
        <w:t>դրա</w:t>
      </w:r>
      <w:r w:rsidRPr="00015DD4">
        <w:rPr>
          <w:rFonts w:ascii="GHEA Grapalat" w:hAnsi="GHEA Grapalat" w:cs="Sylfaen"/>
          <w:szCs w:val="24"/>
        </w:rPr>
        <w:t xml:space="preserve"> </w:t>
      </w:r>
      <w:r>
        <w:rPr>
          <w:rFonts w:ascii="GHEA Grapalat" w:hAnsi="GHEA Grapalat" w:cs="Sylfaen"/>
          <w:szCs w:val="24"/>
          <w:lang w:val="ru-RU"/>
        </w:rPr>
        <w:t>համար</w:t>
      </w:r>
      <w:r w:rsidRPr="00015DD4">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հրավերով</w:t>
      </w:r>
      <w:r w:rsidRPr="00015DD4">
        <w:rPr>
          <w:rFonts w:ascii="GHEA Grapalat" w:hAnsi="GHEA Grapalat" w:cs="Sylfaen"/>
          <w:szCs w:val="24"/>
        </w:rPr>
        <w:t xml:space="preserve"> </w:t>
      </w:r>
      <w:r>
        <w:rPr>
          <w:rFonts w:ascii="GHEA Grapalat" w:hAnsi="GHEA Grapalat" w:cs="Sylfaen"/>
          <w:szCs w:val="24"/>
          <w:lang w:val="ru-RU"/>
        </w:rPr>
        <w:t>սահմանված</w:t>
      </w:r>
      <w:r w:rsidRPr="00015DD4">
        <w:rPr>
          <w:rFonts w:ascii="GHEA Grapalat" w:hAnsi="GHEA Grapalat" w:cs="Sylfaen"/>
          <w:szCs w:val="24"/>
        </w:rPr>
        <w:t xml:space="preserve"> </w:t>
      </w:r>
      <w:r>
        <w:rPr>
          <w:rFonts w:ascii="GHEA Grapalat" w:hAnsi="GHEA Grapalat" w:cs="Sylfaen"/>
          <w:szCs w:val="24"/>
          <w:lang w:val="ru-RU"/>
        </w:rPr>
        <w:t>ժամկետի</w:t>
      </w:r>
      <w:r w:rsidRPr="00015DD4">
        <w:rPr>
          <w:rFonts w:ascii="GHEA Grapalat" w:hAnsi="GHEA Grapalat" w:cs="Sylfaen"/>
          <w:szCs w:val="24"/>
        </w:rPr>
        <w:t xml:space="preserve"> </w:t>
      </w:r>
      <w:r>
        <w:rPr>
          <w:rFonts w:ascii="GHEA Grapalat" w:hAnsi="GHEA Grapalat" w:cs="Sylfaen"/>
          <w:szCs w:val="24"/>
          <w:lang w:val="ru-RU"/>
        </w:rPr>
        <w:t>ավարտը։</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015DD4">
        <w:rPr>
          <w:rFonts w:ascii="GHEA Grapalat" w:hAnsi="GHEA Grapalat" w:cs="Sylfaen"/>
          <w:szCs w:val="24"/>
        </w:rPr>
        <w:t xml:space="preserve"> </w:t>
      </w:r>
      <w:r>
        <w:rPr>
          <w:rFonts w:ascii="GHEA Grapalat" w:hAnsi="GHEA Grapalat" w:cs="Sylfaen"/>
          <w:szCs w:val="24"/>
          <w:lang w:val="ru-RU"/>
        </w:rPr>
        <w:t>պատրաստման</w:t>
      </w:r>
      <w:r w:rsidRPr="00015DD4">
        <w:rPr>
          <w:rFonts w:ascii="GHEA Grapalat" w:hAnsi="GHEA Grapalat" w:cs="Sylfaen"/>
          <w:szCs w:val="24"/>
        </w:rPr>
        <w:t xml:space="preserve"> </w:t>
      </w:r>
      <w:r>
        <w:rPr>
          <w:rFonts w:ascii="GHEA Grapalat" w:hAnsi="GHEA Grapalat" w:cs="Sylfaen"/>
          <w:szCs w:val="24"/>
          <w:lang w:val="ru-RU"/>
        </w:rPr>
        <w:t>կարգը</w:t>
      </w:r>
      <w:r w:rsidRPr="00015DD4">
        <w:rPr>
          <w:rFonts w:ascii="GHEA Grapalat" w:hAnsi="GHEA Grapalat" w:cs="Sylfaen"/>
          <w:szCs w:val="24"/>
        </w:rPr>
        <w:t xml:space="preserve"> </w:t>
      </w:r>
      <w:r>
        <w:rPr>
          <w:rFonts w:ascii="GHEA Grapalat" w:hAnsi="GHEA Grapalat" w:cs="Sylfaen"/>
          <w:szCs w:val="24"/>
          <w:lang w:val="ru-RU"/>
        </w:rPr>
        <w:t>նկարագրված</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sidRPr="00015DD4">
        <w:rPr>
          <w:rFonts w:ascii="GHEA Grapalat" w:hAnsi="GHEA Grapalat" w:cs="Sylfaen"/>
          <w:szCs w:val="24"/>
        </w:rPr>
        <w:t xml:space="preserve"> </w:t>
      </w:r>
      <w:r>
        <w:rPr>
          <w:rFonts w:ascii="GHEA Grapalat" w:hAnsi="GHEA Grapalat" w:cs="Sylfaen"/>
          <w:szCs w:val="24"/>
          <w:lang w:val="ru-RU"/>
        </w:rPr>
        <w:t>պատրաստելու</w:t>
      </w:r>
      <w:r w:rsidRPr="00015DD4">
        <w:rPr>
          <w:rFonts w:ascii="GHEA Grapalat" w:hAnsi="GHEA Grapalat" w:cs="Sylfaen"/>
          <w:szCs w:val="24"/>
        </w:rPr>
        <w:t xml:space="preserve"> </w:t>
      </w:r>
      <w:r>
        <w:rPr>
          <w:rFonts w:ascii="GHEA Grapalat" w:hAnsi="GHEA Grapalat" w:cs="Sylfaen"/>
          <w:szCs w:val="24"/>
          <w:lang w:val="ru-RU"/>
        </w:rPr>
        <w:t>հրահանգում։</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015DD4">
        <w:rPr>
          <w:rFonts w:ascii="GHEA Grapalat" w:hAnsi="GHEA Grapalat" w:cs="Sylfaen"/>
          <w:szCs w:val="24"/>
        </w:rPr>
        <w:t xml:space="preserve"> </w:t>
      </w:r>
      <w:r>
        <w:rPr>
          <w:rFonts w:ascii="GHEA Grapalat" w:hAnsi="GHEA Grapalat" w:cs="Sylfaen"/>
          <w:szCs w:val="24"/>
          <w:lang w:val="ru-RU"/>
        </w:rPr>
        <w:t>հայտերն</w:t>
      </w:r>
      <w:r w:rsidRPr="00015DD4">
        <w:rPr>
          <w:rFonts w:ascii="GHEA Grapalat" w:hAnsi="GHEA Grapalat" w:cs="Sylfaen"/>
          <w:szCs w:val="24"/>
        </w:rPr>
        <w:t xml:space="preserve"> </w:t>
      </w:r>
      <w:r>
        <w:rPr>
          <w:rFonts w:ascii="GHEA Grapalat" w:hAnsi="GHEA Grapalat" w:cs="Sylfaen"/>
          <w:szCs w:val="24"/>
          <w:lang w:val="ru-RU"/>
        </w:rPr>
        <w:t>անհրաժեշտ</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ներկայացնել</w:t>
      </w:r>
      <w:r w:rsidRPr="00015DD4">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015DD4">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015DD4">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ընթացակարգի</w:t>
      </w:r>
      <w:r w:rsidRPr="00015DD4">
        <w:rPr>
          <w:rFonts w:ascii="GHEA Grapalat" w:hAnsi="GHEA Grapalat" w:cs="Sylfaen"/>
          <w:szCs w:val="24"/>
        </w:rPr>
        <w:t xml:space="preserve"> </w:t>
      </w:r>
      <w:r>
        <w:rPr>
          <w:rFonts w:ascii="GHEA Grapalat" w:hAnsi="GHEA Grapalat" w:cs="Sylfaen"/>
          <w:szCs w:val="24"/>
          <w:lang w:val="ru-RU"/>
        </w:rPr>
        <w:t>հայտարարությունը</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հրավերը</w:t>
      </w:r>
      <w:r w:rsidRPr="00015DD4">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015DD4">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015DD4">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015DD4">
        <w:rPr>
          <w:rFonts w:ascii="GHEA Grapalat" w:hAnsi="GHEA Grapalat" w:cs="Sylfaen"/>
          <w:szCs w:val="24"/>
        </w:rPr>
        <w:t xml:space="preserve"> </w:t>
      </w:r>
      <w:r>
        <w:rPr>
          <w:rFonts w:ascii="GHEA Grapalat" w:hAnsi="GHEA Grapalat" w:cs="Sylfaen"/>
          <w:b/>
          <w:szCs w:val="24"/>
        </w:rPr>
        <w:t>7-</w:t>
      </w:r>
      <w:r>
        <w:rPr>
          <w:rFonts w:ascii="GHEA Grapalat" w:hAnsi="GHEA Grapalat" w:cs="Sylfaen"/>
          <w:b/>
          <w:szCs w:val="24"/>
          <w:lang w:val="en-US"/>
        </w:rPr>
        <w:t>րդ</w:t>
      </w:r>
      <w:r>
        <w:rPr>
          <w:rFonts w:ascii="GHEA Grapalat" w:hAnsi="GHEA Grapalat" w:cs="Sylfaen"/>
          <w:b/>
          <w:szCs w:val="24"/>
        </w:rPr>
        <w:t xml:space="preserve"> </w:t>
      </w:r>
      <w:r>
        <w:rPr>
          <w:rFonts w:ascii="GHEA Grapalat" w:hAnsi="GHEA Grapalat" w:cs="Sylfaen"/>
          <w:b/>
          <w:szCs w:val="24"/>
          <w:lang w:val="ru-RU"/>
        </w:rPr>
        <w:t>օրվա</w:t>
      </w:r>
      <w:r>
        <w:rPr>
          <w:rFonts w:ascii="GHEA Grapalat" w:hAnsi="GHEA Grapalat" w:cs="Sylfaen"/>
          <w:b/>
          <w:szCs w:val="24"/>
        </w:rPr>
        <w:t>` 19.12.17</w:t>
      </w:r>
      <w:r>
        <w:rPr>
          <w:rFonts w:ascii="GHEA Grapalat" w:hAnsi="GHEA Grapalat" w:cs="Sylfaen"/>
          <w:b/>
          <w:szCs w:val="24"/>
          <w:lang w:val="en-US"/>
        </w:rPr>
        <w:t>թ</w:t>
      </w:r>
      <w:r>
        <w:rPr>
          <w:rFonts w:ascii="GHEA Grapalat" w:hAnsi="GHEA Grapalat" w:cs="Sylfaen"/>
          <w:b/>
          <w:szCs w:val="24"/>
        </w:rPr>
        <w:t xml:space="preserve">. </w:t>
      </w:r>
      <w:r>
        <w:rPr>
          <w:rFonts w:ascii="GHEA Grapalat" w:hAnsi="GHEA Grapalat" w:cs="Sylfaen"/>
          <w:b/>
          <w:szCs w:val="24"/>
          <w:lang w:val="ru-RU"/>
        </w:rPr>
        <w:t>ժամը</w:t>
      </w:r>
      <w:r w:rsidRPr="00015DD4">
        <w:rPr>
          <w:rFonts w:ascii="GHEA Grapalat" w:hAnsi="GHEA Grapalat" w:cs="Sylfaen"/>
          <w:b/>
          <w:szCs w:val="24"/>
        </w:rPr>
        <w:t xml:space="preserve"> </w:t>
      </w:r>
      <w:r>
        <w:rPr>
          <w:rFonts w:ascii="GHEA Grapalat" w:hAnsi="GHEA Grapalat" w:cs="Sylfaen"/>
          <w:b/>
          <w:szCs w:val="24"/>
        </w:rPr>
        <w:t>11:00-</w:t>
      </w:r>
      <w:r>
        <w:rPr>
          <w:rFonts w:ascii="GHEA Grapalat" w:hAnsi="GHEA Grapalat" w:cs="Sylfaen"/>
          <w:b/>
          <w:szCs w:val="24"/>
          <w:lang w:val="ru-RU"/>
        </w:rPr>
        <w:t>ն</w:t>
      </w:r>
      <w:r>
        <w:rPr>
          <w:rFonts w:ascii="GHEA Grapalat" w:hAnsi="GHEA Grapalat" w:cs="Sylfaen"/>
          <w:b/>
          <w:szCs w:val="24"/>
        </w:rPr>
        <w:t xml:space="preserve">, </w:t>
      </w:r>
      <w:r>
        <w:rPr>
          <w:rFonts w:ascii="GHEA Grapalat" w:hAnsi="GHEA Grapalat"/>
          <w:b/>
          <w:bCs/>
        </w:rPr>
        <w:t xml:space="preserve">ք. Վանաձոր, </w:t>
      </w:r>
      <w:r>
        <w:rPr>
          <w:rFonts w:ascii="Sylfaen" w:hAnsi="Sylfaen"/>
          <w:sz w:val="22"/>
          <w:szCs w:val="22"/>
          <w:lang w:val="hy-AM"/>
        </w:rPr>
        <w:t>Շիրակի խճ.64</w:t>
      </w:r>
      <w:r>
        <w:rPr>
          <w:rFonts w:ascii="GHEA Grapalat" w:hAnsi="GHEA Grapalat"/>
          <w:sz w:val="22"/>
          <w:szCs w:val="22"/>
          <w:lang w:val="hy-AM"/>
        </w:rPr>
        <w:t xml:space="preserve"> </w:t>
      </w:r>
      <w:r>
        <w:rPr>
          <w:rFonts w:ascii="GHEA Grapalat" w:hAnsi="GHEA Grapalat" w:cs="Sylfaen"/>
          <w:szCs w:val="24"/>
          <w:lang w:val="ru-RU"/>
        </w:rPr>
        <w:t>հասցեով։</w:t>
      </w:r>
      <w:r>
        <w:rPr>
          <w:rFonts w:ascii="GHEA Grapalat" w:hAnsi="GHEA Grapalat" w:cs="Sylfaen"/>
          <w:szCs w:val="24"/>
        </w:rPr>
        <w:t xml:space="preserve">  </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015DD4">
        <w:rPr>
          <w:rFonts w:ascii="GHEA Grapalat" w:hAnsi="GHEA Grapalat" w:cs="Sylfaen"/>
          <w:szCs w:val="24"/>
        </w:rPr>
        <w:t xml:space="preserve"> </w:t>
      </w:r>
      <w:r>
        <w:rPr>
          <w:rFonts w:ascii="GHEA Grapalat" w:hAnsi="GHEA Grapalat" w:cs="Sylfaen"/>
          <w:szCs w:val="24"/>
          <w:lang w:val="ru-RU"/>
        </w:rPr>
        <w:t>հայտերը</w:t>
      </w:r>
      <w:r w:rsidRPr="00015DD4">
        <w:rPr>
          <w:rFonts w:ascii="GHEA Grapalat" w:hAnsi="GHEA Grapalat" w:cs="Sylfaen"/>
          <w:szCs w:val="24"/>
        </w:rPr>
        <w:t xml:space="preserve"> </w:t>
      </w:r>
      <w:r>
        <w:rPr>
          <w:rFonts w:ascii="GHEA Grapalat" w:hAnsi="GHEA Grapalat" w:cs="Sylfaen"/>
          <w:szCs w:val="24"/>
          <w:lang w:val="ru-RU"/>
        </w:rPr>
        <w:t>ստանում</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գրանցամատյանում</w:t>
      </w:r>
      <w:r w:rsidRPr="00015DD4">
        <w:rPr>
          <w:rFonts w:ascii="GHEA Grapalat" w:hAnsi="GHEA Grapalat" w:cs="Sylfaen"/>
          <w:szCs w:val="24"/>
        </w:rPr>
        <w:t xml:space="preserve"> </w:t>
      </w:r>
      <w:r>
        <w:rPr>
          <w:rFonts w:ascii="GHEA Grapalat" w:hAnsi="GHEA Grapalat" w:cs="Sylfaen"/>
          <w:szCs w:val="24"/>
          <w:lang w:val="ru-RU"/>
        </w:rPr>
        <w:t>գրանցում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քարտուղար</w:t>
      </w:r>
      <w:r w:rsidRPr="00015DD4">
        <w:rPr>
          <w:rFonts w:ascii="GHEA Grapalat" w:hAnsi="GHEA Grapalat" w:cs="Sylfaen"/>
          <w:szCs w:val="24"/>
        </w:rPr>
        <w:t xml:space="preserve"> </w:t>
      </w:r>
      <w:r>
        <w:rPr>
          <w:rFonts w:ascii="GHEA Grapalat" w:hAnsi="GHEA Grapalat" w:cs="Sylfaen"/>
          <w:b/>
          <w:lang w:val="ru-RU"/>
        </w:rPr>
        <w:t>Մարինե</w:t>
      </w:r>
      <w:r w:rsidRPr="00015DD4">
        <w:rPr>
          <w:rFonts w:ascii="GHEA Grapalat" w:hAnsi="GHEA Grapalat" w:cs="Sylfaen"/>
          <w:b/>
        </w:rPr>
        <w:t xml:space="preserve"> </w:t>
      </w:r>
      <w:r>
        <w:rPr>
          <w:rFonts w:ascii="GHEA Grapalat" w:hAnsi="GHEA Grapalat" w:cs="Sylfaen"/>
          <w:b/>
          <w:lang w:val="ru-RU"/>
        </w:rPr>
        <w:t>Բուդաղյան</w:t>
      </w:r>
      <w:r>
        <w:rPr>
          <w:rFonts w:ascii="GHEA Grapalat" w:hAnsi="GHEA Grapalat" w:cs="Sylfaen"/>
          <w:szCs w:val="24"/>
          <w:lang w:val="ru-RU"/>
        </w:rPr>
        <w:t>։</w:t>
      </w:r>
      <w:r w:rsidRPr="00015DD4">
        <w:rPr>
          <w:rFonts w:ascii="GHEA Grapalat" w:hAnsi="GHEA Grapalat" w:cs="Sylfaen"/>
          <w:szCs w:val="24"/>
        </w:rPr>
        <w:t xml:space="preserve"> </w:t>
      </w:r>
      <w:r>
        <w:rPr>
          <w:rFonts w:ascii="GHEA Grapalat" w:hAnsi="GHEA Grapalat" w:cs="Sylfaen"/>
          <w:szCs w:val="24"/>
          <w:lang w:val="ru-RU"/>
        </w:rPr>
        <w:t>Հայտերը</w:t>
      </w:r>
      <w:r w:rsidRPr="00015DD4">
        <w:rPr>
          <w:rFonts w:ascii="GHEA Grapalat" w:hAnsi="GHEA Grapalat" w:cs="Sylfaen"/>
          <w:szCs w:val="24"/>
        </w:rPr>
        <w:t xml:space="preserve"> </w:t>
      </w:r>
      <w:r>
        <w:rPr>
          <w:rFonts w:ascii="GHEA Grapalat" w:hAnsi="GHEA Grapalat" w:cs="Sylfaen"/>
          <w:szCs w:val="24"/>
          <w:lang w:val="ru-RU"/>
        </w:rPr>
        <w:t>քարտուղարի</w:t>
      </w:r>
      <w:r w:rsidRPr="00015DD4">
        <w:rPr>
          <w:rFonts w:ascii="GHEA Grapalat" w:hAnsi="GHEA Grapalat" w:cs="Sylfaen"/>
          <w:szCs w:val="24"/>
        </w:rPr>
        <w:t xml:space="preserve"> </w:t>
      </w:r>
      <w:r>
        <w:rPr>
          <w:rFonts w:ascii="GHEA Grapalat" w:hAnsi="GHEA Grapalat" w:cs="Sylfaen"/>
          <w:szCs w:val="24"/>
          <w:lang w:val="ru-RU"/>
        </w:rPr>
        <w:t>կողմից</w:t>
      </w:r>
      <w:r w:rsidRPr="00015DD4">
        <w:rPr>
          <w:rFonts w:ascii="GHEA Grapalat" w:hAnsi="GHEA Grapalat" w:cs="Sylfaen"/>
          <w:szCs w:val="24"/>
        </w:rPr>
        <w:t xml:space="preserve"> </w:t>
      </w:r>
      <w:r>
        <w:rPr>
          <w:rFonts w:ascii="GHEA Grapalat" w:hAnsi="GHEA Grapalat" w:cs="Sylfaen"/>
          <w:szCs w:val="24"/>
          <w:lang w:val="ru-RU"/>
        </w:rPr>
        <w:t>գրանցվում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sidRPr="00015DD4">
        <w:rPr>
          <w:rFonts w:ascii="GHEA Grapalat" w:hAnsi="GHEA Grapalat" w:cs="Sylfaen"/>
          <w:szCs w:val="24"/>
        </w:rPr>
        <w:t xml:space="preserve"> </w:t>
      </w:r>
      <w:r>
        <w:rPr>
          <w:rFonts w:ascii="GHEA Grapalat" w:hAnsi="GHEA Grapalat" w:cs="Sylfaen"/>
          <w:szCs w:val="24"/>
          <w:lang w:val="en-US"/>
        </w:rPr>
        <w:t>դրանց</w:t>
      </w:r>
      <w:r>
        <w:rPr>
          <w:rFonts w:ascii="GHEA Grapalat" w:hAnsi="GHEA Grapalat" w:cs="Sylfaen"/>
          <w:szCs w:val="24"/>
        </w:rPr>
        <w:t xml:space="preserve"> </w:t>
      </w:r>
      <w:r>
        <w:rPr>
          <w:rFonts w:ascii="GHEA Grapalat" w:hAnsi="GHEA Grapalat" w:cs="Sylfaen"/>
          <w:szCs w:val="24"/>
          <w:lang w:val="ru-RU"/>
        </w:rPr>
        <w:t>ստացման</w:t>
      </w:r>
      <w:r w:rsidRPr="00015DD4">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sidRPr="00015DD4">
        <w:rPr>
          <w:rFonts w:ascii="GHEA Grapalat" w:hAnsi="GHEA Grapalat" w:cs="Sylfaen"/>
          <w:szCs w:val="24"/>
        </w:rPr>
        <w:t xml:space="preserve"> </w:t>
      </w:r>
      <w:r>
        <w:rPr>
          <w:rFonts w:ascii="GHEA Grapalat" w:hAnsi="GHEA Grapalat" w:cs="Sylfaen"/>
          <w:szCs w:val="24"/>
          <w:lang w:val="ru-RU"/>
        </w:rPr>
        <w:t>նշելով</w:t>
      </w:r>
      <w:r w:rsidRPr="00015DD4">
        <w:rPr>
          <w:rFonts w:ascii="GHEA Grapalat" w:hAnsi="GHEA Grapalat" w:cs="Sylfaen"/>
          <w:szCs w:val="24"/>
        </w:rPr>
        <w:t xml:space="preserve"> </w:t>
      </w:r>
      <w:r>
        <w:rPr>
          <w:rFonts w:ascii="GHEA Grapalat" w:hAnsi="GHEA Grapalat" w:cs="Sylfaen"/>
          <w:szCs w:val="24"/>
          <w:lang w:val="ru-RU"/>
        </w:rPr>
        <w:t>գրանցման</w:t>
      </w:r>
      <w:r w:rsidRPr="00015DD4">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015DD4">
        <w:rPr>
          <w:rFonts w:ascii="GHEA Grapalat" w:hAnsi="GHEA Grapalat" w:cs="Sylfaen"/>
          <w:szCs w:val="24"/>
        </w:rPr>
        <w:t xml:space="preserve"> </w:t>
      </w:r>
      <w:r>
        <w:rPr>
          <w:rFonts w:ascii="GHEA Grapalat" w:hAnsi="GHEA Grapalat" w:cs="Sylfaen"/>
          <w:szCs w:val="24"/>
          <w:lang w:val="ru-RU"/>
        </w:rPr>
        <w:t>պահանջով</w:t>
      </w:r>
      <w:r w:rsidRPr="00015DD4">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015DD4">
        <w:rPr>
          <w:rFonts w:ascii="GHEA Grapalat" w:hAnsi="GHEA Grapalat" w:cs="Sylfaen"/>
          <w:szCs w:val="24"/>
        </w:rPr>
        <w:t xml:space="preserve"> </w:t>
      </w:r>
      <w:r>
        <w:rPr>
          <w:rFonts w:ascii="GHEA Grapalat" w:hAnsi="GHEA Grapalat" w:cs="Sylfaen"/>
          <w:szCs w:val="24"/>
          <w:lang w:val="ru-RU"/>
        </w:rPr>
        <w:t>Հայտերը</w:t>
      </w:r>
      <w:r w:rsidRPr="00015DD4">
        <w:rPr>
          <w:rFonts w:ascii="GHEA Grapalat" w:hAnsi="GHEA Grapalat" w:cs="Sylfaen"/>
          <w:szCs w:val="24"/>
        </w:rPr>
        <w:t xml:space="preserve"> </w:t>
      </w:r>
      <w:r>
        <w:rPr>
          <w:rFonts w:ascii="GHEA Grapalat" w:hAnsi="GHEA Grapalat" w:cs="Sylfaen"/>
          <w:szCs w:val="24"/>
          <w:lang w:val="ru-RU"/>
        </w:rPr>
        <w:t>ներկայացնելու</w:t>
      </w:r>
      <w:r w:rsidRPr="00015DD4">
        <w:rPr>
          <w:rFonts w:ascii="GHEA Grapalat" w:hAnsi="GHEA Grapalat" w:cs="Sylfaen"/>
          <w:szCs w:val="24"/>
        </w:rPr>
        <w:t xml:space="preserve"> </w:t>
      </w:r>
      <w:r>
        <w:rPr>
          <w:rFonts w:ascii="GHEA Grapalat" w:hAnsi="GHEA Grapalat" w:cs="Sylfaen"/>
          <w:szCs w:val="24"/>
          <w:lang w:val="ru-RU"/>
        </w:rPr>
        <w:t>վերջնաժամկետը</w:t>
      </w:r>
      <w:r w:rsidRPr="00015DD4">
        <w:rPr>
          <w:rFonts w:ascii="GHEA Grapalat" w:hAnsi="GHEA Grapalat" w:cs="Sylfaen"/>
          <w:szCs w:val="24"/>
        </w:rPr>
        <w:t xml:space="preserve"> </w:t>
      </w:r>
      <w:r>
        <w:rPr>
          <w:rFonts w:ascii="GHEA Grapalat" w:hAnsi="GHEA Grapalat" w:cs="Sylfaen"/>
          <w:szCs w:val="24"/>
          <w:lang w:val="ru-RU"/>
        </w:rPr>
        <w:t>լրանալուց</w:t>
      </w:r>
      <w:r w:rsidRPr="00015DD4">
        <w:rPr>
          <w:rFonts w:ascii="GHEA Grapalat" w:hAnsi="GHEA Grapalat" w:cs="Sylfaen"/>
          <w:szCs w:val="24"/>
        </w:rPr>
        <w:t xml:space="preserve"> </w:t>
      </w:r>
      <w:r>
        <w:rPr>
          <w:rFonts w:ascii="GHEA Grapalat" w:hAnsi="GHEA Grapalat" w:cs="Sylfaen"/>
          <w:szCs w:val="24"/>
          <w:lang w:val="ru-RU"/>
        </w:rPr>
        <w:t>հետո</w:t>
      </w:r>
      <w:r w:rsidRPr="00015DD4">
        <w:rPr>
          <w:rFonts w:ascii="GHEA Grapalat" w:hAnsi="GHEA Grapalat" w:cs="Sylfaen"/>
          <w:szCs w:val="24"/>
        </w:rPr>
        <w:t xml:space="preserve"> </w:t>
      </w:r>
      <w:r>
        <w:rPr>
          <w:rFonts w:ascii="GHEA Grapalat" w:hAnsi="GHEA Grapalat" w:cs="Sylfaen"/>
          <w:szCs w:val="24"/>
          <w:lang w:val="ru-RU"/>
        </w:rPr>
        <w:t>ներկայացված</w:t>
      </w:r>
      <w:r w:rsidRPr="00015DD4">
        <w:rPr>
          <w:rFonts w:ascii="GHEA Grapalat" w:hAnsi="GHEA Grapalat" w:cs="Sylfaen"/>
          <w:szCs w:val="24"/>
        </w:rPr>
        <w:t xml:space="preserve"> </w:t>
      </w:r>
      <w:r>
        <w:rPr>
          <w:rFonts w:ascii="GHEA Grapalat" w:hAnsi="GHEA Grapalat" w:cs="Sylfaen"/>
          <w:szCs w:val="24"/>
          <w:lang w:val="ru-RU"/>
        </w:rPr>
        <w:t>հայտերը</w:t>
      </w:r>
      <w:r w:rsidRPr="00015DD4">
        <w:rPr>
          <w:rFonts w:ascii="GHEA Grapalat" w:hAnsi="GHEA Grapalat" w:cs="Sylfaen"/>
          <w:szCs w:val="24"/>
        </w:rPr>
        <w:t xml:space="preserve"> </w:t>
      </w:r>
      <w:r>
        <w:rPr>
          <w:rFonts w:ascii="GHEA Grapalat" w:hAnsi="GHEA Grapalat" w:cs="Sylfaen"/>
          <w:szCs w:val="24"/>
          <w:lang w:val="ru-RU"/>
        </w:rPr>
        <w:t>գրանցամատյանում</w:t>
      </w:r>
      <w:r w:rsidRPr="00015DD4">
        <w:rPr>
          <w:rFonts w:ascii="GHEA Grapalat" w:hAnsi="GHEA Grapalat" w:cs="Sylfaen"/>
          <w:szCs w:val="24"/>
        </w:rPr>
        <w:t xml:space="preserve"> </w:t>
      </w:r>
      <w:r>
        <w:rPr>
          <w:rFonts w:ascii="GHEA Grapalat" w:hAnsi="GHEA Grapalat" w:cs="Sylfaen"/>
          <w:szCs w:val="24"/>
          <w:lang w:val="ru-RU"/>
        </w:rPr>
        <w:t>չեն</w:t>
      </w:r>
      <w:r w:rsidRPr="00015DD4">
        <w:rPr>
          <w:rFonts w:ascii="GHEA Grapalat" w:hAnsi="GHEA Grapalat" w:cs="Sylfaen"/>
          <w:szCs w:val="24"/>
        </w:rPr>
        <w:t xml:space="preserve"> </w:t>
      </w:r>
      <w:r>
        <w:rPr>
          <w:rFonts w:ascii="GHEA Grapalat" w:hAnsi="GHEA Grapalat" w:cs="Sylfaen"/>
          <w:szCs w:val="24"/>
          <w:lang w:val="ru-RU"/>
        </w:rPr>
        <w:t>գրանցվում</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015DD4">
        <w:rPr>
          <w:rFonts w:ascii="GHEA Grapalat" w:hAnsi="GHEA Grapalat" w:cs="Sylfaen"/>
          <w:szCs w:val="24"/>
        </w:rPr>
        <w:t xml:space="preserve"> </w:t>
      </w:r>
      <w:r>
        <w:rPr>
          <w:rFonts w:ascii="GHEA Grapalat" w:hAnsi="GHEA Grapalat" w:cs="Sylfaen"/>
          <w:szCs w:val="24"/>
          <w:lang w:val="ru-RU"/>
        </w:rPr>
        <w:t>օրվան</w:t>
      </w:r>
      <w:r w:rsidRPr="00015DD4">
        <w:rPr>
          <w:rFonts w:ascii="GHEA Grapalat" w:hAnsi="GHEA Grapalat" w:cs="Sylfaen"/>
          <w:szCs w:val="24"/>
        </w:rPr>
        <w:t xml:space="preserve"> </w:t>
      </w:r>
      <w:r>
        <w:rPr>
          <w:rFonts w:ascii="GHEA Grapalat" w:hAnsi="GHEA Grapalat" w:cs="Sylfaen"/>
          <w:szCs w:val="24"/>
          <w:lang w:val="ru-RU"/>
        </w:rPr>
        <w:t>հաջորդող</w:t>
      </w:r>
      <w:r w:rsidRPr="00015DD4">
        <w:rPr>
          <w:rFonts w:ascii="GHEA Grapalat" w:hAnsi="GHEA Grapalat" w:cs="Sylfaen"/>
          <w:szCs w:val="24"/>
        </w:rPr>
        <w:t xml:space="preserve"> </w:t>
      </w:r>
      <w:r>
        <w:rPr>
          <w:rFonts w:ascii="GHEA Grapalat" w:hAnsi="GHEA Grapalat" w:cs="Sylfaen"/>
          <w:szCs w:val="24"/>
          <w:lang w:val="ru-RU"/>
        </w:rPr>
        <w:t>երկու</w:t>
      </w:r>
      <w:r w:rsidRPr="00015DD4">
        <w:rPr>
          <w:rFonts w:ascii="GHEA Grapalat" w:hAnsi="GHEA Grapalat" w:cs="Sylfaen"/>
          <w:szCs w:val="24"/>
        </w:rPr>
        <w:t xml:space="preserve"> </w:t>
      </w:r>
      <w:r>
        <w:rPr>
          <w:rFonts w:ascii="GHEA Grapalat" w:hAnsi="GHEA Grapalat" w:cs="Sylfaen"/>
          <w:szCs w:val="24"/>
          <w:lang w:val="ru-RU"/>
        </w:rPr>
        <w:t>աշխատանքային</w:t>
      </w:r>
      <w:r w:rsidRPr="00015DD4">
        <w:rPr>
          <w:rFonts w:ascii="GHEA Grapalat" w:hAnsi="GHEA Grapalat" w:cs="Sylfaen"/>
          <w:szCs w:val="24"/>
        </w:rPr>
        <w:t xml:space="preserve"> </w:t>
      </w:r>
      <w:r>
        <w:rPr>
          <w:rFonts w:ascii="GHEA Grapalat" w:hAnsi="GHEA Grapalat" w:cs="Sylfaen"/>
          <w:szCs w:val="24"/>
          <w:lang w:val="ru-RU"/>
        </w:rPr>
        <w:t>օրվա</w:t>
      </w:r>
      <w:r w:rsidRPr="00015DD4">
        <w:rPr>
          <w:rFonts w:ascii="GHEA Grapalat" w:hAnsi="GHEA Grapalat" w:cs="Sylfaen"/>
          <w:szCs w:val="24"/>
        </w:rPr>
        <w:t xml:space="preserve"> </w:t>
      </w:r>
      <w:r>
        <w:rPr>
          <w:rFonts w:ascii="GHEA Grapalat" w:hAnsi="GHEA Grapalat" w:cs="Sylfaen"/>
          <w:szCs w:val="24"/>
          <w:lang w:val="ru-RU"/>
        </w:rPr>
        <w:t>ընթացքում</w:t>
      </w:r>
      <w:r w:rsidRPr="00015DD4">
        <w:rPr>
          <w:rFonts w:ascii="GHEA Grapalat" w:hAnsi="GHEA Grapalat" w:cs="Sylfaen"/>
          <w:szCs w:val="24"/>
        </w:rPr>
        <w:t xml:space="preserve"> </w:t>
      </w:r>
      <w:r>
        <w:rPr>
          <w:rFonts w:ascii="GHEA Grapalat" w:hAnsi="GHEA Grapalat" w:cs="Sylfaen"/>
          <w:szCs w:val="24"/>
          <w:lang w:val="ru-RU"/>
        </w:rPr>
        <w:t>քարտուղարի</w:t>
      </w:r>
      <w:r w:rsidRPr="00015DD4">
        <w:rPr>
          <w:rFonts w:ascii="GHEA Grapalat" w:hAnsi="GHEA Grapalat" w:cs="Sylfaen"/>
          <w:szCs w:val="24"/>
        </w:rPr>
        <w:t xml:space="preserve"> </w:t>
      </w:r>
      <w:r>
        <w:rPr>
          <w:rFonts w:ascii="GHEA Grapalat" w:hAnsi="GHEA Grapalat" w:cs="Sylfaen"/>
          <w:szCs w:val="24"/>
          <w:lang w:val="ru-RU"/>
        </w:rPr>
        <w:t>կողմից</w:t>
      </w:r>
      <w:r w:rsidRPr="00015DD4">
        <w:rPr>
          <w:rFonts w:ascii="GHEA Grapalat" w:hAnsi="GHEA Grapalat" w:cs="Sylfaen"/>
          <w:szCs w:val="24"/>
        </w:rPr>
        <w:t xml:space="preserve"> </w:t>
      </w:r>
      <w:r>
        <w:rPr>
          <w:rFonts w:ascii="GHEA Grapalat" w:hAnsi="GHEA Grapalat" w:cs="Sylfaen"/>
          <w:szCs w:val="24"/>
          <w:lang w:val="ru-RU"/>
        </w:rPr>
        <w:t>վերադարձվում</w:t>
      </w:r>
      <w:r w:rsidRPr="00015DD4">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015DD4">
        <w:rPr>
          <w:rFonts w:ascii="GHEA Grapalat" w:hAnsi="GHEA Grapalat" w:cs="Sylfaen"/>
          <w:szCs w:val="24"/>
        </w:rPr>
        <w:t xml:space="preserve"> </w:t>
      </w:r>
      <w:r>
        <w:rPr>
          <w:rFonts w:ascii="GHEA Grapalat" w:hAnsi="GHEA Grapalat" w:cs="Sylfaen"/>
          <w:szCs w:val="24"/>
          <w:lang w:val="ru-RU"/>
        </w:rPr>
        <w:t>հայտով</w:t>
      </w:r>
      <w:r w:rsidRPr="00015DD4">
        <w:rPr>
          <w:rFonts w:ascii="GHEA Grapalat" w:hAnsi="GHEA Grapalat" w:cs="Sylfaen"/>
          <w:szCs w:val="24"/>
        </w:rPr>
        <w:t xml:space="preserve"> </w:t>
      </w:r>
      <w:r>
        <w:rPr>
          <w:rFonts w:ascii="GHEA Grapalat" w:hAnsi="GHEA Grapalat" w:cs="Sylfaen"/>
          <w:szCs w:val="24"/>
          <w:lang w:val="ru-RU"/>
        </w:rPr>
        <w:t>ներկայացնում</w:t>
      </w:r>
      <w:r w:rsidRPr="00015DD4">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lastRenderedPageBreak/>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015DD4" w:rsidRDefault="00015DD4" w:rsidP="00015DD4">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015DD4" w:rsidRDefault="00015DD4" w:rsidP="00015DD4">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015DD4" w:rsidRDefault="00015DD4" w:rsidP="00015DD4">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p>
    <w:p w:rsidR="00015DD4" w:rsidRDefault="00015DD4" w:rsidP="00015DD4">
      <w:pPr>
        <w:pStyle w:val="norm"/>
        <w:spacing w:line="240" w:lineRule="auto"/>
        <w:rPr>
          <w:rFonts w:ascii="GHEA Grapalat" w:hAnsi="GHEA Grapalat" w:cs="Sylfaen"/>
          <w:sz w:val="20"/>
          <w:szCs w:val="24"/>
          <w:lang w:val="af-ZA" w:eastAsia="en-US"/>
        </w:rPr>
      </w:pPr>
    </w:p>
    <w:p w:rsidR="00015DD4" w:rsidRDefault="00015DD4" w:rsidP="00015DD4">
      <w:pPr>
        <w:pStyle w:val="norm"/>
        <w:spacing w:line="240" w:lineRule="auto"/>
        <w:rPr>
          <w:rFonts w:ascii="GHEA Grapalat" w:hAnsi="GHEA Grapalat" w:cs="Sylfaen"/>
          <w:sz w:val="20"/>
          <w:szCs w:val="24"/>
          <w:lang w:val="af-ZA" w:eastAsia="en-US"/>
        </w:rPr>
      </w:pPr>
    </w:p>
    <w:p w:rsidR="00015DD4" w:rsidRDefault="00015DD4" w:rsidP="00015DD4">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015DD4" w:rsidRDefault="00015DD4" w:rsidP="00015DD4">
      <w:pPr>
        <w:jc w:val="center"/>
        <w:rPr>
          <w:rFonts w:ascii="GHEA Grapalat" w:hAnsi="GHEA Grapalat" w:cs="Arial"/>
          <w:sz w:val="20"/>
          <w:lang w:val="es-ES"/>
        </w:rPr>
      </w:pPr>
    </w:p>
    <w:p w:rsidR="00015DD4" w:rsidRDefault="00015DD4" w:rsidP="00015DD4">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015DD4" w:rsidRDefault="00015DD4" w:rsidP="00015DD4">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015DD4" w:rsidRDefault="00015DD4" w:rsidP="00015DD4">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15DD4" w:rsidRDefault="00015DD4" w:rsidP="00015DD4">
      <w:pPr>
        <w:pStyle w:val="23"/>
        <w:spacing w:line="240" w:lineRule="auto"/>
        <w:ind w:firstLine="567"/>
        <w:rPr>
          <w:rFonts w:ascii="GHEA Grapalat" w:hAnsi="GHEA Grapalat"/>
          <w:lang w:val="es-ES"/>
        </w:rPr>
      </w:pPr>
    </w:p>
    <w:p w:rsidR="00015DD4" w:rsidRDefault="00015DD4" w:rsidP="00015DD4">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015DD4" w:rsidRDefault="00015DD4" w:rsidP="00015DD4">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015DD4" w:rsidRDefault="00015DD4" w:rsidP="00015DD4">
      <w:pPr>
        <w:pStyle w:val="a3"/>
        <w:spacing w:line="240" w:lineRule="auto"/>
        <w:ind w:firstLine="567"/>
        <w:rPr>
          <w:rFonts w:ascii="GHEA Grapalat" w:hAnsi="GHEA Grapalat"/>
          <w:i w:val="0"/>
          <w:lang w:val="af-ZA"/>
        </w:rPr>
      </w:pPr>
    </w:p>
    <w:p w:rsidR="00015DD4" w:rsidRDefault="00015DD4" w:rsidP="00015DD4">
      <w:pPr>
        <w:pStyle w:val="a3"/>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015DD4" w:rsidRDefault="00015DD4" w:rsidP="00015DD4">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015DD4" w:rsidRDefault="00015DD4" w:rsidP="00015DD4">
      <w:pPr>
        <w:ind w:firstLine="567"/>
        <w:jc w:val="center"/>
        <w:rPr>
          <w:rFonts w:ascii="GHEA Grapalat" w:hAnsi="GHEA Grapalat"/>
          <w:sz w:val="20"/>
          <w:lang w:val="af-ZA"/>
        </w:rPr>
      </w:pPr>
    </w:p>
    <w:p w:rsidR="00015DD4" w:rsidRDefault="00015DD4" w:rsidP="00015DD4">
      <w:pPr>
        <w:ind w:firstLine="567"/>
        <w:jc w:val="center"/>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015DD4" w:rsidRDefault="00015DD4" w:rsidP="00015DD4">
      <w:pPr>
        <w:ind w:firstLine="567"/>
        <w:jc w:val="both"/>
        <w:rPr>
          <w:rFonts w:ascii="GHEA Grapalat" w:hAnsi="GHEA Grapalat"/>
          <w:sz w:val="20"/>
          <w:lang w:val="af-ZA"/>
        </w:rPr>
      </w:pPr>
    </w:p>
    <w:p w:rsidR="00015DD4" w:rsidRDefault="00015DD4" w:rsidP="00015DD4">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015DD4" w:rsidRDefault="00015DD4" w:rsidP="00015DD4">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015DD4" w:rsidRDefault="00015DD4" w:rsidP="00015DD4">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015DD4" w:rsidRDefault="00015DD4" w:rsidP="00015DD4">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015DD4" w:rsidRDefault="00015DD4" w:rsidP="00015DD4">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015DD4" w:rsidRDefault="00015DD4" w:rsidP="00015DD4">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015DD4" w:rsidRDefault="00015DD4" w:rsidP="00015DD4">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015DD4" w:rsidRDefault="00015DD4" w:rsidP="00015DD4">
      <w:pPr>
        <w:ind w:firstLine="567"/>
        <w:jc w:val="both"/>
        <w:rPr>
          <w:rFonts w:ascii="GHEA Grapalat" w:hAnsi="GHEA Grapalat" w:cs="Sylfaen"/>
          <w:sz w:val="20"/>
          <w:lang w:val="af-ZA"/>
        </w:rPr>
      </w:pPr>
    </w:p>
    <w:p w:rsidR="00015DD4" w:rsidRDefault="00015DD4" w:rsidP="00015DD4">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015DD4" w:rsidRDefault="00015DD4" w:rsidP="00015DD4">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015DD4" w:rsidRDefault="00015DD4" w:rsidP="00015DD4">
      <w:pPr>
        <w:ind w:firstLine="567"/>
        <w:jc w:val="both"/>
        <w:rPr>
          <w:rFonts w:ascii="GHEA Grapalat" w:hAnsi="GHEA Grapalat"/>
          <w:sz w:val="20"/>
          <w:lang w:val="af-ZA"/>
        </w:rPr>
      </w:pPr>
    </w:p>
    <w:p w:rsidR="00015DD4" w:rsidRDefault="00015DD4" w:rsidP="00015DD4">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19.12.17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11:00-ի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lang w:val="en-US"/>
        </w:rPr>
        <w:t>Շիրակի</w:t>
      </w:r>
      <w:r>
        <w:rPr>
          <w:rFonts w:ascii="GHEA Grapalat" w:hAnsi="GHEA Grapalat"/>
          <w:b/>
          <w:bCs/>
          <w:sz w:val="20"/>
          <w:szCs w:val="20"/>
          <w:lang w:val="af-ZA"/>
        </w:rPr>
        <w:t xml:space="preserve"> </w:t>
      </w:r>
      <w:r>
        <w:rPr>
          <w:rFonts w:ascii="GHEA Grapalat" w:hAnsi="GHEA Grapalat"/>
          <w:b/>
          <w:bCs/>
          <w:sz w:val="20"/>
          <w:szCs w:val="20"/>
          <w:lang w:val="en-US"/>
        </w:rPr>
        <w:t>խճ</w:t>
      </w:r>
      <w:r>
        <w:rPr>
          <w:rFonts w:ascii="GHEA Grapalat" w:hAnsi="GHEA Grapalat"/>
          <w:b/>
          <w:bCs/>
          <w:sz w:val="20"/>
          <w:szCs w:val="20"/>
          <w:lang w:val="af-ZA"/>
        </w:rPr>
        <w:t>.64</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015DD4" w:rsidRDefault="00015DD4" w:rsidP="00015DD4">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015DD4" w:rsidRDefault="00015DD4" w:rsidP="00015DD4">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015DD4" w:rsidRDefault="00015DD4" w:rsidP="00015DD4">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015DD4" w:rsidRDefault="00015DD4" w:rsidP="00015DD4">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015DD4" w:rsidRDefault="00015DD4" w:rsidP="00015DD4">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15DD4" w:rsidRDefault="00015DD4" w:rsidP="00015DD4">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015DD4">
        <w:rPr>
          <w:rFonts w:ascii="GHEA Grapalat" w:hAnsi="GHEA Grapalat" w:cs="Sylfaen"/>
          <w:szCs w:val="24"/>
          <w:lang w:val="hy-AM"/>
        </w:rPr>
        <w:t>Ընդ որում</w:t>
      </w:r>
      <w:r>
        <w:rPr>
          <w:rFonts w:ascii="GHEA Grapalat" w:hAnsi="GHEA Grapalat" w:cs="Sylfaen"/>
          <w:szCs w:val="24"/>
        </w:rPr>
        <w:t xml:space="preserve">, </w:t>
      </w:r>
      <w:r w:rsidRPr="00015DD4">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015DD4">
        <w:rPr>
          <w:rFonts w:ascii="GHEA Grapalat" w:hAnsi="GHEA Grapalat" w:cs="Sylfaen"/>
          <w:szCs w:val="24"/>
          <w:lang w:val="hy-AM"/>
        </w:rPr>
        <w:t>և</w:t>
      </w:r>
      <w:r>
        <w:rPr>
          <w:rFonts w:ascii="GHEA Grapalat" w:hAnsi="GHEA Grapalat" w:cs="Sylfaen"/>
          <w:szCs w:val="24"/>
        </w:rPr>
        <w:t xml:space="preserve"> </w:t>
      </w:r>
      <w:r w:rsidRPr="00015DD4">
        <w:rPr>
          <w:rFonts w:ascii="GHEA Grapalat" w:hAnsi="GHEA Grapalat" w:cs="Sylfaen"/>
          <w:szCs w:val="24"/>
          <w:lang w:val="hy-AM"/>
        </w:rPr>
        <w:t>հաջորդաբար</w:t>
      </w:r>
      <w:r>
        <w:rPr>
          <w:rFonts w:ascii="GHEA Grapalat" w:hAnsi="GHEA Grapalat" w:cs="Sylfaen"/>
          <w:szCs w:val="24"/>
        </w:rPr>
        <w:t xml:space="preserve"> </w:t>
      </w:r>
      <w:r w:rsidRPr="00015DD4">
        <w:rPr>
          <w:rFonts w:ascii="GHEA Grapalat" w:hAnsi="GHEA Grapalat" w:cs="Sylfaen"/>
          <w:szCs w:val="24"/>
          <w:lang w:val="hy-AM"/>
        </w:rPr>
        <w:t>տեղեր</w:t>
      </w:r>
      <w:r>
        <w:rPr>
          <w:rFonts w:ascii="GHEA Grapalat" w:hAnsi="GHEA Grapalat" w:cs="Sylfaen"/>
          <w:szCs w:val="24"/>
        </w:rPr>
        <w:t xml:space="preserve"> </w:t>
      </w:r>
      <w:r w:rsidRPr="00015DD4">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015DD4">
        <w:rPr>
          <w:rFonts w:ascii="GHEA Grapalat" w:hAnsi="GHEA Grapalat" w:cs="Sylfaen"/>
          <w:szCs w:val="24"/>
          <w:lang w:val="hy-AM"/>
        </w:rPr>
        <w:t>համեմատումն իրականացվում է առանց սույն հրավերի</w:t>
      </w:r>
      <w:r>
        <w:rPr>
          <w:rFonts w:ascii="GHEA Grapalat" w:hAnsi="GHEA Grapalat" w:cs="Sylfaen"/>
          <w:szCs w:val="24"/>
        </w:rPr>
        <w:t xml:space="preserve"> 1-ին </w:t>
      </w:r>
      <w:r w:rsidRPr="00015DD4">
        <w:rPr>
          <w:rFonts w:ascii="GHEA Grapalat" w:hAnsi="GHEA Grapalat" w:cs="Sylfaen"/>
          <w:szCs w:val="24"/>
          <w:lang w:val="hy-AM"/>
        </w:rPr>
        <w:t>մասի</w:t>
      </w:r>
      <w:r>
        <w:rPr>
          <w:rFonts w:ascii="GHEA Grapalat" w:hAnsi="GHEA Grapalat" w:cs="Sylfaen"/>
          <w:szCs w:val="24"/>
        </w:rPr>
        <w:t xml:space="preserve"> 5.2-րդ </w:t>
      </w:r>
      <w:r w:rsidRPr="00015DD4">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015DD4" w:rsidRDefault="00015DD4" w:rsidP="00015DD4">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015DD4" w:rsidRDefault="00015DD4" w:rsidP="00015DD4">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015DD4" w:rsidRDefault="00015DD4" w:rsidP="00015DD4">
      <w:pPr>
        <w:pStyle w:val="a3"/>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015DD4">
        <w:rPr>
          <w:rFonts w:ascii="GHEA Grapalat" w:hAnsi="GHEA Grapalat" w:cs="Sylfaen"/>
          <w:szCs w:val="24"/>
        </w:rPr>
        <w:t xml:space="preserve"> </w:t>
      </w:r>
      <w:r>
        <w:rPr>
          <w:rFonts w:ascii="GHEA Grapalat" w:hAnsi="GHEA Grapalat" w:cs="Sylfaen"/>
          <w:szCs w:val="24"/>
          <w:lang w:val="ru-RU"/>
        </w:rPr>
        <w:t>նախատեսված</w:t>
      </w:r>
      <w:r w:rsidRPr="00015DD4">
        <w:rPr>
          <w:rFonts w:ascii="GHEA Grapalat" w:hAnsi="GHEA Grapalat" w:cs="Sylfaen"/>
          <w:szCs w:val="24"/>
        </w:rPr>
        <w:t xml:space="preserve"> </w:t>
      </w:r>
      <w:r>
        <w:rPr>
          <w:rFonts w:ascii="GHEA Grapalat" w:hAnsi="GHEA Grapalat" w:cs="Sylfaen"/>
          <w:szCs w:val="24"/>
          <w:lang w:val="ru-RU"/>
        </w:rPr>
        <w:t>այլ</w:t>
      </w:r>
      <w:r w:rsidRPr="00015DD4">
        <w:rPr>
          <w:rFonts w:ascii="GHEA Grapalat" w:hAnsi="GHEA Grapalat" w:cs="Sylfaen"/>
          <w:szCs w:val="24"/>
        </w:rPr>
        <w:t xml:space="preserve"> </w:t>
      </w:r>
      <w:r>
        <w:rPr>
          <w:rFonts w:ascii="GHEA Grapalat" w:hAnsi="GHEA Grapalat" w:cs="Sylfaen"/>
          <w:szCs w:val="24"/>
          <w:lang w:val="ru-RU"/>
        </w:rPr>
        <w:t>դեպքերի։</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015DD4" w:rsidRDefault="00015DD4" w:rsidP="00015DD4">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015DD4" w:rsidRDefault="00015DD4" w:rsidP="00015DD4">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015DD4" w:rsidRDefault="00015DD4" w:rsidP="00015D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015DD4" w:rsidRDefault="00015DD4" w:rsidP="00015DD4">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015DD4">
        <w:rPr>
          <w:rFonts w:ascii="GHEA Grapalat" w:hAnsi="GHEA Grapalat" w:cs="Sylfaen"/>
          <w:szCs w:val="24"/>
        </w:rPr>
        <w:t xml:space="preserve"> </w:t>
      </w:r>
      <w:r>
        <w:rPr>
          <w:rFonts w:ascii="GHEA Grapalat" w:hAnsi="GHEA Grapalat" w:cs="Sylfaen"/>
          <w:szCs w:val="24"/>
          <w:lang w:val="ru-RU"/>
        </w:rPr>
        <w:t>անդամը</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քարտուղարը</w:t>
      </w:r>
      <w:r w:rsidRPr="00015DD4">
        <w:rPr>
          <w:rFonts w:ascii="GHEA Grapalat" w:hAnsi="GHEA Grapalat" w:cs="Sylfaen"/>
          <w:szCs w:val="24"/>
        </w:rPr>
        <w:t xml:space="preserve"> </w:t>
      </w:r>
      <w:r>
        <w:rPr>
          <w:rFonts w:ascii="GHEA Grapalat" w:hAnsi="GHEA Grapalat" w:cs="Sylfaen"/>
          <w:szCs w:val="24"/>
          <w:lang w:val="ru-RU"/>
        </w:rPr>
        <w:t>չի</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մասնակցել</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015DD4">
        <w:rPr>
          <w:rFonts w:ascii="GHEA Grapalat" w:hAnsi="GHEA Grapalat" w:cs="Sylfaen"/>
          <w:szCs w:val="24"/>
        </w:rPr>
        <w:t xml:space="preserve">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բացման</w:t>
      </w:r>
      <w:r w:rsidRPr="00015DD4">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015DD4">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015DD4">
        <w:rPr>
          <w:rFonts w:ascii="GHEA Grapalat" w:hAnsi="GHEA Grapalat" w:cs="Sylfaen"/>
          <w:szCs w:val="24"/>
        </w:rPr>
        <w:t xml:space="preserve"> </w:t>
      </w:r>
      <w:r>
        <w:rPr>
          <w:rFonts w:ascii="GHEA Grapalat" w:hAnsi="GHEA Grapalat" w:cs="Sylfaen"/>
          <w:szCs w:val="24"/>
          <w:lang w:val="ru-RU"/>
        </w:rPr>
        <w:t>վերջիններիս</w:t>
      </w:r>
      <w:r w:rsidRPr="00015DD4">
        <w:rPr>
          <w:rFonts w:ascii="GHEA Grapalat" w:hAnsi="GHEA Grapalat" w:cs="Sylfaen"/>
          <w:szCs w:val="24"/>
        </w:rPr>
        <w:t xml:space="preserve"> </w:t>
      </w:r>
      <w:r>
        <w:rPr>
          <w:rFonts w:ascii="GHEA Grapalat" w:hAnsi="GHEA Grapalat" w:cs="Sylfaen"/>
          <w:szCs w:val="24"/>
          <w:lang w:val="ru-RU"/>
        </w:rPr>
        <w:t>կողմից</w:t>
      </w:r>
      <w:r w:rsidRPr="00015DD4">
        <w:rPr>
          <w:rFonts w:ascii="GHEA Grapalat" w:hAnsi="GHEA Grapalat" w:cs="Sylfaen"/>
          <w:szCs w:val="24"/>
        </w:rPr>
        <w:t xml:space="preserve"> </w:t>
      </w:r>
      <w:r>
        <w:rPr>
          <w:rFonts w:ascii="GHEA Grapalat" w:hAnsi="GHEA Grapalat" w:cs="Sylfaen"/>
          <w:szCs w:val="24"/>
          <w:lang w:val="ru-RU"/>
        </w:rPr>
        <w:t>հիմնադրված</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015DD4">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իրենց</w:t>
      </w:r>
      <w:r w:rsidRPr="00015DD4">
        <w:rPr>
          <w:rFonts w:ascii="GHEA Grapalat" w:hAnsi="GHEA Grapalat" w:cs="Sylfaen"/>
          <w:szCs w:val="24"/>
        </w:rPr>
        <w:t xml:space="preserve"> </w:t>
      </w:r>
      <w:r>
        <w:rPr>
          <w:rFonts w:ascii="GHEA Grapalat" w:hAnsi="GHEA Grapalat" w:cs="Sylfaen"/>
          <w:szCs w:val="24"/>
          <w:lang w:val="ru-RU"/>
        </w:rPr>
        <w:t>մերձավոր</w:t>
      </w:r>
      <w:r w:rsidRPr="00015DD4">
        <w:rPr>
          <w:rFonts w:ascii="GHEA Grapalat" w:hAnsi="GHEA Grapalat" w:cs="Sylfaen"/>
          <w:szCs w:val="24"/>
        </w:rPr>
        <w:t xml:space="preserve"> </w:t>
      </w:r>
      <w:r>
        <w:rPr>
          <w:rFonts w:ascii="GHEA Grapalat" w:hAnsi="GHEA Grapalat" w:cs="Sylfaen"/>
          <w:szCs w:val="24"/>
          <w:lang w:val="ru-RU"/>
        </w:rPr>
        <w:t>ազգակցությամբ</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խնամիությամբ</w:t>
      </w:r>
      <w:r w:rsidRPr="00015DD4">
        <w:rPr>
          <w:rFonts w:ascii="GHEA Grapalat" w:hAnsi="GHEA Grapalat" w:cs="Sylfaen"/>
          <w:szCs w:val="24"/>
        </w:rPr>
        <w:t xml:space="preserve"> </w:t>
      </w:r>
      <w:r>
        <w:rPr>
          <w:rFonts w:ascii="GHEA Grapalat" w:hAnsi="GHEA Grapalat" w:cs="Sylfaen"/>
          <w:szCs w:val="24"/>
          <w:lang w:val="ru-RU"/>
        </w:rPr>
        <w:t>կապված</w:t>
      </w:r>
      <w:r w:rsidRPr="00015DD4">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015DD4">
        <w:rPr>
          <w:rFonts w:ascii="GHEA Grapalat" w:hAnsi="GHEA Grapalat" w:cs="Sylfaen"/>
          <w:szCs w:val="24"/>
        </w:rPr>
        <w:t xml:space="preserve"> </w:t>
      </w:r>
      <w:r>
        <w:rPr>
          <w:rFonts w:ascii="GHEA Grapalat" w:hAnsi="GHEA Grapalat" w:cs="Sylfaen"/>
          <w:szCs w:val="24"/>
          <w:lang w:val="ru-RU"/>
        </w:rPr>
        <w:t>նաև</w:t>
      </w:r>
      <w:r w:rsidRPr="00015DD4">
        <w:rPr>
          <w:rFonts w:ascii="GHEA Grapalat" w:hAnsi="GHEA Grapalat" w:cs="Sylfaen"/>
          <w:szCs w:val="24"/>
        </w:rPr>
        <w:t xml:space="preserve"> </w:t>
      </w:r>
      <w:r>
        <w:rPr>
          <w:rFonts w:ascii="GHEA Grapalat" w:hAnsi="GHEA Grapalat" w:cs="Sylfaen"/>
          <w:szCs w:val="24"/>
          <w:lang w:val="ru-RU"/>
        </w:rPr>
        <w:t>ամուսնու</w:t>
      </w:r>
      <w:r w:rsidRPr="00015DD4">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այդ</w:t>
      </w:r>
      <w:r w:rsidRPr="00015DD4">
        <w:rPr>
          <w:rFonts w:ascii="GHEA Grapalat" w:hAnsi="GHEA Grapalat" w:cs="Sylfaen"/>
          <w:szCs w:val="24"/>
        </w:rPr>
        <w:t xml:space="preserve"> </w:t>
      </w:r>
      <w:r>
        <w:rPr>
          <w:rFonts w:ascii="GHEA Grapalat" w:hAnsi="GHEA Grapalat" w:cs="Sylfaen"/>
          <w:szCs w:val="24"/>
          <w:lang w:val="ru-RU"/>
        </w:rPr>
        <w:t>անձի</w:t>
      </w:r>
      <w:r w:rsidRPr="00015DD4">
        <w:rPr>
          <w:rFonts w:ascii="GHEA Grapalat" w:hAnsi="GHEA Grapalat" w:cs="Sylfaen"/>
          <w:szCs w:val="24"/>
        </w:rPr>
        <w:t xml:space="preserve"> </w:t>
      </w:r>
      <w:r>
        <w:rPr>
          <w:rFonts w:ascii="GHEA Grapalat" w:hAnsi="GHEA Grapalat" w:cs="Sylfaen"/>
          <w:szCs w:val="24"/>
          <w:lang w:val="ru-RU"/>
        </w:rPr>
        <w:t>կողմից</w:t>
      </w:r>
      <w:r w:rsidRPr="00015DD4">
        <w:rPr>
          <w:rFonts w:ascii="GHEA Grapalat" w:hAnsi="GHEA Grapalat" w:cs="Sylfaen"/>
          <w:szCs w:val="24"/>
        </w:rPr>
        <w:t xml:space="preserve"> </w:t>
      </w:r>
      <w:r>
        <w:rPr>
          <w:rFonts w:ascii="GHEA Grapalat" w:hAnsi="GHEA Grapalat" w:cs="Sylfaen"/>
          <w:szCs w:val="24"/>
          <w:lang w:val="ru-RU"/>
        </w:rPr>
        <w:t>հիմնադրված</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015DD4">
        <w:rPr>
          <w:rFonts w:ascii="GHEA Grapalat" w:hAnsi="GHEA Grapalat" w:cs="Sylfaen"/>
          <w:szCs w:val="24"/>
        </w:rPr>
        <w:t xml:space="preserve"> </w:t>
      </w:r>
      <w:r>
        <w:rPr>
          <w:rFonts w:ascii="GHEA Grapalat" w:hAnsi="GHEA Grapalat" w:cs="Sylfaen"/>
          <w:szCs w:val="24"/>
          <w:lang w:val="ru-RU"/>
        </w:rPr>
        <w:t>կազմակերպությունը</w:t>
      </w:r>
      <w:r w:rsidRPr="00015DD4">
        <w:rPr>
          <w:rFonts w:ascii="GHEA Grapalat" w:hAnsi="GHEA Grapalat" w:cs="Sylfaen"/>
          <w:szCs w:val="24"/>
        </w:rPr>
        <w:t xml:space="preserve"> </w:t>
      </w:r>
      <w:r>
        <w:rPr>
          <w:rFonts w:ascii="GHEA Grapalat" w:hAnsi="GHEA Grapalat" w:cs="Sylfaen"/>
          <w:szCs w:val="24"/>
          <w:lang w:val="ru-RU"/>
        </w:rPr>
        <w:t>տվյալ</w:t>
      </w:r>
      <w:r w:rsidRPr="00015DD4">
        <w:rPr>
          <w:rFonts w:ascii="GHEA Grapalat" w:hAnsi="GHEA Grapalat" w:cs="Sylfaen"/>
          <w:szCs w:val="24"/>
        </w:rPr>
        <w:t xml:space="preserve"> </w:t>
      </w:r>
      <w:r>
        <w:rPr>
          <w:rFonts w:ascii="GHEA Grapalat" w:hAnsi="GHEA Grapalat" w:cs="Sylfaen"/>
          <w:szCs w:val="24"/>
          <w:lang w:val="ru-RU"/>
        </w:rPr>
        <w:t>ընթացակարգին</w:t>
      </w:r>
      <w:r w:rsidRPr="00015DD4">
        <w:rPr>
          <w:rFonts w:ascii="GHEA Grapalat" w:hAnsi="GHEA Grapalat" w:cs="Sylfaen"/>
          <w:szCs w:val="24"/>
        </w:rPr>
        <w:t xml:space="preserve"> </w:t>
      </w:r>
      <w:r>
        <w:rPr>
          <w:rFonts w:ascii="GHEA Grapalat" w:hAnsi="GHEA Grapalat" w:cs="Sylfaen"/>
          <w:szCs w:val="24"/>
          <w:lang w:val="ru-RU"/>
        </w:rPr>
        <w:t>մասնակցելու</w:t>
      </w:r>
      <w:r w:rsidRPr="00015DD4">
        <w:rPr>
          <w:rFonts w:ascii="GHEA Grapalat" w:hAnsi="GHEA Grapalat" w:cs="Sylfaen"/>
          <w:szCs w:val="24"/>
        </w:rPr>
        <w:t xml:space="preserve"> </w:t>
      </w:r>
      <w:r>
        <w:rPr>
          <w:rFonts w:ascii="GHEA Grapalat" w:hAnsi="GHEA Grapalat" w:cs="Sylfaen"/>
          <w:szCs w:val="24"/>
          <w:lang w:val="ru-RU"/>
        </w:rPr>
        <w:t>համար</w:t>
      </w:r>
      <w:r w:rsidRPr="00015DD4">
        <w:rPr>
          <w:rFonts w:ascii="GHEA Grapalat" w:hAnsi="GHEA Grapalat" w:cs="Sylfaen"/>
          <w:szCs w:val="24"/>
        </w:rPr>
        <w:t xml:space="preserve"> </w:t>
      </w:r>
      <w:r>
        <w:rPr>
          <w:rFonts w:ascii="GHEA Grapalat" w:hAnsi="GHEA Grapalat" w:cs="Sylfaen"/>
          <w:szCs w:val="24"/>
          <w:lang w:val="ru-RU"/>
        </w:rPr>
        <w:t>ներկայացրել</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015DD4">
        <w:rPr>
          <w:rFonts w:ascii="GHEA Grapalat" w:hAnsi="GHEA Grapalat" w:cs="Sylfaen"/>
          <w:szCs w:val="24"/>
        </w:rPr>
        <w:t xml:space="preserve"> </w:t>
      </w:r>
      <w:r>
        <w:rPr>
          <w:rFonts w:ascii="GHEA Grapalat" w:hAnsi="GHEA Grapalat" w:cs="Sylfaen"/>
          <w:szCs w:val="24"/>
          <w:lang w:val="ru-RU"/>
        </w:rPr>
        <w:t>առկա</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015DD4">
        <w:rPr>
          <w:rFonts w:ascii="GHEA Grapalat" w:hAnsi="GHEA Grapalat" w:cs="Sylfaen"/>
          <w:szCs w:val="24"/>
        </w:rPr>
        <w:t xml:space="preserve"> </w:t>
      </w:r>
      <w:r>
        <w:rPr>
          <w:rFonts w:ascii="GHEA Grapalat" w:hAnsi="GHEA Grapalat" w:cs="Sylfaen"/>
          <w:szCs w:val="24"/>
          <w:lang w:val="ru-RU"/>
        </w:rPr>
        <w:t>նախատեսված</w:t>
      </w:r>
      <w:r w:rsidRPr="00015DD4">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015DD4">
        <w:rPr>
          <w:rFonts w:ascii="GHEA Grapalat" w:hAnsi="GHEA Grapalat" w:cs="Sylfaen"/>
          <w:szCs w:val="24"/>
        </w:rPr>
        <w:t xml:space="preserve">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բացման</w:t>
      </w:r>
      <w:r w:rsidRPr="00015DD4">
        <w:rPr>
          <w:rFonts w:ascii="GHEA Grapalat" w:hAnsi="GHEA Grapalat" w:cs="Sylfaen"/>
          <w:szCs w:val="24"/>
        </w:rPr>
        <w:t xml:space="preserve"> </w:t>
      </w:r>
      <w:r>
        <w:rPr>
          <w:rFonts w:ascii="GHEA Grapalat" w:hAnsi="GHEA Grapalat" w:cs="Sylfaen"/>
          <w:szCs w:val="24"/>
          <w:lang w:val="ru-RU"/>
        </w:rPr>
        <w:t>նիստից</w:t>
      </w:r>
      <w:r w:rsidRPr="00015DD4">
        <w:rPr>
          <w:rFonts w:ascii="GHEA Grapalat" w:hAnsi="GHEA Grapalat" w:cs="Sylfaen"/>
          <w:szCs w:val="24"/>
        </w:rPr>
        <w:t xml:space="preserve"> </w:t>
      </w:r>
      <w:r>
        <w:rPr>
          <w:rFonts w:ascii="GHEA Grapalat" w:hAnsi="GHEA Grapalat" w:cs="Sylfaen"/>
          <w:szCs w:val="24"/>
          <w:lang w:val="ru-RU"/>
        </w:rPr>
        <w:t>անմիջապես</w:t>
      </w:r>
      <w:r w:rsidRPr="00015DD4">
        <w:rPr>
          <w:rFonts w:ascii="GHEA Grapalat" w:hAnsi="GHEA Grapalat" w:cs="Sylfaen"/>
          <w:szCs w:val="24"/>
        </w:rPr>
        <w:t xml:space="preserve"> </w:t>
      </w:r>
      <w:r>
        <w:rPr>
          <w:rFonts w:ascii="GHEA Grapalat" w:hAnsi="GHEA Grapalat" w:cs="Sylfaen"/>
          <w:szCs w:val="24"/>
          <w:lang w:val="ru-RU"/>
        </w:rPr>
        <w:t>հետո</w:t>
      </w:r>
      <w:r w:rsidRPr="00015DD4">
        <w:rPr>
          <w:rFonts w:ascii="GHEA Grapalat" w:hAnsi="GHEA Grapalat" w:cs="Sylfaen"/>
          <w:szCs w:val="24"/>
        </w:rPr>
        <w:t xml:space="preserve"> </w:t>
      </w:r>
      <w:r>
        <w:rPr>
          <w:rFonts w:ascii="GHEA Grapalat" w:hAnsi="GHEA Grapalat" w:cs="Sylfaen"/>
          <w:szCs w:val="24"/>
          <w:lang w:val="ru-RU"/>
        </w:rPr>
        <w:t>տվյալ</w:t>
      </w:r>
      <w:r w:rsidRPr="00015DD4">
        <w:rPr>
          <w:rFonts w:ascii="GHEA Grapalat" w:hAnsi="GHEA Grapalat" w:cs="Sylfaen"/>
          <w:szCs w:val="24"/>
        </w:rPr>
        <w:t xml:space="preserve"> </w:t>
      </w:r>
      <w:r>
        <w:rPr>
          <w:rFonts w:ascii="GHEA Grapalat" w:hAnsi="GHEA Grapalat" w:cs="Sylfaen"/>
          <w:szCs w:val="24"/>
          <w:lang w:val="ru-RU"/>
        </w:rPr>
        <w:t>ընթացակարգի</w:t>
      </w:r>
      <w:r w:rsidRPr="00015DD4">
        <w:rPr>
          <w:rFonts w:ascii="GHEA Grapalat" w:hAnsi="GHEA Grapalat" w:cs="Sylfaen"/>
          <w:szCs w:val="24"/>
        </w:rPr>
        <w:t xml:space="preserve"> </w:t>
      </w:r>
      <w:r>
        <w:rPr>
          <w:rFonts w:ascii="GHEA Grapalat" w:hAnsi="GHEA Grapalat" w:cs="Sylfaen"/>
          <w:szCs w:val="24"/>
          <w:lang w:val="ru-RU"/>
        </w:rPr>
        <w:t>առնչությամբ</w:t>
      </w:r>
      <w:r w:rsidRPr="00015DD4">
        <w:rPr>
          <w:rFonts w:ascii="GHEA Grapalat" w:hAnsi="GHEA Grapalat" w:cs="Sylfaen"/>
          <w:szCs w:val="24"/>
        </w:rPr>
        <w:t xml:space="preserve"> </w:t>
      </w:r>
      <w:r>
        <w:rPr>
          <w:rFonts w:ascii="GHEA Grapalat" w:hAnsi="GHEA Grapalat" w:cs="Sylfaen"/>
          <w:szCs w:val="24"/>
          <w:lang w:val="ru-RU"/>
        </w:rPr>
        <w:t>շահերի</w:t>
      </w:r>
      <w:r w:rsidRPr="00015DD4">
        <w:rPr>
          <w:rFonts w:ascii="GHEA Grapalat" w:hAnsi="GHEA Grapalat" w:cs="Sylfaen"/>
          <w:szCs w:val="24"/>
        </w:rPr>
        <w:t xml:space="preserve"> </w:t>
      </w:r>
      <w:r>
        <w:rPr>
          <w:rFonts w:ascii="GHEA Grapalat" w:hAnsi="GHEA Grapalat" w:cs="Sylfaen"/>
          <w:szCs w:val="24"/>
          <w:lang w:val="ru-RU"/>
        </w:rPr>
        <w:t>բախում</w:t>
      </w:r>
      <w:r w:rsidRPr="00015DD4">
        <w:rPr>
          <w:rFonts w:ascii="GHEA Grapalat" w:hAnsi="GHEA Grapalat" w:cs="Sylfaen"/>
          <w:szCs w:val="24"/>
        </w:rPr>
        <w:t xml:space="preserve"> </w:t>
      </w:r>
      <w:r>
        <w:rPr>
          <w:rFonts w:ascii="GHEA Grapalat" w:hAnsi="GHEA Grapalat" w:cs="Sylfaen"/>
          <w:szCs w:val="24"/>
          <w:lang w:val="ru-RU"/>
        </w:rPr>
        <w:t>ունեցող</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անդամը</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քարտուղարը</w:t>
      </w:r>
      <w:r w:rsidRPr="00015DD4">
        <w:rPr>
          <w:rFonts w:ascii="GHEA Grapalat" w:hAnsi="GHEA Grapalat" w:cs="Sylfaen"/>
          <w:szCs w:val="24"/>
        </w:rPr>
        <w:t xml:space="preserve"> </w:t>
      </w:r>
      <w:r>
        <w:rPr>
          <w:rFonts w:ascii="GHEA Grapalat" w:hAnsi="GHEA Grapalat" w:cs="Sylfaen"/>
          <w:szCs w:val="24"/>
          <w:lang w:val="ru-RU"/>
        </w:rPr>
        <w:t>ինքնաբացարկ</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հայտնում</w:t>
      </w:r>
      <w:r w:rsidRPr="00015DD4">
        <w:rPr>
          <w:rFonts w:ascii="GHEA Grapalat" w:hAnsi="GHEA Grapalat" w:cs="Sylfaen"/>
          <w:szCs w:val="24"/>
        </w:rPr>
        <w:t xml:space="preserve"> </w:t>
      </w:r>
      <w:r>
        <w:rPr>
          <w:rFonts w:ascii="GHEA Grapalat" w:hAnsi="GHEA Grapalat" w:cs="Sylfaen"/>
          <w:szCs w:val="24"/>
          <w:lang w:val="ru-RU"/>
        </w:rPr>
        <w:t>տվյալ</w:t>
      </w:r>
      <w:r w:rsidRPr="00015DD4">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015DD4" w:rsidRDefault="00015DD4" w:rsidP="00015DD4">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015DD4" w:rsidRDefault="00015DD4" w:rsidP="00015DD4">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7" w:history="1">
        <w:r>
          <w:rPr>
            <w:rStyle w:val="a9"/>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Pr>
            <w:rStyle w:val="a9"/>
            <w:rFonts w:ascii="GHEA Grapalat" w:hAnsi="GHEA Grapalat"/>
          </w:rPr>
          <w:t>Lusine_Ghahramanyan@taxservice.am</w:t>
        </w:r>
      </w:hyperlink>
      <w:r>
        <w:rPr>
          <w:rFonts w:ascii="GHEA Grapalat" w:hAnsi="GHEA Grapalat" w:cs="Sylfaen"/>
        </w:rPr>
        <w:t xml:space="preserve"> և </w:t>
      </w:r>
      <w:hyperlink r:id="rId9" w:history="1">
        <w:r>
          <w:rPr>
            <w:rStyle w:val="a9"/>
            <w:rFonts w:ascii="GHEA Grapalat" w:hAnsi="GHEA Grapalat"/>
          </w:rPr>
          <w:t>procurement@minfin.am</w:t>
        </w:r>
      </w:hyperlink>
      <w:r>
        <w:rPr>
          <w:rFonts w:ascii="GHEA Grapalat" w:hAnsi="GHEA Grapalat" w:cs="Sylfaen"/>
        </w:rPr>
        <w:t xml:space="preserve"> էլեկտրոնային փոստի հասցեներին</w:t>
      </w:r>
      <w:r>
        <w:rPr>
          <w:rStyle w:val="af6"/>
          <w:rFonts w:ascii="GHEA Grapalat" w:hAnsi="GHEA Grapalat" w:cs="Sylfaen"/>
        </w:rPr>
        <w:footnoteReference w:id="1"/>
      </w:r>
      <w:r>
        <w:rPr>
          <w:rFonts w:ascii="GHEA Grapalat" w:hAnsi="GHEA Grapalat" w:cs="Sylfaen"/>
          <w:szCs w:val="24"/>
        </w:rPr>
        <w:t>.</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015DD4" w:rsidRDefault="00015DD4" w:rsidP="00015DD4">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15DD4" w:rsidRDefault="00015DD4" w:rsidP="00015DD4">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15DD4" w:rsidRDefault="00015DD4" w:rsidP="00015DD4">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w:t>
      </w:r>
      <w:r>
        <w:rPr>
          <w:rFonts w:ascii="GHEA Grapalat" w:hAnsi="GHEA Grapalat" w:cs="Sylfaen"/>
          <w:szCs w:val="24"/>
          <w:lang w:val="hy-AM"/>
        </w:rPr>
        <w:lastRenderedPageBreak/>
        <w:t xml:space="preserve">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նրանց</w:t>
      </w:r>
      <w:r w:rsidRPr="00015DD4">
        <w:rPr>
          <w:rFonts w:ascii="GHEA Grapalat" w:hAnsi="GHEA Grapalat" w:cs="Sylfaen"/>
          <w:szCs w:val="24"/>
        </w:rPr>
        <w:t xml:space="preserve"> </w:t>
      </w:r>
      <w:r>
        <w:rPr>
          <w:rFonts w:ascii="GHEA Grapalat" w:hAnsi="GHEA Grapalat" w:cs="Sylfaen"/>
          <w:szCs w:val="24"/>
          <w:lang w:val="ru-RU"/>
        </w:rPr>
        <w:t>ներկայացուցիչները</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նիստերին։</w:t>
      </w:r>
      <w:r w:rsidRPr="00015DD4">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015DD4">
        <w:rPr>
          <w:rFonts w:ascii="GHEA Grapalat" w:hAnsi="GHEA Grapalat" w:cs="Sylfaen"/>
          <w:szCs w:val="24"/>
        </w:rPr>
        <w:t xml:space="preserve"> </w:t>
      </w:r>
      <w:r>
        <w:rPr>
          <w:rFonts w:ascii="GHEA Grapalat" w:hAnsi="GHEA Grapalat" w:cs="Sylfaen"/>
          <w:szCs w:val="24"/>
          <w:lang w:val="ru-RU"/>
        </w:rPr>
        <w:t>ներկայացուցիչները</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պահանջել</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նիստերի</w:t>
      </w:r>
      <w:r w:rsidRPr="00015DD4">
        <w:rPr>
          <w:rFonts w:ascii="GHEA Grapalat" w:hAnsi="GHEA Grapalat" w:cs="Sylfaen"/>
          <w:szCs w:val="24"/>
        </w:rPr>
        <w:t xml:space="preserve"> </w:t>
      </w:r>
      <w:r>
        <w:rPr>
          <w:rFonts w:ascii="GHEA Grapalat" w:hAnsi="GHEA Grapalat" w:cs="Sylfaen"/>
          <w:szCs w:val="24"/>
          <w:lang w:val="ru-RU"/>
        </w:rPr>
        <w:t>արձանագրությունների</w:t>
      </w:r>
      <w:r w:rsidRPr="00015DD4">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015DD4">
        <w:rPr>
          <w:rFonts w:ascii="GHEA Grapalat" w:hAnsi="GHEA Grapalat" w:cs="Sylfaen"/>
          <w:szCs w:val="24"/>
        </w:rPr>
        <w:t xml:space="preserve"> </w:t>
      </w:r>
      <w:r>
        <w:rPr>
          <w:rFonts w:ascii="GHEA Grapalat" w:hAnsi="GHEA Grapalat" w:cs="Sylfaen"/>
          <w:szCs w:val="24"/>
          <w:lang w:val="ru-RU"/>
        </w:rPr>
        <w:t>տրամադրվում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մեկ</w:t>
      </w:r>
      <w:r w:rsidRPr="00015DD4">
        <w:rPr>
          <w:rFonts w:ascii="GHEA Grapalat" w:hAnsi="GHEA Grapalat" w:cs="Sylfaen"/>
          <w:szCs w:val="24"/>
        </w:rPr>
        <w:t xml:space="preserve"> </w:t>
      </w:r>
      <w:r>
        <w:rPr>
          <w:rFonts w:ascii="GHEA Grapalat" w:hAnsi="GHEA Grapalat" w:cs="Sylfaen"/>
          <w:szCs w:val="24"/>
          <w:lang w:val="ru-RU"/>
        </w:rPr>
        <w:t>օրացուցային</w:t>
      </w:r>
      <w:r w:rsidRPr="00015DD4">
        <w:rPr>
          <w:rFonts w:ascii="GHEA Grapalat" w:hAnsi="GHEA Grapalat" w:cs="Sylfaen"/>
          <w:szCs w:val="24"/>
        </w:rPr>
        <w:t xml:space="preserve"> </w:t>
      </w:r>
      <w:r>
        <w:rPr>
          <w:rFonts w:ascii="GHEA Grapalat" w:hAnsi="GHEA Grapalat" w:cs="Sylfaen"/>
          <w:szCs w:val="24"/>
          <w:lang w:val="ru-RU"/>
        </w:rPr>
        <w:t>օրվա</w:t>
      </w:r>
      <w:r w:rsidRPr="00015DD4">
        <w:rPr>
          <w:rFonts w:ascii="GHEA Grapalat" w:hAnsi="GHEA Grapalat" w:cs="Sylfaen"/>
          <w:szCs w:val="24"/>
        </w:rPr>
        <w:t xml:space="preserve"> </w:t>
      </w:r>
      <w:r>
        <w:rPr>
          <w:rFonts w:ascii="GHEA Grapalat" w:hAnsi="GHEA Grapalat" w:cs="Sylfaen"/>
          <w:szCs w:val="24"/>
          <w:lang w:val="ru-RU"/>
        </w:rPr>
        <w:t>ընթացքում։</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015DD4" w:rsidRDefault="00015DD4" w:rsidP="00015DD4">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15DD4" w:rsidRDefault="00015DD4" w:rsidP="00015DD4">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015DD4" w:rsidRDefault="00015DD4" w:rsidP="00015DD4">
      <w:pPr>
        <w:pStyle w:val="23"/>
        <w:spacing w:line="240" w:lineRule="auto"/>
        <w:ind w:firstLine="567"/>
        <w:rPr>
          <w:rFonts w:ascii="GHEA Grapalat" w:hAnsi="GHEA Grapalat"/>
        </w:rPr>
      </w:pPr>
      <w:r>
        <w:rPr>
          <w:rFonts w:ascii="GHEA Grapalat" w:hAnsi="GHEA Grapalat"/>
          <w:lang w:val="hy-AM"/>
        </w:rPr>
        <w:t xml:space="preserve"> </w:t>
      </w:r>
      <w:r w:rsidRPr="00015DD4">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015DD4" w:rsidRDefault="00015DD4" w:rsidP="00015DD4">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15DD4" w:rsidRDefault="00015DD4" w:rsidP="00015DD4">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015DD4" w:rsidRDefault="00015DD4" w:rsidP="00015DD4">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15DD4" w:rsidRDefault="00015DD4" w:rsidP="00015DD4">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015DD4" w:rsidRDefault="00015DD4" w:rsidP="00015DD4">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գնահատման</w:t>
      </w:r>
      <w:r w:rsidRPr="00015DD4">
        <w:rPr>
          <w:rFonts w:ascii="GHEA Grapalat" w:hAnsi="GHEA Grapalat" w:cs="Sylfaen"/>
          <w:szCs w:val="24"/>
        </w:rPr>
        <w:t xml:space="preserve"> </w:t>
      </w:r>
      <w:r>
        <w:rPr>
          <w:rFonts w:ascii="GHEA Grapalat" w:hAnsi="GHEA Grapalat" w:cs="Sylfaen"/>
          <w:szCs w:val="24"/>
          <w:lang w:val="ru-RU"/>
        </w:rPr>
        <w:t>արդյունքներով</w:t>
      </w:r>
      <w:r w:rsidRPr="00015DD4">
        <w:rPr>
          <w:rFonts w:ascii="GHEA Grapalat" w:hAnsi="GHEA Grapalat" w:cs="Sylfaen"/>
          <w:szCs w:val="24"/>
        </w:rPr>
        <w:t xml:space="preserve"> </w:t>
      </w:r>
      <w:r>
        <w:rPr>
          <w:rFonts w:ascii="GHEA Grapalat" w:hAnsi="GHEA Grapalat" w:cs="Sylfaen"/>
          <w:szCs w:val="24"/>
          <w:lang w:val="ru-RU"/>
        </w:rPr>
        <w:t>կազմվում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գնահատման</w:t>
      </w:r>
      <w:r w:rsidRPr="00015DD4">
        <w:rPr>
          <w:rFonts w:ascii="GHEA Grapalat" w:hAnsi="GHEA Grapalat" w:cs="Sylfaen"/>
          <w:szCs w:val="24"/>
        </w:rPr>
        <w:t xml:space="preserve"> </w:t>
      </w:r>
      <w:r>
        <w:rPr>
          <w:rFonts w:ascii="GHEA Grapalat" w:hAnsi="GHEA Grapalat" w:cs="Sylfaen"/>
          <w:szCs w:val="24"/>
          <w:lang w:val="ru-RU"/>
        </w:rPr>
        <w:t>նիստի</w:t>
      </w:r>
      <w:r w:rsidRPr="00015DD4">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015DD4">
        <w:rPr>
          <w:rFonts w:ascii="GHEA Grapalat" w:hAnsi="GHEA Grapalat" w:cs="Sylfaen"/>
          <w:szCs w:val="24"/>
        </w:rPr>
        <w:t xml:space="preserve"> </w:t>
      </w:r>
      <w:r>
        <w:rPr>
          <w:rFonts w:ascii="GHEA Grapalat" w:hAnsi="GHEA Grapalat" w:cs="Sylfaen"/>
          <w:szCs w:val="24"/>
          <w:lang w:val="ru-RU"/>
        </w:rPr>
        <w:t>կցվում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գնման</w:t>
      </w:r>
      <w:r w:rsidRPr="00015DD4">
        <w:rPr>
          <w:rFonts w:ascii="GHEA Grapalat" w:hAnsi="GHEA Grapalat" w:cs="Sylfaen"/>
          <w:szCs w:val="24"/>
        </w:rPr>
        <w:t xml:space="preserve"> </w:t>
      </w:r>
      <w:r>
        <w:rPr>
          <w:rFonts w:ascii="GHEA Grapalat" w:hAnsi="GHEA Grapalat" w:cs="Sylfaen"/>
          <w:szCs w:val="24"/>
          <w:lang w:val="ru-RU"/>
        </w:rPr>
        <w:t>ընթացակարգի</w:t>
      </w:r>
      <w:r w:rsidRPr="00015DD4">
        <w:rPr>
          <w:rFonts w:ascii="GHEA Grapalat" w:hAnsi="GHEA Grapalat" w:cs="Sylfaen"/>
          <w:szCs w:val="24"/>
        </w:rPr>
        <w:t xml:space="preserve"> </w:t>
      </w:r>
      <w:r>
        <w:rPr>
          <w:rFonts w:ascii="GHEA Grapalat" w:hAnsi="GHEA Grapalat" w:cs="Sylfaen"/>
          <w:szCs w:val="24"/>
          <w:lang w:val="ru-RU"/>
        </w:rPr>
        <w:t>արձանագրությանը։</w:t>
      </w:r>
      <w:r w:rsidRPr="00015DD4">
        <w:rPr>
          <w:rFonts w:ascii="GHEA Grapalat" w:hAnsi="GHEA Grapalat" w:cs="Sylfaen"/>
          <w:szCs w:val="24"/>
        </w:rPr>
        <w:t xml:space="preserve"> </w:t>
      </w:r>
      <w:r>
        <w:rPr>
          <w:rFonts w:ascii="GHEA Grapalat" w:hAnsi="GHEA Grapalat" w:cs="Sylfaen"/>
          <w:szCs w:val="24"/>
          <w:lang w:val="ru-RU"/>
        </w:rPr>
        <w:t>Արձանագրությունն</w:t>
      </w:r>
      <w:r w:rsidRPr="00015DD4">
        <w:rPr>
          <w:rFonts w:ascii="GHEA Grapalat" w:hAnsi="GHEA Grapalat" w:cs="Sylfaen"/>
          <w:szCs w:val="24"/>
        </w:rPr>
        <w:t xml:space="preserve"> </w:t>
      </w:r>
      <w:r>
        <w:rPr>
          <w:rFonts w:ascii="GHEA Grapalat" w:hAnsi="GHEA Grapalat" w:cs="Sylfaen"/>
          <w:szCs w:val="24"/>
          <w:lang w:val="ru-RU"/>
        </w:rPr>
        <w:t>ստորագրում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նիստին</w:t>
      </w:r>
      <w:r w:rsidRPr="00015DD4">
        <w:rPr>
          <w:rFonts w:ascii="GHEA Grapalat" w:hAnsi="GHEA Grapalat" w:cs="Sylfaen"/>
          <w:szCs w:val="24"/>
        </w:rPr>
        <w:t xml:space="preserve"> </w:t>
      </w:r>
      <w:r>
        <w:rPr>
          <w:rFonts w:ascii="GHEA Grapalat" w:hAnsi="GHEA Grapalat" w:cs="Sylfaen"/>
          <w:szCs w:val="24"/>
          <w:lang w:val="ru-RU"/>
        </w:rPr>
        <w:t>ներկա</w:t>
      </w:r>
      <w:r w:rsidRPr="00015DD4">
        <w:rPr>
          <w:rFonts w:ascii="GHEA Grapalat" w:hAnsi="GHEA Grapalat" w:cs="Sylfaen"/>
          <w:szCs w:val="24"/>
        </w:rPr>
        <w:t xml:space="preserve"> </w:t>
      </w:r>
      <w:r>
        <w:rPr>
          <w:rFonts w:ascii="GHEA Grapalat" w:hAnsi="GHEA Grapalat" w:cs="Sylfaen"/>
          <w:szCs w:val="24"/>
          <w:lang w:val="ru-RU"/>
        </w:rPr>
        <w:t>անդամները։</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015DD4">
        <w:rPr>
          <w:rFonts w:ascii="GHEA Grapalat" w:hAnsi="GHEA Grapalat" w:cs="Sylfaen"/>
          <w:szCs w:val="24"/>
        </w:rPr>
        <w:t xml:space="preserve"> </w:t>
      </w:r>
      <w:r>
        <w:rPr>
          <w:rFonts w:ascii="GHEA Grapalat" w:hAnsi="GHEA Grapalat" w:cs="Sylfaen"/>
          <w:szCs w:val="24"/>
          <w:lang w:val="ru-RU"/>
        </w:rPr>
        <w:t>գնահատման</w:t>
      </w:r>
      <w:r w:rsidRPr="00015DD4">
        <w:rPr>
          <w:rFonts w:ascii="GHEA Grapalat" w:hAnsi="GHEA Grapalat" w:cs="Sylfaen"/>
          <w:szCs w:val="24"/>
        </w:rPr>
        <w:t xml:space="preserve"> </w:t>
      </w:r>
      <w:r>
        <w:rPr>
          <w:rFonts w:ascii="GHEA Grapalat" w:hAnsi="GHEA Grapalat" w:cs="Sylfaen"/>
          <w:szCs w:val="24"/>
          <w:lang w:val="ru-RU"/>
        </w:rPr>
        <w:t>նիստի</w:t>
      </w:r>
      <w:r w:rsidRPr="00015DD4">
        <w:rPr>
          <w:rFonts w:ascii="GHEA Grapalat" w:hAnsi="GHEA Grapalat" w:cs="Sylfaen"/>
          <w:szCs w:val="24"/>
        </w:rPr>
        <w:t xml:space="preserve"> </w:t>
      </w:r>
      <w:r>
        <w:rPr>
          <w:rFonts w:ascii="GHEA Grapalat" w:hAnsi="GHEA Grapalat" w:cs="Sylfaen"/>
          <w:szCs w:val="24"/>
          <w:lang w:val="ru-RU"/>
        </w:rPr>
        <w:t>ավարտին</w:t>
      </w:r>
      <w:r w:rsidRPr="00015DD4">
        <w:rPr>
          <w:rFonts w:ascii="GHEA Grapalat" w:hAnsi="GHEA Grapalat" w:cs="Sylfaen"/>
          <w:szCs w:val="24"/>
        </w:rPr>
        <w:t xml:space="preserve"> </w:t>
      </w:r>
      <w:r>
        <w:rPr>
          <w:rFonts w:ascii="GHEA Grapalat" w:hAnsi="GHEA Grapalat" w:cs="Sylfaen"/>
          <w:szCs w:val="24"/>
          <w:lang w:val="ru-RU"/>
        </w:rPr>
        <w:t>հաջորդող</w:t>
      </w:r>
      <w:r w:rsidRPr="00015DD4">
        <w:rPr>
          <w:rFonts w:ascii="GHEA Grapalat" w:hAnsi="GHEA Grapalat" w:cs="Sylfaen"/>
          <w:szCs w:val="24"/>
        </w:rPr>
        <w:t xml:space="preserve"> </w:t>
      </w:r>
      <w:r>
        <w:rPr>
          <w:rFonts w:ascii="GHEA Grapalat" w:hAnsi="GHEA Grapalat" w:cs="Sylfaen"/>
          <w:szCs w:val="24"/>
          <w:lang w:val="ru-RU"/>
        </w:rPr>
        <w:t>առաջին</w:t>
      </w:r>
      <w:r w:rsidRPr="00015DD4">
        <w:rPr>
          <w:rFonts w:ascii="GHEA Grapalat" w:hAnsi="GHEA Grapalat" w:cs="Sylfaen"/>
          <w:szCs w:val="24"/>
        </w:rPr>
        <w:t xml:space="preserve"> </w:t>
      </w:r>
      <w:r>
        <w:rPr>
          <w:rFonts w:ascii="GHEA Grapalat" w:hAnsi="GHEA Grapalat" w:cs="Sylfaen"/>
          <w:szCs w:val="24"/>
          <w:lang w:val="ru-RU"/>
        </w:rPr>
        <w:t>աշխատանքային</w:t>
      </w:r>
      <w:r w:rsidRPr="00015DD4">
        <w:rPr>
          <w:rFonts w:ascii="GHEA Grapalat" w:hAnsi="GHEA Grapalat" w:cs="Sylfaen"/>
          <w:szCs w:val="24"/>
        </w:rPr>
        <w:t xml:space="preserve"> </w:t>
      </w:r>
      <w:r>
        <w:rPr>
          <w:rFonts w:ascii="GHEA Grapalat" w:hAnsi="GHEA Grapalat" w:cs="Sylfaen"/>
          <w:szCs w:val="24"/>
          <w:lang w:val="ru-RU"/>
        </w:rPr>
        <w:t>օրը</w:t>
      </w:r>
      <w:r w:rsidRPr="00015DD4">
        <w:rPr>
          <w:rFonts w:ascii="GHEA Grapalat" w:hAnsi="GHEA Grapalat" w:cs="Sylfaen"/>
          <w:szCs w:val="24"/>
        </w:rPr>
        <w:t xml:space="preserve"> </w:t>
      </w:r>
      <w:r>
        <w:rPr>
          <w:rFonts w:ascii="GHEA Grapalat" w:hAnsi="GHEA Grapalat" w:cs="Sylfaen"/>
          <w:szCs w:val="24"/>
          <w:lang w:val="ru-RU"/>
        </w:rPr>
        <w:t>նիստի</w:t>
      </w:r>
      <w:r w:rsidRPr="00015DD4">
        <w:rPr>
          <w:rFonts w:ascii="GHEA Grapalat" w:hAnsi="GHEA Grapalat" w:cs="Sylfaen"/>
          <w:szCs w:val="24"/>
        </w:rPr>
        <w:t xml:space="preserve"> </w:t>
      </w:r>
      <w:r>
        <w:rPr>
          <w:rFonts w:ascii="GHEA Grapalat" w:hAnsi="GHEA Grapalat" w:cs="Sylfaen"/>
          <w:szCs w:val="24"/>
          <w:lang w:val="ru-RU"/>
        </w:rPr>
        <w:t>արձանագրությունը</w:t>
      </w:r>
      <w:r w:rsidRPr="00015DD4">
        <w:rPr>
          <w:rFonts w:ascii="GHEA Grapalat" w:hAnsi="GHEA Grapalat" w:cs="Sylfaen"/>
          <w:szCs w:val="24"/>
        </w:rPr>
        <w:t xml:space="preserve"> </w:t>
      </w:r>
      <w:r>
        <w:rPr>
          <w:rFonts w:ascii="GHEA Grapalat" w:hAnsi="GHEA Grapalat" w:cs="Sylfaen"/>
          <w:szCs w:val="24"/>
          <w:lang w:val="ru-RU"/>
        </w:rPr>
        <w:t>հրապարակվում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015DD4">
        <w:rPr>
          <w:rFonts w:ascii="GHEA Grapalat" w:hAnsi="GHEA Grapalat" w:cs="Sylfaen"/>
          <w:szCs w:val="24"/>
        </w:rPr>
        <w:t xml:space="preserve"> </w:t>
      </w:r>
      <w:r>
        <w:rPr>
          <w:rFonts w:ascii="GHEA Grapalat" w:hAnsi="GHEA Grapalat" w:cs="Sylfaen"/>
          <w:szCs w:val="24"/>
          <w:lang w:val="ru-RU"/>
        </w:rPr>
        <w:t>ներկայացված</w:t>
      </w:r>
      <w:r w:rsidRPr="00015DD4">
        <w:rPr>
          <w:rFonts w:ascii="GHEA Grapalat" w:hAnsi="GHEA Grapalat" w:cs="Sylfaen"/>
          <w:szCs w:val="24"/>
        </w:rPr>
        <w:t xml:space="preserve"> </w:t>
      </w:r>
      <w:r>
        <w:rPr>
          <w:rFonts w:ascii="GHEA Grapalat" w:hAnsi="GHEA Grapalat" w:cs="Sylfaen"/>
          <w:szCs w:val="24"/>
          <w:lang w:val="ru-RU"/>
        </w:rPr>
        <w:t>պահանջների</w:t>
      </w:r>
      <w:r w:rsidRPr="00015DD4">
        <w:rPr>
          <w:rFonts w:ascii="GHEA Grapalat" w:hAnsi="GHEA Grapalat" w:cs="Sylfaen"/>
          <w:szCs w:val="24"/>
        </w:rPr>
        <w:t xml:space="preserve"> </w:t>
      </w:r>
      <w:r>
        <w:rPr>
          <w:rFonts w:ascii="GHEA Grapalat" w:hAnsi="GHEA Grapalat" w:cs="Sylfaen"/>
          <w:szCs w:val="24"/>
          <w:lang w:val="ru-RU"/>
        </w:rPr>
        <w:t>համապատասխանության</w:t>
      </w:r>
      <w:r w:rsidRPr="00015DD4">
        <w:rPr>
          <w:rFonts w:ascii="GHEA Grapalat" w:hAnsi="GHEA Grapalat" w:cs="Sylfaen"/>
          <w:szCs w:val="24"/>
        </w:rPr>
        <w:t xml:space="preserve"> </w:t>
      </w:r>
      <w:r>
        <w:rPr>
          <w:rFonts w:ascii="GHEA Grapalat" w:hAnsi="GHEA Grapalat" w:cs="Sylfaen"/>
          <w:szCs w:val="24"/>
          <w:lang w:val="ru-RU"/>
        </w:rPr>
        <w:t>հիմնավորման</w:t>
      </w:r>
      <w:r w:rsidRPr="00015DD4">
        <w:rPr>
          <w:rFonts w:ascii="GHEA Grapalat" w:hAnsi="GHEA Grapalat" w:cs="Sylfaen"/>
          <w:szCs w:val="24"/>
        </w:rPr>
        <w:t xml:space="preserve"> </w:t>
      </w:r>
      <w:r>
        <w:rPr>
          <w:rFonts w:ascii="GHEA Grapalat" w:hAnsi="GHEA Grapalat" w:cs="Sylfaen"/>
          <w:szCs w:val="24"/>
          <w:lang w:val="ru-RU"/>
        </w:rPr>
        <w:t>նպատակով</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ներկայացնել</w:t>
      </w:r>
      <w:r w:rsidRPr="00015DD4">
        <w:rPr>
          <w:rFonts w:ascii="GHEA Grapalat" w:hAnsi="GHEA Grapalat" w:cs="Sylfaen"/>
          <w:szCs w:val="24"/>
        </w:rPr>
        <w:t xml:space="preserve"> </w:t>
      </w:r>
      <w:r>
        <w:rPr>
          <w:rFonts w:ascii="GHEA Grapalat" w:hAnsi="GHEA Grapalat" w:cs="Sylfaen"/>
          <w:szCs w:val="24"/>
          <w:lang w:val="ru-RU"/>
        </w:rPr>
        <w:t>լրացուցիչ</w:t>
      </w:r>
      <w:r w:rsidRPr="00015DD4">
        <w:rPr>
          <w:rFonts w:ascii="GHEA Grapalat" w:hAnsi="GHEA Grapalat" w:cs="Sylfaen"/>
          <w:szCs w:val="24"/>
        </w:rPr>
        <w:t xml:space="preserve"> </w:t>
      </w:r>
      <w:r>
        <w:rPr>
          <w:rFonts w:ascii="GHEA Grapalat" w:hAnsi="GHEA Grapalat" w:cs="Sylfaen"/>
          <w:szCs w:val="24"/>
          <w:lang w:val="ru-RU"/>
        </w:rPr>
        <w:t>այլ</w:t>
      </w:r>
      <w:r w:rsidRPr="00015DD4">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նյութեր։</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en-US"/>
        </w:rPr>
        <w:lastRenderedPageBreak/>
        <w:t>Հ</w:t>
      </w:r>
      <w:r>
        <w:rPr>
          <w:rFonts w:ascii="GHEA Grapalat" w:hAnsi="GHEA Grapalat" w:cs="Sylfaen"/>
          <w:szCs w:val="24"/>
          <w:lang w:val="ru-RU"/>
        </w:rPr>
        <w:t>անձնաժողովը</w:t>
      </w:r>
      <w:r w:rsidRPr="00015DD4">
        <w:rPr>
          <w:rFonts w:ascii="GHEA Grapalat" w:hAnsi="GHEA Grapalat" w:cs="Sylfaen"/>
          <w:szCs w:val="24"/>
        </w:rPr>
        <w:t xml:space="preserve"> </w:t>
      </w:r>
      <w:r>
        <w:rPr>
          <w:rFonts w:ascii="GHEA Grapalat" w:hAnsi="GHEA Grapalat" w:cs="Sylfaen"/>
          <w:szCs w:val="24"/>
          <w:lang w:val="ru-RU"/>
        </w:rPr>
        <w:t>կարող</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ստուգել</w:t>
      </w:r>
      <w:r w:rsidRPr="00015DD4">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015DD4">
        <w:rPr>
          <w:rFonts w:ascii="GHEA Grapalat" w:hAnsi="GHEA Grapalat" w:cs="Sylfaen"/>
          <w:szCs w:val="24"/>
        </w:rPr>
        <w:t xml:space="preserve"> </w:t>
      </w:r>
      <w:r>
        <w:rPr>
          <w:rFonts w:ascii="GHEA Grapalat" w:hAnsi="GHEA Grapalat" w:cs="Sylfaen"/>
          <w:szCs w:val="24"/>
          <w:lang w:val="ru-RU"/>
        </w:rPr>
        <w:t>ներկայացրած</w:t>
      </w:r>
      <w:r w:rsidRPr="00015DD4">
        <w:rPr>
          <w:rFonts w:ascii="GHEA Grapalat" w:hAnsi="GHEA Grapalat" w:cs="Sylfaen"/>
          <w:szCs w:val="24"/>
        </w:rPr>
        <w:t xml:space="preserve"> </w:t>
      </w:r>
      <w:r>
        <w:rPr>
          <w:rFonts w:ascii="GHEA Grapalat" w:hAnsi="GHEA Grapalat" w:cs="Sylfaen"/>
          <w:szCs w:val="24"/>
          <w:lang w:val="ru-RU"/>
        </w:rPr>
        <w:t>տվյալների</w:t>
      </w:r>
      <w:r w:rsidRPr="00015DD4">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015DD4">
        <w:rPr>
          <w:rFonts w:ascii="GHEA Grapalat" w:hAnsi="GHEA Grapalat" w:cs="Sylfaen"/>
          <w:szCs w:val="24"/>
        </w:rPr>
        <w:t xml:space="preserve"> </w:t>
      </w:r>
      <w:r>
        <w:rPr>
          <w:rFonts w:ascii="GHEA Grapalat" w:hAnsi="GHEA Grapalat" w:cs="Sylfaen"/>
          <w:szCs w:val="24"/>
          <w:lang w:val="ru-RU"/>
        </w:rPr>
        <w:t>պաշտոնական</w:t>
      </w:r>
      <w:r w:rsidRPr="00015DD4">
        <w:rPr>
          <w:rFonts w:ascii="GHEA Grapalat" w:hAnsi="GHEA Grapalat" w:cs="Sylfaen"/>
          <w:szCs w:val="24"/>
        </w:rPr>
        <w:t xml:space="preserve"> </w:t>
      </w:r>
      <w:r>
        <w:rPr>
          <w:rFonts w:ascii="GHEA Grapalat" w:hAnsi="GHEA Grapalat" w:cs="Sylfaen"/>
          <w:szCs w:val="24"/>
          <w:lang w:val="ru-RU"/>
        </w:rPr>
        <w:t>աղբյուրներից</w:t>
      </w:r>
      <w:r w:rsidRPr="00015DD4">
        <w:rPr>
          <w:rFonts w:ascii="GHEA Grapalat" w:hAnsi="GHEA Grapalat" w:cs="Sylfaen"/>
          <w:szCs w:val="24"/>
        </w:rPr>
        <w:t xml:space="preserve"> </w:t>
      </w:r>
      <w:r>
        <w:rPr>
          <w:rFonts w:ascii="GHEA Grapalat" w:hAnsi="GHEA Grapalat" w:cs="Sylfaen"/>
          <w:szCs w:val="24"/>
          <w:lang w:val="ru-RU"/>
        </w:rPr>
        <w:t>ստացված</w:t>
      </w:r>
      <w:r w:rsidRPr="00015DD4">
        <w:rPr>
          <w:rFonts w:ascii="GHEA Grapalat" w:hAnsi="GHEA Grapalat" w:cs="Sylfaen"/>
          <w:szCs w:val="24"/>
        </w:rPr>
        <w:t xml:space="preserve"> </w:t>
      </w:r>
      <w:r>
        <w:rPr>
          <w:rFonts w:ascii="GHEA Grapalat" w:hAnsi="GHEA Grapalat" w:cs="Sylfaen"/>
          <w:szCs w:val="24"/>
          <w:lang w:val="ru-RU"/>
        </w:rPr>
        <w:t>տվյալներ</w:t>
      </w:r>
      <w:r w:rsidRPr="00015DD4">
        <w:rPr>
          <w:rFonts w:ascii="GHEA Grapalat" w:hAnsi="GHEA Grapalat" w:cs="Sylfaen"/>
          <w:szCs w:val="24"/>
        </w:rPr>
        <w:t xml:space="preserve"> </w:t>
      </w:r>
      <w:r>
        <w:rPr>
          <w:rFonts w:ascii="GHEA Grapalat" w:hAnsi="GHEA Grapalat" w:cs="Sylfaen"/>
          <w:szCs w:val="24"/>
          <w:lang w:val="ru-RU"/>
        </w:rPr>
        <w:t>կամ</w:t>
      </w:r>
      <w:r w:rsidRPr="00015DD4">
        <w:rPr>
          <w:rFonts w:ascii="GHEA Grapalat" w:hAnsi="GHEA Grapalat" w:cs="Sylfaen"/>
          <w:szCs w:val="24"/>
        </w:rPr>
        <w:t xml:space="preserve"> </w:t>
      </w:r>
      <w:r>
        <w:rPr>
          <w:rFonts w:ascii="GHEA Grapalat" w:hAnsi="GHEA Grapalat" w:cs="Sylfaen"/>
          <w:szCs w:val="24"/>
          <w:lang w:val="ru-RU"/>
        </w:rPr>
        <w:t>դրա</w:t>
      </w:r>
      <w:r w:rsidRPr="00015DD4">
        <w:rPr>
          <w:rFonts w:ascii="GHEA Grapalat" w:hAnsi="GHEA Grapalat" w:cs="Sylfaen"/>
          <w:szCs w:val="24"/>
        </w:rPr>
        <w:t xml:space="preserve"> </w:t>
      </w:r>
      <w:r>
        <w:rPr>
          <w:rFonts w:ascii="GHEA Grapalat" w:hAnsi="GHEA Grapalat" w:cs="Sylfaen"/>
          <w:szCs w:val="24"/>
          <w:lang w:val="ru-RU"/>
        </w:rPr>
        <w:t>մասին</w:t>
      </w:r>
      <w:r w:rsidRPr="00015DD4">
        <w:rPr>
          <w:rFonts w:ascii="GHEA Grapalat" w:hAnsi="GHEA Grapalat" w:cs="Sylfaen"/>
          <w:szCs w:val="24"/>
        </w:rPr>
        <w:t xml:space="preserve"> </w:t>
      </w:r>
      <w:r>
        <w:rPr>
          <w:rFonts w:ascii="GHEA Grapalat" w:hAnsi="GHEA Grapalat" w:cs="Sylfaen"/>
          <w:szCs w:val="24"/>
          <w:lang w:val="ru-RU"/>
        </w:rPr>
        <w:t>ստանալով</w:t>
      </w:r>
      <w:r w:rsidRPr="00015DD4">
        <w:rPr>
          <w:rFonts w:ascii="GHEA Grapalat" w:hAnsi="GHEA Grapalat" w:cs="Sylfaen"/>
          <w:szCs w:val="24"/>
        </w:rPr>
        <w:t xml:space="preserve"> </w:t>
      </w:r>
      <w:r>
        <w:rPr>
          <w:rFonts w:ascii="GHEA Grapalat" w:hAnsi="GHEA Grapalat" w:cs="Sylfaen"/>
          <w:szCs w:val="24"/>
          <w:lang w:val="ru-RU"/>
        </w:rPr>
        <w:t>իրավասու</w:t>
      </w:r>
      <w:r w:rsidRPr="00015DD4">
        <w:rPr>
          <w:rFonts w:ascii="GHEA Grapalat" w:hAnsi="GHEA Grapalat" w:cs="Sylfaen"/>
          <w:szCs w:val="24"/>
        </w:rPr>
        <w:t xml:space="preserve"> </w:t>
      </w:r>
      <w:r>
        <w:rPr>
          <w:rFonts w:ascii="GHEA Grapalat" w:hAnsi="GHEA Grapalat" w:cs="Sylfaen"/>
          <w:szCs w:val="24"/>
          <w:lang w:val="ru-RU"/>
        </w:rPr>
        <w:t>մարմինների</w:t>
      </w:r>
      <w:r w:rsidRPr="00015DD4">
        <w:rPr>
          <w:rFonts w:ascii="GHEA Grapalat" w:hAnsi="GHEA Grapalat" w:cs="Sylfaen"/>
          <w:szCs w:val="24"/>
        </w:rPr>
        <w:t xml:space="preserve"> </w:t>
      </w:r>
      <w:r>
        <w:rPr>
          <w:rFonts w:ascii="GHEA Grapalat" w:hAnsi="GHEA Grapalat" w:cs="Sylfaen"/>
          <w:szCs w:val="24"/>
          <w:lang w:val="ru-RU"/>
        </w:rPr>
        <w:t>գրավոր</w:t>
      </w:r>
      <w:r w:rsidRPr="00015DD4">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015DD4">
        <w:rPr>
          <w:rFonts w:ascii="GHEA Grapalat" w:hAnsi="GHEA Grapalat" w:cs="Sylfaen"/>
          <w:szCs w:val="24"/>
        </w:rPr>
        <w:t xml:space="preserve"> </w:t>
      </w:r>
      <w:r>
        <w:rPr>
          <w:rFonts w:ascii="GHEA Grapalat" w:hAnsi="GHEA Grapalat" w:cs="Sylfaen"/>
          <w:szCs w:val="24"/>
          <w:lang w:val="ru-RU"/>
        </w:rPr>
        <w:t>հարցում</w:t>
      </w:r>
      <w:r w:rsidRPr="00015DD4">
        <w:rPr>
          <w:rFonts w:ascii="GHEA Grapalat" w:hAnsi="GHEA Grapalat" w:cs="Sylfaen"/>
          <w:szCs w:val="24"/>
        </w:rPr>
        <w:t xml:space="preserve"> </w:t>
      </w:r>
      <w:r>
        <w:rPr>
          <w:rFonts w:ascii="GHEA Grapalat" w:hAnsi="GHEA Grapalat" w:cs="Sylfaen"/>
          <w:szCs w:val="24"/>
          <w:lang w:val="ru-RU"/>
        </w:rPr>
        <w:t>ուղարկվելու</w:t>
      </w:r>
      <w:r w:rsidRPr="00015DD4">
        <w:rPr>
          <w:rFonts w:ascii="GHEA Grapalat" w:hAnsi="GHEA Grapalat" w:cs="Sylfaen"/>
          <w:szCs w:val="24"/>
        </w:rPr>
        <w:t xml:space="preserve"> </w:t>
      </w:r>
      <w:r>
        <w:rPr>
          <w:rFonts w:ascii="GHEA Grapalat" w:hAnsi="GHEA Grapalat" w:cs="Sylfaen"/>
          <w:szCs w:val="24"/>
          <w:lang w:val="ru-RU"/>
        </w:rPr>
        <w:t>դեպքում</w:t>
      </w:r>
      <w:r w:rsidRPr="00015DD4">
        <w:rPr>
          <w:rFonts w:ascii="GHEA Grapalat" w:hAnsi="GHEA Grapalat" w:cs="Sylfaen"/>
          <w:szCs w:val="24"/>
        </w:rPr>
        <w:t xml:space="preserve"> </w:t>
      </w:r>
      <w:r>
        <w:rPr>
          <w:rFonts w:ascii="GHEA Grapalat" w:hAnsi="GHEA Grapalat" w:cs="Sylfaen"/>
          <w:szCs w:val="24"/>
          <w:lang w:val="ru-RU"/>
        </w:rPr>
        <w:t>համապատասխան</w:t>
      </w:r>
      <w:r w:rsidRPr="00015DD4">
        <w:rPr>
          <w:rFonts w:ascii="GHEA Grapalat" w:hAnsi="GHEA Grapalat" w:cs="Sylfaen"/>
          <w:szCs w:val="24"/>
        </w:rPr>
        <w:t xml:space="preserve"> </w:t>
      </w:r>
      <w:r>
        <w:rPr>
          <w:rFonts w:ascii="GHEA Grapalat" w:hAnsi="GHEA Grapalat" w:cs="Sylfaen"/>
          <w:szCs w:val="24"/>
          <w:lang w:val="ru-RU"/>
        </w:rPr>
        <w:t>պետական</w:t>
      </w:r>
      <w:r w:rsidRPr="00015DD4">
        <w:rPr>
          <w:rFonts w:ascii="GHEA Grapalat" w:hAnsi="GHEA Grapalat" w:cs="Sylfaen"/>
          <w:szCs w:val="24"/>
        </w:rPr>
        <w:t xml:space="preserve"> </w:t>
      </w:r>
      <w:r>
        <w:rPr>
          <w:rFonts w:ascii="GHEA Grapalat" w:hAnsi="GHEA Grapalat" w:cs="Sylfaen"/>
          <w:szCs w:val="24"/>
          <w:lang w:val="ru-RU"/>
        </w:rPr>
        <w:t>և</w:t>
      </w:r>
      <w:r w:rsidRPr="00015DD4">
        <w:rPr>
          <w:rFonts w:ascii="GHEA Grapalat" w:hAnsi="GHEA Grapalat" w:cs="Sylfaen"/>
          <w:szCs w:val="24"/>
        </w:rPr>
        <w:t xml:space="preserve"> </w:t>
      </w:r>
      <w:r>
        <w:rPr>
          <w:rFonts w:ascii="GHEA Grapalat" w:hAnsi="GHEA Grapalat" w:cs="Sylfaen"/>
          <w:szCs w:val="24"/>
          <w:lang w:val="ru-RU"/>
        </w:rPr>
        <w:t>տեղական</w:t>
      </w:r>
      <w:r w:rsidRPr="00015DD4">
        <w:rPr>
          <w:rFonts w:ascii="GHEA Grapalat" w:hAnsi="GHEA Grapalat" w:cs="Sylfaen"/>
          <w:szCs w:val="24"/>
        </w:rPr>
        <w:t xml:space="preserve"> </w:t>
      </w:r>
      <w:r>
        <w:rPr>
          <w:rFonts w:ascii="GHEA Grapalat" w:hAnsi="GHEA Grapalat" w:cs="Sylfaen"/>
          <w:szCs w:val="24"/>
          <w:lang w:val="ru-RU"/>
        </w:rPr>
        <w:t>ինքնակառավարման</w:t>
      </w:r>
      <w:r w:rsidRPr="00015DD4">
        <w:rPr>
          <w:rFonts w:ascii="GHEA Grapalat" w:hAnsi="GHEA Grapalat" w:cs="Sylfaen"/>
          <w:szCs w:val="24"/>
        </w:rPr>
        <w:t xml:space="preserve"> </w:t>
      </w:r>
      <w:r>
        <w:rPr>
          <w:rFonts w:ascii="GHEA Grapalat" w:hAnsi="GHEA Grapalat" w:cs="Sylfaen"/>
          <w:szCs w:val="24"/>
          <w:lang w:val="ru-RU"/>
        </w:rPr>
        <w:t>մարմինները</w:t>
      </w:r>
      <w:r w:rsidRPr="00015DD4">
        <w:rPr>
          <w:rFonts w:ascii="GHEA Grapalat" w:hAnsi="GHEA Grapalat" w:cs="Sylfaen"/>
          <w:szCs w:val="24"/>
        </w:rPr>
        <w:t xml:space="preserve"> </w:t>
      </w:r>
      <w:r>
        <w:rPr>
          <w:rFonts w:ascii="GHEA Grapalat" w:hAnsi="GHEA Grapalat" w:cs="Sylfaen"/>
          <w:szCs w:val="24"/>
          <w:lang w:val="ru-RU"/>
        </w:rPr>
        <w:t>հարցումն</w:t>
      </w:r>
      <w:r w:rsidRPr="00015DD4">
        <w:rPr>
          <w:rFonts w:ascii="GHEA Grapalat" w:hAnsi="GHEA Grapalat" w:cs="Sylfaen"/>
          <w:szCs w:val="24"/>
        </w:rPr>
        <w:t xml:space="preserve"> </w:t>
      </w:r>
      <w:r>
        <w:rPr>
          <w:rFonts w:ascii="GHEA Grapalat" w:hAnsi="GHEA Grapalat" w:cs="Sylfaen"/>
          <w:szCs w:val="24"/>
          <w:lang w:val="ru-RU"/>
        </w:rPr>
        <w:t>ստանալու</w:t>
      </w:r>
      <w:r w:rsidRPr="00015DD4">
        <w:rPr>
          <w:rFonts w:ascii="GHEA Grapalat" w:hAnsi="GHEA Grapalat" w:cs="Sylfaen"/>
          <w:szCs w:val="24"/>
        </w:rPr>
        <w:t xml:space="preserve"> </w:t>
      </w:r>
      <w:r>
        <w:rPr>
          <w:rFonts w:ascii="GHEA Grapalat" w:hAnsi="GHEA Grapalat" w:cs="Sylfaen"/>
          <w:szCs w:val="24"/>
          <w:lang w:val="ru-RU"/>
        </w:rPr>
        <w:t>օրվան</w:t>
      </w:r>
      <w:r w:rsidRPr="00015DD4">
        <w:rPr>
          <w:rFonts w:ascii="GHEA Grapalat" w:hAnsi="GHEA Grapalat" w:cs="Sylfaen"/>
          <w:szCs w:val="24"/>
        </w:rPr>
        <w:t xml:space="preserve"> </w:t>
      </w:r>
      <w:r>
        <w:rPr>
          <w:rFonts w:ascii="GHEA Grapalat" w:hAnsi="GHEA Grapalat" w:cs="Sylfaen"/>
          <w:szCs w:val="24"/>
          <w:lang w:val="ru-RU"/>
        </w:rPr>
        <w:t>հաջորդող</w:t>
      </w:r>
      <w:r w:rsidRPr="00015DD4">
        <w:rPr>
          <w:rFonts w:ascii="GHEA Grapalat" w:hAnsi="GHEA Grapalat" w:cs="Sylfaen"/>
          <w:szCs w:val="24"/>
        </w:rPr>
        <w:t xml:space="preserve"> </w:t>
      </w:r>
      <w:r>
        <w:rPr>
          <w:rFonts w:ascii="GHEA Grapalat" w:hAnsi="GHEA Grapalat" w:cs="Sylfaen"/>
          <w:szCs w:val="24"/>
          <w:lang w:val="ru-RU"/>
        </w:rPr>
        <w:t>երկու</w:t>
      </w:r>
      <w:r w:rsidRPr="00015DD4">
        <w:rPr>
          <w:rFonts w:ascii="GHEA Grapalat" w:hAnsi="GHEA Grapalat" w:cs="Sylfaen"/>
          <w:szCs w:val="24"/>
        </w:rPr>
        <w:t xml:space="preserve"> </w:t>
      </w:r>
      <w:r>
        <w:rPr>
          <w:rFonts w:ascii="GHEA Grapalat" w:hAnsi="GHEA Grapalat" w:cs="Sylfaen"/>
          <w:szCs w:val="24"/>
          <w:lang w:val="ru-RU"/>
        </w:rPr>
        <w:t>աշխատանքային</w:t>
      </w:r>
      <w:r w:rsidRPr="00015DD4">
        <w:rPr>
          <w:rFonts w:ascii="GHEA Grapalat" w:hAnsi="GHEA Grapalat" w:cs="Sylfaen"/>
          <w:szCs w:val="24"/>
        </w:rPr>
        <w:t xml:space="preserve"> </w:t>
      </w:r>
      <w:r>
        <w:rPr>
          <w:rFonts w:ascii="GHEA Grapalat" w:hAnsi="GHEA Grapalat" w:cs="Sylfaen"/>
          <w:szCs w:val="24"/>
          <w:lang w:val="ru-RU"/>
        </w:rPr>
        <w:t>օրվա</w:t>
      </w:r>
      <w:r w:rsidRPr="00015DD4">
        <w:rPr>
          <w:rFonts w:ascii="GHEA Grapalat" w:hAnsi="GHEA Grapalat" w:cs="Sylfaen"/>
          <w:szCs w:val="24"/>
        </w:rPr>
        <w:t xml:space="preserve"> </w:t>
      </w:r>
      <w:r>
        <w:rPr>
          <w:rFonts w:ascii="GHEA Grapalat" w:hAnsi="GHEA Grapalat" w:cs="Sylfaen"/>
          <w:szCs w:val="24"/>
          <w:lang w:val="ru-RU"/>
        </w:rPr>
        <w:t>ընթացքում</w:t>
      </w:r>
      <w:r w:rsidRPr="00015DD4">
        <w:rPr>
          <w:rFonts w:ascii="GHEA Grapalat" w:hAnsi="GHEA Grapalat" w:cs="Sylfaen"/>
          <w:szCs w:val="24"/>
        </w:rPr>
        <w:t xml:space="preserve"> </w:t>
      </w:r>
      <w:r>
        <w:rPr>
          <w:rFonts w:ascii="GHEA Grapalat" w:hAnsi="GHEA Grapalat" w:cs="Sylfaen"/>
          <w:szCs w:val="24"/>
          <w:lang w:val="ru-RU"/>
        </w:rPr>
        <w:t>տրամադրում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գրավոր</w:t>
      </w:r>
      <w:r w:rsidRPr="00015DD4">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015DD4">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015DD4">
        <w:rPr>
          <w:rFonts w:ascii="GHEA Grapalat" w:hAnsi="GHEA Grapalat" w:cs="Sylfaen"/>
          <w:szCs w:val="24"/>
        </w:rPr>
        <w:t xml:space="preserve"> </w:t>
      </w:r>
      <w:r>
        <w:rPr>
          <w:rFonts w:ascii="GHEA Grapalat" w:hAnsi="GHEA Grapalat" w:cs="Sylfaen"/>
          <w:szCs w:val="24"/>
          <w:lang w:val="ru-RU"/>
        </w:rPr>
        <w:t>ներկայացրած</w:t>
      </w:r>
      <w:r w:rsidRPr="00015DD4">
        <w:rPr>
          <w:rFonts w:ascii="GHEA Grapalat" w:hAnsi="GHEA Grapalat" w:cs="Sylfaen"/>
          <w:szCs w:val="24"/>
        </w:rPr>
        <w:t xml:space="preserve"> </w:t>
      </w:r>
      <w:r>
        <w:rPr>
          <w:rFonts w:ascii="GHEA Grapalat" w:hAnsi="GHEA Grapalat" w:cs="Sylfaen"/>
          <w:szCs w:val="24"/>
          <w:lang w:val="ru-RU"/>
        </w:rPr>
        <w:t>տվյալների</w:t>
      </w:r>
      <w:r w:rsidRPr="00015DD4">
        <w:rPr>
          <w:rFonts w:ascii="GHEA Grapalat" w:hAnsi="GHEA Grapalat" w:cs="Sylfaen"/>
          <w:szCs w:val="24"/>
        </w:rPr>
        <w:t xml:space="preserve"> </w:t>
      </w:r>
      <w:r>
        <w:rPr>
          <w:rFonts w:ascii="GHEA Grapalat" w:hAnsi="GHEA Grapalat" w:cs="Sylfaen"/>
          <w:szCs w:val="24"/>
          <w:lang w:val="ru-RU"/>
        </w:rPr>
        <w:t>իսկության</w:t>
      </w:r>
      <w:r w:rsidRPr="00015DD4">
        <w:rPr>
          <w:rFonts w:ascii="GHEA Grapalat" w:hAnsi="GHEA Grapalat" w:cs="Sylfaen"/>
          <w:szCs w:val="24"/>
        </w:rPr>
        <w:t xml:space="preserve"> </w:t>
      </w:r>
      <w:r>
        <w:rPr>
          <w:rFonts w:ascii="GHEA Grapalat" w:hAnsi="GHEA Grapalat" w:cs="Sylfaen"/>
          <w:szCs w:val="24"/>
          <w:lang w:val="ru-RU"/>
        </w:rPr>
        <w:t>ստուգման</w:t>
      </w:r>
      <w:r w:rsidRPr="00015DD4">
        <w:rPr>
          <w:rFonts w:ascii="GHEA Grapalat" w:hAnsi="GHEA Grapalat" w:cs="Sylfaen"/>
          <w:szCs w:val="24"/>
        </w:rPr>
        <w:t xml:space="preserve"> </w:t>
      </w:r>
      <w:r>
        <w:rPr>
          <w:rFonts w:ascii="GHEA Grapalat" w:hAnsi="GHEA Grapalat" w:cs="Sylfaen"/>
          <w:szCs w:val="24"/>
          <w:lang w:val="ru-RU"/>
        </w:rPr>
        <w:t>արդյունքում</w:t>
      </w:r>
      <w:r w:rsidRPr="00015DD4">
        <w:rPr>
          <w:rFonts w:ascii="GHEA Grapalat" w:hAnsi="GHEA Grapalat" w:cs="Sylfaen"/>
          <w:szCs w:val="24"/>
        </w:rPr>
        <w:t xml:space="preserve"> </w:t>
      </w:r>
      <w:r>
        <w:rPr>
          <w:rFonts w:ascii="GHEA Grapalat" w:hAnsi="GHEA Grapalat" w:cs="Sylfaen"/>
          <w:szCs w:val="24"/>
          <w:lang w:val="ru-RU"/>
        </w:rPr>
        <w:t>տվյալները</w:t>
      </w:r>
      <w:r w:rsidRPr="00015DD4">
        <w:rPr>
          <w:rFonts w:ascii="GHEA Grapalat" w:hAnsi="GHEA Grapalat" w:cs="Sylfaen"/>
          <w:szCs w:val="24"/>
        </w:rPr>
        <w:t xml:space="preserve"> </w:t>
      </w:r>
      <w:r>
        <w:rPr>
          <w:rFonts w:ascii="GHEA Grapalat" w:hAnsi="GHEA Grapalat" w:cs="Sylfaen"/>
          <w:szCs w:val="24"/>
          <w:lang w:val="ru-RU"/>
        </w:rPr>
        <w:t>որակվում</w:t>
      </w:r>
      <w:r w:rsidRPr="00015DD4">
        <w:rPr>
          <w:rFonts w:ascii="GHEA Grapalat" w:hAnsi="GHEA Grapalat" w:cs="Sylfaen"/>
          <w:szCs w:val="24"/>
        </w:rPr>
        <w:t xml:space="preserve"> </w:t>
      </w:r>
      <w:r>
        <w:rPr>
          <w:rFonts w:ascii="GHEA Grapalat" w:hAnsi="GHEA Grapalat" w:cs="Sylfaen"/>
          <w:szCs w:val="24"/>
          <w:lang w:val="ru-RU"/>
        </w:rPr>
        <w:t>են</w:t>
      </w:r>
      <w:r w:rsidRPr="00015DD4">
        <w:rPr>
          <w:rFonts w:ascii="GHEA Grapalat" w:hAnsi="GHEA Grapalat" w:cs="Sylfaen"/>
          <w:szCs w:val="24"/>
        </w:rPr>
        <w:t xml:space="preserve"> </w:t>
      </w:r>
      <w:r>
        <w:rPr>
          <w:rFonts w:ascii="GHEA Grapalat" w:hAnsi="GHEA Grapalat" w:cs="Sylfaen"/>
          <w:szCs w:val="24"/>
          <w:lang w:val="ru-RU"/>
        </w:rPr>
        <w:t>իրականությանը</w:t>
      </w:r>
      <w:r w:rsidRPr="00015DD4">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015DD4">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015DD4">
        <w:rPr>
          <w:rFonts w:ascii="GHEA Grapalat" w:hAnsi="GHEA Grapalat" w:cs="Sylfaen"/>
          <w:szCs w:val="24"/>
        </w:rPr>
        <w:t xml:space="preserve"> </w:t>
      </w:r>
      <w:r>
        <w:rPr>
          <w:rFonts w:ascii="GHEA Grapalat" w:hAnsi="GHEA Grapalat" w:cs="Sylfaen"/>
          <w:szCs w:val="24"/>
          <w:lang w:val="ru-RU"/>
        </w:rPr>
        <w:t>կիրառման</w:t>
      </w:r>
      <w:r w:rsidRPr="00015DD4">
        <w:rPr>
          <w:rFonts w:ascii="GHEA Grapalat" w:hAnsi="GHEA Grapalat" w:cs="Sylfaen"/>
          <w:szCs w:val="24"/>
        </w:rPr>
        <w:t xml:space="preserve"> </w:t>
      </w:r>
      <w:r>
        <w:rPr>
          <w:rFonts w:ascii="GHEA Grapalat" w:hAnsi="GHEA Grapalat" w:cs="Sylfaen"/>
          <w:szCs w:val="24"/>
          <w:lang w:val="ru-RU"/>
        </w:rPr>
        <w:t>նպատակով</w:t>
      </w:r>
      <w:r w:rsidRPr="00015DD4">
        <w:rPr>
          <w:rFonts w:ascii="GHEA Grapalat" w:hAnsi="GHEA Grapalat" w:cs="Sylfaen"/>
          <w:szCs w:val="24"/>
        </w:rPr>
        <w:t xml:space="preserve"> </w:t>
      </w:r>
      <w:r>
        <w:rPr>
          <w:rFonts w:ascii="GHEA Grapalat" w:hAnsi="GHEA Grapalat" w:cs="Sylfaen"/>
          <w:szCs w:val="24"/>
          <w:lang w:val="ru-RU"/>
        </w:rPr>
        <w:t>հրավիրվում</w:t>
      </w:r>
      <w:r w:rsidRPr="00015DD4">
        <w:rPr>
          <w:rFonts w:ascii="GHEA Grapalat" w:hAnsi="GHEA Grapalat" w:cs="Sylfaen"/>
          <w:szCs w:val="24"/>
        </w:rPr>
        <w:t xml:space="preserve"> </w:t>
      </w:r>
      <w:r>
        <w:rPr>
          <w:rFonts w:ascii="GHEA Grapalat" w:hAnsi="GHEA Grapalat" w:cs="Sylfaen"/>
          <w:szCs w:val="24"/>
          <w:lang w:val="ru-RU"/>
        </w:rPr>
        <w:t>է</w:t>
      </w:r>
      <w:r w:rsidRPr="00015DD4">
        <w:rPr>
          <w:rFonts w:ascii="GHEA Grapalat" w:hAnsi="GHEA Grapalat" w:cs="Sylfaen"/>
          <w:szCs w:val="24"/>
        </w:rPr>
        <w:t xml:space="preserve"> </w:t>
      </w:r>
      <w:r>
        <w:rPr>
          <w:rFonts w:ascii="GHEA Grapalat" w:hAnsi="GHEA Grapalat" w:cs="Sylfaen"/>
          <w:szCs w:val="24"/>
          <w:lang w:val="ru-RU"/>
        </w:rPr>
        <w:t>հանձնաժողովի</w:t>
      </w:r>
      <w:r w:rsidRPr="00015DD4">
        <w:rPr>
          <w:rFonts w:ascii="GHEA Grapalat" w:hAnsi="GHEA Grapalat" w:cs="Sylfaen"/>
          <w:szCs w:val="24"/>
        </w:rPr>
        <w:t xml:space="preserve"> </w:t>
      </w:r>
      <w:r>
        <w:rPr>
          <w:rFonts w:ascii="GHEA Grapalat" w:hAnsi="GHEA Grapalat" w:cs="Sylfaen"/>
          <w:szCs w:val="24"/>
          <w:lang w:val="ru-RU"/>
        </w:rPr>
        <w:t>արտահերթ</w:t>
      </w:r>
      <w:r w:rsidRPr="00015DD4">
        <w:rPr>
          <w:rFonts w:ascii="GHEA Grapalat" w:hAnsi="GHEA Grapalat" w:cs="Sylfaen"/>
          <w:szCs w:val="24"/>
        </w:rPr>
        <w:t xml:space="preserve"> </w:t>
      </w:r>
      <w:r>
        <w:rPr>
          <w:rFonts w:ascii="GHEA Grapalat" w:hAnsi="GHEA Grapalat" w:cs="Sylfaen"/>
          <w:szCs w:val="24"/>
          <w:lang w:val="ru-RU"/>
        </w:rPr>
        <w:t>նիստ։</w:t>
      </w:r>
    </w:p>
    <w:p w:rsidR="00015DD4" w:rsidRDefault="00015DD4" w:rsidP="00015DD4">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15DD4" w:rsidRDefault="00015DD4" w:rsidP="00015DD4">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015DD4" w:rsidRDefault="00015DD4" w:rsidP="00015DD4">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015DD4" w:rsidRDefault="00015DD4" w:rsidP="00015DD4">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015DD4" w:rsidRDefault="00015DD4" w:rsidP="00015DD4">
      <w:pPr>
        <w:ind w:firstLine="567"/>
        <w:jc w:val="center"/>
        <w:rPr>
          <w:rFonts w:ascii="GHEA Grapalat" w:hAnsi="GHEA Grapalat"/>
          <w:sz w:val="20"/>
          <w:lang w:val="es-ES"/>
        </w:rPr>
      </w:pPr>
    </w:p>
    <w:p w:rsidR="00015DD4" w:rsidRDefault="00015DD4" w:rsidP="00015DD4">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015DD4" w:rsidRDefault="00015DD4" w:rsidP="00015DD4">
      <w:pPr>
        <w:jc w:val="center"/>
        <w:rPr>
          <w:rFonts w:ascii="GHEA Grapalat" w:hAnsi="GHEA Grapalat"/>
          <w:iCs/>
          <w:sz w:val="20"/>
          <w:lang w:val="af-ZA"/>
        </w:rPr>
      </w:pPr>
    </w:p>
    <w:p w:rsidR="00015DD4" w:rsidRDefault="00015DD4" w:rsidP="00015DD4">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015DD4" w:rsidRDefault="00015DD4" w:rsidP="00015DD4">
      <w:pPr>
        <w:pStyle w:val="a3"/>
        <w:spacing w:line="240" w:lineRule="auto"/>
        <w:ind w:firstLine="567"/>
        <w:rPr>
          <w:rFonts w:ascii="GHEA Mariam" w:hAnsi="GHEA Mariam"/>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i w:val="0"/>
          <w:spacing w:val="-8"/>
          <w:lang w:val="af-ZA"/>
        </w:rPr>
        <w:t xml:space="preserve"> </w:t>
      </w:r>
    </w:p>
    <w:p w:rsidR="00015DD4" w:rsidRDefault="00015DD4" w:rsidP="00015DD4">
      <w:pPr>
        <w:pStyle w:val="a3"/>
        <w:spacing w:line="240" w:lineRule="auto"/>
        <w:ind w:firstLine="567"/>
        <w:rPr>
          <w:rFonts w:ascii="GHEA Grapalat" w:hAnsi="GHEA Grapalat" w:cs="Sylfaen"/>
          <w:i w:val="0"/>
          <w:szCs w:val="24"/>
          <w:lang w:val="af-ZA"/>
        </w:rPr>
      </w:pPr>
    </w:p>
    <w:p w:rsidR="00015DD4" w:rsidRDefault="00015DD4" w:rsidP="00015DD4">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015DD4" w:rsidRDefault="00015DD4" w:rsidP="00015DD4">
      <w:pPr>
        <w:jc w:val="center"/>
        <w:rPr>
          <w:rFonts w:ascii="GHEA Grapalat" w:hAnsi="GHEA Grapalat"/>
          <w:iCs/>
          <w:sz w:val="20"/>
          <w:lang w:val="af-ZA"/>
        </w:rPr>
      </w:pPr>
    </w:p>
    <w:p w:rsidR="00015DD4" w:rsidRDefault="00015DD4" w:rsidP="00015DD4">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015DD4" w:rsidRDefault="00015DD4" w:rsidP="00015DD4">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15DD4" w:rsidRDefault="00015DD4" w:rsidP="00015DD4">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015DD4" w:rsidRDefault="00015DD4" w:rsidP="00015DD4">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015DD4" w:rsidRDefault="00015DD4" w:rsidP="00015DD4">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015DD4" w:rsidRDefault="00015DD4" w:rsidP="00015DD4">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015DD4" w:rsidRDefault="00015DD4" w:rsidP="00015DD4">
      <w:pPr>
        <w:ind w:firstLine="708"/>
        <w:jc w:val="both"/>
        <w:rPr>
          <w:rFonts w:ascii="GHEA Grapalat" w:hAnsi="GHEA Grapalat" w:cs="Sylfaen"/>
          <w:sz w:val="20"/>
          <w:lang w:val="af-ZA"/>
        </w:rPr>
      </w:pPr>
    </w:p>
    <w:p w:rsidR="00015DD4" w:rsidRDefault="00015DD4" w:rsidP="00015DD4">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015DD4" w:rsidRDefault="00015DD4" w:rsidP="00015DD4">
      <w:pPr>
        <w:jc w:val="center"/>
        <w:rPr>
          <w:rFonts w:ascii="GHEA Grapalat" w:hAnsi="GHEA Grapalat"/>
          <w:sz w:val="20"/>
          <w:lang w:val="af-ZA"/>
        </w:rPr>
      </w:pPr>
    </w:p>
    <w:p w:rsidR="00015DD4" w:rsidRDefault="00015DD4" w:rsidP="00015DD4">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lastRenderedPageBreak/>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015DD4" w:rsidRDefault="00015DD4" w:rsidP="00015DD4">
      <w:pPr>
        <w:pStyle w:val="a3"/>
        <w:spacing w:line="240" w:lineRule="auto"/>
        <w:rPr>
          <w:rFonts w:ascii="GHEA Grapalat" w:hAnsi="GHEA Grapalat"/>
          <w:i w:val="0"/>
          <w:sz w:val="18"/>
          <w:szCs w:val="18"/>
          <w:u w:val="single"/>
          <w:lang w:val="af-ZA"/>
        </w:rPr>
      </w:pPr>
    </w:p>
    <w:p w:rsidR="00015DD4" w:rsidRDefault="00015DD4" w:rsidP="00015DD4">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015DD4" w:rsidRDefault="00015DD4" w:rsidP="00015DD4">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015DD4" w:rsidRDefault="00015DD4" w:rsidP="00015DD4">
      <w:pPr>
        <w:jc w:val="center"/>
        <w:rPr>
          <w:rFonts w:ascii="GHEA Grapalat" w:hAnsi="GHEA Grapalat"/>
          <w:sz w:val="20"/>
          <w:lang w:val="af-ZA"/>
        </w:rPr>
      </w:pPr>
      <w:r>
        <w:rPr>
          <w:rFonts w:ascii="GHEA Grapalat" w:hAnsi="GHEA Grapalat"/>
          <w:sz w:val="20"/>
          <w:lang w:val="af-ZA"/>
        </w:rPr>
        <w:t>ԻՐԱՎՈՒՆՔԸ ԵՎ ԿԱՐԳԸ</w:t>
      </w:r>
    </w:p>
    <w:p w:rsidR="00015DD4" w:rsidRDefault="00015DD4" w:rsidP="00015DD4">
      <w:pPr>
        <w:jc w:val="center"/>
        <w:rPr>
          <w:rFonts w:ascii="GHEA Grapalat" w:hAnsi="GHEA Grapalat"/>
          <w:sz w:val="20"/>
          <w:lang w:val="af-ZA"/>
        </w:rPr>
      </w:pP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015DD4" w:rsidRDefault="00015DD4" w:rsidP="00015DD4">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lastRenderedPageBreak/>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015DD4" w:rsidRDefault="00015DD4" w:rsidP="00015DD4">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015DD4" w:rsidRDefault="00015DD4" w:rsidP="00015DD4">
      <w:pPr>
        <w:ind w:firstLine="567"/>
        <w:jc w:val="both"/>
        <w:rPr>
          <w:rFonts w:ascii="GHEA Grapalat" w:hAnsi="GHEA Grapalat" w:cs="Sylfaen"/>
          <w:lang w:val="af-ZA"/>
        </w:rPr>
      </w:pPr>
      <w:r>
        <w:rPr>
          <w:rFonts w:ascii="GHEA Grapalat" w:hAnsi="GHEA Grapalat" w:cs="Sylfaen"/>
          <w:sz w:val="20"/>
          <w:lang w:val="af-ZA"/>
        </w:rPr>
        <w:lastRenderedPageBreak/>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015DD4" w:rsidRDefault="00015DD4" w:rsidP="00015DD4">
      <w:pPr>
        <w:ind w:firstLine="567"/>
        <w:jc w:val="center"/>
        <w:rPr>
          <w:rFonts w:ascii="GHEA Grapalat" w:hAnsi="GHEA Grapalat" w:cs="Sylfaen"/>
          <w:lang w:val="es-ES"/>
        </w:rPr>
      </w:pPr>
    </w:p>
    <w:p w:rsidR="00015DD4" w:rsidRDefault="00015DD4" w:rsidP="00015DD4">
      <w:pPr>
        <w:ind w:firstLine="567"/>
        <w:jc w:val="center"/>
        <w:rPr>
          <w:rFonts w:ascii="GHEA Grapalat" w:hAnsi="GHEA Grapalat" w:cs="Sylfaen"/>
          <w:lang w:val="es-ES"/>
        </w:rPr>
      </w:pPr>
    </w:p>
    <w:p w:rsidR="00015DD4" w:rsidRDefault="00015DD4" w:rsidP="00015DD4">
      <w:pPr>
        <w:ind w:firstLine="567"/>
        <w:jc w:val="center"/>
        <w:rPr>
          <w:rFonts w:ascii="GHEA Grapalat" w:hAnsi="GHEA Grapalat" w:cs="Sylfaen"/>
          <w:lang w:val="es-ES"/>
        </w:rPr>
      </w:pPr>
    </w:p>
    <w:p w:rsidR="00015DD4" w:rsidRDefault="00015DD4" w:rsidP="00015DD4">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015DD4" w:rsidRDefault="00015DD4" w:rsidP="00015DD4">
      <w:pPr>
        <w:jc w:val="center"/>
        <w:rPr>
          <w:rFonts w:ascii="GHEA Grapalat" w:hAnsi="GHEA Grapalat"/>
          <w:sz w:val="20"/>
          <w:szCs w:val="20"/>
          <w:lang w:val="af-ZA"/>
        </w:rPr>
      </w:pPr>
    </w:p>
    <w:p w:rsidR="00015DD4" w:rsidRDefault="00015DD4" w:rsidP="00015DD4">
      <w:pPr>
        <w:pStyle w:val="aa"/>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015DD4" w:rsidRDefault="00015DD4" w:rsidP="00015DD4">
      <w:pPr>
        <w:pStyle w:val="aa"/>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015DD4" w:rsidRDefault="00015DD4" w:rsidP="00015DD4">
      <w:pPr>
        <w:ind w:firstLine="567"/>
        <w:jc w:val="center"/>
        <w:rPr>
          <w:rFonts w:ascii="GHEA Grapalat" w:hAnsi="GHEA Grapalat"/>
          <w:lang w:val="af-ZA"/>
        </w:rPr>
      </w:pPr>
    </w:p>
    <w:p w:rsidR="00015DD4" w:rsidRDefault="00015DD4" w:rsidP="00015DD4">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015DD4" w:rsidRDefault="00015DD4" w:rsidP="00015DD4">
      <w:pPr>
        <w:ind w:firstLine="567"/>
        <w:jc w:val="both"/>
        <w:rPr>
          <w:rFonts w:ascii="GHEA Grapalat" w:hAnsi="GHEA Grapalat"/>
          <w:lang w:val="af-ZA"/>
        </w:rPr>
      </w:pPr>
      <w:r>
        <w:rPr>
          <w:rFonts w:ascii="GHEA Grapalat" w:hAnsi="GHEA Grapalat"/>
          <w:lang w:val="af-ZA"/>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015DD4" w:rsidRDefault="00015DD4" w:rsidP="00015DD4">
      <w:pPr>
        <w:jc w:val="center"/>
        <w:rPr>
          <w:rFonts w:ascii="GHEA Grapalat" w:hAnsi="GHEA Grapalat"/>
          <w:sz w:val="20"/>
          <w:lang w:val="af-ZA"/>
        </w:rPr>
      </w:pPr>
    </w:p>
    <w:p w:rsidR="00015DD4" w:rsidRDefault="00015DD4" w:rsidP="00015DD4">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015DD4" w:rsidRDefault="00015DD4" w:rsidP="00015DD4">
      <w:pPr>
        <w:ind w:firstLine="720"/>
        <w:jc w:val="center"/>
        <w:rPr>
          <w:rFonts w:ascii="GHEA Grapalat" w:hAnsi="GHEA Grapalat"/>
          <w:lang w:val="af-ZA"/>
        </w:rPr>
      </w:pPr>
    </w:p>
    <w:p w:rsidR="00015DD4" w:rsidRDefault="00015DD4" w:rsidP="00015DD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015DD4" w:rsidRDefault="00015DD4" w:rsidP="00015DD4">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015DD4" w:rsidRDefault="00015DD4" w:rsidP="00015DD4">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015DD4" w:rsidRDefault="00015DD4" w:rsidP="00015DD4">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015DD4" w:rsidRDefault="00015DD4" w:rsidP="00015DD4">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015DD4" w:rsidRDefault="00015DD4" w:rsidP="00015DD4">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015DD4" w:rsidRDefault="00015DD4" w:rsidP="00015DD4">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015DD4" w:rsidRDefault="00015DD4" w:rsidP="00015DD4">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2"/>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015DD4" w:rsidRDefault="00015DD4" w:rsidP="00015DD4">
      <w:pPr>
        <w:ind w:firstLine="567"/>
        <w:jc w:val="both"/>
        <w:rPr>
          <w:rFonts w:ascii="GHEA Grapalat" w:hAnsi="GHEA Grapalat"/>
          <w:sz w:val="20"/>
          <w:lang w:val="af-ZA"/>
        </w:rPr>
      </w:pPr>
    </w:p>
    <w:p w:rsidR="00015DD4" w:rsidRDefault="00015DD4" w:rsidP="00015DD4">
      <w:pPr>
        <w:ind w:firstLine="567"/>
        <w:jc w:val="both"/>
        <w:rPr>
          <w:rFonts w:ascii="GHEA Grapalat" w:hAnsi="GHEA Grapalat"/>
          <w:sz w:val="20"/>
          <w:lang w:val="af-ZA"/>
        </w:rPr>
      </w:pPr>
    </w:p>
    <w:p w:rsidR="00015DD4" w:rsidRDefault="00015DD4" w:rsidP="00015DD4">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015DD4" w:rsidRDefault="00015DD4" w:rsidP="00015DD4">
      <w:pPr>
        <w:ind w:firstLine="720"/>
        <w:jc w:val="center"/>
        <w:rPr>
          <w:rFonts w:ascii="GHEA Grapalat" w:hAnsi="GHEA Grapalat" w:cs="Arial"/>
          <w:sz w:val="20"/>
          <w:lang w:val="es-ES"/>
        </w:rPr>
      </w:pPr>
    </w:p>
    <w:p w:rsidR="00015DD4" w:rsidRDefault="00015DD4" w:rsidP="00015DD4">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015DD4" w:rsidRDefault="00015DD4" w:rsidP="00015DD4">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lastRenderedPageBreak/>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015DD4" w:rsidRDefault="00015DD4" w:rsidP="00015DD4">
      <w:pPr>
        <w:jc w:val="center"/>
        <w:rPr>
          <w:rFonts w:ascii="GHEA Grapalat" w:hAnsi="GHEA Grapalat" w:cs="Sylfaen"/>
          <w:sz w:val="20"/>
          <w:lang w:val="es-ES"/>
        </w:rPr>
      </w:pPr>
    </w:p>
    <w:p w:rsidR="00015DD4" w:rsidRDefault="00015DD4" w:rsidP="00015DD4">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015DD4" w:rsidRDefault="00015DD4" w:rsidP="00015DD4">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015DD4" w:rsidRDefault="00015DD4" w:rsidP="00015DD4">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015DD4" w:rsidRDefault="00015DD4" w:rsidP="00015DD4">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015DD4" w:rsidRDefault="00015DD4" w:rsidP="00015DD4">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015DD4" w:rsidRDefault="00015DD4" w:rsidP="00015DD4">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015DD4" w:rsidRDefault="00015DD4" w:rsidP="00015DD4">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015DD4" w:rsidRDefault="00015DD4" w:rsidP="00015DD4">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015DD4" w:rsidRDefault="00015DD4" w:rsidP="00015DD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284"/>
        <w:jc w:val="right"/>
        <w:rPr>
          <w:rFonts w:ascii="GHEA Grapalat" w:hAnsi="GHEA Grapalat" w:cs="Sylfaen"/>
          <w:sz w:val="20"/>
          <w:lang w:val="es-ES"/>
        </w:rPr>
      </w:pPr>
    </w:p>
    <w:p w:rsidR="00015DD4" w:rsidRDefault="00015DD4" w:rsidP="00015DD4">
      <w:pPr>
        <w:pStyle w:val="norm"/>
        <w:spacing w:line="240" w:lineRule="auto"/>
        <w:ind w:firstLine="0"/>
        <w:rPr>
          <w:rFonts w:ascii="GHEA Grapalat" w:hAnsi="GHEA Grapalat" w:cs="Sylfaen"/>
          <w:sz w:val="20"/>
          <w:lang w:val="af-ZA"/>
        </w:rPr>
      </w:pPr>
    </w:p>
    <w:p w:rsidR="00015DD4" w:rsidRDefault="00015DD4" w:rsidP="00015DD4">
      <w:pPr>
        <w:pStyle w:val="norm"/>
        <w:spacing w:line="240" w:lineRule="auto"/>
        <w:ind w:firstLine="0"/>
        <w:rPr>
          <w:rFonts w:ascii="GHEA Grapalat" w:hAnsi="GHEA Grapalat" w:cs="Sylfaen"/>
          <w:sz w:val="20"/>
          <w:lang w:val="af-ZA"/>
        </w:rPr>
      </w:pPr>
    </w:p>
    <w:p w:rsidR="00015DD4" w:rsidRDefault="00015DD4" w:rsidP="00015DD4">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lastRenderedPageBreak/>
        <w:t>Հավելված</w:t>
      </w:r>
      <w:r>
        <w:rPr>
          <w:rFonts w:ascii="GHEA Grapalat" w:hAnsi="GHEA Grapalat" w:cs="Arial"/>
          <w:sz w:val="20"/>
          <w:lang w:val="es-ES"/>
        </w:rPr>
        <w:t xml:space="preserve">  N 1</w:t>
      </w:r>
    </w:p>
    <w:p w:rsidR="00015DD4" w:rsidRDefault="00015DD4" w:rsidP="00015DD4">
      <w:pPr>
        <w:pStyle w:val="31"/>
        <w:spacing w:line="240" w:lineRule="auto"/>
        <w:jc w:val="right"/>
        <w:rPr>
          <w:rFonts w:ascii="GHEA Grapalat" w:hAnsi="GHEA Grapalat" w:cs="Arial"/>
          <w:lang w:val="es-ES"/>
        </w:rPr>
      </w:pPr>
      <w:r>
        <w:rPr>
          <w:rFonts w:ascii="GHEA Grapalat" w:hAnsi="GHEA Grapalat" w:cs="Times Armenian"/>
          <w:lang w:val="af-ZA"/>
        </w:rPr>
        <w:t>&lt;&lt; Վ3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015DD4" w:rsidRDefault="00015DD4" w:rsidP="00015DD4">
      <w:pPr>
        <w:pStyle w:val="31"/>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015DD4" w:rsidRDefault="00015DD4" w:rsidP="00015DD4">
      <w:pPr>
        <w:jc w:val="center"/>
        <w:rPr>
          <w:rFonts w:ascii="GHEA Grapalat" w:hAnsi="GHEA Grapalat" w:cs="Sylfaen"/>
          <w:lang w:val="es-ES"/>
        </w:rPr>
      </w:pPr>
    </w:p>
    <w:p w:rsidR="00015DD4" w:rsidRDefault="00015DD4" w:rsidP="00015DD4">
      <w:pPr>
        <w:jc w:val="center"/>
        <w:rPr>
          <w:rFonts w:ascii="GHEA Grapalat" w:hAnsi="GHEA Grapalat" w:cs="Sylfaen"/>
          <w:lang w:val="es-ES"/>
        </w:rPr>
      </w:pPr>
    </w:p>
    <w:p w:rsidR="00015DD4" w:rsidRDefault="00015DD4" w:rsidP="00015DD4">
      <w:pPr>
        <w:jc w:val="center"/>
        <w:rPr>
          <w:rFonts w:ascii="GHEA Grapalat" w:hAnsi="GHEA Grapalat" w:cs="Arial"/>
          <w:sz w:val="20"/>
          <w:szCs w:val="20"/>
          <w:lang w:val="es-ES"/>
        </w:rPr>
      </w:pPr>
      <w:r>
        <w:rPr>
          <w:rFonts w:ascii="GHEA Grapalat" w:hAnsi="GHEA Grapalat" w:cs="Sylfaen"/>
          <w:sz w:val="20"/>
          <w:szCs w:val="20"/>
          <w:lang w:val="es-ES"/>
        </w:rPr>
        <w:t>ԴԻՄՈՒՄ</w:t>
      </w:r>
    </w:p>
    <w:p w:rsidR="00015DD4" w:rsidRDefault="00015DD4" w:rsidP="00015DD4">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015DD4" w:rsidRDefault="00015DD4" w:rsidP="00015DD4">
      <w:pPr>
        <w:rPr>
          <w:lang w:val="es-ES"/>
        </w:rPr>
      </w:pPr>
    </w:p>
    <w:p w:rsidR="00015DD4" w:rsidRDefault="00015DD4" w:rsidP="00015DD4">
      <w:pPr>
        <w:rPr>
          <w:lang w:val="es-ES"/>
        </w:rPr>
      </w:pPr>
    </w:p>
    <w:p w:rsidR="00015DD4" w:rsidRDefault="00015DD4" w:rsidP="00015DD4">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015DD4" w:rsidRDefault="00015DD4" w:rsidP="00015DD4">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015DD4" w:rsidRDefault="00015DD4" w:rsidP="00015DD4">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es-E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59</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015DD4" w:rsidRDefault="00015DD4" w:rsidP="00015DD4">
      <w:pPr>
        <w:jc w:val="both"/>
        <w:rPr>
          <w:rFonts w:ascii="GHEA Grapalat" w:hAnsi="GHEA Grapalat"/>
          <w:sz w:val="12"/>
          <w:szCs w:val="12"/>
          <w:u w:val="single"/>
          <w:lang w:val="es-ES"/>
        </w:rPr>
      </w:pPr>
    </w:p>
    <w:p w:rsidR="00015DD4" w:rsidRDefault="00015DD4" w:rsidP="00015DD4">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015DD4" w:rsidRDefault="00015DD4" w:rsidP="00015DD4">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015DD4" w:rsidRDefault="00015DD4" w:rsidP="00015DD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015DD4" w:rsidRDefault="00015DD4" w:rsidP="00015DD4">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015DD4" w:rsidRDefault="00015DD4" w:rsidP="00015DD4">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015DD4" w:rsidRDefault="00015DD4" w:rsidP="00015DD4">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015DD4" w:rsidRDefault="00015DD4" w:rsidP="00015DD4">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015DD4" w:rsidRDefault="00015DD4" w:rsidP="00015DD4">
      <w:pPr>
        <w:jc w:val="both"/>
        <w:rPr>
          <w:rFonts w:ascii="GHEA Grapalat" w:hAnsi="GHEA Grapalat"/>
          <w:lang w:val="es-ES"/>
        </w:rPr>
      </w:pPr>
    </w:p>
    <w:p w:rsidR="00015DD4" w:rsidRDefault="00015DD4" w:rsidP="00015DD4">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015DD4" w:rsidRDefault="00015DD4" w:rsidP="00015DD4">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015DD4" w:rsidRDefault="00015DD4" w:rsidP="00015DD4">
      <w:pPr>
        <w:jc w:val="right"/>
        <w:rPr>
          <w:rFonts w:ascii="GHEA Grapalat" w:hAnsi="GHEA Grapalat"/>
          <w:sz w:val="10"/>
          <w:szCs w:val="10"/>
          <w:lang w:val="es-ES"/>
        </w:rPr>
      </w:pPr>
    </w:p>
    <w:p w:rsidR="00015DD4" w:rsidRDefault="00015DD4" w:rsidP="00015DD4">
      <w:pPr>
        <w:jc w:val="right"/>
        <w:rPr>
          <w:rFonts w:ascii="GHEA Grapalat" w:hAnsi="GHEA Grapalat"/>
          <w:sz w:val="10"/>
          <w:szCs w:val="10"/>
          <w:lang w:val="es-ES"/>
        </w:rPr>
      </w:pPr>
    </w:p>
    <w:p w:rsidR="00015DD4" w:rsidRDefault="00015DD4" w:rsidP="00015DD4">
      <w:pPr>
        <w:jc w:val="right"/>
        <w:rPr>
          <w:rFonts w:ascii="GHEA Grapalat" w:hAnsi="GHEA Grapalat"/>
          <w:sz w:val="10"/>
          <w:szCs w:val="10"/>
          <w:lang w:val="es-ES"/>
        </w:rPr>
      </w:pPr>
    </w:p>
    <w:p w:rsidR="00015DD4" w:rsidRDefault="00015DD4" w:rsidP="00015DD4">
      <w:pPr>
        <w:jc w:val="right"/>
        <w:rPr>
          <w:rFonts w:ascii="GHEA Grapalat" w:hAnsi="GHEA Grapalat"/>
          <w:sz w:val="10"/>
          <w:szCs w:val="10"/>
          <w:lang w:val="es-ES"/>
        </w:rPr>
      </w:pPr>
    </w:p>
    <w:p w:rsidR="00015DD4" w:rsidRDefault="00015DD4" w:rsidP="00015DD4">
      <w:pPr>
        <w:jc w:val="both"/>
        <w:rPr>
          <w:rFonts w:ascii="GHEA Grapalat" w:hAnsi="GHEA Grapalat"/>
          <w:sz w:val="20"/>
          <w:lang w:val="es-ES"/>
        </w:rPr>
      </w:pPr>
      <w:r>
        <w:rPr>
          <w:rFonts w:ascii="GHEA Grapalat" w:hAnsi="GHEA Grapalat"/>
          <w:sz w:val="20"/>
          <w:lang w:val="es-ES"/>
        </w:rPr>
        <w:t xml:space="preserve">               </w:t>
      </w:r>
    </w:p>
    <w:p w:rsidR="00015DD4" w:rsidRDefault="00015DD4" w:rsidP="00015DD4">
      <w:pPr>
        <w:jc w:val="both"/>
        <w:rPr>
          <w:rFonts w:ascii="GHEA Grapalat" w:hAnsi="GHEA Grapalat"/>
          <w:sz w:val="20"/>
          <w:lang w:val="es-ES"/>
        </w:rPr>
      </w:pPr>
    </w:p>
    <w:p w:rsidR="00015DD4" w:rsidRDefault="00015DD4" w:rsidP="00015DD4">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015DD4" w:rsidRDefault="00015DD4" w:rsidP="00015DD4">
      <w:pPr>
        <w:jc w:val="both"/>
        <w:rPr>
          <w:rFonts w:ascii="GHEA Grapalat" w:hAnsi="GHEA Grapalat" w:cs="Arial"/>
          <w:sz w:val="20"/>
          <w:vertAlign w:val="superscript"/>
          <w:lang w:val="es-ES"/>
        </w:rPr>
      </w:pPr>
    </w:p>
    <w:p w:rsidR="00015DD4" w:rsidRDefault="00015DD4" w:rsidP="00015DD4">
      <w:pPr>
        <w:jc w:val="both"/>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af2"/>
        <w:rPr>
          <w:rFonts w:ascii="GHEA Grapalat" w:hAnsi="GHEA Grapalat"/>
          <w:sz w:val="16"/>
          <w:szCs w:val="16"/>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es-ES"/>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jc w:val="center"/>
        <w:rPr>
          <w:rFonts w:ascii="GHEA Grapalat" w:hAnsi="GHEA Grapalat" w:cs="Arial"/>
          <w:sz w:val="20"/>
          <w:szCs w:val="20"/>
          <w:lang w:val="es-ES"/>
        </w:rPr>
      </w:pPr>
    </w:p>
    <w:p w:rsidR="00015DD4" w:rsidRDefault="00015DD4" w:rsidP="00015DD4">
      <w:pPr>
        <w:jc w:val="center"/>
        <w:rPr>
          <w:rFonts w:ascii="GHEA Grapalat" w:hAnsi="GHEA Grapalat" w:cs="Arial"/>
          <w:sz w:val="20"/>
          <w:szCs w:val="20"/>
          <w:lang w:val="es-ES"/>
        </w:rPr>
      </w:pPr>
    </w:p>
    <w:p w:rsidR="00015DD4" w:rsidRDefault="00015DD4" w:rsidP="00015DD4">
      <w:pPr>
        <w:jc w:val="center"/>
        <w:rPr>
          <w:rFonts w:ascii="GHEA Grapalat" w:hAnsi="GHEA Grapalat" w:cs="Arial"/>
          <w:sz w:val="20"/>
          <w:szCs w:val="20"/>
          <w:lang w:val="es-ES"/>
        </w:rPr>
      </w:pPr>
    </w:p>
    <w:p w:rsidR="00015DD4" w:rsidRDefault="00015DD4" w:rsidP="00015DD4">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015DD4" w:rsidRDefault="00015DD4" w:rsidP="00015DD4">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015DD4" w:rsidRDefault="00015DD4" w:rsidP="00015DD4">
      <w:pPr>
        <w:pStyle w:val="a3"/>
        <w:spacing w:line="240" w:lineRule="auto"/>
        <w:jc w:val="center"/>
        <w:rPr>
          <w:rFonts w:ascii="GHEA Grapalat" w:hAnsi="GHEA Grapalat"/>
          <w:i w:val="0"/>
          <w:szCs w:val="24"/>
          <w:lang w:val="es-ES"/>
        </w:rPr>
      </w:pPr>
    </w:p>
    <w:p w:rsidR="00015DD4" w:rsidRDefault="00015DD4" w:rsidP="00015DD4">
      <w:pPr>
        <w:pStyle w:val="a3"/>
        <w:spacing w:line="240" w:lineRule="auto"/>
        <w:jc w:val="center"/>
        <w:rPr>
          <w:rFonts w:ascii="GHEA Grapalat" w:hAnsi="GHEA Grapalat"/>
          <w:i w:val="0"/>
          <w:szCs w:val="24"/>
          <w:lang w:val="es-ES"/>
        </w:rPr>
      </w:pPr>
    </w:p>
    <w:p w:rsidR="00015DD4" w:rsidRDefault="00015DD4" w:rsidP="00015DD4">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15DD4" w:rsidRDefault="00015DD4" w:rsidP="00015DD4">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015DD4" w:rsidRDefault="00015DD4" w:rsidP="00015DD4">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015DD4" w:rsidRDefault="00015DD4" w:rsidP="00015DD4">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15DD4" w:rsidRDefault="00015DD4" w:rsidP="00015DD4">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15DD4" w:rsidRDefault="00015DD4" w:rsidP="00015DD4">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015DD4" w:rsidRDefault="00015DD4" w:rsidP="00015D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015DD4" w:rsidRDefault="00015DD4" w:rsidP="00015DD4">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015DD4" w:rsidRDefault="00015DD4" w:rsidP="00015DD4">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15DD4" w:rsidRDefault="00015DD4" w:rsidP="00015DD4">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015DD4" w:rsidRDefault="00015DD4" w:rsidP="00015DD4">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15DD4" w:rsidRDefault="00015DD4" w:rsidP="00015DD4">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015DD4" w:rsidRDefault="00015DD4" w:rsidP="00015DD4">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015DD4" w:rsidRDefault="00015DD4" w:rsidP="00015DD4">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015DD4" w:rsidRDefault="00015DD4" w:rsidP="00015DD4">
      <w:pPr>
        <w:jc w:val="right"/>
        <w:rPr>
          <w:rFonts w:ascii="GHEA Grapalat" w:hAnsi="GHEA Grapalat"/>
          <w:sz w:val="20"/>
          <w:lang w:val="hy-AM"/>
        </w:rPr>
      </w:pPr>
      <w:r>
        <w:rPr>
          <w:rFonts w:ascii="GHEA Grapalat" w:hAnsi="GHEA Grapalat"/>
          <w:sz w:val="20"/>
          <w:lang w:val="hy-AM"/>
        </w:rPr>
        <w:lastRenderedPageBreak/>
        <w:t xml:space="preserve">    </w:t>
      </w:r>
    </w:p>
    <w:p w:rsidR="00015DD4" w:rsidRDefault="00015DD4" w:rsidP="00015D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015DD4" w:rsidRDefault="00015DD4" w:rsidP="00015DD4">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015DD4" w:rsidRDefault="00015DD4" w:rsidP="00015DD4">
      <w:pPr>
        <w:pStyle w:val="31"/>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rPr>
          <w:rFonts w:ascii="GHEA Grapalat" w:hAnsi="GHEA Grapalat"/>
          <w:sz w:val="20"/>
          <w:lang w:val="hy-AM"/>
        </w:rPr>
      </w:pPr>
    </w:p>
    <w:p w:rsidR="00015DD4" w:rsidRDefault="00015DD4" w:rsidP="00015DD4">
      <w:pPr>
        <w:rPr>
          <w:rFonts w:ascii="GHEA Grapalat" w:hAnsi="GHEA Grapalat"/>
          <w:sz w:val="20"/>
          <w:lang w:val="hy-AM"/>
        </w:rPr>
      </w:pPr>
    </w:p>
    <w:p w:rsidR="00015DD4" w:rsidRDefault="00015DD4" w:rsidP="00015DD4">
      <w:pPr>
        <w:jc w:val="center"/>
        <w:rPr>
          <w:rFonts w:ascii="GHEA Grapalat" w:hAnsi="GHEA Grapalat"/>
          <w:sz w:val="20"/>
          <w:lang w:val="hy-AM"/>
        </w:rPr>
      </w:pPr>
      <w:r>
        <w:rPr>
          <w:rFonts w:ascii="GHEA Grapalat" w:hAnsi="GHEA Grapalat"/>
          <w:sz w:val="20"/>
          <w:lang w:val="hy-AM"/>
        </w:rPr>
        <w:t>ՏՎՅԱԼՆԵՐ</w:t>
      </w:r>
    </w:p>
    <w:p w:rsidR="00015DD4" w:rsidRDefault="00015DD4" w:rsidP="00015DD4">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015DD4" w:rsidRDefault="00015DD4" w:rsidP="00015DD4">
      <w:pPr>
        <w:jc w:val="center"/>
        <w:rPr>
          <w:rFonts w:ascii="GHEA Grapalat" w:hAnsi="GHEA Grapalat"/>
          <w:sz w:val="20"/>
          <w:lang w:val="hy-AM"/>
        </w:rPr>
      </w:pPr>
    </w:p>
    <w:p w:rsidR="00015DD4" w:rsidRDefault="00015DD4" w:rsidP="00015DD4">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15DD4" w:rsidTr="00015DD4">
        <w:tc>
          <w:tcPr>
            <w:tcW w:w="5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015DD4" w:rsidRDefault="00015DD4">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015DD4" w:rsidTr="00015DD4">
        <w:tc>
          <w:tcPr>
            <w:tcW w:w="54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15DD4" w:rsidRDefault="00015DD4">
            <w:pPr>
              <w:pStyle w:val="31"/>
              <w:spacing w:line="240" w:lineRule="auto"/>
              <w:ind w:firstLine="0"/>
              <w:jc w:val="center"/>
              <w:rPr>
                <w:rFonts w:ascii="GHEA Grapalat" w:hAnsi="GHEA Grapalat"/>
                <w:sz w:val="26"/>
                <w:vertAlign w:val="superscript"/>
                <w:lang w:val="en-US" w:eastAsia="en-US"/>
              </w:rPr>
            </w:pPr>
          </w:p>
        </w:tc>
      </w:tr>
      <w:tr w:rsidR="00015DD4" w:rsidTr="00015DD4">
        <w:tc>
          <w:tcPr>
            <w:tcW w:w="54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15DD4" w:rsidRDefault="00015DD4">
            <w:pPr>
              <w:pStyle w:val="31"/>
              <w:spacing w:line="240" w:lineRule="auto"/>
              <w:ind w:firstLine="0"/>
              <w:jc w:val="center"/>
              <w:rPr>
                <w:rFonts w:ascii="GHEA Grapalat" w:hAnsi="GHEA Grapalat"/>
                <w:sz w:val="26"/>
                <w:vertAlign w:val="superscript"/>
                <w:lang w:val="en-US" w:eastAsia="en-US"/>
              </w:rPr>
            </w:pPr>
          </w:p>
        </w:tc>
      </w:tr>
      <w:tr w:rsidR="00015DD4" w:rsidTr="00015DD4">
        <w:tc>
          <w:tcPr>
            <w:tcW w:w="54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15DD4" w:rsidRDefault="00015DD4">
            <w:pPr>
              <w:pStyle w:val="31"/>
              <w:spacing w:line="240" w:lineRule="auto"/>
              <w:ind w:firstLine="0"/>
              <w:jc w:val="center"/>
              <w:rPr>
                <w:rFonts w:ascii="GHEA Grapalat" w:hAnsi="GHEA Grapalat"/>
                <w:sz w:val="26"/>
                <w:vertAlign w:val="superscript"/>
                <w:lang w:val="en-US" w:eastAsia="en-US"/>
              </w:rPr>
            </w:pPr>
          </w:p>
        </w:tc>
      </w:tr>
    </w:tbl>
    <w:p w:rsidR="00015DD4" w:rsidRDefault="00015DD4" w:rsidP="00015DD4">
      <w:pPr>
        <w:jc w:val="both"/>
        <w:rPr>
          <w:rFonts w:ascii="GHEA Grapalat" w:hAnsi="GHEA Grapalat"/>
          <w:u w:val="single"/>
          <w:lang w:val="en-US"/>
        </w:rPr>
      </w:pPr>
    </w:p>
    <w:p w:rsidR="00015DD4" w:rsidRDefault="00015DD4" w:rsidP="00015DD4">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15DD4" w:rsidRDefault="00015DD4" w:rsidP="00015DD4">
      <w:pPr>
        <w:jc w:val="both"/>
        <w:rPr>
          <w:rFonts w:ascii="GHEA Grapalat" w:hAnsi="GHEA Grapalat" w:cs="Arial"/>
          <w:sz w:val="20"/>
          <w:szCs w:val="20"/>
          <w:lang w:val="es-ES"/>
        </w:rPr>
      </w:pPr>
    </w:p>
    <w:p w:rsidR="00015DD4" w:rsidRDefault="00015DD4" w:rsidP="00015DD4">
      <w:pPr>
        <w:pStyle w:val="31"/>
        <w:spacing w:line="240" w:lineRule="auto"/>
        <w:jc w:val="center"/>
        <w:rPr>
          <w:rFonts w:ascii="GHEA Grapalat" w:hAnsi="GHEA Grapalat"/>
          <w:vertAlign w:val="superscript"/>
          <w:lang w:val="es-ES"/>
        </w:rPr>
      </w:pPr>
    </w:p>
    <w:p w:rsidR="00015DD4" w:rsidRDefault="00015DD4" w:rsidP="00015DD4">
      <w:pPr>
        <w:pStyle w:val="31"/>
        <w:spacing w:line="240" w:lineRule="auto"/>
        <w:jc w:val="center"/>
        <w:rPr>
          <w:rFonts w:ascii="GHEA Grapalat" w:hAnsi="GHEA Grapalat"/>
          <w:vertAlign w:val="superscript"/>
          <w:lang w:val="es-ES"/>
        </w:rPr>
      </w:pPr>
    </w:p>
    <w:p w:rsidR="00015DD4" w:rsidRDefault="00015DD4" w:rsidP="00015DD4">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015DD4" w:rsidRDefault="00015DD4" w:rsidP="00015DD4">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015DD4" w:rsidRDefault="00015DD4" w:rsidP="00015DD4">
      <w:pPr>
        <w:jc w:val="right"/>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pStyle w:val="31"/>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rPr>
          <w:rFonts w:ascii="GHEA Grapalat" w:hAnsi="GHEA Grapalat"/>
          <w:lang w:val="hy-AM"/>
        </w:rPr>
      </w:pPr>
    </w:p>
    <w:p w:rsidR="00015DD4" w:rsidRDefault="00015DD4" w:rsidP="00015DD4">
      <w:pPr>
        <w:rPr>
          <w:rFonts w:ascii="GHEA Grapalat" w:hAnsi="GHEA Grapalat"/>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rPr>
          <w:rFonts w:ascii="GHEA Grapalat" w:hAnsi="GHEA Grapalat"/>
          <w:lang w:val="hy-AM"/>
        </w:rPr>
      </w:pPr>
    </w:p>
    <w:p w:rsidR="00015DD4" w:rsidRDefault="00015DD4" w:rsidP="00015DD4">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015DD4" w:rsidRDefault="00015DD4" w:rsidP="00015DD4">
      <w:pPr>
        <w:pStyle w:val="a3"/>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015DD4" w:rsidRDefault="00015DD4" w:rsidP="00015DD4">
      <w:pPr>
        <w:jc w:val="center"/>
        <w:rPr>
          <w:rFonts w:ascii="GHEA Grapalat" w:hAnsi="GHEA Grapalat"/>
          <w:sz w:val="20"/>
          <w:lang w:val="hy-AM"/>
        </w:rPr>
      </w:pPr>
    </w:p>
    <w:p w:rsidR="00015DD4" w:rsidRDefault="00015DD4" w:rsidP="00015DD4">
      <w:pPr>
        <w:ind w:left="709" w:hanging="1844"/>
        <w:jc w:val="center"/>
        <w:rPr>
          <w:rFonts w:ascii="GHEA Grapalat" w:hAnsi="GHEA Grapalat"/>
          <w:sz w:val="20"/>
          <w:lang w:val="hy-AM"/>
        </w:rPr>
      </w:pPr>
    </w:p>
    <w:p w:rsidR="00015DD4" w:rsidRDefault="00015DD4" w:rsidP="00015DD4">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15DD4" w:rsidRDefault="00015DD4" w:rsidP="00015DD4">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15DD4" w:rsidRDefault="00015DD4" w:rsidP="00015DD4">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015DD4" w:rsidRDefault="00015DD4" w:rsidP="00015DD4">
      <w:pPr>
        <w:jc w:val="both"/>
        <w:rPr>
          <w:rFonts w:ascii="GHEA Grapalat" w:hAnsi="GHEA Grapalat" w:cs="Sylfaen"/>
          <w:lang w:val="hy-AM"/>
        </w:rPr>
      </w:pPr>
    </w:p>
    <w:p w:rsidR="00015DD4" w:rsidRDefault="00015DD4" w:rsidP="00015DD4">
      <w:pPr>
        <w:ind w:left="720"/>
        <w:jc w:val="both"/>
        <w:rPr>
          <w:rFonts w:ascii="GHEA Grapalat" w:hAnsi="GHEA Grapalat"/>
          <w:lang w:val="hy-AM"/>
        </w:rPr>
      </w:pPr>
    </w:p>
    <w:p w:rsidR="00015DD4" w:rsidRDefault="00015DD4" w:rsidP="00015DD4">
      <w:pPr>
        <w:pStyle w:val="23"/>
        <w:spacing w:line="240" w:lineRule="auto"/>
        <w:ind w:firstLine="567"/>
        <w:rPr>
          <w:rFonts w:ascii="GHEA Grapalat" w:hAnsi="GHEA Grapalat"/>
        </w:rPr>
      </w:pPr>
    </w:p>
    <w:p w:rsidR="00015DD4" w:rsidRDefault="00015DD4" w:rsidP="00015DD4">
      <w:pPr>
        <w:rPr>
          <w:rFonts w:ascii="GHEA Grapalat" w:hAnsi="GHEA Grapalat"/>
          <w:sz w:val="20"/>
          <w:lang w:val="hy-AM"/>
        </w:rPr>
      </w:pPr>
    </w:p>
    <w:p w:rsidR="00015DD4" w:rsidRDefault="00015DD4" w:rsidP="00015DD4">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015DD4" w:rsidRDefault="00015DD4" w:rsidP="00015DD4">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015DD4" w:rsidRDefault="00015DD4" w:rsidP="00015DD4">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015DD4" w:rsidRDefault="00015DD4" w:rsidP="00015DD4">
      <w:pPr>
        <w:jc w:val="right"/>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015DD4" w:rsidRDefault="00015DD4" w:rsidP="00015DD4">
      <w:pPr>
        <w:jc w:val="right"/>
        <w:rPr>
          <w:rFonts w:ascii="GHEA Grapalat" w:hAnsi="GHEA Grapalat"/>
          <w:sz w:val="20"/>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ind w:firstLine="0"/>
        <w:rPr>
          <w:rFonts w:ascii="GHEA Grapalat" w:hAnsi="GHEA Grapalat" w:cs="Sylfaen"/>
          <w:lang w:val="hy-AM"/>
        </w:rPr>
      </w:pPr>
    </w:p>
    <w:p w:rsidR="00015DD4" w:rsidRDefault="00015DD4" w:rsidP="00015DD4">
      <w:pPr>
        <w:pStyle w:val="31"/>
        <w:spacing w:line="240" w:lineRule="auto"/>
        <w:jc w:val="right"/>
        <w:rPr>
          <w:rFonts w:ascii="GHEA Grapalat" w:hAnsi="GHEA Grapalat" w:cs="Sylfaen"/>
          <w:lang w:val="hy-AM"/>
        </w:rPr>
      </w:pP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lastRenderedPageBreak/>
        <w:t>Հավելված</w:t>
      </w:r>
      <w:r>
        <w:rPr>
          <w:rFonts w:ascii="GHEA Grapalat" w:hAnsi="GHEA Grapalat" w:cs="Arial"/>
          <w:lang w:val="hy-AM"/>
        </w:rPr>
        <w:t xml:space="preserve"> 4</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pStyle w:val="31"/>
        <w:spacing w:line="240" w:lineRule="auto"/>
        <w:jc w:val="right"/>
        <w:rPr>
          <w:rFonts w:ascii="GHEA Grapalat" w:hAnsi="GHEA Grapalat"/>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ind w:left="-66"/>
        <w:jc w:val="center"/>
        <w:rPr>
          <w:rFonts w:ascii="GHEA Grapalat" w:hAnsi="GHEA Grapalat"/>
          <w:sz w:val="20"/>
          <w:lang w:val="hy-AM"/>
        </w:rPr>
      </w:pPr>
      <w:r>
        <w:rPr>
          <w:rFonts w:ascii="GHEA Grapalat" w:hAnsi="GHEA Grapalat"/>
          <w:sz w:val="20"/>
          <w:lang w:val="hy-AM"/>
        </w:rPr>
        <w:t>Հ Ա Յ Տ Ա Ր Ա Ր Ո Ւ Թ Յ Ո Ւ Ն</w:t>
      </w:r>
    </w:p>
    <w:p w:rsidR="00015DD4" w:rsidRDefault="00015DD4" w:rsidP="00015DD4">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015DD4" w:rsidRDefault="00015DD4" w:rsidP="00015DD4">
      <w:pPr>
        <w:pStyle w:val="ac"/>
        <w:jc w:val="both"/>
        <w:rPr>
          <w:rFonts w:ascii="GHEA Grapalat" w:hAnsi="GHEA Grapalat"/>
          <w:lang w:val="hy-AM"/>
        </w:rPr>
      </w:pPr>
    </w:p>
    <w:p w:rsidR="00015DD4" w:rsidRDefault="00015DD4" w:rsidP="00015DD4">
      <w:pPr>
        <w:ind w:firstLine="709"/>
        <w:jc w:val="both"/>
        <w:rPr>
          <w:rFonts w:ascii="GHEA Grapalat" w:hAnsi="GHEA Grapalat"/>
          <w:sz w:val="20"/>
          <w:lang w:val="hy-AM"/>
        </w:rPr>
      </w:pPr>
    </w:p>
    <w:p w:rsidR="00015DD4" w:rsidRDefault="00015DD4" w:rsidP="00015DD4">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15DD4" w:rsidRDefault="00015DD4" w:rsidP="00015DD4">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15DD4" w:rsidRDefault="00015DD4" w:rsidP="00015DD4">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15DD4" w:rsidRDefault="00015DD4" w:rsidP="00015DD4">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015DD4" w:rsidRDefault="00015DD4" w:rsidP="00015DD4">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hy-AM"/>
        </w:rPr>
      </w:pPr>
    </w:p>
    <w:p w:rsidR="00015DD4" w:rsidRDefault="00015DD4" w:rsidP="00015DD4">
      <w:pPr>
        <w:pStyle w:val="31"/>
        <w:spacing w:line="240" w:lineRule="auto"/>
        <w:jc w:val="right"/>
        <w:rPr>
          <w:rFonts w:ascii="GHEA Grapalat" w:hAnsi="GHEA Grapalat"/>
          <w:lang w:val="hy-AM"/>
        </w:rPr>
      </w:pPr>
    </w:p>
    <w:p w:rsidR="00015DD4" w:rsidRDefault="00015DD4" w:rsidP="00015DD4">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015DD4" w:rsidRDefault="00015DD4" w:rsidP="00015DD4">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015DD4" w:rsidRDefault="00015DD4" w:rsidP="00015DD4">
      <w:pPr>
        <w:jc w:val="right"/>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15DD4" w:rsidRDefault="00015DD4" w:rsidP="00015DD4">
      <w:pPr>
        <w:jc w:val="right"/>
        <w:rPr>
          <w:rFonts w:ascii="GHEA Grapalat" w:hAnsi="GHEA Grapalat"/>
          <w:sz w:val="20"/>
          <w:lang w:val="hy-AM"/>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jc w:val="right"/>
        <w:rPr>
          <w:rFonts w:ascii="GHEA Grapalat" w:hAnsi="GHEA Grapalat"/>
          <w:lang w:val="es-ES"/>
        </w:rPr>
      </w:pPr>
    </w:p>
    <w:p w:rsidR="00015DD4" w:rsidRDefault="00015DD4" w:rsidP="00015DD4">
      <w:pPr>
        <w:pStyle w:val="31"/>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rPr>
          <w:rFonts w:ascii="GHEA Grapalat" w:hAnsi="GHEA Grapalat"/>
          <w:lang w:val="hy-AM"/>
        </w:rPr>
      </w:pPr>
    </w:p>
    <w:p w:rsidR="00015DD4" w:rsidRDefault="00015DD4" w:rsidP="00015DD4">
      <w:pPr>
        <w:ind w:firstLine="567"/>
        <w:jc w:val="center"/>
        <w:rPr>
          <w:rFonts w:ascii="GHEA Grapalat" w:hAnsi="GHEA Grapalat"/>
          <w:sz w:val="20"/>
          <w:lang w:val="hy-AM"/>
        </w:rPr>
      </w:pPr>
    </w:p>
    <w:p w:rsidR="00015DD4" w:rsidRDefault="00015DD4" w:rsidP="00015DD4">
      <w:pPr>
        <w:ind w:left="-66"/>
        <w:jc w:val="center"/>
        <w:rPr>
          <w:rFonts w:ascii="GHEA Grapalat" w:hAnsi="GHEA Grapalat"/>
          <w:sz w:val="20"/>
          <w:lang w:val="hy-AM"/>
        </w:rPr>
      </w:pPr>
      <w:r>
        <w:rPr>
          <w:rFonts w:ascii="GHEA Grapalat" w:hAnsi="GHEA Grapalat"/>
          <w:sz w:val="20"/>
          <w:lang w:val="hy-AM"/>
        </w:rPr>
        <w:t>Գ Ն Ա Յ Ի Ն  Ա Ռ Ա Ջ Ա Ր Կ</w:t>
      </w:r>
    </w:p>
    <w:p w:rsidR="00015DD4" w:rsidRDefault="00015DD4" w:rsidP="00015DD4">
      <w:pPr>
        <w:ind w:firstLine="567"/>
        <w:rPr>
          <w:rFonts w:ascii="GHEA Grapalat" w:hAnsi="GHEA Grapalat"/>
          <w:lang w:val="hy-AM"/>
        </w:rPr>
      </w:pPr>
    </w:p>
    <w:p w:rsidR="00015DD4" w:rsidRDefault="00015DD4" w:rsidP="00015DD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015DD4" w:rsidRDefault="00015DD4" w:rsidP="00015DD4">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015DD4" w:rsidRDefault="00015DD4" w:rsidP="00015DD4">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015DD4" w:rsidRDefault="00015DD4" w:rsidP="00015DD4">
      <w:pPr>
        <w:jc w:val="both"/>
        <w:rPr>
          <w:rFonts w:ascii="GHEA Grapalat" w:hAnsi="GHEA Grapalat"/>
          <w:sz w:val="20"/>
          <w:lang w:val="hy-AM"/>
        </w:rPr>
      </w:pPr>
    </w:p>
    <w:p w:rsidR="00015DD4" w:rsidRDefault="00015DD4" w:rsidP="00015DD4">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015DD4" w:rsidRPr="00015DD4" w:rsidTr="00015DD4">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Չափա-</w:t>
            </w:r>
          </w:p>
          <w:p w:rsidR="00015DD4" w:rsidRDefault="00015DD4">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015DD4" w:rsidRDefault="00015DD4">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ԱԱՀ*</w:t>
            </w:r>
          </w:p>
          <w:p w:rsidR="00015DD4" w:rsidRDefault="00015DD4">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015DD4" w:rsidRDefault="00015DD4">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015DD4" w:rsidTr="00015D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015DD4" w:rsidRDefault="00015DD4">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015DD4" w:rsidRDefault="00015DD4">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015DD4" w:rsidRDefault="00015DD4">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015DD4" w:rsidRDefault="00015DD4">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015DD4" w:rsidRDefault="00015DD4">
            <w:pPr>
              <w:jc w:val="center"/>
              <w:rPr>
                <w:rFonts w:ascii="GHEA Grapalat" w:hAnsi="GHEA Grapalat"/>
                <w:sz w:val="16"/>
                <w:lang w:val="es-ES"/>
              </w:rPr>
            </w:pPr>
            <w:r>
              <w:rPr>
                <w:rFonts w:ascii="GHEA Grapalat" w:hAnsi="GHEA Grapalat"/>
                <w:sz w:val="16"/>
                <w:lang w:val="es-ES"/>
              </w:rPr>
              <w:t>5=3+4</w:t>
            </w:r>
          </w:p>
        </w:tc>
      </w:tr>
      <w:tr w:rsidR="00015DD4" w:rsidRPr="00015DD4" w:rsidTr="00015D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r>
      <w:tr w:rsidR="00015DD4" w:rsidRPr="00015DD4" w:rsidTr="00015D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r>
      <w:tr w:rsidR="00015DD4" w:rsidRPr="00015DD4" w:rsidTr="00015D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r>
      <w:tr w:rsidR="00015DD4" w:rsidTr="00015D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lang w:val="es-ES"/>
              </w:rPr>
            </w:pPr>
          </w:p>
        </w:tc>
      </w:tr>
    </w:tbl>
    <w:p w:rsidR="00015DD4" w:rsidRDefault="00015DD4" w:rsidP="00015DD4">
      <w:pPr>
        <w:rPr>
          <w:rFonts w:ascii="GHEA Grapalat" w:hAnsi="GHEA Grapalat"/>
          <w:sz w:val="18"/>
          <w:szCs w:val="18"/>
          <w:lang w:val="es-ES"/>
        </w:rPr>
      </w:pPr>
    </w:p>
    <w:p w:rsidR="00015DD4" w:rsidRDefault="00015DD4" w:rsidP="00015DD4">
      <w:pPr>
        <w:rPr>
          <w:rFonts w:ascii="GHEA Grapalat" w:hAnsi="GHEA Grapalat"/>
          <w:sz w:val="18"/>
          <w:szCs w:val="18"/>
          <w:lang w:val="es-ES"/>
        </w:rPr>
      </w:pPr>
    </w:p>
    <w:p w:rsidR="00015DD4" w:rsidRDefault="00015DD4" w:rsidP="00015DD4">
      <w:pPr>
        <w:rPr>
          <w:rFonts w:ascii="GHEA Grapalat" w:hAnsi="GHEA Grapalat"/>
          <w:sz w:val="18"/>
          <w:szCs w:val="18"/>
          <w:lang w:val="es-ES"/>
        </w:rPr>
      </w:pPr>
    </w:p>
    <w:p w:rsidR="00015DD4" w:rsidRDefault="00015DD4" w:rsidP="00015DD4">
      <w:pPr>
        <w:rPr>
          <w:rFonts w:ascii="GHEA Grapalat" w:hAnsi="GHEA Grapalat"/>
          <w:sz w:val="18"/>
          <w:szCs w:val="18"/>
          <w:lang w:val="hy-AM"/>
        </w:rPr>
      </w:pPr>
    </w:p>
    <w:p w:rsidR="00015DD4" w:rsidRDefault="00015DD4" w:rsidP="00015DD4">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015DD4" w:rsidRDefault="00015DD4" w:rsidP="00015DD4">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015DD4" w:rsidRDefault="00015DD4" w:rsidP="00015DD4">
      <w:pPr>
        <w:jc w:val="right"/>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015DD4" w:rsidRDefault="00015DD4" w:rsidP="00015DD4">
      <w:pPr>
        <w:jc w:val="right"/>
        <w:rPr>
          <w:rFonts w:ascii="GHEA Grapalat" w:hAnsi="GHEA Grapalat"/>
          <w:sz w:val="20"/>
          <w:lang w:val="hy-AM"/>
        </w:rPr>
      </w:pPr>
    </w:p>
    <w:p w:rsidR="00015DD4" w:rsidRDefault="00015DD4" w:rsidP="00015DD4">
      <w:pPr>
        <w:rPr>
          <w:rFonts w:ascii="GHEA Grapalat" w:hAnsi="GHEA Grapalat" w:cs="Sylfaen"/>
          <w:sz w:val="16"/>
          <w:szCs w:val="16"/>
          <w:lang w:val="hy-AM"/>
        </w:rPr>
      </w:pPr>
    </w:p>
    <w:p w:rsidR="00015DD4" w:rsidRDefault="00015DD4" w:rsidP="00015DD4">
      <w:pPr>
        <w:rPr>
          <w:rFonts w:ascii="GHEA Grapalat" w:hAnsi="GHEA Grapalat" w:cs="Sylfaen"/>
          <w:sz w:val="16"/>
          <w:szCs w:val="16"/>
          <w:lang w:val="hy-AM"/>
        </w:rPr>
      </w:pPr>
    </w:p>
    <w:p w:rsidR="00015DD4" w:rsidRDefault="00015DD4" w:rsidP="00015DD4">
      <w:pPr>
        <w:ind w:right="309"/>
        <w:jc w:val="both"/>
        <w:rPr>
          <w:rFonts w:ascii="GHEA Grapalat" w:hAnsi="GHEA Grapalat"/>
          <w:sz w:val="18"/>
          <w:szCs w:val="18"/>
          <w:lang w:val="hy-AM"/>
        </w:rPr>
      </w:pPr>
      <w:r>
        <w:rPr>
          <w:rFonts w:ascii="GHEA Grapalat" w:hAnsi="GHEA Grapalat"/>
          <w:bCs/>
          <w:sz w:val="18"/>
          <w:szCs w:val="18"/>
          <w:lang w:val="es-ES"/>
        </w:rPr>
        <w:lastRenderedPageBreak/>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5DD4" w:rsidRDefault="00015DD4" w:rsidP="00015DD4">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pStyle w:val="31"/>
        <w:spacing w:line="240" w:lineRule="auto"/>
        <w:jc w:val="right"/>
        <w:rPr>
          <w:rFonts w:ascii="GHEA Grapalat" w:hAnsi="GHEA Grapalat"/>
          <w:szCs w:val="24"/>
          <w:lang w:val="hy-AM"/>
        </w:rPr>
      </w:pPr>
    </w:p>
    <w:p w:rsidR="00015DD4" w:rsidRDefault="00015DD4" w:rsidP="00015DD4">
      <w:pPr>
        <w:rPr>
          <w:rFonts w:ascii="GHEA Grapalat" w:hAnsi="GHEA Grapalat"/>
          <w:lang w:val="es-ES"/>
        </w:rPr>
      </w:pPr>
    </w:p>
    <w:p w:rsidR="00015DD4" w:rsidRDefault="00015DD4" w:rsidP="00015DD4">
      <w:pPr>
        <w:rPr>
          <w:rFonts w:ascii="GHEA Grapalat" w:hAnsi="GHEA Grapalat"/>
          <w:lang w:val="es-ES"/>
        </w:rPr>
      </w:pPr>
    </w:p>
    <w:p w:rsidR="00015DD4" w:rsidRDefault="00015DD4" w:rsidP="00015DD4">
      <w:pPr>
        <w:ind w:left="-66"/>
        <w:jc w:val="center"/>
        <w:rPr>
          <w:rFonts w:ascii="GHEA Grapalat" w:hAnsi="GHEA Grapalat"/>
          <w:sz w:val="20"/>
          <w:lang w:val="hy-AM"/>
        </w:rPr>
      </w:pPr>
      <w:r>
        <w:rPr>
          <w:rFonts w:ascii="GHEA Grapalat" w:hAnsi="GHEA Grapalat"/>
          <w:sz w:val="20"/>
          <w:lang w:val="hy-AM"/>
        </w:rPr>
        <w:t>ԴԻՄՈՒՄ</w:t>
      </w:r>
    </w:p>
    <w:p w:rsidR="00015DD4" w:rsidRDefault="00015DD4" w:rsidP="00015DD4">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015DD4" w:rsidRDefault="00015DD4" w:rsidP="00015DD4">
      <w:pPr>
        <w:rPr>
          <w:rFonts w:ascii="GHEA Grapalat" w:hAnsi="GHEA Grapalat"/>
          <w:lang w:val="hy-AM"/>
        </w:rPr>
      </w:pPr>
    </w:p>
    <w:p w:rsidR="00015DD4" w:rsidRDefault="00015DD4" w:rsidP="00015DD4">
      <w:pPr>
        <w:ind w:firstLine="720"/>
        <w:jc w:val="both"/>
        <w:rPr>
          <w:rFonts w:ascii="GHEA Grapalat" w:hAnsi="GHEA Grapalat" w:cs="Sylfaen"/>
          <w:szCs w:val="28"/>
          <w:lang w:val="hy-AM"/>
        </w:rPr>
      </w:pPr>
    </w:p>
    <w:p w:rsidR="00015DD4" w:rsidRDefault="00015DD4" w:rsidP="00015DD4">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015DD4" w:rsidRDefault="00015DD4" w:rsidP="00015DD4">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015DD4" w:rsidRDefault="00015DD4" w:rsidP="00015DD4">
      <w:pPr>
        <w:ind w:left="720" w:firstLine="720"/>
        <w:jc w:val="right"/>
        <w:rPr>
          <w:rFonts w:ascii="GHEA Grapalat" w:hAnsi="GHEA Grapalat"/>
          <w:sz w:val="20"/>
          <w:lang w:val="es-ES"/>
        </w:rPr>
      </w:pPr>
    </w:p>
    <w:p w:rsidR="00015DD4" w:rsidRDefault="00015DD4" w:rsidP="00015DD4">
      <w:pPr>
        <w:ind w:left="720" w:firstLine="720"/>
        <w:jc w:val="right"/>
        <w:rPr>
          <w:rFonts w:ascii="GHEA Grapalat" w:hAnsi="GHEA Grapalat"/>
          <w:sz w:val="20"/>
          <w:lang w:val="es-ES"/>
        </w:rPr>
      </w:pPr>
    </w:p>
    <w:p w:rsidR="00015DD4" w:rsidRDefault="00015DD4" w:rsidP="00015DD4">
      <w:pPr>
        <w:ind w:left="720" w:firstLine="720"/>
        <w:jc w:val="right"/>
        <w:rPr>
          <w:rFonts w:ascii="GHEA Grapalat" w:hAnsi="GHEA Grapalat"/>
          <w:sz w:val="20"/>
          <w:lang w:val="es-ES"/>
        </w:rPr>
      </w:pPr>
    </w:p>
    <w:p w:rsidR="00015DD4" w:rsidRDefault="00015DD4" w:rsidP="00015DD4">
      <w:pPr>
        <w:rPr>
          <w:rFonts w:ascii="GHEA Grapalat" w:hAnsi="GHEA Grapalat"/>
          <w:sz w:val="20"/>
          <w:lang w:val="es-ES"/>
        </w:rPr>
      </w:pPr>
    </w:p>
    <w:p w:rsidR="00015DD4" w:rsidRDefault="00015DD4" w:rsidP="00015DD4">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015DD4" w:rsidRDefault="00015DD4" w:rsidP="00015DD4">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015DD4" w:rsidRDefault="00015DD4" w:rsidP="00015DD4">
      <w:pPr>
        <w:jc w:val="both"/>
        <w:rPr>
          <w:rFonts w:ascii="GHEA Grapalat" w:hAnsi="GHEA Grapalat"/>
          <w:sz w:val="20"/>
          <w:lang w:val="es-ES"/>
        </w:rPr>
      </w:pPr>
    </w:p>
    <w:p w:rsidR="00015DD4" w:rsidRDefault="00015DD4" w:rsidP="00015DD4">
      <w:pPr>
        <w:jc w:val="both"/>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sz w:val="20"/>
          <w:lang w:val="hy-AM"/>
        </w:rPr>
      </w:pPr>
      <w:r>
        <w:rPr>
          <w:rFonts w:ascii="GHEA Grapalat" w:hAnsi="GHEA Grapalat"/>
          <w:sz w:val="20"/>
          <w:lang w:val="hy-AM"/>
        </w:rPr>
        <w:t xml:space="preserve">    </w:t>
      </w:r>
    </w:p>
    <w:p w:rsidR="00015DD4" w:rsidRDefault="00015DD4" w:rsidP="00015D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tabs>
          <w:tab w:val="left" w:pos="8925"/>
        </w:tabs>
        <w:rPr>
          <w:rFonts w:ascii="GHEA Grapalat" w:hAnsi="GHEA Grapalat"/>
          <w:sz w:val="20"/>
          <w:lang w:val="hy-AM"/>
        </w:rPr>
      </w:pPr>
      <w:r>
        <w:rPr>
          <w:rFonts w:ascii="GHEA Grapalat" w:hAnsi="GHEA Grapalat"/>
          <w:sz w:val="20"/>
          <w:lang w:val="hy-AM"/>
        </w:rPr>
        <w:tab/>
      </w: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jc w:val="right"/>
        <w:rPr>
          <w:rFonts w:ascii="GHEA Grapalat" w:hAnsi="GHEA Grapalat"/>
          <w:sz w:val="20"/>
          <w:lang w:val="hy-AM"/>
        </w:rPr>
      </w:pPr>
    </w:p>
    <w:p w:rsidR="00015DD4" w:rsidRDefault="00015DD4" w:rsidP="00015DD4">
      <w:pPr>
        <w:rPr>
          <w:rFonts w:ascii="GHEA Grapalat" w:hAnsi="GHEA Grapalat"/>
          <w:sz w:val="20"/>
          <w:lang w:val="hy-AM"/>
        </w:rPr>
      </w:pPr>
    </w:p>
    <w:p w:rsidR="00015DD4" w:rsidRDefault="00015DD4" w:rsidP="00015DD4">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015DD4" w:rsidRDefault="00015DD4" w:rsidP="00015DD4">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15DD4" w:rsidRDefault="00015DD4" w:rsidP="00015DD4">
      <w:pPr>
        <w:ind w:left="-66"/>
        <w:jc w:val="center"/>
        <w:rPr>
          <w:rFonts w:ascii="GHEA Grapalat" w:hAnsi="GHEA Grapalat"/>
          <w:lang w:val="hy-AM"/>
        </w:rPr>
      </w:pPr>
    </w:p>
    <w:p w:rsidR="00015DD4" w:rsidRDefault="00015DD4" w:rsidP="00015DD4">
      <w:pPr>
        <w:pStyle w:val="3"/>
        <w:spacing w:line="240" w:lineRule="auto"/>
        <w:ind w:firstLine="567"/>
        <w:jc w:val="left"/>
        <w:rPr>
          <w:rFonts w:ascii="GHEA Grapalat" w:hAnsi="GHEA Grapalat"/>
          <w:i w:val="0"/>
          <w:lang w:val="hy-AM"/>
        </w:rPr>
      </w:pPr>
    </w:p>
    <w:p w:rsidR="00015DD4" w:rsidRDefault="00015DD4" w:rsidP="00015DD4">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015DD4" w:rsidRDefault="00015DD4" w:rsidP="00015DD4">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015DD4" w:rsidRDefault="00015DD4" w:rsidP="00015DD4">
      <w:pPr>
        <w:pStyle w:val="3"/>
        <w:spacing w:line="240" w:lineRule="auto"/>
        <w:ind w:firstLine="567"/>
        <w:rPr>
          <w:rFonts w:ascii="GHEA Grapalat" w:hAnsi="GHEA Grapalat" w:cs="Arial"/>
          <w:i w:val="0"/>
          <w:lang w:val="es-ES"/>
        </w:rPr>
      </w:pPr>
    </w:p>
    <w:p w:rsidR="00015DD4" w:rsidRDefault="00015DD4" w:rsidP="00015DD4">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p>
    <w:p w:rsidR="00015DD4" w:rsidRDefault="00015DD4" w:rsidP="00015DD4">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015DD4" w:rsidRDefault="00015DD4" w:rsidP="00015DD4">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015DD4" w:rsidRDefault="00015DD4" w:rsidP="00015DD4">
      <w:pPr>
        <w:pStyle w:val="3"/>
        <w:spacing w:line="240" w:lineRule="auto"/>
        <w:ind w:firstLine="567"/>
        <w:rPr>
          <w:rFonts w:ascii="GHEA Grapalat" w:hAnsi="GHEA Grapalat" w:cs="Arial"/>
          <w:i w:val="0"/>
          <w:lang w:val="es-ES"/>
        </w:rPr>
      </w:pPr>
    </w:p>
    <w:p w:rsidR="00015DD4" w:rsidRDefault="00015DD4" w:rsidP="00015DD4">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015DD4" w:rsidTr="00015DD4">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015DD4" w:rsidTr="00015DD4">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015DD4" w:rsidTr="00015DD4">
        <w:tc>
          <w:tcPr>
            <w:tcW w:w="1368"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r>
      <w:tr w:rsidR="00015DD4" w:rsidTr="00015DD4">
        <w:tc>
          <w:tcPr>
            <w:tcW w:w="1368"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r>
      <w:tr w:rsidR="00015DD4" w:rsidTr="00015DD4">
        <w:tc>
          <w:tcPr>
            <w:tcW w:w="1368"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15DD4" w:rsidRDefault="00015DD4">
            <w:pPr>
              <w:pStyle w:val="3"/>
              <w:spacing w:line="240" w:lineRule="auto"/>
              <w:jc w:val="left"/>
              <w:rPr>
                <w:rFonts w:ascii="GHEA Grapalat" w:hAnsi="GHEA Grapalat"/>
                <w:i w:val="0"/>
                <w:lang w:val="hy-AM" w:eastAsia="ru-RU"/>
              </w:rPr>
            </w:pPr>
          </w:p>
        </w:tc>
      </w:tr>
    </w:tbl>
    <w:p w:rsidR="00015DD4" w:rsidRDefault="00015DD4" w:rsidP="00015DD4">
      <w:pPr>
        <w:pStyle w:val="3"/>
        <w:spacing w:line="240" w:lineRule="auto"/>
        <w:ind w:firstLine="567"/>
        <w:jc w:val="left"/>
        <w:rPr>
          <w:rFonts w:ascii="GHEA Grapalat" w:hAnsi="GHEA Grapalat"/>
          <w:i w:val="0"/>
          <w:lang w:val="en-US"/>
        </w:rPr>
      </w:pPr>
    </w:p>
    <w:p w:rsidR="00015DD4" w:rsidRDefault="00015DD4" w:rsidP="00015DD4">
      <w:pPr>
        <w:pStyle w:val="3"/>
        <w:spacing w:line="240" w:lineRule="auto"/>
        <w:ind w:firstLine="567"/>
        <w:jc w:val="left"/>
        <w:rPr>
          <w:rFonts w:ascii="GHEA Grapalat" w:hAnsi="GHEA Grapalat"/>
          <w:i w:val="0"/>
          <w:lang w:val="en-US"/>
        </w:rPr>
      </w:pPr>
    </w:p>
    <w:p w:rsidR="00015DD4" w:rsidRDefault="00015DD4" w:rsidP="00015DD4">
      <w:pPr>
        <w:pStyle w:val="3"/>
        <w:spacing w:line="240" w:lineRule="auto"/>
        <w:ind w:firstLine="567"/>
        <w:jc w:val="left"/>
        <w:rPr>
          <w:rFonts w:ascii="GHEA Grapalat" w:hAnsi="GHEA Grapalat"/>
          <w:i w:val="0"/>
          <w:lang w:val="en-US"/>
        </w:rPr>
      </w:pPr>
    </w:p>
    <w:p w:rsidR="00015DD4" w:rsidRDefault="00015DD4" w:rsidP="00015DD4">
      <w:pPr>
        <w:pStyle w:val="3"/>
        <w:spacing w:line="240" w:lineRule="auto"/>
        <w:ind w:firstLine="567"/>
        <w:jc w:val="left"/>
        <w:rPr>
          <w:rFonts w:ascii="GHEA Grapalat" w:hAnsi="GHEA Grapalat"/>
          <w:i w:val="0"/>
          <w:lang w:val="en-US"/>
        </w:rPr>
      </w:pPr>
    </w:p>
    <w:p w:rsidR="00015DD4" w:rsidRDefault="00015DD4" w:rsidP="00015DD4">
      <w:pPr>
        <w:rPr>
          <w:rFonts w:ascii="GHEA Grapalat" w:hAnsi="GHEA Grapalat"/>
          <w:sz w:val="20"/>
          <w:lang w:val="es-ES"/>
        </w:rPr>
      </w:pPr>
    </w:p>
    <w:p w:rsidR="00015DD4" w:rsidRDefault="00015DD4" w:rsidP="00015DD4">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015DD4" w:rsidRDefault="00015DD4" w:rsidP="00015DD4">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015DD4" w:rsidRDefault="00015DD4" w:rsidP="00015DD4">
      <w:pPr>
        <w:jc w:val="right"/>
        <w:rPr>
          <w:rFonts w:ascii="GHEA Grapalat" w:hAnsi="GHEA Grapalat" w:cs="Sylfaen"/>
          <w:sz w:val="20"/>
        </w:rPr>
      </w:pPr>
    </w:p>
    <w:p w:rsidR="00015DD4" w:rsidRDefault="00015DD4" w:rsidP="00015DD4">
      <w:pPr>
        <w:jc w:val="right"/>
        <w:rPr>
          <w:rFonts w:ascii="GHEA Grapalat" w:hAnsi="GHEA Grapalat" w:cs="Sylfaen"/>
          <w:sz w:val="20"/>
        </w:rPr>
      </w:pPr>
    </w:p>
    <w:p w:rsidR="00015DD4" w:rsidRDefault="00015DD4" w:rsidP="00015D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15DD4" w:rsidRDefault="00015DD4" w:rsidP="00015DD4">
      <w:pPr>
        <w:jc w:val="right"/>
        <w:rPr>
          <w:rFonts w:ascii="GHEA Grapalat" w:hAnsi="GHEA Grapalat"/>
          <w:sz w:val="20"/>
        </w:rPr>
      </w:pPr>
    </w:p>
    <w:p w:rsidR="00015DD4" w:rsidRDefault="00015DD4" w:rsidP="00015DD4">
      <w:pPr>
        <w:jc w:val="right"/>
        <w:rPr>
          <w:rFonts w:ascii="GHEA Grapalat" w:hAnsi="GHEA Grapalat"/>
          <w:sz w:val="20"/>
        </w:rPr>
      </w:pPr>
    </w:p>
    <w:p w:rsidR="00015DD4" w:rsidRDefault="00015DD4" w:rsidP="00015DD4">
      <w:pPr>
        <w:jc w:val="right"/>
        <w:rPr>
          <w:rFonts w:ascii="GHEA Grapalat" w:hAnsi="GHEA Grapalat"/>
          <w:sz w:val="20"/>
        </w:rPr>
      </w:pPr>
    </w:p>
    <w:p w:rsidR="00015DD4" w:rsidRDefault="00015DD4" w:rsidP="00015DD4">
      <w:pPr>
        <w:jc w:val="right"/>
        <w:rPr>
          <w:rFonts w:ascii="GHEA Grapalat" w:hAnsi="GHEA Grapalat"/>
          <w:sz w:val="20"/>
        </w:rPr>
      </w:pPr>
    </w:p>
    <w:p w:rsidR="00015DD4" w:rsidRDefault="00015DD4" w:rsidP="00015DD4">
      <w:pPr>
        <w:jc w:val="right"/>
        <w:rPr>
          <w:rFonts w:ascii="GHEA Grapalat" w:hAnsi="GHEA Grapalat"/>
          <w:sz w:val="20"/>
        </w:rPr>
      </w:pPr>
    </w:p>
    <w:p w:rsidR="00015DD4" w:rsidRDefault="00015DD4" w:rsidP="00015DD4">
      <w:pPr>
        <w:jc w:val="right"/>
        <w:rPr>
          <w:rFonts w:ascii="GHEA Grapalat" w:hAnsi="GHEA Grapalat"/>
          <w:sz w:val="20"/>
          <w:lang w:val="hy-AM"/>
        </w:rPr>
      </w:pPr>
    </w:p>
    <w:p w:rsidR="00015DD4" w:rsidRDefault="00015DD4" w:rsidP="00015DD4">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015DD4" w:rsidRDefault="00015DD4" w:rsidP="00015DD4">
      <w:pPr>
        <w:pStyle w:val="31"/>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15DD4" w:rsidRDefault="00015DD4" w:rsidP="00015DD4">
      <w:pPr>
        <w:pStyle w:val="31"/>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015DD4" w:rsidRDefault="00015DD4" w:rsidP="00015DD4">
      <w:pPr>
        <w:jc w:val="right"/>
        <w:rPr>
          <w:rFonts w:ascii="GHEA Grapalat" w:hAnsi="GHEA Grapalat"/>
          <w:sz w:val="20"/>
          <w:lang w:val="hy-AM"/>
        </w:rPr>
      </w:pPr>
    </w:p>
    <w:p w:rsidR="00015DD4" w:rsidRDefault="00015DD4" w:rsidP="00015DD4">
      <w:pPr>
        <w:ind w:left="-142" w:firstLine="142"/>
        <w:jc w:val="center"/>
        <w:rPr>
          <w:rFonts w:ascii="GHEA Grapalat" w:hAnsi="GHEA Grapalat" w:cs="Sylfaen"/>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N</w:t>
      </w: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p>
    <w:p w:rsidR="00015DD4" w:rsidRDefault="00015DD4" w:rsidP="00015DD4">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015DD4" w:rsidRDefault="00015DD4" w:rsidP="00015DD4">
      <w:pPr>
        <w:tabs>
          <w:tab w:val="left" w:pos="720"/>
          <w:tab w:val="left" w:pos="1440"/>
          <w:tab w:val="left" w:pos="8865"/>
        </w:tabs>
        <w:jc w:val="both"/>
        <w:rPr>
          <w:rFonts w:ascii="GHEA Grapalat" w:hAnsi="GHEA Grapalat" w:cs="Sylfaen"/>
          <w:sz w:val="20"/>
          <w:szCs w:val="20"/>
          <w:lang w:val="hy-AM"/>
        </w:rPr>
      </w:pPr>
    </w:p>
    <w:p w:rsidR="00015DD4" w:rsidRDefault="00015DD4" w:rsidP="00015DD4">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Գ</w:t>
      </w:r>
      <w:r>
        <w:rPr>
          <w:rFonts w:ascii="GHEA Grapalat" w:hAnsi="GHEA Grapalat"/>
          <w:sz w:val="20"/>
          <w:szCs w:val="20"/>
          <w:lang w:val="af-ZA"/>
        </w:rPr>
        <w:t xml:space="preserve">. </w:t>
      </w:r>
      <w:r>
        <w:rPr>
          <w:rFonts w:ascii="GHEA Grapalat" w:hAnsi="GHEA Grapalat"/>
          <w:sz w:val="20"/>
          <w:szCs w:val="20"/>
          <w:lang w:val="hy-AM"/>
        </w:rPr>
        <w:t>Քոչարյանի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015DD4" w:rsidRDefault="00015DD4" w:rsidP="00015DD4">
      <w:pPr>
        <w:ind w:firstLine="709"/>
        <w:jc w:val="both"/>
        <w:rPr>
          <w:rFonts w:ascii="GHEA Grapalat" w:hAnsi="GHEA Grapalat"/>
          <w:sz w:val="20"/>
          <w:lang w:val="hy-AM"/>
        </w:rPr>
      </w:pPr>
    </w:p>
    <w:p w:rsidR="00015DD4" w:rsidRDefault="00015DD4" w:rsidP="00015DD4">
      <w:pPr>
        <w:numPr>
          <w:ilvl w:val="0"/>
          <w:numId w:val="44"/>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015DD4" w:rsidRDefault="00015DD4" w:rsidP="00015DD4">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015DD4" w:rsidRDefault="00015DD4" w:rsidP="00015DD4">
      <w:pPr>
        <w:ind w:firstLine="709"/>
        <w:jc w:val="both"/>
        <w:rPr>
          <w:rFonts w:ascii="GHEA Grapalat" w:hAnsi="GHEA Grapalat" w:cs="Times Armenian"/>
          <w:sz w:val="20"/>
        </w:rPr>
      </w:pP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2.1 Գնորդն իրավունք ունի`</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15DD4" w:rsidRDefault="00015DD4" w:rsidP="00015DD4">
      <w:pPr>
        <w:ind w:firstLine="709"/>
        <w:jc w:val="both"/>
        <w:rPr>
          <w:rFonts w:ascii="GHEA Grapalat" w:hAnsi="GHEA Grapalat"/>
          <w:sz w:val="20"/>
          <w:lang w:val="hy-AM"/>
        </w:rPr>
      </w:pPr>
      <w:r>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15DD4" w:rsidRDefault="00015DD4" w:rsidP="00015DD4">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15DD4" w:rsidRDefault="00015DD4" w:rsidP="00015DD4">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015DD4" w:rsidRDefault="00015DD4" w:rsidP="00015DD4">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15DD4" w:rsidRDefault="00015DD4" w:rsidP="00015DD4">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015DD4" w:rsidRDefault="00015DD4" w:rsidP="00015DD4">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015DD4" w:rsidRDefault="00015DD4" w:rsidP="00015DD4">
      <w:pPr>
        <w:tabs>
          <w:tab w:val="left" w:pos="720"/>
        </w:tabs>
        <w:ind w:firstLine="709"/>
        <w:jc w:val="both"/>
        <w:rPr>
          <w:rFonts w:ascii="GHEA Grapalat" w:hAnsi="GHEA Grapalat"/>
          <w:sz w:val="12"/>
          <w:szCs w:val="12"/>
          <w:lang w:val="hy-AM"/>
        </w:rPr>
      </w:pPr>
    </w:p>
    <w:p w:rsidR="00015DD4" w:rsidRDefault="00015DD4" w:rsidP="00015DD4">
      <w:pPr>
        <w:ind w:firstLine="709"/>
        <w:jc w:val="both"/>
        <w:rPr>
          <w:rFonts w:ascii="GHEA Grapalat" w:hAnsi="GHEA Grapalat"/>
          <w:sz w:val="20"/>
          <w:lang w:val="hy-AM"/>
        </w:rPr>
      </w:pPr>
      <w:r>
        <w:rPr>
          <w:rFonts w:ascii="GHEA Grapalat" w:hAnsi="GHEA Grapalat"/>
          <w:sz w:val="20"/>
          <w:lang w:val="hy-AM"/>
        </w:rPr>
        <w:t>2.2 Գնորդը պարտավոր է`</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015DD4" w:rsidRDefault="00015DD4" w:rsidP="00015DD4">
      <w:pPr>
        <w:ind w:firstLine="709"/>
        <w:jc w:val="both"/>
        <w:rPr>
          <w:rFonts w:ascii="GHEA Grapalat" w:hAnsi="GHEA Grapalat"/>
          <w:sz w:val="20"/>
          <w:lang w:val="hy-AM"/>
        </w:rPr>
      </w:pPr>
    </w:p>
    <w:p w:rsidR="00015DD4" w:rsidRDefault="00015DD4" w:rsidP="00015DD4">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015DD4" w:rsidRDefault="00015DD4" w:rsidP="00015DD4">
      <w:pPr>
        <w:ind w:firstLine="709"/>
        <w:jc w:val="both"/>
        <w:rPr>
          <w:rFonts w:ascii="GHEA Grapalat" w:hAnsi="GHEA Grapalat"/>
          <w:sz w:val="20"/>
          <w:lang w:val="hy-AM"/>
        </w:rPr>
      </w:pPr>
      <w:r>
        <w:rPr>
          <w:rFonts w:ascii="GHEA Grapalat" w:hAnsi="GHEA Grapalat"/>
          <w:sz w:val="20"/>
          <w:lang w:val="hy-AM"/>
        </w:rPr>
        <w:lastRenderedPageBreak/>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015DD4" w:rsidRDefault="00015DD4" w:rsidP="00015DD4">
      <w:pPr>
        <w:ind w:firstLine="709"/>
        <w:jc w:val="both"/>
        <w:rPr>
          <w:rFonts w:ascii="GHEA Grapalat" w:hAnsi="GHEA Grapalat"/>
          <w:sz w:val="20"/>
          <w:lang w:val="hy-AM"/>
        </w:rPr>
      </w:pPr>
    </w:p>
    <w:p w:rsidR="00015DD4" w:rsidRDefault="00015DD4" w:rsidP="00015DD4">
      <w:pPr>
        <w:ind w:firstLine="709"/>
        <w:jc w:val="both"/>
        <w:rPr>
          <w:rFonts w:ascii="GHEA Grapalat" w:hAnsi="GHEA Grapalat"/>
          <w:sz w:val="20"/>
          <w:lang w:val="hy-AM"/>
        </w:rPr>
      </w:pPr>
      <w:r>
        <w:rPr>
          <w:rFonts w:ascii="GHEA Grapalat" w:hAnsi="GHEA Grapalat"/>
          <w:sz w:val="20"/>
          <w:lang w:val="hy-AM"/>
        </w:rPr>
        <w:t>2.4 Վաճառողը պարտավոր է`</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15DD4" w:rsidRDefault="00015DD4" w:rsidP="00015DD4">
      <w:pPr>
        <w:ind w:firstLine="709"/>
        <w:jc w:val="both"/>
        <w:rPr>
          <w:rFonts w:ascii="GHEA Grapalat" w:hAnsi="GHEA Grapalat"/>
          <w:lang w:val="hy-AM"/>
        </w:rPr>
      </w:pP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ՊԱՅՄԱՆԱԳՐԻ ԳԻՆԸ ԵՎ ՎՃԱՐՄԱՆ ԿԱՐԳԸ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15DD4" w:rsidRDefault="00015DD4" w:rsidP="00015DD4">
      <w:pPr>
        <w:ind w:firstLine="720"/>
        <w:jc w:val="both"/>
        <w:rPr>
          <w:rFonts w:ascii="GHEA Grapalat" w:hAnsi="GHEA Grapalat" w:cs="Sylfaen"/>
          <w:sz w:val="20"/>
          <w:lang w:val="hy-AM"/>
        </w:rPr>
      </w:pPr>
      <w:r>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15DD4" w:rsidRDefault="00015DD4" w:rsidP="00015DD4">
      <w:pPr>
        <w:ind w:firstLine="720"/>
        <w:jc w:val="both"/>
        <w:rPr>
          <w:rFonts w:ascii="GHEA Grapalat" w:hAnsi="GHEA Grapalat" w:cs="Sylfaen"/>
          <w:sz w:val="20"/>
          <w:u w:val="single"/>
          <w:lang w:val="hy-AM"/>
        </w:rPr>
      </w:pP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15DD4" w:rsidRDefault="00015DD4" w:rsidP="00015DD4">
      <w:pPr>
        <w:ind w:firstLine="702"/>
        <w:jc w:val="both"/>
        <w:rPr>
          <w:rFonts w:ascii="GHEA Grapalat" w:hAnsi="GHEA Grapalat" w:cs="Sylfaen"/>
          <w:sz w:val="20"/>
          <w:lang w:val="pt-BR"/>
        </w:rPr>
      </w:pPr>
    </w:p>
    <w:p w:rsidR="00015DD4" w:rsidRDefault="00015DD4" w:rsidP="00015DD4">
      <w:pPr>
        <w:ind w:firstLine="709"/>
        <w:jc w:val="both"/>
        <w:rPr>
          <w:rFonts w:ascii="GHEA Grapalat" w:hAnsi="GHEA Grapalat"/>
          <w:sz w:val="20"/>
          <w:lang w:val="hy-AM"/>
        </w:rPr>
      </w:pP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015DD4" w:rsidRDefault="00015DD4" w:rsidP="00015DD4">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15DD4" w:rsidRDefault="00015DD4" w:rsidP="00015DD4">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015DD4" w:rsidRDefault="00015DD4" w:rsidP="00015DD4">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15DD4" w:rsidRDefault="00015DD4" w:rsidP="00015DD4">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15DD4" w:rsidRDefault="00015DD4" w:rsidP="00015DD4">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15DD4" w:rsidRDefault="00015DD4" w:rsidP="00015DD4">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015DD4" w:rsidRDefault="00015DD4" w:rsidP="00015DD4">
      <w:pPr>
        <w:ind w:firstLine="720"/>
        <w:jc w:val="both"/>
        <w:rPr>
          <w:rFonts w:ascii="GHEA Grapalat" w:hAnsi="GHEA Grapalat" w:cs="Sylfaen"/>
          <w:sz w:val="20"/>
          <w:lang w:val="hy-AM"/>
        </w:rPr>
      </w:pPr>
      <w:r>
        <w:rPr>
          <w:rFonts w:ascii="GHEA Grapalat" w:hAnsi="GHEA Grapalat" w:cs="Sylfaen"/>
          <w:sz w:val="20"/>
          <w:lang w:val="hy-AM"/>
        </w:rPr>
        <w:t xml:space="preserve"> </w:t>
      </w: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15DD4" w:rsidRDefault="00015DD4" w:rsidP="00015DD4">
      <w:pPr>
        <w:ind w:firstLine="709"/>
        <w:jc w:val="both"/>
        <w:rPr>
          <w:rFonts w:ascii="GHEA Grapalat" w:hAnsi="GHEA Grapalat"/>
          <w:sz w:val="20"/>
          <w:lang w:val="hy-AM"/>
        </w:rPr>
      </w:pPr>
      <w:r>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15DD4" w:rsidRDefault="00015DD4" w:rsidP="00015DD4">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15DD4" w:rsidRDefault="00015DD4" w:rsidP="00015DD4">
      <w:pPr>
        <w:ind w:firstLine="709"/>
        <w:jc w:val="both"/>
        <w:rPr>
          <w:rFonts w:ascii="GHEA Grapalat" w:hAnsi="GHEA Grapalat"/>
          <w:sz w:val="20"/>
          <w:lang w:val="hy-AM"/>
        </w:rPr>
      </w:pPr>
    </w:p>
    <w:p w:rsidR="00015DD4" w:rsidRDefault="00015DD4" w:rsidP="00015DD4">
      <w:pPr>
        <w:numPr>
          <w:ilvl w:val="0"/>
          <w:numId w:val="44"/>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015DD4" w:rsidRDefault="00015DD4" w:rsidP="00015DD4">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15DD4" w:rsidRDefault="00015DD4" w:rsidP="00015DD4">
      <w:pPr>
        <w:ind w:firstLine="709"/>
        <w:jc w:val="both"/>
        <w:rPr>
          <w:rFonts w:ascii="GHEA Grapalat" w:hAnsi="GHEA Grapalat"/>
          <w:sz w:val="20"/>
          <w:lang w:val="hy-AM"/>
        </w:rPr>
      </w:pPr>
    </w:p>
    <w:p w:rsidR="00015DD4" w:rsidRDefault="00015DD4" w:rsidP="00015DD4">
      <w:pPr>
        <w:numPr>
          <w:ilvl w:val="0"/>
          <w:numId w:val="44"/>
        </w:numPr>
        <w:spacing w:after="0" w:line="240" w:lineRule="auto"/>
        <w:jc w:val="center"/>
        <w:rPr>
          <w:rFonts w:ascii="GHEA Grapalat" w:hAnsi="GHEA Grapalat"/>
          <w:sz w:val="20"/>
        </w:rPr>
      </w:pPr>
      <w:r>
        <w:rPr>
          <w:rFonts w:ascii="GHEA Grapalat" w:hAnsi="GHEA Grapalat"/>
          <w:sz w:val="20"/>
          <w:lang w:val="hy-AM"/>
        </w:rPr>
        <w:t>ԱՅԼ ՊԱՅՄԱՆՆԵՐ</w:t>
      </w:r>
    </w:p>
    <w:p w:rsidR="00015DD4" w:rsidRDefault="00015DD4" w:rsidP="00015DD4">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015DD4" w:rsidRDefault="00015DD4" w:rsidP="00015DD4">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15DD4" w:rsidRDefault="00015DD4" w:rsidP="00015DD4">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15DD4" w:rsidRDefault="00015DD4" w:rsidP="00015DD4">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15DD4" w:rsidRDefault="00015DD4" w:rsidP="00015DD4">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15DD4" w:rsidRDefault="00015DD4" w:rsidP="00015DD4">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15DD4" w:rsidRDefault="00015DD4" w:rsidP="00015DD4">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15DD4" w:rsidRDefault="00015DD4" w:rsidP="00015DD4">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015DD4" w:rsidRDefault="00015DD4" w:rsidP="00015DD4">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15DD4" w:rsidRDefault="00015DD4" w:rsidP="00015DD4">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r>
        <w:rPr>
          <w:rFonts w:ascii="GHEA Grapalat" w:hAnsi="GHEA Grapalat"/>
          <w:sz w:val="20"/>
          <w:lang w:val="pt-BR"/>
        </w:rPr>
        <w:t>:</w:t>
      </w:r>
    </w:p>
    <w:p w:rsidR="00015DD4" w:rsidRDefault="00015DD4" w:rsidP="00015DD4">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r>
        <w:rPr>
          <w:rFonts w:ascii="GHEA Grapalat" w:hAnsi="GHEA Grapalat"/>
          <w:sz w:val="20"/>
          <w:lang w:val="pt-BR"/>
        </w:rPr>
        <w:t>:</w:t>
      </w:r>
    </w:p>
    <w:p w:rsidR="00015DD4" w:rsidRDefault="00015DD4" w:rsidP="00015DD4">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015DD4" w:rsidRDefault="00015DD4" w:rsidP="00015DD4">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15DD4" w:rsidRDefault="00015DD4" w:rsidP="00015DD4">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15DD4" w:rsidRDefault="00015DD4" w:rsidP="00015DD4">
      <w:pPr>
        <w:ind w:firstLine="567"/>
        <w:jc w:val="both"/>
        <w:rPr>
          <w:rFonts w:ascii="GHEA Grapalat" w:hAnsi="GHEA Grapalat"/>
          <w:sz w:val="20"/>
          <w:szCs w:val="20"/>
          <w:lang w:val="hy-AM"/>
        </w:rPr>
      </w:pPr>
      <w:r>
        <w:rPr>
          <w:rFonts w:ascii="GHEA Grapalat" w:hAnsi="GHEA Grapalat"/>
          <w:sz w:val="20"/>
          <w:lang w:val="hy-AM"/>
        </w:rPr>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15DD4" w:rsidRDefault="00015DD4" w:rsidP="00015DD4">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15DD4" w:rsidRDefault="00015DD4" w:rsidP="00015DD4">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15DD4" w:rsidRDefault="00015DD4" w:rsidP="00015DD4">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15DD4" w:rsidRDefault="00015DD4" w:rsidP="00015DD4">
      <w:pPr>
        <w:ind w:firstLine="567"/>
        <w:jc w:val="both"/>
        <w:rPr>
          <w:rFonts w:ascii="GHEA Grapalat" w:hAnsi="GHEA Grapalat"/>
          <w:sz w:val="20"/>
          <w:szCs w:val="20"/>
          <w:lang w:val="hy-AM"/>
        </w:rPr>
      </w:pPr>
      <w:r>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015DD4" w:rsidRDefault="00015DD4" w:rsidP="00015DD4">
      <w:pPr>
        <w:ind w:firstLine="567"/>
        <w:jc w:val="both"/>
        <w:rPr>
          <w:rFonts w:ascii="GHEA Grapalat" w:hAnsi="GHEA Grapalat"/>
          <w:sz w:val="20"/>
          <w:lang w:val="hy-AM"/>
        </w:rPr>
      </w:pPr>
      <w:r>
        <w:rPr>
          <w:rFonts w:ascii="GHEA Grapalat" w:hAnsi="GHEA Grapalat"/>
          <w:sz w:val="20"/>
          <w:szCs w:val="20"/>
          <w:lang w:val="hy-AM"/>
        </w:rPr>
        <w:tab/>
      </w:r>
    </w:p>
    <w:p w:rsidR="00015DD4" w:rsidRDefault="00015DD4" w:rsidP="00015DD4">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015DD4" w:rsidRDefault="00015DD4" w:rsidP="00015DD4">
      <w:pPr>
        <w:ind w:firstLine="709"/>
        <w:jc w:val="both"/>
        <w:rPr>
          <w:rFonts w:ascii="GHEA Grapalat" w:hAnsi="GHEA Grapalat"/>
          <w:sz w:val="20"/>
          <w:lang w:val="hy-AM"/>
        </w:rPr>
      </w:pPr>
      <w:r>
        <w:rPr>
          <w:rFonts w:ascii="GHEA Grapalat" w:hAnsi="GHEA Grapalat"/>
          <w:sz w:val="20"/>
          <w:lang w:val="hy-AM"/>
        </w:rPr>
        <w:t xml:space="preserve"> </w:t>
      </w:r>
    </w:p>
    <w:p w:rsidR="00015DD4" w:rsidRDefault="00015DD4" w:rsidP="00015DD4">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015DD4" w:rsidTr="00015DD4">
        <w:tc>
          <w:tcPr>
            <w:tcW w:w="4536" w:type="dxa"/>
          </w:tcPr>
          <w:p w:rsidR="00015DD4" w:rsidRDefault="00015DD4">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15DD4" w:rsidRDefault="00015DD4">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15DD4" w:rsidRDefault="00015DD4">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15DD4" w:rsidRDefault="00015DD4">
            <w:pPr>
              <w:jc w:val="center"/>
              <w:rPr>
                <w:rFonts w:ascii="GHEA Grapalat" w:hAnsi="GHEA Grapalat"/>
                <w:lang w:val="hy-AM"/>
              </w:rPr>
            </w:pPr>
            <w:r>
              <w:rPr>
                <w:rFonts w:ascii="GHEA Grapalat" w:hAnsi="GHEA Grapalat"/>
                <w:lang w:val="hy-AM"/>
              </w:rPr>
              <w:t>Հ/Հ 1570020757350100</w:t>
            </w:r>
          </w:p>
          <w:p w:rsidR="00015DD4" w:rsidRDefault="00015DD4">
            <w:pPr>
              <w:jc w:val="center"/>
              <w:rPr>
                <w:rFonts w:ascii="GHEA Grapalat" w:hAnsi="GHEA Grapalat"/>
                <w:lang w:val="hy-AM"/>
              </w:rPr>
            </w:pPr>
            <w:r>
              <w:rPr>
                <w:rFonts w:ascii="GHEA Grapalat" w:hAnsi="GHEA Grapalat"/>
                <w:lang w:val="hy-AM"/>
              </w:rPr>
              <w:t>Ամերիա բանկ ՓԲԸ</w:t>
            </w:r>
          </w:p>
          <w:p w:rsidR="00015DD4" w:rsidRDefault="00015DD4">
            <w:pPr>
              <w:jc w:val="center"/>
              <w:rPr>
                <w:rFonts w:ascii="GHEA Grapalat" w:hAnsi="GHEA Grapalat"/>
                <w:lang w:val="hy-AM"/>
              </w:rPr>
            </w:pPr>
            <w:r>
              <w:rPr>
                <w:rFonts w:ascii="GHEA Grapalat" w:hAnsi="GHEA Grapalat"/>
                <w:lang w:val="hy-AM"/>
              </w:rPr>
              <w:t xml:space="preserve">Հասցե Շիրակի խճ.64 </w:t>
            </w:r>
          </w:p>
          <w:p w:rsidR="00015DD4" w:rsidRDefault="00015DD4">
            <w:pPr>
              <w:jc w:val="center"/>
              <w:rPr>
                <w:rFonts w:ascii="GHEA Grapalat" w:hAnsi="GHEA Grapalat"/>
                <w:u w:val="single"/>
                <w:lang w:val="hy-AM"/>
              </w:rPr>
            </w:pPr>
          </w:p>
          <w:p w:rsidR="00015DD4" w:rsidRDefault="00015DD4">
            <w:pPr>
              <w:jc w:val="center"/>
              <w:rPr>
                <w:rFonts w:ascii="GHEA Grapalat" w:hAnsi="GHEA Grapalat"/>
                <w:u w:val="single"/>
                <w:lang w:val="hy-AM"/>
              </w:rPr>
            </w:pPr>
          </w:p>
          <w:p w:rsidR="00015DD4" w:rsidRDefault="00015DD4">
            <w:pPr>
              <w:rPr>
                <w:rFonts w:ascii="GHEA Grapalat" w:hAnsi="GHEA Grapalat"/>
                <w:lang w:val="hy-AM"/>
              </w:rPr>
            </w:pPr>
          </w:p>
          <w:p w:rsidR="00015DD4" w:rsidRDefault="00015DD4">
            <w:pPr>
              <w:jc w:val="center"/>
              <w:rPr>
                <w:rFonts w:ascii="GHEA Grapalat" w:hAnsi="GHEA Grapalat"/>
                <w:lang w:val="hy-AM"/>
              </w:rPr>
            </w:pPr>
            <w:r>
              <w:rPr>
                <w:rFonts w:ascii="GHEA Grapalat" w:hAnsi="GHEA Grapalat"/>
                <w:lang w:val="hy-AM"/>
              </w:rPr>
              <w:t>---------------------Գ.Քոչարյան</w:t>
            </w:r>
          </w:p>
          <w:p w:rsidR="00015DD4" w:rsidRDefault="00015DD4">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15DD4" w:rsidRDefault="00015DD4">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15DD4" w:rsidRDefault="00015DD4">
            <w:pPr>
              <w:rPr>
                <w:rFonts w:ascii="GHEA Grapalat" w:hAnsi="GHEA Grapalat"/>
                <w:lang w:val="hy-AM"/>
              </w:rPr>
            </w:pPr>
          </w:p>
          <w:p w:rsidR="00015DD4" w:rsidRDefault="00015DD4">
            <w:pPr>
              <w:jc w:val="center"/>
              <w:rPr>
                <w:rFonts w:ascii="GHEA Grapalat" w:hAnsi="GHEA Grapalat"/>
                <w:sz w:val="18"/>
                <w:szCs w:val="18"/>
                <w:lang w:val="hy-AM"/>
              </w:rPr>
            </w:pPr>
          </w:p>
        </w:tc>
        <w:tc>
          <w:tcPr>
            <w:tcW w:w="760" w:type="dxa"/>
          </w:tcPr>
          <w:p w:rsidR="00015DD4" w:rsidRDefault="00015DD4">
            <w:pPr>
              <w:jc w:val="center"/>
              <w:rPr>
                <w:rFonts w:ascii="GHEA Grapalat" w:hAnsi="GHEA Grapalat"/>
                <w:lang w:val="hy-AM"/>
              </w:rPr>
            </w:pPr>
          </w:p>
        </w:tc>
        <w:tc>
          <w:tcPr>
            <w:tcW w:w="4343" w:type="dxa"/>
          </w:tcPr>
          <w:p w:rsidR="00015DD4" w:rsidRDefault="00015DD4">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015DD4" w:rsidRDefault="00015DD4">
            <w:pPr>
              <w:jc w:val="center"/>
              <w:rPr>
                <w:rFonts w:ascii="GHEA Grapalat" w:hAnsi="GHEA Grapalat"/>
                <w:lang w:val="hy-AM"/>
              </w:rPr>
            </w:pPr>
          </w:p>
          <w:p w:rsidR="00015DD4" w:rsidRDefault="00015DD4">
            <w:pPr>
              <w:jc w:val="center"/>
              <w:rPr>
                <w:rFonts w:ascii="GHEA Grapalat" w:hAnsi="GHEA Grapalat"/>
                <w:lang w:val="hy-AM"/>
              </w:rPr>
            </w:pPr>
          </w:p>
          <w:p w:rsidR="00015DD4" w:rsidRDefault="00015DD4">
            <w:pPr>
              <w:jc w:val="center"/>
              <w:rPr>
                <w:rFonts w:ascii="GHEA Grapalat" w:hAnsi="GHEA Grapalat"/>
              </w:rPr>
            </w:pPr>
          </w:p>
          <w:p w:rsidR="00015DD4" w:rsidRDefault="00015DD4">
            <w:pPr>
              <w:jc w:val="center"/>
              <w:rPr>
                <w:rFonts w:ascii="GHEA Grapalat" w:hAnsi="GHEA Grapalat"/>
              </w:rPr>
            </w:pPr>
          </w:p>
          <w:p w:rsidR="00015DD4" w:rsidRDefault="00015DD4">
            <w:pPr>
              <w:jc w:val="center"/>
              <w:rPr>
                <w:rFonts w:ascii="GHEA Grapalat" w:hAnsi="GHEA Grapalat"/>
              </w:rPr>
            </w:pPr>
          </w:p>
          <w:p w:rsidR="00015DD4" w:rsidRDefault="00015DD4">
            <w:pPr>
              <w:jc w:val="center"/>
              <w:rPr>
                <w:rFonts w:ascii="GHEA Grapalat" w:hAnsi="GHEA Grapalat"/>
              </w:rPr>
            </w:pPr>
          </w:p>
          <w:p w:rsidR="00015DD4" w:rsidRDefault="00015DD4">
            <w:pPr>
              <w:jc w:val="center"/>
              <w:rPr>
                <w:rFonts w:ascii="GHEA Grapalat" w:hAnsi="GHEA Grapalat"/>
                <w:lang w:val="hy-AM"/>
              </w:rPr>
            </w:pPr>
            <w:r>
              <w:rPr>
                <w:rFonts w:ascii="GHEA Grapalat" w:hAnsi="GHEA Grapalat"/>
                <w:lang w:val="hy-AM"/>
              </w:rPr>
              <w:t>---------------------------------</w:t>
            </w:r>
          </w:p>
          <w:p w:rsidR="00015DD4" w:rsidRDefault="00015DD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015DD4" w:rsidRDefault="00015DD4">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15DD4" w:rsidRDefault="00015DD4" w:rsidP="00015DD4">
      <w:pPr>
        <w:rPr>
          <w:rFonts w:ascii="GHEA Grapalat" w:hAnsi="GHEA Grapalat"/>
          <w:sz w:val="20"/>
          <w:lang w:val="hy-AM"/>
        </w:rPr>
      </w:pPr>
    </w:p>
    <w:p w:rsidR="00015DD4" w:rsidRDefault="00015DD4" w:rsidP="00015DD4">
      <w:pPr>
        <w:ind w:firstLine="720"/>
        <w:jc w:val="both"/>
        <w:rPr>
          <w:rFonts w:ascii="GHEA Grapalat" w:hAnsi="GHEA Grapalat"/>
          <w:sz w:val="20"/>
          <w:lang w:val="hy-AM"/>
        </w:rPr>
      </w:pPr>
    </w:p>
    <w:p w:rsidR="00015DD4" w:rsidRDefault="00015DD4" w:rsidP="00015DD4">
      <w:pPr>
        <w:tabs>
          <w:tab w:val="left" w:pos="1276"/>
        </w:tabs>
        <w:ind w:firstLine="720"/>
        <w:jc w:val="both"/>
        <w:rPr>
          <w:rFonts w:ascii="GHEA Grapalat" w:hAnsi="GHEA Grapalat" w:cs="Sylfaen"/>
          <w:sz w:val="20"/>
          <w:u w:val="single"/>
          <w:lang w:val="hy-AM"/>
        </w:rPr>
      </w:pPr>
    </w:p>
    <w:p w:rsidR="00015DD4" w:rsidRDefault="00015DD4" w:rsidP="00015DD4">
      <w:pPr>
        <w:rPr>
          <w:rFonts w:ascii="GHEA Grapalat" w:hAnsi="GHEA Grapalat"/>
          <w:sz w:val="20"/>
          <w:lang w:val="hy-AM"/>
        </w:rPr>
      </w:pPr>
    </w:p>
    <w:p w:rsidR="00015DD4" w:rsidRDefault="00015DD4" w:rsidP="00015DD4">
      <w:pPr>
        <w:spacing w:after="0"/>
        <w:rPr>
          <w:rFonts w:ascii="GHEA Grapalat" w:hAnsi="GHEA Grapalat"/>
          <w:sz w:val="20"/>
          <w:lang w:val="hy-AM"/>
        </w:rPr>
        <w:sectPr w:rsidR="00015DD4">
          <w:footnotePr>
            <w:pos w:val="beneathText"/>
          </w:footnotePr>
          <w:pgSz w:w="11906" w:h="16838"/>
          <w:pgMar w:top="360" w:right="662" w:bottom="360" w:left="720" w:header="562" w:footer="562" w:gutter="0"/>
          <w:cols w:space="720"/>
        </w:sectPr>
      </w:pPr>
    </w:p>
    <w:p w:rsidR="00015DD4" w:rsidRDefault="00015DD4" w:rsidP="00015DD4">
      <w:pPr>
        <w:jc w:val="right"/>
        <w:rPr>
          <w:rFonts w:ascii="GHEA Grapalat" w:hAnsi="GHEA Grapalat"/>
          <w:sz w:val="18"/>
          <w:lang w:val="hy-AM"/>
        </w:rPr>
      </w:pPr>
      <w:r>
        <w:rPr>
          <w:rFonts w:ascii="GHEA Grapalat" w:hAnsi="GHEA Grapalat"/>
          <w:sz w:val="18"/>
          <w:lang w:val="hy-AM"/>
        </w:rPr>
        <w:lastRenderedPageBreak/>
        <w:t>Հավելված N 1</w:t>
      </w:r>
    </w:p>
    <w:p w:rsidR="00015DD4" w:rsidRDefault="00015DD4" w:rsidP="00015DD4">
      <w:pPr>
        <w:jc w:val="right"/>
        <w:rPr>
          <w:rFonts w:ascii="GHEA Grapalat" w:hAnsi="GHEA Grapalat"/>
          <w:sz w:val="18"/>
          <w:lang w:val="hy-AM"/>
        </w:rPr>
      </w:pPr>
      <w:r>
        <w:rPr>
          <w:rFonts w:ascii="GHEA Grapalat" w:hAnsi="GHEA Grapalat"/>
          <w:sz w:val="18"/>
          <w:lang w:val="hy-AM"/>
        </w:rPr>
        <w:t xml:space="preserve">«         »              20  թ. կնքված </w:t>
      </w:r>
    </w:p>
    <w:p w:rsidR="00015DD4" w:rsidRDefault="00015DD4" w:rsidP="00015DD4">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015DD4" w:rsidRDefault="00015DD4" w:rsidP="00015DD4">
      <w:pPr>
        <w:jc w:val="center"/>
        <w:rPr>
          <w:rFonts w:ascii="GHEA Grapalat" w:hAnsi="GHEA Grapalat"/>
          <w:sz w:val="18"/>
          <w:lang w:val="hy-AM"/>
        </w:rPr>
      </w:pPr>
    </w:p>
    <w:p w:rsidR="00015DD4" w:rsidRDefault="00015DD4" w:rsidP="00015DD4">
      <w:pPr>
        <w:jc w:val="center"/>
        <w:rPr>
          <w:rFonts w:ascii="GHEA Grapalat" w:hAnsi="GHEA Grapalat"/>
          <w:sz w:val="20"/>
          <w:lang w:val="hy-AM"/>
        </w:rPr>
      </w:pPr>
    </w:p>
    <w:p w:rsidR="00015DD4" w:rsidRDefault="00015DD4" w:rsidP="00015DD4">
      <w:pPr>
        <w:jc w:val="center"/>
        <w:rPr>
          <w:rFonts w:ascii="GHEA Grapalat" w:hAnsi="GHEA Grapalat"/>
          <w:sz w:val="20"/>
          <w:lang w:val="hy-AM"/>
        </w:rPr>
      </w:pPr>
    </w:p>
    <w:p w:rsidR="00015DD4" w:rsidRDefault="00015DD4" w:rsidP="00015DD4">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015DD4" w:rsidRDefault="00015DD4" w:rsidP="00015DD4">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015DD4" w:rsidRDefault="00015DD4" w:rsidP="00015DD4">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015DD4" w:rsidTr="00015DD4">
        <w:tc>
          <w:tcPr>
            <w:tcW w:w="15423" w:type="dxa"/>
            <w:gridSpan w:val="12"/>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rPr>
            </w:pPr>
            <w:r>
              <w:rPr>
                <w:rFonts w:ascii="GHEA Grapalat" w:hAnsi="GHEA Grapalat"/>
                <w:sz w:val="18"/>
              </w:rPr>
              <w:t>Ապրանքի</w:t>
            </w:r>
          </w:p>
        </w:tc>
      </w:tr>
      <w:tr w:rsidR="00015DD4" w:rsidTr="00015DD4">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մատակարարման</w:t>
            </w:r>
          </w:p>
        </w:tc>
      </w:tr>
      <w:tr w:rsidR="00015DD4" w:rsidTr="00015DD4">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18"/>
              </w:rPr>
            </w:pPr>
            <w:r>
              <w:rPr>
                <w:rFonts w:ascii="GHEA Grapalat" w:hAnsi="GHEA Grapalat"/>
                <w:sz w:val="18"/>
              </w:rPr>
              <w:t>Ժամկետը</w:t>
            </w:r>
          </w:p>
          <w:p w:rsidR="00015DD4" w:rsidRDefault="00015DD4">
            <w:pPr>
              <w:jc w:val="center"/>
              <w:rPr>
                <w:rFonts w:ascii="GHEA Grapalat" w:hAnsi="GHEA Grapalat"/>
                <w:sz w:val="18"/>
              </w:rPr>
            </w:pPr>
          </w:p>
        </w:tc>
      </w:tr>
      <w:tr w:rsidR="00015DD4" w:rsidTr="00015DD4">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rPr>
              <w:t>1-</w:t>
            </w:r>
            <w:r>
              <w:rPr>
                <w:rFonts w:ascii="GHEA Grapalat" w:hAnsi="GHEA Grapalat"/>
                <w:sz w:val="20"/>
                <w:szCs w:val="20"/>
                <w:lang w:val="en-US"/>
              </w:rPr>
              <w:t>58</w:t>
            </w:r>
          </w:p>
        </w:tc>
        <w:tc>
          <w:tcPr>
            <w:tcW w:w="1677"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18"/>
                <w:lang w:val="en-US"/>
              </w:rPr>
            </w:pPr>
            <w:r>
              <w:rPr>
                <w:rFonts w:ascii="GHEA Grapalat" w:hAnsi="GHEA Grapalat"/>
                <w:bCs/>
                <w:sz w:val="18"/>
                <w:szCs w:val="18"/>
                <w:lang w:val="af-ZA"/>
              </w:rPr>
              <w:t xml:space="preserve">ք. Վանաձոր, </w:t>
            </w:r>
            <w:r>
              <w:rPr>
                <w:rFonts w:ascii="GHEA Grapalat" w:hAnsi="GHEA Grapalat"/>
                <w:bCs/>
                <w:sz w:val="18"/>
                <w:szCs w:val="18"/>
                <w:lang w:val="en-US"/>
              </w:rPr>
              <w:t>Շիրակի խճ.64</w:t>
            </w:r>
          </w:p>
        </w:tc>
        <w:tc>
          <w:tcPr>
            <w:tcW w:w="107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18"/>
              </w:rPr>
            </w:pPr>
            <w:r>
              <w:rPr>
                <w:rFonts w:ascii="GHEA Grapalat" w:hAnsi="GHEA Grapalat"/>
                <w:sz w:val="18"/>
                <w:szCs w:val="18"/>
              </w:rPr>
              <w:t>2018թ. հունվար-դեկտեմբեր</w:t>
            </w:r>
          </w:p>
        </w:tc>
      </w:tr>
    </w:tbl>
    <w:p w:rsidR="00015DD4" w:rsidRDefault="00015DD4" w:rsidP="00015DD4">
      <w:pPr>
        <w:jc w:val="both"/>
        <w:rPr>
          <w:rFonts w:ascii="GHEA Grapalat" w:hAnsi="GHEA Grapalat"/>
          <w:sz w:val="20"/>
          <w:szCs w:val="20"/>
        </w:rPr>
      </w:pPr>
      <w:r>
        <w:rPr>
          <w:rFonts w:ascii="GHEA Grapalat" w:hAnsi="GHEA Grapalat"/>
          <w:sz w:val="20"/>
        </w:rPr>
        <w:t xml:space="preserve"> </w:t>
      </w:r>
    </w:p>
    <w:p w:rsidR="00015DD4" w:rsidRDefault="00015DD4" w:rsidP="00015DD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015DD4" w:rsidRDefault="00015DD4" w:rsidP="00015DD4">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&lt;&lt;Վանաձոր համայնքի թիվ 3 մանկապարտեզ&gt;&gt;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p w:rsidR="00015DD4" w:rsidRDefault="00015DD4" w:rsidP="00015DD4">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Հ</w:t>
            </w:r>
            <w:r>
              <w:rPr>
                <w:rFonts w:ascii="GHEA Grapalat" w:hAnsi="GHEA Grapalat" w:cs="Arial Armenian"/>
                <w:sz w:val="20"/>
                <w:szCs w:val="20"/>
              </w:rPr>
              <w:t>/</w:t>
            </w:r>
            <w:r>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lastRenderedPageBreak/>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lastRenderedPageBreak/>
              <w:t>Տեխնիկական</w:t>
            </w:r>
            <w:r>
              <w:rPr>
                <w:rFonts w:ascii="GHEA Grapalat" w:hAnsi="GHEA Grapalat" w:cs="Arial Armenian"/>
                <w:sz w:val="20"/>
                <w:szCs w:val="20"/>
              </w:rPr>
              <w:t xml:space="preserve"> </w:t>
            </w:r>
            <w:r>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Չափման</w:t>
            </w:r>
            <w:r>
              <w:rPr>
                <w:rFonts w:ascii="GHEA Grapalat" w:hAnsi="GHEA Grapalat" w:cs="Times Armenian"/>
                <w:sz w:val="20"/>
                <w:szCs w:val="20"/>
              </w:rPr>
              <w:t xml:space="preserve"> </w:t>
            </w:r>
            <w:r>
              <w:rPr>
                <w:rFonts w:ascii="GHEA Grapalat" w:hAnsi="GHEA Grapalat" w:cs="Sylfaen"/>
                <w:sz w:val="20"/>
                <w:szCs w:val="20"/>
              </w:rPr>
              <w:lastRenderedPageBreak/>
              <w:t>միավորը</w:t>
            </w:r>
          </w:p>
        </w:tc>
        <w:tc>
          <w:tcPr>
            <w:tcW w:w="1225"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lastRenderedPageBreak/>
              <w:t>Քանակը/</w:t>
            </w:r>
            <w:r>
              <w:rPr>
                <w:rFonts w:ascii="GHEA Grapalat" w:hAnsi="GHEA Grapalat" w:cs="Sylfaen"/>
                <w:sz w:val="20"/>
                <w:szCs w:val="20"/>
              </w:rPr>
              <w:lastRenderedPageBreak/>
              <w:t>առավելագույն/</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Calibri"/>
                <w:bCs/>
                <w:sz w:val="20"/>
                <w:szCs w:val="20"/>
              </w:rPr>
              <w:t>Հաց</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hy-AM"/>
              </w:rPr>
            </w:pPr>
            <w:r>
              <w:rPr>
                <w:rFonts w:ascii="GHEA Grapalat" w:hAnsi="GHEA Grapalat"/>
                <w:sz w:val="20"/>
                <w:szCs w:val="20"/>
                <w:lang w:val="hy-AM"/>
              </w:rPr>
              <w:t xml:space="preserve">Ցորենի 1-ին տեսակի </w:t>
            </w:r>
            <w:r>
              <w:rPr>
                <w:rFonts w:ascii="GHEA Grapalat" w:hAnsi="GHEA Grapalat"/>
                <w:sz w:val="20"/>
                <w:szCs w:val="20"/>
              </w:rPr>
              <w:t>և բարձր տեսակի</w:t>
            </w:r>
            <w:r>
              <w:rPr>
                <w:rFonts w:ascii="GHEA Grapalat" w:hAnsi="GHEA Grapalat"/>
                <w:sz w:val="20"/>
                <w:szCs w:val="20"/>
                <w:lang w:val="hy-AM"/>
              </w:rPr>
              <w:t xml:space="preserve"> ալյուրից պատրաստված, ՀՍՏ 31-99։ </w:t>
            </w:r>
            <w:r>
              <w:rPr>
                <w:rFonts w:ascii="GHEA Grapalat" w:hAnsi="GHEA Grapalat" w:cs="Sylfaen"/>
                <w:sz w:val="20"/>
                <w:szCs w:val="20"/>
                <w:lang w:val="hy-AM"/>
              </w:rPr>
              <w:t>Ցորենի</w:t>
            </w:r>
            <w:r>
              <w:rPr>
                <w:rFonts w:ascii="GHEA Grapalat" w:hAnsi="GHEA Grapalat" w:cs="Sylfaen"/>
                <w:sz w:val="20"/>
                <w:szCs w:val="20"/>
                <w:lang w:val="pt-BR"/>
              </w:rPr>
              <w:t xml:space="preserve"> </w:t>
            </w:r>
            <w:r>
              <w:rPr>
                <w:rFonts w:ascii="GHEA Grapalat" w:hAnsi="GHEA Grapalat" w:cs="Sylfaen"/>
                <w:sz w:val="20"/>
                <w:szCs w:val="20"/>
                <w:lang w:val="hy-AM"/>
              </w:rPr>
              <w:t>ալյուրին</w:t>
            </w:r>
            <w:r>
              <w:rPr>
                <w:rFonts w:ascii="GHEA Grapalat" w:hAnsi="GHEA Grapalat" w:cs="Sylfaen"/>
                <w:sz w:val="20"/>
                <w:szCs w:val="20"/>
                <w:lang w:val="pt-BR"/>
              </w:rPr>
              <w:t xml:space="preserve"> </w:t>
            </w:r>
            <w:r>
              <w:rPr>
                <w:rFonts w:ascii="GHEA Grapalat" w:hAnsi="GHEA Grapalat" w:cs="Sylfaen"/>
                <w:sz w:val="20"/>
                <w:szCs w:val="20"/>
                <w:lang w:val="hy-AM"/>
              </w:rPr>
              <w:t>բնորոշ</w:t>
            </w:r>
            <w:r>
              <w:rPr>
                <w:rFonts w:ascii="GHEA Grapalat" w:hAnsi="GHEA Grapalat" w:cs="Sylfaen"/>
                <w:sz w:val="20"/>
                <w:szCs w:val="20"/>
                <w:lang w:val="pt-BR"/>
              </w:rPr>
              <w:t xml:space="preserve">, </w:t>
            </w:r>
            <w:r>
              <w:rPr>
                <w:rFonts w:ascii="GHEA Grapalat" w:hAnsi="GHEA Grapalat" w:cs="Sylfaen"/>
                <w:sz w:val="20"/>
                <w:szCs w:val="20"/>
                <w:lang w:val="hy-AM"/>
              </w:rPr>
              <w:t>առանց</w:t>
            </w:r>
            <w:r>
              <w:rPr>
                <w:rFonts w:ascii="GHEA Grapalat" w:hAnsi="GHEA Grapalat" w:cs="Sylfaen"/>
                <w:sz w:val="20"/>
                <w:szCs w:val="20"/>
                <w:lang w:val="pt-BR"/>
              </w:rPr>
              <w:t xml:space="preserve"> </w:t>
            </w:r>
            <w:r>
              <w:rPr>
                <w:rFonts w:ascii="GHEA Grapalat" w:hAnsi="GHEA Grapalat" w:cs="Sylfaen"/>
                <w:sz w:val="20"/>
                <w:szCs w:val="20"/>
                <w:lang w:val="hy-AM"/>
              </w:rPr>
              <w:t>կողմնակի</w:t>
            </w:r>
            <w:r>
              <w:rPr>
                <w:rFonts w:ascii="GHEA Grapalat" w:hAnsi="GHEA Grapalat" w:cs="Sylfaen"/>
                <w:sz w:val="20"/>
                <w:szCs w:val="20"/>
                <w:lang w:val="pt-BR"/>
              </w:rPr>
              <w:t xml:space="preserve"> </w:t>
            </w:r>
            <w:r>
              <w:rPr>
                <w:rFonts w:ascii="GHEA Grapalat" w:hAnsi="GHEA Grapalat" w:cs="Sylfaen"/>
                <w:sz w:val="20"/>
                <w:szCs w:val="20"/>
                <w:lang w:val="hy-AM"/>
              </w:rPr>
              <w:t>համի</w:t>
            </w:r>
            <w:r>
              <w:rPr>
                <w:rFonts w:ascii="GHEA Grapalat" w:hAnsi="GHEA Grapalat" w:cs="Sylfaen"/>
                <w:sz w:val="20"/>
                <w:szCs w:val="20"/>
                <w:lang w:val="pt-BR"/>
              </w:rPr>
              <w:t xml:space="preserve"> </w:t>
            </w:r>
            <w:r>
              <w:rPr>
                <w:rFonts w:ascii="GHEA Grapalat" w:hAnsi="GHEA Grapalat" w:cs="Sylfaen"/>
                <w:sz w:val="20"/>
                <w:szCs w:val="20"/>
                <w:lang w:val="hy-AM"/>
              </w:rPr>
              <w:t>և</w:t>
            </w:r>
            <w:r>
              <w:rPr>
                <w:rFonts w:ascii="GHEA Grapalat" w:hAnsi="GHEA Grapalat" w:cs="Sylfaen"/>
                <w:sz w:val="20"/>
                <w:szCs w:val="20"/>
                <w:lang w:val="pt-BR"/>
              </w:rPr>
              <w:t xml:space="preserve"> </w:t>
            </w:r>
            <w:r>
              <w:rPr>
                <w:rFonts w:ascii="GHEA Grapalat" w:hAnsi="GHEA Grapalat" w:cs="Sylfaen"/>
                <w:sz w:val="20"/>
                <w:szCs w:val="20"/>
                <w:lang w:val="hy-AM"/>
              </w:rPr>
              <w:t>հոտի</w:t>
            </w:r>
            <w:r>
              <w:rPr>
                <w:rFonts w:ascii="GHEA Grapalat" w:hAnsi="GHEA Grapalat" w:cs="Sylfaen"/>
                <w:sz w:val="20"/>
                <w:szCs w:val="20"/>
                <w:lang w:val="pt-BR"/>
              </w:rPr>
              <w:t xml:space="preserve">: </w:t>
            </w:r>
            <w:r>
              <w:rPr>
                <w:rFonts w:ascii="GHEA Grapalat" w:hAnsi="GHEA Grapalat" w:cs="Sylfaen"/>
                <w:sz w:val="20"/>
                <w:szCs w:val="20"/>
                <w:lang w:val="hy-AM"/>
              </w:rPr>
              <w:t>Առանց</w:t>
            </w:r>
            <w:r>
              <w:rPr>
                <w:rFonts w:ascii="GHEA Grapalat" w:hAnsi="GHEA Grapalat" w:cs="Sylfaen"/>
                <w:sz w:val="20"/>
                <w:szCs w:val="20"/>
                <w:lang w:val="pt-BR"/>
              </w:rPr>
              <w:t xml:space="preserve"> </w:t>
            </w:r>
            <w:r>
              <w:rPr>
                <w:rFonts w:ascii="GHEA Grapalat" w:hAnsi="GHEA Grapalat" w:cs="Sylfaen"/>
                <w:sz w:val="20"/>
                <w:szCs w:val="20"/>
                <w:lang w:val="hy-AM"/>
              </w:rPr>
              <w:t>թթվության</w:t>
            </w:r>
            <w:r>
              <w:rPr>
                <w:rFonts w:ascii="GHEA Grapalat" w:hAnsi="GHEA Grapalat" w:cs="Sylfaen"/>
                <w:sz w:val="20"/>
                <w:szCs w:val="20"/>
                <w:lang w:val="pt-BR"/>
              </w:rPr>
              <w:t xml:space="preserve"> </w:t>
            </w:r>
            <w:r>
              <w:rPr>
                <w:rFonts w:ascii="GHEA Grapalat" w:hAnsi="GHEA Grapalat" w:cs="Sylfaen"/>
                <w:sz w:val="20"/>
                <w:szCs w:val="20"/>
                <w:lang w:val="hy-AM"/>
              </w:rPr>
              <w:t>և</w:t>
            </w:r>
            <w:r>
              <w:rPr>
                <w:rFonts w:ascii="GHEA Grapalat" w:hAnsi="GHEA Grapalat" w:cs="Sylfaen"/>
                <w:sz w:val="20"/>
                <w:szCs w:val="20"/>
                <w:lang w:val="pt-BR"/>
              </w:rPr>
              <w:t xml:space="preserve"> </w:t>
            </w:r>
            <w:r>
              <w:rPr>
                <w:rFonts w:ascii="GHEA Grapalat" w:hAnsi="GHEA Grapalat" w:cs="Sylfaen"/>
                <w:sz w:val="20"/>
                <w:szCs w:val="20"/>
                <w:lang w:val="hy-AM"/>
              </w:rPr>
              <w:t>դառնության</w:t>
            </w:r>
            <w:r>
              <w:rPr>
                <w:rFonts w:ascii="GHEA Grapalat" w:hAnsi="GHEA Grapalat" w:cs="Sylfaen"/>
                <w:sz w:val="20"/>
                <w:szCs w:val="20"/>
                <w:lang w:val="pt-BR"/>
              </w:rPr>
              <w:t xml:space="preserve">, </w:t>
            </w:r>
            <w:r>
              <w:rPr>
                <w:rFonts w:ascii="GHEA Grapalat" w:hAnsi="GHEA Grapalat" w:cs="Sylfaen"/>
                <w:sz w:val="20"/>
                <w:szCs w:val="20"/>
                <w:lang w:val="hy-AM"/>
              </w:rPr>
              <w:t>առանց  փտահոտի</w:t>
            </w:r>
            <w:r>
              <w:rPr>
                <w:rFonts w:ascii="GHEA Grapalat" w:hAnsi="GHEA Grapalat" w:cs="Sylfaen"/>
                <w:sz w:val="20"/>
                <w:szCs w:val="20"/>
                <w:lang w:val="pt-BR"/>
              </w:rPr>
              <w:t xml:space="preserve"> </w:t>
            </w:r>
            <w:r>
              <w:rPr>
                <w:rFonts w:ascii="GHEA Grapalat" w:hAnsi="GHEA Grapalat" w:cs="Sylfaen"/>
                <w:sz w:val="20"/>
                <w:szCs w:val="20"/>
                <w:lang w:val="hy-AM"/>
              </w:rPr>
              <w:t>ու</w:t>
            </w:r>
            <w:r>
              <w:rPr>
                <w:rFonts w:ascii="GHEA Grapalat" w:hAnsi="GHEA Grapalat" w:cs="Sylfaen"/>
                <w:sz w:val="20"/>
                <w:szCs w:val="20"/>
                <w:lang w:val="pt-BR"/>
              </w:rPr>
              <w:t xml:space="preserve"> </w:t>
            </w:r>
            <w:r>
              <w:rPr>
                <w:rFonts w:ascii="GHEA Grapalat" w:hAnsi="GHEA Grapalat" w:cs="Sylfaen"/>
                <w:sz w:val="20"/>
                <w:szCs w:val="20"/>
                <w:lang w:val="hy-AM"/>
              </w:rPr>
              <w:t>բորբոսի</w:t>
            </w:r>
            <w:r>
              <w:rPr>
                <w:rFonts w:ascii="GHEA Grapalat" w:hAnsi="GHEA Grapalat" w:cs="Sylfaen"/>
                <w:sz w:val="20"/>
                <w:szCs w:val="20"/>
                <w:lang w:val="pt-BR"/>
              </w:rPr>
              <w:t>:</w:t>
            </w:r>
            <w:r>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Pr>
                <w:rFonts w:ascii="GHEA Grapalat" w:hAnsi="GHEA Grapalat"/>
                <w:sz w:val="20"/>
                <w:szCs w:val="20"/>
                <w:lang w:val="pt-BR"/>
              </w:rPr>
              <w:t xml:space="preserve">Պահպանել սանիտարական վիճակը: Փոխադրում՝ </w:t>
            </w:r>
            <w:r>
              <w:rPr>
                <w:rFonts w:ascii="GHEA Grapalat" w:hAnsi="GHEA Grapalat"/>
                <w:sz w:val="20"/>
                <w:szCs w:val="20"/>
                <w:lang w:val="hy-AM"/>
              </w:rPr>
              <w:t>ա</w:t>
            </w:r>
            <w:r>
              <w:rPr>
                <w:rFonts w:ascii="GHEA Grapalat" w:hAnsi="GHEA Grapalat"/>
                <w:sz w:val="20"/>
                <w:szCs w:val="20"/>
                <w:lang w:val="pt-BR"/>
              </w:rPr>
              <w:t>վտոտրանսպորտով</w:t>
            </w:r>
            <w:r>
              <w:rPr>
                <w:rFonts w:ascii="GHEA Grapalat" w:hAnsi="GHEA Grapalat"/>
                <w:sz w:val="20"/>
                <w:szCs w:val="20"/>
                <w:lang w:val="hy-AM"/>
              </w:rPr>
              <w:t xml:space="preserve"> </w:t>
            </w:r>
            <w:r>
              <w:rPr>
                <w:rFonts w:ascii="GHEA Grapalat" w:hAnsi="GHEA Grapalat"/>
                <w:sz w:val="20"/>
                <w:szCs w:val="20"/>
                <w:lang w:val="pt-BR"/>
              </w:rPr>
              <w:t xml:space="preserve">/հատուկ/Բեռնաթափումը՝ </w:t>
            </w:r>
            <w:r>
              <w:rPr>
                <w:rFonts w:ascii="GHEA Grapalat" w:hAnsi="GHEA Grapalat"/>
                <w:sz w:val="20"/>
                <w:szCs w:val="20"/>
                <w:lang w:val="hy-AM"/>
              </w:rPr>
              <w:t>ձեռքով</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1900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Բուլկի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Բուլկիներ`տեղական արտադրության, թարմ, կաթնահունց, շաքարահունց:Բարձր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:120 գրամանոց: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hy-AM"/>
              </w:rPr>
            </w:pPr>
            <w:r>
              <w:rPr>
                <w:rFonts w:ascii="GHEA Grapalat" w:hAnsi="GHEA Grapalat" w:cs="Calibri"/>
                <w:bCs/>
                <w:sz w:val="20"/>
                <w:szCs w:val="20"/>
                <w:lang w:val="hy-AM"/>
              </w:rPr>
              <w:t xml:space="preserve">(ԳՕՍՏ 26768-85)  ուշահաս,   Արտաքին տեսքը` գլուխները թարմ, </w:t>
            </w:r>
            <w:r>
              <w:rPr>
                <w:rFonts w:ascii="GHEA Grapalat" w:hAnsi="GHEA Grapalat" w:cs="Calibri"/>
                <w:bCs/>
                <w:sz w:val="20"/>
                <w:szCs w:val="20"/>
              </w:rPr>
              <w:t>հյութալի</w:t>
            </w:r>
            <w:r>
              <w:rPr>
                <w:rFonts w:ascii="GHEA Grapalat" w:hAnsi="GHEA Grapalat" w:cs="Calibri"/>
                <w:bCs/>
                <w:sz w:val="20"/>
                <w:szCs w:val="20"/>
                <w:lang w:val="en-US"/>
              </w:rPr>
              <w:t xml:space="preserve">, </w:t>
            </w:r>
            <w:r>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w:t>
            </w:r>
            <w:r>
              <w:rPr>
                <w:rFonts w:ascii="GHEA Grapalat" w:hAnsi="GHEA Grapalat" w:cs="Calibri"/>
                <w:bCs/>
                <w:sz w:val="20"/>
                <w:szCs w:val="20"/>
              </w:rPr>
              <w:t>ԳՕՍՏ</w:t>
            </w:r>
            <w:r>
              <w:rPr>
                <w:rFonts w:ascii="GHEA Grapalat" w:hAnsi="GHEA Grapalat" w:cs="Calibri"/>
                <w:bCs/>
                <w:sz w:val="20"/>
                <w:szCs w:val="20"/>
                <w:lang w:val="en-US"/>
              </w:rPr>
              <w:t xml:space="preserve"> 26768-85)  </w:t>
            </w:r>
            <w:r>
              <w:rPr>
                <w:rFonts w:ascii="GHEA Grapalat" w:hAnsi="GHEA Grapalat" w:cs="Calibri"/>
                <w:bCs/>
                <w:sz w:val="20"/>
                <w:szCs w:val="20"/>
              </w:rPr>
              <w:t>վաղահաս</w:t>
            </w:r>
            <w:r>
              <w:rPr>
                <w:rFonts w:ascii="GHEA Grapalat" w:hAnsi="GHEA Grapalat" w:cs="Calibri"/>
                <w:bCs/>
                <w:sz w:val="20"/>
                <w:szCs w:val="20"/>
                <w:lang w:val="en-US"/>
              </w:rPr>
              <w:t xml:space="preserve">,   </w:t>
            </w:r>
            <w:r>
              <w:rPr>
                <w:rFonts w:ascii="GHEA Grapalat" w:hAnsi="GHEA Grapalat" w:cs="Calibri"/>
                <w:bCs/>
                <w:sz w:val="20"/>
                <w:szCs w:val="20"/>
              </w:rPr>
              <w:t>Արտաքին</w:t>
            </w:r>
            <w:r>
              <w:rPr>
                <w:rFonts w:ascii="GHEA Grapalat" w:hAnsi="GHEA Grapalat" w:cs="Calibri"/>
                <w:bCs/>
                <w:sz w:val="20"/>
                <w:szCs w:val="20"/>
                <w:lang w:val="en-US"/>
              </w:rPr>
              <w:t xml:space="preserve"> </w:t>
            </w:r>
            <w:r>
              <w:rPr>
                <w:rFonts w:ascii="GHEA Grapalat" w:hAnsi="GHEA Grapalat" w:cs="Calibri"/>
                <w:bCs/>
                <w:sz w:val="20"/>
                <w:szCs w:val="20"/>
              </w:rPr>
              <w:t>տեսքը</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w:t>
            </w:r>
            <w:r>
              <w:rPr>
                <w:rFonts w:ascii="GHEA Grapalat" w:hAnsi="GHEA Grapalat" w:cs="Calibri"/>
                <w:bCs/>
                <w:sz w:val="20"/>
                <w:szCs w:val="20"/>
              </w:rPr>
              <w:t>հյութալի</w:t>
            </w:r>
            <w:r>
              <w:rPr>
                <w:rFonts w:ascii="GHEA Grapalat" w:hAnsi="GHEA Grapalat" w:cs="Calibri"/>
                <w:bCs/>
                <w:sz w:val="20"/>
                <w:szCs w:val="20"/>
                <w:lang w:val="en-US"/>
              </w:rPr>
              <w:t xml:space="preserve">,  </w:t>
            </w:r>
            <w:r>
              <w:rPr>
                <w:rFonts w:ascii="GHEA Grapalat" w:hAnsi="GHEA Grapalat" w:cs="Calibri"/>
                <w:bCs/>
                <w:sz w:val="20"/>
                <w:szCs w:val="20"/>
              </w:rPr>
              <w:t>ամբողջական</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հիվանդությունների</w:t>
            </w:r>
            <w:r>
              <w:rPr>
                <w:rFonts w:ascii="GHEA Grapalat" w:hAnsi="GHEA Grapalat" w:cs="Calibri"/>
                <w:bCs/>
                <w:sz w:val="20"/>
                <w:szCs w:val="20"/>
                <w:lang w:val="en-US"/>
              </w:rPr>
              <w:t xml:space="preserve">,  </w:t>
            </w:r>
            <w:r>
              <w:rPr>
                <w:rFonts w:ascii="GHEA Grapalat" w:hAnsi="GHEA Grapalat" w:cs="Calibri"/>
                <w:bCs/>
                <w:sz w:val="20"/>
                <w:szCs w:val="20"/>
              </w:rPr>
              <w:t>չծլած</w:t>
            </w:r>
            <w:r>
              <w:rPr>
                <w:rFonts w:ascii="GHEA Grapalat" w:hAnsi="GHEA Grapalat" w:cs="Calibri"/>
                <w:bCs/>
                <w:sz w:val="20"/>
                <w:szCs w:val="20"/>
                <w:lang w:val="en-US"/>
              </w:rPr>
              <w:t xml:space="preserve">, </w:t>
            </w:r>
            <w:r>
              <w:rPr>
                <w:rFonts w:ascii="GHEA Grapalat" w:hAnsi="GHEA Grapalat" w:cs="Calibri"/>
                <w:bCs/>
                <w:sz w:val="20"/>
                <w:szCs w:val="20"/>
              </w:rPr>
              <w:t>մաքուր</w:t>
            </w:r>
            <w:r>
              <w:rPr>
                <w:rFonts w:ascii="GHEA Grapalat" w:hAnsi="GHEA Grapalat" w:cs="Calibri"/>
                <w:bCs/>
                <w:sz w:val="20"/>
                <w:szCs w:val="20"/>
                <w:lang w:val="en-US"/>
              </w:rPr>
              <w:t xml:space="preserve">, </w:t>
            </w:r>
            <w:r>
              <w:rPr>
                <w:rFonts w:ascii="GHEA Grapalat" w:hAnsi="GHEA Grapalat" w:cs="Calibri"/>
                <w:bCs/>
                <w:sz w:val="20"/>
                <w:szCs w:val="20"/>
              </w:rPr>
              <w:t>մեկ</w:t>
            </w:r>
            <w:r>
              <w:rPr>
                <w:rFonts w:ascii="GHEA Grapalat" w:hAnsi="GHEA Grapalat" w:cs="Calibri"/>
                <w:bCs/>
                <w:sz w:val="20"/>
                <w:szCs w:val="20"/>
                <w:lang w:val="en-US"/>
              </w:rPr>
              <w:t xml:space="preserve"> </w:t>
            </w:r>
            <w:r>
              <w:rPr>
                <w:rFonts w:ascii="GHEA Grapalat" w:hAnsi="GHEA Grapalat" w:cs="Calibri"/>
                <w:bCs/>
                <w:sz w:val="20"/>
                <w:szCs w:val="20"/>
              </w:rPr>
              <w:t>բուսաբանական</w:t>
            </w:r>
            <w:r>
              <w:rPr>
                <w:rFonts w:ascii="GHEA Grapalat" w:hAnsi="GHEA Grapalat" w:cs="Calibri"/>
                <w:bCs/>
                <w:sz w:val="20"/>
                <w:szCs w:val="20"/>
                <w:lang w:val="en-US"/>
              </w:rPr>
              <w:t xml:space="preserve">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պետք</w:t>
            </w:r>
            <w:r>
              <w:rPr>
                <w:rFonts w:ascii="GHEA Grapalat" w:hAnsi="GHEA Grapalat" w:cs="Calibri"/>
                <w:bCs/>
                <w:sz w:val="20"/>
                <w:szCs w:val="20"/>
                <w:lang w:val="en-US"/>
              </w:rPr>
              <w:t xml:space="preserve"> </w:t>
            </w:r>
            <w:r>
              <w:rPr>
                <w:rFonts w:ascii="GHEA Grapalat" w:hAnsi="GHEA Grapalat" w:cs="Calibri"/>
                <w:bCs/>
                <w:sz w:val="20"/>
                <w:szCs w:val="20"/>
              </w:rPr>
              <w:t>է</w:t>
            </w:r>
            <w:r>
              <w:rPr>
                <w:rFonts w:ascii="GHEA Grapalat" w:hAnsi="GHEA Grapalat" w:cs="Calibri"/>
                <w:bCs/>
                <w:sz w:val="20"/>
                <w:szCs w:val="20"/>
                <w:lang w:val="en-US"/>
              </w:rPr>
              <w:t xml:space="preserve"> </w:t>
            </w:r>
            <w:r>
              <w:rPr>
                <w:rFonts w:ascii="GHEA Grapalat" w:hAnsi="GHEA Grapalat" w:cs="Calibri"/>
                <w:bCs/>
                <w:sz w:val="20"/>
                <w:szCs w:val="20"/>
              </w:rPr>
              <w:t>լինեն</w:t>
            </w:r>
            <w:r>
              <w:rPr>
                <w:rFonts w:ascii="GHEA Grapalat" w:hAnsi="GHEA Grapalat" w:cs="Calibri"/>
                <w:bCs/>
                <w:sz w:val="20"/>
                <w:szCs w:val="20"/>
                <w:lang w:val="en-US"/>
              </w:rPr>
              <w:t xml:space="preserve"> </w:t>
            </w:r>
            <w:r>
              <w:rPr>
                <w:rFonts w:ascii="GHEA Grapalat" w:hAnsi="GHEA Grapalat" w:cs="Calibri"/>
                <w:bCs/>
                <w:sz w:val="20"/>
                <w:szCs w:val="20"/>
              </w:rPr>
              <w:t>լիովին</w:t>
            </w:r>
            <w:r>
              <w:rPr>
                <w:rFonts w:ascii="GHEA Grapalat" w:hAnsi="GHEA Grapalat" w:cs="Calibri"/>
                <w:bCs/>
                <w:sz w:val="20"/>
                <w:szCs w:val="20"/>
                <w:lang w:val="en-US"/>
              </w:rPr>
              <w:t xml:space="preserve"> </w:t>
            </w:r>
            <w:r>
              <w:rPr>
                <w:rFonts w:ascii="GHEA Grapalat" w:hAnsi="GHEA Grapalat" w:cs="Calibri"/>
                <w:bCs/>
                <w:sz w:val="20"/>
                <w:szCs w:val="20"/>
              </w:rPr>
              <w:t>կազմավորված</w:t>
            </w:r>
            <w:r>
              <w:rPr>
                <w:rFonts w:ascii="GHEA Grapalat" w:hAnsi="GHEA Grapalat" w:cs="Calibri"/>
                <w:bCs/>
                <w:sz w:val="20"/>
                <w:szCs w:val="20"/>
                <w:lang w:val="en-US"/>
              </w:rPr>
              <w:t xml:space="preserve">, </w:t>
            </w:r>
            <w:r>
              <w:rPr>
                <w:rFonts w:ascii="GHEA Grapalat" w:hAnsi="GHEA Grapalat" w:cs="Calibri"/>
                <w:bCs/>
                <w:sz w:val="20"/>
                <w:szCs w:val="20"/>
              </w:rPr>
              <w:t>ամուր</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փխրուն</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չլխկած</w:t>
            </w:r>
            <w:r>
              <w:rPr>
                <w:rFonts w:ascii="GHEA Grapalat" w:hAnsi="GHEA Grapalat" w:cs="Calibri"/>
                <w:bCs/>
                <w:sz w:val="20"/>
                <w:szCs w:val="20"/>
                <w:lang w:val="en-US"/>
              </w:rPr>
              <w:t>,</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մաքրման</w:t>
            </w:r>
            <w:r>
              <w:rPr>
                <w:rFonts w:ascii="GHEA Grapalat" w:hAnsi="GHEA Grapalat" w:cs="Calibri"/>
                <w:bCs/>
                <w:sz w:val="20"/>
                <w:szCs w:val="20"/>
                <w:lang w:val="en-US"/>
              </w:rPr>
              <w:t xml:space="preserve"> </w:t>
            </w:r>
            <w:r>
              <w:rPr>
                <w:rFonts w:ascii="GHEA Grapalat" w:hAnsi="GHEA Grapalat" w:cs="Calibri"/>
                <w:bCs/>
                <w:sz w:val="20"/>
                <w:szCs w:val="20"/>
              </w:rPr>
              <w:t>աստիճանը</w:t>
            </w:r>
            <w:r>
              <w:rPr>
                <w:rFonts w:ascii="GHEA Grapalat" w:hAnsi="GHEA Grapalat" w:cs="Calibri"/>
                <w:bCs/>
                <w:sz w:val="20"/>
                <w:szCs w:val="20"/>
                <w:lang w:val="en-US"/>
              </w:rPr>
              <w:t xml:space="preserve">` </w:t>
            </w:r>
            <w:r>
              <w:rPr>
                <w:rFonts w:ascii="GHEA Grapalat" w:hAnsi="GHEA Grapalat" w:cs="Calibri"/>
                <w:bCs/>
                <w:sz w:val="20"/>
                <w:szCs w:val="20"/>
              </w:rPr>
              <w:t>կաղամբի</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մաքրված</w:t>
            </w:r>
            <w:r>
              <w:rPr>
                <w:rFonts w:ascii="GHEA Grapalat" w:hAnsi="GHEA Grapalat" w:cs="Calibri"/>
                <w:bCs/>
                <w:sz w:val="20"/>
                <w:szCs w:val="20"/>
                <w:lang w:val="en-US"/>
              </w:rPr>
              <w:t xml:space="preserve"> </w:t>
            </w:r>
            <w:r>
              <w:rPr>
                <w:rFonts w:ascii="GHEA Grapalat" w:hAnsi="GHEA Grapalat" w:cs="Calibri"/>
                <w:bCs/>
                <w:sz w:val="20"/>
                <w:szCs w:val="20"/>
              </w:rPr>
              <w:t>լինեն</w:t>
            </w:r>
            <w:r>
              <w:rPr>
                <w:rFonts w:ascii="GHEA Grapalat" w:hAnsi="GHEA Grapalat" w:cs="Calibri"/>
                <w:bCs/>
                <w:sz w:val="20"/>
                <w:szCs w:val="20"/>
                <w:lang w:val="en-US"/>
              </w:rPr>
              <w:t xml:space="preserve"> </w:t>
            </w:r>
            <w:r>
              <w:rPr>
                <w:rFonts w:ascii="GHEA Grapalat" w:hAnsi="GHEA Grapalat" w:cs="Calibri"/>
                <w:bCs/>
                <w:sz w:val="20"/>
                <w:szCs w:val="20"/>
              </w:rPr>
              <w:t>մինչև</w:t>
            </w:r>
            <w:r>
              <w:rPr>
                <w:rFonts w:ascii="GHEA Grapalat" w:hAnsi="GHEA Grapalat" w:cs="Calibri"/>
                <w:bCs/>
                <w:sz w:val="20"/>
                <w:szCs w:val="20"/>
                <w:lang w:val="en-US"/>
              </w:rPr>
              <w:t xml:space="preserve"> </w:t>
            </w:r>
            <w:r>
              <w:rPr>
                <w:rFonts w:ascii="GHEA Grapalat" w:hAnsi="GHEA Grapalat" w:cs="Calibri"/>
                <w:bCs/>
                <w:sz w:val="20"/>
                <w:szCs w:val="20"/>
              </w:rPr>
              <w:t>կանաչ</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սպիտակ</w:t>
            </w:r>
            <w:r>
              <w:rPr>
                <w:rFonts w:ascii="GHEA Grapalat" w:hAnsi="GHEA Grapalat" w:cs="Calibri"/>
                <w:bCs/>
                <w:sz w:val="20"/>
                <w:szCs w:val="20"/>
                <w:lang w:val="en-US"/>
              </w:rPr>
              <w:t xml:space="preserve"> </w:t>
            </w:r>
            <w:r>
              <w:rPr>
                <w:rFonts w:ascii="GHEA Grapalat" w:hAnsi="GHEA Grapalat" w:cs="Calibri"/>
                <w:bCs/>
                <w:sz w:val="20"/>
                <w:szCs w:val="20"/>
              </w:rPr>
              <w:t>տերևների</w:t>
            </w:r>
            <w:r>
              <w:rPr>
                <w:rFonts w:ascii="GHEA Grapalat" w:hAnsi="GHEA Grapalat" w:cs="Calibri"/>
                <w:bCs/>
                <w:sz w:val="20"/>
                <w:szCs w:val="20"/>
                <w:lang w:val="en-US"/>
              </w:rPr>
              <w:t xml:space="preserve"> </w:t>
            </w:r>
            <w:r>
              <w:rPr>
                <w:rFonts w:ascii="GHEA Grapalat" w:hAnsi="GHEA Grapalat" w:cs="Calibri"/>
                <w:bCs/>
                <w:sz w:val="20"/>
                <w:szCs w:val="20"/>
              </w:rPr>
              <w:t>խիտ</w:t>
            </w:r>
            <w:r>
              <w:rPr>
                <w:rFonts w:ascii="GHEA Grapalat" w:hAnsi="GHEA Grapalat" w:cs="Calibri"/>
                <w:bCs/>
                <w:sz w:val="20"/>
                <w:szCs w:val="20"/>
                <w:lang w:val="en-US"/>
              </w:rPr>
              <w:t xml:space="preserve"> </w:t>
            </w:r>
            <w:r>
              <w:rPr>
                <w:rFonts w:ascii="GHEA Grapalat" w:hAnsi="GHEA Grapalat" w:cs="Calibri"/>
                <w:bCs/>
                <w:sz w:val="20"/>
                <w:szCs w:val="20"/>
              </w:rPr>
              <w:t>մակերեսը</w:t>
            </w:r>
            <w:r>
              <w:rPr>
                <w:rFonts w:ascii="GHEA Grapalat" w:hAnsi="GHEA Grapalat" w:cs="Calibri"/>
                <w:bCs/>
                <w:sz w:val="20"/>
                <w:szCs w:val="20"/>
                <w:lang w:val="en-US"/>
              </w:rPr>
              <w:t xml:space="preserve">: </w:t>
            </w:r>
            <w:r>
              <w:rPr>
                <w:rFonts w:ascii="GHEA Grapalat" w:hAnsi="GHEA Grapalat" w:cs="Calibri"/>
                <w:bCs/>
                <w:sz w:val="20"/>
                <w:szCs w:val="20"/>
              </w:rPr>
              <w:t>Կաղամբակոթի</w:t>
            </w:r>
            <w:r>
              <w:rPr>
                <w:rFonts w:ascii="GHEA Grapalat" w:hAnsi="GHEA Grapalat" w:cs="Calibri"/>
                <w:bCs/>
                <w:sz w:val="20"/>
                <w:szCs w:val="20"/>
                <w:lang w:val="en-US"/>
              </w:rPr>
              <w:t xml:space="preserve"> </w:t>
            </w:r>
            <w:r>
              <w:rPr>
                <w:rFonts w:ascii="GHEA Grapalat" w:hAnsi="GHEA Grapalat" w:cs="Calibri"/>
                <w:bCs/>
                <w:sz w:val="20"/>
                <w:szCs w:val="20"/>
              </w:rPr>
              <w:t>երկարությունը</w:t>
            </w:r>
            <w:r>
              <w:rPr>
                <w:rFonts w:ascii="GHEA Grapalat" w:hAnsi="GHEA Grapalat" w:cs="Calibri"/>
                <w:bCs/>
                <w:sz w:val="20"/>
                <w:szCs w:val="20"/>
                <w:lang w:val="en-US"/>
              </w:rPr>
              <w:t xml:space="preserve"> 3</w:t>
            </w:r>
            <w:r>
              <w:rPr>
                <w:rFonts w:ascii="GHEA Grapalat" w:hAnsi="GHEA Grapalat" w:cs="Calibri"/>
                <w:bCs/>
                <w:sz w:val="20"/>
                <w:szCs w:val="20"/>
              </w:rPr>
              <w:t>սմ</w:t>
            </w:r>
            <w:r>
              <w:rPr>
                <w:rFonts w:ascii="GHEA Grapalat" w:hAnsi="GHEA Grapalat" w:cs="Calibri"/>
                <w:bCs/>
                <w:sz w:val="20"/>
                <w:szCs w:val="20"/>
                <w:lang w:val="en-US"/>
              </w:rPr>
              <w:t>-</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ավելի</w:t>
            </w:r>
            <w:r>
              <w:rPr>
                <w:rFonts w:ascii="GHEA Grapalat" w:hAnsi="GHEA Grapalat" w:cs="Calibri"/>
                <w:bCs/>
                <w:sz w:val="20"/>
                <w:szCs w:val="20"/>
                <w:lang w:val="en-US"/>
              </w:rPr>
              <w:t>:</w:t>
            </w:r>
            <w:r>
              <w:rPr>
                <w:rFonts w:ascii="GHEA Grapalat" w:hAnsi="GHEA Grapalat" w:cs="Calibri"/>
                <w:bCs/>
                <w:sz w:val="20"/>
                <w:szCs w:val="20"/>
              </w:rPr>
              <w:t>Մեխանիկական</w:t>
            </w:r>
            <w:r>
              <w:rPr>
                <w:rFonts w:ascii="GHEA Grapalat" w:hAnsi="GHEA Grapalat" w:cs="Calibri"/>
                <w:bCs/>
                <w:sz w:val="20"/>
                <w:szCs w:val="20"/>
                <w:lang w:val="en-US"/>
              </w:rPr>
              <w:t xml:space="preserve"> </w:t>
            </w:r>
            <w:r>
              <w:rPr>
                <w:rFonts w:ascii="GHEA Grapalat" w:hAnsi="GHEA Grapalat" w:cs="Calibri"/>
                <w:bCs/>
                <w:sz w:val="20"/>
                <w:szCs w:val="20"/>
              </w:rPr>
              <w:t>վնասվածքներով</w:t>
            </w:r>
            <w:r>
              <w:rPr>
                <w:rFonts w:ascii="GHEA Grapalat" w:hAnsi="GHEA Grapalat" w:cs="Calibri"/>
                <w:bCs/>
                <w:sz w:val="20"/>
                <w:szCs w:val="20"/>
                <w:lang w:val="en-US"/>
              </w:rPr>
              <w:t xml:space="preserve">, </w:t>
            </w:r>
            <w:r>
              <w:rPr>
                <w:rFonts w:ascii="GHEA Grapalat" w:hAnsi="GHEA Grapalat" w:cs="Calibri"/>
                <w:bCs/>
                <w:sz w:val="20"/>
                <w:szCs w:val="20"/>
              </w:rPr>
              <w:t>ճաքերով</w:t>
            </w:r>
            <w:r>
              <w:rPr>
                <w:rFonts w:ascii="GHEA Grapalat" w:hAnsi="GHEA Grapalat" w:cs="Calibri"/>
                <w:bCs/>
                <w:sz w:val="20"/>
                <w:szCs w:val="20"/>
                <w:lang w:val="en-US"/>
              </w:rPr>
              <w:t xml:space="preserve">, </w:t>
            </w:r>
            <w:r>
              <w:rPr>
                <w:rFonts w:ascii="GHEA Grapalat" w:hAnsi="GHEA Grapalat" w:cs="Calibri"/>
                <w:bCs/>
                <w:sz w:val="20"/>
                <w:szCs w:val="20"/>
              </w:rPr>
              <w:t>ցրտահարված</w:t>
            </w:r>
            <w:r>
              <w:rPr>
                <w:rFonts w:ascii="GHEA Grapalat" w:hAnsi="GHEA Grapalat" w:cs="Calibri"/>
                <w:bCs/>
                <w:sz w:val="20"/>
                <w:szCs w:val="20"/>
                <w:lang w:val="en-US"/>
              </w:rPr>
              <w:t xml:space="preserve"> </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մթերումը</w:t>
            </w:r>
            <w:r>
              <w:rPr>
                <w:rFonts w:ascii="GHEA Grapalat" w:hAnsi="GHEA Grapalat" w:cs="Calibri"/>
                <w:bCs/>
                <w:sz w:val="20"/>
                <w:szCs w:val="20"/>
                <w:lang w:val="en-US"/>
              </w:rPr>
              <w:t xml:space="preserve"> </w:t>
            </w:r>
            <w:r>
              <w:rPr>
                <w:rFonts w:ascii="GHEA Grapalat" w:hAnsi="GHEA Grapalat" w:cs="Calibri"/>
                <w:bCs/>
                <w:sz w:val="20"/>
                <w:szCs w:val="20"/>
              </w:rPr>
              <w:t>չի</w:t>
            </w:r>
            <w:r>
              <w:rPr>
                <w:rFonts w:ascii="GHEA Grapalat" w:hAnsi="GHEA Grapalat" w:cs="Calibri"/>
                <w:bCs/>
                <w:sz w:val="20"/>
                <w:szCs w:val="20"/>
                <w:lang w:val="en-US"/>
              </w:rPr>
              <w:t xml:space="preserve"> </w:t>
            </w:r>
            <w:r>
              <w:rPr>
                <w:rFonts w:ascii="GHEA Grapalat" w:hAnsi="GHEA Grapalat" w:cs="Calibri"/>
                <w:bCs/>
                <w:sz w:val="20"/>
                <w:szCs w:val="20"/>
              </w:rPr>
              <w:t>թույլատրվում</w:t>
            </w:r>
            <w:r>
              <w:rPr>
                <w:rFonts w:ascii="GHEA Grapalat" w:hAnsi="GHEA Grapalat" w:cs="Calibri"/>
                <w:bCs/>
                <w:sz w:val="20"/>
                <w:szCs w:val="20"/>
                <w:lang w:val="en-US"/>
              </w:rPr>
              <w:t>:</w:t>
            </w:r>
            <w:r>
              <w:rPr>
                <w:rFonts w:ascii="GHEA Grapalat" w:hAnsi="GHEA Grapalat" w:cs="Calibri"/>
                <w:bCs/>
                <w:sz w:val="20"/>
                <w:szCs w:val="20"/>
              </w:rPr>
              <w:t>Մաքրված</w:t>
            </w:r>
            <w:r>
              <w:rPr>
                <w:rFonts w:ascii="GHEA Grapalat" w:hAnsi="GHEA Grapalat" w:cs="Calibri"/>
                <w:bCs/>
                <w:sz w:val="20"/>
                <w:szCs w:val="20"/>
                <w:lang w:val="en-US"/>
              </w:rPr>
              <w:t xml:space="preserve"> </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քաշը</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    0.7  </w:t>
            </w:r>
            <w:r>
              <w:rPr>
                <w:rFonts w:ascii="GHEA Grapalat" w:hAnsi="GHEA Grapalat" w:cs="Calibri"/>
                <w:bCs/>
                <w:sz w:val="20"/>
                <w:szCs w:val="20"/>
              </w:rPr>
              <w:t>կգ</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Վաղահաս</w:t>
            </w:r>
            <w:r>
              <w:rPr>
                <w:rFonts w:ascii="GHEA Grapalat" w:hAnsi="GHEA Grapalat" w:cs="Calibri"/>
                <w:bCs/>
                <w:sz w:val="20"/>
                <w:szCs w:val="20"/>
                <w:lang w:val="en-US"/>
              </w:rPr>
              <w:t xml:space="preserve"> , I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չցրտահարված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 </w:t>
            </w:r>
            <w:r>
              <w:rPr>
                <w:rFonts w:ascii="GHEA Grapalat" w:hAnsi="GHEA Grapalat" w:cs="Calibri"/>
                <w:bCs/>
                <w:sz w:val="20"/>
                <w:szCs w:val="20"/>
              </w:rPr>
              <w:t>սմ</w:t>
            </w:r>
            <w:r>
              <w:rPr>
                <w:rFonts w:ascii="GHEA Grapalat" w:hAnsi="GHEA Grapalat" w:cs="Calibri"/>
                <w:bCs/>
                <w:sz w:val="20"/>
                <w:szCs w:val="20"/>
                <w:lang w:val="en-US"/>
              </w:rPr>
              <w:t xml:space="preserve">, 5%, </w:t>
            </w:r>
            <w:r>
              <w:rPr>
                <w:rFonts w:ascii="GHEA Grapalat" w:hAnsi="GHEA Grapalat" w:cs="Calibri"/>
                <w:bCs/>
                <w:sz w:val="20"/>
                <w:szCs w:val="20"/>
              </w:rPr>
              <w:t>երկարացված</w:t>
            </w:r>
            <w:r>
              <w:rPr>
                <w:rFonts w:ascii="GHEA Grapalat" w:hAnsi="GHEA Grapalat" w:cs="Calibri"/>
                <w:bCs/>
                <w:sz w:val="20"/>
                <w:szCs w:val="20"/>
                <w:lang w:val="en-US"/>
              </w:rPr>
              <w:t xml:space="preserve"> 3,5</w:t>
            </w:r>
            <w:r>
              <w:rPr>
                <w:rFonts w:ascii="GHEA Grapalat" w:hAnsi="GHEA Grapalat" w:cs="Calibri"/>
                <w:bCs/>
                <w:sz w:val="20"/>
                <w:szCs w:val="20"/>
              </w:rPr>
              <w:t>սմ</w:t>
            </w:r>
            <w:r>
              <w:rPr>
                <w:rFonts w:ascii="GHEA Grapalat" w:hAnsi="GHEA Grapalat" w:cs="Calibri"/>
                <w:bCs/>
                <w:sz w:val="20"/>
                <w:szCs w:val="20"/>
                <w:lang w:val="en-US"/>
              </w:rPr>
              <w:t xml:space="preserve">, 5 %,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4,5)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6</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երկարացված</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5,5) </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7)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6,5)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Տեսականու</w:t>
            </w:r>
            <w:r>
              <w:rPr>
                <w:rFonts w:ascii="GHEA Grapalat" w:hAnsi="GHEA Grapalat" w:cs="Calibri"/>
                <w:bCs/>
                <w:sz w:val="20"/>
                <w:szCs w:val="20"/>
                <w:lang w:val="en-US"/>
              </w:rPr>
              <w:t xml:space="preserve"> </w:t>
            </w:r>
            <w:r>
              <w:rPr>
                <w:rFonts w:ascii="GHEA Grapalat" w:hAnsi="GHEA Grapalat" w:cs="Calibri"/>
                <w:bCs/>
                <w:sz w:val="20"/>
                <w:szCs w:val="20"/>
              </w:rPr>
              <w:t>մաքրությունը</w:t>
            </w:r>
            <w:r>
              <w:rPr>
                <w:rFonts w:ascii="GHEA Grapalat" w:hAnsi="GHEA Grapalat" w:cs="Calibri"/>
                <w:bCs/>
                <w:sz w:val="20"/>
                <w:szCs w:val="20"/>
                <w:lang w:val="en-US"/>
              </w:rPr>
              <w:t>`  90 %-</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w:t>
            </w:r>
            <w:r>
              <w:rPr>
                <w:rFonts w:ascii="GHEA Grapalat" w:hAnsi="GHEA Grapalat" w:cs="Calibri"/>
                <w:bCs/>
                <w:sz w:val="20"/>
                <w:szCs w:val="20"/>
              </w:rPr>
              <w:t>փաթեթավորումը</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չափածրարման</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lastRenderedPageBreak/>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r>
              <w:rPr>
                <w:rFonts w:ascii="GHEA Grapalat" w:hAnsi="GHEA Grapalat" w:cs="Calibri"/>
                <w:bCs/>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Ուշահաս</w:t>
            </w:r>
            <w:r>
              <w:rPr>
                <w:rFonts w:ascii="GHEA Grapalat" w:hAnsi="GHEA Grapalat" w:cs="Calibri"/>
                <w:bCs/>
                <w:sz w:val="20"/>
                <w:szCs w:val="20"/>
                <w:lang w:val="en-US"/>
              </w:rPr>
              <w:t xml:space="preserve">, I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չցրտահարված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 </w:t>
            </w:r>
            <w:r>
              <w:rPr>
                <w:rFonts w:ascii="GHEA Grapalat" w:hAnsi="GHEA Grapalat" w:cs="Calibri"/>
                <w:bCs/>
                <w:sz w:val="20"/>
                <w:szCs w:val="20"/>
              </w:rPr>
              <w:t>սմ</w:t>
            </w:r>
            <w:r>
              <w:rPr>
                <w:rFonts w:ascii="GHEA Grapalat" w:hAnsi="GHEA Grapalat" w:cs="Calibri"/>
                <w:bCs/>
                <w:sz w:val="20"/>
                <w:szCs w:val="20"/>
                <w:lang w:val="en-US"/>
              </w:rPr>
              <w:t xml:space="preserve">, 5%, </w:t>
            </w:r>
            <w:r>
              <w:rPr>
                <w:rFonts w:ascii="GHEA Grapalat" w:hAnsi="GHEA Grapalat" w:cs="Calibri"/>
                <w:bCs/>
                <w:sz w:val="20"/>
                <w:szCs w:val="20"/>
              </w:rPr>
              <w:t>երկարացված</w:t>
            </w:r>
            <w:r>
              <w:rPr>
                <w:rFonts w:ascii="GHEA Grapalat" w:hAnsi="GHEA Grapalat" w:cs="Calibri"/>
                <w:bCs/>
                <w:sz w:val="20"/>
                <w:szCs w:val="20"/>
                <w:lang w:val="en-US"/>
              </w:rPr>
              <w:t xml:space="preserve"> 3,5</w:t>
            </w:r>
            <w:r>
              <w:rPr>
                <w:rFonts w:ascii="GHEA Grapalat" w:hAnsi="GHEA Grapalat" w:cs="Calibri"/>
                <w:bCs/>
                <w:sz w:val="20"/>
                <w:szCs w:val="20"/>
              </w:rPr>
              <w:t>սմ</w:t>
            </w:r>
            <w:r>
              <w:rPr>
                <w:rFonts w:ascii="GHEA Grapalat" w:hAnsi="GHEA Grapalat" w:cs="Calibri"/>
                <w:bCs/>
                <w:sz w:val="20"/>
                <w:szCs w:val="20"/>
                <w:lang w:val="en-US"/>
              </w:rPr>
              <w:t xml:space="preserve">, 5 %,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4,5)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6</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երկարացված</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5,5) </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7)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6,5)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Տեսականու</w:t>
            </w:r>
            <w:r>
              <w:rPr>
                <w:rFonts w:ascii="GHEA Grapalat" w:hAnsi="GHEA Grapalat" w:cs="Calibri"/>
                <w:bCs/>
                <w:sz w:val="20"/>
                <w:szCs w:val="20"/>
                <w:lang w:val="en-US"/>
              </w:rPr>
              <w:t xml:space="preserve"> </w:t>
            </w:r>
            <w:r>
              <w:rPr>
                <w:rFonts w:ascii="GHEA Grapalat" w:hAnsi="GHEA Grapalat" w:cs="Calibri"/>
                <w:bCs/>
                <w:sz w:val="20"/>
                <w:szCs w:val="20"/>
              </w:rPr>
              <w:t>մաքրությունը</w:t>
            </w:r>
            <w:r>
              <w:rPr>
                <w:rFonts w:ascii="GHEA Grapalat" w:hAnsi="GHEA Grapalat" w:cs="Calibri"/>
                <w:bCs/>
                <w:sz w:val="20"/>
                <w:szCs w:val="20"/>
                <w:lang w:val="en-US"/>
              </w:rPr>
              <w:t>`  90 %-</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w:t>
            </w:r>
            <w:r>
              <w:rPr>
                <w:rFonts w:ascii="GHEA Grapalat" w:hAnsi="GHEA Grapalat" w:cs="Calibri"/>
                <w:bCs/>
                <w:sz w:val="20"/>
                <w:szCs w:val="20"/>
              </w:rPr>
              <w:t>փաթեթավորումը</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չափածրարման</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r>
              <w:rPr>
                <w:rFonts w:ascii="GHEA Grapalat" w:hAnsi="GHEA Grapalat" w:cs="Calibri"/>
                <w:bCs/>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Սոխ գլուխ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կիսակծու</w:t>
            </w:r>
            <w:r>
              <w:rPr>
                <w:rFonts w:ascii="GHEA Grapalat" w:hAnsi="GHEA Grapalat" w:cs="Arial Armenian"/>
                <w:sz w:val="20"/>
                <w:szCs w:val="20"/>
              </w:rPr>
              <w:t xml:space="preserve">, </w:t>
            </w:r>
            <w:r>
              <w:rPr>
                <w:rFonts w:ascii="GHEA Grapalat" w:hAnsi="GHEA Grapalat" w:cs="Sylfaen"/>
                <w:sz w:val="20"/>
                <w:szCs w:val="20"/>
              </w:rPr>
              <w:t>ընտիր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մասի</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27166-86,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w:t>
            </w:r>
            <w:r>
              <w:rPr>
                <w:rFonts w:ascii="GHEA Grapalat" w:hAnsi="GHEA Grapalat" w:cs="Sylfaen"/>
                <w:sz w:val="20"/>
                <w:szCs w:val="20"/>
              </w:rPr>
              <w:t>առողջ</w:t>
            </w:r>
            <w:r>
              <w:rPr>
                <w:rFonts w:ascii="GHEA Grapalat" w:hAnsi="GHEA Grapalat" w:cs="Sylfaen"/>
                <w:sz w:val="20"/>
                <w:szCs w:val="20"/>
                <w:lang w:val="en-US"/>
              </w:rPr>
              <w:t xml:space="preserve">, </w:t>
            </w:r>
            <w:r>
              <w:rPr>
                <w:rFonts w:ascii="GHEA Grapalat" w:hAnsi="GHEA Grapalat" w:cs="Sylfaen"/>
                <w:sz w:val="20"/>
                <w:szCs w:val="20"/>
              </w:rPr>
              <w:t>թարմ</w:t>
            </w:r>
            <w:r>
              <w:rPr>
                <w:rFonts w:ascii="GHEA Grapalat" w:hAnsi="GHEA Grapalat" w:cs="Sylfaen"/>
                <w:sz w:val="20"/>
                <w:szCs w:val="20"/>
                <w:lang w:val="en-US"/>
              </w:rPr>
              <w:t xml:space="preserve">, </w:t>
            </w:r>
            <w:r>
              <w:rPr>
                <w:rFonts w:ascii="GHEA Grapalat" w:hAnsi="GHEA Grapalat" w:cs="Sylfaen"/>
                <w:sz w:val="20"/>
                <w:szCs w:val="20"/>
              </w:rPr>
              <w:t>առանց</w:t>
            </w:r>
            <w:r>
              <w:rPr>
                <w:rFonts w:ascii="GHEA Grapalat" w:hAnsi="GHEA Grapalat" w:cs="Sylfaen"/>
                <w:sz w:val="20"/>
                <w:szCs w:val="20"/>
                <w:lang w:val="en-US"/>
              </w:rPr>
              <w:t xml:space="preserve"> </w:t>
            </w:r>
            <w:r>
              <w:rPr>
                <w:rFonts w:ascii="GHEA Grapalat" w:hAnsi="GHEA Grapalat" w:cs="Sylfaen"/>
                <w:sz w:val="20"/>
                <w:szCs w:val="20"/>
              </w:rPr>
              <w:t>վնասվածքի</w:t>
            </w:r>
            <w:r>
              <w:rPr>
                <w:rFonts w:ascii="GHEA Grapalat" w:hAnsi="GHEA Grapalat" w:cs="Sylfaen"/>
                <w:sz w:val="20"/>
                <w:szCs w:val="20"/>
                <w:lang w:val="en-US"/>
              </w:rPr>
              <w:t>,</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hy-AM"/>
              </w:rPr>
            </w:pPr>
            <w:r>
              <w:rPr>
                <w:rFonts w:ascii="GHEA Grapalat" w:hAnsi="GHEA Grapalat" w:cs="Calibri"/>
                <w:bCs/>
                <w:sz w:val="20"/>
                <w:szCs w:val="20"/>
                <w:lang w:val="hy-AM"/>
              </w:rPr>
              <w:t>Սովարական և ընտիր տեսակի,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Արտաքին</w:t>
            </w:r>
            <w:r>
              <w:rPr>
                <w:rFonts w:ascii="GHEA Grapalat" w:hAnsi="GHEA Grapalat" w:cs="Calibri"/>
                <w:bCs/>
                <w:sz w:val="20"/>
                <w:szCs w:val="20"/>
                <w:lang w:val="en-US"/>
              </w:rPr>
              <w:t xml:space="preserve"> </w:t>
            </w:r>
            <w:r>
              <w:rPr>
                <w:rFonts w:ascii="GHEA Grapalat" w:hAnsi="GHEA Grapalat" w:cs="Calibri"/>
                <w:bCs/>
                <w:sz w:val="20"/>
                <w:szCs w:val="20"/>
              </w:rPr>
              <w:t>տեսքը</w:t>
            </w:r>
            <w:r>
              <w:rPr>
                <w:rFonts w:ascii="GHEA Grapalat" w:hAnsi="GHEA Grapalat" w:cs="Calibri"/>
                <w:bCs/>
                <w:sz w:val="20"/>
                <w:szCs w:val="20"/>
                <w:lang w:val="en-US"/>
              </w:rPr>
              <w:t xml:space="preserve">` </w:t>
            </w:r>
            <w:r>
              <w:rPr>
                <w:rFonts w:ascii="GHEA Grapalat" w:hAnsi="GHEA Grapalat" w:cs="Calibri"/>
                <w:bCs/>
                <w:sz w:val="20"/>
                <w:szCs w:val="20"/>
              </w:rPr>
              <w:t>արմատապտուղները</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վաղահաս</w:t>
            </w:r>
            <w:r>
              <w:rPr>
                <w:rFonts w:ascii="GHEA Grapalat" w:hAnsi="GHEA Grapalat" w:cs="Calibri"/>
                <w:bCs/>
                <w:sz w:val="20"/>
                <w:szCs w:val="20"/>
                <w:lang w:val="en-US"/>
              </w:rPr>
              <w:t xml:space="preserve">, </w:t>
            </w:r>
            <w:r>
              <w:rPr>
                <w:rFonts w:ascii="GHEA Grapalat" w:hAnsi="GHEA Grapalat" w:cs="Calibri"/>
                <w:bCs/>
                <w:sz w:val="20"/>
                <w:szCs w:val="20"/>
              </w:rPr>
              <w:t>ամբողջական</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հիվանդությունների</w:t>
            </w:r>
            <w:r>
              <w:rPr>
                <w:rFonts w:ascii="GHEA Grapalat" w:hAnsi="GHEA Grapalat" w:cs="Calibri"/>
                <w:bCs/>
                <w:sz w:val="20"/>
                <w:szCs w:val="20"/>
                <w:lang w:val="en-US"/>
              </w:rPr>
              <w:t xml:space="preserve"> , </w:t>
            </w:r>
            <w:r>
              <w:rPr>
                <w:rFonts w:ascii="GHEA Grapalat" w:hAnsi="GHEA Grapalat" w:cs="Calibri"/>
                <w:bCs/>
                <w:sz w:val="20"/>
                <w:szCs w:val="20"/>
              </w:rPr>
              <w:t>չոր</w:t>
            </w:r>
            <w:r>
              <w:rPr>
                <w:rFonts w:ascii="GHEA Grapalat" w:hAnsi="GHEA Grapalat" w:cs="Calibri"/>
                <w:bCs/>
                <w:sz w:val="20"/>
                <w:szCs w:val="20"/>
                <w:lang w:val="en-US"/>
              </w:rPr>
              <w:t xml:space="preserve">, </w:t>
            </w:r>
            <w:r>
              <w:rPr>
                <w:rFonts w:ascii="GHEA Grapalat" w:hAnsi="GHEA Grapalat" w:cs="Calibri"/>
                <w:bCs/>
                <w:sz w:val="20"/>
                <w:szCs w:val="20"/>
              </w:rPr>
              <w:t>չկեղտոտված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ճաքերի</w:t>
            </w:r>
            <w:r>
              <w:rPr>
                <w:rFonts w:ascii="GHEA Grapalat" w:hAnsi="GHEA Grapalat" w:cs="Calibri"/>
                <w:bCs/>
                <w:sz w:val="20"/>
                <w:szCs w:val="20"/>
                <w:lang w:val="en-US"/>
              </w:rPr>
              <w:t xml:space="preserve">: </w:t>
            </w:r>
            <w:r>
              <w:rPr>
                <w:rFonts w:ascii="GHEA Grapalat" w:hAnsi="GHEA Grapalat" w:cs="Calibri"/>
                <w:bCs/>
                <w:sz w:val="20"/>
                <w:szCs w:val="20"/>
              </w:rPr>
              <w:t>Ներքին</w:t>
            </w:r>
            <w:r>
              <w:rPr>
                <w:rFonts w:ascii="GHEA Grapalat" w:hAnsi="GHEA Grapalat" w:cs="Calibri"/>
                <w:bCs/>
                <w:sz w:val="20"/>
                <w:szCs w:val="20"/>
                <w:lang w:val="en-US"/>
              </w:rPr>
              <w:t xml:space="preserve"> </w:t>
            </w:r>
            <w:r>
              <w:rPr>
                <w:rFonts w:ascii="GHEA Grapalat" w:hAnsi="GHEA Grapalat" w:cs="Calibri"/>
                <w:bCs/>
                <w:sz w:val="20"/>
                <w:szCs w:val="20"/>
              </w:rPr>
              <w:t>կառուցվածքը</w:t>
            </w:r>
            <w:r>
              <w:rPr>
                <w:rFonts w:ascii="GHEA Grapalat" w:hAnsi="GHEA Grapalat" w:cs="Calibri"/>
                <w:bCs/>
                <w:sz w:val="20"/>
                <w:szCs w:val="20"/>
                <w:lang w:val="en-US"/>
              </w:rPr>
              <w:t xml:space="preserve">` </w:t>
            </w:r>
            <w:r>
              <w:rPr>
                <w:rFonts w:ascii="GHEA Grapalat" w:hAnsi="GHEA Grapalat" w:cs="Calibri"/>
                <w:bCs/>
                <w:sz w:val="20"/>
                <w:szCs w:val="20"/>
              </w:rPr>
              <w:t>միջուկը</w:t>
            </w:r>
            <w:r>
              <w:rPr>
                <w:rFonts w:ascii="GHEA Grapalat" w:hAnsi="GHEA Grapalat" w:cs="Calibri"/>
                <w:bCs/>
                <w:sz w:val="20"/>
                <w:szCs w:val="20"/>
                <w:lang w:val="en-US"/>
              </w:rPr>
              <w:t xml:space="preserve"> </w:t>
            </w:r>
            <w:r>
              <w:rPr>
                <w:rFonts w:ascii="GHEA Grapalat" w:hAnsi="GHEA Grapalat" w:cs="Calibri"/>
                <w:bCs/>
                <w:sz w:val="20"/>
                <w:szCs w:val="20"/>
              </w:rPr>
              <w:t>հյութալի</w:t>
            </w:r>
            <w:r>
              <w:rPr>
                <w:rFonts w:ascii="GHEA Grapalat" w:hAnsi="GHEA Grapalat" w:cs="Calibri"/>
                <w:bCs/>
                <w:sz w:val="20"/>
                <w:szCs w:val="20"/>
                <w:lang w:val="en-US"/>
              </w:rPr>
              <w:t xml:space="preserve"> , </w:t>
            </w:r>
            <w:r>
              <w:rPr>
                <w:rFonts w:ascii="GHEA Grapalat" w:hAnsi="GHEA Grapalat" w:cs="Calibri"/>
                <w:bCs/>
                <w:sz w:val="20"/>
                <w:szCs w:val="20"/>
              </w:rPr>
              <w:t>մուգ</w:t>
            </w:r>
            <w:r>
              <w:rPr>
                <w:rFonts w:ascii="GHEA Grapalat" w:hAnsi="GHEA Grapalat" w:cs="Calibri"/>
                <w:bCs/>
                <w:sz w:val="20"/>
                <w:szCs w:val="20"/>
                <w:lang w:val="en-US"/>
              </w:rPr>
              <w:t xml:space="preserve"> </w:t>
            </w:r>
            <w:r>
              <w:rPr>
                <w:rFonts w:ascii="GHEA Grapalat" w:hAnsi="GHEA Grapalat" w:cs="Calibri"/>
                <w:bCs/>
                <w:sz w:val="20"/>
                <w:szCs w:val="20"/>
              </w:rPr>
              <w:t>կարմիր</w:t>
            </w:r>
            <w:r>
              <w:rPr>
                <w:rFonts w:ascii="GHEA Grapalat" w:hAnsi="GHEA Grapalat" w:cs="Calibri"/>
                <w:bCs/>
                <w:sz w:val="20"/>
                <w:szCs w:val="20"/>
                <w:lang w:val="en-US"/>
              </w:rPr>
              <w:t xml:space="preserve">: </w:t>
            </w:r>
            <w:r>
              <w:rPr>
                <w:rFonts w:ascii="GHEA Grapalat" w:hAnsi="GHEA Grapalat" w:cs="Calibri"/>
                <w:bCs/>
                <w:sz w:val="20"/>
                <w:szCs w:val="20"/>
              </w:rPr>
              <w:t>ԳՕՍՏ</w:t>
            </w:r>
            <w:r>
              <w:rPr>
                <w:rFonts w:ascii="GHEA Grapalat" w:hAnsi="GHEA Grapalat" w:cs="Calibri"/>
                <w:bCs/>
                <w:sz w:val="20"/>
                <w:szCs w:val="20"/>
                <w:lang w:val="en-US"/>
              </w:rPr>
              <w:t xml:space="preserve"> 26767-85</w:t>
            </w:r>
            <w:r>
              <w:rPr>
                <w:rFonts w:ascii="GHEA Grapalat" w:hAnsi="GHEA Grapalat" w:cs="Tahoma"/>
                <w:bCs/>
                <w:sz w:val="20"/>
                <w:szCs w:val="20"/>
              </w:rPr>
              <w:t>։</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hy-AM"/>
              </w:rPr>
            </w:pPr>
            <w:r>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Միջահաս և ուշահաս, սովորական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Arial Armenian"/>
                <w:sz w:val="20"/>
                <w:szCs w:val="20"/>
                <w:lang w:val="en-US"/>
              </w:rPr>
              <w:t>N</w:t>
            </w:r>
            <w:r>
              <w:rPr>
                <w:rFonts w:ascii="GHEA Grapalat" w:hAnsi="GHEA Grapalat" w:cs="Arial Armenian"/>
                <w:sz w:val="20"/>
                <w:szCs w:val="20"/>
              </w:rPr>
              <w:t xml:space="preserve">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Sylfaen"/>
                <w:sz w:val="20"/>
                <w:szCs w:val="20"/>
              </w:rPr>
              <w:t>Միջահաս</w:t>
            </w:r>
            <w:r>
              <w:rPr>
                <w:rFonts w:ascii="GHEA Grapalat" w:hAnsi="GHEA Grapalat" w:cs="Sylfaen"/>
                <w:sz w:val="20"/>
                <w:szCs w:val="20"/>
                <w:lang w:val="en-US"/>
              </w:rPr>
              <w:t xml:space="preserve"> </w:t>
            </w:r>
            <w:r>
              <w:rPr>
                <w:rFonts w:ascii="GHEA Grapalat" w:hAnsi="GHEA Grapalat" w:cs="Sylfaen"/>
                <w:sz w:val="20"/>
                <w:szCs w:val="20"/>
              </w:rPr>
              <w:t>և</w:t>
            </w:r>
            <w:r>
              <w:rPr>
                <w:rFonts w:ascii="GHEA Grapalat" w:hAnsi="GHEA Grapalat" w:cs="Sylfaen"/>
                <w:sz w:val="20"/>
                <w:szCs w:val="20"/>
                <w:lang w:val="en-US"/>
              </w:rPr>
              <w:t xml:space="preserve"> </w:t>
            </w:r>
            <w:r>
              <w:rPr>
                <w:rFonts w:ascii="GHEA Grapalat" w:hAnsi="GHEA Grapalat" w:cs="Sylfaen"/>
                <w:sz w:val="20"/>
                <w:szCs w:val="20"/>
              </w:rPr>
              <w:t>ուշահաս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Sylfaen"/>
                <w:sz w:val="20"/>
                <w:szCs w:val="20"/>
              </w:rPr>
              <w:t>Չոր</w:t>
            </w:r>
            <w:r>
              <w:rPr>
                <w:rFonts w:ascii="GHEA Grapalat" w:hAnsi="GHEA Grapalat" w:cs="Sylfaen"/>
                <w:sz w:val="20"/>
                <w:szCs w:val="20"/>
                <w:lang w:val="en-US"/>
              </w:rPr>
              <w:t xml:space="preserve"> </w:t>
            </w:r>
            <w:r>
              <w:rPr>
                <w:rFonts w:ascii="GHEA Grapalat" w:hAnsi="GHEA Grapalat" w:cs="Sylfaen"/>
                <w:sz w:val="20"/>
                <w:szCs w:val="20"/>
              </w:rPr>
              <w:t>հատիկավորված</w:t>
            </w:r>
            <w:r>
              <w:rPr>
                <w:rFonts w:ascii="GHEA Grapalat" w:hAnsi="GHEA Grapalat" w:cs="Sylfaen"/>
                <w:sz w:val="20"/>
                <w:szCs w:val="20"/>
                <w:lang w:val="en-US"/>
              </w:rPr>
              <w:t xml:space="preserve"> </w:t>
            </w:r>
            <w:r>
              <w:rPr>
                <w:rFonts w:ascii="GHEA Grapalat" w:hAnsi="GHEA Grapalat" w:cs="Sylfaen"/>
                <w:sz w:val="20"/>
                <w:szCs w:val="20"/>
              </w:rPr>
              <w:t>լոբի</w:t>
            </w:r>
            <w:r>
              <w:rPr>
                <w:rFonts w:ascii="GHEA Grapalat" w:hAnsi="GHEA Grapalat" w:cs="Sylfae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w:t>
            </w:r>
          </w:p>
        </w:tc>
      </w:tr>
      <w:tr w:rsidR="00015DD4" w:rsidTr="00015DD4">
        <w:trPr>
          <w:trHeight w:val="908"/>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cs="Sylfaen"/>
                <w:sz w:val="20"/>
                <w:szCs w:val="20"/>
                <w:lang w:val="en-US"/>
              </w:rPr>
            </w:pPr>
            <w:r>
              <w:rPr>
                <w:rFonts w:ascii="GHEA Grapalat" w:hAnsi="GHEA Grapalat" w:cs="Sylfaen"/>
                <w:sz w:val="20"/>
                <w:szCs w:val="20"/>
              </w:rPr>
              <w:t>Խառը</w:t>
            </w:r>
            <w:r>
              <w:rPr>
                <w:rFonts w:ascii="GHEA Grapalat" w:hAnsi="GHEA Grapalat" w:cs="Sylfaen"/>
                <w:sz w:val="20"/>
                <w:szCs w:val="20"/>
                <w:lang w:val="en-US"/>
              </w:rPr>
              <w:t xml:space="preserve"> </w:t>
            </w:r>
            <w:r>
              <w:rPr>
                <w:rFonts w:ascii="GHEA Grapalat" w:hAnsi="GHEA Grapalat" w:cs="Sylfaen"/>
                <w:sz w:val="20"/>
                <w:szCs w:val="20"/>
              </w:rPr>
              <w:t>կանաչի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2-III-4,9-01-2003 </w:t>
            </w:r>
            <w:r>
              <w:rPr>
                <w:rFonts w:ascii="GHEA Grapalat" w:hAnsi="GHEA Grapalat" w:cs="Sylfaen"/>
                <w:sz w:val="20"/>
                <w:szCs w:val="20"/>
              </w:rPr>
              <w:t>սանիտարահամաճարակային</w:t>
            </w:r>
            <w:r>
              <w:rPr>
                <w:rFonts w:ascii="GHEA Grapalat" w:hAnsi="GHEA Grapalat" w:cs="Arial Armenian"/>
                <w:sz w:val="20"/>
                <w:szCs w:val="20"/>
                <w:lang w:val="en-US"/>
              </w:rPr>
              <w:t xml:space="preserve"> </w:t>
            </w:r>
            <w:r>
              <w:rPr>
                <w:rFonts w:ascii="GHEA Grapalat" w:hAnsi="GHEA Grapalat" w:cs="Sylfaen"/>
                <w:sz w:val="20"/>
                <w:szCs w:val="20"/>
              </w:rPr>
              <w:t>կանոնների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նորմերի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9-</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lang w:val="en-US"/>
              </w:rPr>
            </w:pPr>
            <w:r>
              <w:rPr>
                <w:rFonts w:ascii="GHEA Grapalat" w:hAnsi="GHEA Grapalat" w:cs="Sylfaen"/>
                <w:sz w:val="20"/>
                <w:szCs w:val="20"/>
                <w:lang w:val="en-US"/>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r>
      <w:tr w:rsidR="00015DD4" w:rsidTr="00015DD4">
        <w:trPr>
          <w:trHeight w:val="890"/>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 xml:space="preserve">Շուտահաս,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lastRenderedPageBreak/>
              <w:t>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Calibri"/>
                <w:bCs/>
                <w:color w:val="000000"/>
                <w:sz w:val="20"/>
                <w:szCs w:val="20"/>
              </w:rPr>
              <w:lastRenderedPageBreak/>
              <w:t>պաղեցրած,Սպանդանոցային ծագման  թարմ,  փափուկ միս առանց ոսկորի,</w:t>
            </w:r>
            <w:r>
              <w:rPr>
                <w:rFonts w:ascii="GHEA Grapalat" w:hAnsi="GHEA Grapalat"/>
                <w:bCs/>
                <w:color w:val="000000"/>
                <w:sz w:val="20"/>
                <w:szCs w:val="20"/>
              </w:rPr>
              <w:t>ոչ յուղոտ,</w:t>
            </w:r>
            <w:r>
              <w:rPr>
                <w:rFonts w:ascii="GHEA Grapalat" w:hAnsi="GHEA Grapalat" w:cs="Calibri"/>
                <w:bCs/>
                <w:color w:val="000000"/>
                <w:sz w:val="20"/>
                <w:szCs w:val="20"/>
              </w:rPr>
              <w:t xml:space="preserve"> պահված 0</w:t>
            </w:r>
            <w:r>
              <w:rPr>
                <w:rFonts w:ascii="Sylfaen" w:hAnsi="Sylfaen" w:cs="Calibri"/>
                <w:bCs/>
                <w:color w:val="000000"/>
                <w:sz w:val="20"/>
                <w:szCs w:val="20"/>
              </w:rPr>
              <w:t> </w:t>
            </w:r>
            <w:r>
              <w:rPr>
                <w:rFonts w:ascii="GHEA Grapalat" w:hAnsi="GHEA Grapalat" w:cs="Calibri"/>
                <w:bCs/>
                <w:color w:val="000000"/>
                <w:sz w:val="20"/>
                <w:szCs w:val="20"/>
              </w:rPr>
              <w:t>օC -ից մինչև 4</w:t>
            </w:r>
            <w:r>
              <w:rPr>
                <w:rFonts w:ascii="Sylfaen" w:hAnsi="Sylfaen" w:cs="Calibri"/>
                <w:bCs/>
                <w:color w:val="000000"/>
                <w:sz w:val="20"/>
                <w:szCs w:val="20"/>
              </w:rPr>
              <w:t> </w:t>
            </w:r>
            <w:r>
              <w:rPr>
                <w:rFonts w:ascii="GHEA Grapalat" w:hAnsi="GHEA Grapalat" w:cs="Calibri"/>
                <w:bCs/>
                <w:color w:val="000000"/>
                <w:sz w:val="20"/>
                <w:szCs w:val="20"/>
              </w:rPr>
              <w:t xml:space="preserve">օC ջերմաստիճանի պայմաններում` 6 ժ-ից ոչ ավելի, I պարարտության, </w:t>
            </w:r>
            <w:r>
              <w:rPr>
                <w:rFonts w:ascii="GHEA Grapalat" w:hAnsi="GHEA Grapalat" w:cs="Calibri"/>
                <w:bCs/>
                <w:color w:val="000000"/>
                <w:sz w:val="20"/>
                <w:szCs w:val="20"/>
              </w:rPr>
              <w:lastRenderedPageBreak/>
              <w:t>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Calibri"/>
                <w:bCs/>
                <w:color w:val="000000"/>
                <w:sz w:val="20"/>
                <w:szCs w:val="20"/>
              </w:rPr>
              <w:t>Միս  տավարի, պաղեցրած, թարմ, սպանդանոցային մորթի  միս ոսկորոտ ,</w:t>
            </w:r>
            <w:r>
              <w:rPr>
                <w:rFonts w:ascii="GHEA Grapalat" w:hAnsi="GHEA Grapalat"/>
                <w:bCs/>
                <w:color w:val="000000"/>
                <w:sz w:val="20"/>
                <w:szCs w:val="20"/>
              </w:rPr>
              <w:t>ոչ յուղոտ,</w:t>
            </w:r>
            <w:r>
              <w:rPr>
                <w:rFonts w:ascii="GHEA Grapalat" w:hAnsi="GHEA Grapalat" w:cs="Calibri"/>
                <w:bCs/>
                <w:color w:val="000000"/>
                <w:sz w:val="20"/>
                <w:szCs w:val="20"/>
              </w:rPr>
              <w:t xml:space="preserve"> պահված 0</w:t>
            </w:r>
            <w:r>
              <w:rPr>
                <w:rFonts w:ascii="Sylfaen" w:hAnsi="Sylfaen" w:cs="Calibri"/>
                <w:bCs/>
                <w:color w:val="000000"/>
                <w:sz w:val="20"/>
                <w:szCs w:val="20"/>
              </w:rPr>
              <w:t> </w:t>
            </w:r>
            <w:r>
              <w:rPr>
                <w:rFonts w:ascii="GHEA Grapalat" w:hAnsi="GHEA Grapalat" w:cs="Calibri"/>
                <w:bCs/>
                <w:color w:val="000000"/>
                <w:sz w:val="20"/>
                <w:szCs w:val="20"/>
              </w:rPr>
              <w:t>օC -ից մինչև 4</w:t>
            </w:r>
            <w:r>
              <w:rPr>
                <w:rFonts w:ascii="Sylfaen" w:hAnsi="Sylfaen" w:cs="Calibri"/>
                <w:bCs/>
                <w:color w:val="000000"/>
                <w:sz w:val="20"/>
                <w:szCs w:val="20"/>
              </w:rPr>
              <w:t> </w:t>
            </w:r>
            <w:r>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Calibri"/>
                <w:bCs/>
                <w:color w:val="000000"/>
                <w:sz w:val="20"/>
                <w:szCs w:val="20"/>
              </w:rPr>
              <w:t>Կրծքամիս , թարմ, մաքուր, փափուկ միս առանց ոսկորի</w:t>
            </w:r>
            <w:r>
              <w:rPr>
                <w:rFonts w:ascii="GHEA Grapalat" w:hAnsi="GHEA Grapalat" w:cs="Calibri"/>
                <w:bCs/>
                <w:color w:val="000000"/>
                <w:sz w:val="20"/>
                <w:szCs w:val="20"/>
                <w:lang w:val="hy-AM"/>
              </w:rPr>
              <w:t xml:space="preserve">, </w:t>
            </w:r>
            <w:r>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Pr>
                <w:rFonts w:ascii="GHEA Grapalat" w:hAnsi="GHEA Grapalat" w:cs="Tahoma"/>
                <w:bCs/>
                <w:color w:val="000000"/>
                <w:sz w:val="20"/>
                <w:szCs w:val="20"/>
              </w:rPr>
              <w:t>։</w:t>
            </w:r>
            <w:r>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rPr>
              <w:t>բրոյլեր</w:t>
            </w:r>
            <w:r>
              <w:rPr>
                <w:rFonts w:ascii="GHEA Grapalat" w:hAnsi="GHEA Grapalat"/>
                <w:sz w:val="20"/>
                <w:szCs w:val="20"/>
                <w:lang w:val="en-US"/>
              </w:rPr>
              <w:t xml:space="preserve"> </w:t>
            </w:r>
            <w:r>
              <w:rPr>
                <w:rFonts w:ascii="GHEA Grapalat" w:hAnsi="GHEA Grapalat"/>
                <w:sz w:val="20"/>
                <w:szCs w:val="20"/>
              </w:rPr>
              <w:t>տիպի</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փորոտիքի</w:t>
            </w:r>
            <w:r>
              <w:rPr>
                <w:rFonts w:ascii="GHEA Grapalat" w:hAnsi="GHEA Grapalat"/>
                <w:sz w:val="20"/>
                <w:szCs w:val="20"/>
                <w:lang w:val="en-US"/>
              </w:rPr>
              <w:t xml:space="preserve">, </w:t>
            </w:r>
            <w:r>
              <w:rPr>
                <w:rFonts w:ascii="GHEA Grapalat" w:hAnsi="GHEA Grapalat"/>
                <w:sz w:val="20"/>
                <w:szCs w:val="20"/>
              </w:rPr>
              <w:t>մաքուր</w:t>
            </w:r>
            <w:r>
              <w:rPr>
                <w:rFonts w:ascii="GHEA Grapalat" w:hAnsi="GHEA Grapalat"/>
                <w:sz w:val="20"/>
                <w:szCs w:val="20"/>
                <w:lang w:val="en-US"/>
              </w:rPr>
              <w:t xml:space="preserve">, </w:t>
            </w:r>
            <w:r>
              <w:rPr>
                <w:rFonts w:ascii="GHEA Grapalat" w:hAnsi="GHEA Grapalat"/>
                <w:sz w:val="20"/>
                <w:szCs w:val="20"/>
              </w:rPr>
              <w:t>արյունազրկված</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կողմնակի</w:t>
            </w:r>
            <w:r>
              <w:rPr>
                <w:rFonts w:ascii="GHEA Grapalat" w:hAnsi="GHEA Grapalat"/>
                <w:sz w:val="20"/>
                <w:szCs w:val="20"/>
                <w:lang w:val="en-US"/>
              </w:rPr>
              <w:t xml:space="preserve"> </w:t>
            </w:r>
            <w:r>
              <w:rPr>
                <w:rFonts w:ascii="GHEA Grapalat" w:hAnsi="GHEA Grapalat"/>
                <w:sz w:val="20"/>
                <w:szCs w:val="20"/>
              </w:rPr>
              <w:t>հոտերի</w:t>
            </w:r>
            <w:r>
              <w:rPr>
                <w:rFonts w:ascii="GHEA Grapalat" w:hAnsi="GHEA Grapalat"/>
                <w:sz w:val="20"/>
                <w:szCs w:val="20"/>
                <w:lang w:val="en-US"/>
              </w:rPr>
              <w:t xml:space="preserve">, </w:t>
            </w:r>
            <w:r>
              <w:rPr>
                <w:rFonts w:ascii="GHEA Grapalat" w:hAnsi="GHEA Grapalat"/>
                <w:sz w:val="20"/>
                <w:szCs w:val="20"/>
              </w:rPr>
              <w:t>փաթեթավորված</w:t>
            </w:r>
            <w:r>
              <w:rPr>
                <w:rFonts w:ascii="GHEA Grapalat" w:hAnsi="GHEA Grapalat"/>
                <w:sz w:val="20"/>
                <w:szCs w:val="20"/>
                <w:lang w:val="en-US"/>
              </w:rPr>
              <w:t xml:space="preserve"> </w:t>
            </w:r>
            <w:r>
              <w:rPr>
                <w:rFonts w:ascii="GHEA Grapalat" w:hAnsi="GHEA Grapalat"/>
                <w:sz w:val="20"/>
                <w:szCs w:val="20"/>
              </w:rPr>
              <w:t>պոլիէթիլենային</w:t>
            </w:r>
            <w:r>
              <w:rPr>
                <w:rFonts w:ascii="GHEA Grapalat" w:hAnsi="GHEA Grapalat"/>
                <w:sz w:val="20"/>
                <w:szCs w:val="20"/>
                <w:lang w:val="en-US"/>
              </w:rPr>
              <w:t xml:space="preserve"> </w:t>
            </w:r>
            <w:r>
              <w:rPr>
                <w:rFonts w:ascii="GHEA Grapalat" w:hAnsi="GHEA Grapalat"/>
                <w:sz w:val="20"/>
                <w:szCs w:val="20"/>
              </w:rPr>
              <w:t>թաղանթներով</w:t>
            </w:r>
            <w:r>
              <w:rPr>
                <w:rFonts w:ascii="GHEA Grapalat" w:hAnsi="GHEA Grapalat"/>
                <w:sz w:val="20"/>
                <w:szCs w:val="20"/>
                <w:lang w:val="en-US"/>
              </w:rPr>
              <w:t xml:space="preserve">, </w:t>
            </w:r>
            <w:r>
              <w:rPr>
                <w:rFonts w:ascii="GHEA Grapalat" w:hAnsi="GHEA Grapalat"/>
                <w:sz w:val="20"/>
                <w:szCs w:val="20"/>
              </w:rPr>
              <w:t>ԳՕՍՏ</w:t>
            </w:r>
            <w:r>
              <w:rPr>
                <w:rFonts w:ascii="GHEA Grapalat" w:hAnsi="GHEA Grapalat"/>
                <w:sz w:val="20"/>
                <w:szCs w:val="20"/>
                <w:lang w:val="en-US"/>
              </w:rPr>
              <w:t xml:space="preserve"> 25391-82</w:t>
            </w:r>
            <w:r>
              <w:rPr>
                <w:rFonts w:ascii="GHEA Grapalat" w:hAnsi="GHEA Grapalat"/>
                <w:sz w:val="20"/>
                <w:szCs w:val="20"/>
              </w:rPr>
              <w:t>։</w:t>
            </w:r>
            <w:r>
              <w:rPr>
                <w:rFonts w:ascii="GHEA Grapalat" w:hAnsi="GHEA Grapalat"/>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մակնշումը</w:t>
            </w:r>
            <w:r>
              <w:rPr>
                <w:rFonts w:ascii="GHEA Grapalat" w:hAnsi="GHEA Grapalat"/>
                <w:sz w:val="20"/>
                <w:szCs w:val="20"/>
                <w:lang w:val="en-US"/>
              </w:rPr>
              <w:t xml:space="preserve">` </w:t>
            </w:r>
            <w:r>
              <w:rPr>
                <w:rFonts w:ascii="GHEA Grapalat" w:hAnsi="GHEA Grapalat"/>
                <w:sz w:val="20"/>
                <w:szCs w:val="20"/>
              </w:rPr>
              <w:t>ըստ</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կառավարության</w:t>
            </w:r>
            <w:r>
              <w:rPr>
                <w:rFonts w:ascii="GHEA Grapalat" w:hAnsi="GHEA Grapalat"/>
                <w:sz w:val="20"/>
                <w:szCs w:val="20"/>
                <w:lang w:val="en-US"/>
              </w:rPr>
              <w:t xml:space="preserve"> 2006</w:t>
            </w:r>
            <w:r>
              <w:rPr>
                <w:rFonts w:ascii="GHEA Grapalat" w:hAnsi="GHEA Grapalat"/>
                <w:sz w:val="20"/>
                <w:szCs w:val="20"/>
              </w:rPr>
              <w:t>թ</w:t>
            </w:r>
            <w:r>
              <w:rPr>
                <w:rFonts w:ascii="GHEA Grapalat" w:hAnsi="GHEA Grapalat"/>
                <w:sz w:val="20"/>
                <w:szCs w:val="20"/>
                <w:lang w:val="en-US"/>
              </w:rPr>
              <w:t xml:space="preserve">. </w:t>
            </w:r>
            <w:r>
              <w:rPr>
                <w:rFonts w:ascii="GHEA Grapalat" w:hAnsi="GHEA Grapalat"/>
                <w:sz w:val="20"/>
                <w:szCs w:val="20"/>
              </w:rPr>
              <w:t>հոկտեմբերի</w:t>
            </w:r>
            <w:r>
              <w:rPr>
                <w:rFonts w:ascii="GHEA Grapalat" w:hAnsi="GHEA Grapalat"/>
                <w:sz w:val="20"/>
                <w:szCs w:val="20"/>
                <w:lang w:val="en-US"/>
              </w:rPr>
              <w:t xml:space="preserve"> 19-</w:t>
            </w:r>
            <w:r>
              <w:rPr>
                <w:rFonts w:ascii="GHEA Grapalat" w:hAnsi="GHEA Grapalat"/>
                <w:sz w:val="20"/>
                <w:szCs w:val="20"/>
              </w:rPr>
              <w:t>ի</w:t>
            </w:r>
            <w:r>
              <w:rPr>
                <w:rFonts w:ascii="GHEA Grapalat" w:hAnsi="GHEA Grapalat"/>
                <w:sz w:val="20"/>
                <w:szCs w:val="20"/>
                <w:lang w:val="en-US"/>
              </w:rPr>
              <w:t xml:space="preserve"> N 1560-</w:t>
            </w:r>
            <w:r>
              <w:rPr>
                <w:rFonts w:ascii="GHEA Grapalat" w:hAnsi="GHEA Grapalat"/>
                <w:sz w:val="20"/>
                <w:szCs w:val="20"/>
              </w:rPr>
              <w:t>Ն</w:t>
            </w:r>
            <w:r>
              <w:rPr>
                <w:rFonts w:ascii="GHEA Grapalat" w:hAnsi="GHEA Grapalat"/>
                <w:sz w:val="20"/>
                <w:szCs w:val="20"/>
                <w:lang w:val="en-US"/>
              </w:rPr>
              <w:t xml:space="preserve"> </w:t>
            </w:r>
            <w:r>
              <w:rPr>
                <w:rFonts w:ascii="GHEA Grapalat" w:hAnsi="GHEA Grapalat"/>
                <w:sz w:val="20"/>
                <w:szCs w:val="20"/>
              </w:rPr>
              <w:t>որոշմամբ</w:t>
            </w:r>
            <w:r>
              <w:rPr>
                <w:rFonts w:ascii="GHEA Grapalat" w:hAnsi="GHEA Grapalat"/>
                <w:sz w:val="20"/>
                <w:szCs w:val="20"/>
                <w:lang w:val="en-US"/>
              </w:rPr>
              <w:t xml:space="preserve"> </w:t>
            </w:r>
            <w:r>
              <w:rPr>
                <w:rFonts w:ascii="GHEA Grapalat" w:hAnsi="GHEA Grapalat"/>
                <w:sz w:val="20"/>
                <w:szCs w:val="20"/>
              </w:rPr>
              <w:t>հաստատված</w:t>
            </w:r>
            <w:r>
              <w:rPr>
                <w:rFonts w:ascii="GHEA Grapalat" w:hAnsi="GHEA Grapalat"/>
                <w:sz w:val="20"/>
                <w:szCs w:val="20"/>
                <w:lang w:val="en-US"/>
              </w:rPr>
              <w:t xml:space="preserve"> “</w:t>
            </w:r>
            <w:r>
              <w:rPr>
                <w:rFonts w:ascii="GHEA Grapalat" w:hAnsi="GHEA Grapalat"/>
                <w:sz w:val="20"/>
                <w:szCs w:val="20"/>
              </w:rPr>
              <w:t>Մսի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մսամթերքի</w:t>
            </w:r>
            <w:r>
              <w:rPr>
                <w:rFonts w:ascii="GHEA Grapalat" w:hAnsi="GHEA Grapalat"/>
                <w:sz w:val="20"/>
                <w:szCs w:val="20"/>
                <w:lang w:val="en-US"/>
              </w:rPr>
              <w:t xml:space="preserve"> </w:t>
            </w:r>
            <w:r>
              <w:rPr>
                <w:rFonts w:ascii="GHEA Grapalat" w:hAnsi="GHEA Grapalat"/>
                <w:sz w:val="20"/>
                <w:szCs w:val="20"/>
              </w:rPr>
              <w:t>տեխնիկական</w:t>
            </w:r>
            <w:r>
              <w:rPr>
                <w:rFonts w:ascii="GHEA Grapalat" w:hAnsi="GHEA Grapalat"/>
                <w:sz w:val="20"/>
                <w:szCs w:val="20"/>
                <w:lang w:val="en-US"/>
              </w:rPr>
              <w:t xml:space="preserve"> </w:t>
            </w:r>
            <w:r>
              <w:rPr>
                <w:rFonts w:ascii="GHEA Grapalat" w:hAnsi="GHEA Grapalat"/>
                <w:sz w:val="20"/>
                <w:szCs w:val="20"/>
              </w:rPr>
              <w:t>կանոնակարգի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Հավի ձու</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1-</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կարգի</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մեկ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զանգվածի</w:t>
            </w:r>
            <w:r>
              <w:rPr>
                <w:rFonts w:ascii="GHEA Grapalat" w:hAnsi="GHEA Grapalat" w:cs="Arial Armenian"/>
                <w:sz w:val="20"/>
                <w:szCs w:val="20"/>
              </w:rPr>
              <w:t xml:space="preserve">, </w:t>
            </w:r>
            <w:r>
              <w:rPr>
                <w:rFonts w:ascii="GHEA Grapalat" w:hAnsi="GHEA Grapalat" w:cs="Sylfaen"/>
                <w:sz w:val="20"/>
                <w:szCs w:val="20"/>
              </w:rPr>
              <w:t>դիետիկ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պահման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7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xml:space="preserve"> </w:t>
            </w:r>
            <w:r>
              <w:rPr>
                <w:rFonts w:ascii="GHEA Grapalat" w:hAnsi="GHEA Grapalat" w:cs="Sylfaen"/>
                <w:sz w:val="20"/>
                <w:szCs w:val="20"/>
              </w:rPr>
              <w:t>ձվինը</w:t>
            </w:r>
            <w:r>
              <w:rPr>
                <w:rFonts w:ascii="GHEA Grapalat" w:hAnsi="GHEA Grapalat" w:cs="Arial Armenian"/>
                <w:sz w:val="20"/>
                <w:szCs w:val="20"/>
              </w:rPr>
              <w:t xml:space="preserve">` 25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սառնարանային</w:t>
            </w:r>
            <w:r>
              <w:rPr>
                <w:rFonts w:ascii="GHEA Grapalat" w:hAnsi="GHEA Grapalat" w:cs="Arial Armenian"/>
                <w:sz w:val="20"/>
                <w:szCs w:val="20"/>
              </w:rPr>
              <w:t xml:space="preserve"> </w:t>
            </w:r>
            <w:r>
              <w:rPr>
                <w:rFonts w:ascii="GHEA Grapalat" w:hAnsi="GHEA Grapalat" w:cs="Sylfaen"/>
                <w:sz w:val="20"/>
                <w:szCs w:val="20"/>
              </w:rPr>
              <w:t>պայմաններում</w:t>
            </w:r>
            <w:r>
              <w:rPr>
                <w:rFonts w:ascii="GHEA Grapalat" w:hAnsi="GHEA Grapalat" w:cs="Arial Armenian"/>
                <w:sz w:val="20"/>
                <w:szCs w:val="20"/>
              </w:rPr>
              <w:t xml:space="preserve">` 120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182-2012։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2011 </w:t>
            </w:r>
            <w:r>
              <w:rPr>
                <w:rFonts w:ascii="GHEA Grapalat" w:hAnsi="GHEA Grapalat" w:cs="Sylfaen"/>
                <w:sz w:val="20"/>
                <w:szCs w:val="20"/>
              </w:rPr>
              <w:t>թվականի</w:t>
            </w:r>
            <w:r>
              <w:rPr>
                <w:rFonts w:ascii="GHEA Grapalat" w:hAnsi="GHEA Grapalat" w:cs="Arial Armenian"/>
                <w:sz w:val="20"/>
                <w:szCs w:val="20"/>
              </w:rPr>
              <w:t xml:space="preserve"> </w:t>
            </w:r>
            <w:r>
              <w:rPr>
                <w:rFonts w:ascii="GHEA Grapalat" w:hAnsi="GHEA Grapalat" w:cs="Sylfaen"/>
                <w:sz w:val="20"/>
                <w:szCs w:val="20"/>
              </w:rPr>
              <w:t>սեպտեմբերի</w:t>
            </w:r>
            <w:r>
              <w:rPr>
                <w:rFonts w:ascii="GHEA Grapalat" w:hAnsi="GHEA Grapalat"/>
                <w:sz w:val="20"/>
                <w:szCs w:val="20"/>
              </w:rPr>
              <w:t xml:space="preserve"> 29-</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ՙՁվի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ձվամթերքի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կանոնակարգը</w:t>
            </w:r>
            <w:r>
              <w:rPr>
                <w:rFonts w:ascii="GHEA Grapalat" w:hAnsi="GHEA Grapalat" w:cs="Arial Armenian"/>
                <w:sz w:val="20"/>
                <w:szCs w:val="20"/>
              </w:rPr>
              <w:t xml:space="preserve"> </w:t>
            </w:r>
            <w:r>
              <w:rPr>
                <w:rFonts w:ascii="GHEA Grapalat" w:hAnsi="GHEA Grapalat" w:cs="Sylfaen"/>
                <w:sz w:val="20"/>
                <w:szCs w:val="20"/>
              </w:rPr>
              <w:t>հաստատելու</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N 1438-</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lang w:val="en-US"/>
              </w:rPr>
            </w:pPr>
            <w:r>
              <w:rPr>
                <w:rFonts w:ascii="GHEA Grapalat" w:hAnsi="GHEA Grapalat" w:cs="Sylfaen"/>
                <w:sz w:val="20"/>
                <w:szCs w:val="20"/>
                <w:lang w:val="en-US"/>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1200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Arial Armenian"/>
                <w:sz w:val="20"/>
                <w:szCs w:val="20"/>
              </w:rPr>
              <w:t xml:space="preserve">Ծիրան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Sylfaen"/>
                <w:sz w:val="20"/>
                <w:szCs w:val="20"/>
              </w:rPr>
              <w:t>Դեղձ</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lastRenderedPageBreak/>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Սալոր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Խնձոր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Calibri"/>
                <w:bCs/>
                <w:sz w:val="20"/>
                <w:szCs w:val="20"/>
              </w:rPr>
              <w:t>Խնձոր</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պտղաբանական</w:t>
            </w:r>
            <w:r>
              <w:rPr>
                <w:rFonts w:ascii="GHEA Grapalat" w:hAnsi="GHEA Grapalat" w:cs="Calibri"/>
                <w:bCs/>
                <w:sz w:val="20"/>
                <w:szCs w:val="20"/>
                <w:lang w:val="en-US"/>
              </w:rPr>
              <w:t xml:space="preserve"> I </w:t>
            </w:r>
            <w:r>
              <w:rPr>
                <w:rFonts w:ascii="GHEA Grapalat" w:hAnsi="GHEA Grapalat" w:cs="Calibri"/>
                <w:bCs/>
                <w:sz w:val="20"/>
                <w:szCs w:val="20"/>
              </w:rPr>
              <w:t>խմբի</w:t>
            </w:r>
            <w:r>
              <w:rPr>
                <w:rFonts w:ascii="GHEA Grapalat" w:hAnsi="GHEA Grapalat" w:cs="Calibri"/>
                <w:bCs/>
                <w:sz w:val="20"/>
                <w:szCs w:val="20"/>
                <w:lang w:val="en-US"/>
              </w:rPr>
              <w:t xml:space="preserve">, </w:t>
            </w:r>
            <w:r>
              <w:rPr>
                <w:rFonts w:ascii="GHEA Grapalat" w:hAnsi="GHEA Grapalat"/>
                <w:bCs/>
                <w:sz w:val="20"/>
                <w:szCs w:val="20"/>
                <w:lang w:val="hy-AM"/>
              </w:rPr>
              <w:t>քաղցր, կանաչ և դեղին ,</w:t>
            </w:r>
            <w:r>
              <w:rPr>
                <w:rFonts w:ascii="GHEA Grapalat" w:hAnsi="GHEA Grapalat" w:cs="Calibri"/>
                <w:bCs/>
                <w:sz w:val="20"/>
                <w:szCs w:val="20"/>
              </w:rPr>
              <w:t>նեղ</w:t>
            </w:r>
            <w:r>
              <w:rPr>
                <w:rFonts w:ascii="GHEA Grapalat" w:hAnsi="GHEA Grapalat" w:cs="Calibri"/>
                <w:bCs/>
                <w:sz w:val="20"/>
                <w:szCs w:val="20"/>
                <w:lang w:val="en-US"/>
              </w:rPr>
              <w:t xml:space="preserve">  </w:t>
            </w:r>
            <w:r>
              <w:rPr>
                <w:rFonts w:ascii="GHEA Grapalat" w:hAnsi="GHEA Grapalat" w:cs="Calibri"/>
                <w:bCs/>
                <w:sz w:val="20"/>
                <w:szCs w:val="20"/>
              </w:rPr>
              <w:t>տրամագիծը</w:t>
            </w:r>
            <w:r>
              <w:rPr>
                <w:rFonts w:ascii="GHEA Grapalat" w:hAnsi="GHEA Grapalat" w:cs="Calibri"/>
                <w:bCs/>
                <w:sz w:val="20"/>
                <w:szCs w:val="20"/>
                <w:lang w:val="en-US"/>
              </w:rPr>
              <w:t xml:space="preserve"> 5 </w:t>
            </w:r>
            <w:r>
              <w:rPr>
                <w:rFonts w:ascii="GHEA Grapalat" w:hAnsi="GHEA Grapalat" w:cs="Calibri"/>
                <w:bCs/>
                <w:sz w:val="20"/>
                <w:szCs w:val="20"/>
              </w:rPr>
              <w:t>սմ</w:t>
            </w:r>
            <w:r>
              <w:rPr>
                <w:rFonts w:ascii="GHEA Grapalat" w:hAnsi="GHEA Grapalat" w:cs="Calibri"/>
                <w:bCs/>
                <w:sz w:val="20"/>
                <w:szCs w:val="20"/>
                <w:lang w:val="en-US"/>
              </w:rPr>
              <w:t>-</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w:t>
            </w:r>
            <w:r>
              <w:rPr>
                <w:rFonts w:ascii="GHEA Grapalat" w:hAnsi="GHEA Grapalat" w:cs="Calibri"/>
                <w:bCs/>
                <w:sz w:val="20"/>
                <w:szCs w:val="20"/>
              </w:rPr>
              <w:t>ԳՕՍՏ</w:t>
            </w:r>
            <w:r>
              <w:rPr>
                <w:rFonts w:ascii="GHEA Grapalat" w:hAnsi="GHEA Grapalat" w:cs="Calibri"/>
                <w:bCs/>
                <w:sz w:val="20"/>
                <w:szCs w:val="20"/>
                <w:lang w:val="en-US"/>
              </w:rPr>
              <w:t xml:space="preserve"> 21122-75,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Calibri"/>
                <w:bCs/>
                <w:sz w:val="20"/>
                <w:szCs w:val="20"/>
              </w:rPr>
              <w:t>Մանդարին թարմ, I պտղաբանական խմբի, դեղին կեղևով և պտղամսով, ԳՕՍՏ 4428-82, անվտանգությունը, փաթեթավո</w:t>
            </w:r>
            <w:r>
              <w:rPr>
                <w:rFonts w:ascii="GHEA Grapalat" w:hAnsi="GHEA Grapalat" w:cs="Calibri"/>
                <w:bCs/>
                <w:sz w:val="20"/>
                <w:szCs w:val="20"/>
              </w:rPr>
              <w:softHyphen/>
              <w:t>րումը և մակնշումը` ըստ ՀՀ կառ. 2006թ. դեկ</w:t>
            </w:r>
            <w:r>
              <w:rPr>
                <w:rFonts w:ascii="GHEA Grapalat" w:hAnsi="GHEA Grapalat" w:cs="Calibri"/>
                <w:bCs/>
                <w:sz w:val="20"/>
                <w:szCs w:val="20"/>
              </w:rPr>
              <w:softHyphen/>
              <w:t>տեմբերի 21-ի N 1913-Ն որոշմամբ հաստատված “Թարմ պտուղ-բանջարեղենի տեխ.  կանոնակարգի”և “Սննդա</w:t>
            </w:r>
            <w:r>
              <w:rPr>
                <w:rFonts w:ascii="GHEA Grapalat" w:hAnsi="GHEA Grapalat" w:cs="Calibri"/>
                <w:bCs/>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Չամիչ քիշմիշի </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hy-AM"/>
              </w:rPr>
            </w:pPr>
            <w:r>
              <w:rPr>
                <w:rFonts w:ascii="GHEA Grapalat" w:hAnsi="GHEA Grapalat" w:cs="Sylfaen"/>
                <w:sz w:val="20"/>
                <w:szCs w:val="20"/>
              </w:rPr>
              <w:t>քիշմիշ</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խաղող</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Թթվասեր 20%</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hy-AM"/>
              </w:rPr>
            </w:pPr>
            <w:r>
              <w:rPr>
                <w:rFonts w:ascii="GHEA Grapalat" w:hAnsi="GHEA Grapalat" w:cs="Calibri"/>
                <w:bCs/>
                <w:sz w:val="16"/>
                <w:szCs w:val="16"/>
              </w:rPr>
              <w:t xml:space="preserve">Թարմ կովի կաթից, </w:t>
            </w:r>
            <w:r>
              <w:rPr>
                <w:rFonts w:ascii="GHEA Grapalat" w:hAnsi="GHEA Grapalat" w:cs="Calibri"/>
                <w:bCs/>
                <w:sz w:val="16"/>
                <w:szCs w:val="16"/>
                <w:lang w:val="hy-AM"/>
              </w:rPr>
              <w:t xml:space="preserve">400գրամանոց տարաներով, </w:t>
            </w:r>
            <w:r>
              <w:rPr>
                <w:rFonts w:ascii="GHEA Grapalat" w:hAnsi="GHEA Grapalat" w:cs="Calibri"/>
                <w:bCs/>
                <w:sz w:val="16"/>
                <w:szCs w:val="16"/>
              </w:rPr>
              <w:t xml:space="preserve">յուղայնությունը` 20 %-ից ոչ պակաս,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Calibri"/>
                <w:bCs/>
                <w:sz w:val="20"/>
                <w:szCs w:val="20"/>
              </w:rPr>
              <w:t>Կաթնաշոռ</w:t>
            </w:r>
            <w:r>
              <w:rPr>
                <w:rFonts w:ascii="GHEA Grapalat" w:hAnsi="GHEA Grapalat" w:cs="Calibri"/>
                <w:bCs/>
                <w:sz w:val="20"/>
                <w:szCs w:val="20"/>
                <w:lang w:val="en-US"/>
              </w:rPr>
              <w:t xml:space="preserve"> </w:t>
            </w:r>
            <w:r>
              <w:rPr>
                <w:rFonts w:ascii="GHEA Grapalat" w:hAnsi="GHEA Grapalat" w:cs="Calibri"/>
                <w:bCs/>
                <w:sz w:val="20"/>
                <w:szCs w:val="20"/>
                <w:lang w:val="hy-AM"/>
              </w:rPr>
              <w:t xml:space="preserve"> </w:t>
            </w:r>
            <w:r>
              <w:rPr>
                <w:rFonts w:ascii="GHEA Grapalat" w:hAnsi="GHEA Grapalat" w:cs="Calibri"/>
                <w:bCs/>
                <w:sz w:val="20"/>
                <w:szCs w:val="20"/>
              </w:rPr>
              <w:t>փաթեթավորված</w:t>
            </w:r>
            <w:r>
              <w:rPr>
                <w:rFonts w:ascii="GHEA Grapalat" w:hAnsi="GHEA Grapalat" w:cs="Calibri"/>
                <w:bCs/>
                <w:sz w:val="20"/>
                <w:szCs w:val="20"/>
                <w:lang w:val="hy-AM"/>
              </w:rPr>
              <w:t xml:space="preserve"> 200գր</w:t>
            </w:r>
            <w:r>
              <w:rPr>
                <w:rFonts w:ascii="GHEA Grapalat" w:hAnsi="GHEA Grapalat"/>
                <w:bCs/>
                <w:sz w:val="20"/>
                <w:szCs w:val="20"/>
                <w:lang w:val="en-US"/>
              </w:rPr>
              <w:t xml:space="preserve"> </w:t>
            </w:r>
            <w:r>
              <w:rPr>
                <w:rFonts w:ascii="GHEA Grapalat" w:hAnsi="GHEA Grapalat" w:cs="Calibri"/>
                <w:bCs/>
                <w:sz w:val="20"/>
                <w:szCs w:val="20"/>
              </w:rPr>
              <w:t>սպառողական</w:t>
            </w:r>
            <w:r>
              <w:rPr>
                <w:rFonts w:ascii="GHEA Grapalat" w:hAnsi="GHEA Grapalat"/>
                <w:bCs/>
                <w:sz w:val="20"/>
                <w:szCs w:val="20"/>
                <w:lang w:val="en-US"/>
              </w:rPr>
              <w:t xml:space="preserve"> </w:t>
            </w:r>
            <w:r>
              <w:rPr>
                <w:rFonts w:ascii="GHEA Grapalat" w:hAnsi="GHEA Grapalat" w:cs="Calibri"/>
                <w:bCs/>
                <w:sz w:val="20"/>
                <w:szCs w:val="20"/>
              </w:rPr>
              <w:t>տարաներով</w:t>
            </w:r>
            <w:r>
              <w:rPr>
                <w:rFonts w:ascii="GHEA Grapalat" w:hAnsi="GHEA Grapalat" w:cs="Calibri"/>
                <w:bCs/>
                <w:sz w:val="20"/>
                <w:szCs w:val="20"/>
                <w:lang w:val="en-US"/>
              </w:rPr>
              <w:t xml:space="preserve"> 18 </w:t>
            </w:r>
            <w:r>
              <w:rPr>
                <w:rFonts w:ascii="GHEA Grapalat" w:hAnsi="GHEA Grapalat" w:cs="Calibri"/>
                <w:bCs/>
                <w:sz w:val="20"/>
                <w:szCs w:val="20"/>
              </w:rPr>
              <w:t>և</w:t>
            </w:r>
            <w:r>
              <w:rPr>
                <w:rFonts w:ascii="GHEA Grapalat" w:hAnsi="GHEA Grapalat" w:cs="Calibri"/>
                <w:bCs/>
                <w:sz w:val="20"/>
                <w:szCs w:val="20"/>
                <w:lang w:val="en-US"/>
              </w:rPr>
              <w:t xml:space="preserve"> 9,0% </w:t>
            </w:r>
            <w:r>
              <w:rPr>
                <w:rFonts w:ascii="GHEA Grapalat" w:hAnsi="GHEA Grapalat" w:cs="Calibri"/>
                <w:bCs/>
                <w:sz w:val="20"/>
                <w:szCs w:val="20"/>
              </w:rPr>
              <w:t>յուղի</w:t>
            </w:r>
            <w:r>
              <w:rPr>
                <w:rFonts w:ascii="GHEA Grapalat" w:hAnsi="GHEA Grapalat" w:cs="Calibri"/>
                <w:bCs/>
                <w:sz w:val="20"/>
                <w:szCs w:val="20"/>
                <w:lang w:val="en-US"/>
              </w:rPr>
              <w:t xml:space="preserve"> </w:t>
            </w:r>
            <w:r>
              <w:rPr>
                <w:rFonts w:ascii="GHEA Grapalat" w:hAnsi="GHEA Grapalat" w:cs="Calibri"/>
                <w:bCs/>
                <w:sz w:val="20"/>
                <w:szCs w:val="20"/>
              </w:rPr>
              <w:t>պարունակությամբ</w:t>
            </w:r>
            <w:r>
              <w:rPr>
                <w:rFonts w:ascii="GHEA Grapalat" w:hAnsi="GHEA Grapalat" w:cs="Calibri"/>
                <w:bCs/>
                <w:sz w:val="20"/>
                <w:szCs w:val="20"/>
                <w:lang w:val="en-US"/>
              </w:rPr>
              <w:t xml:space="preserve">, </w:t>
            </w:r>
            <w:r>
              <w:rPr>
                <w:rFonts w:ascii="GHEA Grapalat" w:hAnsi="GHEA Grapalat" w:cs="Calibri"/>
                <w:bCs/>
                <w:sz w:val="20"/>
                <w:szCs w:val="20"/>
              </w:rPr>
              <w:t>թթվայնությունը</w:t>
            </w:r>
            <w:r>
              <w:rPr>
                <w:rFonts w:ascii="GHEA Grapalat" w:hAnsi="GHEA Grapalat" w:cs="Calibri"/>
                <w:bCs/>
                <w:sz w:val="20"/>
                <w:szCs w:val="20"/>
                <w:lang w:val="en-US"/>
              </w:rPr>
              <w:t>` 210-240</w:t>
            </w:r>
            <w:r>
              <w:rPr>
                <w:rFonts w:ascii="Arial Armenian" w:hAnsi="Arial Armenian" w:cs="Calibri"/>
                <w:bCs/>
                <w:sz w:val="20"/>
                <w:szCs w:val="20"/>
                <w:lang w:val="en-US"/>
              </w:rPr>
              <w:t> </w:t>
            </w:r>
            <w:r>
              <w:rPr>
                <w:rFonts w:ascii="GHEA Grapalat" w:hAnsi="GHEA Grapalat"/>
                <w:bCs/>
                <w:sz w:val="20"/>
                <w:szCs w:val="20"/>
                <w:vertAlign w:val="superscript"/>
                <w:lang w:val="en-US"/>
              </w:rPr>
              <w:t>0</w:t>
            </w:r>
            <w:r>
              <w:rPr>
                <w:rFonts w:ascii="GHEA Grapalat" w:hAnsi="GHEA Grapalat"/>
                <w:bCs/>
                <w:sz w:val="20"/>
                <w:szCs w:val="20"/>
                <w:lang w:val="en-US"/>
              </w:rPr>
              <w:t xml:space="preserve">T, </w:t>
            </w:r>
            <w:r>
              <w:rPr>
                <w:rFonts w:ascii="GHEA Grapalat" w:hAnsi="GHEA Grapalat" w:cs="Calibri"/>
                <w:bCs/>
                <w:sz w:val="20"/>
                <w:szCs w:val="20"/>
              </w:rPr>
              <w:t>անվտանգությունը</w:t>
            </w:r>
            <w:r>
              <w:rPr>
                <w:rFonts w:ascii="GHEA Grapalat" w:hAnsi="GHEA Grapalat"/>
                <w:bCs/>
                <w:sz w:val="20"/>
                <w:szCs w:val="20"/>
                <w:lang w:val="en-US"/>
              </w:rPr>
              <w:t xml:space="preserve"> </w:t>
            </w:r>
            <w:r>
              <w:rPr>
                <w:rFonts w:ascii="GHEA Grapalat" w:hAnsi="GHEA Grapalat" w:cs="Calibri"/>
                <w:bCs/>
                <w:sz w:val="20"/>
                <w:szCs w:val="20"/>
              </w:rPr>
              <w:t>և</w:t>
            </w:r>
            <w:r>
              <w:rPr>
                <w:rFonts w:ascii="GHEA Grapalat" w:hAnsi="GHEA Grapalat"/>
                <w:bCs/>
                <w:sz w:val="20"/>
                <w:szCs w:val="20"/>
                <w:lang w:val="en-US"/>
              </w:rPr>
              <w:t xml:space="preserve"> </w:t>
            </w:r>
            <w:r>
              <w:rPr>
                <w:rFonts w:ascii="GHEA Grapalat" w:hAnsi="GHEA Grapalat" w:cs="Calibri"/>
                <w:bCs/>
                <w:sz w:val="20"/>
                <w:szCs w:val="20"/>
              </w:rPr>
              <w:t>մակնշումը</w:t>
            </w:r>
            <w:r>
              <w:rPr>
                <w:rFonts w:ascii="GHEA Grapalat" w:hAnsi="GHEA Grapalat"/>
                <w:bCs/>
                <w:sz w:val="20"/>
                <w:szCs w:val="20"/>
                <w:lang w:val="en-US"/>
              </w:rPr>
              <w:t xml:space="preserve">` </w:t>
            </w:r>
            <w:r>
              <w:rPr>
                <w:rFonts w:ascii="GHEA Grapalat" w:hAnsi="GHEA Grapalat" w:cs="Calibri"/>
                <w:bCs/>
                <w:sz w:val="20"/>
                <w:szCs w:val="20"/>
              </w:rPr>
              <w:t>ըստ</w:t>
            </w:r>
            <w:r>
              <w:rPr>
                <w:rFonts w:ascii="GHEA Grapalat" w:hAnsi="GHEA Grapalat"/>
                <w:bCs/>
                <w:sz w:val="20"/>
                <w:szCs w:val="20"/>
                <w:lang w:val="en-US"/>
              </w:rPr>
              <w:t xml:space="preserve"> </w:t>
            </w:r>
            <w:r>
              <w:rPr>
                <w:rFonts w:ascii="GHEA Grapalat" w:hAnsi="GHEA Grapalat" w:cs="Calibri"/>
                <w:bCs/>
                <w:sz w:val="20"/>
                <w:szCs w:val="20"/>
              </w:rPr>
              <w:t>ՀՀ</w:t>
            </w:r>
            <w:r>
              <w:rPr>
                <w:rFonts w:ascii="GHEA Grapalat" w:hAnsi="GHEA Grapalat"/>
                <w:bCs/>
                <w:sz w:val="20"/>
                <w:szCs w:val="20"/>
                <w:lang w:val="en-US"/>
              </w:rPr>
              <w:t xml:space="preserve"> </w:t>
            </w:r>
            <w:r>
              <w:rPr>
                <w:rFonts w:ascii="GHEA Grapalat" w:hAnsi="GHEA Grapalat" w:cs="Sylfaen"/>
                <w:bCs/>
                <w:sz w:val="20"/>
                <w:szCs w:val="20"/>
              </w:rPr>
              <w:t>կառավարության</w:t>
            </w:r>
            <w:r>
              <w:rPr>
                <w:rFonts w:ascii="GHEA Grapalat" w:hAnsi="GHEA Grapalat"/>
                <w:bCs/>
                <w:sz w:val="20"/>
                <w:szCs w:val="20"/>
                <w:lang w:val="en-US"/>
              </w:rPr>
              <w:t xml:space="preserve"> 2006</w:t>
            </w:r>
            <w:r>
              <w:rPr>
                <w:rFonts w:ascii="GHEA Grapalat" w:hAnsi="GHEA Grapalat" w:cs="Sylfaen"/>
                <w:bCs/>
                <w:sz w:val="20"/>
                <w:szCs w:val="20"/>
              </w:rPr>
              <w:t>թ</w:t>
            </w:r>
            <w:r>
              <w:rPr>
                <w:rFonts w:ascii="GHEA Grapalat" w:hAnsi="GHEA Grapalat"/>
                <w:bCs/>
                <w:sz w:val="20"/>
                <w:szCs w:val="20"/>
                <w:lang w:val="en-US"/>
              </w:rPr>
              <w:t xml:space="preserve">. </w:t>
            </w:r>
            <w:r>
              <w:rPr>
                <w:rFonts w:ascii="GHEA Grapalat" w:hAnsi="GHEA Grapalat" w:cs="Sylfaen"/>
                <w:bCs/>
                <w:sz w:val="20"/>
                <w:szCs w:val="20"/>
              </w:rPr>
              <w:t>դեկտեմբերի</w:t>
            </w:r>
            <w:r>
              <w:rPr>
                <w:rFonts w:ascii="GHEA Grapalat" w:hAnsi="GHEA Grapalat"/>
                <w:bCs/>
                <w:sz w:val="20"/>
                <w:szCs w:val="20"/>
                <w:lang w:val="en-US"/>
              </w:rPr>
              <w:t xml:space="preserve"> 21-</w:t>
            </w:r>
            <w:r>
              <w:rPr>
                <w:rFonts w:ascii="GHEA Grapalat" w:hAnsi="GHEA Grapalat" w:cs="Sylfaen"/>
                <w:bCs/>
                <w:sz w:val="20"/>
                <w:szCs w:val="20"/>
              </w:rPr>
              <w:t>ի</w:t>
            </w:r>
            <w:r>
              <w:rPr>
                <w:rFonts w:ascii="GHEA Grapalat" w:hAnsi="GHEA Grapalat"/>
                <w:bCs/>
                <w:sz w:val="20"/>
                <w:szCs w:val="20"/>
                <w:lang w:val="en-US"/>
              </w:rPr>
              <w:t xml:space="preserve"> N 1925-</w:t>
            </w:r>
            <w:r>
              <w:rPr>
                <w:rFonts w:ascii="GHEA Grapalat" w:hAnsi="GHEA Grapalat" w:cs="Sylfaen"/>
                <w:bCs/>
                <w:sz w:val="20"/>
                <w:szCs w:val="20"/>
              </w:rPr>
              <w:t>Ն</w:t>
            </w:r>
            <w:r>
              <w:rPr>
                <w:rFonts w:ascii="GHEA Grapalat" w:hAnsi="GHEA Grapalat"/>
                <w:bCs/>
                <w:sz w:val="20"/>
                <w:szCs w:val="20"/>
                <w:lang w:val="en-US"/>
              </w:rPr>
              <w:t xml:space="preserve"> </w:t>
            </w:r>
            <w:r>
              <w:rPr>
                <w:rFonts w:ascii="GHEA Grapalat" w:hAnsi="GHEA Grapalat" w:cs="Sylfaen"/>
                <w:bCs/>
                <w:sz w:val="20"/>
                <w:szCs w:val="20"/>
              </w:rPr>
              <w:t>որոշմամբ</w:t>
            </w:r>
            <w:r>
              <w:rPr>
                <w:rFonts w:ascii="GHEA Grapalat" w:hAnsi="GHEA Grapalat"/>
                <w:bCs/>
                <w:sz w:val="20"/>
                <w:szCs w:val="20"/>
                <w:lang w:val="en-US"/>
              </w:rPr>
              <w:t xml:space="preserve"> </w:t>
            </w:r>
            <w:r>
              <w:rPr>
                <w:rFonts w:ascii="GHEA Grapalat" w:hAnsi="GHEA Grapalat" w:cs="Sylfaen"/>
                <w:bCs/>
                <w:sz w:val="20"/>
                <w:szCs w:val="20"/>
              </w:rPr>
              <w:t>հաստատված</w:t>
            </w:r>
            <w:r>
              <w:rPr>
                <w:rFonts w:ascii="GHEA Grapalat" w:hAnsi="GHEA Grapalat"/>
                <w:bCs/>
                <w:sz w:val="20"/>
                <w:szCs w:val="20"/>
                <w:lang w:val="en-US"/>
              </w:rPr>
              <w:t xml:space="preserve"> «</w:t>
            </w:r>
            <w:r>
              <w:rPr>
                <w:rFonts w:ascii="GHEA Grapalat" w:hAnsi="GHEA Grapalat" w:cs="Sylfaen"/>
                <w:bCs/>
                <w:sz w:val="20"/>
                <w:szCs w:val="20"/>
              </w:rPr>
              <w:t>Կաթին</w:t>
            </w:r>
            <w:r>
              <w:rPr>
                <w:rFonts w:ascii="GHEA Grapalat" w:hAnsi="GHEA Grapalat"/>
                <w:bCs/>
                <w:sz w:val="20"/>
                <w:szCs w:val="20"/>
                <w:lang w:val="en-US"/>
              </w:rPr>
              <w:t xml:space="preserve">, </w:t>
            </w:r>
            <w:r>
              <w:rPr>
                <w:rFonts w:ascii="GHEA Grapalat" w:hAnsi="GHEA Grapalat" w:cs="Sylfaen"/>
                <w:bCs/>
                <w:sz w:val="20"/>
                <w:szCs w:val="20"/>
              </w:rPr>
              <w:lastRenderedPageBreak/>
              <w:t>կաթնամթերքին</w:t>
            </w:r>
            <w:r>
              <w:rPr>
                <w:rFonts w:ascii="GHEA Grapalat" w:hAnsi="GHEA Grapalat"/>
                <w:bCs/>
                <w:sz w:val="20"/>
                <w:szCs w:val="20"/>
                <w:lang w:val="en-US"/>
              </w:rPr>
              <w:t xml:space="preserve"> </w:t>
            </w:r>
            <w:r>
              <w:rPr>
                <w:rFonts w:ascii="GHEA Grapalat" w:hAnsi="GHEA Grapalat" w:cs="Sylfaen"/>
                <w:bCs/>
                <w:sz w:val="20"/>
                <w:szCs w:val="20"/>
              </w:rPr>
              <w:t>և</w:t>
            </w:r>
            <w:r>
              <w:rPr>
                <w:rFonts w:ascii="GHEA Grapalat" w:hAnsi="GHEA Grapalat"/>
                <w:bCs/>
                <w:sz w:val="20"/>
                <w:szCs w:val="20"/>
                <w:lang w:val="en-US"/>
              </w:rPr>
              <w:t xml:space="preserve"> </w:t>
            </w:r>
            <w:r>
              <w:rPr>
                <w:rFonts w:ascii="GHEA Grapalat" w:hAnsi="GHEA Grapalat" w:cs="Sylfaen"/>
                <w:bCs/>
                <w:sz w:val="20"/>
                <w:szCs w:val="20"/>
              </w:rPr>
              <w:t>դրանց</w:t>
            </w:r>
            <w:r>
              <w:rPr>
                <w:rFonts w:ascii="GHEA Grapalat" w:hAnsi="GHEA Grapalat"/>
                <w:bCs/>
                <w:sz w:val="20"/>
                <w:szCs w:val="20"/>
                <w:lang w:val="en-US"/>
              </w:rPr>
              <w:t xml:space="preserve"> </w:t>
            </w:r>
            <w:r>
              <w:rPr>
                <w:rFonts w:ascii="GHEA Grapalat" w:hAnsi="GHEA Grapalat" w:cs="Sylfaen"/>
                <w:bCs/>
                <w:sz w:val="20"/>
                <w:szCs w:val="20"/>
              </w:rPr>
              <w:t>արտադրությանը</w:t>
            </w:r>
            <w:r>
              <w:rPr>
                <w:rFonts w:ascii="GHEA Grapalat" w:hAnsi="GHEA Grapalat"/>
                <w:bCs/>
                <w:sz w:val="20"/>
                <w:szCs w:val="20"/>
                <w:lang w:val="en-US"/>
              </w:rPr>
              <w:t xml:space="preserve"> </w:t>
            </w:r>
            <w:r>
              <w:rPr>
                <w:rFonts w:ascii="GHEA Grapalat" w:hAnsi="GHEA Grapalat" w:cs="Sylfaen"/>
                <w:bCs/>
                <w:sz w:val="20"/>
                <w:szCs w:val="20"/>
              </w:rPr>
              <w:t>ներկայացվող</w:t>
            </w:r>
            <w:r>
              <w:rPr>
                <w:rFonts w:ascii="GHEA Grapalat" w:hAnsi="GHEA Grapalat"/>
                <w:bCs/>
                <w:sz w:val="20"/>
                <w:szCs w:val="20"/>
                <w:lang w:val="en-US"/>
              </w:rPr>
              <w:t xml:space="preserve"> </w:t>
            </w:r>
            <w:r>
              <w:rPr>
                <w:rFonts w:ascii="GHEA Grapalat" w:hAnsi="GHEA Grapalat" w:cs="Sylfaen"/>
                <w:bCs/>
                <w:sz w:val="20"/>
                <w:szCs w:val="20"/>
              </w:rPr>
              <w:t>պահանջների</w:t>
            </w:r>
            <w:r>
              <w:rPr>
                <w:rFonts w:ascii="GHEA Grapalat" w:hAnsi="GHEA Grapalat"/>
                <w:bCs/>
                <w:sz w:val="20"/>
                <w:szCs w:val="20"/>
                <w:lang w:val="en-US"/>
              </w:rPr>
              <w:t xml:space="preserve"> </w:t>
            </w:r>
            <w:r>
              <w:rPr>
                <w:rFonts w:ascii="GHEA Grapalat" w:hAnsi="GHEA Grapalat" w:cs="Sylfaen"/>
                <w:bCs/>
                <w:sz w:val="20"/>
                <w:szCs w:val="20"/>
              </w:rPr>
              <w:t>տեխնիկական</w:t>
            </w:r>
            <w:r>
              <w:rPr>
                <w:rFonts w:ascii="GHEA Grapalat" w:hAnsi="GHEA Grapalat"/>
                <w:bCs/>
                <w:sz w:val="20"/>
                <w:szCs w:val="20"/>
                <w:lang w:val="en-US"/>
              </w:rPr>
              <w:t xml:space="preserve"> </w:t>
            </w:r>
            <w:r>
              <w:rPr>
                <w:rFonts w:ascii="GHEA Grapalat" w:hAnsi="GHEA Grapalat" w:cs="Sylfaen"/>
                <w:bCs/>
                <w:sz w:val="20"/>
                <w:szCs w:val="20"/>
              </w:rPr>
              <w:t>կանոնակարգի</w:t>
            </w:r>
            <w:r>
              <w:rPr>
                <w:rFonts w:ascii="GHEA Grapalat" w:hAnsi="GHEA Grapalat"/>
                <w:bCs/>
                <w:sz w:val="20"/>
                <w:szCs w:val="20"/>
                <w:lang w:val="en-US"/>
              </w:rPr>
              <w:t xml:space="preserve">» </w:t>
            </w:r>
            <w:r>
              <w:rPr>
                <w:rFonts w:ascii="GHEA Grapalat" w:hAnsi="GHEA Grapalat" w:cs="Sylfaen"/>
                <w:bCs/>
                <w:sz w:val="20"/>
                <w:szCs w:val="20"/>
              </w:rPr>
              <w:t>և</w:t>
            </w:r>
            <w:r>
              <w:rPr>
                <w:rFonts w:ascii="GHEA Grapalat" w:hAnsi="GHEA Grapalat"/>
                <w:bCs/>
                <w:sz w:val="20"/>
                <w:szCs w:val="20"/>
                <w:lang w:val="en-US"/>
              </w:rPr>
              <w:t xml:space="preserve"> «</w:t>
            </w:r>
            <w:r>
              <w:rPr>
                <w:rFonts w:ascii="GHEA Grapalat" w:hAnsi="GHEA Grapalat" w:cs="Sylfaen"/>
                <w:bCs/>
                <w:sz w:val="20"/>
                <w:szCs w:val="20"/>
              </w:rPr>
              <w:t>Սննդամթերքի</w:t>
            </w:r>
            <w:r>
              <w:rPr>
                <w:rFonts w:ascii="GHEA Grapalat" w:hAnsi="GHEA Grapalat"/>
                <w:bCs/>
                <w:sz w:val="20"/>
                <w:szCs w:val="20"/>
                <w:lang w:val="en-US"/>
              </w:rPr>
              <w:t xml:space="preserve"> </w:t>
            </w:r>
            <w:r>
              <w:rPr>
                <w:rFonts w:ascii="GHEA Grapalat" w:hAnsi="GHEA Grapalat" w:cs="Sylfaen"/>
                <w:bCs/>
                <w:sz w:val="20"/>
                <w:szCs w:val="20"/>
              </w:rPr>
              <w:t>անվտանգության</w:t>
            </w:r>
            <w:r>
              <w:rPr>
                <w:rFonts w:ascii="GHEA Grapalat" w:hAnsi="GHEA Grapalat"/>
                <w:bCs/>
                <w:sz w:val="20"/>
                <w:szCs w:val="20"/>
                <w:lang w:val="en-US"/>
              </w:rPr>
              <w:t xml:space="preserve"> </w:t>
            </w:r>
            <w:r>
              <w:rPr>
                <w:rFonts w:ascii="GHEA Grapalat" w:hAnsi="GHEA Grapalat" w:cs="Sylfaen"/>
                <w:bCs/>
                <w:sz w:val="20"/>
                <w:szCs w:val="20"/>
              </w:rPr>
              <w:t>մասին</w:t>
            </w:r>
            <w:r>
              <w:rPr>
                <w:rFonts w:ascii="GHEA Grapalat" w:hAnsi="GHEA Grapalat"/>
                <w:bCs/>
                <w:sz w:val="20"/>
                <w:szCs w:val="20"/>
                <w:lang w:val="en-US"/>
              </w:rPr>
              <w:t xml:space="preserve">» </w:t>
            </w:r>
            <w:r>
              <w:rPr>
                <w:rFonts w:ascii="GHEA Grapalat" w:hAnsi="GHEA Grapalat" w:cs="Sylfaen"/>
                <w:bCs/>
                <w:sz w:val="20"/>
                <w:szCs w:val="20"/>
              </w:rPr>
              <w:t>ՀՀ</w:t>
            </w:r>
            <w:r>
              <w:rPr>
                <w:rFonts w:ascii="GHEA Grapalat" w:hAnsi="GHEA Grapalat"/>
                <w:bCs/>
                <w:sz w:val="20"/>
                <w:szCs w:val="20"/>
                <w:lang w:val="en-US"/>
              </w:rPr>
              <w:t xml:space="preserve"> </w:t>
            </w:r>
            <w:r>
              <w:rPr>
                <w:rFonts w:ascii="GHEA Grapalat" w:hAnsi="GHEA Grapalat" w:cs="Sylfaen"/>
                <w:bCs/>
                <w:sz w:val="20"/>
                <w:szCs w:val="20"/>
              </w:rPr>
              <w:t>օրենքի</w:t>
            </w:r>
            <w:r>
              <w:rPr>
                <w:rFonts w:ascii="GHEA Grapalat" w:hAnsi="GHEA Grapalat"/>
                <w:bCs/>
                <w:sz w:val="20"/>
                <w:szCs w:val="20"/>
                <w:lang w:val="en-US"/>
              </w:rPr>
              <w:t xml:space="preserve"> 8-</w:t>
            </w:r>
            <w:r>
              <w:rPr>
                <w:rFonts w:ascii="GHEA Grapalat" w:hAnsi="GHEA Grapalat" w:cs="Sylfaen"/>
                <w:bCs/>
                <w:sz w:val="20"/>
                <w:szCs w:val="20"/>
              </w:rPr>
              <w:t>րդ</w:t>
            </w:r>
            <w:r>
              <w:rPr>
                <w:rFonts w:ascii="GHEA Grapalat" w:hAnsi="GHEA Grapalat"/>
                <w:bCs/>
                <w:sz w:val="20"/>
                <w:szCs w:val="20"/>
                <w:lang w:val="en-US"/>
              </w:rPr>
              <w:t xml:space="preserve"> </w:t>
            </w:r>
            <w:r>
              <w:rPr>
                <w:rFonts w:ascii="GHEA Grapalat" w:hAnsi="GHEA Grapalat" w:cs="Sylfaen"/>
                <w:bCs/>
                <w:sz w:val="20"/>
                <w:szCs w:val="20"/>
              </w:rPr>
              <w:t>հոդվածի</w:t>
            </w:r>
            <w:r>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&lt;&lt;Լոռի&gt;&gt;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Սերուցքային</w:t>
            </w:r>
            <w:r>
              <w:rPr>
                <w:rFonts w:ascii="GHEA Grapalat" w:hAnsi="GHEA Grapalat" w:cs="Arial Armenian"/>
                <w:sz w:val="20"/>
                <w:szCs w:val="20"/>
              </w:rPr>
              <w:t xml:space="preserve">, </w:t>
            </w:r>
            <w:r>
              <w:rPr>
                <w:rFonts w:ascii="GHEA Grapalat" w:hAnsi="GHEA Grapalat" w:cs="Sylfaen"/>
                <w:sz w:val="20"/>
                <w:szCs w:val="20"/>
              </w:rPr>
              <w:t xml:space="preserve">յուղայնությունը </w:t>
            </w:r>
            <w:r>
              <w:rPr>
                <w:rFonts w:ascii="GHEA Grapalat" w:hAnsi="GHEA Grapalat" w:cs="Arial Armenian"/>
                <w:sz w:val="20"/>
                <w:szCs w:val="20"/>
              </w:rPr>
              <w:t xml:space="preserve">82,5%,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որակի</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պրոտեինի</w:t>
            </w:r>
            <w:r>
              <w:rPr>
                <w:rFonts w:ascii="GHEA Grapalat" w:hAnsi="GHEA Grapalat" w:cs="Arial Armenian"/>
                <w:sz w:val="20"/>
                <w:szCs w:val="20"/>
              </w:rPr>
              <w:t xml:space="preserve"> </w:t>
            </w:r>
            <w:r>
              <w:rPr>
                <w:rFonts w:ascii="GHEA Grapalat" w:hAnsi="GHEA Grapalat" w:cs="Sylfaen"/>
                <w:sz w:val="20"/>
                <w:szCs w:val="20"/>
              </w:rPr>
              <w:t>պարունակությունը</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ածխաջուր</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740 </w:t>
            </w:r>
            <w:r>
              <w:rPr>
                <w:rFonts w:ascii="GHEA Grapalat" w:hAnsi="GHEA Grapalat" w:cs="Sylfaen"/>
                <w:sz w:val="20"/>
                <w:szCs w:val="20"/>
              </w:rPr>
              <w:t>կկալ</w:t>
            </w:r>
            <w:r>
              <w:rPr>
                <w:rFonts w:ascii="GHEA Grapalat" w:hAnsi="GHEA Grapalat" w:cs="Arial Armenian"/>
                <w:sz w:val="20"/>
                <w:szCs w:val="20"/>
              </w:rPr>
              <w:t xml:space="preserve">, 200-250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20-25 </w:t>
            </w:r>
            <w:r>
              <w:rPr>
                <w:rFonts w:ascii="GHEA Grapalat" w:hAnsi="GHEA Grapalat" w:cs="Sylfaen"/>
                <w:sz w:val="20"/>
                <w:szCs w:val="20"/>
              </w:rPr>
              <w:t>կգ</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37-91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հալած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Յուղ</w:t>
            </w:r>
            <w:r>
              <w:rPr>
                <w:rFonts w:ascii="GHEA Grapalat" w:hAnsi="GHEA Grapalat" w:cs="Arial Armenian"/>
                <w:sz w:val="20"/>
                <w:szCs w:val="20"/>
              </w:rPr>
              <w:t xml:space="preserve"> </w:t>
            </w:r>
            <w:r>
              <w:rPr>
                <w:rFonts w:ascii="GHEA Grapalat" w:hAnsi="GHEA Grapalat" w:cs="Sylfaen"/>
                <w:sz w:val="20"/>
                <w:szCs w:val="20"/>
              </w:rPr>
              <w:t>խոհարարական</w:t>
            </w:r>
            <w:r>
              <w:rPr>
                <w:rFonts w:ascii="GHEA Grapalat" w:hAnsi="GHEA Grapalat" w:cs="Arial Armenian"/>
                <w:sz w:val="20"/>
                <w:szCs w:val="20"/>
              </w:rPr>
              <w:t>, 100%-</w:t>
            </w:r>
            <w:r>
              <w:rPr>
                <w:rFonts w:ascii="GHEA Grapalat" w:hAnsi="GHEA Grapalat" w:cs="Sylfaen"/>
                <w:sz w:val="20"/>
                <w:szCs w:val="20"/>
              </w:rPr>
              <w:t>անոց</w:t>
            </w:r>
            <w:r>
              <w:rPr>
                <w:rFonts w:ascii="GHEA Grapalat" w:hAnsi="GHEA Grapalat" w:cs="Arial Armenian"/>
                <w:sz w:val="20"/>
                <w:szCs w:val="20"/>
              </w:rPr>
              <w:t xml:space="preserve"> </w:t>
            </w:r>
            <w:r>
              <w:rPr>
                <w:rFonts w:ascii="GHEA Grapalat" w:hAnsi="GHEA Grapalat" w:cs="Sylfaen"/>
                <w:sz w:val="20"/>
                <w:szCs w:val="20"/>
              </w:rPr>
              <w:t>կենդանական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խոլեստերենի</w:t>
            </w:r>
            <w:r>
              <w:rPr>
                <w:rFonts w:ascii="GHEA Grapalat" w:hAnsi="GHEA Grapalat" w:cs="Arial Armenian"/>
                <w:sz w:val="20"/>
                <w:szCs w:val="20"/>
              </w:rPr>
              <w:t xml:space="preserve"> </w:t>
            </w:r>
            <w:r>
              <w:rPr>
                <w:rFonts w:ascii="GHEA Grapalat" w:hAnsi="GHEA Grapalat" w:cs="Sylfaen"/>
                <w:sz w:val="20"/>
                <w:szCs w:val="20"/>
              </w:rPr>
              <w:t>պարունակության</w:t>
            </w:r>
            <w:r>
              <w:rPr>
                <w:rFonts w:ascii="GHEA Grapalat" w:hAnsi="GHEA Grapalat" w:cs="Arial Armenian"/>
                <w:sz w:val="20"/>
                <w:szCs w:val="20"/>
              </w:rPr>
              <w:t xml:space="preserve">, </w:t>
            </w:r>
            <w:r>
              <w:rPr>
                <w:rFonts w:ascii="GHEA Grapalat" w:hAnsi="GHEA Grapalat" w:cs="Sylfaen"/>
                <w:sz w:val="20"/>
                <w:szCs w:val="20"/>
              </w:rPr>
              <w:t>կշռածրարված</w:t>
            </w:r>
            <w:r>
              <w:rPr>
                <w:rFonts w:ascii="GHEA Grapalat" w:hAnsi="GHEA Grapalat" w:cs="Arial Armenian"/>
                <w:sz w:val="20"/>
                <w:szCs w:val="20"/>
              </w:rPr>
              <w:t xml:space="preserve"> </w:t>
            </w:r>
            <w:r>
              <w:rPr>
                <w:rFonts w:ascii="GHEA Grapalat" w:hAnsi="GHEA Grapalat" w:cs="Sylfaen"/>
                <w:sz w:val="20"/>
                <w:szCs w:val="20"/>
              </w:rPr>
              <w:t>մետաղական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պլաստմասսայե</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բուսական</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Պատրաստված</w:t>
            </w:r>
            <w:r>
              <w:rPr>
                <w:rFonts w:ascii="GHEA Grapalat" w:hAnsi="GHEA Grapalat" w:cs="Arial Armenian"/>
                <w:sz w:val="20"/>
                <w:szCs w:val="20"/>
              </w:rPr>
              <w:t xml:space="preserve"> </w:t>
            </w:r>
            <w:r>
              <w:rPr>
                <w:rFonts w:ascii="GHEA Grapalat" w:hAnsi="GHEA Grapalat" w:cs="Sylfaen"/>
                <w:sz w:val="20"/>
                <w:szCs w:val="20"/>
              </w:rPr>
              <w:t>արևածաղկի</w:t>
            </w:r>
            <w:r>
              <w:rPr>
                <w:rFonts w:ascii="GHEA Grapalat" w:hAnsi="GHEA Grapalat" w:cs="Arial Armenian"/>
                <w:sz w:val="20"/>
                <w:szCs w:val="20"/>
              </w:rPr>
              <w:t xml:space="preserve"> </w:t>
            </w:r>
            <w:r>
              <w:rPr>
                <w:rFonts w:ascii="GHEA Grapalat" w:hAnsi="GHEA Grapalat" w:cs="Sylfaen"/>
                <w:sz w:val="20"/>
                <w:szCs w:val="20"/>
              </w:rPr>
              <w:t>սերմերի</w:t>
            </w:r>
            <w:r>
              <w:rPr>
                <w:rFonts w:ascii="GHEA Grapalat" w:hAnsi="GHEA Grapalat" w:cs="Arial Armenian"/>
                <w:sz w:val="20"/>
                <w:szCs w:val="20"/>
              </w:rPr>
              <w:t xml:space="preserve"> </w:t>
            </w:r>
            <w:r>
              <w:rPr>
                <w:rFonts w:ascii="GHEA Grapalat" w:hAnsi="GHEA Grapalat" w:cs="Sylfaen"/>
                <w:sz w:val="20"/>
                <w:szCs w:val="20"/>
              </w:rPr>
              <w:t>լուծամզման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ճզմման</w:t>
            </w:r>
            <w:r>
              <w:rPr>
                <w:rFonts w:ascii="GHEA Grapalat" w:hAnsi="GHEA Grapalat" w:cs="Arial Armenian"/>
                <w:sz w:val="20"/>
                <w:szCs w:val="20"/>
              </w:rPr>
              <w:t xml:space="preserve"> </w:t>
            </w:r>
            <w:r>
              <w:rPr>
                <w:rFonts w:ascii="GHEA Grapalat" w:hAnsi="GHEA Grapalat" w:cs="Sylfaen"/>
                <w:sz w:val="20"/>
                <w:szCs w:val="20"/>
              </w:rPr>
              <w:t>եղանակով</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զտված</w:t>
            </w:r>
            <w:r>
              <w:rPr>
                <w:rFonts w:ascii="GHEA Grapalat" w:hAnsi="GHEA Grapalat" w:cs="Arial Armenian"/>
                <w:sz w:val="20"/>
                <w:szCs w:val="20"/>
              </w:rPr>
              <w:t xml:space="preserve">, </w:t>
            </w:r>
            <w:r>
              <w:rPr>
                <w:rFonts w:ascii="GHEA Grapalat" w:hAnsi="GHEA Grapalat" w:cs="Sylfaen"/>
                <w:sz w:val="20"/>
                <w:szCs w:val="20"/>
              </w:rPr>
              <w:t>հոտազերծված</w:t>
            </w:r>
            <w:r>
              <w:rPr>
                <w:rFonts w:ascii="GHEA Grapalat" w:hAnsi="GHEA Grapalat" w:cs="Arial Armenian"/>
                <w:sz w:val="20"/>
                <w:szCs w:val="20"/>
              </w:rPr>
              <w:t xml:space="preserve">, </w:t>
            </w:r>
            <w:r>
              <w:rPr>
                <w:rFonts w:ascii="GHEA Grapalat" w:hAnsi="GHEA Grapalat" w:cs="Sylfaen"/>
                <w:sz w:val="20"/>
                <w:szCs w:val="20"/>
              </w:rPr>
              <w:t>հեղուկ</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1129-93։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լիտր</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Հնդկաձավար</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Հնդկաձավար</w:t>
            </w:r>
            <w:r>
              <w:rPr>
                <w:rFonts w:ascii="GHEA Grapalat" w:hAnsi="GHEA Grapalat" w:cs="Arial Armenian"/>
                <w:sz w:val="20"/>
                <w:szCs w:val="20"/>
              </w:rPr>
              <w:t xml:space="preserve"> </w:t>
            </w:r>
            <w:r>
              <w:rPr>
                <w:rFonts w:ascii="GHEA Grapalat" w:hAnsi="GHEA Grapalat" w:cs="Sylfaen"/>
                <w:sz w:val="20"/>
                <w:szCs w:val="20"/>
              </w:rPr>
              <w:t>առաջին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14.0%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հատիկները</w:t>
            </w:r>
            <w:r>
              <w:rPr>
                <w:rFonts w:ascii="GHEA Grapalat" w:hAnsi="GHEA Grapalat" w:cs="Arial Armenian"/>
                <w:sz w:val="20"/>
                <w:szCs w:val="20"/>
              </w:rPr>
              <w:t xml:space="preserve">` 97.5%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cs="Arial Armenian"/>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Բրինձ</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երկար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չկոտրած</w:t>
            </w:r>
            <w:r>
              <w:rPr>
                <w:rFonts w:ascii="GHEA Grapalat" w:hAnsi="GHEA Grapalat" w:cs="Arial Armenian"/>
                <w:sz w:val="20"/>
                <w:szCs w:val="20"/>
              </w:rPr>
              <w:t xml:space="preserve">, </w:t>
            </w:r>
            <w:r>
              <w:rPr>
                <w:rFonts w:ascii="GHEA Grapalat" w:hAnsi="GHEA Grapalat" w:cs="Sylfaen"/>
                <w:sz w:val="20"/>
                <w:szCs w:val="20"/>
              </w:rPr>
              <w:t>լայնությունից</w:t>
            </w:r>
            <w:r>
              <w:rPr>
                <w:rFonts w:ascii="GHEA Grapalat" w:hAnsi="GHEA Grapalat" w:cs="Arial Armenian"/>
                <w:sz w:val="20"/>
                <w:szCs w:val="20"/>
              </w:rPr>
              <w:t xml:space="preserve"> </w:t>
            </w:r>
            <w:r>
              <w:rPr>
                <w:rFonts w:ascii="GHEA Grapalat" w:hAnsi="GHEA Grapalat" w:cs="Sylfaen"/>
                <w:sz w:val="20"/>
                <w:szCs w:val="20"/>
              </w:rPr>
              <w:t>բաժանվում</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1-</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4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15%, </w:t>
            </w:r>
            <w:r>
              <w:rPr>
                <w:rFonts w:ascii="GHEA Grapalat" w:hAnsi="GHEA Grapalat" w:cs="Sylfaen"/>
                <w:sz w:val="20"/>
                <w:szCs w:val="20"/>
              </w:rPr>
              <w:t>ԳՕՍՏ</w:t>
            </w:r>
            <w:r>
              <w:rPr>
                <w:rFonts w:ascii="GHEA Grapalat" w:hAnsi="GHEA Grapalat" w:cs="Arial Armenian"/>
                <w:sz w:val="20"/>
                <w:szCs w:val="20"/>
              </w:rPr>
              <w:t xml:space="preserve"> 6293-90։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lastRenderedPageBreak/>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Arial"/>
                <w:sz w:val="18"/>
                <w:szCs w:val="18"/>
              </w:rPr>
              <w:t>Ստացված</w:t>
            </w:r>
            <w:r>
              <w:rPr>
                <w:rFonts w:ascii="GHEA Grapalat" w:hAnsi="GHEA Grapalat" w:cs="Arial"/>
                <w:sz w:val="18"/>
                <w:szCs w:val="18"/>
                <w:lang w:val="en-US"/>
              </w:rPr>
              <w:t xml:space="preserve"> գարու </w:t>
            </w:r>
            <w:r>
              <w:rPr>
                <w:rFonts w:ascii="GHEA Grapalat" w:hAnsi="GHEA Grapalat" w:cs="Arial"/>
                <w:sz w:val="18"/>
                <w:szCs w:val="18"/>
              </w:rPr>
              <w:t>թեփահան</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հղկմամբ</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հետագա</w:t>
            </w:r>
            <w:r>
              <w:rPr>
                <w:rFonts w:ascii="GHEA Grapalat" w:hAnsi="GHEA Grapalat" w:cs="Arial"/>
                <w:sz w:val="18"/>
                <w:szCs w:val="18"/>
                <w:lang w:val="en-US"/>
              </w:rPr>
              <w:t xml:space="preserve"> </w:t>
            </w:r>
            <w:r>
              <w:rPr>
                <w:rFonts w:ascii="GHEA Grapalat" w:hAnsi="GHEA Grapalat" w:cs="Arial"/>
                <w:sz w:val="18"/>
                <w:szCs w:val="18"/>
              </w:rPr>
              <w:t>կոտրատմամբ</w:t>
            </w:r>
            <w:r>
              <w:rPr>
                <w:rFonts w:ascii="GHEA Grapalat" w:hAnsi="GHEA Grapalat" w:cs="Arial"/>
                <w:sz w:val="18"/>
                <w:szCs w:val="18"/>
                <w:lang w:val="en-US"/>
              </w:rPr>
              <w:t xml:space="preserve">, գարու </w:t>
            </w:r>
            <w:r>
              <w:rPr>
                <w:rFonts w:ascii="GHEA Grapalat" w:hAnsi="GHEA Grapalat" w:cs="Arial"/>
                <w:sz w:val="18"/>
                <w:szCs w:val="18"/>
              </w:rPr>
              <w:t>հատիկները</w:t>
            </w:r>
            <w:r>
              <w:rPr>
                <w:rFonts w:ascii="GHEA Grapalat" w:hAnsi="GHEA Grapalat" w:cs="Arial"/>
                <w:sz w:val="18"/>
                <w:szCs w:val="18"/>
                <w:lang w:val="en-US"/>
              </w:rPr>
              <w:t xml:space="preserve"> </w:t>
            </w:r>
            <w:r>
              <w:rPr>
                <w:rFonts w:ascii="GHEA Grapalat" w:hAnsi="GHEA Grapalat" w:cs="Arial"/>
                <w:sz w:val="18"/>
                <w:szCs w:val="18"/>
              </w:rPr>
              <w:t>լինում</w:t>
            </w:r>
            <w:r>
              <w:rPr>
                <w:rFonts w:ascii="GHEA Grapalat" w:hAnsi="GHEA Grapalat" w:cs="Arial"/>
                <w:sz w:val="18"/>
                <w:szCs w:val="18"/>
                <w:lang w:val="en-US"/>
              </w:rPr>
              <w:t xml:space="preserve"> </w:t>
            </w:r>
            <w:r>
              <w:rPr>
                <w:rFonts w:ascii="GHEA Grapalat" w:hAnsi="GHEA Grapalat" w:cs="Arial"/>
                <w:sz w:val="18"/>
                <w:szCs w:val="18"/>
              </w:rPr>
              <w:t>են</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ծայրերով</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կլոր</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ձևով</w:t>
            </w:r>
            <w:r>
              <w:rPr>
                <w:rFonts w:ascii="GHEA Grapalat" w:hAnsi="GHEA Grapalat" w:cs="Arial"/>
                <w:sz w:val="18"/>
                <w:szCs w:val="18"/>
                <w:lang w:val="en-US"/>
              </w:rPr>
              <w:t xml:space="preserve">, </w:t>
            </w:r>
            <w:r>
              <w:rPr>
                <w:rFonts w:ascii="GHEA Grapalat" w:hAnsi="GHEA Grapalat" w:cs="Arial"/>
                <w:sz w:val="18"/>
                <w:szCs w:val="18"/>
              </w:rPr>
              <w:t>խոնավությունը</w:t>
            </w:r>
            <w:r>
              <w:rPr>
                <w:rFonts w:ascii="GHEA Grapalat" w:hAnsi="GHEA Grapalat" w:cs="Arial"/>
                <w:sz w:val="18"/>
                <w:szCs w:val="18"/>
                <w:lang w:val="en-US"/>
              </w:rPr>
              <w:t xml:space="preserve"> 14%-</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աղբային</w:t>
            </w:r>
            <w:r>
              <w:rPr>
                <w:rFonts w:ascii="GHEA Grapalat" w:hAnsi="GHEA Grapalat" w:cs="Arial"/>
                <w:sz w:val="18"/>
                <w:szCs w:val="18"/>
                <w:lang w:val="en-US"/>
              </w:rPr>
              <w:t xml:space="preserve"> </w:t>
            </w:r>
            <w:r>
              <w:rPr>
                <w:rFonts w:ascii="GHEA Grapalat" w:hAnsi="GHEA Grapalat" w:cs="Arial"/>
                <w:sz w:val="18"/>
                <w:szCs w:val="18"/>
              </w:rPr>
              <w:t>խառնուկները</w:t>
            </w:r>
            <w:r>
              <w:rPr>
                <w:rFonts w:ascii="GHEA Grapalat" w:hAnsi="GHEA Grapalat" w:cs="Arial"/>
                <w:sz w:val="18"/>
                <w:szCs w:val="18"/>
                <w:lang w:val="en-US"/>
              </w:rPr>
              <w:t xml:space="preserve"> 0,3%-</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պատրաստ</w:t>
            </w:r>
            <w:r>
              <w:rPr>
                <w:rFonts w:ascii="GHEA Grapalat" w:hAnsi="GHEA Grapalat" w:cs="Arial"/>
                <w:sz w:val="18"/>
                <w:szCs w:val="18"/>
                <w:lang w:val="en-US"/>
              </w:rPr>
              <w:t>-</w:t>
            </w:r>
            <w:r>
              <w:rPr>
                <w:rFonts w:ascii="GHEA Grapalat" w:hAnsi="GHEA Grapalat" w:cs="Arial"/>
                <w:sz w:val="18"/>
                <w:szCs w:val="18"/>
              </w:rPr>
              <w:t>ված</w:t>
            </w:r>
            <w:r>
              <w:rPr>
                <w:rFonts w:ascii="GHEA Grapalat" w:hAnsi="GHEA Grapalat" w:cs="Arial"/>
                <w:sz w:val="18"/>
                <w:szCs w:val="18"/>
                <w:lang w:val="en-US"/>
              </w:rPr>
              <w:t xml:space="preserve"> </w:t>
            </w:r>
            <w:r>
              <w:rPr>
                <w:rFonts w:ascii="GHEA Grapalat" w:hAnsi="GHEA Grapalat" w:cs="Arial"/>
                <w:sz w:val="18"/>
                <w:szCs w:val="18"/>
              </w:rPr>
              <w:t>բարձր</w:t>
            </w:r>
            <w:r>
              <w:rPr>
                <w:rFonts w:ascii="GHEA Grapalat" w:hAnsi="GHEA Grapalat" w:cs="Arial"/>
                <w:sz w:val="18"/>
                <w:szCs w:val="18"/>
                <w:lang w:val="en-US"/>
              </w:rPr>
              <w:t xml:space="preserve"> </w:t>
            </w:r>
            <w:r>
              <w:rPr>
                <w:rFonts w:ascii="GHEA Grapalat" w:hAnsi="GHEA Grapalat" w:cs="Arial"/>
                <w:sz w:val="18"/>
                <w:szCs w:val="18"/>
              </w:rPr>
              <w:t>և</w:t>
            </w:r>
            <w:r>
              <w:rPr>
                <w:rFonts w:ascii="GHEA Grapalat" w:hAnsi="GHEA Grapalat" w:cs="Arial"/>
                <w:sz w:val="18"/>
                <w:szCs w:val="18"/>
                <w:lang w:val="en-US"/>
              </w:rPr>
              <w:t xml:space="preserve"> </w:t>
            </w:r>
            <w:r>
              <w:rPr>
                <w:rFonts w:ascii="GHEA Grapalat" w:hAnsi="GHEA Grapalat" w:cs="Arial"/>
                <w:sz w:val="18"/>
                <w:szCs w:val="18"/>
              </w:rPr>
              <w:t>առաջին</w:t>
            </w:r>
            <w:r>
              <w:rPr>
                <w:rFonts w:ascii="GHEA Grapalat" w:hAnsi="GHEA Grapalat" w:cs="Arial"/>
                <w:sz w:val="18"/>
                <w:szCs w:val="18"/>
                <w:lang w:val="en-US"/>
              </w:rPr>
              <w:t xml:space="preserve"> </w:t>
            </w:r>
            <w:r>
              <w:rPr>
                <w:rFonts w:ascii="GHEA Grapalat" w:hAnsi="GHEA Grapalat" w:cs="Arial"/>
                <w:sz w:val="18"/>
                <w:szCs w:val="18"/>
              </w:rPr>
              <w:t>տեսակի</w:t>
            </w:r>
            <w:r>
              <w:rPr>
                <w:rFonts w:ascii="GHEA Grapalat" w:hAnsi="GHEA Grapalat" w:cs="Arial"/>
                <w:sz w:val="18"/>
                <w:szCs w:val="18"/>
                <w:lang w:val="en-US"/>
              </w:rPr>
              <w:t xml:space="preserve"> գարու</w:t>
            </w:r>
            <w:r>
              <w:rPr>
                <w:rFonts w:ascii="GHEA Grapalat" w:hAnsi="GHEA Grapalat" w:cs="Arial"/>
                <w:sz w:val="18"/>
                <w:szCs w:val="18"/>
              </w:rPr>
              <w:t>ից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չորացրած</w:t>
            </w:r>
            <w:r>
              <w:rPr>
                <w:rFonts w:ascii="GHEA Grapalat" w:hAnsi="GHEA Grapalat" w:cs="Arial Armenian"/>
                <w:sz w:val="20"/>
                <w:szCs w:val="20"/>
                <w:lang w:val="en-US"/>
              </w:rPr>
              <w:t xml:space="preserve">, </w:t>
            </w:r>
            <w:r>
              <w:rPr>
                <w:rFonts w:ascii="GHEA Grapalat" w:hAnsi="GHEA Grapalat" w:cs="Sylfaen"/>
                <w:sz w:val="20"/>
                <w:szCs w:val="20"/>
              </w:rPr>
              <w:t>կեղևած</w:t>
            </w:r>
            <w:r>
              <w:rPr>
                <w:rFonts w:ascii="GHEA Grapalat" w:hAnsi="GHEA Grapalat" w:cs="Arial Armenian"/>
                <w:sz w:val="20"/>
                <w:szCs w:val="20"/>
                <w:lang w:val="en-US"/>
              </w:rPr>
              <w:t xml:space="preserve">, </w:t>
            </w:r>
            <w:r>
              <w:rPr>
                <w:rFonts w:ascii="GHEA Grapalat" w:hAnsi="GHEA Grapalat" w:cs="Sylfaen"/>
                <w:sz w:val="20"/>
                <w:szCs w:val="20"/>
              </w:rPr>
              <w:t>դեղին</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կանաչ</w:t>
            </w:r>
            <w:r>
              <w:rPr>
                <w:rFonts w:ascii="GHEA Grapalat" w:hAnsi="GHEA Grapalat" w:cs="Arial Armenian"/>
                <w:sz w:val="20"/>
                <w:szCs w:val="20"/>
                <w:lang w:val="en-US"/>
              </w:rPr>
              <w:t xml:space="preserve"> </w:t>
            </w:r>
            <w:r>
              <w:rPr>
                <w:rFonts w:ascii="GHEA Grapalat" w:hAnsi="GHEA Grapalat" w:cs="Sylfaen"/>
                <w:sz w:val="20"/>
                <w:szCs w:val="20"/>
              </w:rPr>
              <w:t>գույնի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r>
      <w:tr w:rsidR="00015DD4" w:rsidTr="00015DD4">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համասեռ</w:t>
            </w:r>
            <w:r>
              <w:rPr>
                <w:rFonts w:ascii="GHEA Grapalat" w:hAnsi="GHEA Grapalat" w:cs="Arial Armenian"/>
                <w:sz w:val="20"/>
                <w:szCs w:val="20"/>
                <w:lang w:val="en-US"/>
              </w:rPr>
              <w:t xml:space="preserve">, </w:t>
            </w:r>
            <w:r>
              <w:rPr>
                <w:rFonts w:ascii="GHEA Grapalat" w:hAnsi="GHEA Grapalat" w:cs="Sylfaen"/>
                <w:sz w:val="20"/>
                <w:szCs w:val="20"/>
              </w:rPr>
              <w:t>մաքուր</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խոնավությունը</w:t>
            </w:r>
            <w:r>
              <w:rPr>
                <w:rFonts w:ascii="GHEA Grapalat" w:hAnsi="GHEA Grapalat" w:cs="Arial Armenian"/>
                <w:sz w:val="20"/>
                <w:szCs w:val="20"/>
                <w:lang w:val="en-US"/>
              </w:rPr>
              <w:t xml:space="preserve">` (14,0-17,0) % </w:t>
            </w:r>
            <w:r>
              <w:rPr>
                <w:rFonts w:ascii="GHEA Grapalat" w:hAnsi="GHEA Grapalat" w:cs="Sylfaen"/>
                <w:sz w:val="20"/>
                <w:szCs w:val="20"/>
              </w:rPr>
              <w:t>ոչավելի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rPr>
                <w:rFonts w:ascii="GHEA Grapalat" w:hAnsi="GHEA Grapalat" w:cs="Arial Armenian"/>
                <w:sz w:val="20"/>
                <w:szCs w:val="20"/>
                <w:lang w:val="en-US"/>
              </w:rPr>
            </w:pPr>
            <w:r>
              <w:rPr>
                <w:rFonts w:ascii="GHEA Grapalat" w:hAnsi="GHEA Grapalat" w:cs="Sylfaen"/>
                <w:sz w:val="20"/>
                <w:szCs w:val="20"/>
              </w:rPr>
              <w:t>Մակարոնեղեն</w:t>
            </w:r>
            <w:r>
              <w:rPr>
                <w:rFonts w:ascii="GHEA Grapalat" w:hAnsi="GHEA Grapalat" w:cs="Arial Armenian"/>
                <w:sz w:val="20"/>
                <w:szCs w:val="20"/>
                <w:lang w:val="en-US"/>
              </w:rPr>
              <w:t xml:space="preserve"> </w:t>
            </w:r>
            <w:r>
              <w:rPr>
                <w:rFonts w:ascii="GHEA Grapalat" w:hAnsi="GHEA Grapalat" w:cs="Sylfaen"/>
                <w:sz w:val="20"/>
                <w:szCs w:val="20"/>
              </w:rPr>
              <w:t>անդրոժ</w:t>
            </w:r>
            <w:r>
              <w:rPr>
                <w:rFonts w:ascii="GHEA Grapalat" w:hAnsi="GHEA Grapalat" w:cs="Arial Armenian"/>
                <w:sz w:val="20"/>
                <w:szCs w:val="20"/>
                <w:lang w:val="en-US"/>
              </w:rPr>
              <w:t xml:space="preserve"> </w:t>
            </w:r>
            <w:r>
              <w:rPr>
                <w:rFonts w:ascii="GHEA Grapalat" w:hAnsi="GHEA Grapalat" w:cs="Sylfaen"/>
                <w:sz w:val="20"/>
                <w:szCs w:val="20"/>
              </w:rPr>
              <w:t>խմորից</w:t>
            </w:r>
            <w:r>
              <w:rPr>
                <w:rFonts w:ascii="GHEA Grapalat" w:hAnsi="GHEA Grapalat" w:cs="Arial Armenian"/>
                <w:sz w:val="20"/>
                <w:szCs w:val="20"/>
                <w:lang w:val="en-US"/>
              </w:rPr>
              <w:t xml:space="preserve">, </w:t>
            </w:r>
            <w:r>
              <w:rPr>
                <w:rFonts w:ascii="GHEA Grapalat" w:hAnsi="GHEA Grapalat" w:cs="Sylfaen"/>
                <w:sz w:val="20"/>
                <w:szCs w:val="20"/>
              </w:rPr>
              <w:t>կախված</w:t>
            </w:r>
            <w:r>
              <w:rPr>
                <w:rFonts w:ascii="GHEA Grapalat" w:hAnsi="GHEA Grapalat" w:cs="Arial Armenian"/>
                <w:sz w:val="20"/>
                <w:szCs w:val="20"/>
                <w:lang w:val="en-US"/>
              </w:rPr>
              <w:t xml:space="preserve"> </w:t>
            </w:r>
            <w:r>
              <w:rPr>
                <w:rFonts w:ascii="GHEA Grapalat" w:hAnsi="GHEA Grapalat" w:cs="Sylfaen"/>
                <w:sz w:val="20"/>
                <w:szCs w:val="20"/>
              </w:rPr>
              <w:t>ալյուրի</w:t>
            </w:r>
            <w:r>
              <w:rPr>
                <w:rFonts w:ascii="GHEA Grapalat" w:hAnsi="GHEA Grapalat" w:cs="Arial Armenian"/>
                <w:sz w:val="20"/>
                <w:szCs w:val="20"/>
                <w:lang w:val="en-US"/>
              </w:rPr>
              <w:t xml:space="preserve"> </w:t>
            </w:r>
            <w:r>
              <w:rPr>
                <w:rFonts w:ascii="GHEA Grapalat" w:hAnsi="GHEA Grapalat" w:cs="Sylfaen"/>
                <w:sz w:val="20"/>
                <w:szCs w:val="20"/>
              </w:rPr>
              <w:t>տեսակից</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որակից</w:t>
            </w:r>
            <w:r>
              <w:rPr>
                <w:rFonts w:ascii="GHEA Grapalat" w:hAnsi="GHEA Grapalat" w:cs="Arial Armenian"/>
                <w:sz w:val="20"/>
                <w:szCs w:val="20"/>
                <w:lang w:val="en-US"/>
              </w:rPr>
              <w:t>` A (</w:t>
            </w:r>
            <w:r>
              <w:rPr>
                <w:rFonts w:ascii="GHEA Grapalat" w:hAnsi="GHEA Grapalat" w:cs="Sylfaen"/>
                <w:sz w:val="20"/>
                <w:szCs w:val="20"/>
              </w:rPr>
              <w:t>պինդ</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xml:space="preserve">), </w:t>
            </w:r>
            <w:r>
              <w:rPr>
                <w:rFonts w:ascii="GHEA Grapalat" w:hAnsi="GHEA Grapalat" w:cs="Arial"/>
                <w:sz w:val="20"/>
                <w:szCs w:val="20"/>
              </w:rPr>
              <w:t>Б</w:t>
            </w:r>
            <w:r>
              <w:rPr>
                <w:rFonts w:ascii="GHEA Grapalat" w:hAnsi="GHEA Grapalat"/>
                <w:sz w:val="20"/>
                <w:szCs w:val="20"/>
                <w:lang w:val="en-US"/>
              </w:rPr>
              <w:t xml:space="preserve"> (</w:t>
            </w:r>
            <w:r>
              <w:rPr>
                <w:rFonts w:ascii="GHEA Grapalat" w:hAnsi="GHEA Grapalat" w:cs="Sylfaen"/>
                <w:sz w:val="20"/>
                <w:szCs w:val="20"/>
              </w:rPr>
              <w:t>փափուկ</w:t>
            </w:r>
            <w:r>
              <w:rPr>
                <w:rFonts w:ascii="GHEA Grapalat" w:hAnsi="GHEA Grapalat" w:cs="Arial Armenian"/>
                <w:sz w:val="20"/>
                <w:szCs w:val="20"/>
                <w:lang w:val="en-US"/>
              </w:rPr>
              <w:t xml:space="preserve"> </w:t>
            </w:r>
            <w:r>
              <w:rPr>
                <w:rFonts w:ascii="GHEA Grapalat" w:hAnsi="GHEA Grapalat" w:cs="Sylfaen"/>
                <w:sz w:val="20"/>
                <w:szCs w:val="20"/>
              </w:rPr>
              <w:t>ապակենման</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B (</w:t>
            </w:r>
            <w:r>
              <w:rPr>
                <w:rFonts w:ascii="GHEA Grapalat" w:hAnsi="GHEA Grapalat" w:cs="Sylfaen"/>
                <w:sz w:val="20"/>
                <w:szCs w:val="20"/>
              </w:rPr>
              <w:t>հացաթխման</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xml:space="preserve">), </w:t>
            </w:r>
            <w:r>
              <w:rPr>
                <w:rFonts w:ascii="GHEA Grapalat" w:hAnsi="GHEA Grapalat" w:cs="Sylfaen"/>
                <w:sz w:val="20"/>
                <w:szCs w:val="20"/>
              </w:rPr>
              <w:t>չափածրարված</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չափածրարման</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875</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rPr>
                <w:rFonts w:ascii="GHEA Grapalat" w:hAnsi="GHEA Grapalat" w:cs="Arial Armenian"/>
                <w:sz w:val="20"/>
                <w:szCs w:val="20"/>
                <w:lang w:val="en-US"/>
              </w:rPr>
            </w:pPr>
            <w:r>
              <w:rPr>
                <w:rFonts w:ascii="GHEA Grapalat" w:hAnsi="GHEA Grapalat" w:cs="Sylfaen"/>
                <w:sz w:val="20"/>
                <w:szCs w:val="20"/>
              </w:rPr>
              <w:t>Թարմ</w:t>
            </w:r>
            <w:r>
              <w:rPr>
                <w:rFonts w:ascii="GHEA Grapalat" w:hAnsi="GHEA Grapalat" w:cs="Arial Armenian"/>
                <w:sz w:val="20"/>
                <w:szCs w:val="20"/>
                <w:lang w:val="en-US"/>
              </w:rPr>
              <w:t xml:space="preserve">, </w:t>
            </w:r>
            <w:r>
              <w:rPr>
                <w:rFonts w:ascii="GHEA Grapalat" w:hAnsi="GHEA Grapalat" w:cs="Sylfaen"/>
                <w:sz w:val="20"/>
                <w:szCs w:val="20"/>
              </w:rPr>
              <w:t>շոկոլադապատ</w:t>
            </w:r>
            <w:r>
              <w:rPr>
                <w:rFonts w:ascii="GHEA Grapalat" w:hAnsi="GHEA Grapalat" w:cs="Sylfaen"/>
                <w:sz w:val="20"/>
                <w:szCs w:val="20"/>
                <w:lang w:val="en-US"/>
              </w:rPr>
              <w:t>,</w:t>
            </w:r>
            <w:r>
              <w:rPr>
                <w:rFonts w:ascii="GHEA Grapalat" w:hAnsi="GHEA Grapalat" w:cs="Arial Armenian"/>
                <w:sz w:val="20"/>
                <w:szCs w:val="20"/>
                <w:lang w:val="en-US"/>
              </w:rPr>
              <w:t xml:space="preserve"> </w:t>
            </w:r>
            <w:r>
              <w:rPr>
                <w:rFonts w:ascii="GHEA Grapalat" w:hAnsi="GHEA Grapalat" w:cs="Sylfaen"/>
                <w:sz w:val="20"/>
                <w:szCs w:val="20"/>
              </w:rPr>
              <w:t>տեղական</w:t>
            </w:r>
            <w:r>
              <w:rPr>
                <w:rFonts w:ascii="GHEA Grapalat" w:hAnsi="GHEA Grapalat" w:cs="Arial Armenian"/>
                <w:sz w:val="20"/>
                <w:szCs w:val="20"/>
                <w:lang w:val="en-US"/>
              </w:rPr>
              <w:t xml:space="preserve"> </w:t>
            </w:r>
            <w:r>
              <w:rPr>
                <w:rFonts w:ascii="GHEA Grapalat" w:hAnsi="GHEA Grapalat" w:cs="Sylfaen"/>
                <w:sz w:val="20"/>
                <w:szCs w:val="20"/>
              </w:rPr>
              <w:t>արտադրության</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համարժեք</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իսկ</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r>
              <w:rPr>
                <w:rFonts w:ascii="GHEA Grapalat" w:hAnsi="GHEA Grapalat"/>
                <w:sz w:val="20"/>
                <w:szCs w:val="20"/>
              </w:rPr>
              <w:t>Տեղական</w:t>
            </w:r>
            <w:r>
              <w:rPr>
                <w:rFonts w:ascii="GHEA Grapalat" w:hAnsi="GHEA Grapalat"/>
                <w:sz w:val="20"/>
                <w:szCs w:val="20"/>
                <w:lang w:val="en-US"/>
              </w:rPr>
              <w:t xml:space="preserve"> </w:t>
            </w:r>
            <w:r>
              <w:rPr>
                <w:rFonts w:ascii="GHEA Grapalat" w:hAnsi="GHEA Grapalat"/>
                <w:sz w:val="20"/>
                <w:szCs w:val="20"/>
              </w:rPr>
              <w:t>արտադրության</w:t>
            </w:r>
            <w:r>
              <w:rPr>
                <w:rFonts w:ascii="GHEA Grapalat" w:hAnsi="GHEA Grapalat"/>
                <w:sz w:val="20"/>
                <w:szCs w:val="20"/>
                <w:lang w:val="en-US"/>
              </w:rPr>
              <w:t>`</w:t>
            </w:r>
            <w:r>
              <w:rPr>
                <w:rFonts w:ascii="GHEA Grapalat" w:hAnsi="GHEA Grapalat"/>
                <w:sz w:val="20"/>
                <w:szCs w:val="20"/>
              </w:rPr>
              <w:t>իրիս</w:t>
            </w:r>
            <w:r>
              <w:rPr>
                <w:rFonts w:ascii="GHEA Grapalat" w:hAnsi="GHEA Grapalat"/>
                <w:sz w:val="20"/>
                <w:szCs w:val="20"/>
                <w:lang w:val="en-US"/>
              </w:rPr>
              <w:t>,</w:t>
            </w:r>
            <w:r>
              <w:rPr>
                <w:rFonts w:ascii="GHEA Grapalat" w:hAnsi="GHEA Grapalat"/>
                <w:sz w:val="20"/>
                <w:szCs w:val="20"/>
              </w:rPr>
              <w:t>փաթեթավորված</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rPr>
                <w:rFonts w:ascii="GHEA Grapalat" w:hAnsi="GHEA Grapalat" w:cs="Arial Armenian"/>
                <w:sz w:val="20"/>
                <w:szCs w:val="20"/>
                <w:lang w:val="en-US"/>
              </w:rPr>
            </w:pPr>
            <w:r>
              <w:rPr>
                <w:rFonts w:ascii="GHEA Grapalat" w:hAnsi="GHEA Grapalat" w:cs="Calibri"/>
                <w:bCs/>
                <w:sz w:val="20"/>
                <w:szCs w:val="20"/>
              </w:rPr>
              <w:t>Կաթնահունց</w:t>
            </w:r>
            <w:r>
              <w:rPr>
                <w:rFonts w:ascii="GHEA Grapalat" w:hAnsi="GHEA Grapalat" w:cs="Calibri"/>
                <w:bCs/>
                <w:sz w:val="20"/>
                <w:szCs w:val="20"/>
                <w:lang w:val="en-US"/>
              </w:rPr>
              <w:t xml:space="preserve">  </w:t>
            </w:r>
            <w:r>
              <w:rPr>
                <w:rFonts w:ascii="GHEA Grapalat" w:hAnsi="GHEA Grapalat" w:cs="Calibri"/>
                <w:bCs/>
                <w:sz w:val="20"/>
                <w:szCs w:val="20"/>
              </w:rPr>
              <w:t>շաքարահունց</w:t>
            </w:r>
            <w:r>
              <w:rPr>
                <w:rFonts w:ascii="GHEA Grapalat" w:hAnsi="GHEA Grapalat" w:cs="Calibri"/>
                <w:bCs/>
                <w:sz w:val="20"/>
                <w:szCs w:val="20"/>
                <w:lang w:val="hy-AM"/>
              </w:rPr>
              <w:t>,</w:t>
            </w:r>
            <w:r>
              <w:rPr>
                <w:rFonts w:ascii="GHEA Grapalat" w:hAnsi="GHEA Grapalat" w:cs="Calibri"/>
                <w:bCs/>
                <w:sz w:val="20"/>
                <w:szCs w:val="20"/>
                <w:lang w:val="en-US"/>
              </w:rPr>
              <w:t xml:space="preserve"> </w:t>
            </w:r>
            <w:r>
              <w:rPr>
                <w:rFonts w:ascii="GHEA Grapalat" w:hAnsi="GHEA Grapalat" w:cs="Calibri"/>
                <w:bCs/>
                <w:sz w:val="20"/>
                <w:szCs w:val="20"/>
              </w:rPr>
              <w:t>խոնավությունը՝</w:t>
            </w:r>
            <w:r>
              <w:rPr>
                <w:rFonts w:ascii="GHEA Grapalat" w:hAnsi="GHEA Grapalat" w:cs="Calibri"/>
                <w:bCs/>
                <w:sz w:val="20"/>
                <w:szCs w:val="20"/>
                <w:lang w:val="en-US"/>
              </w:rPr>
              <w:t xml:space="preserve"> 3-10,</w:t>
            </w:r>
            <w:r>
              <w:rPr>
                <w:rFonts w:ascii="GHEA Grapalat" w:hAnsi="GHEA Grapalat"/>
                <w:bCs/>
                <w:sz w:val="20"/>
                <w:szCs w:val="20"/>
                <w:lang w:val="en-US"/>
              </w:rPr>
              <w:t xml:space="preserve"> </w:t>
            </w:r>
            <w:r>
              <w:rPr>
                <w:rFonts w:ascii="GHEA Grapalat" w:hAnsi="GHEA Grapalat"/>
                <w:bCs/>
                <w:sz w:val="20"/>
                <w:szCs w:val="20"/>
              </w:rPr>
              <w:t>սպիտակուցներ՝</w:t>
            </w:r>
            <w:r>
              <w:rPr>
                <w:rFonts w:ascii="GHEA Grapalat" w:hAnsi="GHEA Grapalat"/>
                <w:bCs/>
                <w:sz w:val="20"/>
                <w:szCs w:val="20"/>
                <w:lang w:val="en-US"/>
              </w:rPr>
              <w:t xml:space="preserve"> 8.3 </w:t>
            </w:r>
            <w:r>
              <w:rPr>
                <w:rFonts w:ascii="GHEA Grapalat" w:hAnsi="GHEA Grapalat" w:cs="Calibri"/>
                <w:bCs/>
                <w:sz w:val="20"/>
                <w:szCs w:val="20"/>
                <w:lang w:val="en-US"/>
              </w:rPr>
              <w:t>%</w:t>
            </w:r>
            <w:r>
              <w:rPr>
                <w:rFonts w:ascii="GHEA Grapalat" w:hAnsi="GHEA Grapalat"/>
                <w:bCs/>
                <w:sz w:val="20"/>
                <w:szCs w:val="20"/>
                <w:lang w:val="en-US"/>
              </w:rPr>
              <w:t xml:space="preserve">, </w:t>
            </w:r>
            <w:r>
              <w:rPr>
                <w:rFonts w:ascii="GHEA Grapalat" w:hAnsi="GHEA Grapalat"/>
                <w:bCs/>
                <w:sz w:val="20"/>
                <w:szCs w:val="20"/>
              </w:rPr>
              <w:t>ճարպեր՝</w:t>
            </w:r>
            <w:r>
              <w:rPr>
                <w:rFonts w:ascii="GHEA Grapalat" w:hAnsi="GHEA Grapalat"/>
                <w:bCs/>
                <w:sz w:val="20"/>
                <w:szCs w:val="20"/>
                <w:lang w:val="en-US"/>
              </w:rPr>
              <w:t xml:space="preserve"> </w:t>
            </w:r>
            <w:r>
              <w:rPr>
                <w:rFonts w:ascii="GHEA Grapalat" w:hAnsi="GHEA Grapalat" w:cs="Calibri"/>
                <w:bCs/>
                <w:sz w:val="20"/>
                <w:szCs w:val="20"/>
                <w:lang w:val="en-US"/>
              </w:rPr>
              <w:t xml:space="preserve"> 11.8 %, </w:t>
            </w:r>
            <w:r>
              <w:rPr>
                <w:rFonts w:ascii="GHEA Grapalat" w:hAnsi="GHEA Grapalat"/>
                <w:bCs/>
                <w:sz w:val="20"/>
                <w:szCs w:val="20"/>
              </w:rPr>
              <w:t>ածխաջրեր՝</w:t>
            </w:r>
            <w:r>
              <w:rPr>
                <w:rFonts w:ascii="GHEA Grapalat" w:hAnsi="GHEA Grapalat"/>
                <w:bCs/>
                <w:sz w:val="20"/>
                <w:szCs w:val="20"/>
                <w:lang w:val="en-US"/>
              </w:rPr>
              <w:t xml:space="preserve"> 69.4</w:t>
            </w:r>
            <w:r>
              <w:rPr>
                <w:rFonts w:ascii="GHEA Grapalat" w:hAnsi="GHEA Grapalat" w:cs="Calibri"/>
                <w:bCs/>
                <w:sz w:val="20"/>
                <w:szCs w:val="20"/>
                <w:lang w:val="en-US"/>
              </w:rPr>
              <w:t>%</w:t>
            </w:r>
            <w:r>
              <w:rPr>
                <w:rFonts w:ascii="GHEA Grapalat" w:hAnsi="GHEA Grapalat"/>
                <w:bCs/>
                <w:sz w:val="20"/>
                <w:szCs w:val="20"/>
                <w:lang w:val="en-US"/>
              </w:rPr>
              <w:t xml:space="preserve">, </w:t>
            </w:r>
            <w:r>
              <w:rPr>
                <w:rFonts w:ascii="GHEA Grapalat" w:hAnsi="GHEA Grapalat"/>
                <w:bCs/>
                <w:sz w:val="20"/>
                <w:szCs w:val="20"/>
              </w:rPr>
              <w:t>էներգետիկ</w:t>
            </w:r>
            <w:r>
              <w:rPr>
                <w:rFonts w:ascii="GHEA Grapalat" w:hAnsi="GHEA Grapalat"/>
                <w:bCs/>
                <w:sz w:val="20"/>
                <w:szCs w:val="20"/>
                <w:lang w:val="en-US"/>
              </w:rPr>
              <w:t xml:space="preserve"> </w:t>
            </w:r>
            <w:r>
              <w:rPr>
                <w:rFonts w:ascii="GHEA Grapalat" w:hAnsi="GHEA Grapalat"/>
                <w:bCs/>
                <w:sz w:val="20"/>
                <w:szCs w:val="20"/>
              </w:rPr>
              <w:t>արժեքը՝</w:t>
            </w:r>
            <w:r>
              <w:rPr>
                <w:rFonts w:ascii="GHEA Grapalat" w:hAnsi="GHEA Grapalat"/>
                <w:bCs/>
                <w:sz w:val="20"/>
                <w:szCs w:val="20"/>
                <w:lang w:val="en-US"/>
              </w:rPr>
              <w:t xml:space="preserve">415 </w:t>
            </w:r>
            <w:r>
              <w:rPr>
                <w:rFonts w:ascii="GHEA Grapalat" w:hAnsi="GHEA Grapalat"/>
                <w:bCs/>
                <w:sz w:val="20"/>
                <w:szCs w:val="20"/>
              </w:rPr>
              <w:t>կկալ</w:t>
            </w:r>
            <w:r>
              <w:rPr>
                <w:rFonts w:ascii="GHEA Grapalat" w:hAnsi="GHEA Grapalat" w:cs="Calibri"/>
                <w:bCs/>
                <w:sz w:val="20"/>
                <w:szCs w:val="20"/>
                <w:lang w:val="en-US"/>
              </w:rPr>
              <w:t xml:space="preserve"> </w:t>
            </w:r>
            <w:r>
              <w:rPr>
                <w:rFonts w:ascii="GHEA Grapalat" w:hAnsi="GHEA Grapalat" w:cs="Calibri"/>
                <w:bCs/>
                <w:sz w:val="20"/>
                <w:szCs w:val="20"/>
              </w:rPr>
              <w:t>շաքարի</w:t>
            </w:r>
            <w:r>
              <w:rPr>
                <w:rFonts w:ascii="GHEA Grapalat" w:hAnsi="GHEA Grapalat" w:cs="Calibri"/>
                <w:bCs/>
                <w:sz w:val="20"/>
                <w:szCs w:val="20"/>
                <w:lang w:val="en-US"/>
              </w:rPr>
              <w:t xml:space="preserve"> </w:t>
            </w:r>
            <w:r>
              <w:rPr>
                <w:rFonts w:ascii="GHEA Grapalat" w:hAnsi="GHEA Grapalat" w:cs="Calibri"/>
                <w:bCs/>
                <w:sz w:val="20"/>
                <w:szCs w:val="20"/>
              </w:rPr>
              <w:t>պարունակությունը</w:t>
            </w:r>
            <w:r>
              <w:rPr>
                <w:rFonts w:ascii="GHEA Grapalat" w:hAnsi="GHEA Grapalat" w:cs="Calibri"/>
                <w:bCs/>
                <w:sz w:val="20"/>
                <w:szCs w:val="20"/>
                <w:lang w:val="en-US"/>
              </w:rPr>
              <w:t xml:space="preserve"> 20-27 </w:t>
            </w:r>
            <w:r>
              <w:rPr>
                <w:rFonts w:ascii="GHEA Grapalat" w:hAnsi="GHEA Grapalat" w:cs="Calibri"/>
                <w:bCs/>
                <w:sz w:val="20"/>
                <w:szCs w:val="20"/>
              </w:rPr>
              <w:t>տոկոս</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N 2-III-4.9-01-2010 </w:t>
            </w:r>
            <w:r>
              <w:rPr>
                <w:rFonts w:ascii="GHEA Grapalat" w:hAnsi="GHEA Grapalat" w:cs="Calibri"/>
                <w:bCs/>
                <w:sz w:val="20"/>
                <w:szCs w:val="20"/>
              </w:rPr>
              <w:t>հիգիենիկ</w:t>
            </w:r>
            <w:r>
              <w:rPr>
                <w:rFonts w:ascii="GHEA Grapalat" w:hAnsi="GHEA Grapalat" w:cs="Calibri"/>
                <w:bCs/>
                <w:sz w:val="20"/>
                <w:szCs w:val="20"/>
                <w:lang w:val="en-US"/>
              </w:rPr>
              <w:t xml:space="preserve"> </w:t>
            </w:r>
            <w:r>
              <w:rPr>
                <w:rFonts w:ascii="GHEA Grapalat" w:hAnsi="GHEA Grapalat" w:cs="Calibri"/>
                <w:bCs/>
                <w:sz w:val="20"/>
                <w:szCs w:val="20"/>
              </w:rPr>
              <w:t>նորմատիվների</w:t>
            </w:r>
            <w:r>
              <w:rPr>
                <w:rFonts w:ascii="GHEA Grapalat" w:hAnsi="GHEA Grapalat" w:cs="Calibri"/>
                <w:bCs/>
                <w:sz w:val="20"/>
                <w:szCs w:val="20"/>
                <w:lang w:val="en-US"/>
              </w:rPr>
              <w:t xml:space="preserve">, </w:t>
            </w:r>
            <w:r>
              <w:rPr>
                <w:rFonts w:ascii="GHEA Grapalat" w:hAnsi="GHEA Grapalat" w:cs="Calibri"/>
                <w:bCs/>
                <w:sz w:val="20"/>
                <w:szCs w:val="20"/>
              </w:rPr>
              <w:t>իսկ</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Ջեմ</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lang w:val="en-US"/>
              </w:rPr>
            </w:pPr>
            <w:r>
              <w:rPr>
                <w:rFonts w:ascii="GHEA Grapalat" w:hAnsi="GHEA Grapalat"/>
                <w:sz w:val="20"/>
                <w:szCs w:val="20"/>
              </w:rPr>
              <w:t>Ջեմ</w:t>
            </w:r>
            <w:r>
              <w:rPr>
                <w:rFonts w:ascii="GHEA Grapalat" w:hAnsi="GHEA Grapalat"/>
                <w:sz w:val="20"/>
                <w:szCs w:val="20"/>
                <w:lang w:val="en-US"/>
              </w:rPr>
              <w:t xml:space="preserve">` </w:t>
            </w:r>
            <w:r>
              <w:rPr>
                <w:rFonts w:ascii="GHEA Grapalat" w:hAnsi="GHEA Grapalat"/>
                <w:sz w:val="20"/>
                <w:szCs w:val="20"/>
              </w:rPr>
              <w:t>տարբեր</w:t>
            </w:r>
            <w:r>
              <w:rPr>
                <w:rFonts w:ascii="GHEA Grapalat" w:hAnsi="GHEA Grapalat"/>
                <w:sz w:val="20"/>
                <w:szCs w:val="20"/>
                <w:lang w:val="en-US"/>
              </w:rPr>
              <w:t xml:space="preserve"> </w:t>
            </w:r>
            <w:r>
              <w:rPr>
                <w:rFonts w:ascii="GHEA Grapalat" w:hAnsi="GHEA Grapalat"/>
                <w:sz w:val="20"/>
                <w:szCs w:val="20"/>
              </w:rPr>
              <w:t>մրգերի</w:t>
            </w:r>
            <w:r>
              <w:rPr>
                <w:rFonts w:ascii="GHEA Grapalat" w:hAnsi="GHEA Grapalat"/>
                <w:sz w:val="20"/>
                <w:szCs w:val="20"/>
                <w:lang w:val="en-US"/>
              </w:rPr>
              <w:t>, 1-</w:t>
            </w:r>
            <w:r>
              <w:rPr>
                <w:rFonts w:ascii="GHEA Grapalat" w:hAnsi="GHEA Grapalat"/>
                <w:sz w:val="20"/>
                <w:szCs w:val="20"/>
              </w:rPr>
              <w:t>ին</w:t>
            </w:r>
            <w:r>
              <w:rPr>
                <w:rFonts w:ascii="GHEA Grapalat" w:hAnsi="GHEA Grapalat"/>
                <w:sz w:val="20"/>
                <w:szCs w:val="20"/>
                <w:lang w:val="en-US"/>
              </w:rPr>
              <w:t xml:space="preserve"> </w:t>
            </w:r>
            <w:r>
              <w:rPr>
                <w:rFonts w:ascii="GHEA Grapalat" w:hAnsi="GHEA Grapalat"/>
                <w:sz w:val="20"/>
                <w:szCs w:val="20"/>
              </w:rPr>
              <w:t>տեսակի</w:t>
            </w:r>
            <w:r>
              <w:rPr>
                <w:rFonts w:ascii="GHEA Grapalat" w:hAnsi="GHEA Grapalat"/>
                <w:sz w:val="20"/>
                <w:szCs w:val="20"/>
                <w:lang w:val="en-US"/>
              </w:rPr>
              <w:t xml:space="preserve">, </w:t>
            </w:r>
            <w:r>
              <w:rPr>
                <w:rFonts w:ascii="GHEA Grapalat" w:hAnsi="GHEA Grapalat" w:cs="Sylfaen"/>
                <w:sz w:val="20"/>
                <w:szCs w:val="20"/>
              </w:rPr>
              <w:t>ապակե</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մետաղյա</w:t>
            </w:r>
            <w:r>
              <w:rPr>
                <w:rFonts w:ascii="GHEA Grapalat" w:hAnsi="GHEA Grapalat" w:cs="Arial Armenian"/>
                <w:sz w:val="20"/>
                <w:szCs w:val="20"/>
                <w:lang w:val="en-US"/>
              </w:rPr>
              <w:t xml:space="preserve"> </w:t>
            </w:r>
            <w:r>
              <w:rPr>
                <w:rFonts w:ascii="GHEA Grapalat" w:hAnsi="GHEA Grapalat" w:cs="Sylfaen"/>
                <w:sz w:val="20"/>
                <w:szCs w:val="20"/>
              </w:rPr>
              <w:t>տարաներով</w:t>
            </w:r>
            <w:r>
              <w:rPr>
                <w:rFonts w:ascii="GHEA Grapalat" w:hAnsi="GHEA Grapalat" w:cs="Arial Armenian"/>
                <w:sz w:val="20"/>
                <w:szCs w:val="20"/>
                <w:lang w:val="en-US"/>
              </w:rPr>
              <w:t>,</w:t>
            </w:r>
            <w:r>
              <w:rPr>
                <w:rFonts w:ascii="GHEA Grapalat" w:hAnsi="GHEA Grapalat"/>
                <w:sz w:val="20"/>
                <w:szCs w:val="20"/>
                <w:lang w:val="en-US"/>
              </w:rPr>
              <w:t xml:space="preserve"> </w:t>
            </w:r>
            <w:r>
              <w:rPr>
                <w:rFonts w:ascii="GHEA Grapalat" w:hAnsi="GHEA Grapalat"/>
                <w:sz w:val="20"/>
                <w:szCs w:val="20"/>
              </w:rPr>
              <w:t>չափածրարված</w:t>
            </w:r>
            <w:r>
              <w:rPr>
                <w:rFonts w:ascii="GHEA Grapalat" w:hAnsi="GHEA Grapalat"/>
                <w:sz w:val="20"/>
                <w:szCs w:val="20"/>
                <w:lang w:val="en-US"/>
              </w:rPr>
              <w:t xml:space="preserve"> 1 </w:t>
            </w:r>
            <w:r>
              <w:rPr>
                <w:rFonts w:ascii="GHEA Grapalat" w:hAnsi="GHEA Grapalat"/>
                <w:sz w:val="20"/>
                <w:szCs w:val="20"/>
              </w:rPr>
              <w:t>կգ</w:t>
            </w:r>
            <w:r>
              <w:rPr>
                <w:rFonts w:ascii="GHEA Grapalat" w:hAnsi="GHEA Grapalat"/>
                <w:b/>
                <w:bCs/>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w:t>
            </w:r>
            <w:r>
              <w:rPr>
                <w:rFonts w:ascii="GHEA Grapalat" w:hAnsi="GHEA Grapalat"/>
                <w:sz w:val="20"/>
                <w:szCs w:val="20"/>
              </w:rPr>
              <w:t>ըստ</w:t>
            </w:r>
            <w:r>
              <w:rPr>
                <w:rFonts w:ascii="GHEA Grapalat" w:hAnsi="GHEA Grapalat"/>
                <w:sz w:val="20"/>
                <w:szCs w:val="20"/>
                <w:lang w:val="en-US"/>
              </w:rPr>
              <w:t xml:space="preserve"> N 2-III-4.9-01-2010 </w:t>
            </w:r>
            <w:r>
              <w:rPr>
                <w:rFonts w:ascii="GHEA Grapalat" w:hAnsi="GHEA Grapalat"/>
                <w:sz w:val="20"/>
                <w:szCs w:val="20"/>
              </w:rPr>
              <w:t>հիգիենիկ</w:t>
            </w:r>
            <w:r>
              <w:rPr>
                <w:rFonts w:ascii="GHEA Grapalat" w:hAnsi="GHEA Grapalat"/>
                <w:sz w:val="20"/>
                <w:szCs w:val="20"/>
                <w:lang w:val="en-US"/>
              </w:rPr>
              <w:t xml:space="preserve"> </w:t>
            </w:r>
            <w:r>
              <w:rPr>
                <w:rFonts w:ascii="GHEA Grapalat" w:hAnsi="GHEA Grapalat"/>
                <w:sz w:val="20"/>
                <w:szCs w:val="20"/>
              </w:rPr>
              <w:t>նորմատիվների</w:t>
            </w:r>
            <w:r>
              <w:rPr>
                <w:rFonts w:ascii="GHEA Grapalat" w:hAnsi="GHEA Grapalat"/>
                <w:sz w:val="20"/>
                <w:szCs w:val="20"/>
                <w:lang w:val="en-US"/>
              </w:rPr>
              <w:t xml:space="preserve">, </w:t>
            </w:r>
            <w:r>
              <w:rPr>
                <w:rFonts w:ascii="GHEA Grapalat" w:hAnsi="GHEA Grapalat"/>
                <w:sz w:val="20"/>
                <w:szCs w:val="20"/>
              </w:rPr>
              <w:t>իսկ</w:t>
            </w:r>
            <w:r>
              <w:rPr>
                <w:rFonts w:ascii="GHEA Grapalat" w:hAnsi="GHEA Grapalat"/>
                <w:sz w:val="20"/>
                <w:szCs w:val="20"/>
                <w:lang w:val="en-US"/>
              </w:rPr>
              <w:t xml:space="preserve"> </w:t>
            </w:r>
            <w:r>
              <w:rPr>
                <w:rFonts w:ascii="GHEA Grapalat" w:hAnsi="GHEA Grapalat"/>
                <w:sz w:val="20"/>
                <w:szCs w:val="20"/>
              </w:rPr>
              <w:t>մակնշումը</w:t>
            </w:r>
            <w:r>
              <w:rPr>
                <w:rFonts w:ascii="GHEA Grapalat" w:hAnsi="GHEA Grapalat"/>
                <w:sz w:val="20"/>
                <w:szCs w:val="20"/>
                <w:lang w:val="en-US"/>
              </w:rPr>
              <w:t>`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Թեյ չոր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Arial Armenian"/>
                <w:sz w:val="20"/>
                <w:szCs w:val="20"/>
              </w:rPr>
              <w:t xml:space="preserve"> </w:t>
            </w:r>
            <w:r>
              <w:rPr>
                <w:rFonts w:ascii="GHEA Grapalat" w:hAnsi="GHEA Grapalat" w:cs="Sylfaen"/>
                <w:sz w:val="20"/>
                <w:szCs w:val="20"/>
              </w:rPr>
              <w:t>սև</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տերևներով</w:t>
            </w:r>
            <w:r>
              <w:rPr>
                <w:rFonts w:ascii="GHEA Grapalat" w:hAnsi="GHEA Grapalat" w:cs="Arial Armenian"/>
                <w:sz w:val="20"/>
                <w:szCs w:val="20"/>
              </w:rPr>
              <w:t xml:space="preserve">, </w:t>
            </w:r>
            <w:r>
              <w:rPr>
                <w:rFonts w:ascii="GHEA Grapalat" w:hAnsi="GHEA Grapalat" w:cs="Sylfaen"/>
                <w:sz w:val="20"/>
                <w:szCs w:val="20"/>
              </w:rPr>
              <w:t>հատիկավորված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մանր։</w:t>
            </w:r>
            <w:r>
              <w:rPr>
                <w:rFonts w:ascii="GHEA Grapalat" w:hAnsi="GHEA Grapalat" w:cs="Arial Armenian"/>
                <w:sz w:val="20"/>
                <w:szCs w:val="20"/>
              </w:rPr>
              <w:t xml:space="preserve"> </w:t>
            </w:r>
            <w:r>
              <w:rPr>
                <w:rFonts w:ascii="GHEA Grapalat" w:hAnsi="GHEA Grapalat" w:cs="Sylfaen"/>
                <w:sz w:val="20"/>
                <w:szCs w:val="20"/>
              </w:rPr>
              <w:t>Միանգամյա</w:t>
            </w:r>
            <w:r>
              <w:rPr>
                <w:rFonts w:ascii="GHEA Grapalat" w:hAnsi="GHEA Grapalat" w:cs="Arial Armenian"/>
                <w:sz w:val="20"/>
                <w:szCs w:val="20"/>
              </w:rPr>
              <w:t xml:space="preserve"> </w:t>
            </w:r>
            <w:r>
              <w:rPr>
                <w:rFonts w:ascii="GHEA Grapalat" w:hAnsi="GHEA Grapalat" w:cs="Sylfaen"/>
                <w:sz w:val="20"/>
                <w:szCs w:val="20"/>
              </w:rPr>
              <w:t>օգտագործման</w:t>
            </w:r>
            <w:r>
              <w:rPr>
                <w:rFonts w:ascii="GHEA Grapalat" w:hAnsi="GHEA Grapalat" w:cs="Arial Armenian"/>
                <w:sz w:val="20"/>
                <w:szCs w:val="20"/>
              </w:rPr>
              <w:t xml:space="preserve"> </w:t>
            </w:r>
            <w:r>
              <w:rPr>
                <w:rFonts w:ascii="GHEA Grapalat" w:hAnsi="GHEA Grapalat" w:cs="Sylfaen"/>
                <w:sz w:val="20"/>
                <w:szCs w:val="20"/>
              </w:rPr>
              <w:t>թեյի</w:t>
            </w:r>
            <w:r>
              <w:rPr>
                <w:rFonts w:ascii="GHEA Grapalat" w:hAnsi="GHEA Grapalat" w:cs="Arial Armenian"/>
                <w:sz w:val="20"/>
                <w:szCs w:val="20"/>
              </w:rPr>
              <w:t xml:space="preserve"> </w:t>
            </w:r>
            <w:r>
              <w:rPr>
                <w:rFonts w:ascii="GHEA Grapalat" w:hAnsi="GHEA Grapalat" w:cs="Sylfaen"/>
                <w:sz w:val="20"/>
                <w:szCs w:val="20"/>
              </w:rPr>
              <w:t>տոպրակները</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2,5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ՙՓունջ՚</w:t>
            </w:r>
            <w:r>
              <w:rPr>
                <w:rFonts w:ascii="GHEA Grapalat" w:hAnsi="GHEA Grapalat" w:cs="Arial Armenian"/>
                <w:sz w:val="20"/>
                <w:szCs w:val="20"/>
              </w:rPr>
              <w:t xml:space="preserve">, </w:t>
            </w:r>
            <w:r>
              <w:rPr>
                <w:rFonts w:ascii="GHEA Grapalat" w:hAnsi="GHEA Grapalat" w:cs="Sylfaen"/>
                <w:sz w:val="20"/>
                <w:szCs w:val="20"/>
              </w:rPr>
              <w:t>բարձրորակ</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I </w:t>
            </w:r>
            <w:r>
              <w:rPr>
                <w:rFonts w:ascii="GHEA Grapalat" w:hAnsi="GHEA Grapalat" w:cs="Sylfaen"/>
                <w:sz w:val="20"/>
                <w:szCs w:val="20"/>
              </w:rPr>
              <w:t>տեսակների կամ համարժեք</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1937-90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sz w:val="20"/>
                <w:szCs w:val="20"/>
                <w:lang w:val="en-US"/>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12</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Մրգային</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ռուսական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220 գրամանոց փաթեթավորմամբ</w:t>
            </w:r>
            <w:proofErr w:type="gramStart"/>
            <w:r>
              <w:rPr>
                <w:rFonts w:ascii="GHEA Grapalat" w:hAnsi="GHEA Grapalat" w:cs="Arial Armenian"/>
                <w:sz w:val="20"/>
                <w:szCs w:val="20"/>
              </w:rPr>
              <w:t xml:space="preserve"> :</w:t>
            </w:r>
            <w:proofErr w:type="gramEnd"/>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lastRenderedPageBreak/>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Աղ յոդացված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Կերակրի</w:t>
            </w:r>
            <w:r>
              <w:rPr>
                <w:rFonts w:ascii="GHEA Grapalat" w:hAnsi="GHEA Grapalat" w:cs="Arial Armenian"/>
                <w:sz w:val="20"/>
                <w:szCs w:val="20"/>
              </w:rPr>
              <w:t xml:space="preserve"> յոդացված մանր </w:t>
            </w:r>
            <w:r>
              <w:rPr>
                <w:rFonts w:ascii="GHEA Grapalat" w:hAnsi="GHEA Grapalat" w:cs="Sylfaen"/>
                <w:sz w:val="20"/>
                <w:szCs w:val="20"/>
              </w:rPr>
              <w:t>աղ</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յոդացված</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239-2005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արտադրման</w:t>
            </w:r>
            <w:r>
              <w:rPr>
                <w:rFonts w:ascii="GHEA Grapalat" w:hAnsi="GHEA Grapalat" w:cs="Arial Armenian"/>
                <w:sz w:val="20"/>
                <w:szCs w:val="20"/>
              </w:rPr>
              <w:t xml:space="preserve"> </w:t>
            </w:r>
            <w:r>
              <w:rPr>
                <w:rFonts w:ascii="GHEA Grapalat" w:hAnsi="GHEA Grapalat" w:cs="Sylfaen"/>
                <w:sz w:val="20"/>
                <w:szCs w:val="20"/>
              </w:rPr>
              <w:t>օրվանից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12 </w:t>
            </w:r>
            <w:r>
              <w:rPr>
                <w:rFonts w:ascii="GHEA Grapalat" w:hAnsi="GHEA Grapalat" w:cs="Sylfaen"/>
                <w:sz w:val="20"/>
                <w:szCs w:val="20"/>
              </w:rPr>
              <w:t>ամիս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Կակաո փոշի</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rPr>
            </w:pPr>
            <w:r>
              <w:rPr>
                <w:rFonts w:ascii="GHEA Grapalat" w:hAnsi="GHEA Grapalat" w:cs="Sylfaen"/>
                <w:sz w:val="20"/>
                <w:szCs w:val="20"/>
              </w:rPr>
              <w:t>Խոնավությունը</w:t>
            </w:r>
            <w:r>
              <w:rPr>
                <w:rFonts w:ascii="GHEA Grapalat" w:hAnsi="GHEA Grapalat" w:cs="Arial Armenian"/>
                <w:sz w:val="20"/>
                <w:szCs w:val="20"/>
              </w:rPr>
              <w:t>` 6 %-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դիսպերսությունը</w:t>
            </w:r>
            <w:r>
              <w:rPr>
                <w:rFonts w:ascii="GHEA Grapalat" w:hAnsi="GHEA Grapalat" w:cs="Arial Armenian"/>
                <w:sz w:val="20"/>
                <w:szCs w:val="20"/>
              </w:rPr>
              <w:t>` 90 %-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փաթեթավորված</w:t>
            </w:r>
            <w:r>
              <w:rPr>
                <w:rFonts w:ascii="GHEA Grapalat" w:hAnsi="GHEA Grapalat" w:cs="Arial Armenian"/>
                <w:sz w:val="20"/>
                <w:szCs w:val="20"/>
              </w:rPr>
              <w:t xml:space="preserve"> </w:t>
            </w:r>
            <w:r>
              <w:rPr>
                <w:rFonts w:ascii="GHEA Grapalat" w:hAnsi="GHEA Grapalat" w:cs="Sylfaen"/>
                <w:sz w:val="20"/>
                <w:szCs w:val="20"/>
              </w:rPr>
              <w:t>թղթե</w:t>
            </w:r>
            <w:r>
              <w:rPr>
                <w:rFonts w:ascii="GHEA Grapalat" w:hAnsi="GHEA Grapalat" w:cs="Arial Armenian"/>
                <w:sz w:val="20"/>
                <w:szCs w:val="20"/>
              </w:rPr>
              <w:t xml:space="preserve"> </w:t>
            </w:r>
            <w:r>
              <w:rPr>
                <w:rFonts w:ascii="GHEA Grapalat" w:hAnsi="GHEA Grapalat" w:cs="Sylfaen"/>
                <w:sz w:val="20"/>
                <w:szCs w:val="20"/>
              </w:rPr>
              <w:t>տուփերում</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ապակյա</w:t>
            </w:r>
            <w:r>
              <w:rPr>
                <w:rFonts w:ascii="GHEA Grapalat" w:hAnsi="GHEA Grapalat" w:cs="Arial Armenian"/>
                <w:sz w:val="20"/>
                <w:szCs w:val="20"/>
              </w:rPr>
              <w:t xml:space="preserve"> </w:t>
            </w:r>
            <w:r>
              <w:rPr>
                <w:rFonts w:ascii="GHEA Grapalat" w:hAnsi="GHEA Grapalat" w:cs="Sylfaen"/>
                <w:sz w:val="20"/>
                <w:szCs w:val="20"/>
              </w:rPr>
              <w:t>բանկաներում</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 կամ 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hy-AM"/>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փաթեթավորումը</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10 </w:t>
            </w:r>
            <w:r>
              <w:rPr>
                <w:rFonts w:ascii="GHEA Grapalat" w:hAnsi="GHEA Grapalat" w:cs="Sylfaen"/>
                <w:sz w:val="20"/>
                <w:szCs w:val="20"/>
              </w:rPr>
              <w:t>դմ</w:t>
            </w:r>
            <w:r>
              <w:rPr>
                <w:rFonts w:ascii="GHEA Grapalat" w:hAnsi="GHEA Grapalat" w:cs="Arial Armenian"/>
                <w:sz w:val="20"/>
                <w:szCs w:val="20"/>
              </w:rPr>
              <w:t xml:space="preserve">3 </w:t>
            </w:r>
            <w:r>
              <w:rPr>
                <w:rFonts w:ascii="GHEA Grapalat" w:hAnsi="GHEA Grapalat" w:cs="Sylfaen"/>
                <w:sz w:val="20"/>
                <w:szCs w:val="20"/>
              </w:rPr>
              <w:t>տարողությամբ</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3343-89: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Սննդային 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sz w:val="20"/>
                <w:szCs w:val="20"/>
              </w:rPr>
              <w:t>Կերակրի`</w:t>
            </w:r>
            <w:r>
              <w:rPr>
                <w:rFonts w:ascii="GHEA Grapalat" w:hAnsi="GHEA Grapalat" w:cs="Calibri"/>
                <w:bCs/>
                <w:sz w:val="20"/>
                <w:szCs w:val="20"/>
              </w:rPr>
              <w:t xml:space="preserve"> Նատրիում </w:t>
            </w:r>
            <w:r>
              <w:rPr>
                <w:rFonts w:ascii="GHEA Grapalat" w:hAnsi="GHEA Grapalat" w:cs="Calibri"/>
                <w:bCs/>
                <w:sz w:val="20"/>
                <w:szCs w:val="20"/>
                <w:lang w:val="hy-AM"/>
              </w:rPr>
              <w:t xml:space="preserve"> </w:t>
            </w:r>
            <w:r>
              <w:rPr>
                <w:rFonts w:ascii="GHEA Grapalat" w:hAnsi="GHEA Grapalat" w:cs="Calibri"/>
                <w:bCs/>
                <w:sz w:val="20"/>
                <w:szCs w:val="20"/>
              </w:rPr>
              <w:t>երկթթվային</w:t>
            </w:r>
            <w:r>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cs="Arial"/>
                <w:sz w:val="18"/>
                <w:szCs w:val="18"/>
              </w:rPr>
              <w:t>Ստացված</w:t>
            </w:r>
            <w:r>
              <w:rPr>
                <w:rFonts w:ascii="GHEA Grapalat" w:hAnsi="GHEA Grapalat" w:cs="Arial"/>
                <w:sz w:val="18"/>
                <w:szCs w:val="18"/>
                <w:lang w:val="en-US"/>
              </w:rPr>
              <w:t xml:space="preserve"> </w:t>
            </w:r>
            <w:r>
              <w:rPr>
                <w:rFonts w:ascii="GHEA Grapalat" w:hAnsi="GHEA Grapalat" w:cs="Arial"/>
                <w:sz w:val="18"/>
                <w:szCs w:val="18"/>
              </w:rPr>
              <w:t>ցորենի</w:t>
            </w:r>
            <w:r>
              <w:rPr>
                <w:rFonts w:ascii="GHEA Grapalat" w:hAnsi="GHEA Grapalat" w:cs="Arial"/>
                <w:sz w:val="18"/>
                <w:szCs w:val="18"/>
                <w:lang w:val="en-US"/>
              </w:rPr>
              <w:t xml:space="preserve"> </w:t>
            </w:r>
            <w:r>
              <w:rPr>
                <w:rFonts w:ascii="GHEA Grapalat" w:hAnsi="GHEA Grapalat" w:cs="Arial"/>
                <w:sz w:val="18"/>
                <w:szCs w:val="18"/>
              </w:rPr>
              <w:t>թեփահան</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հղկմամբ</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հետագա</w:t>
            </w:r>
            <w:r>
              <w:rPr>
                <w:rFonts w:ascii="GHEA Grapalat" w:hAnsi="GHEA Grapalat" w:cs="Arial"/>
                <w:sz w:val="18"/>
                <w:szCs w:val="18"/>
                <w:lang w:val="en-US"/>
              </w:rPr>
              <w:t xml:space="preserve"> </w:t>
            </w:r>
            <w:r>
              <w:rPr>
                <w:rFonts w:ascii="GHEA Grapalat" w:hAnsi="GHEA Grapalat" w:cs="Arial"/>
                <w:sz w:val="18"/>
                <w:szCs w:val="18"/>
              </w:rPr>
              <w:t>կոտրատմամբ</w:t>
            </w:r>
            <w:r>
              <w:rPr>
                <w:rFonts w:ascii="GHEA Grapalat" w:hAnsi="GHEA Grapalat" w:cs="Arial"/>
                <w:sz w:val="18"/>
                <w:szCs w:val="18"/>
                <w:lang w:val="en-US"/>
              </w:rPr>
              <w:t xml:space="preserve">, </w:t>
            </w:r>
            <w:r>
              <w:rPr>
                <w:rFonts w:ascii="GHEA Grapalat" w:hAnsi="GHEA Grapalat" w:cs="Arial"/>
                <w:sz w:val="18"/>
                <w:szCs w:val="18"/>
              </w:rPr>
              <w:t>ցորենի</w:t>
            </w:r>
            <w:r>
              <w:rPr>
                <w:rFonts w:ascii="GHEA Grapalat" w:hAnsi="GHEA Grapalat" w:cs="Arial"/>
                <w:sz w:val="18"/>
                <w:szCs w:val="18"/>
                <w:lang w:val="en-US"/>
              </w:rPr>
              <w:t xml:space="preserve"> </w:t>
            </w:r>
            <w:r>
              <w:rPr>
                <w:rFonts w:ascii="GHEA Grapalat" w:hAnsi="GHEA Grapalat" w:cs="Arial"/>
                <w:sz w:val="18"/>
                <w:szCs w:val="18"/>
              </w:rPr>
              <w:t>հատիկները</w:t>
            </w:r>
            <w:r>
              <w:rPr>
                <w:rFonts w:ascii="GHEA Grapalat" w:hAnsi="GHEA Grapalat" w:cs="Arial"/>
                <w:sz w:val="18"/>
                <w:szCs w:val="18"/>
                <w:lang w:val="en-US"/>
              </w:rPr>
              <w:t xml:space="preserve"> </w:t>
            </w:r>
            <w:r>
              <w:rPr>
                <w:rFonts w:ascii="GHEA Grapalat" w:hAnsi="GHEA Grapalat" w:cs="Arial"/>
                <w:sz w:val="18"/>
                <w:szCs w:val="18"/>
              </w:rPr>
              <w:t>լինում</w:t>
            </w:r>
            <w:r>
              <w:rPr>
                <w:rFonts w:ascii="GHEA Grapalat" w:hAnsi="GHEA Grapalat" w:cs="Arial"/>
                <w:sz w:val="18"/>
                <w:szCs w:val="18"/>
                <w:lang w:val="en-US"/>
              </w:rPr>
              <w:t xml:space="preserve"> </w:t>
            </w:r>
            <w:r>
              <w:rPr>
                <w:rFonts w:ascii="GHEA Grapalat" w:hAnsi="GHEA Grapalat" w:cs="Arial"/>
                <w:sz w:val="18"/>
                <w:szCs w:val="18"/>
              </w:rPr>
              <w:t>են</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ծայրերով</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կլոր</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ձևով</w:t>
            </w:r>
            <w:r>
              <w:rPr>
                <w:rFonts w:ascii="GHEA Grapalat" w:hAnsi="GHEA Grapalat" w:cs="Arial"/>
                <w:sz w:val="18"/>
                <w:szCs w:val="18"/>
                <w:lang w:val="en-US"/>
              </w:rPr>
              <w:t xml:space="preserve">, </w:t>
            </w:r>
            <w:r>
              <w:rPr>
                <w:rFonts w:ascii="GHEA Grapalat" w:hAnsi="GHEA Grapalat" w:cs="Arial"/>
                <w:sz w:val="18"/>
                <w:szCs w:val="18"/>
              </w:rPr>
              <w:t>խոնավությունը</w:t>
            </w:r>
            <w:r>
              <w:rPr>
                <w:rFonts w:ascii="GHEA Grapalat" w:hAnsi="GHEA Grapalat" w:cs="Arial"/>
                <w:sz w:val="18"/>
                <w:szCs w:val="18"/>
                <w:lang w:val="en-US"/>
              </w:rPr>
              <w:t xml:space="preserve"> 14%-</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աղբային</w:t>
            </w:r>
            <w:r>
              <w:rPr>
                <w:rFonts w:ascii="GHEA Grapalat" w:hAnsi="GHEA Grapalat" w:cs="Arial"/>
                <w:sz w:val="18"/>
                <w:szCs w:val="18"/>
                <w:lang w:val="en-US"/>
              </w:rPr>
              <w:t xml:space="preserve"> </w:t>
            </w:r>
            <w:r>
              <w:rPr>
                <w:rFonts w:ascii="GHEA Grapalat" w:hAnsi="GHEA Grapalat" w:cs="Arial"/>
                <w:sz w:val="18"/>
                <w:szCs w:val="18"/>
              </w:rPr>
              <w:t>խառնուկները</w:t>
            </w:r>
            <w:r>
              <w:rPr>
                <w:rFonts w:ascii="GHEA Grapalat" w:hAnsi="GHEA Grapalat" w:cs="Arial"/>
                <w:sz w:val="18"/>
                <w:szCs w:val="18"/>
                <w:lang w:val="en-US"/>
              </w:rPr>
              <w:t xml:space="preserve"> 0,3%-</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պատրաստ</w:t>
            </w:r>
            <w:r>
              <w:rPr>
                <w:rFonts w:ascii="GHEA Grapalat" w:hAnsi="GHEA Grapalat" w:cs="Arial"/>
                <w:sz w:val="18"/>
                <w:szCs w:val="18"/>
                <w:lang w:val="en-US"/>
              </w:rPr>
              <w:t>-</w:t>
            </w:r>
            <w:r>
              <w:rPr>
                <w:rFonts w:ascii="GHEA Grapalat" w:hAnsi="GHEA Grapalat" w:cs="Arial"/>
                <w:sz w:val="18"/>
                <w:szCs w:val="18"/>
              </w:rPr>
              <w:t>ված</w:t>
            </w:r>
            <w:r>
              <w:rPr>
                <w:rFonts w:ascii="GHEA Grapalat" w:hAnsi="GHEA Grapalat" w:cs="Arial"/>
                <w:sz w:val="18"/>
                <w:szCs w:val="18"/>
                <w:lang w:val="en-US"/>
              </w:rPr>
              <w:t xml:space="preserve"> </w:t>
            </w:r>
            <w:r>
              <w:rPr>
                <w:rFonts w:ascii="GHEA Grapalat" w:hAnsi="GHEA Grapalat" w:cs="Arial"/>
                <w:sz w:val="18"/>
                <w:szCs w:val="18"/>
              </w:rPr>
              <w:t>բարձր</w:t>
            </w:r>
            <w:r>
              <w:rPr>
                <w:rFonts w:ascii="GHEA Grapalat" w:hAnsi="GHEA Grapalat" w:cs="Arial"/>
                <w:sz w:val="18"/>
                <w:szCs w:val="18"/>
                <w:lang w:val="en-US"/>
              </w:rPr>
              <w:t xml:space="preserve"> </w:t>
            </w:r>
            <w:r>
              <w:rPr>
                <w:rFonts w:ascii="GHEA Grapalat" w:hAnsi="GHEA Grapalat" w:cs="Arial"/>
                <w:sz w:val="18"/>
                <w:szCs w:val="18"/>
              </w:rPr>
              <w:t>և</w:t>
            </w:r>
            <w:r>
              <w:rPr>
                <w:rFonts w:ascii="GHEA Grapalat" w:hAnsi="GHEA Grapalat" w:cs="Arial"/>
                <w:sz w:val="18"/>
                <w:szCs w:val="18"/>
                <w:lang w:val="en-US"/>
              </w:rPr>
              <w:t xml:space="preserve"> </w:t>
            </w:r>
            <w:r>
              <w:rPr>
                <w:rFonts w:ascii="GHEA Grapalat" w:hAnsi="GHEA Grapalat" w:cs="Arial"/>
                <w:sz w:val="18"/>
                <w:szCs w:val="18"/>
              </w:rPr>
              <w:t>առաջին</w:t>
            </w:r>
            <w:r>
              <w:rPr>
                <w:rFonts w:ascii="GHEA Grapalat" w:hAnsi="GHEA Grapalat" w:cs="Arial"/>
                <w:sz w:val="18"/>
                <w:szCs w:val="18"/>
                <w:lang w:val="en-US"/>
              </w:rPr>
              <w:t xml:space="preserve"> </w:t>
            </w:r>
            <w:r>
              <w:rPr>
                <w:rFonts w:ascii="GHEA Grapalat" w:hAnsi="GHEA Grapalat" w:cs="Arial"/>
                <w:sz w:val="18"/>
                <w:szCs w:val="18"/>
              </w:rPr>
              <w:t>տեսակի</w:t>
            </w:r>
            <w:r>
              <w:rPr>
                <w:rFonts w:ascii="GHEA Grapalat" w:hAnsi="GHEA Grapalat" w:cs="Arial"/>
                <w:sz w:val="18"/>
                <w:szCs w:val="18"/>
                <w:lang w:val="en-US"/>
              </w:rPr>
              <w:t xml:space="preserve"> </w:t>
            </w:r>
            <w:r>
              <w:rPr>
                <w:rFonts w:ascii="GHEA Grapalat" w:hAnsi="GHEA Grapalat" w:cs="Arial"/>
                <w:sz w:val="18"/>
                <w:szCs w:val="18"/>
              </w:rPr>
              <w:t>ցորենից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rPr>
              <w:t>Ձուկ</w:t>
            </w:r>
            <w:r>
              <w:rPr>
                <w:rFonts w:ascii="GHEA Grapalat" w:hAnsi="GHEA Grapalat"/>
                <w:sz w:val="20"/>
                <w:szCs w:val="20"/>
                <w:lang w:val="en-US"/>
              </w:rPr>
              <w:t xml:space="preserve"> (</w:t>
            </w:r>
            <w:r>
              <w:rPr>
                <w:rFonts w:ascii="GHEA Grapalat" w:hAnsi="GHEA Grapalat"/>
                <w:sz w:val="20"/>
                <w:szCs w:val="20"/>
              </w:rPr>
              <w:t>խեկ</w:t>
            </w:r>
            <w:r>
              <w:rPr>
                <w:rFonts w:ascii="GHEA Grapalat" w:hAnsi="GHEA Grapalat"/>
                <w:sz w:val="20"/>
                <w:szCs w:val="20"/>
                <w:lang w:val="en-US"/>
              </w:rPr>
              <w:t xml:space="preserve">), </w:t>
            </w:r>
            <w:r>
              <w:rPr>
                <w:rFonts w:ascii="GHEA Grapalat" w:hAnsi="GHEA Grapalat"/>
                <w:sz w:val="20"/>
                <w:szCs w:val="20"/>
              </w:rPr>
              <w:t>ներմուծված</w:t>
            </w:r>
            <w:r>
              <w:rPr>
                <w:rFonts w:ascii="GHEA Grapalat" w:hAnsi="GHEA Grapalat"/>
                <w:sz w:val="20"/>
                <w:szCs w:val="20"/>
                <w:lang w:val="en-US"/>
              </w:rPr>
              <w:t xml:space="preserve">, </w:t>
            </w:r>
            <w:r>
              <w:rPr>
                <w:rFonts w:ascii="GHEA Grapalat" w:hAnsi="GHEA Grapalat"/>
                <w:sz w:val="20"/>
                <w:szCs w:val="20"/>
              </w:rPr>
              <w:t>խորը</w:t>
            </w:r>
            <w:r>
              <w:rPr>
                <w:rFonts w:ascii="GHEA Grapalat" w:hAnsi="GHEA Grapalat"/>
                <w:sz w:val="20"/>
                <w:szCs w:val="20"/>
                <w:lang w:val="en-US"/>
              </w:rPr>
              <w:t xml:space="preserve"> </w:t>
            </w:r>
            <w:r>
              <w:rPr>
                <w:rFonts w:ascii="GHEA Grapalat" w:hAnsi="GHEA Grapalat"/>
                <w:sz w:val="20"/>
                <w:szCs w:val="20"/>
              </w:rPr>
              <w:t>սառեցված</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գլխի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փորոտիկի</w:t>
            </w:r>
            <w:r>
              <w:rPr>
                <w:rFonts w:ascii="GHEA Grapalat" w:hAnsi="GHEA Grapalat"/>
                <w:sz w:val="20"/>
                <w:szCs w:val="20"/>
                <w:lang w:val="en-US"/>
              </w:rPr>
              <w:t>, 1-</w:t>
            </w:r>
            <w:r>
              <w:rPr>
                <w:rFonts w:ascii="GHEA Grapalat" w:hAnsi="GHEA Grapalat"/>
                <w:sz w:val="20"/>
                <w:szCs w:val="20"/>
              </w:rPr>
              <w:t>ին</w:t>
            </w:r>
            <w:r>
              <w:rPr>
                <w:rFonts w:ascii="GHEA Grapalat" w:hAnsi="GHEA Grapalat"/>
                <w:sz w:val="20"/>
                <w:szCs w:val="20"/>
                <w:lang w:val="en-US"/>
              </w:rPr>
              <w:t xml:space="preserve"> </w:t>
            </w:r>
            <w:r>
              <w:rPr>
                <w:rFonts w:ascii="GHEA Grapalat" w:hAnsi="GHEA Grapalat"/>
                <w:sz w:val="20"/>
                <w:szCs w:val="20"/>
              </w:rPr>
              <w:t>տեսակի</w:t>
            </w:r>
            <w:r>
              <w:rPr>
                <w:rFonts w:ascii="GHEA Grapalat" w:hAnsi="GHEA Grapalat"/>
                <w:sz w:val="20"/>
                <w:szCs w:val="20"/>
                <w:lang w:val="en-US"/>
              </w:rPr>
              <w:t xml:space="preserve"> </w:t>
            </w:r>
            <w:r>
              <w:rPr>
                <w:rFonts w:ascii="GHEA Grapalat" w:hAnsi="GHEA Grapalat"/>
                <w:sz w:val="20"/>
                <w:szCs w:val="20"/>
              </w:rPr>
              <w:t>ԳՕՍՏ</w:t>
            </w:r>
            <w:r>
              <w:rPr>
                <w:rFonts w:ascii="GHEA Grapalat" w:hAnsi="GHEA Grapalat"/>
                <w:sz w:val="20"/>
                <w:szCs w:val="20"/>
                <w:lang w:val="en-US"/>
              </w:rPr>
              <w:t xml:space="preserve"> 20057-96, </w:t>
            </w:r>
            <w:r>
              <w:rPr>
                <w:rFonts w:ascii="GHEA Grapalat" w:hAnsi="GHEA Grapalat"/>
                <w:sz w:val="20"/>
                <w:szCs w:val="20"/>
              </w:rPr>
              <w:t>խորը</w:t>
            </w:r>
            <w:r>
              <w:rPr>
                <w:rFonts w:ascii="GHEA Grapalat" w:hAnsi="GHEA Grapalat"/>
                <w:sz w:val="20"/>
                <w:szCs w:val="20"/>
                <w:lang w:val="en-US"/>
              </w:rPr>
              <w:t xml:space="preserve"> </w:t>
            </w:r>
            <w:r>
              <w:rPr>
                <w:rFonts w:ascii="GHEA Grapalat" w:hAnsi="GHEA Grapalat"/>
                <w:sz w:val="20"/>
                <w:szCs w:val="20"/>
              </w:rPr>
              <w:t>սառեցված</w:t>
            </w:r>
            <w:r>
              <w:rPr>
                <w:rFonts w:ascii="GHEA Grapalat" w:hAnsi="GHEA Grapalat"/>
                <w:sz w:val="20"/>
                <w:szCs w:val="20"/>
                <w:lang w:val="en-US"/>
              </w:rPr>
              <w:t xml:space="preserve"> </w:t>
            </w:r>
            <w:r>
              <w:rPr>
                <w:rFonts w:ascii="GHEA Grapalat" w:hAnsi="GHEA Grapalat"/>
                <w:sz w:val="20"/>
                <w:szCs w:val="20"/>
              </w:rPr>
              <w:t>բլոկներով</w:t>
            </w:r>
            <w:r>
              <w:rPr>
                <w:rFonts w:ascii="GHEA Grapalat" w:hAnsi="GHEA Grapalat"/>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N 2-III-4.9-01-2010 </w:t>
            </w:r>
            <w:r>
              <w:rPr>
                <w:rFonts w:ascii="GHEA Grapalat" w:hAnsi="GHEA Grapalat"/>
                <w:sz w:val="20"/>
                <w:szCs w:val="20"/>
              </w:rPr>
              <w:t>հիգիենիիկ</w:t>
            </w:r>
            <w:r>
              <w:rPr>
                <w:rFonts w:ascii="GHEA Grapalat" w:hAnsi="GHEA Grapalat"/>
                <w:sz w:val="20"/>
                <w:szCs w:val="20"/>
                <w:lang w:val="en-US"/>
              </w:rPr>
              <w:t xml:space="preserve"> </w:t>
            </w:r>
            <w:r>
              <w:rPr>
                <w:rFonts w:ascii="GHEA Grapalat" w:hAnsi="GHEA Grapalat"/>
                <w:sz w:val="20"/>
                <w:szCs w:val="20"/>
              </w:rPr>
              <w:t>նորմատիվների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պաստերացված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hy-AM"/>
              </w:rPr>
            </w:pPr>
            <w:r>
              <w:rPr>
                <w:rFonts w:ascii="GHEA Grapalat" w:hAnsi="GHEA Grapalat"/>
                <w:sz w:val="20"/>
                <w:szCs w:val="20"/>
              </w:rPr>
              <w:t>Թարմ</w:t>
            </w:r>
            <w:r>
              <w:rPr>
                <w:rFonts w:ascii="GHEA Grapalat" w:hAnsi="GHEA Grapalat"/>
                <w:sz w:val="20"/>
                <w:szCs w:val="20"/>
                <w:lang w:val="en-US"/>
              </w:rPr>
              <w:t xml:space="preserve"> </w:t>
            </w:r>
            <w:r>
              <w:rPr>
                <w:rFonts w:ascii="GHEA Grapalat" w:hAnsi="GHEA Grapalat"/>
                <w:sz w:val="20"/>
                <w:szCs w:val="20"/>
              </w:rPr>
              <w:t>կովի</w:t>
            </w:r>
            <w:r>
              <w:rPr>
                <w:rFonts w:ascii="GHEA Grapalat" w:hAnsi="GHEA Grapalat"/>
                <w:sz w:val="20"/>
                <w:szCs w:val="20"/>
                <w:lang w:val="en-US"/>
              </w:rPr>
              <w:t xml:space="preserve"> </w:t>
            </w:r>
            <w:r>
              <w:rPr>
                <w:rFonts w:ascii="GHEA Grapalat" w:hAnsi="GHEA Grapalat"/>
                <w:sz w:val="20"/>
                <w:szCs w:val="20"/>
              </w:rPr>
              <w:t>կաթից</w:t>
            </w:r>
            <w:r>
              <w:rPr>
                <w:rFonts w:ascii="GHEA Grapalat" w:hAnsi="GHEA Grapalat"/>
                <w:sz w:val="20"/>
                <w:szCs w:val="20"/>
                <w:lang w:val="en-US"/>
              </w:rPr>
              <w:t xml:space="preserve">, </w:t>
            </w:r>
            <w:r>
              <w:rPr>
                <w:rFonts w:ascii="GHEA Grapalat" w:hAnsi="GHEA Grapalat"/>
                <w:sz w:val="20"/>
                <w:szCs w:val="20"/>
              </w:rPr>
              <w:t>յուղայնությունը</w:t>
            </w:r>
            <w:r>
              <w:rPr>
                <w:rFonts w:ascii="GHEA Grapalat" w:hAnsi="GHEA Grapalat"/>
                <w:sz w:val="20"/>
                <w:szCs w:val="20"/>
                <w:lang w:val="en-US"/>
              </w:rPr>
              <w:t xml:space="preserve"> 3 %-</w:t>
            </w:r>
            <w:r>
              <w:rPr>
                <w:rFonts w:ascii="GHEA Grapalat" w:hAnsi="GHEA Grapalat"/>
                <w:sz w:val="20"/>
                <w:szCs w:val="20"/>
              </w:rPr>
              <w:t>ից</w:t>
            </w:r>
            <w:r>
              <w:rPr>
                <w:rFonts w:ascii="GHEA Grapalat" w:hAnsi="GHEA Grapalat"/>
                <w:sz w:val="20"/>
                <w:szCs w:val="20"/>
                <w:lang w:val="en-US"/>
              </w:rPr>
              <w:t xml:space="preserve"> </w:t>
            </w:r>
            <w:r>
              <w:rPr>
                <w:rFonts w:ascii="GHEA Grapalat" w:hAnsi="GHEA Grapalat"/>
                <w:sz w:val="20"/>
                <w:szCs w:val="20"/>
              </w:rPr>
              <w:t>ոչ</w:t>
            </w:r>
            <w:r>
              <w:rPr>
                <w:rFonts w:ascii="GHEA Grapalat" w:hAnsi="GHEA Grapalat"/>
                <w:sz w:val="20"/>
                <w:szCs w:val="20"/>
                <w:lang w:val="en-US"/>
              </w:rPr>
              <w:t xml:space="preserve"> </w:t>
            </w:r>
            <w:r>
              <w:rPr>
                <w:rFonts w:ascii="GHEA Grapalat" w:hAnsi="GHEA Grapalat"/>
                <w:sz w:val="20"/>
                <w:szCs w:val="20"/>
              </w:rPr>
              <w:t>պակաս</w:t>
            </w:r>
            <w:r>
              <w:rPr>
                <w:rFonts w:ascii="GHEA Grapalat" w:hAnsi="GHEA Grapalat"/>
                <w:sz w:val="20"/>
                <w:szCs w:val="20"/>
                <w:lang w:val="en-US"/>
              </w:rPr>
              <w:t xml:space="preserve">, </w:t>
            </w:r>
            <w:r>
              <w:rPr>
                <w:rFonts w:ascii="GHEA Grapalat" w:hAnsi="GHEA Grapalat"/>
                <w:sz w:val="20"/>
                <w:szCs w:val="20"/>
              </w:rPr>
              <w:t>թթվայնությունը</w:t>
            </w:r>
            <w:r>
              <w:rPr>
                <w:rFonts w:ascii="GHEA Grapalat" w:hAnsi="GHEA Grapalat"/>
                <w:sz w:val="20"/>
                <w:szCs w:val="20"/>
                <w:lang w:val="en-US"/>
              </w:rPr>
              <w:t xml:space="preserve"> 65-1000T, 1</w:t>
            </w:r>
            <w:r>
              <w:rPr>
                <w:rFonts w:ascii="GHEA Grapalat" w:hAnsi="GHEA Grapalat"/>
                <w:sz w:val="20"/>
                <w:szCs w:val="20"/>
              </w:rPr>
              <w:t>լիտր</w:t>
            </w:r>
            <w:r>
              <w:rPr>
                <w:rFonts w:ascii="GHEA Grapalat" w:hAnsi="GHEA Grapalat"/>
                <w:sz w:val="20"/>
                <w:szCs w:val="20"/>
                <w:lang w:val="en-US"/>
              </w:rPr>
              <w:t xml:space="preserve"> </w:t>
            </w:r>
            <w:r>
              <w:rPr>
                <w:rFonts w:ascii="GHEA Grapalat" w:hAnsi="GHEA Grapalat"/>
                <w:sz w:val="20"/>
                <w:szCs w:val="20"/>
              </w:rPr>
              <w:t>տարողությամբ</w:t>
            </w:r>
            <w:r>
              <w:rPr>
                <w:rFonts w:ascii="GHEA Grapalat" w:hAnsi="GHEA Grapalat"/>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մակնշումը</w:t>
            </w:r>
            <w:r>
              <w:rPr>
                <w:rFonts w:ascii="GHEA Grapalat" w:hAnsi="GHEA Grapalat"/>
                <w:sz w:val="20"/>
                <w:szCs w:val="20"/>
                <w:lang w:val="en-US"/>
              </w:rPr>
              <w:t xml:space="preserve">` </w:t>
            </w:r>
            <w:r>
              <w:rPr>
                <w:rFonts w:ascii="GHEA Grapalat" w:hAnsi="GHEA Grapalat"/>
                <w:sz w:val="20"/>
                <w:szCs w:val="20"/>
              </w:rPr>
              <w:t>ըստ</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կառավարության</w:t>
            </w:r>
            <w:r>
              <w:rPr>
                <w:rFonts w:ascii="GHEA Grapalat" w:hAnsi="GHEA Grapalat"/>
                <w:sz w:val="20"/>
                <w:szCs w:val="20"/>
                <w:lang w:val="en-US"/>
              </w:rPr>
              <w:t xml:space="preserve"> 2006</w:t>
            </w:r>
            <w:r>
              <w:rPr>
                <w:rFonts w:ascii="GHEA Grapalat" w:hAnsi="GHEA Grapalat"/>
                <w:sz w:val="20"/>
                <w:szCs w:val="20"/>
              </w:rPr>
              <w:t>թ</w:t>
            </w:r>
            <w:r>
              <w:rPr>
                <w:rFonts w:ascii="GHEA Grapalat" w:hAnsi="GHEA Grapalat"/>
                <w:sz w:val="20"/>
                <w:szCs w:val="20"/>
                <w:lang w:val="en-US"/>
              </w:rPr>
              <w:t xml:space="preserve">. </w:t>
            </w:r>
            <w:r>
              <w:rPr>
                <w:rFonts w:ascii="GHEA Grapalat" w:hAnsi="GHEA Grapalat"/>
                <w:sz w:val="20"/>
                <w:szCs w:val="20"/>
              </w:rPr>
              <w:t>դեկտեմբերի</w:t>
            </w:r>
            <w:r>
              <w:rPr>
                <w:rFonts w:ascii="GHEA Grapalat" w:hAnsi="GHEA Grapalat"/>
                <w:sz w:val="20"/>
                <w:szCs w:val="20"/>
                <w:lang w:val="en-US"/>
              </w:rPr>
              <w:t xml:space="preserve"> 21-</w:t>
            </w:r>
            <w:r>
              <w:rPr>
                <w:rFonts w:ascii="GHEA Grapalat" w:hAnsi="GHEA Grapalat"/>
                <w:sz w:val="20"/>
                <w:szCs w:val="20"/>
              </w:rPr>
              <w:t>ի</w:t>
            </w:r>
            <w:r>
              <w:rPr>
                <w:rFonts w:ascii="GHEA Grapalat" w:hAnsi="GHEA Grapalat"/>
                <w:sz w:val="20"/>
                <w:szCs w:val="20"/>
                <w:lang w:val="en-US"/>
              </w:rPr>
              <w:t xml:space="preserve"> N 1925-</w:t>
            </w:r>
            <w:r>
              <w:rPr>
                <w:rFonts w:ascii="GHEA Grapalat" w:hAnsi="GHEA Grapalat"/>
                <w:sz w:val="20"/>
                <w:szCs w:val="20"/>
              </w:rPr>
              <w:t>Ն</w:t>
            </w:r>
            <w:r>
              <w:rPr>
                <w:rFonts w:ascii="GHEA Grapalat" w:hAnsi="GHEA Grapalat"/>
                <w:sz w:val="20"/>
                <w:szCs w:val="20"/>
                <w:lang w:val="en-US"/>
              </w:rPr>
              <w:t xml:space="preserve"> </w:t>
            </w:r>
            <w:r>
              <w:rPr>
                <w:rFonts w:ascii="GHEA Grapalat" w:hAnsi="GHEA Grapalat"/>
                <w:sz w:val="20"/>
                <w:szCs w:val="20"/>
              </w:rPr>
              <w:t>որոշմամբ</w:t>
            </w:r>
            <w:r>
              <w:rPr>
                <w:rFonts w:ascii="GHEA Grapalat" w:hAnsi="GHEA Grapalat"/>
                <w:sz w:val="20"/>
                <w:szCs w:val="20"/>
                <w:lang w:val="en-US"/>
              </w:rPr>
              <w:t xml:space="preserve"> </w:t>
            </w:r>
            <w:r>
              <w:rPr>
                <w:rFonts w:ascii="GHEA Grapalat" w:hAnsi="GHEA Grapalat"/>
                <w:sz w:val="20"/>
                <w:szCs w:val="20"/>
              </w:rPr>
              <w:t>հաստատված</w:t>
            </w:r>
            <w:r>
              <w:rPr>
                <w:rFonts w:ascii="GHEA Grapalat" w:hAnsi="GHEA Grapalat"/>
                <w:sz w:val="20"/>
                <w:szCs w:val="20"/>
                <w:lang w:val="en-US"/>
              </w:rPr>
              <w:t xml:space="preserve"> «</w:t>
            </w:r>
            <w:r>
              <w:rPr>
                <w:rFonts w:ascii="GHEA Grapalat" w:hAnsi="GHEA Grapalat"/>
                <w:sz w:val="20"/>
                <w:szCs w:val="20"/>
              </w:rPr>
              <w:t>Կաթին</w:t>
            </w:r>
            <w:r>
              <w:rPr>
                <w:rFonts w:ascii="GHEA Grapalat" w:hAnsi="GHEA Grapalat"/>
                <w:sz w:val="20"/>
                <w:szCs w:val="20"/>
                <w:lang w:val="en-US"/>
              </w:rPr>
              <w:t xml:space="preserve">, </w:t>
            </w:r>
            <w:r>
              <w:rPr>
                <w:rFonts w:ascii="GHEA Grapalat" w:hAnsi="GHEA Grapalat"/>
                <w:sz w:val="20"/>
                <w:szCs w:val="20"/>
              </w:rPr>
              <w:t>կաթնամթերքին</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դրանց</w:t>
            </w:r>
            <w:r>
              <w:rPr>
                <w:rFonts w:ascii="GHEA Grapalat" w:hAnsi="GHEA Grapalat"/>
                <w:sz w:val="20"/>
                <w:szCs w:val="20"/>
                <w:lang w:val="en-US"/>
              </w:rPr>
              <w:t xml:space="preserve"> </w:t>
            </w:r>
            <w:r>
              <w:rPr>
                <w:rFonts w:ascii="GHEA Grapalat" w:hAnsi="GHEA Grapalat"/>
                <w:sz w:val="20"/>
                <w:szCs w:val="20"/>
              </w:rPr>
              <w:t>արտադրությանը</w:t>
            </w:r>
            <w:r>
              <w:rPr>
                <w:rFonts w:ascii="GHEA Grapalat" w:hAnsi="GHEA Grapalat"/>
                <w:sz w:val="20"/>
                <w:szCs w:val="20"/>
                <w:lang w:val="en-US"/>
              </w:rPr>
              <w:t xml:space="preserve"> </w:t>
            </w:r>
            <w:r>
              <w:rPr>
                <w:rFonts w:ascii="GHEA Grapalat" w:hAnsi="GHEA Grapalat"/>
                <w:sz w:val="20"/>
                <w:szCs w:val="20"/>
              </w:rPr>
              <w:t>ներկայացվող</w:t>
            </w:r>
            <w:r>
              <w:rPr>
                <w:rFonts w:ascii="GHEA Grapalat" w:hAnsi="GHEA Grapalat"/>
                <w:sz w:val="20"/>
                <w:szCs w:val="20"/>
                <w:lang w:val="en-US"/>
              </w:rPr>
              <w:t xml:space="preserve"> </w:t>
            </w:r>
            <w:r>
              <w:rPr>
                <w:rFonts w:ascii="GHEA Grapalat" w:hAnsi="GHEA Grapalat"/>
                <w:sz w:val="20"/>
                <w:szCs w:val="20"/>
              </w:rPr>
              <w:t>պահանջների</w:t>
            </w:r>
            <w:r>
              <w:rPr>
                <w:rFonts w:ascii="GHEA Grapalat" w:hAnsi="GHEA Grapalat"/>
                <w:sz w:val="20"/>
                <w:szCs w:val="20"/>
                <w:lang w:val="en-US"/>
              </w:rPr>
              <w:t xml:space="preserve"> </w:t>
            </w:r>
            <w:r>
              <w:rPr>
                <w:rFonts w:ascii="GHEA Grapalat" w:hAnsi="GHEA Grapalat"/>
                <w:sz w:val="20"/>
                <w:szCs w:val="20"/>
              </w:rPr>
              <w:t>տեխնիկական</w:t>
            </w:r>
            <w:r>
              <w:rPr>
                <w:rFonts w:ascii="GHEA Grapalat" w:hAnsi="GHEA Grapalat"/>
                <w:sz w:val="20"/>
                <w:szCs w:val="20"/>
                <w:lang w:val="en-US"/>
              </w:rPr>
              <w:t xml:space="preserve"> </w:t>
            </w:r>
            <w:r>
              <w:rPr>
                <w:rFonts w:ascii="GHEA Grapalat" w:hAnsi="GHEA Grapalat"/>
                <w:sz w:val="20"/>
                <w:szCs w:val="20"/>
              </w:rPr>
              <w:t>կանոնակարգի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lastRenderedPageBreak/>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250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57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rPr>
              <w:t>Սպիտակ</w:t>
            </w:r>
            <w:r>
              <w:rPr>
                <w:rFonts w:ascii="GHEA Grapalat" w:hAnsi="GHEA Grapalat" w:cs="Arial Armenian"/>
                <w:sz w:val="20"/>
                <w:szCs w:val="20"/>
                <w:lang w:val="en-US"/>
              </w:rPr>
              <w:t xml:space="preserve"> </w:t>
            </w:r>
            <w:r>
              <w:rPr>
                <w:rFonts w:ascii="GHEA Grapalat" w:hAnsi="GHEA Grapalat" w:cs="Sylfaen"/>
                <w:sz w:val="20"/>
                <w:szCs w:val="20"/>
              </w:rPr>
              <w:t>գույնի</w:t>
            </w:r>
            <w:r>
              <w:rPr>
                <w:rFonts w:ascii="GHEA Grapalat" w:hAnsi="GHEA Grapalat" w:cs="Arial Armenian"/>
                <w:sz w:val="20"/>
                <w:szCs w:val="20"/>
                <w:lang w:val="en-US"/>
              </w:rPr>
              <w:t xml:space="preserve">, </w:t>
            </w:r>
            <w:r>
              <w:rPr>
                <w:rFonts w:ascii="GHEA Grapalat" w:hAnsi="GHEA Grapalat" w:cs="Sylfaen"/>
                <w:sz w:val="20"/>
                <w:szCs w:val="20"/>
              </w:rPr>
              <w:t>սորուն</w:t>
            </w:r>
            <w:r>
              <w:rPr>
                <w:rFonts w:ascii="GHEA Grapalat" w:hAnsi="GHEA Grapalat" w:cs="Arial Armenian"/>
                <w:sz w:val="20"/>
                <w:szCs w:val="20"/>
                <w:lang w:val="en-US"/>
              </w:rPr>
              <w:t xml:space="preserve">, </w:t>
            </w:r>
            <w:r>
              <w:rPr>
                <w:rFonts w:ascii="GHEA Grapalat" w:hAnsi="GHEA Grapalat" w:cs="Sylfaen"/>
                <w:sz w:val="20"/>
                <w:szCs w:val="20"/>
              </w:rPr>
              <w:t>քաղցր</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համի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հոտի</w:t>
            </w:r>
            <w:r>
              <w:rPr>
                <w:rFonts w:ascii="GHEA Grapalat" w:hAnsi="GHEA Grapalat" w:cs="Arial Armenian"/>
                <w:sz w:val="20"/>
                <w:szCs w:val="20"/>
                <w:lang w:val="en-US"/>
              </w:rPr>
              <w:t xml:space="preserve"> (</w:t>
            </w:r>
            <w:r>
              <w:rPr>
                <w:rFonts w:ascii="GHEA Grapalat" w:hAnsi="GHEA Grapalat" w:cs="Sylfaen"/>
                <w:sz w:val="20"/>
                <w:szCs w:val="20"/>
              </w:rPr>
              <w:t>ինչպես</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վիճակում</w:t>
            </w:r>
            <w:r>
              <w:rPr>
                <w:rFonts w:ascii="GHEA Grapalat" w:hAnsi="GHEA Grapalat" w:cs="Arial Armenian"/>
                <w:sz w:val="20"/>
                <w:szCs w:val="20"/>
                <w:lang w:val="en-US"/>
              </w:rPr>
              <w:t xml:space="preserve">, </w:t>
            </w:r>
            <w:r>
              <w:rPr>
                <w:rFonts w:ascii="GHEA Grapalat" w:hAnsi="GHEA Grapalat" w:cs="Sylfaen"/>
                <w:sz w:val="20"/>
                <w:szCs w:val="20"/>
              </w:rPr>
              <w:t>այնպես</w:t>
            </w:r>
            <w:r>
              <w:rPr>
                <w:rFonts w:ascii="GHEA Grapalat" w:hAnsi="GHEA Grapalat" w:cs="Arial Armenian"/>
                <w:sz w:val="20"/>
                <w:szCs w:val="20"/>
                <w:lang w:val="en-US"/>
              </w:rPr>
              <w:t xml:space="preserve"> </w:t>
            </w:r>
            <w:r>
              <w:rPr>
                <w:rFonts w:ascii="GHEA Grapalat" w:hAnsi="GHEA Grapalat" w:cs="Sylfaen"/>
                <w:sz w:val="20"/>
                <w:szCs w:val="20"/>
              </w:rPr>
              <w:t>էլ</w:t>
            </w:r>
            <w:r>
              <w:rPr>
                <w:rFonts w:ascii="GHEA Grapalat" w:hAnsi="GHEA Grapalat" w:cs="Arial Armenian"/>
                <w:sz w:val="20"/>
                <w:szCs w:val="20"/>
                <w:lang w:val="en-US"/>
              </w:rPr>
              <w:t xml:space="preserve"> </w:t>
            </w:r>
            <w:r>
              <w:rPr>
                <w:rFonts w:ascii="GHEA Grapalat" w:hAnsi="GHEA Grapalat" w:cs="Sylfaen"/>
                <w:sz w:val="20"/>
                <w:szCs w:val="20"/>
              </w:rPr>
              <w:t>լուծույթում</w:t>
            </w:r>
            <w:r>
              <w:rPr>
                <w:rFonts w:ascii="GHEA Grapalat" w:hAnsi="GHEA Grapalat" w:cs="Arial Armenian"/>
                <w:sz w:val="20"/>
                <w:szCs w:val="20"/>
                <w:lang w:val="en-US"/>
              </w:rPr>
              <w:t xml:space="preserve">): </w:t>
            </w:r>
            <w:r>
              <w:rPr>
                <w:rFonts w:ascii="GHEA Grapalat" w:hAnsi="GHEA Grapalat" w:cs="Sylfaen"/>
                <w:sz w:val="20"/>
                <w:szCs w:val="20"/>
              </w:rPr>
              <w:t>Շաքարի</w:t>
            </w:r>
            <w:r>
              <w:rPr>
                <w:rFonts w:ascii="GHEA Grapalat" w:hAnsi="GHEA Grapalat" w:cs="Arial Armenian"/>
                <w:sz w:val="20"/>
                <w:szCs w:val="20"/>
                <w:lang w:val="en-US"/>
              </w:rPr>
              <w:t xml:space="preserve"> </w:t>
            </w:r>
            <w:r>
              <w:rPr>
                <w:rFonts w:ascii="GHEA Grapalat" w:hAnsi="GHEA Grapalat" w:cs="Sylfaen"/>
                <w:sz w:val="20"/>
                <w:szCs w:val="20"/>
              </w:rPr>
              <w:t>լուծույթը</w:t>
            </w:r>
            <w:r>
              <w:rPr>
                <w:rFonts w:ascii="GHEA Grapalat" w:hAnsi="GHEA Grapalat" w:cs="Arial Armenian"/>
                <w:sz w:val="20"/>
                <w:szCs w:val="20"/>
                <w:lang w:val="en-US"/>
              </w:rPr>
              <w:t xml:space="preserve"> </w:t>
            </w:r>
            <w:r>
              <w:rPr>
                <w:rFonts w:ascii="GHEA Grapalat" w:hAnsi="GHEA Grapalat" w:cs="Sylfaen"/>
                <w:sz w:val="20"/>
                <w:szCs w:val="20"/>
              </w:rPr>
              <w:t>պետք</w:t>
            </w:r>
            <w:r>
              <w:rPr>
                <w:rFonts w:ascii="GHEA Grapalat" w:hAnsi="GHEA Grapalat" w:cs="Arial Armenian"/>
                <w:sz w:val="20"/>
                <w:szCs w:val="20"/>
                <w:lang w:val="en-US"/>
              </w:rPr>
              <w:t xml:space="preserve"> </w:t>
            </w:r>
            <w:r>
              <w:rPr>
                <w:rFonts w:ascii="GHEA Grapalat" w:hAnsi="GHEA Grapalat" w:cs="Sylfaen"/>
                <w:sz w:val="20"/>
                <w:szCs w:val="20"/>
              </w:rPr>
              <w:t>է</w:t>
            </w:r>
            <w:r>
              <w:rPr>
                <w:rFonts w:ascii="GHEA Grapalat" w:hAnsi="GHEA Grapalat" w:cs="Arial Armenian"/>
                <w:sz w:val="20"/>
                <w:szCs w:val="20"/>
                <w:lang w:val="en-US"/>
              </w:rPr>
              <w:t xml:space="preserve"> </w:t>
            </w:r>
            <w:r>
              <w:rPr>
                <w:rFonts w:ascii="GHEA Grapalat" w:hAnsi="GHEA Grapalat" w:cs="Sylfaen"/>
                <w:sz w:val="20"/>
                <w:szCs w:val="20"/>
              </w:rPr>
              <w:t>լինի</w:t>
            </w:r>
            <w:r>
              <w:rPr>
                <w:rFonts w:ascii="GHEA Grapalat" w:hAnsi="GHEA Grapalat" w:cs="Arial Armenian"/>
                <w:sz w:val="20"/>
                <w:szCs w:val="20"/>
                <w:lang w:val="en-US"/>
              </w:rPr>
              <w:t xml:space="preserve"> </w:t>
            </w:r>
            <w:r>
              <w:rPr>
                <w:rFonts w:ascii="GHEA Grapalat" w:hAnsi="GHEA Grapalat" w:cs="Sylfaen"/>
                <w:sz w:val="20"/>
                <w:szCs w:val="20"/>
              </w:rPr>
              <w:t>թափանցիկ</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չլուծված</w:t>
            </w:r>
            <w:r>
              <w:rPr>
                <w:rFonts w:ascii="GHEA Grapalat" w:hAnsi="GHEA Grapalat" w:cs="Arial Armenian"/>
                <w:sz w:val="20"/>
                <w:szCs w:val="20"/>
                <w:lang w:val="en-US"/>
              </w:rPr>
              <w:t xml:space="preserve"> </w:t>
            </w:r>
            <w:r>
              <w:rPr>
                <w:rFonts w:ascii="GHEA Grapalat" w:hAnsi="GHEA Grapalat" w:cs="Sylfaen"/>
                <w:sz w:val="20"/>
                <w:szCs w:val="20"/>
              </w:rPr>
              <w:t>նստվածքի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խառնուկների</w:t>
            </w:r>
            <w:r>
              <w:rPr>
                <w:rFonts w:ascii="GHEA Grapalat" w:hAnsi="GHEA Grapalat" w:cs="Arial Armenian"/>
                <w:sz w:val="20"/>
                <w:szCs w:val="20"/>
                <w:lang w:val="en-US"/>
              </w:rPr>
              <w:t xml:space="preserve">, </w:t>
            </w:r>
            <w:r>
              <w:rPr>
                <w:rFonts w:ascii="GHEA Grapalat" w:hAnsi="GHEA Grapalat" w:cs="Sylfaen"/>
                <w:sz w:val="20"/>
                <w:szCs w:val="20"/>
              </w:rPr>
              <w:t>սախարոզի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99,75%-</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պակաս</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նյութի</w:t>
            </w:r>
            <w:r>
              <w:rPr>
                <w:rFonts w:ascii="GHEA Grapalat" w:hAnsi="GHEA Grapalat" w:cs="Arial Armenian"/>
                <w:sz w:val="20"/>
                <w:szCs w:val="20"/>
                <w:lang w:val="en-US"/>
              </w:rPr>
              <w:t xml:space="preserve"> </w:t>
            </w:r>
            <w:r>
              <w:rPr>
                <w:rFonts w:ascii="GHEA Grapalat" w:hAnsi="GHEA Grapalat" w:cs="Sylfaen"/>
                <w:sz w:val="20"/>
                <w:szCs w:val="20"/>
              </w:rPr>
              <w:t>վրա</w:t>
            </w:r>
            <w:r>
              <w:rPr>
                <w:rFonts w:ascii="GHEA Grapalat" w:hAnsi="GHEA Grapalat" w:cs="Arial Armenian"/>
                <w:sz w:val="20"/>
                <w:szCs w:val="20"/>
                <w:lang w:val="en-US"/>
              </w:rPr>
              <w:t xml:space="preserve"> </w:t>
            </w:r>
            <w:r>
              <w:rPr>
                <w:rFonts w:ascii="GHEA Grapalat" w:hAnsi="GHEA Grapalat" w:cs="Sylfaen"/>
                <w:sz w:val="20"/>
                <w:szCs w:val="20"/>
              </w:rPr>
              <w:t>հաշված</w:t>
            </w:r>
            <w:r>
              <w:rPr>
                <w:rFonts w:ascii="GHEA Grapalat" w:hAnsi="GHEA Grapalat" w:cs="Arial Armenian"/>
                <w:sz w:val="20"/>
                <w:szCs w:val="20"/>
                <w:lang w:val="en-US"/>
              </w:rPr>
              <w:t xml:space="preserve">), </w:t>
            </w:r>
            <w:r>
              <w:rPr>
                <w:rFonts w:ascii="GHEA Grapalat" w:hAnsi="GHEA Grapalat" w:cs="Sylfaen"/>
                <w:sz w:val="20"/>
                <w:szCs w:val="20"/>
              </w:rPr>
              <w:t>խոնավության</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0,14%-</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w:t>
            </w:r>
            <w:r>
              <w:rPr>
                <w:rFonts w:ascii="GHEA Grapalat" w:hAnsi="GHEA Grapalat" w:cs="Arial Armenian"/>
                <w:sz w:val="20"/>
                <w:szCs w:val="20"/>
                <w:lang w:val="en-US"/>
              </w:rPr>
              <w:t xml:space="preserve">, </w:t>
            </w:r>
            <w:r>
              <w:rPr>
                <w:rFonts w:ascii="GHEA Grapalat" w:hAnsi="GHEA Grapalat" w:cs="Sylfaen"/>
                <w:sz w:val="20"/>
                <w:szCs w:val="20"/>
              </w:rPr>
              <w:t>ֆեռոխառնուկների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0,0003%-</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21-94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համարժեք</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իսկ</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sz w:val="20"/>
                <w:szCs w:val="20"/>
                <w:lang w:val="en-US"/>
              </w:rPr>
              <w:t>-</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 xml:space="preserve">: </w:t>
            </w:r>
            <w:r>
              <w:rPr>
                <w:rFonts w:ascii="GHEA Grapalat" w:hAnsi="GHEA Grapalat" w:cs="Sylfaen"/>
                <w:sz w:val="20"/>
                <w:szCs w:val="20"/>
              </w:rPr>
              <w:t>Պիտանելիության</w:t>
            </w:r>
            <w:r>
              <w:rPr>
                <w:rFonts w:ascii="GHEA Grapalat" w:hAnsi="GHEA Grapalat" w:cs="Arial Armenian"/>
                <w:sz w:val="20"/>
                <w:szCs w:val="20"/>
                <w:lang w:val="en-US"/>
              </w:rPr>
              <w:t xml:space="preserve"> </w:t>
            </w:r>
            <w:r>
              <w:rPr>
                <w:rFonts w:ascii="GHEA Grapalat" w:hAnsi="GHEA Grapalat" w:cs="Sylfaen"/>
                <w:sz w:val="20"/>
                <w:szCs w:val="20"/>
              </w:rPr>
              <w:t>մնացորդային</w:t>
            </w:r>
            <w:r>
              <w:rPr>
                <w:rFonts w:ascii="GHEA Grapalat" w:hAnsi="GHEA Grapalat" w:cs="Arial Armenian"/>
                <w:sz w:val="20"/>
                <w:szCs w:val="20"/>
                <w:lang w:val="en-US"/>
              </w:rPr>
              <w:t xml:space="preserve"> </w:t>
            </w:r>
            <w:r>
              <w:rPr>
                <w:rFonts w:ascii="GHEA Grapalat" w:hAnsi="GHEA Grapalat" w:cs="Sylfaen"/>
                <w:sz w:val="20"/>
                <w:szCs w:val="20"/>
              </w:rPr>
              <w:t>ժամկետը</w:t>
            </w:r>
            <w:r>
              <w:rPr>
                <w:rFonts w:ascii="GHEA Grapalat" w:hAnsi="GHEA Grapalat" w:cs="Arial Armenian"/>
                <w:sz w:val="20"/>
                <w:szCs w:val="20"/>
                <w:lang w:val="en-US"/>
              </w:rPr>
              <w:t xml:space="preserve">` </w:t>
            </w:r>
            <w:r>
              <w:rPr>
                <w:rFonts w:ascii="GHEA Grapalat" w:hAnsi="GHEA Grapalat" w:cs="Sylfaen"/>
                <w:sz w:val="20"/>
                <w:szCs w:val="20"/>
              </w:rPr>
              <w:t>մատակարարման</w:t>
            </w:r>
            <w:r>
              <w:rPr>
                <w:rFonts w:ascii="GHEA Grapalat" w:hAnsi="GHEA Grapalat" w:cs="Arial Armenian"/>
                <w:sz w:val="20"/>
                <w:szCs w:val="20"/>
                <w:lang w:val="en-US"/>
              </w:rPr>
              <w:t xml:space="preserve"> </w:t>
            </w:r>
            <w:r>
              <w:rPr>
                <w:rFonts w:ascii="GHEA Grapalat" w:hAnsi="GHEA Grapalat" w:cs="Sylfaen"/>
                <w:sz w:val="20"/>
                <w:szCs w:val="20"/>
              </w:rPr>
              <w:t>պահին</w:t>
            </w:r>
            <w:r>
              <w:rPr>
                <w:rFonts w:ascii="GHEA Grapalat" w:hAnsi="GHEA Grapalat" w:cs="Arial Armenian"/>
                <w:sz w:val="20"/>
                <w:szCs w:val="20"/>
                <w:lang w:val="en-US"/>
              </w:rPr>
              <w:t xml:space="preserve"> </w:t>
            </w:r>
            <w:r>
              <w:rPr>
                <w:rFonts w:ascii="GHEA Grapalat" w:hAnsi="GHEA Grapalat" w:cs="Sylfaen"/>
                <w:sz w:val="20"/>
                <w:szCs w:val="20"/>
              </w:rPr>
              <w:t>սահմանված</w:t>
            </w:r>
            <w:r>
              <w:rPr>
                <w:rFonts w:ascii="GHEA Grapalat" w:hAnsi="GHEA Grapalat" w:cs="Arial Armenian"/>
                <w:sz w:val="20"/>
                <w:szCs w:val="20"/>
                <w:lang w:val="en-US"/>
              </w:rPr>
              <w:t xml:space="preserve"> </w:t>
            </w:r>
            <w:r>
              <w:rPr>
                <w:rFonts w:ascii="GHEA Grapalat" w:hAnsi="GHEA Grapalat" w:cs="Sylfaen"/>
                <w:sz w:val="20"/>
                <w:szCs w:val="20"/>
              </w:rPr>
              <w:t>ժամկետի</w:t>
            </w:r>
            <w:r>
              <w:rPr>
                <w:rFonts w:ascii="GHEA Grapalat" w:hAnsi="GHEA Grapalat" w:cs="Arial Armenian"/>
                <w:sz w:val="20"/>
                <w:szCs w:val="20"/>
                <w:lang w:val="en-US"/>
              </w:rPr>
              <w:t xml:space="preserve"> 50%-</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պակաս</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200</w:t>
            </w:r>
          </w:p>
        </w:tc>
      </w:tr>
      <w:tr w:rsidR="00015DD4" w:rsidTr="00015DD4">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lang w:val="en-US"/>
              </w:rPr>
            </w:pP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ալյուր</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համի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հոտի</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թթվության</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դառնության</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փտահոտի</w:t>
            </w:r>
            <w:r>
              <w:rPr>
                <w:rFonts w:ascii="GHEA Grapalat" w:hAnsi="GHEA Grapalat" w:cs="Arial Armenian"/>
                <w:sz w:val="20"/>
                <w:szCs w:val="20"/>
                <w:lang w:val="en-US"/>
              </w:rPr>
              <w:t xml:space="preserve"> </w:t>
            </w:r>
            <w:r>
              <w:rPr>
                <w:rFonts w:ascii="GHEA Grapalat" w:hAnsi="GHEA Grapalat" w:cs="Sylfaen"/>
                <w:sz w:val="20"/>
                <w:szCs w:val="20"/>
              </w:rPr>
              <w:t>ու</w:t>
            </w:r>
            <w:r>
              <w:rPr>
                <w:rFonts w:ascii="GHEA Grapalat" w:hAnsi="GHEA Grapalat" w:cs="Arial Armenian"/>
                <w:sz w:val="20"/>
                <w:szCs w:val="20"/>
                <w:lang w:val="en-US"/>
              </w:rPr>
              <w:t xml:space="preserve"> </w:t>
            </w:r>
            <w:r>
              <w:rPr>
                <w:rFonts w:ascii="GHEA Grapalat" w:hAnsi="GHEA Grapalat" w:cs="Sylfaen"/>
                <w:sz w:val="20"/>
                <w:szCs w:val="20"/>
              </w:rPr>
              <w:t>բորբոսի</w:t>
            </w:r>
            <w:r>
              <w:rPr>
                <w:rFonts w:ascii="GHEA Grapalat" w:hAnsi="GHEA Grapalat" w:cs="Arial Armenian"/>
                <w:sz w:val="20"/>
                <w:szCs w:val="20"/>
                <w:lang w:val="en-US"/>
              </w:rPr>
              <w:t xml:space="preserve">: </w:t>
            </w:r>
            <w:r>
              <w:rPr>
                <w:rFonts w:ascii="GHEA Grapalat" w:hAnsi="GHEA Grapalat" w:cs="Sylfaen"/>
                <w:sz w:val="20"/>
                <w:szCs w:val="20"/>
              </w:rPr>
              <w:t>Խոնավության</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ավելի</w:t>
            </w:r>
            <w:r>
              <w:rPr>
                <w:rFonts w:ascii="GHEA Grapalat" w:hAnsi="GHEA Grapalat" w:cs="Arial Armenian"/>
                <w:sz w:val="20"/>
                <w:szCs w:val="20"/>
                <w:lang w:val="en-US"/>
              </w:rPr>
              <w:t xml:space="preserve"> 15 %-</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մետաղամագնիսական</w:t>
            </w:r>
            <w:r>
              <w:rPr>
                <w:rFonts w:ascii="GHEA Grapalat" w:hAnsi="GHEA Grapalat" w:cs="Arial Armenian"/>
                <w:sz w:val="20"/>
                <w:szCs w:val="20"/>
                <w:lang w:val="en-US"/>
              </w:rPr>
              <w:t xml:space="preserve"> </w:t>
            </w:r>
            <w:r>
              <w:rPr>
                <w:rFonts w:ascii="GHEA Grapalat" w:hAnsi="GHEA Grapalat" w:cs="Sylfaen"/>
                <w:sz w:val="20"/>
                <w:szCs w:val="20"/>
              </w:rPr>
              <w:t>խառնուրդները՝</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ավելի</w:t>
            </w:r>
            <w:r>
              <w:rPr>
                <w:rFonts w:ascii="GHEA Grapalat" w:hAnsi="GHEA Grapalat" w:cs="Arial Armenian"/>
                <w:sz w:val="20"/>
                <w:szCs w:val="20"/>
                <w:lang w:val="en-US"/>
              </w:rPr>
              <w:t xml:space="preserve"> 3,0%-</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մոխրի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նյութի</w:t>
            </w:r>
            <w:r>
              <w:rPr>
                <w:rFonts w:ascii="GHEA Grapalat" w:hAnsi="GHEA Grapalat" w:cs="Arial Armenian"/>
                <w:sz w:val="20"/>
                <w:szCs w:val="20"/>
                <w:lang w:val="en-US"/>
              </w:rPr>
              <w:t xml:space="preserve"> 0.5</w:t>
            </w:r>
            <w:r>
              <w:rPr>
                <w:rFonts w:ascii="GHEA Grapalat" w:hAnsi="GHEA Grapalat"/>
                <w:sz w:val="20"/>
                <w:szCs w:val="20"/>
                <w:lang w:val="en-US"/>
              </w:rPr>
              <w:t xml:space="preserve">%, </w:t>
            </w:r>
            <w:r>
              <w:rPr>
                <w:rFonts w:ascii="GHEA Grapalat" w:hAnsi="GHEA Grapalat" w:cs="Sylfaen"/>
                <w:sz w:val="20"/>
                <w:szCs w:val="20"/>
              </w:rPr>
              <w:t>հում</w:t>
            </w:r>
            <w:r>
              <w:rPr>
                <w:rFonts w:ascii="GHEA Grapalat" w:hAnsi="GHEA Grapalat" w:cs="Arial Armenian"/>
                <w:sz w:val="20"/>
                <w:szCs w:val="20"/>
                <w:lang w:val="en-US"/>
              </w:rPr>
              <w:t xml:space="preserve"> </w:t>
            </w:r>
            <w:r>
              <w:rPr>
                <w:rFonts w:ascii="GHEA Grapalat" w:hAnsi="GHEA Grapalat" w:cs="Sylfaen"/>
                <w:sz w:val="20"/>
                <w:szCs w:val="20"/>
              </w:rPr>
              <w:t>սոսնձանյութի</w:t>
            </w:r>
            <w:r>
              <w:rPr>
                <w:rFonts w:ascii="GHEA Grapalat" w:hAnsi="GHEA Grapalat" w:cs="Arial Armenian"/>
                <w:sz w:val="20"/>
                <w:szCs w:val="20"/>
                <w:lang w:val="en-US"/>
              </w:rPr>
              <w:t xml:space="preserve"> </w:t>
            </w:r>
            <w:r>
              <w:rPr>
                <w:rFonts w:ascii="GHEA Grapalat" w:hAnsi="GHEA Grapalat" w:cs="Sylfaen"/>
                <w:sz w:val="20"/>
                <w:szCs w:val="20"/>
              </w:rPr>
              <w:t>քանակությունը՝</w:t>
            </w:r>
            <w:r>
              <w:rPr>
                <w:rFonts w:ascii="GHEA Grapalat" w:hAnsi="GHEA Grapalat" w:cs="Arial Armenian"/>
                <w:sz w:val="20"/>
                <w:szCs w:val="20"/>
                <w:lang w:val="en-US"/>
              </w:rPr>
              <w:t xml:space="preserve"> </w:t>
            </w:r>
            <w:r>
              <w:rPr>
                <w:rFonts w:ascii="GHEA Grapalat" w:hAnsi="GHEA Grapalat" w:cs="Sylfaen"/>
                <w:sz w:val="20"/>
                <w:szCs w:val="20"/>
              </w:rPr>
              <w:t>առնվազն</w:t>
            </w:r>
            <w:r>
              <w:rPr>
                <w:rFonts w:ascii="GHEA Grapalat" w:hAnsi="GHEA Grapalat" w:cs="Arial Armenian"/>
                <w:sz w:val="20"/>
                <w:szCs w:val="20"/>
                <w:lang w:val="en-US"/>
              </w:rPr>
              <w:t xml:space="preserve"> 28,0%: </w:t>
            </w:r>
            <w:r>
              <w:rPr>
                <w:rFonts w:ascii="GHEA Grapalat" w:hAnsi="GHEA Grapalat" w:cs="Sylfaen"/>
                <w:sz w:val="20"/>
                <w:szCs w:val="20"/>
              </w:rPr>
              <w:t>ՀՍՏ</w:t>
            </w:r>
            <w:r>
              <w:rPr>
                <w:rFonts w:ascii="GHEA Grapalat" w:hAnsi="GHEA Grapalat" w:cs="Arial Armenian"/>
                <w:sz w:val="20"/>
                <w:szCs w:val="20"/>
                <w:lang w:val="en-US"/>
              </w:rPr>
              <w:t xml:space="preserve"> 280-2007: </w:t>
            </w:r>
            <w:r>
              <w:rPr>
                <w:rFonts w:ascii="GHEA Grapalat" w:hAnsi="GHEA Grapalat" w:cs="Sylfaen"/>
                <w:sz w:val="20"/>
                <w:szCs w:val="20"/>
              </w:rPr>
              <w:t>Անվտա</w:t>
            </w:r>
            <w:r>
              <w:rPr>
                <w:rFonts w:ascii="GHEA Grapalat" w:hAnsi="GHEA Grapalat" w:cs="Sylfaen"/>
                <w:sz w:val="20"/>
                <w:szCs w:val="20"/>
                <w:lang w:val="en-US"/>
              </w:rPr>
              <w:t>5</w:t>
            </w:r>
            <w:r>
              <w:rPr>
                <w:rFonts w:ascii="GHEA Grapalat" w:hAnsi="GHEA Grapalat" w:cs="Sylfaen"/>
                <w:sz w:val="20"/>
                <w:szCs w:val="20"/>
              </w:rPr>
              <w:t>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r>
              <w:rPr>
                <w:rFonts w:ascii="GHEA Grapalat" w:hAnsi="GHEA Grapalat" w:cs="Arial Armenian"/>
                <w:sz w:val="20"/>
                <w:szCs w:val="20"/>
                <w:lang w:val="en-US"/>
              </w:rPr>
              <w:tab/>
            </w:r>
          </w:p>
        </w:tc>
        <w:tc>
          <w:tcPr>
            <w:tcW w:w="13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r>
    </w:tbl>
    <w:p w:rsidR="00015DD4" w:rsidRDefault="00015DD4" w:rsidP="00015DD4">
      <w:pPr>
        <w:jc w:val="right"/>
        <w:rPr>
          <w:rFonts w:ascii="GHEA Grapalat" w:hAnsi="GHEA Grapalat"/>
          <w:sz w:val="20"/>
          <w:szCs w:val="20"/>
        </w:rPr>
      </w:pPr>
    </w:p>
    <w:tbl>
      <w:tblPr>
        <w:tblW w:w="9645" w:type="dxa"/>
        <w:jc w:val="center"/>
        <w:tblInd w:w="409" w:type="dxa"/>
        <w:tblLayout w:type="fixed"/>
        <w:tblLook w:val="04A0"/>
      </w:tblPr>
      <w:tblGrid>
        <w:gridCol w:w="4539"/>
        <w:gridCol w:w="760"/>
        <w:gridCol w:w="4346"/>
      </w:tblGrid>
      <w:tr w:rsidR="00015DD4" w:rsidTr="00015DD4">
        <w:trPr>
          <w:jc w:val="center"/>
        </w:trPr>
        <w:tc>
          <w:tcPr>
            <w:tcW w:w="4536" w:type="dxa"/>
          </w:tcPr>
          <w:p w:rsidR="00015DD4" w:rsidRDefault="00015DD4">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15DD4" w:rsidRDefault="00015DD4">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15DD4" w:rsidRDefault="00015DD4">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15DD4" w:rsidRDefault="00015DD4">
            <w:pPr>
              <w:jc w:val="center"/>
              <w:rPr>
                <w:rFonts w:ascii="GHEA Grapalat" w:hAnsi="GHEA Grapalat"/>
                <w:lang w:val="hy-AM"/>
              </w:rPr>
            </w:pPr>
            <w:r>
              <w:rPr>
                <w:rFonts w:ascii="GHEA Grapalat" w:hAnsi="GHEA Grapalat"/>
                <w:lang w:val="hy-AM"/>
              </w:rPr>
              <w:t>Հ/Հ 1570020757350100</w:t>
            </w:r>
          </w:p>
          <w:p w:rsidR="00015DD4" w:rsidRDefault="00015DD4">
            <w:pPr>
              <w:jc w:val="center"/>
              <w:rPr>
                <w:rFonts w:ascii="GHEA Grapalat" w:hAnsi="GHEA Grapalat"/>
                <w:lang w:val="hy-AM"/>
              </w:rPr>
            </w:pPr>
            <w:r>
              <w:rPr>
                <w:rFonts w:ascii="GHEA Grapalat" w:hAnsi="GHEA Grapalat"/>
                <w:lang w:val="hy-AM"/>
              </w:rPr>
              <w:t>Ամերիա բանկ ՓԲԸ</w:t>
            </w:r>
          </w:p>
          <w:p w:rsidR="00015DD4" w:rsidRDefault="00015DD4">
            <w:pPr>
              <w:jc w:val="center"/>
              <w:rPr>
                <w:rFonts w:ascii="GHEA Grapalat" w:hAnsi="GHEA Grapalat"/>
                <w:lang w:val="hy-AM"/>
              </w:rPr>
            </w:pPr>
            <w:r>
              <w:rPr>
                <w:rFonts w:ascii="GHEA Grapalat" w:hAnsi="GHEA Grapalat"/>
                <w:lang w:val="hy-AM"/>
              </w:rPr>
              <w:t xml:space="preserve">Հասցե Շիրակի խճ.64 </w:t>
            </w:r>
          </w:p>
          <w:p w:rsidR="00015DD4" w:rsidRDefault="00015DD4">
            <w:pPr>
              <w:jc w:val="center"/>
              <w:rPr>
                <w:rFonts w:ascii="GHEA Grapalat" w:hAnsi="GHEA Grapalat"/>
                <w:u w:val="single"/>
                <w:lang w:val="hy-AM"/>
              </w:rPr>
            </w:pPr>
          </w:p>
          <w:p w:rsidR="00015DD4" w:rsidRDefault="00015DD4">
            <w:pPr>
              <w:jc w:val="center"/>
              <w:rPr>
                <w:rFonts w:ascii="GHEA Grapalat" w:hAnsi="GHEA Grapalat"/>
                <w:u w:val="single"/>
                <w:lang w:val="hy-AM"/>
              </w:rPr>
            </w:pPr>
          </w:p>
          <w:p w:rsidR="00015DD4" w:rsidRDefault="00015DD4">
            <w:pPr>
              <w:rPr>
                <w:rFonts w:ascii="GHEA Grapalat" w:hAnsi="GHEA Grapalat"/>
                <w:lang w:val="hy-AM"/>
              </w:rPr>
            </w:pPr>
          </w:p>
          <w:p w:rsidR="00015DD4" w:rsidRDefault="00015DD4">
            <w:pPr>
              <w:jc w:val="center"/>
              <w:rPr>
                <w:rFonts w:ascii="GHEA Grapalat" w:hAnsi="GHEA Grapalat"/>
                <w:lang w:val="hy-AM"/>
              </w:rPr>
            </w:pPr>
            <w:r>
              <w:rPr>
                <w:rFonts w:ascii="GHEA Grapalat" w:hAnsi="GHEA Grapalat"/>
                <w:lang w:val="hy-AM"/>
              </w:rPr>
              <w:t>---------------------Գ.Քոչարյան</w:t>
            </w:r>
          </w:p>
          <w:p w:rsidR="00015DD4" w:rsidRDefault="00015DD4">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15DD4" w:rsidRDefault="00015DD4">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15DD4" w:rsidRDefault="00015DD4">
            <w:pPr>
              <w:rPr>
                <w:rFonts w:ascii="GHEA Grapalat" w:hAnsi="GHEA Grapalat"/>
                <w:sz w:val="20"/>
                <w:szCs w:val="20"/>
                <w:lang w:val="hy-AM"/>
              </w:rPr>
            </w:pPr>
          </w:p>
          <w:p w:rsidR="00015DD4" w:rsidRDefault="00015DD4">
            <w:pPr>
              <w:rPr>
                <w:rFonts w:ascii="GHEA Grapalat" w:hAnsi="GHEA Grapalat"/>
                <w:sz w:val="20"/>
                <w:szCs w:val="20"/>
              </w:rPr>
            </w:pPr>
          </w:p>
          <w:p w:rsidR="00015DD4" w:rsidRDefault="00015DD4">
            <w:pPr>
              <w:rPr>
                <w:rFonts w:ascii="GHEA Grapalat" w:hAnsi="GHEA Grapalat"/>
                <w:sz w:val="20"/>
                <w:szCs w:val="20"/>
              </w:rPr>
            </w:pPr>
          </w:p>
          <w:p w:rsidR="00015DD4" w:rsidRDefault="00015DD4">
            <w:pPr>
              <w:jc w:val="center"/>
              <w:rPr>
                <w:rFonts w:ascii="GHEA Grapalat" w:hAnsi="GHEA Grapalat"/>
                <w:sz w:val="20"/>
                <w:szCs w:val="20"/>
              </w:rPr>
            </w:pPr>
          </w:p>
        </w:tc>
        <w:tc>
          <w:tcPr>
            <w:tcW w:w="760" w:type="dxa"/>
          </w:tcPr>
          <w:p w:rsidR="00015DD4" w:rsidRDefault="00015DD4">
            <w:pPr>
              <w:jc w:val="center"/>
              <w:rPr>
                <w:rFonts w:ascii="GHEA Grapalat" w:hAnsi="GHEA Grapalat"/>
                <w:sz w:val="20"/>
                <w:szCs w:val="20"/>
              </w:rPr>
            </w:pPr>
          </w:p>
        </w:tc>
        <w:tc>
          <w:tcPr>
            <w:tcW w:w="4343" w:type="dxa"/>
          </w:tcPr>
          <w:p w:rsidR="00015DD4" w:rsidRDefault="00015DD4">
            <w:pPr>
              <w:jc w:val="center"/>
              <w:rPr>
                <w:rFonts w:ascii="GHEA Grapalat" w:hAnsi="GHEA Grapalat" w:cs="Sylfaen"/>
                <w:bCs/>
                <w:sz w:val="20"/>
                <w:szCs w:val="20"/>
              </w:rPr>
            </w:pPr>
            <w:r>
              <w:rPr>
                <w:rFonts w:ascii="GHEA Grapalat" w:hAnsi="GHEA Grapalat" w:cs="Sylfaen"/>
                <w:bCs/>
                <w:sz w:val="20"/>
                <w:szCs w:val="20"/>
                <w:lang w:val="pt-BR"/>
              </w:rPr>
              <w:t>ՎԱՃԱՌՈՂ</w:t>
            </w:r>
          </w:p>
          <w:p w:rsidR="00015DD4" w:rsidRDefault="00015DD4">
            <w:pPr>
              <w:jc w:val="center"/>
              <w:rPr>
                <w:rFonts w:ascii="GHEA Grapalat" w:hAnsi="GHEA Grapalat"/>
                <w:sz w:val="20"/>
                <w:szCs w:val="20"/>
              </w:rPr>
            </w:pPr>
          </w:p>
          <w:p w:rsidR="00015DD4" w:rsidRDefault="00015DD4">
            <w:pPr>
              <w:jc w:val="center"/>
              <w:rPr>
                <w:rFonts w:ascii="GHEA Grapalat" w:hAnsi="GHEA Grapalat"/>
                <w:sz w:val="20"/>
                <w:szCs w:val="20"/>
              </w:rPr>
            </w:pPr>
          </w:p>
          <w:p w:rsidR="00015DD4" w:rsidRDefault="00015DD4">
            <w:pPr>
              <w:jc w:val="center"/>
              <w:rPr>
                <w:rFonts w:ascii="GHEA Grapalat" w:hAnsi="GHEA Grapalat"/>
                <w:sz w:val="20"/>
                <w:szCs w:val="20"/>
              </w:rPr>
            </w:pPr>
            <w:r>
              <w:rPr>
                <w:rFonts w:ascii="GHEA Grapalat" w:hAnsi="GHEA Grapalat"/>
                <w:sz w:val="20"/>
                <w:szCs w:val="20"/>
              </w:rPr>
              <w:t>---------------------------------</w:t>
            </w:r>
          </w:p>
          <w:p w:rsidR="00015DD4" w:rsidRDefault="00015DD4">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rPr>
              <w:t>ստորագրություն</w:t>
            </w:r>
            <w:r>
              <w:rPr>
                <w:rFonts w:ascii="GHEA Grapalat" w:hAnsi="GHEA Grapalat"/>
                <w:sz w:val="20"/>
                <w:szCs w:val="20"/>
              </w:rPr>
              <w:t>/</w:t>
            </w:r>
          </w:p>
          <w:p w:rsidR="00015DD4" w:rsidRDefault="00015DD4">
            <w:pPr>
              <w:jc w:val="center"/>
              <w:rPr>
                <w:rFonts w:ascii="GHEA Grapalat" w:hAnsi="GHEA Grapalat"/>
                <w:sz w:val="20"/>
                <w:szCs w:val="20"/>
              </w:rPr>
            </w:pPr>
            <w:r>
              <w:rPr>
                <w:rFonts w:ascii="GHEA Grapalat" w:hAnsi="GHEA Grapalat" w:cs="Sylfaen"/>
                <w:sz w:val="20"/>
                <w:szCs w:val="20"/>
              </w:rPr>
              <w:t>Կ</w:t>
            </w:r>
            <w:r>
              <w:rPr>
                <w:rFonts w:ascii="GHEA Grapalat" w:hAnsi="GHEA Grapalat"/>
                <w:sz w:val="20"/>
                <w:szCs w:val="20"/>
              </w:rPr>
              <w:t>.</w:t>
            </w:r>
            <w:r>
              <w:rPr>
                <w:rFonts w:ascii="GHEA Grapalat" w:hAnsi="GHEA Grapalat" w:cs="Sylfaen"/>
                <w:sz w:val="20"/>
                <w:szCs w:val="20"/>
              </w:rPr>
              <w:t>Տ</w:t>
            </w:r>
          </w:p>
        </w:tc>
      </w:tr>
    </w:tbl>
    <w:p w:rsidR="00015DD4" w:rsidRDefault="00015DD4" w:rsidP="00015DD4">
      <w:pPr>
        <w:rPr>
          <w:rFonts w:ascii="GHEA Grapalat" w:hAnsi="GHEA Grapalat"/>
          <w:sz w:val="20"/>
          <w:szCs w:val="20"/>
          <w:lang w:val="hy-AM"/>
        </w:rPr>
      </w:pPr>
      <w:r>
        <w:rPr>
          <w:rFonts w:ascii="GHEA Grapalat" w:hAnsi="GHEA Grapalat" w:cs="Sylfaen"/>
          <w:bCs/>
          <w:sz w:val="20"/>
          <w:szCs w:val="20"/>
          <w:lang w:val="nb-NO"/>
        </w:rPr>
        <w:lastRenderedPageBreak/>
        <w:t xml:space="preserve">Ապրանքների պետք է մատակարարի մատակարարը` </w:t>
      </w:r>
      <w:r>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Pr>
          <w:rFonts w:ascii="GHEA Grapalat" w:hAnsi="GHEA Grapalat"/>
          <w:sz w:val="20"/>
          <w:szCs w:val="20"/>
          <w:lang w:val="hy-AM"/>
        </w:rPr>
        <w:t>:</w:t>
      </w:r>
    </w:p>
    <w:p w:rsidR="00015DD4" w:rsidRDefault="00015DD4" w:rsidP="00015DD4">
      <w:pPr>
        <w:jc w:val="right"/>
        <w:rPr>
          <w:rFonts w:ascii="GHEA Grapalat" w:hAnsi="GHEA Grapalat"/>
          <w:sz w:val="20"/>
          <w:szCs w:val="20"/>
          <w:lang w:val="hy-AM"/>
        </w:rPr>
      </w:pPr>
    </w:p>
    <w:p w:rsidR="00015DD4" w:rsidRDefault="00015DD4" w:rsidP="00015DD4">
      <w:pPr>
        <w:jc w:val="right"/>
        <w:rPr>
          <w:rFonts w:ascii="GHEA Grapalat" w:hAnsi="GHEA Grapalat"/>
          <w:sz w:val="20"/>
          <w:szCs w:val="20"/>
          <w:lang w:val="hy-AM"/>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p>
    <w:p w:rsidR="00015DD4" w:rsidRPr="00015DD4" w:rsidRDefault="00015DD4" w:rsidP="00015DD4">
      <w:pPr>
        <w:jc w:val="right"/>
        <w:rPr>
          <w:rFonts w:ascii="GHEA Grapalat" w:hAnsi="GHEA Grapalat"/>
          <w:sz w:val="20"/>
          <w:szCs w:val="20"/>
          <w:lang w:val="en-US"/>
        </w:rPr>
      </w:pPr>
      <w:r>
        <w:rPr>
          <w:rFonts w:ascii="GHEA Grapalat" w:hAnsi="GHEA Grapalat"/>
          <w:sz w:val="20"/>
          <w:szCs w:val="20"/>
          <w:lang w:val="hy-AM"/>
        </w:rPr>
        <w:t>Հավելված N 1</w:t>
      </w:r>
      <w:r w:rsidRPr="00015DD4">
        <w:rPr>
          <w:rFonts w:ascii="GHEA Grapalat" w:hAnsi="GHEA Grapalat"/>
          <w:sz w:val="20"/>
          <w:szCs w:val="20"/>
          <w:lang w:val="en-US"/>
        </w:rPr>
        <w:t>.1</w:t>
      </w:r>
    </w:p>
    <w:p w:rsidR="00015DD4" w:rsidRDefault="00015DD4" w:rsidP="00015DD4">
      <w:pPr>
        <w:jc w:val="right"/>
        <w:rPr>
          <w:rFonts w:ascii="GHEA Grapalat" w:hAnsi="GHEA Grapalat"/>
          <w:sz w:val="20"/>
          <w:szCs w:val="20"/>
          <w:lang w:val="hy-AM"/>
        </w:rPr>
      </w:pPr>
      <w:r>
        <w:rPr>
          <w:rFonts w:ascii="GHEA Grapalat" w:hAnsi="GHEA Grapalat"/>
          <w:sz w:val="20"/>
          <w:szCs w:val="20"/>
          <w:lang w:val="hy-AM"/>
        </w:rPr>
        <w:t xml:space="preserve">«         »              20  թ. կնքված </w:t>
      </w:r>
    </w:p>
    <w:p w:rsidR="00015DD4" w:rsidRDefault="00015DD4" w:rsidP="00015DD4">
      <w:pPr>
        <w:jc w:val="right"/>
        <w:rPr>
          <w:rFonts w:ascii="GHEA Grapalat" w:hAnsi="GHEA Grapalat"/>
          <w:sz w:val="20"/>
          <w:szCs w:val="20"/>
          <w:lang w:val="hy-AM"/>
        </w:rPr>
      </w:pPr>
      <w:r>
        <w:rPr>
          <w:rFonts w:ascii="GHEA Grapalat" w:hAnsi="GHEA Grapalat"/>
          <w:sz w:val="20"/>
          <w:szCs w:val="20"/>
          <w:lang w:val="hy-AM"/>
        </w:rPr>
        <w:t xml:space="preserve">                      ծածկագրով պայմանագրի</w:t>
      </w:r>
    </w:p>
    <w:p w:rsidR="00015DD4" w:rsidRDefault="00015DD4" w:rsidP="00015DD4">
      <w:pPr>
        <w:jc w:val="center"/>
        <w:rPr>
          <w:rFonts w:ascii="GHEA Grapalat" w:hAnsi="GHEA Grapalat"/>
          <w:sz w:val="20"/>
          <w:szCs w:val="20"/>
          <w:lang w:val="hy-AM"/>
        </w:rPr>
      </w:pPr>
    </w:p>
    <w:p w:rsidR="00015DD4" w:rsidRDefault="00015DD4" w:rsidP="00015DD4">
      <w:pPr>
        <w:jc w:val="right"/>
        <w:rPr>
          <w:rFonts w:ascii="GHEA Grapalat" w:hAnsi="GHEA Grapalat"/>
          <w:sz w:val="20"/>
          <w:szCs w:val="20"/>
          <w:lang w:val="hy-AM"/>
        </w:rPr>
      </w:pPr>
    </w:p>
    <w:p w:rsidR="00015DD4" w:rsidRPr="00015DD4" w:rsidRDefault="00015DD4" w:rsidP="00015DD4">
      <w:pPr>
        <w:jc w:val="right"/>
        <w:rPr>
          <w:rFonts w:ascii="GHEA Grapalat" w:hAnsi="GHEA Grapalat"/>
          <w:sz w:val="20"/>
          <w:szCs w:val="20"/>
          <w:lang w:val="en-US"/>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015DD4" w:rsidTr="00015DD4">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Հ</w:t>
            </w:r>
            <w:r>
              <w:rPr>
                <w:rFonts w:ascii="GHEA Grapalat" w:hAnsi="GHEA Grapalat" w:cs="Arial LatArm"/>
                <w:sz w:val="20"/>
                <w:szCs w:val="20"/>
              </w:rPr>
              <w:t>/</w:t>
            </w:r>
            <w:r>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Arial LatArm"/>
                <w:sz w:val="20"/>
                <w:szCs w:val="20"/>
              </w:rPr>
              <w:t xml:space="preserve">Նախատեսվում է </w:t>
            </w:r>
            <w:r>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Ընդամենը</w:t>
            </w:r>
          </w:p>
        </w:tc>
      </w:tr>
      <w:tr w:rsidR="00015DD4" w:rsidTr="00015DD4">
        <w:trPr>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 xml:space="preserve">Չափման </w:t>
            </w:r>
            <w:r>
              <w:rPr>
                <w:rFonts w:ascii="GHEA Grapalat" w:hAnsi="GHEA Grapalat" w:cs="Arial LatArm"/>
                <w:sz w:val="20"/>
                <w:szCs w:val="20"/>
              </w:rPr>
              <w:lastRenderedPageBreak/>
              <w:t>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lastRenderedPageBreak/>
              <w:t>Միավորի</w:t>
            </w:r>
            <w:r>
              <w:rPr>
                <w:rFonts w:ascii="GHEA Grapalat" w:hAnsi="GHEA Grapalat" w:cs="Arial LatArm"/>
                <w:sz w:val="20"/>
                <w:szCs w:val="20"/>
              </w:rPr>
              <w:t xml:space="preserve"> </w:t>
            </w:r>
            <w:r>
              <w:rPr>
                <w:rFonts w:ascii="GHEA Grapalat" w:hAnsi="GHEA Grapalat" w:cs="Sylfaen"/>
                <w:sz w:val="20"/>
                <w:szCs w:val="20"/>
              </w:rPr>
              <w:lastRenderedPageBreak/>
              <w:t>գինը</w:t>
            </w:r>
            <w:r>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lastRenderedPageBreak/>
              <w:t xml:space="preserve">I </w:t>
            </w:r>
            <w:r>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 xml:space="preserve">II </w:t>
            </w:r>
            <w:r>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 xml:space="preserve">III </w:t>
            </w:r>
            <w:r>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rPr>
                <w:rFonts w:cs="Times New Roman"/>
              </w:rPr>
            </w:pPr>
          </w:p>
        </w:tc>
      </w:tr>
      <w:tr w:rsidR="00015DD4" w:rsidTr="00015DD4">
        <w:trPr>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cs="Sylfaen"/>
                <w:sz w:val="20"/>
                <w:szCs w:val="20"/>
              </w:rPr>
            </w:pPr>
          </w:p>
        </w:tc>
        <w:tc>
          <w:tcPr>
            <w:tcW w:w="600" w:type="dxa"/>
            <w:gridSpan w:val="2"/>
            <w:vMerge/>
            <w:tcBorders>
              <w:top w:val="nil"/>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cs="Arial LatArm"/>
                <w:sz w:val="20"/>
                <w:szCs w:val="20"/>
              </w:rPr>
            </w:pPr>
          </w:p>
        </w:tc>
        <w:tc>
          <w:tcPr>
            <w:tcW w:w="300" w:type="dxa"/>
            <w:vMerge/>
            <w:tcBorders>
              <w:top w:val="nil"/>
              <w:left w:val="nil"/>
              <w:bottom w:val="single" w:sz="4" w:space="0" w:color="auto"/>
              <w:right w:val="single" w:sz="4" w:space="0" w:color="auto"/>
            </w:tcBorders>
            <w:vAlign w:val="center"/>
            <w:hideMark/>
          </w:tcPr>
          <w:p w:rsidR="00015DD4" w:rsidRDefault="00015DD4">
            <w:pPr>
              <w:spacing w:after="0" w:line="240" w:lineRule="auto"/>
              <w:rPr>
                <w:rFonts w:ascii="GHEA Grapalat" w:hAnsi="GHEA Grapalat" w:cs="Arial LatArm"/>
                <w:sz w:val="20"/>
                <w:szCs w:val="20"/>
              </w:rPr>
            </w:pPr>
          </w:p>
        </w:tc>
        <w:tc>
          <w:tcPr>
            <w:tcW w:w="300" w:type="dxa"/>
            <w:vMerge/>
            <w:tcBorders>
              <w:top w:val="nil"/>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Arial LatArm"/>
                <w:sz w:val="20"/>
                <w:szCs w:val="20"/>
              </w:rPr>
            </w:pPr>
            <w:r>
              <w:rPr>
                <w:rFonts w:ascii="GHEA Grapalat" w:hAnsi="GHEA Grapalat" w:cs="Sylfaen"/>
                <w:sz w:val="20"/>
                <w:szCs w:val="20"/>
              </w:rPr>
              <w:t>գումար</w:t>
            </w:r>
          </w:p>
        </w:tc>
      </w:tr>
      <w:tr w:rsidR="00015DD4" w:rsidTr="00015DD4">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lastRenderedPageBreak/>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015DD4" w:rsidRDefault="00015DD4">
            <w:pPr>
              <w:jc w:val="center"/>
              <w:rPr>
                <w:rFonts w:ascii="GHEA Grapalat" w:hAnsi="GHEA Grapalat" w:cs="Arial LatArm"/>
                <w:sz w:val="20"/>
                <w:szCs w:val="20"/>
              </w:rPr>
            </w:pPr>
            <w:r>
              <w:rPr>
                <w:rFonts w:ascii="GHEA Grapalat" w:hAnsi="GHEA Grapalat" w:cs="Arial LatArm"/>
                <w:sz w:val="20"/>
                <w:szCs w:val="20"/>
              </w:rPr>
              <w:t>14</w:t>
            </w: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bCs/>
                <w:sz w:val="20"/>
                <w:szCs w:val="20"/>
              </w:rPr>
            </w:pPr>
            <w:r>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475</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525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1900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180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225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245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hideMark/>
          </w:tcPr>
          <w:p w:rsidR="00015DD4" w:rsidRDefault="00015DD4">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24</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rFonts w:ascii="Sylfaen" w:hAnsi="Sylfaen"/>
                <w:sz w:val="20"/>
                <w:szCs w:val="20"/>
              </w:rPr>
            </w:pPr>
            <w:r>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36</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hideMark/>
          </w:tcPr>
          <w:p w:rsidR="00015DD4" w:rsidRDefault="00015DD4">
            <w:pPr>
              <w:rPr>
                <w:rFonts w:ascii="Sylfaen" w:hAnsi="Sylfaen"/>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hideMark/>
          </w:tcPr>
          <w:p w:rsidR="00015DD4" w:rsidRDefault="00015DD4">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48</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hideMark/>
          </w:tcPr>
          <w:p w:rsidR="00015DD4" w:rsidRDefault="00015DD4">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hideMark/>
          </w:tcPr>
          <w:p w:rsidR="00015DD4" w:rsidRDefault="00015DD4">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15DD4" w:rsidRDefault="00015DD4">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rPr>
            </w:pPr>
            <w:r>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1263"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1800" w:type="dxa"/>
            <w:gridSpan w:val="2"/>
            <w:tcBorders>
              <w:top w:val="single" w:sz="4" w:space="0" w:color="auto"/>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250</w:t>
            </w:r>
          </w:p>
        </w:tc>
        <w:tc>
          <w:tcPr>
            <w:tcW w:w="1170" w:type="dxa"/>
            <w:tcBorders>
              <w:top w:val="single" w:sz="4" w:space="0" w:color="auto"/>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Sylfaen" w:hAnsi="Sylfaen"/>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trHeight w:val="878"/>
        </w:trPr>
        <w:tc>
          <w:tcPr>
            <w:tcW w:w="586" w:type="dxa"/>
            <w:tcBorders>
              <w:top w:val="nil"/>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hideMark/>
          </w:tcPr>
          <w:p w:rsidR="00015DD4" w:rsidRDefault="00015DD4">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15DD4" w:rsidRDefault="00015DD4">
            <w:pPr>
              <w:jc w:val="center"/>
              <w:rPr>
                <w:rFonts w:ascii="GHEA Grapalat" w:hAnsi="GHEA Grapalat"/>
                <w:b/>
                <w:sz w:val="20"/>
                <w:szCs w:val="20"/>
              </w:rPr>
            </w:pPr>
          </w:p>
        </w:tc>
      </w:tr>
      <w:tr w:rsidR="00015DD4" w:rsidTr="00015DD4">
        <w:trPr>
          <w:gridBefore w:val="2"/>
          <w:gridAfter w:val="2"/>
          <w:wBefore w:w="841" w:type="dxa"/>
          <w:wAfter w:w="2599" w:type="dxa"/>
        </w:trPr>
        <w:tc>
          <w:tcPr>
            <w:tcW w:w="8017" w:type="dxa"/>
            <w:gridSpan w:val="5"/>
          </w:tcPr>
          <w:p w:rsidR="00015DD4" w:rsidRDefault="00015DD4">
            <w:pPr>
              <w:jc w:val="center"/>
              <w:rPr>
                <w:rFonts w:ascii="GHEA Grapalat" w:hAnsi="GHEA Grapalat" w:cs="Sylfaen"/>
                <w:bCs/>
                <w:sz w:val="20"/>
                <w:szCs w:val="20"/>
                <w:lang w:val="nb-NO"/>
              </w:rPr>
            </w:pPr>
          </w:p>
          <w:p w:rsidR="00015DD4" w:rsidRDefault="00015DD4">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15DD4" w:rsidRDefault="00015DD4">
            <w:pPr>
              <w:jc w:val="center"/>
              <w:rPr>
                <w:rFonts w:ascii="GHEA Grapalat" w:hAnsi="GHEA Grapalat"/>
                <w:lang w:val="hy-AM"/>
              </w:rPr>
            </w:pPr>
            <w:r>
              <w:rPr>
                <w:rFonts w:ascii="GHEA Grapalat" w:hAnsi="GHEA Grapalat"/>
                <w:lang w:val="hy-AM"/>
              </w:rPr>
              <w:lastRenderedPageBreak/>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15DD4" w:rsidRDefault="00015DD4">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15DD4" w:rsidRDefault="00015DD4">
            <w:pPr>
              <w:jc w:val="center"/>
              <w:rPr>
                <w:rFonts w:ascii="GHEA Grapalat" w:hAnsi="GHEA Grapalat"/>
                <w:lang w:val="hy-AM"/>
              </w:rPr>
            </w:pPr>
            <w:r>
              <w:rPr>
                <w:rFonts w:ascii="GHEA Grapalat" w:hAnsi="GHEA Grapalat"/>
                <w:lang w:val="hy-AM"/>
              </w:rPr>
              <w:t>Հ/Հ 1570020757350100</w:t>
            </w:r>
          </w:p>
          <w:p w:rsidR="00015DD4" w:rsidRDefault="00015DD4">
            <w:pPr>
              <w:jc w:val="center"/>
              <w:rPr>
                <w:rFonts w:ascii="GHEA Grapalat" w:hAnsi="GHEA Grapalat"/>
                <w:lang w:val="hy-AM"/>
              </w:rPr>
            </w:pPr>
            <w:r>
              <w:rPr>
                <w:rFonts w:ascii="GHEA Grapalat" w:hAnsi="GHEA Grapalat"/>
                <w:lang w:val="hy-AM"/>
              </w:rPr>
              <w:t>Ամերիա բանկ ՓԲԸ</w:t>
            </w:r>
          </w:p>
          <w:p w:rsidR="00015DD4" w:rsidRDefault="00015DD4">
            <w:pPr>
              <w:jc w:val="center"/>
              <w:rPr>
                <w:rFonts w:ascii="GHEA Grapalat" w:hAnsi="GHEA Grapalat"/>
                <w:lang w:val="hy-AM"/>
              </w:rPr>
            </w:pPr>
            <w:r>
              <w:rPr>
                <w:rFonts w:ascii="GHEA Grapalat" w:hAnsi="GHEA Grapalat"/>
                <w:lang w:val="hy-AM"/>
              </w:rPr>
              <w:t xml:space="preserve">Հասցե Շիրակի խճ.64 </w:t>
            </w:r>
          </w:p>
          <w:p w:rsidR="00015DD4" w:rsidRDefault="00015DD4">
            <w:pPr>
              <w:jc w:val="center"/>
              <w:rPr>
                <w:rFonts w:ascii="GHEA Grapalat" w:hAnsi="GHEA Grapalat"/>
                <w:u w:val="single"/>
                <w:lang w:val="hy-AM"/>
              </w:rPr>
            </w:pPr>
          </w:p>
          <w:p w:rsidR="00015DD4" w:rsidRDefault="00015DD4">
            <w:pPr>
              <w:jc w:val="center"/>
              <w:rPr>
                <w:rFonts w:ascii="GHEA Grapalat" w:hAnsi="GHEA Grapalat"/>
                <w:u w:val="single"/>
                <w:lang w:val="hy-AM"/>
              </w:rPr>
            </w:pPr>
          </w:p>
          <w:p w:rsidR="00015DD4" w:rsidRDefault="00015DD4">
            <w:pPr>
              <w:rPr>
                <w:rFonts w:ascii="GHEA Grapalat" w:hAnsi="GHEA Grapalat"/>
                <w:lang w:val="hy-AM"/>
              </w:rPr>
            </w:pPr>
          </w:p>
          <w:p w:rsidR="00015DD4" w:rsidRDefault="00015DD4">
            <w:pPr>
              <w:jc w:val="center"/>
              <w:rPr>
                <w:rFonts w:ascii="GHEA Grapalat" w:hAnsi="GHEA Grapalat"/>
                <w:lang w:val="hy-AM"/>
              </w:rPr>
            </w:pPr>
            <w:r>
              <w:rPr>
                <w:rFonts w:ascii="GHEA Grapalat" w:hAnsi="GHEA Grapalat"/>
                <w:lang w:val="hy-AM"/>
              </w:rPr>
              <w:t>---------------------Գ.Քոչարյան</w:t>
            </w:r>
          </w:p>
          <w:p w:rsidR="00015DD4" w:rsidRDefault="00015DD4">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15DD4" w:rsidRDefault="00015DD4">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15DD4" w:rsidRDefault="00015DD4">
            <w:pPr>
              <w:rPr>
                <w:rFonts w:ascii="GHEA Grapalat" w:hAnsi="GHEA Grapalat"/>
                <w:sz w:val="20"/>
                <w:szCs w:val="20"/>
                <w:lang w:val="hy-AM"/>
              </w:rPr>
            </w:pPr>
          </w:p>
          <w:p w:rsidR="00015DD4" w:rsidRDefault="00015DD4">
            <w:pPr>
              <w:rPr>
                <w:rFonts w:ascii="GHEA Grapalat" w:hAnsi="GHEA Grapalat"/>
                <w:sz w:val="20"/>
                <w:szCs w:val="20"/>
              </w:rPr>
            </w:pPr>
          </w:p>
          <w:p w:rsidR="00015DD4" w:rsidRDefault="00015DD4">
            <w:pPr>
              <w:rPr>
                <w:rFonts w:ascii="GHEA Grapalat" w:hAnsi="GHEA Grapalat"/>
                <w:sz w:val="20"/>
                <w:szCs w:val="20"/>
              </w:rPr>
            </w:pPr>
          </w:p>
          <w:p w:rsidR="00015DD4" w:rsidRDefault="00015DD4">
            <w:pPr>
              <w:jc w:val="center"/>
              <w:rPr>
                <w:rFonts w:ascii="GHEA Grapalat" w:hAnsi="GHEA Grapalat"/>
                <w:sz w:val="20"/>
                <w:szCs w:val="20"/>
              </w:rPr>
            </w:pPr>
          </w:p>
        </w:tc>
        <w:tc>
          <w:tcPr>
            <w:tcW w:w="760" w:type="dxa"/>
            <w:gridSpan w:val="2"/>
          </w:tcPr>
          <w:p w:rsidR="00015DD4" w:rsidRDefault="00015DD4">
            <w:pPr>
              <w:jc w:val="center"/>
              <w:rPr>
                <w:rFonts w:ascii="GHEA Grapalat" w:hAnsi="GHEA Grapalat"/>
                <w:sz w:val="20"/>
                <w:szCs w:val="20"/>
              </w:rPr>
            </w:pPr>
          </w:p>
        </w:tc>
        <w:tc>
          <w:tcPr>
            <w:tcW w:w="4343" w:type="dxa"/>
            <w:gridSpan w:val="3"/>
          </w:tcPr>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lang w:val="pt-BR"/>
              </w:rPr>
            </w:pPr>
          </w:p>
          <w:p w:rsidR="00015DD4" w:rsidRDefault="00015DD4">
            <w:pPr>
              <w:jc w:val="center"/>
              <w:rPr>
                <w:rFonts w:ascii="GHEA Grapalat" w:hAnsi="GHEA Grapalat" w:cs="Sylfaen"/>
                <w:bCs/>
                <w:sz w:val="20"/>
                <w:szCs w:val="20"/>
              </w:rPr>
            </w:pPr>
            <w:r>
              <w:rPr>
                <w:rFonts w:ascii="GHEA Grapalat" w:hAnsi="GHEA Grapalat" w:cs="Sylfaen"/>
                <w:bCs/>
                <w:sz w:val="20"/>
                <w:szCs w:val="20"/>
                <w:lang w:val="pt-BR"/>
              </w:rPr>
              <w:t>ՎԱՃԱՌՈՂ</w:t>
            </w:r>
          </w:p>
          <w:p w:rsidR="00015DD4" w:rsidRDefault="00015DD4">
            <w:pPr>
              <w:jc w:val="center"/>
              <w:rPr>
                <w:rFonts w:ascii="GHEA Grapalat" w:hAnsi="GHEA Grapalat"/>
                <w:sz w:val="20"/>
                <w:szCs w:val="20"/>
              </w:rPr>
            </w:pPr>
          </w:p>
          <w:p w:rsidR="00015DD4" w:rsidRDefault="00015DD4">
            <w:pPr>
              <w:jc w:val="center"/>
              <w:rPr>
                <w:rFonts w:ascii="GHEA Grapalat" w:hAnsi="GHEA Grapalat"/>
                <w:sz w:val="20"/>
                <w:szCs w:val="20"/>
              </w:rPr>
            </w:pPr>
          </w:p>
          <w:p w:rsidR="00015DD4" w:rsidRDefault="00015DD4">
            <w:pPr>
              <w:jc w:val="center"/>
              <w:rPr>
                <w:rFonts w:ascii="GHEA Grapalat" w:hAnsi="GHEA Grapalat"/>
                <w:sz w:val="20"/>
                <w:szCs w:val="20"/>
              </w:rPr>
            </w:pPr>
            <w:r>
              <w:rPr>
                <w:rFonts w:ascii="GHEA Grapalat" w:hAnsi="GHEA Grapalat"/>
                <w:sz w:val="20"/>
                <w:szCs w:val="20"/>
              </w:rPr>
              <w:t>---------------------------------</w:t>
            </w:r>
          </w:p>
          <w:p w:rsidR="00015DD4" w:rsidRDefault="00015DD4">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rPr>
              <w:t>ստորագրություն</w:t>
            </w:r>
            <w:r>
              <w:rPr>
                <w:rFonts w:ascii="GHEA Grapalat" w:hAnsi="GHEA Grapalat"/>
                <w:sz w:val="20"/>
                <w:szCs w:val="20"/>
              </w:rPr>
              <w:t>/</w:t>
            </w:r>
          </w:p>
          <w:p w:rsidR="00015DD4" w:rsidRDefault="00015DD4">
            <w:pPr>
              <w:jc w:val="center"/>
              <w:rPr>
                <w:rFonts w:ascii="GHEA Grapalat" w:hAnsi="GHEA Grapalat"/>
                <w:sz w:val="20"/>
                <w:szCs w:val="20"/>
              </w:rPr>
            </w:pPr>
            <w:r>
              <w:rPr>
                <w:rFonts w:ascii="GHEA Grapalat" w:hAnsi="GHEA Grapalat" w:cs="Sylfaen"/>
                <w:sz w:val="20"/>
                <w:szCs w:val="20"/>
              </w:rPr>
              <w:t>Կ</w:t>
            </w:r>
            <w:r>
              <w:rPr>
                <w:rFonts w:ascii="GHEA Grapalat" w:hAnsi="GHEA Grapalat"/>
                <w:sz w:val="20"/>
                <w:szCs w:val="20"/>
              </w:rPr>
              <w:t>.</w:t>
            </w:r>
            <w:r>
              <w:rPr>
                <w:rFonts w:ascii="GHEA Grapalat" w:hAnsi="GHEA Grapalat" w:cs="Sylfaen"/>
                <w:sz w:val="20"/>
                <w:szCs w:val="20"/>
              </w:rPr>
              <w:t>Տ</w:t>
            </w:r>
          </w:p>
        </w:tc>
      </w:tr>
    </w:tbl>
    <w:p w:rsidR="00015DD4" w:rsidRDefault="00015DD4" w:rsidP="00015DD4">
      <w:pPr>
        <w:jc w:val="both"/>
        <w:rPr>
          <w:rFonts w:ascii="GHEA Grapalat" w:hAnsi="GHEA Grapalat"/>
          <w:sz w:val="20"/>
        </w:rPr>
      </w:pPr>
      <w:r>
        <w:rPr>
          <w:rFonts w:ascii="GHEA Grapalat" w:hAnsi="GHEA Grapalat"/>
          <w:sz w:val="20"/>
          <w:szCs w:val="20"/>
        </w:rPr>
        <w:lastRenderedPageBreak/>
        <w:br w:type="page"/>
      </w:r>
    </w:p>
    <w:p w:rsidR="00015DD4" w:rsidRDefault="00015DD4" w:rsidP="00015DD4">
      <w:pPr>
        <w:jc w:val="both"/>
        <w:rPr>
          <w:rFonts w:ascii="GHEA Grapalat" w:hAnsi="GHEA Grapalat"/>
          <w:sz w:val="20"/>
        </w:rPr>
      </w:pPr>
    </w:p>
    <w:p w:rsidR="00015DD4" w:rsidRDefault="00015DD4" w:rsidP="00015DD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015DD4" w:rsidRDefault="00015DD4" w:rsidP="00015DD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015DD4" w:rsidRDefault="00015DD4" w:rsidP="00015DD4">
      <w:pPr>
        <w:jc w:val="right"/>
        <w:rPr>
          <w:rFonts w:ascii="GHEA Grapalat" w:hAnsi="GHEA Grapalat"/>
          <w:sz w:val="18"/>
          <w:lang w:val="hy-AM"/>
        </w:rPr>
      </w:pPr>
      <w:r>
        <w:rPr>
          <w:rFonts w:ascii="GHEA Grapalat" w:hAnsi="GHEA Grapalat"/>
          <w:sz w:val="18"/>
          <w:lang w:val="hy-AM"/>
        </w:rPr>
        <w:t>Հավելված N 2</w:t>
      </w:r>
    </w:p>
    <w:p w:rsidR="00015DD4" w:rsidRDefault="00015DD4" w:rsidP="00015DD4">
      <w:pPr>
        <w:jc w:val="right"/>
        <w:rPr>
          <w:rFonts w:ascii="GHEA Grapalat" w:hAnsi="GHEA Grapalat"/>
          <w:sz w:val="18"/>
          <w:lang w:val="hy-AM"/>
        </w:rPr>
      </w:pPr>
      <w:r>
        <w:rPr>
          <w:rFonts w:ascii="GHEA Grapalat" w:hAnsi="GHEA Grapalat"/>
          <w:sz w:val="18"/>
          <w:lang w:val="hy-AM"/>
        </w:rPr>
        <w:t xml:space="preserve">«         »              20  թ. կնքված </w:t>
      </w:r>
    </w:p>
    <w:p w:rsidR="00015DD4" w:rsidRDefault="00015DD4" w:rsidP="00015DD4">
      <w:pPr>
        <w:jc w:val="right"/>
        <w:rPr>
          <w:rFonts w:ascii="GHEA Grapalat" w:hAnsi="GHEA Grapalat"/>
          <w:sz w:val="18"/>
          <w:lang w:val="hy-AM"/>
        </w:rPr>
      </w:pPr>
      <w:r>
        <w:rPr>
          <w:rFonts w:ascii="GHEA Grapalat" w:hAnsi="GHEA Grapalat" w:cs="Times Armenian"/>
          <w:sz w:val="18"/>
          <w:szCs w:val="18"/>
          <w:lang w:val="af-ZA"/>
        </w:rPr>
        <w:t>&lt;&lt; Վ</w:t>
      </w:r>
      <w:r w:rsidRPr="00015DD4">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015DD4" w:rsidRDefault="00015DD4" w:rsidP="00015DD4">
      <w:pPr>
        <w:tabs>
          <w:tab w:val="left" w:pos="9540"/>
        </w:tabs>
        <w:rPr>
          <w:rFonts w:ascii="GHEA Grapalat" w:hAnsi="GHEA Grapalat"/>
          <w:sz w:val="20"/>
          <w:lang w:val="hy-AM"/>
        </w:rPr>
      </w:pPr>
    </w:p>
    <w:p w:rsidR="00015DD4" w:rsidRDefault="00015DD4" w:rsidP="00015DD4">
      <w:pPr>
        <w:jc w:val="center"/>
        <w:rPr>
          <w:rFonts w:ascii="GHEA Grapalat" w:hAnsi="GHEA Grapalat"/>
          <w:sz w:val="20"/>
          <w:lang w:val="hy-AM"/>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015DD4" w:rsidRDefault="00015DD4" w:rsidP="00015DD4">
      <w:pPr>
        <w:jc w:val="center"/>
        <w:rPr>
          <w:rFonts w:ascii="GHEA Grapalat" w:hAnsi="GHEA Grapalat"/>
          <w:sz w:val="20"/>
        </w:rPr>
      </w:pPr>
    </w:p>
    <w:p w:rsidR="00015DD4" w:rsidRDefault="00015DD4" w:rsidP="00015DD4">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015DD4" w:rsidTr="00015DD4">
        <w:tc>
          <w:tcPr>
            <w:tcW w:w="14850" w:type="dxa"/>
            <w:gridSpan w:val="4"/>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20"/>
                <w:szCs w:val="20"/>
                <w:lang w:val="es-ES"/>
              </w:rPr>
            </w:pPr>
            <w:r>
              <w:rPr>
                <w:rFonts w:ascii="GHEA Grapalat" w:hAnsi="GHEA Grapalat"/>
                <w:sz w:val="20"/>
                <w:szCs w:val="20"/>
                <w:lang w:val="es-ES"/>
              </w:rPr>
              <w:t>Ապրանքի</w:t>
            </w:r>
          </w:p>
        </w:tc>
      </w:tr>
      <w:tr w:rsidR="00015DD4" w:rsidRPr="00015DD4" w:rsidTr="00015DD4">
        <w:tc>
          <w:tcPr>
            <w:tcW w:w="198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015DD4" w:rsidRPr="00015DD4" w:rsidTr="00015DD4">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n-US"/>
              </w:rPr>
            </w:pPr>
            <w:r>
              <w:rPr>
                <w:rFonts w:ascii="GHEA Grapalat" w:hAnsi="GHEA Grapalat"/>
                <w:sz w:val="20"/>
                <w:szCs w:val="20"/>
                <w:lang w:val="es-ES"/>
              </w:rPr>
              <w:t>1-</w:t>
            </w:r>
            <w:r>
              <w:rPr>
                <w:rFonts w:ascii="GHEA Grapalat" w:hAnsi="GHEA Grapalat"/>
                <w:sz w:val="20"/>
                <w:szCs w:val="20"/>
                <w:lang w:val="en-US"/>
              </w:rPr>
              <w:t>58</w:t>
            </w:r>
          </w:p>
        </w:tc>
        <w:tc>
          <w:tcPr>
            <w:tcW w:w="270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015DD4" w:rsidRDefault="00015DD4">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22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015DD4" w:rsidRDefault="00015DD4" w:rsidP="00015DD4">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015DD4" w:rsidTr="00015DD4">
        <w:trPr>
          <w:jc w:val="center"/>
        </w:trPr>
        <w:tc>
          <w:tcPr>
            <w:tcW w:w="4536" w:type="dxa"/>
          </w:tcPr>
          <w:p w:rsidR="00015DD4" w:rsidRDefault="00015DD4">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15DD4" w:rsidRDefault="00015DD4">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15DD4" w:rsidRDefault="00015DD4">
            <w:pPr>
              <w:jc w:val="center"/>
              <w:rPr>
                <w:rFonts w:ascii="GHEA Grapalat" w:hAnsi="GHEA Grapalat"/>
                <w:lang w:val="nb-NO"/>
              </w:rPr>
            </w:pPr>
            <w:r>
              <w:rPr>
                <w:rFonts w:ascii="GHEA Grapalat" w:hAnsi="GHEA Grapalat"/>
                <w:lang w:val="hy-AM"/>
              </w:rPr>
              <w:lastRenderedPageBreak/>
              <w:t xml:space="preserve">ՀՎՀՀ </w:t>
            </w:r>
            <w:r>
              <w:rPr>
                <w:rFonts w:ascii="GHEA Grapalat" w:hAnsi="GHEA Grapalat"/>
                <w:lang w:val="nb-NO"/>
              </w:rPr>
              <w:t>06943812</w:t>
            </w:r>
          </w:p>
          <w:p w:rsidR="00015DD4" w:rsidRDefault="00015DD4">
            <w:pPr>
              <w:jc w:val="center"/>
              <w:rPr>
                <w:rFonts w:ascii="GHEA Grapalat" w:hAnsi="GHEA Grapalat"/>
                <w:lang w:val="hy-AM"/>
              </w:rPr>
            </w:pPr>
            <w:r>
              <w:rPr>
                <w:rFonts w:ascii="GHEA Grapalat" w:hAnsi="GHEA Grapalat"/>
                <w:lang w:val="hy-AM"/>
              </w:rPr>
              <w:t>Հ/Հ 1570020757350100</w:t>
            </w:r>
          </w:p>
          <w:p w:rsidR="00015DD4" w:rsidRDefault="00015DD4">
            <w:pPr>
              <w:jc w:val="center"/>
              <w:rPr>
                <w:rFonts w:ascii="GHEA Grapalat" w:hAnsi="GHEA Grapalat"/>
                <w:lang w:val="hy-AM"/>
              </w:rPr>
            </w:pPr>
            <w:r>
              <w:rPr>
                <w:rFonts w:ascii="GHEA Grapalat" w:hAnsi="GHEA Grapalat"/>
                <w:lang w:val="hy-AM"/>
              </w:rPr>
              <w:t>Ամերիա բանկ ՓԲԸ</w:t>
            </w:r>
          </w:p>
          <w:p w:rsidR="00015DD4" w:rsidRDefault="00015DD4">
            <w:pPr>
              <w:jc w:val="center"/>
              <w:rPr>
                <w:rFonts w:ascii="GHEA Grapalat" w:hAnsi="GHEA Grapalat"/>
                <w:lang w:val="hy-AM"/>
              </w:rPr>
            </w:pPr>
            <w:r>
              <w:rPr>
                <w:rFonts w:ascii="GHEA Grapalat" w:hAnsi="GHEA Grapalat"/>
                <w:lang w:val="hy-AM"/>
              </w:rPr>
              <w:t xml:space="preserve">Հասցե Շիրակի խճ.64 </w:t>
            </w:r>
          </w:p>
          <w:p w:rsidR="00015DD4" w:rsidRDefault="00015DD4">
            <w:pPr>
              <w:jc w:val="center"/>
              <w:rPr>
                <w:rFonts w:ascii="GHEA Grapalat" w:hAnsi="GHEA Grapalat"/>
                <w:u w:val="single"/>
                <w:lang w:val="hy-AM"/>
              </w:rPr>
            </w:pPr>
          </w:p>
          <w:p w:rsidR="00015DD4" w:rsidRDefault="00015DD4">
            <w:pPr>
              <w:jc w:val="center"/>
              <w:rPr>
                <w:rFonts w:ascii="GHEA Grapalat" w:hAnsi="GHEA Grapalat"/>
                <w:u w:val="single"/>
                <w:lang w:val="hy-AM"/>
              </w:rPr>
            </w:pPr>
          </w:p>
          <w:p w:rsidR="00015DD4" w:rsidRDefault="00015DD4">
            <w:pPr>
              <w:rPr>
                <w:rFonts w:ascii="GHEA Grapalat" w:hAnsi="GHEA Grapalat"/>
                <w:lang w:val="hy-AM"/>
              </w:rPr>
            </w:pPr>
          </w:p>
          <w:p w:rsidR="00015DD4" w:rsidRDefault="00015DD4">
            <w:pPr>
              <w:jc w:val="center"/>
              <w:rPr>
                <w:rFonts w:ascii="GHEA Grapalat" w:hAnsi="GHEA Grapalat"/>
                <w:lang w:val="hy-AM"/>
              </w:rPr>
            </w:pPr>
            <w:r>
              <w:rPr>
                <w:rFonts w:ascii="GHEA Grapalat" w:hAnsi="GHEA Grapalat"/>
                <w:lang w:val="hy-AM"/>
              </w:rPr>
              <w:t>---------------------Գ.Քոչարյան</w:t>
            </w:r>
          </w:p>
          <w:p w:rsidR="00015DD4" w:rsidRDefault="00015DD4">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15DD4" w:rsidRDefault="00015DD4">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15DD4" w:rsidRDefault="00015DD4">
            <w:pPr>
              <w:rPr>
                <w:rFonts w:ascii="GHEA Grapalat" w:hAnsi="GHEA Grapalat"/>
              </w:rPr>
            </w:pPr>
          </w:p>
          <w:p w:rsidR="00015DD4" w:rsidRDefault="00015DD4">
            <w:pPr>
              <w:rPr>
                <w:rFonts w:ascii="GHEA Grapalat" w:hAnsi="GHEA Grapalat"/>
              </w:rPr>
            </w:pPr>
          </w:p>
          <w:p w:rsidR="00015DD4" w:rsidRDefault="00015DD4">
            <w:pPr>
              <w:jc w:val="center"/>
              <w:rPr>
                <w:rFonts w:ascii="GHEA Grapalat" w:hAnsi="GHEA Grapalat"/>
                <w:sz w:val="18"/>
                <w:szCs w:val="18"/>
              </w:rPr>
            </w:pPr>
          </w:p>
        </w:tc>
        <w:tc>
          <w:tcPr>
            <w:tcW w:w="760" w:type="dxa"/>
          </w:tcPr>
          <w:p w:rsidR="00015DD4" w:rsidRDefault="00015DD4">
            <w:pPr>
              <w:jc w:val="center"/>
              <w:rPr>
                <w:rFonts w:ascii="GHEA Grapalat" w:hAnsi="GHEA Grapalat"/>
              </w:rPr>
            </w:pPr>
          </w:p>
        </w:tc>
        <w:tc>
          <w:tcPr>
            <w:tcW w:w="4343" w:type="dxa"/>
          </w:tcPr>
          <w:p w:rsidR="00015DD4" w:rsidRDefault="00015DD4">
            <w:pPr>
              <w:jc w:val="center"/>
              <w:rPr>
                <w:rFonts w:ascii="GHEA Grapalat" w:hAnsi="GHEA Grapalat" w:cs="Sylfaen"/>
                <w:bCs/>
                <w:sz w:val="20"/>
                <w:szCs w:val="20"/>
              </w:rPr>
            </w:pPr>
            <w:r>
              <w:rPr>
                <w:rFonts w:ascii="GHEA Grapalat" w:hAnsi="GHEA Grapalat" w:cs="Sylfaen"/>
                <w:bCs/>
                <w:sz w:val="20"/>
                <w:szCs w:val="20"/>
                <w:lang w:val="pt-BR"/>
              </w:rPr>
              <w:t>ՎԱՃԱՌՈՂ</w:t>
            </w:r>
          </w:p>
          <w:p w:rsidR="00015DD4" w:rsidRDefault="00015DD4">
            <w:pPr>
              <w:jc w:val="center"/>
              <w:rPr>
                <w:rFonts w:ascii="GHEA Grapalat" w:hAnsi="GHEA Grapalat"/>
              </w:rPr>
            </w:pPr>
          </w:p>
          <w:p w:rsidR="00015DD4" w:rsidRDefault="00015DD4">
            <w:pPr>
              <w:jc w:val="center"/>
              <w:rPr>
                <w:rFonts w:ascii="GHEA Grapalat" w:hAnsi="GHEA Grapalat"/>
              </w:rPr>
            </w:pPr>
          </w:p>
          <w:p w:rsidR="00015DD4" w:rsidRDefault="00015DD4">
            <w:pPr>
              <w:jc w:val="center"/>
              <w:rPr>
                <w:rFonts w:ascii="GHEA Grapalat" w:hAnsi="GHEA Grapalat"/>
              </w:rPr>
            </w:pPr>
            <w:r>
              <w:rPr>
                <w:rFonts w:ascii="GHEA Grapalat" w:hAnsi="GHEA Grapalat"/>
              </w:rPr>
              <w:lastRenderedPageBreak/>
              <w:t>---------------------------------</w:t>
            </w:r>
          </w:p>
          <w:p w:rsidR="00015DD4" w:rsidRDefault="00015DD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015DD4" w:rsidRDefault="00015DD4">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015DD4" w:rsidRDefault="00015DD4" w:rsidP="00015DD4">
      <w:pPr>
        <w:spacing w:after="0"/>
        <w:rPr>
          <w:rFonts w:ascii="GHEA Grapalat" w:hAnsi="GHEA Grapalat"/>
          <w:sz w:val="20"/>
        </w:rPr>
        <w:sectPr w:rsidR="00015DD4">
          <w:footnotePr>
            <w:pos w:val="beneathText"/>
          </w:footnotePr>
          <w:pgSz w:w="16838" w:h="11906" w:orient="landscape"/>
          <w:pgMar w:top="360" w:right="533" w:bottom="540" w:left="720" w:header="562" w:footer="562" w:gutter="0"/>
          <w:cols w:space="720"/>
        </w:sectPr>
      </w:pPr>
    </w:p>
    <w:p w:rsidR="00015DD4" w:rsidRDefault="00015DD4" w:rsidP="00015DD4">
      <w:pPr>
        <w:jc w:val="right"/>
        <w:rPr>
          <w:rFonts w:ascii="GHEA Grapalat" w:hAnsi="GHEA Grapalat"/>
          <w:sz w:val="18"/>
        </w:rPr>
      </w:pPr>
      <w:r>
        <w:rPr>
          <w:rFonts w:ascii="GHEA Grapalat" w:hAnsi="GHEA Grapalat"/>
          <w:sz w:val="18"/>
          <w:lang w:val="hy-AM"/>
        </w:rPr>
        <w:lastRenderedPageBreak/>
        <w:t xml:space="preserve">Հավելված N </w:t>
      </w:r>
      <w:r>
        <w:rPr>
          <w:rFonts w:ascii="GHEA Grapalat" w:hAnsi="GHEA Grapalat"/>
          <w:sz w:val="18"/>
        </w:rPr>
        <w:t>3</w:t>
      </w:r>
    </w:p>
    <w:p w:rsidR="00015DD4" w:rsidRDefault="00015DD4" w:rsidP="00015DD4">
      <w:pPr>
        <w:jc w:val="right"/>
        <w:rPr>
          <w:rFonts w:ascii="GHEA Grapalat" w:hAnsi="GHEA Grapalat"/>
          <w:sz w:val="18"/>
          <w:lang w:val="hy-AM"/>
        </w:rPr>
      </w:pPr>
      <w:r>
        <w:rPr>
          <w:rFonts w:ascii="GHEA Grapalat" w:hAnsi="GHEA Grapalat"/>
          <w:sz w:val="18"/>
          <w:lang w:val="hy-AM"/>
        </w:rPr>
        <w:t xml:space="preserve">«         »              20  թ. կնքված </w:t>
      </w:r>
    </w:p>
    <w:p w:rsidR="00015DD4" w:rsidRDefault="00015DD4" w:rsidP="00015DD4">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015DD4" w:rsidRDefault="00015DD4" w:rsidP="00015DD4">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3687"/>
        <w:gridCol w:w="6063"/>
      </w:tblGrid>
      <w:tr w:rsidR="00015DD4" w:rsidTr="00015DD4">
        <w:trPr>
          <w:tblCellSpacing w:w="7" w:type="dxa"/>
          <w:jc w:val="center"/>
        </w:trPr>
        <w:tc>
          <w:tcPr>
            <w:tcW w:w="0" w:type="auto"/>
            <w:vAlign w:val="center"/>
            <w:hideMark/>
          </w:tcPr>
          <w:p w:rsidR="00015DD4" w:rsidRDefault="00015DD4">
            <w:pPr>
              <w:jc w:val="center"/>
              <w:rPr>
                <w:rFonts w:ascii="Arial Unicode" w:hAnsi="Arial Unicode"/>
                <w:iCs/>
                <w:color w:val="000000"/>
                <w:sz w:val="21"/>
                <w:szCs w:val="21"/>
                <w:lang w:val="pt-BR"/>
              </w:rPr>
            </w:pPr>
            <w:r>
              <w:pict>
                <v:rect id="_x0000_s1026" style="position:absolute;left:0;text-align:left;margin-left:189pt;margin-top:13.2pt;width:9pt;height:81pt;flip:x;z-index:251660288" stroked="f"/>
              </w:pict>
            </w:r>
            <w:r>
              <w:rPr>
                <w:rFonts w:ascii="Arial Unicode" w:hAnsi="Arial Unicode"/>
                <w:iCs/>
                <w:color w:val="000000"/>
                <w:sz w:val="21"/>
                <w:szCs w:val="21"/>
                <w:lang w:val="hy-AM"/>
              </w:rPr>
              <w:t>Պայմանագրի կողմ</w:t>
            </w:r>
            <w:r>
              <w:rPr>
                <w:rFonts w:ascii="Arial Unicode" w:hAnsi="Arial Unicode"/>
                <w:iCs/>
                <w:color w:val="000000"/>
                <w:sz w:val="21"/>
                <w:szCs w:val="21"/>
                <w:lang w:val="pt-BR"/>
              </w:rPr>
              <w:t xml:space="preserve"> </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tcPr>
          <w:p w:rsidR="00015DD4" w:rsidRDefault="00015DD4">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015DD4" w:rsidRDefault="00015DD4">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15DD4" w:rsidRDefault="00015DD4">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15DD4" w:rsidRDefault="00015DD4">
            <w:pPr>
              <w:jc w:val="center"/>
              <w:rPr>
                <w:rFonts w:ascii="GHEA Grapalat" w:hAnsi="GHEA Grapalat"/>
                <w:lang w:val="hy-AM"/>
              </w:rPr>
            </w:pPr>
            <w:r>
              <w:rPr>
                <w:rFonts w:ascii="GHEA Grapalat" w:hAnsi="GHEA Grapalat"/>
                <w:lang w:val="hy-AM"/>
              </w:rPr>
              <w:t>Հ/Հ 1570020757350100</w:t>
            </w:r>
          </w:p>
          <w:p w:rsidR="00015DD4" w:rsidRDefault="00015DD4">
            <w:pPr>
              <w:jc w:val="center"/>
              <w:rPr>
                <w:rFonts w:ascii="GHEA Grapalat" w:hAnsi="GHEA Grapalat"/>
                <w:lang w:val="hy-AM"/>
              </w:rPr>
            </w:pPr>
            <w:r>
              <w:rPr>
                <w:rFonts w:ascii="GHEA Grapalat" w:hAnsi="GHEA Grapalat"/>
                <w:lang w:val="hy-AM"/>
              </w:rPr>
              <w:t>Ամերիա բանկ ՓԲԸ</w:t>
            </w:r>
          </w:p>
          <w:p w:rsidR="00015DD4" w:rsidRDefault="00015DD4">
            <w:pPr>
              <w:jc w:val="center"/>
              <w:rPr>
                <w:rFonts w:ascii="GHEA Grapalat" w:hAnsi="GHEA Grapalat"/>
                <w:lang w:val="hy-AM"/>
              </w:rPr>
            </w:pPr>
            <w:r>
              <w:rPr>
                <w:rFonts w:ascii="GHEA Grapalat" w:hAnsi="GHEA Grapalat"/>
                <w:lang w:val="hy-AM"/>
              </w:rPr>
              <w:t xml:space="preserve">Հասցե Շիրակի խճ.64 </w:t>
            </w:r>
          </w:p>
          <w:p w:rsidR="00015DD4" w:rsidRDefault="00015DD4">
            <w:pPr>
              <w:jc w:val="center"/>
              <w:rPr>
                <w:rFonts w:ascii="GHEA Grapalat" w:hAnsi="GHEA Grapalat"/>
                <w:u w:val="single"/>
                <w:lang w:val="hy-AM"/>
              </w:rPr>
            </w:pPr>
          </w:p>
          <w:p w:rsidR="00015DD4" w:rsidRDefault="00015DD4">
            <w:pPr>
              <w:jc w:val="center"/>
              <w:rPr>
                <w:rFonts w:ascii="GHEA Grapalat" w:hAnsi="GHEA Grapalat"/>
                <w:u w:val="single"/>
                <w:lang w:val="hy-AM"/>
              </w:rPr>
            </w:pPr>
          </w:p>
          <w:p w:rsidR="00015DD4" w:rsidRDefault="00015DD4">
            <w:pPr>
              <w:rPr>
                <w:rFonts w:ascii="GHEA Grapalat" w:hAnsi="GHEA Grapalat"/>
                <w:lang w:val="hy-AM"/>
              </w:rPr>
            </w:pPr>
          </w:p>
          <w:p w:rsidR="00015DD4" w:rsidRDefault="00015DD4">
            <w:pPr>
              <w:jc w:val="center"/>
              <w:rPr>
                <w:rFonts w:ascii="Arial Unicode" w:hAnsi="Arial Unicode"/>
                <w:iCs/>
                <w:color w:val="000000"/>
                <w:sz w:val="21"/>
                <w:szCs w:val="21"/>
                <w:lang w:val="pt-BR"/>
              </w:rPr>
            </w:pPr>
          </w:p>
        </w:tc>
      </w:tr>
    </w:tbl>
    <w:p w:rsidR="00015DD4" w:rsidRDefault="00015DD4" w:rsidP="00015DD4">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015DD4" w:rsidRDefault="00015DD4" w:rsidP="00015DD4">
      <w:pPr>
        <w:ind w:firstLine="375"/>
        <w:rPr>
          <w:rFonts w:ascii="Arial Unicode" w:hAnsi="Arial Unicode"/>
          <w:iCs/>
          <w:color w:val="000000"/>
          <w:sz w:val="21"/>
          <w:szCs w:val="21"/>
          <w:lang w:val="pt-BR"/>
        </w:rPr>
      </w:pPr>
    </w:p>
    <w:p w:rsidR="00015DD4" w:rsidRDefault="00015DD4" w:rsidP="00015DD4">
      <w:pPr>
        <w:ind w:firstLine="375"/>
        <w:jc w:val="center"/>
        <w:rPr>
          <w:rFonts w:ascii="Arial Unicode" w:hAnsi="Arial Unicode"/>
          <w:iCs/>
          <w:color w:val="000000"/>
          <w:sz w:val="21"/>
          <w:szCs w:val="21"/>
          <w:lang w:val="pt-BR"/>
        </w:rPr>
      </w:pPr>
      <w:r>
        <w:rPr>
          <w:rFonts w:ascii="Arial Unicode" w:hAnsi="Arial Unicode"/>
          <w:bCs/>
          <w:iCs/>
          <w:color w:val="000000"/>
          <w:sz w:val="21"/>
        </w:rPr>
        <w:t>ԱՐՁԱՆԱԳՐՈՒԹՅՈՒՆ</w:t>
      </w:r>
      <w:r>
        <w:rPr>
          <w:rFonts w:ascii="Arial Unicode" w:hAnsi="Arial Unicode"/>
          <w:bCs/>
          <w:iCs/>
          <w:color w:val="000000"/>
          <w:sz w:val="21"/>
          <w:lang w:val="pt-BR"/>
        </w:rPr>
        <w:t xml:space="preserve"> N</w:t>
      </w:r>
    </w:p>
    <w:p w:rsidR="00015DD4" w:rsidRDefault="00015DD4" w:rsidP="00015DD4">
      <w:pPr>
        <w:ind w:firstLine="375"/>
        <w:jc w:val="center"/>
        <w:rPr>
          <w:rFonts w:ascii="Arial Unicode" w:hAnsi="Arial Unicode"/>
          <w:bCs/>
          <w:iCs/>
          <w:color w:val="000000"/>
          <w:sz w:val="21"/>
          <w:lang w:val="pt-BR"/>
        </w:rPr>
      </w:pPr>
      <w:r>
        <w:rPr>
          <w:rFonts w:ascii="Arial Unicode" w:hAnsi="Arial Unicode"/>
          <w:bCs/>
          <w:iCs/>
          <w:color w:val="000000"/>
          <w:sz w:val="21"/>
        </w:rPr>
        <w:t>ՊԱՅՄԱՆԱԳՐԻ</w:t>
      </w:r>
      <w:r>
        <w:rPr>
          <w:rFonts w:ascii="Arial Unicode" w:hAnsi="Arial Unicode"/>
          <w:bCs/>
          <w:iCs/>
          <w:color w:val="000000"/>
          <w:sz w:val="21"/>
          <w:lang w:val="pt-BR"/>
        </w:rPr>
        <w:t xml:space="preserve"> </w:t>
      </w:r>
      <w:r>
        <w:rPr>
          <w:rFonts w:ascii="Arial Unicode" w:hAnsi="Arial Unicode"/>
          <w:bCs/>
          <w:iCs/>
          <w:color w:val="000000"/>
          <w:sz w:val="21"/>
        </w:rPr>
        <w:t>ԿԱՄ</w:t>
      </w:r>
      <w:r>
        <w:rPr>
          <w:rFonts w:ascii="Arial Unicode" w:hAnsi="Arial Unicode"/>
          <w:bCs/>
          <w:iCs/>
          <w:color w:val="000000"/>
          <w:sz w:val="21"/>
          <w:lang w:val="pt-BR"/>
        </w:rPr>
        <w:t xml:space="preserve"> </w:t>
      </w:r>
      <w:r>
        <w:rPr>
          <w:rFonts w:ascii="Arial Unicode" w:hAnsi="Arial Unicode"/>
          <w:bCs/>
          <w:iCs/>
          <w:color w:val="000000"/>
          <w:sz w:val="21"/>
        </w:rPr>
        <w:t>ԴՐԱ</w:t>
      </w:r>
      <w:r>
        <w:rPr>
          <w:rFonts w:ascii="Arial Unicode" w:hAnsi="Arial Unicode"/>
          <w:bCs/>
          <w:iCs/>
          <w:color w:val="000000"/>
          <w:sz w:val="21"/>
          <w:lang w:val="pt-BR"/>
        </w:rPr>
        <w:t xml:space="preserve"> </w:t>
      </w:r>
      <w:r>
        <w:rPr>
          <w:rFonts w:ascii="Arial Unicode" w:hAnsi="Arial Unicode"/>
          <w:bCs/>
          <w:iCs/>
          <w:color w:val="000000"/>
          <w:sz w:val="21"/>
        </w:rPr>
        <w:t>ՄԻ</w:t>
      </w:r>
      <w:r>
        <w:rPr>
          <w:rFonts w:ascii="Arial Unicode" w:hAnsi="Arial Unicode"/>
          <w:bCs/>
          <w:iCs/>
          <w:color w:val="000000"/>
          <w:sz w:val="21"/>
          <w:lang w:val="pt-BR"/>
        </w:rPr>
        <w:t xml:space="preserve"> </w:t>
      </w:r>
      <w:r>
        <w:rPr>
          <w:rFonts w:ascii="Arial Unicode" w:hAnsi="Arial Unicode"/>
          <w:bCs/>
          <w:iCs/>
          <w:color w:val="000000"/>
          <w:sz w:val="21"/>
        </w:rPr>
        <w:t>ՄԱՍԻ</w:t>
      </w:r>
      <w:r>
        <w:rPr>
          <w:rFonts w:ascii="Arial Unicode" w:hAnsi="Arial Unicode"/>
          <w:bCs/>
          <w:iCs/>
          <w:color w:val="000000"/>
          <w:sz w:val="21"/>
          <w:lang w:val="pt-BR"/>
        </w:rPr>
        <w:t xml:space="preserve"> </w:t>
      </w:r>
      <w:r>
        <w:rPr>
          <w:rFonts w:ascii="Arial Unicode" w:hAnsi="Arial Unicode"/>
          <w:bCs/>
          <w:iCs/>
          <w:color w:val="000000"/>
          <w:sz w:val="21"/>
        </w:rPr>
        <w:t>ԿԱՏԱՐՄԱՆ</w:t>
      </w:r>
      <w:r>
        <w:rPr>
          <w:rFonts w:ascii="Arial Unicode" w:hAnsi="Arial Unicode"/>
          <w:bCs/>
          <w:iCs/>
          <w:color w:val="000000"/>
          <w:sz w:val="21"/>
          <w:lang w:val="pt-BR"/>
        </w:rPr>
        <w:t xml:space="preserve"> </w:t>
      </w:r>
      <w:r>
        <w:rPr>
          <w:rFonts w:ascii="Arial Unicode" w:hAnsi="Arial Unicode"/>
          <w:bCs/>
          <w:iCs/>
          <w:color w:val="000000"/>
          <w:sz w:val="21"/>
        </w:rPr>
        <w:t>ԱՐԴՅՈՒՆՔՆԵՐԻ</w:t>
      </w:r>
    </w:p>
    <w:p w:rsidR="00015DD4" w:rsidRDefault="00015DD4" w:rsidP="00015DD4">
      <w:pPr>
        <w:ind w:firstLine="375"/>
        <w:jc w:val="center"/>
        <w:rPr>
          <w:rFonts w:ascii="Arial Unicode" w:hAnsi="Arial Unicode"/>
          <w:iCs/>
          <w:color w:val="000000"/>
          <w:sz w:val="21"/>
          <w:szCs w:val="21"/>
          <w:lang w:val="pt-BR"/>
        </w:rPr>
      </w:pPr>
      <w:r>
        <w:rPr>
          <w:rFonts w:ascii="Arial Unicode" w:hAnsi="Arial Unicode"/>
          <w:bCs/>
          <w:iCs/>
          <w:color w:val="000000"/>
          <w:sz w:val="21"/>
          <w:lang w:val="pt-BR"/>
        </w:rPr>
        <w:t xml:space="preserve"> </w:t>
      </w:r>
      <w:r>
        <w:rPr>
          <w:rFonts w:ascii="Arial Unicode" w:hAnsi="Arial Unicode"/>
          <w:bCs/>
          <w:iCs/>
          <w:color w:val="000000"/>
          <w:sz w:val="21"/>
        </w:rPr>
        <w:t>ՀԱՆՁՆՄԱՆ</w:t>
      </w:r>
      <w:r>
        <w:rPr>
          <w:rFonts w:ascii="Arial Unicode" w:hAnsi="Arial Unicode"/>
          <w:bCs/>
          <w:iCs/>
          <w:color w:val="000000"/>
          <w:sz w:val="21"/>
          <w:lang w:val="pt-BR"/>
        </w:rPr>
        <w:t>-</w:t>
      </w:r>
      <w:r>
        <w:rPr>
          <w:rFonts w:ascii="Arial Unicode" w:hAnsi="Arial Unicode"/>
          <w:bCs/>
          <w:iCs/>
          <w:color w:val="000000"/>
          <w:sz w:val="21"/>
        </w:rPr>
        <w:t>ԸՆԴՈՒՆՄԱՆ</w:t>
      </w:r>
    </w:p>
    <w:p w:rsidR="00015DD4" w:rsidRDefault="00015DD4" w:rsidP="00015DD4">
      <w:pPr>
        <w:pStyle w:val="a3"/>
        <w:spacing w:line="240" w:lineRule="auto"/>
        <w:ind w:firstLine="0"/>
        <w:jc w:val="center"/>
        <w:rPr>
          <w:bCs/>
          <w:i w:val="0"/>
          <w:iCs/>
          <w:lang w:val="es-ES"/>
        </w:rPr>
      </w:pPr>
    </w:p>
    <w:p w:rsidR="00015DD4" w:rsidRDefault="00015DD4" w:rsidP="00015DD4">
      <w:pPr>
        <w:pStyle w:val="a3"/>
        <w:spacing w:line="240" w:lineRule="auto"/>
        <w:ind w:firstLine="540"/>
        <w:rPr>
          <w:i w:val="0"/>
          <w:iCs/>
          <w:lang w:val="es-ES"/>
        </w:rPr>
      </w:pPr>
      <w:r>
        <w:rPr>
          <w:i w:val="0"/>
          <w:iCs/>
          <w:lang w:val="es-ES"/>
        </w:rPr>
        <w:t>§        ¦ §                     ¦  20    Ã.</w:t>
      </w:r>
    </w:p>
    <w:p w:rsidR="00015DD4" w:rsidRDefault="00015DD4" w:rsidP="00015DD4">
      <w:pPr>
        <w:pStyle w:val="af4"/>
        <w:spacing w:before="0" w:beforeAutospacing="0" w:after="0" w:afterAutospacing="0"/>
        <w:ind w:firstLine="375"/>
        <w:rPr>
          <w:rFonts w:ascii="Arial LatArm" w:hAnsi="Arial LatArm"/>
          <w:iCs/>
          <w:sz w:val="20"/>
          <w:szCs w:val="20"/>
          <w:lang w:val="es-ES"/>
        </w:rPr>
      </w:pPr>
    </w:p>
    <w:p w:rsidR="00015DD4" w:rsidRDefault="00015DD4" w:rsidP="00015DD4">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015DD4" w:rsidRDefault="00015DD4" w:rsidP="00015DD4">
      <w:pPr>
        <w:pStyle w:val="af4"/>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015DD4" w:rsidRDefault="00015DD4" w:rsidP="00015DD4">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015DD4" w:rsidRDefault="00015DD4" w:rsidP="00015DD4">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015DD4" w:rsidRDefault="00015DD4" w:rsidP="00015DD4">
      <w:pPr>
        <w:pStyle w:val="a3"/>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15DD4" w:rsidRDefault="00015DD4" w:rsidP="00015DD4">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15DD4" w:rsidTr="00015DD4">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cs="Sylfaen"/>
                <w:sz w:val="16"/>
                <w:szCs w:val="18"/>
                <w:lang w:val="ru-RU" w:eastAsia="ru-RU"/>
              </w:rPr>
              <w:t>Մատակարարված</w:t>
            </w:r>
            <w:r>
              <w:rPr>
                <w:rFonts w:ascii="GHEA Grapalat" w:hAnsi="GHEA Grapalat" w:cs="Courier New"/>
                <w:sz w:val="16"/>
                <w:szCs w:val="18"/>
                <w:lang w:val="ru-RU" w:eastAsia="ru-RU"/>
              </w:rPr>
              <w:t xml:space="preserve"> </w:t>
            </w:r>
            <w:r>
              <w:rPr>
                <w:rFonts w:ascii="GHEA Grapalat" w:hAnsi="GHEA Grapalat" w:cs="Sylfaen"/>
                <w:sz w:val="16"/>
                <w:szCs w:val="18"/>
                <w:lang w:val="ru-RU" w:eastAsia="ru-RU"/>
              </w:rPr>
              <w:t>ապրանքների</w:t>
            </w:r>
          </w:p>
        </w:tc>
      </w:tr>
      <w:tr w:rsidR="00015DD4" w:rsidRPr="00015DD4" w:rsidTr="00015DD4">
        <w:tc>
          <w:tcPr>
            <w:tcW w:w="36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ժամկետը /ըստ վճարման ժամանակացույցի/</w:t>
            </w:r>
          </w:p>
        </w:tc>
      </w:tr>
      <w:tr w:rsidR="00015DD4" w:rsidTr="00015DD4">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eastAsia="Times New Roman" w:hAnsi="GHEA Grapalat" w:cs="Times New Roman"/>
                <w:sz w:val="16"/>
                <w:szCs w:val="18"/>
              </w:rPr>
            </w:pPr>
          </w:p>
        </w:tc>
      </w:tr>
      <w:tr w:rsidR="00015DD4" w:rsidTr="00015DD4">
        <w:tc>
          <w:tcPr>
            <w:tcW w:w="36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15DD4" w:rsidRDefault="00015DD4">
            <w:pPr>
              <w:pStyle w:val="af4"/>
              <w:spacing w:before="0" w:beforeAutospacing="0" w:after="0" w:afterAutospacing="0" w:line="276" w:lineRule="auto"/>
              <w:jc w:val="center"/>
              <w:rPr>
                <w:rFonts w:ascii="GHEA Grapalat" w:hAnsi="GHEA Grapalat"/>
                <w:sz w:val="16"/>
                <w:szCs w:val="18"/>
                <w:lang w:val="ru-RU" w:eastAsia="ru-RU"/>
              </w:rPr>
            </w:pPr>
          </w:p>
        </w:tc>
      </w:tr>
      <w:tr w:rsidR="00015DD4" w:rsidTr="00015DD4">
        <w:tc>
          <w:tcPr>
            <w:tcW w:w="36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r>
      <w:tr w:rsidR="00015DD4" w:rsidTr="00015DD4">
        <w:tc>
          <w:tcPr>
            <w:tcW w:w="36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15DD4" w:rsidRDefault="00015DD4">
            <w:pPr>
              <w:pStyle w:val="af4"/>
              <w:spacing w:before="0" w:beforeAutospacing="0" w:after="0" w:afterAutospacing="0" w:line="276" w:lineRule="auto"/>
              <w:jc w:val="center"/>
              <w:rPr>
                <w:rFonts w:ascii="GHEA Grapalat" w:hAnsi="GHEA Grapalat"/>
                <w:sz w:val="16"/>
                <w:lang w:val="ru-RU" w:eastAsia="ru-RU"/>
              </w:rPr>
            </w:pPr>
          </w:p>
        </w:tc>
      </w:tr>
    </w:tbl>
    <w:p w:rsidR="00015DD4" w:rsidRDefault="00015DD4" w:rsidP="00015DD4">
      <w:pPr>
        <w:pStyle w:val="af4"/>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lastRenderedPageBreak/>
        <w:t>  </w:t>
      </w:r>
      <w:r>
        <w:rPr>
          <w:rFonts w:ascii="GHEA Grapalat" w:hAnsi="GHEA Grapalat"/>
          <w:color w:val="000000"/>
          <w:sz w:val="18"/>
          <w:szCs w:val="18"/>
        </w:rPr>
        <w:t>Վերոհիշյալ</w:t>
      </w:r>
      <w:r w:rsidRPr="00015DD4">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015DD4">
        <w:rPr>
          <w:rFonts w:ascii="GHEA Grapalat" w:hAnsi="GHEA Grapalat"/>
          <w:color w:val="000000"/>
          <w:sz w:val="18"/>
          <w:szCs w:val="18"/>
        </w:rPr>
        <w:t xml:space="preserve"> </w:t>
      </w:r>
      <w:r>
        <w:rPr>
          <w:rFonts w:ascii="GHEA Grapalat" w:hAnsi="GHEA Grapalat"/>
          <w:color w:val="000000"/>
          <w:sz w:val="18"/>
          <w:szCs w:val="18"/>
        </w:rPr>
        <w:t>կատարման</w:t>
      </w:r>
      <w:r w:rsidRPr="00015DD4">
        <w:rPr>
          <w:rFonts w:ascii="GHEA Grapalat" w:hAnsi="GHEA Grapalat"/>
          <w:color w:val="000000"/>
          <w:sz w:val="18"/>
          <w:szCs w:val="18"/>
        </w:rPr>
        <w:t xml:space="preserve"> </w:t>
      </w:r>
      <w:r>
        <w:rPr>
          <w:rFonts w:ascii="GHEA Grapalat" w:hAnsi="GHEA Grapalat"/>
          <w:color w:val="000000"/>
          <w:sz w:val="18"/>
          <w:szCs w:val="18"/>
        </w:rPr>
        <w:t>վերաբերյալ</w:t>
      </w:r>
      <w:r w:rsidRPr="00015DD4">
        <w:rPr>
          <w:rFonts w:ascii="GHEA Grapalat" w:hAnsi="GHEA Grapalat"/>
          <w:color w:val="000000"/>
          <w:sz w:val="18"/>
          <w:szCs w:val="18"/>
        </w:rPr>
        <w:t xml:space="preserve"> </w:t>
      </w:r>
      <w:r>
        <w:rPr>
          <w:rFonts w:ascii="GHEA Grapalat" w:hAnsi="GHEA Grapalat"/>
          <w:color w:val="000000"/>
          <w:sz w:val="18"/>
          <w:szCs w:val="18"/>
        </w:rPr>
        <w:t>բոլոր</w:t>
      </w:r>
      <w:r w:rsidRPr="00015DD4">
        <w:rPr>
          <w:rFonts w:ascii="GHEA Grapalat" w:hAnsi="GHEA Grapalat"/>
          <w:color w:val="000000"/>
          <w:sz w:val="18"/>
          <w:szCs w:val="18"/>
        </w:rPr>
        <w:t xml:space="preserve"> </w:t>
      </w:r>
      <w:r>
        <w:rPr>
          <w:rFonts w:ascii="GHEA Grapalat" w:hAnsi="GHEA Grapalat"/>
          <w:color w:val="000000"/>
          <w:sz w:val="18"/>
          <w:szCs w:val="18"/>
        </w:rPr>
        <w:t>հաշիվ</w:t>
      </w:r>
      <w:r w:rsidRPr="00015DD4">
        <w:rPr>
          <w:rFonts w:ascii="GHEA Grapalat" w:hAnsi="GHEA Grapalat"/>
          <w:color w:val="000000"/>
          <w:sz w:val="18"/>
          <w:szCs w:val="18"/>
        </w:rPr>
        <w:t>-</w:t>
      </w:r>
      <w:r>
        <w:rPr>
          <w:rFonts w:ascii="GHEA Grapalat" w:hAnsi="GHEA Grapalat"/>
          <w:color w:val="000000"/>
          <w:sz w:val="18"/>
          <w:szCs w:val="18"/>
        </w:rPr>
        <w:t>ապրանքագրերը</w:t>
      </w:r>
      <w:r w:rsidRPr="00015DD4">
        <w:rPr>
          <w:rFonts w:ascii="GHEA Grapalat" w:hAnsi="GHEA Grapalat"/>
          <w:color w:val="000000"/>
          <w:sz w:val="18"/>
          <w:szCs w:val="18"/>
        </w:rPr>
        <w:t xml:space="preserve"> </w:t>
      </w:r>
      <w:r>
        <w:rPr>
          <w:rFonts w:ascii="GHEA Grapalat" w:hAnsi="GHEA Grapalat"/>
          <w:color w:val="000000"/>
          <w:sz w:val="18"/>
          <w:szCs w:val="18"/>
        </w:rPr>
        <w:t>հանդիսանում</w:t>
      </w:r>
      <w:r w:rsidRPr="00015DD4">
        <w:rPr>
          <w:rFonts w:ascii="GHEA Grapalat" w:hAnsi="GHEA Grapalat"/>
          <w:color w:val="000000"/>
          <w:sz w:val="18"/>
          <w:szCs w:val="18"/>
        </w:rPr>
        <w:t xml:space="preserve"> </w:t>
      </w:r>
      <w:r>
        <w:rPr>
          <w:rFonts w:ascii="GHEA Grapalat" w:hAnsi="GHEA Grapalat"/>
          <w:color w:val="000000"/>
          <w:sz w:val="18"/>
          <w:szCs w:val="18"/>
        </w:rPr>
        <w:t>են</w:t>
      </w:r>
      <w:r w:rsidRPr="00015DD4">
        <w:rPr>
          <w:rFonts w:ascii="GHEA Grapalat" w:hAnsi="GHEA Grapalat"/>
          <w:color w:val="000000"/>
          <w:sz w:val="18"/>
          <w:szCs w:val="18"/>
        </w:rPr>
        <w:t xml:space="preserve"> </w:t>
      </w:r>
      <w:r>
        <w:rPr>
          <w:rFonts w:ascii="GHEA Grapalat" w:hAnsi="GHEA Grapalat"/>
          <w:color w:val="000000"/>
          <w:sz w:val="18"/>
          <w:szCs w:val="18"/>
        </w:rPr>
        <w:t>սույն</w:t>
      </w:r>
      <w:r w:rsidRPr="00015DD4">
        <w:rPr>
          <w:rFonts w:ascii="GHEA Grapalat" w:hAnsi="GHEA Grapalat"/>
          <w:color w:val="000000"/>
          <w:sz w:val="18"/>
          <w:szCs w:val="18"/>
        </w:rPr>
        <w:t xml:space="preserve"> </w:t>
      </w:r>
      <w:r>
        <w:rPr>
          <w:rFonts w:ascii="GHEA Grapalat" w:hAnsi="GHEA Grapalat"/>
          <w:color w:val="000000"/>
          <w:sz w:val="18"/>
          <w:szCs w:val="18"/>
        </w:rPr>
        <w:t>արձանագրության</w:t>
      </w:r>
      <w:r w:rsidRPr="00015DD4">
        <w:rPr>
          <w:rFonts w:ascii="GHEA Grapalat" w:hAnsi="GHEA Grapalat"/>
          <w:color w:val="000000"/>
          <w:sz w:val="18"/>
          <w:szCs w:val="18"/>
        </w:rPr>
        <w:t xml:space="preserve"> </w:t>
      </w:r>
      <w:r>
        <w:rPr>
          <w:rFonts w:ascii="GHEA Grapalat" w:hAnsi="GHEA Grapalat"/>
          <w:color w:val="000000"/>
          <w:sz w:val="18"/>
          <w:szCs w:val="18"/>
        </w:rPr>
        <w:t>բաղկացուցիչ</w:t>
      </w:r>
      <w:r w:rsidRPr="00015DD4">
        <w:rPr>
          <w:rFonts w:ascii="GHEA Grapalat" w:hAnsi="GHEA Grapalat"/>
          <w:color w:val="000000"/>
          <w:sz w:val="18"/>
          <w:szCs w:val="18"/>
        </w:rPr>
        <w:t xml:space="preserve"> </w:t>
      </w:r>
      <w:r>
        <w:rPr>
          <w:rFonts w:ascii="GHEA Grapalat" w:hAnsi="GHEA Grapalat"/>
          <w:color w:val="000000"/>
          <w:sz w:val="18"/>
          <w:szCs w:val="18"/>
        </w:rPr>
        <w:t>մասը</w:t>
      </w:r>
      <w:r w:rsidRPr="00015DD4">
        <w:rPr>
          <w:rFonts w:ascii="GHEA Grapalat" w:hAnsi="GHEA Grapalat"/>
          <w:color w:val="000000"/>
          <w:sz w:val="18"/>
          <w:szCs w:val="18"/>
        </w:rPr>
        <w:t xml:space="preserve"> </w:t>
      </w:r>
      <w:r>
        <w:rPr>
          <w:rFonts w:ascii="GHEA Grapalat" w:hAnsi="GHEA Grapalat"/>
          <w:color w:val="000000"/>
          <w:sz w:val="18"/>
          <w:szCs w:val="18"/>
        </w:rPr>
        <w:t>և</w:t>
      </w:r>
      <w:r w:rsidRPr="00015DD4">
        <w:rPr>
          <w:rFonts w:ascii="GHEA Grapalat" w:hAnsi="GHEA Grapalat"/>
          <w:color w:val="000000"/>
          <w:sz w:val="18"/>
          <w:szCs w:val="18"/>
        </w:rPr>
        <w:t xml:space="preserve"> </w:t>
      </w:r>
      <w:r>
        <w:rPr>
          <w:rFonts w:ascii="GHEA Grapalat" w:hAnsi="GHEA Grapalat"/>
          <w:color w:val="000000"/>
          <w:sz w:val="18"/>
          <w:szCs w:val="18"/>
        </w:rPr>
        <w:t>կցվում</w:t>
      </w:r>
      <w:r w:rsidRPr="00015DD4">
        <w:rPr>
          <w:rFonts w:ascii="GHEA Grapalat" w:hAnsi="GHEA Grapalat"/>
          <w:color w:val="000000"/>
          <w:sz w:val="18"/>
          <w:szCs w:val="18"/>
        </w:rPr>
        <w:t xml:space="preserve"> </w:t>
      </w:r>
      <w:r>
        <w:rPr>
          <w:rFonts w:ascii="GHEA Grapalat" w:hAnsi="GHEA Grapalat"/>
          <w:color w:val="000000"/>
          <w:sz w:val="18"/>
          <w:szCs w:val="18"/>
        </w:rPr>
        <w:t>են</w:t>
      </w:r>
      <w:r w:rsidRPr="00015DD4">
        <w:rPr>
          <w:rFonts w:ascii="GHEA Grapalat" w:hAnsi="GHEA Grapalat"/>
          <w:color w:val="000000"/>
          <w:sz w:val="18"/>
          <w:szCs w:val="18"/>
        </w:rPr>
        <w:t>:</w:t>
      </w:r>
    </w:p>
    <w:p w:rsidR="00015DD4" w:rsidRDefault="00015DD4" w:rsidP="00015DD4">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015DD4" w:rsidTr="00015DD4">
        <w:trPr>
          <w:tblCellSpacing w:w="7" w:type="dxa"/>
          <w:jc w:val="center"/>
        </w:trPr>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015DD4" w:rsidTr="00015DD4">
        <w:trPr>
          <w:tblCellSpacing w:w="7" w:type="dxa"/>
          <w:jc w:val="center"/>
        </w:trPr>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015DD4" w:rsidRDefault="00015DD4">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015DD4" w:rsidRDefault="00015DD4">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015DD4" w:rsidTr="00015DD4">
        <w:trPr>
          <w:tblCellSpacing w:w="7" w:type="dxa"/>
          <w:jc w:val="center"/>
        </w:trPr>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015DD4" w:rsidRDefault="00015DD4">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015DD4" w:rsidRDefault="00015DD4">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015DD4" w:rsidRDefault="00015DD4">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015DD4" w:rsidTr="00015DD4">
        <w:trPr>
          <w:tblCellSpacing w:w="7" w:type="dxa"/>
          <w:jc w:val="center"/>
        </w:trPr>
        <w:tc>
          <w:tcPr>
            <w:tcW w:w="0" w:type="auto"/>
            <w:vAlign w:val="center"/>
            <w:hideMark/>
          </w:tcPr>
          <w:p w:rsidR="00015DD4" w:rsidRDefault="00015DD4">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015DD4" w:rsidRDefault="00015DD4">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015DD4" w:rsidRDefault="00015DD4" w:rsidP="00015DD4">
      <w:pPr>
        <w:ind w:left="-142" w:firstLine="142"/>
        <w:jc w:val="center"/>
        <w:rPr>
          <w:rFonts w:ascii="GHEA Grapalat" w:hAnsi="GHEA Grapalat" w:cs="Sylfaen"/>
        </w:rPr>
      </w:pPr>
    </w:p>
    <w:p w:rsidR="00015DD4" w:rsidRDefault="00015DD4" w:rsidP="00015DD4">
      <w:pPr>
        <w:ind w:left="-142" w:firstLine="142"/>
        <w:jc w:val="center"/>
        <w:rPr>
          <w:rFonts w:ascii="GHEA Grapalat" w:hAnsi="GHEA Grapalat" w:cs="Sylfaen"/>
        </w:rPr>
      </w:pPr>
    </w:p>
    <w:p w:rsidR="00015DD4" w:rsidRDefault="00015DD4" w:rsidP="00015DD4">
      <w:pPr>
        <w:ind w:left="-142" w:firstLine="142"/>
        <w:jc w:val="center"/>
        <w:rPr>
          <w:rFonts w:ascii="GHEA Grapalat" w:hAnsi="GHEA Grapalat" w:cs="Sylfaen"/>
        </w:rPr>
      </w:pPr>
    </w:p>
    <w:p w:rsidR="00015DD4" w:rsidRDefault="00015DD4" w:rsidP="00015DD4">
      <w:pPr>
        <w:ind w:left="-142" w:firstLine="142"/>
        <w:jc w:val="center"/>
        <w:rPr>
          <w:rFonts w:ascii="GHEA Grapalat" w:hAnsi="GHEA Grapalat" w:cs="Sylfaen"/>
        </w:rPr>
      </w:pPr>
    </w:p>
    <w:p w:rsidR="00015DD4" w:rsidRDefault="00015DD4" w:rsidP="00015DD4">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015DD4" w:rsidRDefault="00015DD4" w:rsidP="00015DD4">
      <w:pPr>
        <w:jc w:val="right"/>
        <w:rPr>
          <w:rFonts w:ascii="GHEA Grapalat" w:hAnsi="GHEA Grapalat" w:cs="Sylfaen"/>
          <w:sz w:val="20"/>
          <w:lang w:val="pt-BR"/>
        </w:rPr>
      </w:pPr>
      <w:r>
        <w:rPr>
          <w:rFonts w:ascii="GHEA Grapalat" w:hAnsi="GHEA Grapalat" w:cs="Sylfaen"/>
          <w:sz w:val="20"/>
          <w:lang w:val="pt-BR"/>
        </w:rPr>
        <w:t xml:space="preserve">«         »              20  թ. կնքված </w:t>
      </w:r>
    </w:p>
    <w:p w:rsidR="00015DD4" w:rsidRDefault="00015DD4" w:rsidP="00015DD4">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pt-BR"/>
        </w:rPr>
        <w:t>3</w:t>
      </w:r>
      <w:r>
        <w:rPr>
          <w:rFonts w:ascii="GHEA Grapalat" w:hAnsi="GHEA Grapalat"/>
          <w:bCs/>
          <w:sz w:val="18"/>
          <w:szCs w:val="18"/>
          <w:lang w:val="af-ZA"/>
        </w:rPr>
        <w:t xml:space="preserve"> Մ </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015DD4" w:rsidRDefault="00015DD4" w:rsidP="00015DD4">
      <w:pPr>
        <w:tabs>
          <w:tab w:val="left" w:pos="360"/>
          <w:tab w:val="left" w:pos="540"/>
        </w:tabs>
        <w:jc w:val="center"/>
        <w:rPr>
          <w:rFonts w:ascii="Sylfaen" w:hAnsi="Sylfaen" w:cs="Sylfaen"/>
          <w:bCs/>
          <w:lang w:val="pt-BR"/>
        </w:rPr>
      </w:pPr>
    </w:p>
    <w:p w:rsidR="00015DD4" w:rsidRDefault="00015DD4" w:rsidP="00015DD4">
      <w:pPr>
        <w:tabs>
          <w:tab w:val="left" w:pos="360"/>
          <w:tab w:val="left" w:pos="540"/>
        </w:tabs>
        <w:jc w:val="center"/>
        <w:rPr>
          <w:rFonts w:ascii="Sylfaen" w:hAnsi="Sylfaen" w:cs="Sylfaen"/>
          <w:bCs/>
          <w:lang w:val="pt-BR"/>
        </w:rPr>
      </w:pPr>
    </w:p>
    <w:p w:rsidR="00015DD4" w:rsidRDefault="00015DD4" w:rsidP="00015DD4">
      <w:pPr>
        <w:ind w:left="-142" w:firstLine="142"/>
        <w:jc w:val="center"/>
        <w:rPr>
          <w:rFonts w:ascii="GHEA Grapalat" w:hAnsi="GHEA Grapalat" w:cs="Sylfaen"/>
          <w:lang w:val="pt-BR"/>
        </w:rPr>
      </w:pPr>
    </w:p>
    <w:p w:rsidR="00015DD4" w:rsidRDefault="00015DD4" w:rsidP="00015DD4">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015DD4" w:rsidRDefault="00015DD4" w:rsidP="00015DD4">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015DD4" w:rsidRDefault="00015DD4" w:rsidP="00015DD4">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015DD4" w:rsidRDefault="00015DD4" w:rsidP="00015DD4">
      <w:pPr>
        <w:tabs>
          <w:tab w:val="left" w:pos="360"/>
          <w:tab w:val="left" w:pos="540"/>
        </w:tabs>
        <w:rPr>
          <w:rFonts w:ascii="GHEA Grapalat" w:hAnsi="GHEA Grapalat" w:cs="Sylfaen"/>
          <w:sz w:val="18"/>
          <w:lang w:val="pt-BR"/>
        </w:rPr>
      </w:pPr>
    </w:p>
    <w:p w:rsidR="00015DD4" w:rsidRDefault="00015DD4" w:rsidP="00015DD4">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015DD4" w:rsidRDefault="00015DD4" w:rsidP="00015DD4">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015DD4" w:rsidRDefault="00015DD4" w:rsidP="00015DD4">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015DD4" w:rsidRDefault="00015DD4" w:rsidP="00015DD4">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015DD4" w:rsidRDefault="00015DD4" w:rsidP="00015DD4">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015DD4" w:rsidRDefault="00015DD4" w:rsidP="00015DD4">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15DD4" w:rsidTr="00015DD4">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015DD4" w:rsidRDefault="00015DD4">
            <w:pPr>
              <w:jc w:val="center"/>
              <w:rPr>
                <w:rFonts w:ascii="GHEA Grapalat" w:hAnsi="GHEA Grapalat" w:cs="Sylfaen"/>
                <w:bCs/>
                <w:sz w:val="18"/>
                <w:szCs w:val="18"/>
              </w:rPr>
            </w:pPr>
            <w:r>
              <w:rPr>
                <w:rFonts w:ascii="GHEA Grapalat" w:hAnsi="GHEA Grapalat" w:cs="Sylfaen"/>
                <w:bCs/>
                <w:sz w:val="18"/>
                <w:szCs w:val="18"/>
              </w:rPr>
              <w:t>Ապրանքի</w:t>
            </w:r>
          </w:p>
        </w:tc>
      </w:tr>
      <w:tr w:rsidR="00015DD4" w:rsidTr="00015D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015DD4" w:rsidRDefault="00015DD4">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015DD4" w:rsidRDefault="00015DD4">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015DD4" w:rsidRDefault="00015DD4">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015DD4" w:rsidTr="00015D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15DD4" w:rsidRDefault="00015DD4">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15DD4" w:rsidRDefault="00015DD4">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15DD4" w:rsidRDefault="00015DD4">
            <w:pPr>
              <w:jc w:val="center"/>
              <w:rPr>
                <w:rFonts w:ascii="GHEA Grapalat" w:hAnsi="GHEA Grapalat" w:cs="Sylfaen"/>
                <w:sz w:val="18"/>
                <w:szCs w:val="18"/>
              </w:rPr>
            </w:pPr>
          </w:p>
        </w:tc>
      </w:tr>
      <w:tr w:rsidR="00015DD4" w:rsidTr="00015D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15DD4" w:rsidRDefault="00015DD4">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15DD4" w:rsidRDefault="00015DD4">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15DD4" w:rsidRDefault="00015DD4">
            <w:pPr>
              <w:jc w:val="center"/>
              <w:rPr>
                <w:rFonts w:ascii="GHEA Grapalat" w:hAnsi="GHEA Grapalat" w:cs="Sylfaen"/>
                <w:sz w:val="18"/>
                <w:szCs w:val="18"/>
              </w:rPr>
            </w:pPr>
          </w:p>
        </w:tc>
      </w:tr>
    </w:tbl>
    <w:p w:rsidR="00015DD4" w:rsidRDefault="00015DD4" w:rsidP="00015DD4">
      <w:pPr>
        <w:tabs>
          <w:tab w:val="left" w:pos="360"/>
          <w:tab w:val="left" w:pos="540"/>
        </w:tabs>
        <w:jc w:val="both"/>
        <w:rPr>
          <w:rFonts w:ascii="GHEA Grapalat" w:hAnsi="GHEA Grapalat" w:cs="Sylfaen"/>
        </w:rPr>
      </w:pPr>
    </w:p>
    <w:p w:rsidR="00015DD4" w:rsidRDefault="00015DD4" w:rsidP="00015DD4">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015DD4" w:rsidRDefault="00015DD4" w:rsidP="00015DD4">
      <w:pPr>
        <w:jc w:val="center"/>
        <w:rPr>
          <w:rFonts w:ascii="GHEA Grapalat" w:hAnsi="GHEA Grapalat" w:cs="Sylfaen"/>
          <w:sz w:val="20"/>
          <w:szCs w:val="20"/>
        </w:rPr>
      </w:pPr>
      <w:r>
        <w:rPr>
          <w:rFonts w:ascii="GHEA Grapalat" w:hAnsi="GHEA Grapalat" w:cs="Sylfaen"/>
          <w:sz w:val="20"/>
          <w:szCs w:val="20"/>
        </w:rPr>
        <w:t>ԿՈՂՄԵՐԸ</w:t>
      </w:r>
    </w:p>
    <w:p w:rsidR="00015DD4" w:rsidRDefault="00015DD4" w:rsidP="00015DD4">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15DD4" w:rsidTr="00015DD4">
        <w:tc>
          <w:tcPr>
            <w:tcW w:w="4785" w:type="dxa"/>
            <w:hideMark/>
          </w:tcPr>
          <w:p w:rsidR="00015DD4" w:rsidRDefault="00015DD4">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015DD4" w:rsidRDefault="00015DD4">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015DD4" w:rsidRDefault="00015DD4" w:rsidP="00015DD4">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015DD4" w:rsidRDefault="00015DD4" w:rsidP="00015DD4">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015DD4" w:rsidTr="00015DD4">
        <w:trPr>
          <w:tblCellSpacing w:w="7" w:type="dxa"/>
          <w:jc w:val="center"/>
        </w:trPr>
        <w:tc>
          <w:tcPr>
            <w:tcW w:w="0" w:type="auto"/>
            <w:vAlign w:val="center"/>
            <w:hideMark/>
          </w:tcPr>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015DD4" w:rsidTr="00015DD4">
        <w:trPr>
          <w:tblCellSpacing w:w="7" w:type="dxa"/>
          <w:jc w:val="center"/>
        </w:trPr>
        <w:tc>
          <w:tcPr>
            <w:tcW w:w="0" w:type="auto"/>
            <w:vAlign w:val="center"/>
            <w:hideMark/>
          </w:tcPr>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15DD4" w:rsidRDefault="00015DD4">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015DD4" w:rsidTr="00015DD4">
        <w:trPr>
          <w:tblCellSpacing w:w="7" w:type="dxa"/>
          <w:jc w:val="center"/>
        </w:trPr>
        <w:tc>
          <w:tcPr>
            <w:tcW w:w="0" w:type="auto"/>
            <w:vAlign w:val="center"/>
            <w:hideMark/>
          </w:tcPr>
          <w:p w:rsidR="00015DD4" w:rsidRDefault="00015DD4">
            <w:pPr>
              <w:rPr>
                <w:rFonts w:ascii="GHEA Grapalat" w:hAnsi="GHEA Grapalat" w:cs="GHEA Grapalat"/>
                <w:color w:val="000000"/>
                <w:sz w:val="21"/>
                <w:szCs w:val="21"/>
              </w:rPr>
            </w:pPr>
            <w:r>
              <w:rPr>
                <w:rFonts w:ascii="GHEA Grapalat" w:hAnsi="GHEA Grapalat" w:cs="GHEA Grapalat"/>
                <w:color w:val="000000"/>
                <w:sz w:val="21"/>
                <w:szCs w:val="21"/>
              </w:rPr>
              <w:lastRenderedPageBreak/>
              <w:t xml:space="preserve">                              </w:t>
            </w:r>
          </w:p>
        </w:tc>
        <w:tc>
          <w:tcPr>
            <w:tcW w:w="0" w:type="auto"/>
            <w:vAlign w:val="center"/>
          </w:tcPr>
          <w:p w:rsidR="00015DD4" w:rsidRDefault="00015DD4">
            <w:pPr>
              <w:rPr>
                <w:rFonts w:ascii="GHEA Grapalat" w:hAnsi="GHEA Grapalat" w:cs="GHEA Grapalat"/>
                <w:color w:val="000000"/>
                <w:sz w:val="21"/>
                <w:szCs w:val="21"/>
              </w:rPr>
            </w:pPr>
          </w:p>
        </w:tc>
      </w:tr>
    </w:tbl>
    <w:p w:rsidR="00015DD4" w:rsidRDefault="00015DD4" w:rsidP="00015DD4">
      <w:pPr>
        <w:rPr>
          <w:rFonts w:ascii="GHEA Grapalat" w:hAnsi="GHEA Grapalat" w:cs="Sylfaen"/>
        </w:rPr>
      </w:pPr>
    </w:p>
    <w:p w:rsidR="00015DD4" w:rsidRDefault="00015DD4" w:rsidP="00015DD4">
      <w:pPr>
        <w:rPr>
          <w:rFonts w:ascii="GHEA Grapalat" w:hAnsi="GHEA Grapalat" w:cs="Sylfaen"/>
        </w:rPr>
      </w:pPr>
    </w:p>
    <w:p w:rsidR="00015DD4" w:rsidRDefault="00015DD4" w:rsidP="00015DD4">
      <w:pPr>
        <w:spacing w:after="0"/>
        <w:rPr>
          <w:rFonts w:ascii="GHEA Grapalat" w:hAnsi="GHEA Grapalat" w:cs="Sylfaen"/>
        </w:rPr>
        <w:sectPr w:rsidR="00015DD4">
          <w:footnotePr>
            <w:pos w:val="beneathText"/>
          </w:footnotePr>
          <w:pgSz w:w="11906" w:h="16838"/>
          <w:pgMar w:top="360" w:right="662" w:bottom="533" w:left="1138" w:header="562" w:footer="562" w:gutter="0"/>
          <w:cols w:space="720"/>
        </w:sectPr>
      </w:pPr>
    </w:p>
    <w:p w:rsidR="00015DD4" w:rsidRDefault="00015DD4" w:rsidP="00015DD4">
      <w:pPr>
        <w:pStyle w:val="a3"/>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015DD4" w:rsidRDefault="00015DD4" w:rsidP="00015DD4">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3 </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Sylfaen"/>
          <w:i w:val="0"/>
          <w:lang w:val="hy-AM"/>
        </w:rPr>
        <w:t>ծածկագրով</w:t>
      </w:r>
    </w:p>
    <w:p w:rsidR="00015DD4" w:rsidRDefault="00015DD4" w:rsidP="00015DD4">
      <w:pPr>
        <w:pStyle w:val="a3"/>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015DD4" w:rsidRDefault="00015DD4" w:rsidP="00015DD4">
      <w:pPr>
        <w:rPr>
          <w:rStyle w:val="af5"/>
          <w:b w:val="0"/>
          <w:sz w:val="15"/>
          <w:szCs w:val="15"/>
        </w:rPr>
      </w:pPr>
    </w:p>
    <w:p w:rsidR="00015DD4" w:rsidRDefault="00015DD4" w:rsidP="00015DD4">
      <w:pPr>
        <w:rPr>
          <w:rStyle w:val="af5"/>
          <w:rFonts w:ascii="GHEA Grapalat" w:hAnsi="GHEA Grapalat"/>
          <w:b w:val="0"/>
          <w:sz w:val="15"/>
          <w:szCs w:val="15"/>
          <w:lang w:val="hy-AM"/>
        </w:rPr>
      </w:pPr>
    </w:p>
    <w:p w:rsidR="00015DD4" w:rsidRDefault="00015DD4" w:rsidP="00015DD4">
      <w:pPr>
        <w:rPr>
          <w:rStyle w:val="af5"/>
          <w:rFonts w:ascii="GHEA Grapalat" w:hAnsi="GHEA Grapalat"/>
          <w:b w:val="0"/>
          <w:sz w:val="15"/>
          <w:szCs w:val="15"/>
          <w:lang w:val="hy-AM"/>
        </w:rPr>
      </w:pPr>
    </w:p>
    <w:p w:rsidR="00015DD4" w:rsidRDefault="00015DD4" w:rsidP="00015DD4">
      <w:pPr>
        <w:rPr>
          <w:rStyle w:val="af5"/>
          <w:rFonts w:ascii="GHEA Grapalat" w:hAnsi="GHEA Grapalat"/>
          <w:b w:val="0"/>
          <w:sz w:val="15"/>
          <w:szCs w:val="15"/>
          <w:lang w:val="hy-AM"/>
        </w:rPr>
      </w:pPr>
    </w:p>
    <w:p w:rsidR="00015DD4" w:rsidRDefault="00015DD4" w:rsidP="00015DD4">
      <w:pPr>
        <w:rPr>
          <w:rStyle w:val="af5"/>
          <w:rFonts w:ascii="GHEA Grapalat" w:hAnsi="GHEA Grapalat"/>
          <w:b w:val="0"/>
          <w:sz w:val="15"/>
          <w:szCs w:val="15"/>
          <w:lang w:val="hy-AM"/>
        </w:rPr>
      </w:pPr>
    </w:p>
    <w:p w:rsidR="00015DD4" w:rsidRDefault="00015DD4" w:rsidP="00015DD4">
      <w:pPr>
        <w:rPr>
          <w:rStyle w:val="af5"/>
          <w:rFonts w:ascii="GHEA Grapalat" w:hAnsi="GHEA Grapalat"/>
          <w:b w:val="0"/>
          <w:sz w:val="15"/>
          <w:szCs w:val="15"/>
          <w:lang w:val="hy-AM"/>
        </w:rPr>
      </w:pPr>
    </w:p>
    <w:p w:rsidR="00015DD4" w:rsidRDefault="00015DD4" w:rsidP="00015DD4">
      <w:pPr>
        <w:jc w:val="center"/>
        <w:rPr>
          <w:sz w:val="20"/>
          <w:szCs w:val="20"/>
        </w:rPr>
      </w:pPr>
      <w:r>
        <w:rPr>
          <w:rFonts w:ascii="GHEA Grapalat" w:hAnsi="GHEA Grapalat"/>
          <w:sz w:val="20"/>
          <w:szCs w:val="20"/>
          <w:lang w:val="hy-AM"/>
        </w:rPr>
        <w:t>ՀԱՐՑՈՒՄ</w:t>
      </w:r>
    </w:p>
    <w:p w:rsidR="00015DD4" w:rsidRDefault="00015DD4" w:rsidP="00015DD4">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15DD4" w:rsidRDefault="00015DD4" w:rsidP="00015DD4">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015DD4" w:rsidRDefault="00015DD4" w:rsidP="00015DD4">
      <w:pPr>
        <w:jc w:val="center"/>
        <w:rPr>
          <w:rFonts w:ascii="GHEA Grapalat" w:hAnsi="GHEA Grapalat"/>
          <w:sz w:val="20"/>
          <w:szCs w:val="20"/>
          <w:lang w:val="hy-AM"/>
        </w:rPr>
      </w:pPr>
    </w:p>
    <w:p w:rsidR="00015DD4" w:rsidRDefault="00015DD4" w:rsidP="00015DD4">
      <w:pPr>
        <w:rPr>
          <w:rFonts w:ascii="GHEA Grapalat" w:hAnsi="GHEA Grapalat"/>
          <w:sz w:val="20"/>
          <w:szCs w:val="20"/>
          <w:lang w:val="hy-AM"/>
        </w:rPr>
      </w:pPr>
    </w:p>
    <w:p w:rsidR="00015DD4" w:rsidRDefault="00015DD4" w:rsidP="00015DD4">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015DD4" w:rsidRDefault="00015DD4" w:rsidP="00015DD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15DD4" w:rsidTr="00015DD4">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Մասնակցի</w:t>
            </w:r>
          </w:p>
        </w:tc>
      </w:tr>
      <w:tr w:rsidR="00015DD4" w:rsidRPr="00015DD4" w:rsidTr="00015DD4">
        <w:tc>
          <w:tcPr>
            <w:tcW w:w="0" w:type="auto"/>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հարկ վճարողի</w:t>
            </w:r>
          </w:p>
          <w:p w:rsidR="00015DD4" w:rsidRDefault="00015DD4">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015DD4" w:rsidRPr="00015DD4" w:rsidTr="00015DD4">
        <w:tc>
          <w:tcPr>
            <w:tcW w:w="1472"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r>
      <w:tr w:rsidR="00015DD4" w:rsidRPr="00015DD4" w:rsidTr="00015DD4">
        <w:tc>
          <w:tcPr>
            <w:tcW w:w="1472"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r>
    </w:tbl>
    <w:p w:rsidR="00015DD4" w:rsidRDefault="00015DD4" w:rsidP="00015DD4">
      <w:pPr>
        <w:jc w:val="both"/>
        <w:rPr>
          <w:rFonts w:ascii="GHEA Grapalat" w:hAnsi="GHEA Grapalat"/>
          <w:sz w:val="20"/>
          <w:szCs w:val="20"/>
          <w:lang w:val="hy-AM"/>
        </w:rPr>
      </w:pPr>
      <w:r>
        <w:rPr>
          <w:rFonts w:ascii="GHEA Grapalat" w:hAnsi="GHEA Grapalat"/>
          <w:sz w:val="20"/>
          <w:szCs w:val="20"/>
        </w:rPr>
        <w:tab/>
      </w:r>
    </w:p>
    <w:p w:rsidR="00015DD4" w:rsidRDefault="00015DD4" w:rsidP="00015DD4">
      <w:pPr>
        <w:ind w:firstLine="708"/>
        <w:jc w:val="both"/>
        <w:rPr>
          <w:rFonts w:ascii="GHEA Grapalat" w:hAnsi="GHEA Grapalat"/>
          <w:sz w:val="20"/>
          <w:szCs w:val="20"/>
          <w:lang w:val="hy-AM"/>
        </w:rPr>
      </w:pPr>
      <w:r>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15DD4" w:rsidRDefault="00015DD4" w:rsidP="00015DD4">
      <w:pPr>
        <w:jc w:val="both"/>
        <w:rPr>
          <w:rFonts w:ascii="GHEA Grapalat" w:hAnsi="GHEA Grapalat"/>
          <w:sz w:val="20"/>
          <w:szCs w:val="20"/>
          <w:lang w:val="hy-AM"/>
        </w:rPr>
      </w:pPr>
    </w:p>
    <w:p w:rsidR="00015DD4" w:rsidRDefault="00015DD4" w:rsidP="00015DD4">
      <w:pPr>
        <w:jc w:val="both"/>
        <w:rPr>
          <w:rFonts w:ascii="GHEA Grapalat" w:hAnsi="GHEA Grapalat"/>
          <w:sz w:val="20"/>
          <w:szCs w:val="20"/>
          <w:lang w:val="hy-AM"/>
        </w:rPr>
      </w:pPr>
    </w:p>
    <w:p w:rsidR="00015DD4" w:rsidRDefault="00015DD4" w:rsidP="00015DD4">
      <w:pPr>
        <w:jc w:val="both"/>
        <w:rPr>
          <w:rFonts w:ascii="GHEA Grapalat" w:hAnsi="GHEA Grapalat"/>
          <w:sz w:val="20"/>
          <w:szCs w:val="20"/>
          <w:lang w:val="hy-AM"/>
        </w:rPr>
      </w:pPr>
    </w:p>
    <w:p w:rsidR="00015DD4" w:rsidRDefault="00015DD4" w:rsidP="00015DD4">
      <w:pPr>
        <w:jc w:val="both"/>
        <w:rPr>
          <w:rFonts w:ascii="GHEA Grapalat" w:hAnsi="GHEA Grapalat"/>
          <w:sz w:val="20"/>
          <w:szCs w:val="20"/>
          <w:lang w:val="hy-AM"/>
        </w:rPr>
      </w:pPr>
    </w:p>
    <w:p w:rsidR="00015DD4" w:rsidRDefault="00015DD4" w:rsidP="00015DD4">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 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15DD4" w:rsidRDefault="00015DD4" w:rsidP="00015DD4">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015DD4" w:rsidRDefault="00015DD4" w:rsidP="00015DD4">
      <w:pPr>
        <w:jc w:val="both"/>
        <w:rPr>
          <w:rFonts w:ascii="GHEA Grapalat" w:hAnsi="GHEA Grapalat"/>
          <w:sz w:val="20"/>
          <w:szCs w:val="20"/>
          <w:lang w:val="hy-AM"/>
        </w:rPr>
      </w:pPr>
      <w:r>
        <w:rPr>
          <w:rFonts w:ascii="GHEA Grapalat" w:hAnsi="GHEA Grapalat"/>
          <w:sz w:val="20"/>
          <w:szCs w:val="20"/>
          <w:lang w:val="hy-AM"/>
        </w:rPr>
        <w:tab/>
      </w:r>
    </w:p>
    <w:p w:rsidR="00015DD4" w:rsidRDefault="00015DD4" w:rsidP="00015DD4">
      <w:pPr>
        <w:jc w:val="both"/>
        <w:rPr>
          <w:rFonts w:ascii="GHEA Grapalat" w:hAnsi="GHEA Grapalat"/>
          <w:sz w:val="20"/>
          <w:szCs w:val="20"/>
          <w:lang w:val="hy-AM"/>
        </w:rPr>
      </w:pPr>
    </w:p>
    <w:p w:rsidR="00015DD4" w:rsidRDefault="00015DD4" w:rsidP="00015DD4">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015DD4" w:rsidRDefault="00015DD4" w:rsidP="00015DD4">
      <w:pPr>
        <w:pStyle w:val="31"/>
        <w:spacing w:line="240" w:lineRule="auto"/>
        <w:ind w:firstLine="0"/>
        <w:rPr>
          <w:rFonts w:ascii="GHEA Grapalat" w:hAnsi="GHEA Grapalat" w:cs="Sylfaen"/>
          <w:sz w:val="16"/>
          <w:szCs w:val="16"/>
          <w:lang w:val="hy-AM"/>
        </w:rPr>
      </w:pPr>
    </w:p>
    <w:p w:rsidR="00015DD4" w:rsidRPr="00015DD4" w:rsidRDefault="00015DD4" w:rsidP="00015DD4">
      <w:pPr>
        <w:rPr>
          <w:rStyle w:val="af5"/>
          <w:b w:val="0"/>
          <w:sz w:val="15"/>
          <w:szCs w:val="15"/>
          <w:lang w:val="hy-AM"/>
        </w:rPr>
      </w:pPr>
      <w:r>
        <w:rPr>
          <w:rFonts w:ascii="GHEA Grapalat" w:hAnsi="GHEA Grapalat"/>
          <w:lang w:val="hy-AM"/>
        </w:rPr>
        <w:br w:type="page"/>
      </w:r>
    </w:p>
    <w:p w:rsidR="00015DD4" w:rsidRPr="00015DD4" w:rsidRDefault="00015DD4" w:rsidP="00015DD4">
      <w:pPr>
        <w:pStyle w:val="a3"/>
        <w:spacing w:line="240" w:lineRule="auto"/>
        <w:jc w:val="right"/>
        <w:rPr>
          <w:rFonts w:cs="Arial"/>
          <w:i w:val="0"/>
          <w:lang w:val="hy-AM"/>
        </w:rPr>
      </w:pPr>
      <w:r>
        <w:rPr>
          <w:rFonts w:ascii="GHEA Grapalat" w:hAnsi="GHEA Grapalat" w:cs="Arial"/>
          <w:i w:val="0"/>
          <w:lang w:val="hy-AM"/>
        </w:rPr>
        <w:lastRenderedPageBreak/>
        <w:t>Հավելված 9</w:t>
      </w:r>
    </w:p>
    <w:p w:rsidR="00015DD4" w:rsidRDefault="00015DD4" w:rsidP="00015DD4">
      <w:pPr>
        <w:pStyle w:val="a3"/>
        <w:spacing w:line="240" w:lineRule="auto"/>
        <w:jc w:val="right"/>
        <w:rPr>
          <w:rFonts w:ascii="GHEA Grapalat" w:hAnsi="GHEA Grapalat" w:cs="Arial"/>
          <w:i w:val="0"/>
          <w:lang w:val="hy-AM"/>
        </w:rPr>
      </w:pPr>
      <w:r>
        <w:rPr>
          <w:rFonts w:ascii="GHEA Grapalat" w:hAnsi="GHEA Grapalat" w:cs="Times Armenian"/>
          <w:lang w:val="af-ZA"/>
        </w:rPr>
        <w:t>&lt;&lt;Վ</w:t>
      </w:r>
      <w:r w:rsidRPr="00015DD4">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Arial"/>
          <w:i w:val="0"/>
          <w:lang w:val="hy-AM"/>
        </w:rPr>
        <w:t>ծածկագրով</w:t>
      </w:r>
    </w:p>
    <w:p w:rsidR="00015DD4" w:rsidRDefault="00015DD4" w:rsidP="00015DD4">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015DD4" w:rsidRDefault="00015DD4" w:rsidP="00015DD4">
      <w:pPr>
        <w:pStyle w:val="a3"/>
        <w:spacing w:line="240" w:lineRule="auto"/>
        <w:jc w:val="right"/>
        <w:rPr>
          <w:rFonts w:ascii="GHEA Grapalat" w:hAnsi="GHEA Grapalat" w:cs="Arial"/>
          <w:i w:val="0"/>
          <w:lang w:val="hy-AM"/>
        </w:rPr>
      </w:pPr>
    </w:p>
    <w:p w:rsidR="00015DD4" w:rsidRDefault="00015DD4" w:rsidP="00015DD4">
      <w:pPr>
        <w:pStyle w:val="a3"/>
        <w:spacing w:line="240" w:lineRule="auto"/>
        <w:jc w:val="right"/>
        <w:rPr>
          <w:rFonts w:ascii="GHEA Grapalat" w:hAnsi="GHEA Grapalat" w:cs="Arial"/>
          <w:i w:val="0"/>
          <w:lang w:val="hy-AM"/>
        </w:rPr>
      </w:pPr>
    </w:p>
    <w:p w:rsidR="00015DD4" w:rsidRDefault="00015DD4" w:rsidP="00015DD4">
      <w:pPr>
        <w:jc w:val="center"/>
        <w:rPr>
          <w:rFonts w:ascii="GHEA Grapalat" w:hAnsi="GHEA Grapalat"/>
          <w:sz w:val="20"/>
          <w:szCs w:val="20"/>
          <w:lang w:val="hy-AM"/>
        </w:rPr>
      </w:pPr>
      <w:r>
        <w:rPr>
          <w:rFonts w:ascii="GHEA Grapalat" w:hAnsi="GHEA Grapalat"/>
          <w:sz w:val="20"/>
          <w:szCs w:val="20"/>
          <w:lang w:val="hy-AM"/>
        </w:rPr>
        <w:t>ՏԵՂԵԿԱՏՎՈՒԹՅՈՒՆ</w:t>
      </w:r>
    </w:p>
    <w:p w:rsidR="00015DD4" w:rsidRDefault="00015DD4" w:rsidP="00015DD4">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15DD4" w:rsidRDefault="00015DD4" w:rsidP="00015DD4">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015DD4" w:rsidRDefault="00015DD4" w:rsidP="00015DD4">
      <w:pPr>
        <w:jc w:val="center"/>
        <w:rPr>
          <w:rFonts w:ascii="GHEA Grapalat" w:hAnsi="GHEA Grapalat"/>
          <w:sz w:val="20"/>
          <w:szCs w:val="20"/>
          <w:lang w:val="hy-AM"/>
        </w:rPr>
      </w:pPr>
    </w:p>
    <w:p w:rsidR="00015DD4" w:rsidRDefault="00015DD4" w:rsidP="00015DD4">
      <w:pPr>
        <w:rPr>
          <w:rFonts w:ascii="GHEA Grapalat" w:hAnsi="GHEA Grapalat"/>
          <w:sz w:val="20"/>
          <w:szCs w:val="20"/>
          <w:lang w:val="hy-AM"/>
        </w:rPr>
      </w:pPr>
    </w:p>
    <w:p w:rsidR="00015DD4" w:rsidRDefault="00015DD4" w:rsidP="00015DD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15DD4" w:rsidTr="00015DD4">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szCs w:val="20"/>
              </w:rPr>
            </w:pPr>
            <w:r>
              <w:rPr>
                <w:rFonts w:ascii="GHEA Grapalat" w:hAnsi="GHEA Grapalat"/>
                <w:sz w:val="18"/>
                <w:szCs w:val="20"/>
              </w:rPr>
              <w:t xml:space="preserve">Մասնակցի </w:t>
            </w:r>
          </w:p>
        </w:tc>
      </w:tr>
      <w:tr w:rsidR="00015DD4" w:rsidRPr="00015DD4" w:rsidTr="00015DD4">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015DD4" w:rsidRDefault="00015DD4">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15DD4" w:rsidRDefault="00015DD4">
            <w:pPr>
              <w:jc w:val="center"/>
              <w:rPr>
                <w:rFonts w:ascii="GHEA Grapalat" w:hAnsi="GHEA Grapalat"/>
                <w:sz w:val="18"/>
                <w:szCs w:val="20"/>
                <w:lang w:val="hy-AM"/>
              </w:rPr>
            </w:pPr>
          </w:p>
          <w:p w:rsidR="00015DD4" w:rsidRDefault="00015DD4">
            <w:pPr>
              <w:jc w:val="center"/>
              <w:rPr>
                <w:rFonts w:ascii="GHEA Grapalat" w:hAnsi="GHEA Grapalat"/>
                <w:sz w:val="18"/>
                <w:szCs w:val="20"/>
                <w:lang w:val="hy-AM"/>
              </w:rPr>
            </w:pPr>
          </w:p>
          <w:p w:rsidR="00015DD4" w:rsidRDefault="00015DD4">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15DD4" w:rsidRDefault="00015DD4">
            <w:pPr>
              <w:jc w:val="center"/>
              <w:rPr>
                <w:rFonts w:ascii="GHEA Grapalat" w:hAnsi="GHEA Grapalat"/>
                <w:sz w:val="18"/>
                <w:szCs w:val="20"/>
                <w:lang w:val="hy-AM"/>
              </w:rPr>
            </w:pPr>
          </w:p>
        </w:tc>
      </w:tr>
      <w:tr w:rsidR="00015DD4" w:rsidTr="00015DD4">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Pr="00015DD4" w:rsidRDefault="00015DD4">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Pr="00015DD4" w:rsidRDefault="00015DD4">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Pr="00015DD4" w:rsidRDefault="00015DD4">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18"/>
                <w:szCs w:val="20"/>
              </w:rPr>
            </w:pPr>
            <w:r>
              <w:rPr>
                <w:rFonts w:ascii="GHEA Grapalat" w:hAnsi="GHEA Grapalat"/>
                <w:sz w:val="18"/>
                <w:szCs w:val="20"/>
              </w:rPr>
              <w:t>պարտավորություն</w:t>
            </w:r>
          </w:p>
        </w:tc>
      </w:tr>
      <w:tr w:rsidR="00015DD4" w:rsidTr="00015DD4">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5DD4" w:rsidRDefault="00015DD4">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015DD4" w:rsidRDefault="00015DD4">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18"/>
                <w:szCs w:val="20"/>
              </w:rPr>
            </w:pPr>
          </w:p>
        </w:tc>
      </w:tr>
      <w:tr w:rsidR="00015DD4" w:rsidTr="00015DD4">
        <w:tc>
          <w:tcPr>
            <w:tcW w:w="3240" w:type="dxa"/>
            <w:gridSpan w:val="2"/>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015DD4" w:rsidRDefault="00015DD4">
            <w:pPr>
              <w:jc w:val="center"/>
              <w:rPr>
                <w:rFonts w:ascii="GHEA Grapalat" w:hAnsi="GHEA Grapalat"/>
                <w:sz w:val="20"/>
                <w:szCs w:val="20"/>
              </w:rPr>
            </w:pPr>
          </w:p>
        </w:tc>
      </w:tr>
    </w:tbl>
    <w:p w:rsidR="00015DD4" w:rsidRDefault="00015DD4" w:rsidP="00015DD4">
      <w:pPr>
        <w:rPr>
          <w:rFonts w:ascii="GHEA Grapalat" w:hAnsi="GHEA Grapalat"/>
          <w:sz w:val="20"/>
          <w:szCs w:val="20"/>
        </w:rPr>
      </w:pPr>
    </w:p>
    <w:p w:rsidR="00015DD4" w:rsidRDefault="00015DD4" w:rsidP="00015DD4">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015DD4" w:rsidRDefault="00015DD4" w:rsidP="00015DD4">
      <w:pPr>
        <w:jc w:val="both"/>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015DD4" w:rsidRDefault="00015DD4" w:rsidP="00015DD4">
      <w:pPr>
        <w:jc w:val="both"/>
        <w:rPr>
          <w:rFonts w:ascii="GHEA Grapalat" w:hAnsi="GHEA Grapalat"/>
          <w:sz w:val="20"/>
          <w:szCs w:val="20"/>
        </w:rPr>
      </w:pPr>
    </w:p>
    <w:p w:rsidR="00015DD4" w:rsidRDefault="00015DD4" w:rsidP="00015DD4">
      <w:pPr>
        <w:ind w:firstLine="540"/>
        <w:jc w:val="center"/>
        <w:rPr>
          <w:rFonts w:ascii="GHEA Grapalat" w:hAnsi="GHEA Grapalat" w:cs="Sylfaen"/>
          <w:lang w:val="hy-AM"/>
        </w:rPr>
      </w:pPr>
    </w:p>
    <w:p w:rsidR="00015DD4" w:rsidRDefault="00015DD4" w:rsidP="00015DD4">
      <w:pPr>
        <w:pStyle w:val="a3"/>
        <w:spacing w:line="240" w:lineRule="auto"/>
        <w:jc w:val="right"/>
        <w:rPr>
          <w:rFonts w:ascii="GHEA Grapalat" w:hAnsi="GHEA Grapalat"/>
          <w:i w:val="0"/>
          <w:lang w:val="ru-RU"/>
        </w:rPr>
      </w:pPr>
    </w:p>
    <w:p w:rsidR="00015DD4" w:rsidRDefault="00015DD4" w:rsidP="00015DD4">
      <w:pPr>
        <w:pStyle w:val="31"/>
        <w:spacing w:line="240" w:lineRule="auto"/>
        <w:ind w:firstLine="0"/>
        <w:rPr>
          <w:rFonts w:ascii="GHEA Grapalat" w:hAnsi="GHEA Grapalat" w:cs="Sylfaen"/>
          <w:sz w:val="16"/>
          <w:szCs w:val="16"/>
        </w:rPr>
      </w:pPr>
    </w:p>
    <w:p w:rsidR="00015DD4" w:rsidRDefault="00015DD4" w:rsidP="00015DD4">
      <w:pPr>
        <w:pStyle w:val="a3"/>
        <w:spacing w:line="240" w:lineRule="auto"/>
        <w:jc w:val="right"/>
        <w:rPr>
          <w:rFonts w:ascii="GHEA Grapalat" w:hAnsi="GHEA Grapalat"/>
          <w:i w:val="0"/>
          <w:lang w:val="ru-RU"/>
        </w:rPr>
      </w:pPr>
    </w:p>
    <w:p w:rsidR="00015DD4" w:rsidRDefault="00015DD4" w:rsidP="00015DD4">
      <w:pPr>
        <w:pStyle w:val="a3"/>
        <w:spacing w:line="240" w:lineRule="auto"/>
        <w:jc w:val="right"/>
        <w:rPr>
          <w:rFonts w:ascii="GHEA Grapalat" w:hAnsi="GHEA Grapalat"/>
          <w:i w:val="0"/>
          <w:lang w:val="ru-RU"/>
        </w:rPr>
      </w:pPr>
    </w:p>
    <w:p w:rsidR="00015DD4" w:rsidRDefault="00015DD4" w:rsidP="00015DD4">
      <w:pPr>
        <w:pStyle w:val="a3"/>
        <w:spacing w:line="240" w:lineRule="auto"/>
        <w:jc w:val="right"/>
        <w:rPr>
          <w:rFonts w:ascii="GHEA Grapalat" w:hAnsi="GHEA Grapalat"/>
          <w:i w:val="0"/>
          <w:lang w:val="ru-RU"/>
        </w:rPr>
      </w:pPr>
    </w:p>
    <w:p w:rsidR="00015DD4" w:rsidRDefault="00015DD4" w:rsidP="00015DD4">
      <w:pPr>
        <w:spacing w:after="0" w:line="240" w:lineRule="auto"/>
        <w:rPr>
          <w:rFonts w:ascii="GHEA Grapalat" w:eastAsia="Times New Roman" w:hAnsi="GHEA Grapalat" w:cs="Times New Roman"/>
          <w:sz w:val="20"/>
          <w:szCs w:val="20"/>
          <w:lang w:eastAsia="en-US"/>
        </w:rPr>
        <w:sectPr w:rsidR="00015DD4">
          <w:pgSz w:w="16838" w:h="11906" w:orient="landscape"/>
          <w:pgMar w:top="540" w:right="720" w:bottom="662" w:left="533" w:header="562" w:footer="562" w:gutter="0"/>
          <w:cols w:space="720"/>
        </w:sectPr>
      </w:pPr>
    </w:p>
    <w:p w:rsidR="00015DD4" w:rsidRDefault="00015DD4" w:rsidP="00015DD4">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015DD4" w:rsidRDefault="00015DD4" w:rsidP="00015DD4">
      <w:pPr>
        <w:jc w:val="right"/>
        <w:rPr>
          <w:rFonts w:ascii="GHEA Grapalat" w:hAnsi="GHEA Grapalat" w:cs="GHEA Grapalat"/>
          <w:sz w:val="18"/>
          <w:szCs w:val="18"/>
        </w:rPr>
      </w:pPr>
      <w:r>
        <w:rPr>
          <w:rFonts w:ascii="GHEA Grapalat" w:hAnsi="GHEA Grapalat" w:cs="Times Armenian"/>
          <w:sz w:val="20"/>
          <w:szCs w:val="20"/>
          <w:lang w:val="af-ZA"/>
        </w:rPr>
        <w:t>&lt;&lt;Վ</w:t>
      </w:r>
      <w:r w:rsidRPr="00015DD4">
        <w:rPr>
          <w:rFonts w:ascii="GHEA Grapalat" w:hAnsi="GHEA Grapalat" w:cs="Times Armenian"/>
          <w:sz w:val="20"/>
          <w:szCs w:val="20"/>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015DD4" w:rsidRDefault="00015DD4" w:rsidP="00015DD4">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015DD4" w:rsidRDefault="00015DD4" w:rsidP="00015DD4">
      <w:pPr>
        <w:jc w:val="right"/>
        <w:rPr>
          <w:rFonts w:ascii="GHEA Grapalat" w:hAnsi="GHEA Grapalat" w:cs="GHEA Grapalat"/>
          <w:sz w:val="18"/>
          <w:szCs w:val="18"/>
          <w:lang w:val="hy-AM"/>
        </w:rPr>
      </w:pPr>
    </w:p>
    <w:p w:rsidR="00015DD4" w:rsidRDefault="00015DD4" w:rsidP="00015DD4">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015DD4" w:rsidRDefault="00015DD4" w:rsidP="00015DD4">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015DD4" w:rsidRDefault="00015DD4" w:rsidP="00015DD4">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015DD4" w:rsidRDefault="00015DD4" w:rsidP="00015DD4">
      <w:pPr>
        <w:ind w:firstLine="708"/>
        <w:jc w:val="both"/>
        <w:rPr>
          <w:rFonts w:ascii="GHEA Grapalat" w:hAnsi="GHEA Grapalat" w:cs="GHEA Grapalat"/>
          <w:sz w:val="18"/>
          <w:szCs w:val="18"/>
          <w:vertAlign w:val="subscript"/>
          <w:lang w:val="hy-AM"/>
        </w:rPr>
      </w:pPr>
    </w:p>
    <w:p w:rsidR="00015DD4" w:rsidRDefault="00015DD4" w:rsidP="00015DD4">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015DD4" w:rsidRDefault="00015DD4" w:rsidP="00015DD4">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015DD4" w:rsidRDefault="00015DD4" w:rsidP="00015DD4">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15DD4" w:rsidRDefault="00015DD4" w:rsidP="00015DD4">
      <w:pPr>
        <w:jc w:val="center"/>
        <w:rPr>
          <w:rFonts w:ascii="GHEA Grapalat" w:hAnsi="GHEA Grapalat" w:cs="GHEA Grapalat"/>
          <w:sz w:val="18"/>
          <w:szCs w:val="18"/>
          <w:lang w:val="hy-AM"/>
        </w:rPr>
      </w:pPr>
    </w:p>
    <w:p w:rsidR="00015DD4" w:rsidRDefault="00015DD4" w:rsidP="00015DD4">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015DD4" w:rsidRDefault="00015DD4" w:rsidP="00015DD4">
      <w:pPr>
        <w:jc w:val="center"/>
        <w:rPr>
          <w:rFonts w:ascii="GHEA Grapalat" w:hAnsi="GHEA Grapalat" w:cs="GHEA Grapalat"/>
          <w:bCs/>
          <w:sz w:val="18"/>
          <w:szCs w:val="18"/>
          <w:lang w:val="pt-BR"/>
        </w:rPr>
      </w:pP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pt-BR"/>
        </w:rPr>
        <w:t>3</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pt-BR"/>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15DD4" w:rsidRDefault="00015DD4" w:rsidP="00015DD4">
      <w:pPr>
        <w:jc w:val="center"/>
        <w:rPr>
          <w:rFonts w:ascii="GHEA Grapalat" w:hAnsi="GHEA Grapalat" w:cs="GHEA Grapalat"/>
          <w:sz w:val="18"/>
          <w:szCs w:val="18"/>
          <w:lang w:val="pt-BR"/>
        </w:rPr>
      </w:pPr>
    </w:p>
    <w:p w:rsidR="00015DD4" w:rsidRDefault="00015DD4" w:rsidP="00015DD4">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015DD4" w:rsidRDefault="00015DD4" w:rsidP="00015DD4">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015DD4" w:rsidRDefault="00015DD4" w:rsidP="00015DD4">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015DD4" w:rsidRDefault="00015DD4" w:rsidP="00015DD4">
      <w:pPr>
        <w:jc w:val="center"/>
        <w:rPr>
          <w:rFonts w:ascii="GHEA Grapalat" w:hAnsi="GHEA Grapalat" w:cs="GHEA Grapalat"/>
          <w:sz w:val="18"/>
          <w:szCs w:val="18"/>
          <w:lang w:val="pt-BR"/>
        </w:rPr>
      </w:pPr>
    </w:p>
    <w:p w:rsidR="00015DD4" w:rsidRDefault="00015DD4" w:rsidP="00015DD4">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015DD4" w:rsidRDefault="00015DD4" w:rsidP="00015DD4">
      <w:pPr>
        <w:ind w:firstLine="567"/>
        <w:jc w:val="center"/>
        <w:rPr>
          <w:rFonts w:ascii="GHEA Grapalat" w:hAnsi="GHEA Grapalat" w:cs="GHEA Grapalat"/>
          <w:sz w:val="20"/>
          <w:szCs w:val="20"/>
          <w:lang w:val="pt-BR"/>
        </w:rPr>
      </w:pPr>
    </w:p>
    <w:p w:rsidR="00015DD4" w:rsidRDefault="00015DD4" w:rsidP="00015DD4">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015DD4" w:rsidRDefault="00015DD4" w:rsidP="00015DD4">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015DD4" w:rsidRDefault="00015DD4" w:rsidP="00015DD4">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015DD4" w:rsidRDefault="00015DD4" w:rsidP="00015DD4">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15DD4" w:rsidRDefault="00015DD4" w:rsidP="00015DD4">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015DD4" w:rsidRDefault="00015DD4" w:rsidP="00015DD4">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pt-BR"/>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pt-BR"/>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015DD4" w:rsidRPr="00015DD4" w:rsidTr="00015DD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015DD4" w:rsidRDefault="00015DD4">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6"/>
                <w:rFonts w:ascii="GHEA Grapalat" w:hAnsi="GHEA Grapalat" w:cs="Sylfaen"/>
                <w:bCs/>
                <w:sz w:val="20"/>
                <w:szCs w:val="20"/>
              </w:rPr>
              <w:footnoteReference w:id="6"/>
            </w:r>
            <w:r>
              <w:rPr>
                <w:rFonts w:ascii="GHEA Grapalat" w:hAnsi="GHEA Grapalat" w:cs="Sylfaen"/>
                <w:bCs/>
                <w:sz w:val="20"/>
                <w:szCs w:val="20"/>
                <w:lang w:val="pt-BR"/>
              </w:rPr>
              <w:t xml:space="preserve"> N</w:t>
            </w:r>
          </w:p>
          <w:p w:rsidR="00015DD4" w:rsidRDefault="00015DD4">
            <w:pPr>
              <w:jc w:val="center"/>
              <w:rPr>
                <w:rFonts w:ascii="GHEA Grapalat" w:hAnsi="GHEA Grapalat" w:cs="Arial"/>
                <w:bCs/>
                <w:sz w:val="20"/>
                <w:szCs w:val="20"/>
                <w:lang w:val="pt-BR"/>
              </w:rPr>
            </w:pPr>
            <w:r>
              <w:rPr>
                <w:rFonts w:ascii="GHEA Grapalat" w:hAnsi="GHEA Grapalat" w:cs="Sylfaen"/>
                <w:bCs/>
                <w:sz w:val="20"/>
                <w:szCs w:val="20"/>
                <w:lang w:val="pt-BR"/>
              </w:rPr>
              <w:lastRenderedPageBreak/>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015DD4" w:rsidTr="00015DD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015DD4" w:rsidRDefault="00015DD4">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015DD4" w:rsidTr="00015DD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15DD4" w:rsidRDefault="00015DD4">
            <w:pPr>
              <w:rPr>
                <w:rFonts w:ascii="GHEA Grapalat" w:hAnsi="GHEA Grapalat" w:cs="Sylfaen"/>
                <w:sz w:val="20"/>
                <w:szCs w:val="20"/>
              </w:rPr>
            </w:pPr>
          </w:p>
        </w:tc>
      </w:tr>
      <w:tr w:rsidR="00015DD4" w:rsidTr="00015DD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015DD4" w:rsidTr="00015DD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015DD4" w:rsidTr="00015DD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15DD4" w:rsidTr="00015DD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15DD4" w:rsidTr="00015DD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15DD4" w:rsidTr="00015DD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 xml:space="preserve">8. </w:t>
            </w:r>
            <w:r>
              <w:rPr>
                <w:rFonts w:ascii="GHEA Grapalat" w:hAnsi="GHEA Grapalat" w:cs="Sylfaen"/>
                <w:sz w:val="20"/>
                <w:szCs w:val="20"/>
              </w:rPr>
              <w:t>Շահառու</w:t>
            </w:r>
            <w:r w:rsidRPr="00015DD4">
              <w:rPr>
                <w:rFonts w:ascii="GHEA Grapalat" w:hAnsi="GHEA Grapalat" w:cs="Arial"/>
                <w:sz w:val="20"/>
                <w:szCs w:val="20"/>
                <w:lang w:val="en-US"/>
              </w:rPr>
              <w:t xml:space="preserve">` </w:t>
            </w:r>
            <w:r>
              <w:rPr>
                <w:rFonts w:ascii="GHEA Grapalat" w:hAnsi="GHEA Grapalat"/>
                <w:bCs/>
                <w:sz w:val="20"/>
                <w:szCs w:val="20"/>
                <w:lang w:val="af-ZA"/>
              </w:rPr>
              <w:t xml:space="preserve">&lt;&lt;Վանաձոր համայնքի թիվ </w:t>
            </w:r>
            <w:r w:rsidRPr="00015DD4">
              <w:rPr>
                <w:rFonts w:ascii="GHEA Grapalat" w:hAnsi="GHEA Grapalat"/>
                <w:bCs/>
                <w:sz w:val="20"/>
                <w:szCs w:val="20"/>
                <w:lang w:val="en-U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015DD4" w:rsidTr="00015DD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lang w:val="hy-AM"/>
              </w:rPr>
              <w:t xml:space="preserve">ՀՎՀՀ </w:t>
            </w:r>
            <w:r>
              <w:rPr>
                <w:rFonts w:ascii="GHEA Grapalat" w:hAnsi="GHEA Grapalat"/>
                <w:lang w:val="nb-NO"/>
              </w:rPr>
              <w:t>06943812</w:t>
            </w:r>
          </w:p>
        </w:tc>
      </w:tr>
      <w:tr w:rsidR="00015DD4" w:rsidTr="00015DD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015DD4" w:rsidTr="00015DD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11.</w:t>
            </w:r>
            <w:r>
              <w:rPr>
                <w:rFonts w:ascii="GHEA Grapalat" w:hAnsi="GHEA Grapalat" w:cs="Sylfaen"/>
                <w:sz w:val="20"/>
                <w:szCs w:val="20"/>
              </w:rPr>
              <w:t>Շահառուի</w:t>
            </w:r>
            <w:r w:rsidRPr="00015DD4">
              <w:rPr>
                <w:rFonts w:ascii="GHEA Grapalat" w:hAnsi="GHEA Grapalat" w:cs="Arial"/>
                <w:sz w:val="20"/>
                <w:szCs w:val="20"/>
                <w:lang w:val="en-US"/>
              </w:rPr>
              <w:t xml:space="preserve"> </w:t>
            </w:r>
            <w:r>
              <w:rPr>
                <w:rFonts w:ascii="GHEA Grapalat" w:hAnsi="GHEA Grapalat" w:cs="Sylfaen"/>
                <w:sz w:val="20"/>
                <w:szCs w:val="20"/>
              </w:rPr>
              <w:t>հաշվի</w:t>
            </w:r>
            <w:r w:rsidRPr="00015DD4">
              <w:rPr>
                <w:rFonts w:ascii="GHEA Grapalat" w:hAnsi="GHEA Grapalat" w:cs="Arial"/>
                <w:sz w:val="20"/>
                <w:szCs w:val="20"/>
                <w:lang w:val="en-US"/>
              </w:rPr>
              <w:t xml:space="preserve"> </w:t>
            </w:r>
            <w:r>
              <w:rPr>
                <w:rFonts w:ascii="GHEA Grapalat" w:hAnsi="GHEA Grapalat" w:cs="Sylfaen"/>
                <w:sz w:val="20"/>
                <w:szCs w:val="20"/>
              </w:rPr>
              <w:t>համարը</w:t>
            </w:r>
            <w:r w:rsidRPr="00015DD4">
              <w:rPr>
                <w:rFonts w:ascii="GHEA Grapalat" w:hAnsi="GHEA Grapalat" w:cs="Arial"/>
                <w:sz w:val="20"/>
                <w:szCs w:val="20"/>
                <w:lang w:val="en-US"/>
              </w:rPr>
              <w:t xml:space="preserve"> /</w:t>
            </w:r>
            <w:r>
              <w:rPr>
                <w:rFonts w:ascii="GHEA Grapalat" w:hAnsi="GHEA Grapalat" w:cs="Sylfaen"/>
                <w:sz w:val="20"/>
                <w:szCs w:val="20"/>
              </w:rPr>
              <w:t>հշ</w:t>
            </w:r>
            <w:r w:rsidRPr="00015DD4">
              <w:rPr>
                <w:rFonts w:ascii="GHEA Grapalat" w:hAnsi="GHEA Grapalat" w:cs="Arial"/>
                <w:sz w:val="20"/>
                <w:szCs w:val="20"/>
                <w:lang w:val="en-US"/>
              </w:rPr>
              <w:t xml:space="preserve">.N/ </w:t>
            </w:r>
            <w:r>
              <w:rPr>
                <w:rFonts w:ascii="GHEA Grapalat" w:hAnsi="GHEA Grapalat"/>
                <w:lang w:val="hy-AM"/>
              </w:rPr>
              <w:t>1570020757350100</w:t>
            </w:r>
          </w:p>
        </w:tc>
      </w:tr>
      <w:tr w:rsidR="00015DD4" w:rsidTr="00015DD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015DD4" w:rsidTr="00015DD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015DD4" w:rsidTr="00015DD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 xml:space="preserve">14. </w:t>
            </w:r>
            <w:r>
              <w:rPr>
                <w:rFonts w:ascii="GHEA Grapalat" w:hAnsi="GHEA Grapalat" w:cs="Sylfaen"/>
                <w:sz w:val="20"/>
                <w:szCs w:val="20"/>
              </w:rPr>
              <w:t>Գործարքի</w:t>
            </w:r>
            <w:r w:rsidRPr="00015DD4">
              <w:rPr>
                <w:rFonts w:ascii="GHEA Grapalat" w:hAnsi="GHEA Grapalat" w:cs="Arial"/>
                <w:sz w:val="20"/>
                <w:szCs w:val="20"/>
                <w:lang w:val="en-US"/>
              </w:rPr>
              <w:t xml:space="preserve"> /</w:t>
            </w:r>
            <w:r>
              <w:rPr>
                <w:rFonts w:ascii="GHEA Grapalat" w:hAnsi="GHEA Grapalat" w:cs="Sylfaen"/>
                <w:sz w:val="20"/>
                <w:szCs w:val="20"/>
              </w:rPr>
              <w:t>վճարման</w:t>
            </w:r>
            <w:r w:rsidRPr="00015DD4">
              <w:rPr>
                <w:rFonts w:ascii="GHEA Grapalat" w:hAnsi="GHEA Grapalat" w:cs="Arial"/>
                <w:sz w:val="20"/>
                <w:szCs w:val="20"/>
                <w:lang w:val="en-US"/>
              </w:rPr>
              <w:t xml:space="preserve">/ </w:t>
            </w:r>
            <w:r>
              <w:rPr>
                <w:rFonts w:ascii="GHEA Grapalat" w:hAnsi="GHEA Grapalat" w:cs="Sylfaen"/>
                <w:sz w:val="20"/>
                <w:szCs w:val="20"/>
              </w:rPr>
              <w:t>նպատակը</w:t>
            </w:r>
            <w:r w:rsidRPr="00015DD4">
              <w:rPr>
                <w:rFonts w:ascii="GHEA Grapalat" w:hAnsi="GHEA Grapalat" w:cs="Arial"/>
                <w:sz w:val="20"/>
                <w:szCs w:val="20"/>
                <w:lang w:val="en-US"/>
              </w:rPr>
              <w:t xml:space="preserve">` </w:t>
            </w:r>
            <w:r>
              <w:rPr>
                <w:rFonts w:ascii="GHEA Grapalat" w:hAnsi="GHEA Grapalat" w:cs="Arial"/>
                <w:sz w:val="20"/>
                <w:szCs w:val="20"/>
              </w:rPr>
              <w:t>Մ</w:t>
            </w:r>
            <w:r>
              <w:rPr>
                <w:rFonts w:ascii="GHEA Grapalat" w:hAnsi="GHEA Grapalat" w:cs="Sylfaen"/>
                <w:bCs/>
                <w:sz w:val="20"/>
                <w:szCs w:val="20"/>
              </w:rPr>
              <w:t>ասնակցության</w:t>
            </w:r>
            <w:r w:rsidRPr="00015DD4">
              <w:rPr>
                <w:rFonts w:ascii="GHEA Grapalat" w:hAnsi="GHEA Grapalat" w:cs="Sylfaen"/>
                <w:bCs/>
                <w:sz w:val="20"/>
                <w:szCs w:val="20"/>
                <w:lang w:val="en-US"/>
              </w:rPr>
              <w:t xml:space="preserve"> </w:t>
            </w:r>
            <w:r>
              <w:rPr>
                <w:rFonts w:ascii="GHEA Grapalat" w:hAnsi="GHEA Grapalat" w:cs="Sylfaen"/>
                <w:bCs/>
                <w:sz w:val="20"/>
                <w:szCs w:val="20"/>
              </w:rPr>
              <w:t>հայտի</w:t>
            </w:r>
            <w:r w:rsidRPr="00015DD4">
              <w:rPr>
                <w:rFonts w:ascii="GHEA Grapalat" w:hAnsi="GHEA Grapalat" w:cs="Sylfaen"/>
                <w:bCs/>
                <w:sz w:val="20"/>
                <w:szCs w:val="20"/>
                <w:lang w:val="en-US"/>
              </w:rPr>
              <w:t xml:space="preserve"> </w:t>
            </w:r>
            <w:r>
              <w:rPr>
                <w:rFonts w:ascii="GHEA Grapalat" w:hAnsi="GHEA Grapalat" w:cs="Sylfaen"/>
                <w:bCs/>
                <w:sz w:val="20"/>
                <w:szCs w:val="20"/>
              </w:rPr>
              <w:t>ապահովում</w:t>
            </w:r>
          </w:p>
        </w:tc>
      </w:tr>
      <w:tr w:rsidR="00015DD4" w:rsidTr="00015DD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15.</w:t>
            </w:r>
            <w:r>
              <w:rPr>
                <w:rFonts w:ascii="GHEA Grapalat" w:hAnsi="GHEA Grapalat" w:cs="Sylfaen"/>
                <w:sz w:val="20"/>
                <w:szCs w:val="20"/>
              </w:rPr>
              <w:t>Գնման</w:t>
            </w:r>
            <w:r w:rsidRPr="00015DD4">
              <w:rPr>
                <w:rFonts w:ascii="GHEA Grapalat" w:hAnsi="GHEA Grapalat" w:cs="Arial"/>
                <w:sz w:val="20"/>
                <w:szCs w:val="20"/>
                <w:lang w:val="en-US"/>
              </w:rPr>
              <w:t xml:space="preserve"> </w:t>
            </w:r>
            <w:r>
              <w:rPr>
                <w:rFonts w:ascii="GHEA Grapalat" w:hAnsi="GHEA Grapalat" w:cs="Sylfaen"/>
                <w:sz w:val="20"/>
                <w:szCs w:val="20"/>
              </w:rPr>
              <w:t>ընթացակարգի</w:t>
            </w:r>
            <w:r w:rsidRPr="00015DD4">
              <w:rPr>
                <w:rFonts w:ascii="GHEA Grapalat" w:hAnsi="GHEA Grapalat" w:cs="Arial"/>
                <w:sz w:val="20"/>
                <w:szCs w:val="20"/>
                <w:lang w:val="en-US"/>
              </w:rPr>
              <w:t xml:space="preserve"> </w:t>
            </w:r>
            <w:r>
              <w:rPr>
                <w:rFonts w:ascii="GHEA Grapalat" w:hAnsi="GHEA Grapalat" w:cs="Sylfaen"/>
                <w:sz w:val="20"/>
                <w:szCs w:val="20"/>
              </w:rPr>
              <w:t>ծածկագիրը</w:t>
            </w:r>
            <w:r w:rsidRPr="00015DD4">
              <w:rPr>
                <w:rFonts w:ascii="GHEA Grapalat" w:hAnsi="GHEA Grapalat" w:cs="Sylfaen"/>
                <w:sz w:val="20"/>
                <w:szCs w:val="20"/>
                <w:lang w:val="en-US"/>
              </w:rPr>
              <w:t xml:space="preserve">` </w:t>
            </w:r>
            <w:r>
              <w:rPr>
                <w:rFonts w:ascii="GHEA Grapalat" w:hAnsi="GHEA Grapalat" w:cs="Times Armenian"/>
                <w:sz w:val="20"/>
                <w:szCs w:val="20"/>
                <w:lang w:val="af-ZA"/>
              </w:rPr>
              <w:t>&lt;&lt;Վ</w:t>
            </w:r>
            <w:r w:rsidRPr="00015DD4">
              <w:rPr>
                <w:rFonts w:ascii="GHEA Grapalat" w:hAnsi="GHEA Grapalat" w:cs="Times Armenian"/>
                <w:sz w:val="20"/>
                <w:szCs w:val="20"/>
                <w:lang w:val="en-U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015DD4" w:rsidTr="00015DD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16.</w:t>
            </w:r>
            <w:r>
              <w:rPr>
                <w:rFonts w:ascii="GHEA Grapalat" w:hAnsi="GHEA Grapalat" w:cs="Sylfaen"/>
                <w:sz w:val="20"/>
                <w:szCs w:val="20"/>
              </w:rPr>
              <w:t>Փաստաթղթերի</w:t>
            </w:r>
            <w:r w:rsidRPr="00015DD4">
              <w:rPr>
                <w:rFonts w:ascii="GHEA Grapalat" w:hAnsi="GHEA Grapalat" w:cs="Arial"/>
                <w:sz w:val="20"/>
                <w:szCs w:val="20"/>
                <w:lang w:val="en-US"/>
              </w:rPr>
              <w:t xml:space="preserve"> </w:t>
            </w:r>
            <w:r>
              <w:rPr>
                <w:rFonts w:ascii="GHEA Grapalat" w:hAnsi="GHEA Grapalat" w:cs="Sylfaen"/>
                <w:sz w:val="20"/>
                <w:szCs w:val="20"/>
              </w:rPr>
              <w:t>անվանումը</w:t>
            </w:r>
            <w:r w:rsidRPr="00015DD4">
              <w:rPr>
                <w:rFonts w:ascii="GHEA Grapalat" w:hAnsi="GHEA Grapalat" w:cs="Arial"/>
                <w:sz w:val="20"/>
                <w:szCs w:val="20"/>
                <w:lang w:val="en-US"/>
              </w:rPr>
              <w:t xml:space="preserve">, </w:t>
            </w:r>
            <w:r>
              <w:rPr>
                <w:rFonts w:ascii="GHEA Grapalat" w:hAnsi="GHEA Grapalat" w:cs="Sylfaen"/>
                <w:sz w:val="20"/>
                <w:szCs w:val="20"/>
              </w:rPr>
              <w:t>դրանց</w:t>
            </w:r>
            <w:r w:rsidRPr="00015DD4">
              <w:rPr>
                <w:rFonts w:ascii="GHEA Grapalat" w:hAnsi="GHEA Grapalat" w:cs="Arial"/>
                <w:sz w:val="20"/>
                <w:szCs w:val="20"/>
                <w:lang w:val="en-US"/>
              </w:rPr>
              <w:t xml:space="preserve"> </w:t>
            </w:r>
            <w:r>
              <w:rPr>
                <w:rFonts w:ascii="GHEA Grapalat" w:hAnsi="GHEA Grapalat" w:cs="Sylfaen"/>
                <w:sz w:val="20"/>
                <w:szCs w:val="20"/>
              </w:rPr>
              <w:t>համարները</w:t>
            </w:r>
            <w:r w:rsidRPr="00015DD4">
              <w:rPr>
                <w:rFonts w:ascii="GHEA Grapalat" w:hAnsi="GHEA Grapalat" w:cs="Arial"/>
                <w:sz w:val="20"/>
                <w:szCs w:val="20"/>
                <w:lang w:val="en-US"/>
              </w:rPr>
              <w:t xml:space="preserve">, </w:t>
            </w:r>
            <w:r>
              <w:rPr>
                <w:rFonts w:ascii="GHEA Grapalat" w:hAnsi="GHEA Grapalat" w:cs="Sylfaen"/>
                <w:sz w:val="20"/>
                <w:szCs w:val="20"/>
              </w:rPr>
              <w:t>տրամադրման</w:t>
            </w:r>
            <w:r w:rsidRPr="00015DD4">
              <w:rPr>
                <w:rFonts w:ascii="GHEA Grapalat" w:hAnsi="GHEA Grapalat" w:cs="Arial"/>
                <w:sz w:val="20"/>
                <w:szCs w:val="20"/>
                <w:lang w:val="en-US"/>
              </w:rPr>
              <w:t xml:space="preserve"> </w:t>
            </w:r>
            <w:r>
              <w:rPr>
                <w:rFonts w:ascii="GHEA Grapalat" w:hAnsi="GHEA Grapalat" w:cs="Sylfaen"/>
                <w:sz w:val="20"/>
                <w:szCs w:val="20"/>
              </w:rPr>
              <w:t>պայմանը</w:t>
            </w:r>
            <w:r w:rsidRPr="00015DD4">
              <w:rPr>
                <w:rFonts w:ascii="GHEA Grapalat" w:hAnsi="GHEA Grapalat" w:cs="Arial"/>
                <w:sz w:val="20"/>
                <w:szCs w:val="20"/>
                <w:lang w:val="en-US"/>
              </w:rPr>
              <w:t xml:space="preserve">                       17. </w:t>
            </w:r>
            <w:r>
              <w:rPr>
                <w:rFonts w:ascii="GHEA Grapalat" w:hAnsi="GHEA Grapalat" w:cs="Sylfaen"/>
                <w:sz w:val="20"/>
                <w:szCs w:val="20"/>
              </w:rPr>
              <w:t>կից</w:t>
            </w:r>
            <w:r w:rsidRPr="00015DD4">
              <w:rPr>
                <w:rFonts w:ascii="GHEA Grapalat" w:hAnsi="GHEA Grapalat" w:cs="Arial"/>
                <w:sz w:val="20"/>
                <w:szCs w:val="20"/>
                <w:lang w:val="en-US"/>
              </w:rPr>
              <w:t xml:space="preserve">`--- </w:t>
            </w:r>
            <w:r>
              <w:rPr>
                <w:rFonts w:ascii="GHEA Grapalat" w:hAnsi="GHEA Grapalat" w:cs="Sylfaen"/>
                <w:sz w:val="20"/>
                <w:szCs w:val="20"/>
              </w:rPr>
              <w:t>էջ</w:t>
            </w:r>
          </w:p>
        </w:tc>
      </w:tr>
      <w:tr w:rsidR="00015DD4" w:rsidTr="00015DD4">
        <w:trPr>
          <w:trHeight w:val="2194"/>
        </w:trPr>
        <w:tc>
          <w:tcPr>
            <w:tcW w:w="5040" w:type="dxa"/>
            <w:tcBorders>
              <w:top w:val="nil"/>
              <w:left w:val="single" w:sz="4" w:space="0" w:color="auto"/>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19.</w:t>
            </w:r>
            <w:r>
              <w:rPr>
                <w:rFonts w:ascii="GHEA Grapalat" w:hAnsi="GHEA Grapalat" w:cs="Sylfaen"/>
                <w:sz w:val="20"/>
                <w:szCs w:val="20"/>
              </w:rPr>
              <w:t>ա</w:t>
            </w:r>
            <w:r w:rsidRPr="00015DD4">
              <w:rPr>
                <w:rFonts w:ascii="Sylfaen" w:hAnsi="Sylfaen" w:cs="Sylfaen"/>
                <w:sz w:val="20"/>
                <w:szCs w:val="20"/>
                <w:lang w:val="en-US"/>
              </w:rPr>
              <w:t>.</w:t>
            </w:r>
            <w:r w:rsidRPr="00015DD4">
              <w:rPr>
                <w:rFonts w:ascii="Arial" w:hAnsi="Arial" w:cs="Arial"/>
                <w:sz w:val="20"/>
                <w:szCs w:val="20"/>
                <w:lang w:val="en-US"/>
              </w:rPr>
              <w:t> </w:t>
            </w:r>
            <w:r>
              <w:rPr>
                <w:rFonts w:ascii="GHEA Grapalat" w:hAnsi="GHEA Grapalat" w:cs="Sylfaen"/>
                <w:sz w:val="20"/>
                <w:szCs w:val="20"/>
              </w:rPr>
              <w:t>Շահառուի</w:t>
            </w: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Tahoma"/>
                <w:color w:val="000000"/>
                <w:sz w:val="20"/>
                <w:szCs w:val="20"/>
                <w:lang w:val="en-US"/>
              </w:rPr>
            </w:pPr>
            <w:r w:rsidRPr="00015DD4">
              <w:rPr>
                <w:rFonts w:ascii="GHEA Grapalat" w:hAnsi="GHEA Grapalat" w:cs="Tahoma"/>
                <w:color w:val="000000"/>
                <w:sz w:val="20"/>
                <w:szCs w:val="20"/>
                <w:lang w:val="en-US"/>
              </w:rPr>
              <w:t xml:space="preserve">                                      /____________________/</w:t>
            </w:r>
          </w:p>
          <w:p w:rsidR="00015DD4" w:rsidRPr="00015DD4" w:rsidRDefault="00015DD4">
            <w:pPr>
              <w:rPr>
                <w:rFonts w:ascii="GHEA Grapalat" w:hAnsi="GHEA Grapalat" w:cs="Tahoma"/>
                <w:color w:val="000000"/>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/____________________/</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19.</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tc>
        <w:tc>
          <w:tcPr>
            <w:tcW w:w="5040" w:type="dxa"/>
            <w:tcBorders>
              <w:top w:val="nil"/>
              <w:left w:val="nil"/>
              <w:bottom w:val="single" w:sz="4" w:space="0" w:color="auto"/>
              <w:right w:val="single" w:sz="4" w:space="0" w:color="auto"/>
            </w:tcBorders>
            <w:noWrap/>
            <w:vAlign w:val="bottom"/>
          </w:tcPr>
          <w:p w:rsidR="00015DD4" w:rsidRPr="00015DD4" w:rsidRDefault="00015DD4">
            <w:pPr>
              <w:rPr>
                <w:rFonts w:ascii="Arial" w:hAnsi="Arial" w:cs="Arial"/>
                <w:sz w:val="20"/>
                <w:szCs w:val="20"/>
                <w:lang w:val="en-US"/>
              </w:rPr>
            </w:pPr>
          </w:p>
          <w:p w:rsidR="00015DD4" w:rsidRPr="00015DD4" w:rsidRDefault="00015DD4">
            <w:pPr>
              <w:rPr>
                <w:rFonts w:ascii="Arial" w:hAnsi="Arial" w:cs="Arial"/>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18.</w:t>
            </w:r>
            <w:r>
              <w:rPr>
                <w:rFonts w:ascii="GHEA Grapalat" w:hAnsi="GHEA Grapalat" w:cs="Sylfaen"/>
                <w:sz w:val="20"/>
                <w:szCs w:val="20"/>
              </w:rPr>
              <w:t>ա</w:t>
            </w:r>
            <w:r w:rsidRPr="00015DD4">
              <w:rPr>
                <w:rFonts w:ascii="GHEA Grapalat" w:hAnsi="GHEA Grapalat" w:cs="Sylfaen"/>
                <w:sz w:val="20"/>
                <w:szCs w:val="20"/>
                <w:lang w:val="en-US"/>
              </w:rPr>
              <w:t>.</w:t>
            </w:r>
          </w:p>
          <w:p w:rsidR="00015DD4" w:rsidRPr="00015DD4" w:rsidRDefault="00015DD4">
            <w:pPr>
              <w:jc w:val="right"/>
              <w:rPr>
                <w:rFonts w:ascii="GHEA Grapalat" w:hAnsi="GHEA Grapalat" w:cs="Sylfaen"/>
                <w:sz w:val="20"/>
                <w:szCs w:val="20"/>
                <w:lang w:val="en-US"/>
              </w:rPr>
            </w:pPr>
            <w:r w:rsidRPr="00015DD4">
              <w:rPr>
                <w:rFonts w:ascii="Arial" w:hAnsi="Arial" w:cs="Arial"/>
                <w:sz w:val="20"/>
                <w:szCs w:val="20"/>
                <w:lang w:val="en-US"/>
              </w:rPr>
              <w:t xml:space="preserve">                            </w:t>
            </w:r>
            <w:r>
              <w:rPr>
                <w:rFonts w:ascii="GHEA Grapalat" w:hAnsi="GHEA Grapalat" w:cs="Sylfaen"/>
                <w:sz w:val="20"/>
                <w:szCs w:val="20"/>
              </w:rPr>
              <w:t>Վճարողի</w:t>
            </w: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15DD4">
              <w:rPr>
                <w:rFonts w:ascii="GHEA Grapalat" w:hAnsi="GHEA Grapalat" w:cs="Sylfaen"/>
                <w:sz w:val="20"/>
                <w:szCs w:val="20"/>
                <w:lang w:val="en-US"/>
              </w:rPr>
              <w:t>`</w:t>
            </w:r>
          </w:p>
          <w:p w:rsidR="00015DD4" w:rsidRPr="00015DD4" w:rsidRDefault="00015DD4">
            <w:pPr>
              <w:jc w:val="right"/>
              <w:rPr>
                <w:rFonts w:ascii="GHEA Grapalat" w:hAnsi="GHEA Grapalat" w:cs="Sylfaen"/>
                <w:sz w:val="20"/>
                <w:szCs w:val="20"/>
                <w:lang w:val="en-US"/>
              </w:rPr>
            </w:pPr>
          </w:p>
          <w:p w:rsidR="00015DD4" w:rsidRPr="00015DD4" w:rsidRDefault="00015DD4">
            <w:pPr>
              <w:jc w:val="right"/>
              <w:rPr>
                <w:rFonts w:ascii="GHEA Grapalat" w:hAnsi="GHEA Grapalat" w:cs="Sylfaen"/>
                <w:sz w:val="20"/>
                <w:szCs w:val="20"/>
                <w:lang w:val="en-US"/>
              </w:rPr>
            </w:pPr>
            <w:r w:rsidRPr="00015DD4">
              <w:rPr>
                <w:rFonts w:ascii="GHEA Grapalat" w:hAnsi="GHEA Grapalat" w:cs="Tahoma"/>
                <w:color w:val="000000"/>
                <w:sz w:val="20"/>
                <w:szCs w:val="20"/>
                <w:lang w:val="en-US"/>
              </w:rPr>
              <w:t>/____________________/</w:t>
            </w:r>
          </w:p>
          <w:p w:rsidR="00015DD4" w:rsidRPr="00015DD4" w:rsidRDefault="00015DD4">
            <w:pPr>
              <w:jc w:val="right"/>
              <w:rPr>
                <w:rFonts w:ascii="GHEA Grapalat" w:hAnsi="GHEA Grapalat" w:cs="Tahoma"/>
                <w:color w:val="000000"/>
                <w:sz w:val="20"/>
                <w:szCs w:val="20"/>
                <w:lang w:val="en-US"/>
              </w:rPr>
            </w:pPr>
          </w:p>
          <w:p w:rsidR="00015DD4" w:rsidRPr="00015DD4" w:rsidRDefault="00015DD4">
            <w:pPr>
              <w:jc w:val="right"/>
              <w:rPr>
                <w:rFonts w:ascii="GHEA Grapalat" w:hAnsi="GHEA Grapalat" w:cs="Tahoma"/>
                <w:color w:val="000000"/>
                <w:sz w:val="20"/>
                <w:szCs w:val="20"/>
                <w:lang w:val="en-US"/>
              </w:rPr>
            </w:pPr>
          </w:p>
          <w:p w:rsidR="00015DD4" w:rsidRPr="00015DD4" w:rsidRDefault="00015DD4">
            <w:pPr>
              <w:jc w:val="right"/>
              <w:rPr>
                <w:rFonts w:ascii="GHEA Grapalat" w:hAnsi="GHEA Grapalat" w:cs="Sylfaen"/>
                <w:sz w:val="20"/>
                <w:szCs w:val="20"/>
                <w:lang w:val="en-US"/>
              </w:rPr>
            </w:pPr>
            <w:r w:rsidRPr="00015DD4">
              <w:rPr>
                <w:rFonts w:ascii="GHEA Grapalat" w:hAnsi="GHEA Grapalat" w:cs="Tahoma"/>
                <w:color w:val="000000"/>
                <w:sz w:val="20"/>
                <w:szCs w:val="20"/>
                <w:lang w:val="en-US"/>
              </w:rPr>
              <w:t>/____________________/</w:t>
            </w:r>
          </w:p>
          <w:p w:rsidR="00015DD4" w:rsidRPr="00015DD4" w:rsidRDefault="00015DD4">
            <w:pPr>
              <w:jc w:val="right"/>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18.</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tc>
      </w:tr>
      <w:tr w:rsidR="00015DD4" w:rsidTr="00015DD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sidRPr="00015DD4">
              <w:rPr>
                <w:rFonts w:ascii="Arial" w:hAnsi="Arial" w:cs="Arial"/>
                <w:sz w:val="20"/>
                <w:szCs w:val="20"/>
                <w:lang w:val="en-US"/>
              </w:rPr>
              <w:t> </w:t>
            </w:r>
            <w:r>
              <w:rPr>
                <w:rFonts w:ascii="GHEA Grapalat" w:hAnsi="GHEA Grapalat" w:cs="Sylfaen"/>
                <w:sz w:val="20"/>
                <w:szCs w:val="20"/>
              </w:rPr>
              <w:t>Կատարված</w:t>
            </w:r>
            <w:r w:rsidRPr="00015DD4">
              <w:rPr>
                <w:rFonts w:ascii="GHEA Grapalat" w:hAnsi="GHEA Grapalat" w:cs="Sylfaen"/>
                <w:sz w:val="20"/>
                <w:szCs w:val="20"/>
                <w:lang w:val="en-US"/>
              </w:rPr>
              <w:t xml:space="preserve"> </w:t>
            </w:r>
            <w:r>
              <w:rPr>
                <w:rFonts w:ascii="GHEA Grapalat" w:hAnsi="GHEA Grapalat" w:cs="Sylfaen"/>
                <w:sz w:val="20"/>
                <w:szCs w:val="20"/>
              </w:rPr>
              <w:t>է</w:t>
            </w:r>
            <w:r w:rsidRPr="00015DD4">
              <w:rPr>
                <w:rFonts w:ascii="GHEA Grapalat" w:hAnsi="GHEA Grapalat" w:cs="Sylfaen"/>
                <w:sz w:val="20"/>
                <w:szCs w:val="20"/>
                <w:lang w:val="en-US"/>
              </w:rPr>
              <w:t xml:space="preserve"> </w:t>
            </w:r>
            <w:r>
              <w:rPr>
                <w:rFonts w:ascii="GHEA Grapalat" w:hAnsi="GHEA Grapalat" w:cs="Sylfaen"/>
                <w:sz w:val="20"/>
                <w:szCs w:val="20"/>
              </w:rPr>
              <w:t>շահառուի</w:t>
            </w:r>
            <w:r w:rsidRPr="00015DD4">
              <w:rPr>
                <w:rFonts w:ascii="GHEA Grapalat" w:hAnsi="GHEA Grapalat" w:cs="Sylfaen"/>
                <w:sz w:val="20"/>
                <w:szCs w:val="20"/>
                <w:lang w:val="en-US"/>
              </w:rPr>
              <w:t xml:space="preserve"> </w:t>
            </w:r>
            <w:r>
              <w:rPr>
                <w:rFonts w:ascii="GHEA Grapalat" w:hAnsi="GHEA Grapalat" w:cs="Sylfaen"/>
                <w:sz w:val="20"/>
                <w:szCs w:val="20"/>
              </w:rPr>
              <w:t>բանկի</w:t>
            </w:r>
            <w:r w:rsidRPr="00015DD4">
              <w:rPr>
                <w:rFonts w:ascii="GHEA Grapalat" w:hAnsi="GHEA Grapalat" w:cs="Sylfaen"/>
                <w:sz w:val="20"/>
                <w:szCs w:val="20"/>
                <w:lang w:val="en-US"/>
              </w:rPr>
              <w:t xml:space="preserve"> </w:t>
            </w:r>
            <w:r>
              <w:rPr>
                <w:rFonts w:ascii="GHEA Grapalat" w:hAnsi="GHEA Grapalat" w:cs="Sylfaen"/>
                <w:sz w:val="20"/>
                <w:szCs w:val="20"/>
              </w:rPr>
              <w:t>կողմից</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Tahoma"/>
                <w:color w:val="000000"/>
                <w:sz w:val="20"/>
                <w:szCs w:val="20"/>
                <w:lang w:val="en-US"/>
              </w:rPr>
            </w:pPr>
            <w:r w:rsidRPr="00015DD4">
              <w:rPr>
                <w:rFonts w:ascii="GHEA Grapalat" w:hAnsi="GHEA Grapalat" w:cs="Tahoma"/>
                <w:color w:val="000000"/>
                <w:sz w:val="20"/>
                <w:szCs w:val="20"/>
                <w:lang w:val="en-US"/>
              </w:rPr>
              <w:lastRenderedPageBreak/>
              <w:t>20.</w:t>
            </w:r>
            <w:r>
              <w:rPr>
                <w:rFonts w:ascii="GHEA Grapalat" w:hAnsi="GHEA Grapalat" w:cs="Tahoma"/>
                <w:color w:val="000000"/>
                <w:sz w:val="20"/>
                <w:szCs w:val="20"/>
              </w:rPr>
              <w:t>ա</w:t>
            </w:r>
            <w:r w:rsidRPr="00015DD4">
              <w:rPr>
                <w:rFonts w:ascii="GHEA Grapalat" w:hAnsi="GHEA Grapalat" w:cs="Tahoma"/>
                <w:color w:val="000000"/>
                <w:sz w:val="20"/>
                <w:szCs w:val="20"/>
                <w:lang w:val="en-US"/>
              </w:rPr>
              <w:t>.                               /____________________/</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20.</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"___" </w:t>
            </w:r>
            <w:r w:rsidRPr="00015DD4">
              <w:rPr>
                <w:rFonts w:ascii="GHEA Grapalat" w:hAnsi="GHEA Grapalat" w:cs="Sylfaen"/>
                <w:color w:val="000000"/>
                <w:sz w:val="20"/>
                <w:szCs w:val="20"/>
                <w:lang w:val="en-US"/>
              </w:rPr>
              <w:t xml:space="preserve">___ </w:t>
            </w:r>
            <w:r w:rsidRPr="00015DD4">
              <w:rPr>
                <w:rFonts w:ascii="GHEA Grapalat" w:hAnsi="GHEA Grapalat" w:cs="Tahoma"/>
                <w:color w:val="000000"/>
                <w:sz w:val="20"/>
                <w:szCs w:val="20"/>
                <w:lang w:val="en-US"/>
              </w:rPr>
              <w:t xml:space="preserve">20___ </w:t>
            </w:r>
            <w:r>
              <w:rPr>
                <w:rFonts w:ascii="GHEA Grapalat" w:hAnsi="GHEA Grapalat" w:cs="Sylfaen"/>
                <w:color w:val="000000"/>
                <w:sz w:val="20"/>
                <w:szCs w:val="20"/>
              </w:rPr>
              <w:t>թ</w:t>
            </w:r>
            <w:r w:rsidRPr="00015DD4">
              <w:rPr>
                <w:rFonts w:ascii="GHEA Grapalat" w:hAnsi="GHEA Grapalat" w:cs="Sylfaen"/>
                <w:color w:val="000000"/>
                <w:sz w:val="20"/>
                <w:szCs w:val="20"/>
                <w:lang w:val="en-US"/>
              </w:rPr>
              <w:t>.</w:t>
            </w: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p>
        </w:tc>
        <w:tc>
          <w:tcPr>
            <w:tcW w:w="5040" w:type="dxa"/>
            <w:tcBorders>
              <w:top w:val="nil"/>
              <w:left w:val="nil"/>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Pr>
                <w:rFonts w:ascii="GHEA Grapalat" w:hAnsi="GHEA Grapalat" w:cs="Sylfaen"/>
                <w:sz w:val="20"/>
                <w:szCs w:val="20"/>
              </w:rPr>
              <w:lastRenderedPageBreak/>
              <w:t>Կատարված</w:t>
            </w:r>
            <w:r w:rsidRPr="00015DD4">
              <w:rPr>
                <w:rFonts w:ascii="GHEA Grapalat" w:hAnsi="GHEA Grapalat" w:cs="Sylfaen"/>
                <w:sz w:val="20"/>
                <w:szCs w:val="20"/>
                <w:lang w:val="en-US"/>
              </w:rPr>
              <w:t xml:space="preserve"> </w:t>
            </w:r>
            <w:r>
              <w:rPr>
                <w:rFonts w:ascii="GHEA Grapalat" w:hAnsi="GHEA Grapalat" w:cs="Sylfaen"/>
                <w:sz w:val="20"/>
                <w:szCs w:val="20"/>
              </w:rPr>
              <w:t>է</w:t>
            </w:r>
            <w:r w:rsidRPr="00015DD4">
              <w:rPr>
                <w:rFonts w:ascii="GHEA Grapalat" w:hAnsi="GHEA Grapalat" w:cs="Sylfaen"/>
                <w:sz w:val="20"/>
                <w:szCs w:val="20"/>
                <w:lang w:val="en-US"/>
              </w:rPr>
              <w:t xml:space="preserve"> </w:t>
            </w:r>
            <w:r>
              <w:rPr>
                <w:rFonts w:ascii="GHEA Grapalat" w:hAnsi="GHEA Grapalat" w:cs="Sylfaen"/>
                <w:sz w:val="20"/>
                <w:szCs w:val="20"/>
              </w:rPr>
              <w:t>վճարողի</w:t>
            </w:r>
            <w:r w:rsidRPr="00015DD4">
              <w:rPr>
                <w:rFonts w:ascii="GHEA Grapalat" w:hAnsi="GHEA Grapalat" w:cs="Sylfaen"/>
                <w:sz w:val="20"/>
                <w:szCs w:val="20"/>
                <w:lang w:val="en-US"/>
              </w:rPr>
              <w:t xml:space="preserve"> </w:t>
            </w:r>
            <w:r>
              <w:rPr>
                <w:rFonts w:ascii="GHEA Grapalat" w:hAnsi="GHEA Grapalat" w:cs="Sylfaen"/>
                <w:sz w:val="20"/>
                <w:szCs w:val="20"/>
              </w:rPr>
              <w:t>բանկի</w:t>
            </w:r>
            <w:r w:rsidRPr="00015DD4">
              <w:rPr>
                <w:rFonts w:ascii="GHEA Grapalat" w:hAnsi="GHEA Grapalat" w:cs="Sylfaen"/>
                <w:sz w:val="20"/>
                <w:szCs w:val="20"/>
                <w:lang w:val="en-US"/>
              </w:rPr>
              <w:t xml:space="preserve"> </w:t>
            </w:r>
            <w:r>
              <w:rPr>
                <w:rFonts w:ascii="GHEA Grapalat" w:hAnsi="GHEA Grapalat" w:cs="Sylfaen"/>
                <w:sz w:val="20"/>
                <w:szCs w:val="20"/>
              </w:rPr>
              <w:t>կողմից</w:t>
            </w:r>
          </w:p>
          <w:p w:rsidR="00015DD4" w:rsidRPr="00015DD4" w:rsidRDefault="00015DD4">
            <w:pPr>
              <w:jc w:val="cente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Tahoma"/>
                <w:color w:val="000000"/>
                <w:sz w:val="20"/>
                <w:szCs w:val="20"/>
                <w:lang w:val="en-US"/>
              </w:rPr>
            </w:pPr>
            <w:r w:rsidRPr="00015DD4">
              <w:rPr>
                <w:rFonts w:ascii="GHEA Grapalat" w:hAnsi="GHEA Grapalat" w:cs="Tahoma"/>
                <w:color w:val="000000"/>
                <w:sz w:val="20"/>
                <w:szCs w:val="20"/>
                <w:lang w:val="en-US"/>
              </w:rPr>
              <w:t>21.</w:t>
            </w:r>
            <w:r>
              <w:rPr>
                <w:rFonts w:ascii="GHEA Grapalat" w:hAnsi="GHEA Grapalat" w:cs="Tahoma"/>
                <w:color w:val="000000"/>
                <w:sz w:val="20"/>
                <w:szCs w:val="20"/>
              </w:rPr>
              <w:t>ա</w:t>
            </w:r>
            <w:r w:rsidRPr="00015DD4">
              <w:rPr>
                <w:rFonts w:ascii="GHEA Grapalat" w:hAnsi="GHEA Grapalat" w:cs="Tahoma"/>
                <w:color w:val="000000"/>
                <w:sz w:val="20"/>
                <w:szCs w:val="20"/>
                <w:lang w:val="en-US"/>
              </w:rPr>
              <w:t xml:space="preserve">.                                             </w:t>
            </w:r>
          </w:p>
          <w:p w:rsidR="00015DD4" w:rsidRPr="00015DD4" w:rsidRDefault="00015DD4">
            <w:pPr>
              <w:rPr>
                <w:rFonts w:ascii="GHEA Grapalat" w:hAnsi="GHEA Grapalat" w:cs="Tahoma"/>
                <w:color w:val="000000"/>
                <w:sz w:val="20"/>
                <w:szCs w:val="20"/>
                <w:lang w:val="en-US"/>
              </w:rPr>
            </w:pPr>
            <w:r w:rsidRPr="00015DD4">
              <w:rPr>
                <w:rFonts w:ascii="GHEA Grapalat" w:hAnsi="GHEA Grapalat" w:cs="Tahoma"/>
                <w:color w:val="000000"/>
                <w:sz w:val="20"/>
                <w:szCs w:val="20"/>
                <w:lang w:val="en-US"/>
              </w:rPr>
              <w:t xml:space="preserve">                                           /____________________/</w:t>
            </w:r>
          </w:p>
          <w:p w:rsidR="00015DD4" w:rsidRPr="00015DD4" w:rsidRDefault="00015DD4">
            <w:pPr>
              <w:jc w:val="cente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w:t>
            </w:r>
            <w:r w:rsidRPr="00015DD4">
              <w:rPr>
                <w:rFonts w:ascii="GHEA Grapalat" w:hAnsi="GHEA Grapalat" w:cs="Sylfaen"/>
                <w:sz w:val="20"/>
                <w:szCs w:val="20"/>
                <w:lang w:val="en-US"/>
              </w:rPr>
              <w:t>/</w:t>
            </w:r>
            <w:r>
              <w:rPr>
                <w:rFonts w:ascii="GHEA Grapalat" w:hAnsi="GHEA Grapalat" w:cs="Sylfaen"/>
                <w:sz w:val="20"/>
                <w:szCs w:val="20"/>
              </w:rPr>
              <w:t>ստորագրություն</w:t>
            </w:r>
            <w:r w:rsidRPr="00015DD4">
              <w:rPr>
                <w:rFonts w:ascii="GHEA Grapalat" w:hAnsi="GHEA Grapalat" w:cs="Sylfaen"/>
                <w:sz w:val="20"/>
                <w:szCs w:val="20"/>
                <w:lang w:val="en-US"/>
              </w:rPr>
              <w:t>/</w:t>
            </w:r>
          </w:p>
          <w:p w:rsidR="00015DD4" w:rsidRPr="00015DD4" w:rsidRDefault="00015DD4">
            <w:pPr>
              <w:jc w:val="cente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21.</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22.</w:t>
            </w:r>
            <w:r>
              <w:rPr>
                <w:rFonts w:ascii="GHEA Grapalat" w:hAnsi="GHEA Grapalat" w:cs="Sylfaen"/>
                <w:sz w:val="20"/>
                <w:szCs w:val="20"/>
              </w:rPr>
              <w:t>Կատարման</w:t>
            </w:r>
            <w:r w:rsidRPr="00015DD4">
              <w:rPr>
                <w:rFonts w:ascii="GHEA Grapalat" w:hAnsi="GHEA Grapalat" w:cs="Sylfaen"/>
                <w:sz w:val="20"/>
                <w:szCs w:val="20"/>
                <w:lang w:val="en-US"/>
              </w:rPr>
              <w:t xml:space="preserve"> </w:t>
            </w:r>
            <w:r>
              <w:rPr>
                <w:rFonts w:ascii="GHEA Grapalat" w:hAnsi="GHEA Grapalat" w:cs="Sylfaen"/>
                <w:sz w:val="20"/>
                <w:szCs w:val="20"/>
              </w:rPr>
              <w:t>ամսաթիվը</w:t>
            </w:r>
            <w:r w:rsidRPr="00015DD4">
              <w:rPr>
                <w:rFonts w:ascii="GHEA Grapalat" w:hAnsi="GHEA Grapalat" w:cs="Sylfaen"/>
                <w:sz w:val="20"/>
                <w:szCs w:val="20"/>
                <w:lang w:val="en-US"/>
              </w:rPr>
              <w:t xml:space="preserve">`       </w:t>
            </w:r>
            <w:r w:rsidRPr="00015DD4">
              <w:rPr>
                <w:rFonts w:ascii="GHEA Grapalat" w:hAnsi="GHEA Grapalat" w:cs="Tahoma"/>
                <w:color w:val="000000"/>
                <w:sz w:val="20"/>
                <w:szCs w:val="20"/>
                <w:lang w:val="en-US"/>
              </w:rPr>
              <w:t xml:space="preserve">"___" </w:t>
            </w:r>
            <w:r w:rsidRPr="00015DD4">
              <w:rPr>
                <w:rFonts w:ascii="GHEA Grapalat" w:hAnsi="GHEA Grapalat" w:cs="Sylfaen"/>
                <w:color w:val="000000"/>
                <w:sz w:val="20"/>
                <w:szCs w:val="20"/>
                <w:lang w:val="en-US"/>
              </w:rPr>
              <w:t xml:space="preserve">___ </w:t>
            </w:r>
            <w:r w:rsidRPr="00015DD4">
              <w:rPr>
                <w:rFonts w:ascii="GHEA Grapalat" w:hAnsi="GHEA Grapalat" w:cs="Tahoma"/>
                <w:color w:val="000000"/>
                <w:sz w:val="20"/>
                <w:szCs w:val="20"/>
                <w:lang w:val="en-US"/>
              </w:rPr>
              <w:t>20___</w:t>
            </w:r>
            <w:r>
              <w:rPr>
                <w:rFonts w:ascii="GHEA Grapalat" w:hAnsi="GHEA Grapalat" w:cs="Sylfaen"/>
                <w:color w:val="000000"/>
                <w:sz w:val="20"/>
                <w:szCs w:val="20"/>
              </w:rPr>
              <w:t>թ</w:t>
            </w:r>
            <w:r w:rsidRPr="00015DD4">
              <w:rPr>
                <w:rFonts w:ascii="GHEA Grapalat" w:hAnsi="GHEA Grapalat" w:cs="Sylfaen"/>
                <w:color w:val="000000"/>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jc w:val="right"/>
              <w:rPr>
                <w:rFonts w:ascii="GHEA Grapalat" w:hAnsi="GHEA Grapalat" w:cs="Sylfaen"/>
                <w:sz w:val="20"/>
                <w:szCs w:val="20"/>
                <w:lang w:val="en-US"/>
              </w:rPr>
            </w:pPr>
          </w:p>
        </w:tc>
      </w:tr>
    </w:tbl>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rPr>
          <w:vanish/>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rPr>
          <w:rFonts w:ascii="GHEA Grapalat" w:hAnsi="GHEA Grapalat"/>
          <w:lang w:val="en-US"/>
        </w:rPr>
      </w:pPr>
    </w:p>
    <w:p w:rsidR="00015DD4" w:rsidRPr="00015DD4" w:rsidRDefault="00015DD4" w:rsidP="00015DD4">
      <w:pPr>
        <w:rPr>
          <w:rFonts w:ascii="GHEA Grapalat" w:hAnsi="GHEA Grapalat"/>
          <w:lang w:val="en-US"/>
        </w:rPr>
      </w:pPr>
    </w:p>
    <w:p w:rsidR="00015DD4" w:rsidRPr="00015DD4" w:rsidRDefault="00015DD4" w:rsidP="00015DD4">
      <w:pPr>
        <w:rPr>
          <w:rFonts w:ascii="GHEA Grapalat" w:hAnsi="GHEA Grapalat"/>
          <w:lang w:val="en-US"/>
        </w:rPr>
      </w:pPr>
    </w:p>
    <w:p w:rsidR="00015DD4" w:rsidRPr="00015DD4" w:rsidRDefault="00015DD4" w:rsidP="00015DD4">
      <w:pPr>
        <w:rPr>
          <w:rFonts w:ascii="GHEA Grapalat" w:hAnsi="GHEA Grapalat"/>
          <w:lang w:val="en-US"/>
        </w:rPr>
      </w:pPr>
    </w:p>
    <w:p w:rsidR="00015DD4" w:rsidRPr="00015DD4" w:rsidRDefault="00015DD4" w:rsidP="00015DD4">
      <w:pP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Pr="00015DD4" w:rsidRDefault="00015DD4" w:rsidP="00015DD4">
      <w:pPr>
        <w:jc w:val="center"/>
        <w:rPr>
          <w:rFonts w:ascii="GHEA Grapalat" w:hAnsi="GHEA Grapalat"/>
          <w:lang w:val="en-US"/>
        </w:rPr>
      </w:pPr>
    </w:p>
    <w:p w:rsidR="00015DD4" w:rsidRDefault="00015DD4" w:rsidP="00015DD4">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015DD4" w:rsidRDefault="00015DD4" w:rsidP="00015DD4">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Նշված դաշտի/</w:t>
            </w:r>
          </w:p>
          <w:p w:rsidR="00015DD4" w:rsidRDefault="00015DD4">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ind w:left="-588" w:firstLine="588"/>
              <w:jc w:val="center"/>
              <w:rPr>
                <w:rFonts w:ascii="GHEA Grapalat" w:hAnsi="GHEA Grapalat"/>
                <w:sz w:val="20"/>
                <w:szCs w:val="20"/>
              </w:rPr>
            </w:pPr>
            <w:r>
              <w:rPr>
                <w:rFonts w:ascii="GHEA Grapalat" w:hAnsi="GHEA Grapalat"/>
                <w:sz w:val="20"/>
                <w:szCs w:val="20"/>
              </w:rPr>
              <w:t>Վավերապայմանը</w:t>
            </w:r>
          </w:p>
          <w:p w:rsidR="00015DD4" w:rsidRDefault="00015DD4">
            <w:pPr>
              <w:ind w:left="-588" w:firstLine="588"/>
              <w:jc w:val="center"/>
              <w:rPr>
                <w:rFonts w:ascii="GHEA Grapalat" w:hAnsi="GHEA Grapalat"/>
                <w:sz w:val="20"/>
                <w:szCs w:val="20"/>
              </w:rPr>
            </w:pPr>
            <w:r>
              <w:rPr>
                <w:rFonts w:ascii="GHEA Grapalat" w:hAnsi="GHEA Grapalat"/>
                <w:sz w:val="20"/>
                <w:szCs w:val="20"/>
              </w:rPr>
              <w:t>լրացնող կողմը`</w:t>
            </w:r>
          </w:p>
          <w:p w:rsidR="00015DD4" w:rsidRDefault="00015DD4">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015DD4" w:rsidRDefault="00015DD4">
            <w:pPr>
              <w:ind w:left="-588" w:firstLine="588"/>
              <w:jc w:val="center"/>
              <w:rPr>
                <w:rFonts w:ascii="GHEA Grapalat" w:hAnsi="GHEA Grapalat"/>
                <w:sz w:val="20"/>
                <w:szCs w:val="20"/>
              </w:rPr>
            </w:pP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շահառուիկողմից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կնքվում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w:t>
            </w:r>
          </w:p>
          <w:p w:rsidR="00015DD4" w:rsidRDefault="00015DD4">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կնքվում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շահառուին</w:t>
            </w:r>
          </w:p>
          <w:p w:rsidR="00015DD4" w:rsidRDefault="00015DD4">
            <w:pPr>
              <w:jc w:val="center"/>
              <w:rPr>
                <w:rFonts w:ascii="GHEA Grapalat" w:hAnsi="GHEA Grapalat"/>
                <w:sz w:val="20"/>
                <w:szCs w:val="20"/>
              </w:rPr>
            </w:pPr>
            <w:r>
              <w:rPr>
                <w:rFonts w:ascii="GHEA Grapalat" w:hAnsi="GHEA Grapalat"/>
                <w:sz w:val="20"/>
                <w:szCs w:val="20"/>
              </w:rPr>
              <w:t>սպասարկող</w:t>
            </w:r>
          </w:p>
          <w:p w:rsidR="00015DD4" w:rsidRDefault="00015DD4">
            <w:pPr>
              <w:jc w:val="center"/>
              <w:rPr>
                <w:rFonts w:ascii="GHEA Grapalat" w:hAnsi="GHEA Grapalat"/>
                <w:sz w:val="20"/>
                <w:szCs w:val="20"/>
              </w:rPr>
            </w:pPr>
            <w:r>
              <w:rPr>
                <w:rFonts w:ascii="GHEA Grapalat" w:hAnsi="GHEA Grapalat"/>
                <w:sz w:val="20"/>
                <w:szCs w:val="20"/>
              </w:rPr>
              <w:t>ֆինանսական</w:t>
            </w:r>
          </w:p>
          <w:p w:rsidR="00015DD4" w:rsidRDefault="00015DD4">
            <w:pPr>
              <w:jc w:val="center"/>
              <w:rPr>
                <w:rFonts w:ascii="GHEA Grapalat" w:hAnsi="GHEA Grapalat"/>
                <w:sz w:val="20"/>
                <w:szCs w:val="20"/>
              </w:rPr>
            </w:pPr>
            <w:r>
              <w:rPr>
                <w:rFonts w:ascii="GHEA Grapalat" w:hAnsi="GHEA Grapalat"/>
                <w:sz w:val="20"/>
                <w:szCs w:val="20"/>
              </w:rPr>
              <w:t>կազմակերպության</w:t>
            </w:r>
          </w:p>
          <w:p w:rsidR="00015DD4" w:rsidRDefault="00015DD4">
            <w:pPr>
              <w:jc w:val="center"/>
              <w:rPr>
                <w:rFonts w:ascii="GHEA Grapalat" w:hAnsi="GHEA Grapalat"/>
                <w:sz w:val="20"/>
                <w:szCs w:val="20"/>
              </w:rPr>
            </w:pPr>
            <w:r>
              <w:rPr>
                <w:rFonts w:ascii="GHEA Grapalat" w:hAnsi="GHEA Grapalat"/>
                <w:sz w:val="20"/>
                <w:szCs w:val="20"/>
              </w:rPr>
              <w:t>(մասնաճյուղի)</w:t>
            </w:r>
          </w:p>
          <w:p w:rsidR="00015DD4" w:rsidRDefault="00015DD4">
            <w:pPr>
              <w:jc w:val="center"/>
              <w:rPr>
                <w:rFonts w:ascii="GHEA Grapalat" w:hAnsi="GHEA Grapalat"/>
                <w:sz w:val="20"/>
                <w:szCs w:val="20"/>
              </w:rPr>
            </w:pPr>
            <w:r>
              <w:rPr>
                <w:rFonts w:ascii="GHEA Grapalat" w:hAnsi="GHEA Grapalat"/>
                <w:sz w:val="20"/>
                <w:szCs w:val="20"/>
              </w:rPr>
              <w:t>աշխատակցի</w:t>
            </w:r>
          </w:p>
          <w:p w:rsidR="00015DD4" w:rsidRDefault="00015DD4">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շահառռւին</w:t>
            </w:r>
          </w:p>
          <w:p w:rsidR="00015DD4" w:rsidRDefault="00015DD4">
            <w:pPr>
              <w:jc w:val="center"/>
              <w:rPr>
                <w:rFonts w:ascii="GHEA Grapalat" w:hAnsi="GHEA Grapalat"/>
                <w:sz w:val="20"/>
                <w:szCs w:val="20"/>
              </w:rPr>
            </w:pPr>
            <w:r>
              <w:rPr>
                <w:rFonts w:ascii="GHEA Grapalat" w:hAnsi="GHEA Grapalat"/>
                <w:sz w:val="20"/>
                <w:szCs w:val="20"/>
              </w:rPr>
              <w:t>սպասարկող</w:t>
            </w:r>
          </w:p>
          <w:p w:rsidR="00015DD4" w:rsidRDefault="00015DD4">
            <w:pPr>
              <w:jc w:val="center"/>
              <w:rPr>
                <w:rFonts w:ascii="GHEA Grapalat" w:hAnsi="GHEA Grapalat"/>
                <w:sz w:val="20"/>
                <w:szCs w:val="20"/>
              </w:rPr>
            </w:pPr>
            <w:r>
              <w:rPr>
                <w:rFonts w:ascii="GHEA Grapalat" w:hAnsi="GHEA Grapalat"/>
                <w:sz w:val="20"/>
                <w:szCs w:val="20"/>
              </w:rPr>
              <w:t>ֆինանսական</w:t>
            </w:r>
          </w:p>
          <w:p w:rsidR="00015DD4" w:rsidRDefault="00015DD4">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w:t>
            </w:r>
          </w:p>
          <w:p w:rsidR="00015DD4" w:rsidRDefault="00015DD4">
            <w:pPr>
              <w:jc w:val="center"/>
              <w:rPr>
                <w:rFonts w:ascii="GHEA Grapalat" w:hAnsi="GHEA Grapalat"/>
                <w:sz w:val="20"/>
                <w:szCs w:val="20"/>
              </w:rPr>
            </w:pPr>
            <w:r>
              <w:rPr>
                <w:rFonts w:ascii="GHEA Grapalat" w:hAnsi="GHEA Grapalat"/>
                <w:sz w:val="20"/>
                <w:szCs w:val="20"/>
              </w:rPr>
              <w:t>սպասարկող</w:t>
            </w:r>
          </w:p>
          <w:p w:rsidR="00015DD4" w:rsidRDefault="00015DD4">
            <w:pPr>
              <w:jc w:val="center"/>
              <w:rPr>
                <w:rFonts w:ascii="GHEA Grapalat" w:hAnsi="GHEA Grapalat"/>
                <w:sz w:val="20"/>
                <w:szCs w:val="20"/>
              </w:rPr>
            </w:pPr>
            <w:r>
              <w:rPr>
                <w:rFonts w:ascii="GHEA Grapalat" w:hAnsi="GHEA Grapalat"/>
                <w:sz w:val="20"/>
                <w:szCs w:val="20"/>
              </w:rPr>
              <w:t>ֆինանսական   կազմակերպության</w:t>
            </w:r>
          </w:p>
          <w:p w:rsidR="00015DD4" w:rsidRDefault="00015DD4">
            <w:pPr>
              <w:jc w:val="center"/>
              <w:rPr>
                <w:rFonts w:ascii="GHEA Grapalat" w:hAnsi="GHEA Grapalat"/>
                <w:sz w:val="20"/>
                <w:szCs w:val="20"/>
              </w:rPr>
            </w:pPr>
            <w:r>
              <w:rPr>
                <w:rFonts w:ascii="GHEA Grapalat" w:hAnsi="GHEA Grapalat"/>
                <w:sz w:val="20"/>
                <w:szCs w:val="20"/>
              </w:rPr>
              <w:t>(մասնաճյուղի)</w:t>
            </w:r>
          </w:p>
          <w:p w:rsidR="00015DD4" w:rsidRDefault="00015DD4">
            <w:pPr>
              <w:jc w:val="center"/>
              <w:rPr>
                <w:rFonts w:ascii="GHEA Grapalat" w:hAnsi="GHEA Grapalat"/>
                <w:sz w:val="20"/>
                <w:szCs w:val="20"/>
              </w:rPr>
            </w:pPr>
            <w:r>
              <w:rPr>
                <w:rFonts w:ascii="GHEA Grapalat" w:hAnsi="GHEA Grapalat"/>
                <w:sz w:val="20"/>
                <w:szCs w:val="20"/>
              </w:rPr>
              <w:t>աշխատակցի</w:t>
            </w:r>
          </w:p>
          <w:p w:rsidR="00015DD4" w:rsidRDefault="00015DD4">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կատարման </w:t>
            </w:r>
            <w:r>
              <w:rPr>
                <w:rFonts w:ascii="GHEA Grapalat" w:hAnsi="GHEA Grapalat"/>
                <w:sz w:val="20"/>
                <w:szCs w:val="20"/>
              </w:rPr>
              <w:lastRenderedPageBreak/>
              <w:t>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Pr>
                <w:rFonts w:ascii="GHEA Grapalat" w:hAnsi="GHEA Grapalat"/>
                <w:sz w:val="20"/>
                <w:szCs w:val="20"/>
              </w:rPr>
              <w:lastRenderedPageBreak/>
              <w:t>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bl>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rPr>
      </w:pPr>
    </w:p>
    <w:p w:rsidR="00015DD4" w:rsidRDefault="00015DD4" w:rsidP="00015DD4">
      <w:pPr>
        <w:jc w:val="right"/>
        <w:rPr>
          <w:rFonts w:ascii="GHEA Grapalat" w:hAnsi="GHEA Grapalat" w:cs="GHEA Grapalat"/>
          <w:sz w:val="18"/>
          <w:szCs w:val="18"/>
        </w:rPr>
      </w:pPr>
      <w:r>
        <w:rPr>
          <w:rFonts w:ascii="GHEA Grapalat" w:hAnsi="GHEA Grapalat" w:cs="GHEA Grapalat"/>
          <w:sz w:val="18"/>
          <w:szCs w:val="18"/>
        </w:rPr>
        <w:t>Հավելված 11</w:t>
      </w:r>
    </w:p>
    <w:p w:rsidR="00015DD4" w:rsidRDefault="00015DD4" w:rsidP="00015DD4">
      <w:pPr>
        <w:jc w:val="right"/>
        <w:rPr>
          <w:rFonts w:ascii="GHEA Grapalat" w:hAnsi="GHEA Grapalat" w:cs="GHEA Grapalat"/>
          <w:sz w:val="18"/>
          <w:szCs w:val="18"/>
        </w:rPr>
      </w:pPr>
      <w:r>
        <w:rPr>
          <w:rFonts w:ascii="GHEA Grapalat" w:hAnsi="GHEA Grapalat" w:cs="Times Armenian"/>
          <w:sz w:val="20"/>
          <w:szCs w:val="20"/>
          <w:lang w:val="af-ZA"/>
        </w:rPr>
        <w:t>&lt;&lt;Վ</w:t>
      </w:r>
      <w:r w:rsidRPr="00015DD4">
        <w:rPr>
          <w:rFonts w:ascii="GHEA Grapalat" w:hAnsi="GHEA Grapalat" w:cs="Times Armenian"/>
          <w:sz w:val="20"/>
          <w:szCs w:val="20"/>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ծածկագրով</w:t>
      </w:r>
    </w:p>
    <w:p w:rsidR="00015DD4" w:rsidRDefault="00015DD4" w:rsidP="00015DD4">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015DD4" w:rsidRDefault="00015DD4" w:rsidP="00015DD4">
      <w:pPr>
        <w:jc w:val="center"/>
        <w:rPr>
          <w:rFonts w:ascii="GHEA Grapalat" w:hAnsi="GHEA Grapalat" w:cs="GHEA Grapalat"/>
          <w:lang w:val="hy-AM"/>
        </w:rPr>
      </w:pPr>
    </w:p>
    <w:p w:rsidR="00015DD4" w:rsidRDefault="00015DD4" w:rsidP="00015DD4">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015DD4" w:rsidRDefault="00015DD4" w:rsidP="00015DD4">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015DD4" w:rsidRDefault="00015DD4" w:rsidP="00015DD4">
      <w:pPr>
        <w:rPr>
          <w:rFonts w:ascii="GHEA Grapalat" w:hAnsi="GHEA Grapalat" w:cs="GHEA Grapalat"/>
          <w:sz w:val="18"/>
          <w:szCs w:val="18"/>
          <w:lang w:val="hy-AM"/>
        </w:rPr>
      </w:pPr>
    </w:p>
    <w:p w:rsidR="00015DD4" w:rsidRDefault="00015DD4" w:rsidP="00015DD4">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015DD4" w:rsidRDefault="00015DD4" w:rsidP="00015DD4">
      <w:pPr>
        <w:rPr>
          <w:rFonts w:ascii="GHEA Grapalat" w:hAnsi="GHEA Grapalat" w:cs="GHEA Grapalat"/>
          <w:sz w:val="20"/>
          <w:szCs w:val="20"/>
          <w:lang w:val="hy-AM"/>
        </w:rPr>
      </w:pPr>
    </w:p>
    <w:p w:rsidR="00015DD4" w:rsidRDefault="00015DD4" w:rsidP="00015DD4">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015DD4" w:rsidRDefault="00015DD4" w:rsidP="00015DD4">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015DD4" w:rsidRDefault="00015DD4" w:rsidP="00015DD4">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15DD4" w:rsidRDefault="00015DD4" w:rsidP="00015DD4">
      <w:pPr>
        <w:ind w:firstLine="708"/>
        <w:jc w:val="both"/>
        <w:rPr>
          <w:rFonts w:ascii="GHEA Grapalat" w:hAnsi="GHEA Grapalat" w:cs="GHEA Grapalat"/>
          <w:sz w:val="20"/>
          <w:szCs w:val="20"/>
          <w:lang w:val="hy-AM"/>
        </w:rPr>
      </w:pPr>
    </w:p>
    <w:p w:rsidR="00015DD4" w:rsidRDefault="00015DD4" w:rsidP="00015DD4">
      <w:pPr>
        <w:numPr>
          <w:ilvl w:val="0"/>
          <w:numId w:val="6"/>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015DD4" w:rsidRDefault="00015DD4" w:rsidP="00015DD4">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015DD4" w:rsidRDefault="00015DD4" w:rsidP="00015DD4">
      <w:pPr>
        <w:jc w:val="center"/>
        <w:rPr>
          <w:rFonts w:ascii="GHEA Grapalat" w:hAnsi="GHEA Grapalat" w:cs="GHEA Grapalat"/>
          <w:bCs/>
          <w:sz w:val="18"/>
          <w:szCs w:val="18"/>
          <w:lang w:val="pt-BR"/>
        </w:rPr>
      </w:pP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pt-BR"/>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pt-BR"/>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15DD4" w:rsidRDefault="00015DD4" w:rsidP="00015DD4">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15DD4" w:rsidRDefault="00015DD4" w:rsidP="00015DD4">
      <w:pPr>
        <w:jc w:val="both"/>
        <w:rPr>
          <w:rFonts w:ascii="GHEA Grapalat" w:hAnsi="GHEA Grapalat" w:cs="GHEA Grapalat"/>
          <w:sz w:val="20"/>
          <w:szCs w:val="20"/>
          <w:lang w:val="hy-AM"/>
        </w:rPr>
      </w:pPr>
    </w:p>
    <w:p w:rsidR="00015DD4" w:rsidRDefault="00015DD4" w:rsidP="00015DD4">
      <w:pPr>
        <w:numPr>
          <w:ilvl w:val="0"/>
          <w:numId w:val="6"/>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015DD4" w:rsidRDefault="00015DD4" w:rsidP="00015DD4">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015DD4" w:rsidRDefault="00015DD4" w:rsidP="00015DD4">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15DD4" w:rsidRDefault="00015DD4" w:rsidP="00015DD4">
      <w:pPr>
        <w:ind w:firstLine="567"/>
        <w:jc w:val="both"/>
        <w:rPr>
          <w:rFonts w:ascii="GHEA Grapalat" w:hAnsi="GHEA Grapalat" w:cs="GHEA Grapalat"/>
          <w:sz w:val="18"/>
          <w:szCs w:val="18"/>
          <w:lang w:val="hy-AM"/>
        </w:rPr>
      </w:pPr>
    </w:p>
    <w:p w:rsidR="00015DD4" w:rsidRDefault="00015DD4" w:rsidP="00015DD4">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015DD4" w:rsidRDefault="00015DD4" w:rsidP="00015DD4">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015DD4" w:rsidRDefault="00015DD4" w:rsidP="00015DD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015DD4" w:rsidRDefault="00015DD4" w:rsidP="00015DD4">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015DD4" w:rsidRDefault="00015DD4" w:rsidP="00015DD4">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15DD4" w:rsidRDefault="00015DD4" w:rsidP="00015DD4">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015DD4" w:rsidRDefault="00015DD4" w:rsidP="00015DD4">
      <w:pPr>
        <w:jc w:val="both"/>
        <w:rPr>
          <w:rFonts w:ascii="GHEA Grapalat" w:hAnsi="GHEA Grapalat"/>
          <w:sz w:val="16"/>
          <w:szCs w:val="16"/>
          <w:lang w:val="hy-AM"/>
        </w:rPr>
      </w:pPr>
      <w:r>
        <w:rPr>
          <w:rFonts w:ascii="GHEA Grapalat" w:hAnsi="GHEA Grapalat"/>
          <w:sz w:val="16"/>
          <w:szCs w:val="16"/>
          <w:lang w:val="hy-AM"/>
        </w:rPr>
        <w:t>Կ.Տ</w:t>
      </w:r>
    </w:p>
    <w:p w:rsid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hy-AM"/>
        </w:rPr>
      </w:pPr>
    </w:p>
    <w:p w:rsid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015DD4" w:rsidRPr="00015DD4" w:rsidTr="00015D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15DD4" w:rsidRDefault="00015DD4">
            <w:pPr>
              <w:rPr>
                <w:rFonts w:ascii="GHEA Grapalat" w:hAnsi="GHEA Grapalat" w:cs="Sylfaen"/>
                <w:bCs/>
                <w:sz w:val="20"/>
                <w:szCs w:val="20"/>
                <w:lang w:val="hy-AM"/>
              </w:rPr>
            </w:pPr>
            <w:r>
              <w:rPr>
                <w:rFonts w:ascii="GHEA Grapalat" w:hAnsi="GHEA Grapalat" w:cs="Sylfaen"/>
                <w:sz w:val="20"/>
                <w:szCs w:val="20"/>
                <w:lang w:val="hy-AM"/>
              </w:rPr>
              <w:lastRenderedPageBreak/>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6"/>
                <w:rFonts w:ascii="GHEA Grapalat" w:hAnsi="GHEA Grapalat" w:cs="Sylfaen"/>
                <w:bCs/>
                <w:sz w:val="20"/>
                <w:szCs w:val="20"/>
              </w:rPr>
              <w:footnoteReference w:id="7"/>
            </w:r>
            <w:r>
              <w:rPr>
                <w:rFonts w:ascii="GHEA Grapalat" w:hAnsi="GHEA Grapalat" w:cs="Sylfaen"/>
                <w:bCs/>
                <w:sz w:val="20"/>
                <w:szCs w:val="20"/>
                <w:lang w:val="hy-AM"/>
              </w:rPr>
              <w:t xml:space="preserve"> N</w:t>
            </w:r>
          </w:p>
          <w:p w:rsidR="00015DD4" w:rsidRDefault="00015DD4">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015DD4" w:rsidTr="00015D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015DD4" w:rsidTr="00015D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015DD4" w:rsidTr="00015D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015DD4" w:rsidTr="00015D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15DD4" w:rsidTr="00015D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15DD4" w:rsidTr="00015D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15DD4" w:rsidTr="00015D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 xml:space="preserve">8. </w:t>
            </w:r>
            <w:r>
              <w:rPr>
                <w:rFonts w:ascii="GHEA Grapalat" w:hAnsi="GHEA Grapalat" w:cs="Sylfaen"/>
                <w:sz w:val="20"/>
                <w:szCs w:val="20"/>
              </w:rPr>
              <w:t>Շահառու</w:t>
            </w:r>
            <w:r w:rsidRPr="00015DD4">
              <w:rPr>
                <w:rFonts w:ascii="GHEA Grapalat" w:hAnsi="GHEA Grapalat" w:cs="Arial"/>
                <w:sz w:val="20"/>
                <w:szCs w:val="20"/>
                <w:lang w:val="en-US"/>
              </w:rPr>
              <w:t xml:space="preserve">` </w:t>
            </w:r>
            <w:r>
              <w:rPr>
                <w:rFonts w:ascii="GHEA Grapalat" w:hAnsi="GHEA Grapalat"/>
                <w:bCs/>
                <w:sz w:val="20"/>
                <w:szCs w:val="20"/>
                <w:lang w:val="af-ZA"/>
              </w:rPr>
              <w:t xml:space="preserve">&lt;&lt;Վանաձոր համայնքի թիվ </w:t>
            </w:r>
            <w:r w:rsidRPr="00015DD4">
              <w:rPr>
                <w:rFonts w:ascii="GHEA Grapalat" w:hAnsi="GHEA Grapalat"/>
                <w:bCs/>
                <w:sz w:val="20"/>
                <w:szCs w:val="20"/>
                <w:lang w:val="en-U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015DD4" w:rsidTr="00015D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lang w:val="hy-AM"/>
              </w:rPr>
              <w:t xml:space="preserve">ՀՎՀՀ </w:t>
            </w:r>
            <w:r>
              <w:rPr>
                <w:rFonts w:ascii="GHEA Grapalat" w:hAnsi="GHEA Grapalat"/>
                <w:lang w:val="nb-NO"/>
              </w:rPr>
              <w:t>06943812</w:t>
            </w:r>
          </w:p>
        </w:tc>
      </w:tr>
      <w:tr w:rsidR="00015DD4" w:rsidTr="00015D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015DD4" w:rsidTr="00015D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11.</w:t>
            </w:r>
            <w:r>
              <w:rPr>
                <w:rFonts w:ascii="GHEA Grapalat" w:hAnsi="GHEA Grapalat" w:cs="Sylfaen"/>
                <w:sz w:val="20"/>
                <w:szCs w:val="20"/>
              </w:rPr>
              <w:t>Շահառուի</w:t>
            </w:r>
            <w:r w:rsidRPr="00015DD4">
              <w:rPr>
                <w:rFonts w:ascii="GHEA Grapalat" w:hAnsi="GHEA Grapalat" w:cs="Arial"/>
                <w:sz w:val="20"/>
                <w:szCs w:val="20"/>
                <w:lang w:val="en-US"/>
              </w:rPr>
              <w:t xml:space="preserve"> </w:t>
            </w:r>
            <w:r>
              <w:rPr>
                <w:rFonts w:ascii="GHEA Grapalat" w:hAnsi="GHEA Grapalat" w:cs="Sylfaen"/>
                <w:sz w:val="20"/>
                <w:szCs w:val="20"/>
              </w:rPr>
              <w:t>հաշվի</w:t>
            </w:r>
            <w:r w:rsidRPr="00015DD4">
              <w:rPr>
                <w:rFonts w:ascii="GHEA Grapalat" w:hAnsi="GHEA Grapalat" w:cs="Arial"/>
                <w:sz w:val="20"/>
                <w:szCs w:val="20"/>
                <w:lang w:val="en-US"/>
              </w:rPr>
              <w:t xml:space="preserve"> </w:t>
            </w:r>
            <w:r>
              <w:rPr>
                <w:rFonts w:ascii="GHEA Grapalat" w:hAnsi="GHEA Grapalat" w:cs="Sylfaen"/>
                <w:sz w:val="20"/>
                <w:szCs w:val="20"/>
              </w:rPr>
              <w:t>համարը</w:t>
            </w:r>
            <w:r w:rsidRPr="00015DD4">
              <w:rPr>
                <w:rFonts w:ascii="GHEA Grapalat" w:hAnsi="GHEA Grapalat" w:cs="Arial"/>
                <w:sz w:val="20"/>
                <w:szCs w:val="20"/>
                <w:lang w:val="en-US"/>
              </w:rPr>
              <w:t xml:space="preserve"> /</w:t>
            </w:r>
            <w:r>
              <w:rPr>
                <w:rFonts w:ascii="GHEA Grapalat" w:hAnsi="GHEA Grapalat" w:cs="Sylfaen"/>
                <w:sz w:val="20"/>
                <w:szCs w:val="20"/>
              </w:rPr>
              <w:t>հշ</w:t>
            </w:r>
            <w:r w:rsidRPr="00015DD4">
              <w:rPr>
                <w:rFonts w:ascii="GHEA Grapalat" w:hAnsi="GHEA Grapalat" w:cs="Arial"/>
                <w:sz w:val="20"/>
                <w:szCs w:val="20"/>
                <w:lang w:val="en-US"/>
              </w:rPr>
              <w:t xml:space="preserve">.N/ </w:t>
            </w:r>
            <w:r>
              <w:rPr>
                <w:rFonts w:ascii="GHEA Grapalat" w:hAnsi="GHEA Grapalat"/>
                <w:lang w:val="hy-AM"/>
              </w:rPr>
              <w:t>1570020757350100</w:t>
            </w:r>
          </w:p>
        </w:tc>
      </w:tr>
      <w:tr w:rsidR="00015DD4" w:rsidTr="00015D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015DD4" w:rsidTr="00015D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015DD4" w:rsidTr="00015D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14.</w:t>
            </w:r>
            <w:r>
              <w:rPr>
                <w:rFonts w:ascii="GHEA Grapalat" w:hAnsi="GHEA Grapalat" w:cs="Sylfaen"/>
                <w:sz w:val="20"/>
                <w:szCs w:val="20"/>
              </w:rPr>
              <w:t>Գործարքի</w:t>
            </w:r>
            <w:r w:rsidRPr="00015DD4">
              <w:rPr>
                <w:rFonts w:ascii="GHEA Grapalat" w:hAnsi="GHEA Grapalat" w:cs="Arial"/>
                <w:sz w:val="20"/>
                <w:szCs w:val="20"/>
                <w:lang w:val="en-US"/>
              </w:rPr>
              <w:t xml:space="preserve"> /</w:t>
            </w:r>
            <w:r>
              <w:rPr>
                <w:rFonts w:ascii="GHEA Grapalat" w:hAnsi="GHEA Grapalat" w:cs="Sylfaen"/>
                <w:sz w:val="20"/>
                <w:szCs w:val="20"/>
              </w:rPr>
              <w:t>վճարման</w:t>
            </w:r>
            <w:r w:rsidRPr="00015DD4">
              <w:rPr>
                <w:rFonts w:ascii="GHEA Grapalat" w:hAnsi="GHEA Grapalat" w:cs="Arial"/>
                <w:sz w:val="20"/>
                <w:szCs w:val="20"/>
                <w:lang w:val="en-US"/>
              </w:rPr>
              <w:t xml:space="preserve">/ </w:t>
            </w:r>
            <w:r>
              <w:rPr>
                <w:rFonts w:ascii="GHEA Grapalat" w:hAnsi="GHEA Grapalat" w:cs="Sylfaen"/>
                <w:sz w:val="20"/>
                <w:szCs w:val="20"/>
              </w:rPr>
              <w:t>նպատակը</w:t>
            </w:r>
            <w:r w:rsidRPr="00015DD4">
              <w:rPr>
                <w:rFonts w:ascii="GHEA Grapalat" w:hAnsi="GHEA Grapalat" w:cs="Arial"/>
                <w:sz w:val="20"/>
                <w:szCs w:val="20"/>
                <w:lang w:val="en-US"/>
              </w:rPr>
              <w:t xml:space="preserve">` </w:t>
            </w:r>
            <w:r>
              <w:rPr>
                <w:rFonts w:ascii="GHEA Grapalat" w:hAnsi="GHEA Grapalat" w:cs="Arial"/>
                <w:sz w:val="20"/>
                <w:szCs w:val="20"/>
              </w:rPr>
              <w:t>Պ</w:t>
            </w:r>
            <w:r>
              <w:rPr>
                <w:rFonts w:ascii="GHEA Grapalat" w:hAnsi="GHEA Grapalat" w:cs="Sylfaen"/>
                <w:bCs/>
                <w:sz w:val="20"/>
                <w:szCs w:val="20"/>
              </w:rPr>
              <w:t>այմանագրի</w:t>
            </w:r>
            <w:r w:rsidRPr="00015DD4">
              <w:rPr>
                <w:rFonts w:ascii="GHEA Grapalat" w:hAnsi="GHEA Grapalat" w:cs="Sylfaen"/>
                <w:bCs/>
                <w:sz w:val="20"/>
                <w:szCs w:val="20"/>
                <w:lang w:val="en-US"/>
              </w:rPr>
              <w:t xml:space="preserve"> </w:t>
            </w:r>
            <w:r>
              <w:rPr>
                <w:rFonts w:ascii="GHEA Grapalat" w:hAnsi="GHEA Grapalat" w:cs="Sylfaen"/>
                <w:bCs/>
                <w:sz w:val="20"/>
                <w:szCs w:val="20"/>
              </w:rPr>
              <w:t>կատարման</w:t>
            </w:r>
            <w:r w:rsidRPr="00015DD4">
              <w:rPr>
                <w:rFonts w:ascii="GHEA Grapalat" w:hAnsi="GHEA Grapalat" w:cs="Sylfaen"/>
                <w:bCs/>
                <w:sz w:val="20"/>
                <w:szCs w:val="20"/>
                <w:lang w:val="en-US"/>
              </w:rPr>
              <w:t xml:space="preserve"> </w:t>
            </w:r>
            <w:r>
              <w:rPr>
                <w:rFonts w:ascii="GHEA Grapalat" w:hAnsi="GHEA Grapalat" w:cs="Sylfaen"/>
                <w:bCs/>
                <w:sz w:val="20"/>
                <w:szCs w:val="20"/>
              </w:rPr>
              <w:t>ապահովում</w:t>
            </w:r>
          </w:p>
        </w:tc>
      </w:tr>
      <w:tr w:rsidR="00015DD4" w:rsidTr="00015DD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Default="00015DD4">
            <w:pPr>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015DD4" w:rsidTr="00015DD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15DD4" w:rsidRPr="00015DD4" w:rsidRDefault="00015DD4">
            <w:pPr>
              <w:rPr>
                <w:rFonts w:ascii="GHEA Grapalat" w:hAnsi="GHEA Grapalat" w:cs="Arial"/>
                <w:sz w:val="20"/>
                <w:szCs w:val="20"/>
                <w:lang w:val="en-US"/>
              </w:rPr>
            </w:pPr>
            <w:r w:rsidRPr="00015DD4">
              <w:rPr>
                <w:rFonts w:ascii="GHEA Grapalat" w:hAnsi="GHEA Grapalat" w:cs="Sylfaen"/>
                <w:sz w:val="20"/>
                <w:szCs w:val="20"/>
                <w:lang w:val="en-US"/>
              </w:rPr>
              <w:t>16.</w:t>
            </w:r>
            <w:r>
              <w:rPr>
                <w:rFonts w:ascii="GHEA Grapalat" w:hAnsi="GHEA Grapalat" w:cs="Sylfaen"/>
                <w:sz w:val="20"/>
                <w:szCs w:val="20"/>
              </w:rPr>
              <w:t>Փաստաթղթերի</w:t>
            </w:r>
            <w:r w:rsidRPr="00015DD4">
              <w:rPr>
                <w:rFonts w:ascii="GHEA Grapalat" w:hAnsi="GHEA Grapalat" w:cs="Arial"/>
                <w:sz w:val="20"/>
                <w:szCs w:val="20"/>
                <w:lang w:val="en-US"/>
              </w:rPr>
              <w:t xml:space="preserve"> </w:t>
            </w:r>
            <w:r>
              <w:rPr>
                <w:rFonts w:ascii="GHEA Grapalat" w:hAnsi="GHEA Grapalat" w:cs="Sylfaen"/>
                <w:sz w:val="20"/>
                <w:szCs w:val="20"/>
              </w:rPr>
              <w:t>անվանումը</w:t>
            </w:r>
            <w:r w:rsidRPr="00015DD4">
              <w:rPr>
                <w:rFonts w:ascii="GHEA Grapalat" w:hAnsi="GHEA Grapalat" w:cs="Arial"/>
                <w:sz w:val="20"/>
                <w:szCs w:val="20"/>
                <w:lang w:val="en-US"/>
              </w:rPr>
              <w:t xml:space="preserve">, </w:t>
            </w:r>
            <w:r>
              <w:rPr>
                <w:rFonts w:ascii="GHEA Grapalat" w:hAnsi="GHEA Grapalat" w:cs="Sylfaen"/>
                <w:sz w:val="20"/>
                <w:szCs w:val="20"/>
              </w:rPr>
              <w:t>դրանց</w:t>
            </w:r>
            <w:r w:rsidRPr="00015DD4">
              <w:rPr>
                <w:rFonts w:ascii="GHEA Grapalat" w:hAnsi="GHEA Grapalat" w:cs="Arial"/>
                <w:sz w:val="20"/>
                <w:szCs w:val="20"/>
                <w:lang w:val="en-US"/>
              </w:rPr>
              <w:t xml:space="preserve"> </w:t>
            </w:r>
            <w:r>
              <w:rPr>
                <w:rFonts w:ascii="GHEA Grapalat" w:hAnsi="GHEA Grapalat" w:cs="Sylfaen"/>
                <w:sz w:val="20"/>
                <w:szCs w:val="20"/>
              </w:rPr>
              <w:t>համարները</w:t>
            </w:r>
            <w:r w:rsidRPr="00015DD4">
              <w:rPr>
                <w:rFonts w:ascii="GHEA Grapalat" w:hAnsi="GHEA Grapalat" w:cs="Arial"/>
                <w:sz w:val="20"/>
                <w:szCs w:val="20"/>
                <w:lang w:val="en-US"/>
              </w:rPr>
              <w:t xml:space="preserve">, </w:t>
            </w:r>
            <w:r>
              <w:rPr>
                <w:rFonts w:ascii="GHEA Grapalat" w:hAnsi="GHEA Grapalat" w:cs="Sylfaen"/>
                <w:sz w:val="20"/>
                <w:szCs w:val="20"/>
              </w:rPr>
              <w:t>տրամադրման</w:t>
            </w:r>
            <w:r w:rsidRPr="00015DD4">
              <w:rPr>
                <w:rFonts w:ascii="GHEA Grapalat" w:hAnsi="GHEA Grapalat" w:cs="Arial"/>
                <w:sz w:val="20"/>
                <w:szCs w:val="20"/>
                <w:lang w:val="en-US"/>
              </w:rPr>
              <w:t xml:space="preserve"> </w:t>
            </w:r>
            <w:r>
              <w:rPr>
                <w:rFonts w:ascii="GHEA Grapalat" w:hAnsi="GHEA Grapalat" w:cs="Sylfaen"/>
                <w:sz w:val="20"/>
                <w:szCs w:val="20"/>
              </w:rPr>
              <w:t>պայմանը</w:t>
            </w:r>
            <w:r w:rsidRPr="00015DD4">
              <w:rPr>
                <w:rFonts w:ascii="GHEA Grapalat" w:hAnsi="GHEA Grapalat" w:cs="Arial"/>
                <w:sz w:val="20"/>
                <w:szCs w:val="20"/>
                <w:lang w:val="en-US"/>
              </w:rPr>
              <w:t xml:space="preserve">                                   17. </w:t>
            </w:r>
            <w:r>
              <w:rPr>
                <w:rFonts w:ascii="GHEA Grapalat" w:hAnsi="GHEA Grapalat" w:cs="Sylfaen"/>
                <w:sz w:val="20"/>
                <w:szCs w:val="20"/>
              </w:rPr>
              <w:t>կից</w:t>
            </w:r>
            <w:r w:rsidRPr="00015DD4">
              <w:rPr>
                <w:rFonts w:ascii="GHEA Grapalat" w:hAnsi="GHEA Grapalat" w:cs="Arial"/>
                <w:sz w:val="20"/>
                <w:szCs w:val="20"/>
                <w:lang w:val="en-US"/>
              </w:rPr>
              <w:t xml:space="preserve">` ____ </w:t>
            </w:r>
            <w:r>
              <w:rPr>
                <w:rFonts w:ascii="GHEA Grapalat" w:hAnsi="GHEA Grapalat" w:cs="Sylfaen"/>
                <w:sz w:val="20"/>
                <w:szCs w:val="20"/>
              </w:rPr>
              <w:t>էջ</w:t>
            </w:r>
          </w:p>
        </w:tc>
      </w:tr>
      <w:tr w:rsidR="00015DD4" w:rsidTr="00015DD4">
        <w:trPr>
          <w:trHeight w:val="2194"/>
        </w:trPr>
        <w:tc>
          <w:tcPr>
            <w:tcW w:w="5616" w:type="dxa"/>
            <w:tcBorders>
              <w:top w:val="nil"/>
              <w:left w:val="single" w:sz="4" w:space="0" w:color="auto"/>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sidRPr="00015DD4">
              <w:rPr>
                <w:rFonts w:ascii="Arial" w:hAnsi="Arial" w:cs="Arial"/>
                <w:sz w:val="20"/>
                <w:szCs w:val="20"/>
                <w:lang w:val="en-US"/>
              </w:rPr>
              <w:t> 19.</w:t>
            </w:r>
            <w:r>
              <w:rPr>
                <w:rFonts w:ascii="Sylfaen" w:hAnsi="Sylfaen" w:cs="Sylfaen"/>
                <w:sz w:val="20"/>
                <w:szCs w:val="20"/>
              </w:rPr>
              <w:t>ա</w:t>
            </w:r>
            <w:r w:rsidRPr="00015DD4">
              <w:rPr>
                <w:rFonts w:ascii="Sylfaen" w:hAnsi="Sylfaen" w:cs="Sylfaen"/>
                <w:sz w:val="20"/>
                <w:szCs w:val="20"/>
                <w:lang w:val="en-US"/>
              </w:rPr>
              <w:t xml:space="preserve">. </w:t>
            </w:r>
            <w:r>
              <w:rPr>
                <w:rFonts w:ascii="GHEA Grapalat" w:hAnsi="GHEA Grapalat" w:cs="Sylfaen"/>
                <w:sz w:val="20"/>
                <w:szCs w:val="20"/>
              </w:rPr>
              <w:t>Շահառուի</w:t>
            </w: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ստորագրությունները</w:t>
            </w:r>
          </w:p>
          <w:p w:rsidR="00015DD4" w:rsidRPr="00015DD4" w:rsidRDefault="00015DD4">
            <w:pPr>
              <w:rPr>
                <w:rFonts w:ascii="GHEA Grapalat" w:hAnsi="GHEA Grapalat" w:cs="Sylfaen"/>
                <w:sz w:val="20"/>
                <w:szCs w:val="20"/>
                <w:lang w:val="en-US"/>
              </w:rPr>
            </w:pPr>
          </w:p>
          <w:p w:rsidR="00015DD4" w:rsidRPr="00015DD4" w:rsidRDefault="00015DD4">
            <w:pPr>
              <w:jc w:val="right"/>
              <w:rPr>
                <w:rFonts w:ascii="GHEA Grapalat" w:hAnsi="GHEA Grapalat" w:cs="Tahoma"/>
                <w:color w:val="000000"/>
                <w:sz w:val="20"/>
                <w:szCs w:val="20"/>
                <w:lang w:val="en-US"/>
              </w:rPr>
            </w:pPr>
            <w:r w:rsidRPr="00015DD4">
              <w:rPr>
                <w:rFonts w:ascii="GHEA Grapalat" w:hAnsi="GHEA Grapalat" w:cs="Tahoma"/>
                <w:color w:val="000000"/>
                <w:sz w:val="20"/>
                <w:szCs w:val="20"/>
                <w:lang w:val="en-US"/>
              </w:rPr>
              <w:t>/____________________/</w:t>
            </w:r>
          </w:p>
          <w:p w:rsidR="00015DD4" w:rsidRPr="00015DD4" w:rsidRDefault="00015DD4">
            <w:pPr>
              <w:rPr>
                <w:rFonts w:ascii="GHEA Grapalat" w:hAnsi="GHEA Grapalat" w:cs="Tahoma"/>
                <w:color w:val="000000"/>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jc w:val="right"/>
              <w:rPr>
                <w:rFonts w:ascii="GHEA Grapalat" w:hAnsi="GHEA Grapalat" w:cs="Sylfaen"/>
                <w:sz w:val="20"/>
                <w:szCs w:val="20"/>
                <w:lang w:val="en-US"/>
              </w:rPr>
            </w:pPr>
            <w:r w:rsidRPr="00015DD4">
              <w:rPr>
                <w:rFonts w:ascii="GHEA Grapalat" w:hAnsi="GHEA Grapalat" w:cs="Tahoma"/>
                <w:color w:val="000000"/>
                <w:sz w:val="20"/>
                <w:szCs w:val="20"/>
                <w:lang w:val="en-US"/>
              </w:rPr>
              <w:t>/____________________/</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19.</w:t>
            </w:r>
            <w:r>
              <w:rPr>
                <w:rFonts w:ascii="GHEA Grapalat" w:hAnsi="GHEA Grapalat" w:cs="Sylfaen"/>
                <w:sz w:val="20"/>
                <w:szCs w:val="20"/>
              </w:rPr>
              <w:t>բ</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tc>
        <w:tc>
          <w:tcPr>
            <w:tcW w:w="5364" w:type="dxa"/>
            <w:tcBorders>
              <w:top w:val="nil"/>
              <w:left w:val="nil"/>
              <w:bottom w:val="single" w:sz="4" w:space="0" w:color="auto"/>
              <w:right w:val="single" w:sz="4" w:space="0" w:color="auto"/>
            </w:tcBorders>
            <w:noWrap/>
            <w:vAlign w:val="bottom"/>
          </w:tcPr>
          <w:p w:rsidR="00015DD4" w:rsidRPr="00015DD4" w:rsidRDefault="00015DD4">
            <w:pPr>
              <w:jc w:val="right"/>
              <w:rPr>
                <w:rFonts w:ascii="GHEA Grapalat" w:hAnsi="GHEA Grapalat" w:cs="Sylfaen"/>
                <w:sz w:val="20"/>
                <w:szCs w:val="20"/>
                <w:lang w:val="en-US"/>
              </w:rPr>
            </w:pPr>
            <w:r w:rsidRPr="00015DD4">
              <w:rPr>
                <w:rFonts w:ascii="Arial" w:hAnsi="Arial" w:cs="Arial"/>
                <w:sz w:val="20"/>
                <w:szCs w:val="20"/>
                <w:lang w:val="en-US"/>
              </w:rPr>
              <w:t>18.</w:t>
            </w:r>
            <w:r>
              <w:rPr>
                <w:rFonts w:ascii="Sylfaen" w:hAnsi="Sylfaen" w:cs="Sylfaen"/>
                <w:sz w:val="20"/>
                <w:szCs w:val="20"/>
              </w:rPr>
              <w:t>ա</w:t>
            </w:r>
            <w:r w:rsidRPr="00015DD4">
              <w:rPr>
                <w:rFonts w:ascii="Sylfaen" w:hAnsi="Sylfaen" w:cs="Sylfaen"/>
                <w:sz w:val="20"/>
                <w:szCs w:val="20"/>
                <w:lang w:val="en-US"/>
              </w:rPr>
              <w:t xml:space="preserve">.                               </w:t>
            </w:r>
            <w:r w:rsidRPr="00015DD4">
              <w:rPr>
                <w:rFonts w:ascii="Arial" w:hAnsi="Arial" w:cs="Arial"/>
                <w:sz w:val="20"/>
                <w:szCs w:val="20"/>
                <w:lang w:val="en-US"/>
              </w:rPr>
              <w:t> </w:t>
            </w:r>
            <w:r>
              <w:rPr>
                <w:rFonts w:ascii="GHEA Grapalat" w:hAnsi="GHEA Grapalat" w:cs="Sylfaen"/>
                <w:sz w:val="20"/>
                <w:szCs w:val="20"/>
              </w:rPr>
              <w:t>Վճարողի</w:t>
            </w: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15DD4">
              <w:rPr>
                <w:rFonts w:ascii="GHEA Grapalat" w:hAnsi="GHEA Grapalat" w:cs="Sylfaen"/>
                <w:sz w:val="20"/>
                <w:szCs w:val="20"/>
                <w:lang w:val="en-US"/>
              </w:rPr>
              <w:t>`</w:t>
            </w:r>
          </w:p>
          <w:p w:rsidR="00015DD4" w:rsidRPr="00015DD4" w:rsidRDefault="00015DD4">
            <w:pPr>
              <w:jc w:val="right"/>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/____________________/</w:t>
            </w:r>
          </w:p>
          <w:p w:rsidR="00015DD4" w:rsidRPr="00015DD4" w:rsidRDefault="00015DD4">
            <w:pPr>
              <w:jc w:val="right"/>
              <w:rPr>
                <w:rFonts w:ascii="GHEA Grapalat" w:hAnsi="GHEA Grapalat" w:cs="Tahoma"/>
                <w:color w:val="000000"/>
                <w:sz w:val="20"/>
                <w:szCs w:val="20"/>
                <w:lang w:val="en-US"/>
              </w:rPr>
            </w:pPr>
          </w:p>
          <w:p w:rsidR="00015DD4" w:rsidRPr="00015DD4" w:rsidRDefault="00015DD4">
            <w:pPr>
              <w:jc w:val="right"/>
              <w:rPr>
                <w:rFonts w:ascii="GHEA Grapalat" w:hAnsi="GHEA Grapalat" w:cs="Tahoma"/>
                <w:color w:val="000000"/>
                <w:sz w:val="20"/>
                <w:szCs w:val="20"/>
                <w:lang w:val="en-US"/>
              </w:rPr>
            </w:pPr>
          </w:p>
          <w:p w:rsidR="00015DD4" w:rsidRPr="00015DD4" w:rsidRDefault="00015DD4">
            <w:pPr>
              <w:jc w:val="right"/>
              <w:rPr>
                <w:rFonts w:ascii="GHEA Grapalat" w:hAnsi="GHEA Grapalat" w:cs="Sylfaen"/>
                <w:sz w:val="20"/>
                <w:szCs w:val="20"/>
                <w:lang w:val="en-US"/>
              </w:rPr>
            </w:pPr>
            <w:r w:rsidRPr="00015DD4">
              <w:rPr>
                <w:rFonts w:ascii="GHEA Grapalat" w:hAnsi="GHEA Grapalat" w:cs="Tahoma"/>
                <w:color w:val="000000"/>
                <w:sz w:val="20"/>
                <w:szCs w:val="20"/>
                <w:lang w:val="en-US"/>
              </w:rPr>
              <w:t>/____________________/</w:t>
            </w:r>
          </w:p>
          <w:p w:rsidR="00015DD4" w:rsidRPr="00015DD4" w:rsidRDefault="00015DD4">
            <w:pPr>
              <w:jc w:val="right"/>
              <w:rPr>
                <w:rFonts w:ascii="GHEA Grapalat" w:hAnsi="GHEA Grapalat" w:cs="Sylfaen"/>
                <w:sz w:val="20"/>
                <w:szCs w:val="20"/>
                <w:lang w:val="en-US"/>
              </w:rPr>
            </w:pPr>
          </w:p>
          <w:p w:rsidR="00015DD4" w:rsidRPr="00015DD4" w:rsidRDefault="00015DD4">
            <w:pPr>
              <w:jc w:val="right"/>
              <w:rPr>
                <w:rFonts w:ascii="GHEA Grapalat" w:hAnsi="GHEA Grapalat" w:cs="Sylfaen"/>
                <w:sz w:val="20"/>
                <w:szCs w:val="20"/>
                <w:lang w:val="en-US"/>
              </w:rPr>
            </w:pPr>
            <w:r w:rsidRPr="00015DD4">
              <w:rPr>
                <w:rFonts w:ascii="GHEA Grapalat" w:hAnsi="GHEA Grapalat" w:cs="Sylfaen"/>
                <w:sz w:val="20"/>
                <w:szCs w:val="20"/>
                <w:lang w:val="en-US"/>
              </w:rPr>
              <w:t>18.</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tc>
      </w:tr>
      <w:tr w:rsidR="00015DD4" w:rsidTr="00015DD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sidRPr="00015DD4">
              <w:rPr>
                <w:rFonts w:ascii="Arial" w:hAnsi="Arial" w:cs="Arial"/>
                <w:sz w:val="20"/>
                <w:szCs w:val="20"/>
                <w:lang w:val="en-US"/>
              </w:rPr>
              <w:t> </w:t>
            </w:r>
            <w:r>
              <w:rPr>
                <w:rFonts w:ascii="GHEA Grapalat" w:hAnsi="GHEA Grapalat" w:cs="Sylfaen"/>
                <w:sz w:val="20"/>
                <w:szCs w:val="20"/>
              </w:rPr>
              <w:t>Կատարված</w:t>
            </w:r>
            <w:r w:rsidRPr="00015DD4">
              <w:rPr>
                <w:rFonts w:ascii="GHEA Grapalat" w:hAnsi="GHEA Grapalat" w:cs="Sylfaen"/>
                <w:sz w:val="20"/>
                <w:szCs w:val="20"/>
                <w:lang w:val="en-US"/>
              </w:rPr>
              <w:t xml:space="preserve"> </w:t>
            </w:r>
            <w:r>
              <w:rPr>
                <w:rFonts w:ascii="GHEA Grapalat" w:hAnsi="GHEA Grapalat" w:cs="Sylfaen"/>
                <w:sz w:val="20"/>
                <w:szCs w:val="20"/>
              </w:rPr>
              <w:t>է</w:t>
            </w:r>
            <w:r w:rsidRPr="00015DD4">
              <w:rPr>
                <w:rFonts w:ascii="GHEA Grapalat" w:hAnsi="GHEA Grapalat" w:cs="Sylfaen"/>
                <w:sz w:val="20"/>
                <w:szCs w:val="20"/>
                <w:lang w:val="en-US"/>
              </w:rPr>
              <w:t xml:space="preserve"> </w:t>
            </w:r>
            <w:r>
              <w:rPr>
                <w:rFonts w:ascii="GHEA Grapalat" w:hAnsi="GHEA Grapalat" w:cs="Sylfaen"/>
                <w:sz w:val="20"/>
                <w:szCs w:val="20"/>
              </w:rPr>
              <w:t>շահառուի</w:t>
            </w:r>
            <w:r w:rsidRPr="00015DD4">
              <w:rPr>
                <w:rFonts w:ascii="GHEA Grapalat" w:hAnsi="GHEA Grapalat" w:cs="Sylfaen"/>
                <w:sz w:val="20"/>
                <w:szCs w:val="20"/>
                <w:lang w:val="en-US"/>
              </w:rPr>
              <w:t xml:space="preserve"> </w:t>
            </w:r>
            <w:r>
              <w:rPr>
                <w:rFonts w:ascii="GHEA Grapalat" w:hAnsi="GHEA Grapalat" w:cs="Sylfaen"/>
                <w:sz w:val="20"/>
                <w:szCs w:val="20"/>
              </w:rPr>
              <w:t>բանկի</w:t>
            </w:r>
            <w:r w:rsidRPr="00015DD4">
              <w:rPr>
                <w:rFonts w:ascii="GHEA Grapalat" w:hAnsi="GHEA Grapalat" w:cs="Sylfaen"/>
                <w:sz w:val="20"/>
                <w:szCs w:val="20"/>
                <w:lang w:val="en-US"/>
              </w:rPr>
              <w:t xml:space="preserve"> </w:t>
            </w:r>
            <w:r>
              <w:rPr>
                <w:rFonts w:ascii="GHEA Grapalat" w:hAnsi="GHEA Grapalat" w:cs="Sylfaen"/>
                <w:sz w:val="20"/>
                <w:szCs w:val="20"/>
              </w:rPr>
              <w:t>կողմից</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Tahoma"/>
                <w:color w:val="000000"/>
                <w:sz w:val="20"/>
                <w:szCs w:val="20"/>
                <w:lang w:val="en-US"/>
              </w:rPr>
            </w:pPr>
            <w:r w:rsidRPr="00015DD4">
              <w:rPr>
                <w:rFonts w:ascii="GHEA Grapalat" w:hAnsi="GHEA Grapalat" w:cs="Tahoma"/>
                <w:color w:val="000000"/>
                <w:sz w:val="20"/>
                <w:szCs w:val="20"/>
                <w:lang w:val="en-US"/>
              </w:rPr>
              <w:t>20.</w:t>
            </w:r>
            <w:r>
              <w:rPr>
                <w:rFonts w:ascii="GHEA Grapalat" w:hAnsi="GHEA Grapalat" w:cs="Tahoma"/>
                <w:color w:val="000000"/>
                <w:sz w:val="20"/>
                <w:szCs w:val="20"/>
              </w:rPr>
              <w:t>ա</w:t>
            </w:r>
            <w:r w:rsidRPr="00015DD4">
              <w:rPr>
                <w:rFonts w:ascii="GHEA Grapalat" w:hAnsi="GHEA Grapalat" w:cs="Tahoma"/>
                <w:color w:val="000000"/>
                <w:sz w:val="20"/>
                <w:szCs w:val="20"/>
                <w:lang w:val="en-US"/>
              </w:rPr>
              <w:t>.                                        /____________________/</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lastRenderedPageBreak/>
              <w:t xml:space="preserve">  </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r>
              <w:rPr>
                <w:rFonts w:ascii="GHEA Grapalat" w:hAnsi="GHEA Grapalat" w:cs="Sylfaen"/>
                <w:sz w:val="20"/>
                <w:szCs w:val="20"/>
              </w:rPr>
              <w:t>ստորագրություն</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20.</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"___" </w:t>
            </w:r>
            <w:r w:rsidRPr="00015DD4">
              <w:rPr>
                <w:rFonts w:ascii="GHEA Grapalat" w:hAnsi="GHEA Grapalat" w:cs="Sylfaen"/>
                <w:color w:val="000000"/>
                <w:sz w:val="20"/>
                <w:szCs w:val="20"/>
                <w:lang w:val="en-US"/>
              </w:rPr>
              <w:t xml:space="preserve">___ </w:t>
            </w:r>
            <w:r w:rsidRPr="00015DD4">
              <w:rPr>
                <w:rFonts w:ascii="GHEA Grapalat" w:hAnsi="GHEA Grapalat" w:cs="Tahoma"/>
                <w:color w:val="000000"/>
                <w:sz w:val="20"/>
                <w:szCs w:val="20"/>
                <w:lang w:val="en-US"/>
              </w:rPr>
              <w:t xml:space="preserve">20___ </w:t>
            </w:r>
            <w:r>
              <w:rPr>
                <w:rFonts w:ascii="GHEA Grapalat" w:hAnsi="GHEA Grapalat" w:cs="Sylfaen"/>
                <w:color w:val="000000"/>
                <w:sz w:val="20"/>
                <w:szCs w:val="20"/>
              </w:rPr>
              <w:t>թ</w:t>
            </w:r>
            <w:r w:rsidRPr="00015DD4">
              <w:rPr>
                <w:rFonts w:ascii="GHEA Grapalat" w:hAnsi="GHEA Grapalat" w:cs="Sylfaen"/>
                <w:color w:val="000000"/>
                <w:sz w:val="20"/>
                <w:szCs w:val="20"/>
                <w:lang w:val="en-US"/>
              </w:rPr>
              <w:t>.</w:t>
            </w: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015DD4" w:rsidRPr="00015DD4" w:rsidRDefault="00015DD4">
            <w:pPr>
              <w:rPr>
                <w:rFonts w:ascii="GHEA Grapalat" w:hAnsi="GHEA Grapalat" w:cs="Sylfaen"/>
                <w:sz w:val="20"/>
                <w:szCs w:val="20"/>
                <w:lang w:val="en-US"/>
              </w:rPr>
            </w:pPr>
            <w:r>
              <w:rPr>
                <w:rFonts w:ascii="GHEA Grapalat" w:hAnsi="GHEA Grapalat" w:cs="Sylfaen"/>
                <w:sz w:val="20"/>
                <w:szCs w:val="20"/>
              </w:rPr>
              <w:lastRenderedPageBreak/>
              <w:t>Կատարված</w:t>
            </w:r>
            <w:r w:rsidRPr="00015DD4">
              <w:rPr>
                <w:rFonts w:ascii="GHEA Grapalat" w:hAnsi="GHEA Grapalat" w:cs="Sylfaen"/>
                <w:sz w:val="20"/>
                <w:szCs w:val="20"/>
                <w:lang w:val="en-US"/>
              </w:rPr>
              <w:t xml:space="preserve"> </w:t>
            </w:r>
            <w:r>
              <w:rPr>
                <w:rFonts w:ascii="GHEA Grapalat" w:hAnsi="GHEA Grapalat" w:cs="Sylfaen"/>
                <w:sz w:val="20"/>
                <w:szCs w:val="20"/>
              </w:rPr>
              <w:t>է</w:t>
            </w:r>
            <w:r w:rsidRPr="00015DD4">
              <w:rPr>
                <w:rFonts w:ascii="GHEA Grapalat" w:hAnsi="GHEA Grapalat" w:cs="Sylfaen"/>
                <w:sz w:val="20"/>
                <w:szCs w:val="20"/>
                <w:lang w:val="en-US"/>
              </w:rPr>
              <w:t xml:space="preserve"> </w:t>
            </w:r>
            <w:r>
              <w:rPr>
                <w:rFonts w:ascii="GHEA Grapalat" w:hAnsi="GHEA Grapalat" w:cs="Sylfaen"/>
                <w:sz w:val="20"/>
                <w:szCs w:val="20"/>
              </w:rPr>
              <w:t>վճարողի</w:t>
            </w:r>
            <w:r w:rsidRPr="00015DD4">
              <w:rPr>
                <w:rFonts w:ascii="GHEA Grapalat" w:hAnsi="GHEA Grapalat" w:cs="Sylfaen"/>
                <w:sz w:val="20"/>
                <w:szCs w:val="20"/>
                <w:lang w:val="en-US"/>
              </w:rPr>
              <w:t xml:space="preserve"> </w:t>
            </w:r>
            <w:r>
              <w:rPr>
                <w:rFonts w:ascii="GHEA Grapalat" w:hAnsi="GHEA Grapalat" w:cs="Sylfaen"/>
                <w:sz w:val="20"/>
                <w:szCs w:val="20"/>
              </w:rPr>
              <w:t>բանկի</w:t>
            </w:r>
            <w:r w:rsidRPr="00015DD4">
              <w:rPr>
                <w:rFonts w:ascii="GHEA Grapalat" w:hAnsi="GHEA Grapalat" w:cs="Sylfaen"/>
                <w:sz w:val="20"/>
                <w:szCs w:val="20"/>
                <w:lang w:val="en-US"/>
              </w:rPr>
              <w:t xml:space="preserve"> </w:t>
            </w:r>
            <w:r>
              <w:rPr>
                <w:rFonts w:ascii="GHEA Grapalat" w:hAnsi="GHEA Grapalat" w:cs="Sylfaen"/>
                <w:sz w:val="20"/>
                <w:szCs w:val="20"/>
              </w:rPr>
              <w:t>կողմից</w:t>
            </w:r>
          </w:p>
          <w:p w:rsidR="00015DD4" w:rsidRPr="00015DD4" w:rsidRDefault="00015DD4">
            <w:pPr>
              <w:jc w:val="cente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jc w:val="right"/>
              <w:rPr>
                <w:rFonts w:ascii="GHEA Grapalat" w:hAnsi="GHEA Grapalat" w:cs="Tahoma"/>
                <w:color w:val="000000"/>
                <w:sz w:val="20"/>
                <w:szCs w:val="20"/>
                <w:lang w:val="en-US"/>
              </w:rPr>
            </w:pPr>
            <w:r w:rsidRPr="00015DD4">
              <w:rPr>
                <w:rFonts w:ascii="GHEA Grapalat" w:hAnsi="GHEA Grapalat" w:cs="Tahoma"/>
                <w:color w:val="000000"/>
                <w:sz w:val="20"/>
                <w:szCs w:val="20"/>
                <w:lang w:val="en-US"/>
              </w:rPr>
              <w:t>21.</w:t>
            </w:r>
            <w:r>
              <w:rPr>
                <w:rFonts w:ascii="GHEA Grapalat" w:hAnsi="GHEA Grapalat" w:cs="Tahoma"/>
                <w:color w:val="000000"/>
                <w:sz w:val="20"/>
                <w:szCs w:val="20"/>
              </w:rPr>
              <w:t>ա</w:t>
            </w:r>
            <w:r w:rsidRPr="00015DD4">
              <w:rPr>
                <w:rFonts w:ascii="GHEA Grapalat" w:hAnsi="GHEA Grapalat" w:cs="Tahoma"/>
                <w:color w:val="000000"/>
                <w:sz w:val="20"/>
                <w:szCs w:val="20"/>
                <w:lang w:val="en-US"/>
              </w:rPr>
              <w:t>.                                       /____________________/</w:t>
            </w:r>
          </w:p>
          <w:p w:rsidR="00015DD4" w:rsidRPr="00015DD4" w:rsidRDefault="00015DD4">
            <w:pPr>
              <w:jc w:val="center"/>
              <w:rPr>
                <w:rFonts w:ascii="GHEA Grapalat" w:hAnsi="GHEA Grapalat" w:cs="Sylfaen"/>
                <w:sz w:val="20"/>
                <w:szCs w:val="20"/>
                <w:lang w:val="en-US"/>
              </w:rPr>
            </w:pPr>
            <w:r w:rsidRPr="00015DD4">
              <w:rPr>
                <w:rFonts w:ascii="GHEA Grapalat" w:hAnsi="GHEA Grapalat" w:cs="Tahoma"/>
                <w:color w:val="000000"/>
                <w:sz w:val="20"/>
                <w:szCs w:val="20"/>
                <w:lang w:val="en-US"/>
              </w:rPr>
              <w:t xml:space="preserve">                                                   </w:t>
            </w:r>
            <w:r w:rsidRPr="00015DD4">
              <w:rPr>
                <w:rFonts w:ascii="GHEA Grapalat" w:hAnsi="GHEA Grapalat" w:cs="Sylfaen"/>
                <w:sz w:val="20"/>
                <w:szCs w:val="20"/>
                <w:lang w:val="en-US"/>
              </w:rPr>
              <w:t>/</w:t>
            </w:r>
            <w:r>
              <w:rPr>
                <w:rFonts w:ascii="GHEA Grapalat" w:hAnsi="GHEA Grapalat" w:cs="Sylfaen"/>
                <w:sz w:val="20"/>
                <w:szCs w:val="20"/>
              </w:rPr>
              <w:t>ստորագրություն</w:t>
            </w:r>
            <w:r w:rsidRPr="00015DD4">
              <w:rPr>
                <w:rFonts w:ascii="GHEA Grapalat" w:hAnsi="GHEA Grapalat" w:cs="Sylfaen"/>
                <w:sz w:val="20"/>
                <w:szCs w:val="20"/>
                <w:lang w:val="en-US"/>
              </w:rPr>
              <w:t>/</w:t>
            </w:r>
          </w:p>
          <w:p w:rsidR="00015DD4" w:rsidRPr="00015DD4" w:rsidRDefault="00015DD4">
            <w:pPr>
              <w:jc w:val="cente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21.</w:t>
            </w:r>
            <w:r>
              <w:rPr>
                <w:rFonts w:ascii="GHEA Grapalat" w:hAnsi="GHEA Grapalat" w:cs="Sylfaen"/>
                <w:sz w:val="20"/>
                <w:szCs w:val="20"/>
              </w:rPr>
              <w:t>բ</w:t>
            </w:r>
            <w:r w:rsidRPr="00015DD4">
              <w:rPr>
                <w:rFonts w:ascii="GHEA Grapalat" w:hAnsi="GHEA Grapalat" w:cs="Sylfaen"/>
                <w:sz w:val="20"/>
                <w:szCs w:val="20"/>
                <w:lang w:val="en-US"/>
              </w:rPr>
              <w:t xml:space="preserve">.                                                                 </w:t>
            </w:r>
            <w:r>
              <w:rPr>
                <w:rFonts w:ascii="GHEA Grapalat" w:hAnsi="GHEA Grapalat" w:cs="Sylfaen"/>
                <w:sz w:val="20"/>
                <w:szCs w:val="20"/>
              </w:rPr>
              <w:t>Կ</w:t>
            </w:r>
            <w:r w:rsidRPr="00015DD4">
              <w:rPr>
                <w:rFonts w:ascii="GHEA Grapalat" w:hAnsi="GHEA Grapalat" w:cs="Sylfaen"/>
                <w:sz w:val="20"/>
                <w:szCs w:val="20"/>
                <w:lang w:val="en-US"/>
              </w:rPr>
              <w:t>.</w:t>
            </w:r>
            <w:r>
              <w:rPr>
                <w:rFonts w:ascii="GHEA Grapalat" w:hAnsi="GHEA Grapalat" w:cs="Sylfaen"/>
                <w:sz w:val="20"/>
                <w:szCs w:val="20"/>
              </w:rPr>
              <w:t>Տ</w:t>
            </w: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 xml:space="preserve">                     </w:t>
            </w:r>
          </w:p>
          <w:p w:rsidR="00015DD4" w:rsidRPr="00015DD4" w:rsidRDefault="00015DD4">
            <w:pPr>
              <w:rPr>
                <w:rFonts w:ascii="GHEA Grapalat" w:hAnsi="GHEA Grapalat" w:cs="Sylfaen"/>
                <w:sz w:val="20"/>
                <w:szCs w:val="20"/>
                <w:lang w:val="en-US"/>
              </w:rPr>
            </w:pPr>
            <w:r w:rsidRPr="00015DD4">
              <w:rPr>
                <w:rFonts w:ascii="GHEA Grapalat" w:hAnsi="GHEA Grapalat" w:cs="Sylfaen"/>
                <w:sz w:val="20"/>
                <w:szCs w:val="20"/>
                <w:lang w:val="en-US"/>
              </w:rPr>
              <w:t>22.</w:t>
            </w:r>
            <w:r>
              <w:rPr>
                <w:rFonts w:ascii="GHEA Grapalat" w:hAnsi="GHEA Grapalat" w:cs="Sylfaen"/>
                <w:sz w:val="20"/>
                <w:szCs w:val="20"/>
              </w:rPr>
              <w:t>Կատարման</w:t>
            </w:r>
            <w:r w:rsidRPr="00015DD4">
              <w:rPr>
                <w:rFonts w:ascii="GHEA Grapalat" w:hAnsi="GHEA Grapalat" w:cs="Sylfaen"/>
                <w:sz w:val="20"/>
                <w:szCs w:val="20"/>
                <w:lang w:val="en-US"/>
              </w:rPr>
              <w:t xml:space="preserve"> </w:t>
            </w:r>
            <w:r>
              <w:rPr>
                <w:rFonts w:ascii="GHEA Grapalat" w:hAnsi="GHEA Grapalat" w:cs="Sylfaen"/>
                <w:sz w:val="20"/>
                <w:szCs w:val="20"/>
              </w:rPr>
              <w:t>ամսաթիվը</w:t>
            </w:r>
            <w:r w:rsidRPr="00015DD4">
              <w:rPr>
                <w:rFonts w:ascii="GHEA Grapalat" w:hAnsi="GHEA Grapalat" w:cs="Sylfaen"/>
                <w:sz w:val="20"/>
                <w:szCs w:val="20"/>
                <w:lang w:val="en-US"/>
              </w:rPr>
              <w:t xml:space="preserve">`           </w:t>
            </w:r>
            <w:r w:rsidRPr="00015DD4">
              <w:rPr>
                <w:rFonts w:ascii="GHEA Grapalat" w:hAnsi="GHEA Grapalat" w:cs="Tahoma"/>
                <w:color w:val="000000"/>
                <w:sz w:val="20"/>
                <w:szCs w:val="20"/>
                <w:lang w:val="en-US"/>
              </w:rPr>
              <w:t xml:space="preserve">"___" </w:t>
            </w:r>
            <w:r w:rsidRPr="00015DD4">
              <w:rPr>
                <w:rFonts w:ascii="GHEA Grapalat" w:hAnsi="GHEA Grapalat" w:cs="Sylfaen"/>
                <w:color w:val="000000"/>
                <w:sz w:val="20"/>
                <w:szCs w:val="20"/>
                <w:lang w:val="en-US"/>
              </w:rPr>
              <w:t xml:space="preserve">___ </w:t>
            </w:r>
            <w:r w:rsidRPr="00015DD4">
              <w:rPr>
                <w:rFonts w:ascii="GHEA Grapalat" w:hAnsi="GHEA Grapalat" w:cs="Tahoma"/>
                <w:color w:val="000000"/>
                <w:sz w:val="20"/>
                <w:szCs w:val="20"/>
                <w:lang w:val="en-US"/>
              </w:rPr>
              <w:t>20___</w:t>
            </w:r>
            <w:r>
              <w:rPr>
                <w:rFonts w:ascii="GHEA Grapalat" w:hAnsi="GHEA Grapalat" w:cs="Sylfaen"/>
                <w:color w:val="000000"/>
                <w:sz w:val="20"/>
                <w:szCs w:val="20"/>
              </w:rPr>
              <w:t>թ</w:t>
            </w:r>
            <w:r w:rsidRPr="00015DD4">
              <w:rPr>
                <w:rFonts w:ascii="GHEA Grapalat" w:hAnsi="GHEA Grapalat" w:cs="Sylfaen"/>
                <w:color w:val="000000"/>
                <w:sz w:val="20"/>
                <w:szCs w:val="20"/>
                <w:lang w:val="en-US"/>
              </w:rPr>
              <w:t>.</w:t>
            </w:r>
          </w:p>
          <w:p w:rsidR="00015DD4" w:rsidRPr="00015DD4" w:rsidRDefault="00015DD4">
            <w:pPr>
              <w:rPr>
                <w:rFonts w:ascii="GHEA Grapalat" w:hAnsi="GHEA Grapalat" w:cs="Sylfaen"/>
                <w:sz w:val="20"/>
                <w:szCs w:val="20"/>
                <w:lang w:val="en-US"/>
              </w:rPr>
            </w:pPr>
          </w:p>
          <w:p w:rsidR="00015DD4" w:rsidRPr="00015DD4" w:rsidRDefault="00015DD4">
            <w:pPr>
              <w:rPr>
                <w:rFonts w:ascii="GHEA Grapalat" w:hAnsi="GHEA Grapalat" w:cs="Sylfaen"/>
                <w:sz w:val="20"/>
                <w:szCs w:val="20"/>
                <w:lang w:val="en-US"/>
              </w:rPr>
            </w:pPr>
          </w:p>
          <w:p w:rsidR="00015DD4" w:rsidRPr="00015DD4" w:rsidRDefault="00015DD4">
            <w:pPr>
              <w:jc w:val="right"/>
              <w:rPr>
                <w:rFonts w:ascii="GHEA Grapalat" w:hAnsi="GHEA Grapalat" w:cs="Sylfaen"/>
                <w:sz w:val="20"/>
                <w:szCs w:val="20"/>
                <w:lang w:val="en-US"/>
              </w:rPr>
            </w:pPr>
          </w:p>
        </w:tc>
      </w:tr>
    </w:tbl>
    <w:p w:rsidR="00015DD4" w:rsidRPr="00015DD4" w:rsidRDefault="00015DD4" w:rsidP="00015DD4">
      <w:pPr>
        <w:pStyle w:val="ListParagraph1"/>
        <w:tabs>
          <w:tab w:val="left" w:pos="540"/>
        </w:tabs>
        <w:autoSpaceDE w:val="0"/>
        <w:autoSpaceDN w:val="0"/>
        <w:adjustRightInd w:val="0"/>
        <w:ind w:left="0"/>
        <w:jc w:val="both"/>
        <w:rPr>
          <w:rFonts w:ascii="GHEA Grapalat" w:hAnsi="GHEA Grapalat" w:cs="Sylfaen"/>
          <w:sz w:val="20"/>
          <w:szCs w:val="20"/>
          <w:lang w:val="en-US"/>
        </w:rPr>
      </w:pPr>
    </w:p>
    <w:p w:rsidR="00015DD4" w:rsidRP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015DD4" w:rsidRP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015DD4" w:rsidRP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015DD4" w:rsidRPr="00015DD4" w:rsidRDefault="00015DD4" w:rsidP="00015D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015DD4" w:rsidRPr="00015DD4" w:rsidRDefault="00015DD4" w:rsidP="00015DD4">
      <w:pPr>
        <w:rPr>
          <w:vanish/>
          <w:lang w:val="en-US"/>
        </w:rPr>
      </w:pPr>
    </w:p>
    <w:p w:rsidR="00015DD4" w:rsidRPr="00015DD4" w:rsidRDefault="00015DD4" w:rsidP="00015DD4">
      <w:pPr>
        <w:jc w:val="center"/>
        <w:rPr>
          <w:rFonts w:ascii="GHEA Grapalat" w:hAnsi="GHEA Grapalat"/>
          <w:lang w:val="en-US"/>
        </w:rPr>
      </w:pPr>
    </w:p>
    <w:p w:rsidR="00015DD4" w:rsidRDefault="00015DD4" w:rsidP="00015DD4">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015DD4" w:rsidRDefault="00015DD4" w:rsidP="00015DD4">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Նշված դաշտի/</w:t>
            </w:r>
          </w:p>
          <w:p w:rsidR="00015DD4" w:rsidRDefault="00015DD4">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ind w:left="-588" w:firstLine="588"/>
              <w:jc w:val="center"/>
              <w:rPr>
                <w:rFonts w:ascii="GHEA Grapalat" w:hAnsi="GHEA Grapalat"/>
                <w:sz w:val="20"/>
                <w:szCs w:val="20"/>
              </w:rPr>
            </w:pPr>
            <w:r>
              <w:rPr>
                <w:rFonts w:ascii="GHEA Grapalat" w:hAnsi="GHEA Grapalat"/>
                <w:sz w:val="20"/>
                <w:szCs w:val="20"/>
              </w:rPr>
              <w:t>Վավերապայմանը</w:t>
            </w:r>
          </w:p>
          <w:p w:rsidR="00015DD4" w:rsidRDefault="00015DD4">
            <w:pPr>
              <w:ind w:left="-588" w:firstLine="588"/>
              <w:jc w:val="center"/>
              <w:rPr>
                <w:rFonts w:ascii="GHEA Grapalat" w:hAnsi="GHEA Grapalat"/>
                <w:sz w:val="20"/>
                <w:szCs w:val="20"/>
              </w:rPr>
            </w:pPr>
            <w:r>
              <w:rPr>
                <w:rFonts w:ascii="GHEA Grapalat" w:hAnsi="GHEA Grapalat"/>
                <w:sz w:val="20"/>
                <w:szCs w:val="20"/>
              </w:rPr>
              <w:t>լրացնող կողմը`</w:t>
            </w:r>
          </w:p>
          <w:p w:rsidR="00015DD4" w:rsidRDefault="00015DD4">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015DD4" w:rsidRDefault="00015DD4">
            <w:pPr>
              <w:ind w:left="-588" w:firstLine="588"/>
              <w:jc w:val="center"/>
              <w:rPr>
                <w:rFonts w:ascii="GHEA Grapalat" w:hAnsi="GHEA Grapalat"/>
                <w:sz w:val="20"/>
                <w:szCs w:val="20"/>
              </w:rPr>
            </w:pP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tcPr>
          <w:p w:rsidR="00015DD4" w:rsidRDefault="00015DD4" w:rsidP="00015DD4">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լրացվում է շահառուիկողմից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p w:rsidR="00015DD4" w:rsidRDefault="00015DD4">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ստորագրվում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կնքվում է վճարողի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կնքվում է շահառուի կողմից</w:t>
            </w: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r w:rsidR="00015DD4" w:rsidRPr="00015DD4" w:rsidTr="00015DD4">
        <w:tc>
          <w:tcPr>
            <w:tcW w:w="72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15DD4" w:rsidRDefault="00015DD4">
            <w:pPr>
              <w:jc w:val="center"/>
              <w:rPr>
                <w:rFonts w:ascii="GHEA Grapalat" w:hAnsi="GHEA Grapalat"/>
                <w:sz w:val="20"/>
                <w:szCs w:val="20"/>
              </w:rPr>
            </w:pPr>
            <w:r>
              <w:rPr>
                <w:rFonts w:ascii="GHEA Grapalat" w:hAnsi="GHEA Grapalat"/>
                <w:sz w:val="20"/>
                <w:szCs w:val="20"/>
              </w:rPr>
              <w:t>պարտադիր</w:t>
            </w:r>
          </w:p>
          <w:p w:rsidR="00015DD4" w:rsidRDefault="00015DD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015DD4" w:rsidRDefault="00015DD4">
            <w:pPr>
              <w:jc w:val="center"/>
              <w:rPr>
                <w:rFonts w:ascii="GHEA Grapalat" w:hAnsi="GHEA Grapalat"/>
                <w:sz w:val="20"/>
                <w:szCs w:val="20"/>
              </w:rPr>
            </w:pPr>
          </w:p>
        </w:tc>
      </w:tr>
    </w:tbl>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Pr>
        <w:pStyle w:val="a3"/>
        <w:spacing w:line="240" w:lineRule="auto"/>
        <w:jc w:val="right"/>
        <w:rPr>
          <w:rFonts w:ascii="GHEA Grapalat" w:hAnsi="GHEA Grapalat" w:cs="Sylfaen"/>
          <w:i w:val="0"/>
          <w:lang w:val="ru-RU"/>
        </w:rPr>
      </w:pPr>
    </w:p>
    <w:p w:rsidR="00015DD4" w:rsidRDefault="00015DD4" w:rsidP="00015DD4"/>
    <w:p w:rsidR="005202F0" w:rsidRPr="00BF7179" w:rsidRDefault="005202F0" w:rsidP="00BF7179">
      <w:pPr>
        <w:pStyle w:val="aa"/>
        <w:spacing w:after="0"/>
        <w:ind w:firstLine="567"/>
        <w:jc w:val="right"/>
        <w:rPr>
          <w:lang w:val="ru-RU"/>
        </w:rPr>
      </w:pPr>
    </w:p>
    <w:sectPr w:rsidR="005202F0" w:rsidRPr="00BF7179" w:rsidSect="00BF7179">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BF7" w:rsidRDefault="00BC7BF7" w:rsidP="00C35A31">
      <w:pPr>
        <w:spacing w:after="0" w:line="240" w:lineRule="auto"/>
      </w:pPr>
      <w:r>
        <w:separator/>
      </w:r>
    </w:p>
  </w:endnote>
  <w:endnote w:type="continuationSeparator" w:id="0">
    <w:p w:rsidR="00BC7BF7" w:rsidRDefault="00BC7BF7" w:rsidP="00C35A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BF7" w:rsidRDefault="00BC7BF7" w:rsidP="00C35A31">
      <w:pPr>
        <w:spacing w:after="0" w:line="240" w:lineRule="auto"/>
      </w:pPr>
      <w:r>
        <w:separator/>
      </w:r>
    </w:p>
  </w:footnote>
  <w:footnote w:type="continuationSeparator" w:id="0">
    <w:p w:rsidR="00BC7BF7" w:rsidRDefault="00BC7BF7" w:rsidP="00C35A31">
      <w:pPr>
        <w:spacing w:after="0" w:line="240" w:lineRule="auto"/>
      </w:pPr>
      <w:r>
        <w:continuationSeparator/>
      </w:r>
    </w:p>
  </w:footnote>
  <w:footnote w:id="1">
    <w:p w:rsidR="00015DD4" w:rsidRDefault="00015DD4" w:rsidP="00015DD4">
      <w:pPr>
        <w:pStyle w:val="af2"/>
        <w:rPr>
          <w:lang w:val="en-US"/>
        </w:rPr>
      </w:pPr>
      <w:r>
        <w:rPr>
          <w:rStyle w:val="af6"/>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2">
    <w:p w:rsidR="00015DD4" w:rsidRDefault="00015DD4" w:rsidP="00015DD4">
      <w:pPr>
        <w:pStyle w:val="af2"/>
        <w:jc w:val="both"/>
        <w:rPr>
          <w:rFonts w:ascii="Sylfaen" w:hAnsi="Sylfaen" w:cs="Sylfaen"/>
          <w:lang w:val="en-US"/>
        </w:rPr>
      </w:pPr>
      <w:r>
        <w:rPr>
          <w:rStyle w:val="af6"/>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3">
    <w:p w:rsidR="00015DD4" w:rsidRDefault="00015DD4" w:rsidP="00015DD4">
      <w:pPr>
        <w:pStyle w:val="af2"/>
        <w:rPr>
          <w:rFonts w:ascii="GHEA Grapalat" w:hAnsi="GHEA Grapalat"/>
          <w:i/>
          <w:sz w:val="16"/>
          <w:szCs w:val="24"/>
          <w:lang w:val="en-US" w:eastAsia="en-US"/>
        </w:rPr>
      </w:pPr>
      <w:r>
        <w:rPr>
          <w:rStyle w:val="af6"/>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015DD4" w:rsidRDefault="00015DD4" w:rsidP="00015DD4">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015DD4" w:rsidRDefault="00015DD4" w:rsidP="00015DD4">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015DD4" w:rsidRDefault="00015DD4" w:rsidP="00015DD4">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15DD4" w:rsidRDefault="00015DD4" w:rsidP="00015DD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C35A31"/>
    <w:rsid w:val="00015DD4"/>
    <w:rsid w:val="0004540E"/>
    <w:rsid w:val="00232F79"/>
    <w:rsid w:val="00326D3D"/>
    <w:rsid w:val="003C5773"/>
    <w:rsid w:val="004327BF"/>
    <w:rsid w:val="005202F0"/>
    <w:rsid w:val="00A67E3D"/>
    <w:rsid w:val="00BC7BF7"/>
    <w:rsid w:val="00BF7179"/>
    <w:rsid w:val="00C35A31"/>
    <w:rsid w:val="00D02E38"/>
    <w:rsid w:val="00E132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2F0"/>
  </w:style>
  <w:style w:type="paragraph" w:styleId="1">
    <w:name w:val="heading 1"/>
    <w:basedOn w:val="a"/>
    <w:next w:val="a"/>
    <w:link w:val="10"/>
    <w:qFormat/>
    <w:rsid w:val="00C35A3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35A3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35A3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35A3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35A3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35A3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35A3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35A3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35A3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5A31"/>
    <w:rPr>
      <w:rFonts w:ascii="Arial Armenian" w:eastAsia="Times New Roman" w:hAnsi="Arial Armenian" w:cs="Times New Roman"/>
      <w:sz w:val="28"/>
      <w:szCs w:val="20"/>
      <w:lang w:val="en-US"/>
    </w:rPr>
  </w:style>
  <w:style w:type="character" w:customStyle="1" w:styleId="20">
    <w:name w:val="Заголовок 2 Знак"/>
    <w:basedOn w:val="a0"/>
    <w:link w:val="2"/>
    <w:rsid w:val="00C35A3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35A3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35A3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35A31"/>
    <w:rPr>
      <w:rFonts w:ascii="Arial LatArm" w:eastAsia="Times New Roman" w:hAnsi="Arial LatArm" w:cs="Times New Roman"/>
      <w:b/>
      <w:sz w:val="26"/>
      <w:szCs w:val="20"/>
      <w:lang w:val="en-US"/>
    </w:rPr>
  </w:style>
  <w:style w:type="character" w:customStyle="1" w:styleId="60">
    <w:name w:val="Заголовок 6 Знак"/>
    <w:basedOn w:val="a0"/>
    <w:link w:val="6"/>
    <w:rsid w:val="00C35A3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35A3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35A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35A31"/>
    <w:rPr>
      <w:rFonts w:ascii="Times Armenian" w:eastAsia="Times New Roman" w:hAnsi="Times Armenian" w:cs="Times New Roman"/>
      <w:b/>
      <w:color w:val="000000"/>
      <w:szCs w:val="20"/>
      <w:lang w:val="pt-BR"/>
    </w:rPr>
  </w:style>
  <w:style w:type="paragraph" w:styleId="a3">
    <w:name w:val="Body Text Indent"/>
    <w:aliases w:val=" Char, Char Char Char Char,Char Char Char Char,Char"/>
    <w:basedOn w:val="a"/>
    <w:link w:val="a4"/>
    <w:rsid w:val="00C35A3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Char Знак"/>
    <w:basedOn w:val="a0"/>
    <w:link w:val="a3"/>
    <w:rsid w:val="00C35A31"/>
    <w:rPr>
      <w:rFonts w:ascii="Arial LatArm" w:eastAsia="Times New Roman" w:hAnsi="Arial LatArm" w:cs="Times New Roman"/>
      <w:i/>
      <w:sz w:val="20"/>
      <w:szCs w:val="20"/>
      <w:lang w:val="en-AU" w:eastAsia="en-US"/>
    </w:rPr>
  </w:style>
  <w:style w:type="paragraph" w:styleId="a5">
    <w:name w:val="footer"/>
    <w:basedOn w:val="a"/>
    <w:link w:val="a6"/>
    <w:rsid w:val="00C35A3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35A31"/>
    <w:rPr>
      <w:rFonts w:ascii="Times New Roman" w:eastAsia="Times New Roman" w:hAnsi="Times New Roman" w:cs="Times New Roman"/>
      <w:sz w:val="20"/>
      <w:szCs w:val="20"/>
      <w:lang w:val="en-US" w:eastAsia="en-US"/>
    </w:rPr>
  </w:style>
  <w:style w:type="paragraph" w:styleId="31">
    <w:name w:val="Body Text Indent 3"/>
    <w:basedOn w:val="a"/>
    <w:link w:val="32"/>
    <w:rsid w:val="00C35A3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35A31"/>
    <w:rPr>
      <w:rFonts w:ascii="Times Armenian" w:eastAsia="Times New Roman" w:hAnsi="Times Armenian" w:cs="Times New Roman"/>
      <w:sz w:val="20"/>
      <w:szCs w:val="20"/>
    </w:rPr>
  </w:style>
  <w:style w:type="paragraph" w:styleId="21">
    <w:name w:val="Body Text 2"/>
    <w:basedOn w:val="a"/>
    <w:link w:val="22"/>
    <w:rsid w:val="00C35A3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35A31"/>
    <w:rPr>
      <w:rFonts w:ascii="Arial LatArm" w:eastAsia="Times New Roman" w:hAnsi="Arial LatArm" w:cs="Times New Roman"/>
      <w:sz w:val="20"/>
      <w:szCs w:val="20"/>
      <w:lang w:val="en-US" w:eastAsia="en-US"/>
    </w:rPr>
  </w:style>
  <w:style w:type="paragraph" w:styleId="23">
    <w:name w:val="Body Text Indent 2"/>
    <w:basedOn w:val="a"/>
    <w:link w:val="24"/>
    <w:rsid w:val="00C35A3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35A31"/>
    <w:rPr>
      <w:rFonts w:ascii="Baltica" w:eastAsia="Times New Roman" w:hAnsi="Baltica" w:cs="Times New Roman"/>
      <w:sz w:val="20"/>
      <w:szCs w:val="20"/>
      <w:lang w:val="af-ZA" w:eastAsia="en-US"/>
    </w:rPr>
  </w:style>
  <w:style w:type="paragraph" w:customStyle="1" w:styleId="Default">
    <w:name w:val="Default"/>
    <w:rsid w:val="00C35A3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35A3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35A31"/>
    <w:rPr>
      <w:rFonts w:ascii="Tahoma" w:eastAsia="Times New Roman" w:hAnsi="Tahoma" w:cs="Times New Roman"/>
      <w:sz w:val="16"/>
      <w:szCs w:val="16"/>
    </w:rPr>
  </w:style>
  <w:style w:type="character" w:styleId="a9">
    <w:name w:val="Hyperlink"/>
    <w:rsid w:val="00C35A31"/>
    <w:rPr>
      <w:color w:val="0000FF"/>
      <w:u w:val="single"/>
    </w:rPr>
  </w:style>
  <w:style w:type="character" w:customStyle="1" w:styleId="CharChar1">
    <w:name w:val="Char Char1"/>
    <w:locked/>
    <w:rsid w:val="00C35A31"/>
    <w:rPr>
      <w:rFonts w:ascii="Arial LatArm" w:hAnsi="Arial LatArm"/>
      <w:i/>
      <w:lang w:val="en-AU" w:eastAsia="en-US" w:bidi="ar-SA"/>
    </w:rPr>
  </w:style>
  <w:style w:type="paragraph" w:styleId="aa">
    <w:name w:val="Body Text"/>
    <w:basedOn w:val="a"/>
    <w:link w:val="ab"/>
    <w:rsid w:val="00C35A3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35A3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35A3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C35A3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35A3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35A31"/>
    <w:rPr>
      <w:rFonts w:ascii="Times New Roman" w:eastAsia="Times New Roman" w:hAnsi="Times New Roman" w:cs="Times New Roman"/>
      <w:sz w:val="20"/>
      <w:szCs w:val="20"/>
      <w:lang w:val="en-AU"/>
    </w:rPr>
  </w:style>
  <w:style w:type="paragraph" w:styleId="33">
    <w:name w:val="Body Text 3"/>
    <w:basedOn w:val="a"/>
    <w:link w:val="34"/>
    <w:rsid w:val="00C35A3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35A31"/>
    <w:rPr>
      <w:rFonts w:ascii="Arial LatArm" w:eastAsia="Times New Roman" w:hAnsi="Arial LatArm" w:cs="Times New Roman"/>
      <w:sz w:val="20"/>
      <w:szCs w:val="20"/>
      <w:lang w:val="en-US"/>
    </w:rPr>
  </w:style>
  <w:style w:type="paragraph" w:styleId="af">
    <w:name w:val="Title"/>
    <w:basedOn w:val="a"/>
    <w:link w:val="af0"/>
    <w:qFormat/>
    <w:rsid w:val="00C35A3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35A31"/>
    <w:rPr>
      <w:rFonts w:ascii="Arial Armenian" w:eastAsia="Times New Roman" w:hAnsi="Arial Armenian" w:cs="Times New Roman"/>
      <w:sz w:val="24"/>
      <w:szCs w:val="20"/>
      <w:lang w:val="en-US" w:eastAsia="en-US"/>
    </w:rPr>
  </w:style>
  <w:style w:type="character" w:styleId="af1">
    <w:name w:val="page number"/>
    <w:basedOn w:val="a0"/>
    <w:rsid w:val="00C35A31"/>
  </w:style>
  <w:style w:type="paragraph" w:styleId="af2">
    <w:name w:val="footnote text"/>
    <w:basedOn w:val="a"/>
    <w:link w:val="af3"/>
    <w:semiHidden/>
    <w:rsid w:val="00C35A3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35A3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35A3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35A3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35A31"/>
    <w:rPr>
      <w:rFonts w:ascii="Arial Armenian" w:hAnsi="Arial Armenian"/>
      <w:sz w:val="22"/>
      <w:lang w:val="en-US" w:eastAsia="ru-RU" w:bidi="ar-SA"/>
    </w:rPr>
  </w:style>
  <w:style w:type="character" w:customStyle="1" w:styleId="CharCharChar">
    <w:name w:val="Char Char Char"/>
    <w:rsid w:val="00C35A31"/>
    <w:rPr>
      <w:rFonts w:ascii="Arial LatArm" w:hAnsi="Arial LatArm"/>
      <w:sz w:val="24"/>
      <w:lang w:eastAsia="ru-RU"/>
    </w:rPr>
  </w:style>
  <w:style w:type="paragraph" w:styleId="af4">
    <w:name w:val="Normal (Web)"/>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35A31"/>
    <w:rPr>
      <w:b/>
      <w:bCs/>
    </w:rPr>
  </w:style>
  <w:style w:type="character" w:styleId="af6">
    <w:name w:val="footnote reference"/>
    <w:semiHidden/>
    <w:rsid w:val="00C35A31"/>
    <w:rPr>
      <w:vertAlign w:val="superscript"/>
    </w:rPr>
  </w:style>
  <w:style w:type="character" w:customStyle="1" w:styleId="CharChar22">
    <w:name w:val="Char Char22"/>
    <w:rsid w:val="00C35A31"/>
    <w:rPr>
      <w:rFonts w:ascii="Arial Armenian" w:hAnsi="Arial Armenian"/>
      <w:sz w:val="28"/>
      <w:lang w:val="en-US"/>
    </w:rPr>
  </w:style>
  <w:style w:type="character" w:customStyle="1" w:styleId="CharChar20">
    <w:name w:val="Char Char20"/>
    <w:rsid w:val="00C35A31"/>
    <w:rPr>
      <w:rFonts w:ascii="Times LatArm" w:hAnsi="Times LatArm"/>
      <w:b/>
      <w:sz w:val="28"/>
      <w:lang w:val="en-US"/>
    </w:rPr>
  </w:style>
  <w:style w:type="character" w:customStyle="1" w:styleId="CharChar16">
    <w:name w:val="Char Char16"/>
    <w:rsid w:val="00C35A31"/>
    <w:rPr>
      <w:rFonts w:ascii="Times Armenian" w:hAnsi="Times Armenian"/>
      <w:b/>
      <w:lang w:val="hy-AM"/>
    </w:rPr>
  </w:style>
  <w:style w:type="character" w:customStyle="1" w:styleId="CharChar15">
    <w:name w:val="Char Char15"/>
    <w:rsid w:val="00C35A31"/>
    <w:rPr>
      <w:rFonts w:ascii="Times Armenian" w:hAnsi="Times Armenian"/>
      <w:i/>
      <w:lang w:val="nl-NL"/>
    </w:rPr>
  </w:style>
  <w:style w:type="character" w:customStyle="1" w:styleId="CharChar13">
    <w:name w:val="Char Char13"/>
    <w:rsid w:val="00C35A31"/>
    <w:rPr>
      <w:rFonts w:ascii="Arial Armenian" w:hAnsi="Arial Armenian"/>
      <w:lang w:val="en-US"/>
    </w:rPr>
  </w:style>
  <w:style w:type="character" w:customStyle="1" w:styleId="af7">
    <w:name w:val="Текст примечания Знак"/>
    <w:basedOn w:val="a0"/>
    <w:link w:val="af8"/>
    <w:semiHidden/>
    <w:rsid w:val="00C35A31"/>
    <w:rPr>
      <w:rFonts w:ascii="Times Armenian" w:eastAsia="Times New Roman" w:hAnsi="Times Armenian" w:cs="Times New Roman"/>
      <w:sz w:val="20"/>
      <w:szCs w:val="20"/>
    </w:rPr>
  </w:style>
  <w:style w:type="paragraph" w:styleId="af8">
    <w:name w:val="annotation text"/>
    <w:basedOn w:val="a"/>
    <w:link w:val="af7"/>
    <w:semiHidden/>
    <w:rsid w:val="00C35A3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semiHidden/>
    <w:rsid w:val="00C35A31"/>
    <w:rPr>
      <w:sz w:val="20"/>
      <w:szCs w:val="20"/>
    </w:rPr>
  </w:style>
  <w:style w:type="character" w:customStyle="1" w:styleId="af9">
    <w:name w:val="Тема примечания Знак"/>
    <w:basedOn w:val="af7"/>
    <w:link w:val="afa"/>
    <w:semiHidden/>
    <w:rsid w:val="00C35A31"/>
    <w:rPr>
      <w:b/>
      <w:bCs/>
    </w:rPr>
  </w:style>
  <w:style w:type="paragraph" w:styleId="afa">
    <w:name w:val="annotation subject"/>
    <w:basedOn w:val="af8"/>
    <w:next w:val="af8"/>
    <w:link w:val="af9"/>
    <w:semiHidden/>
    <w:rsid w:val="00C35A31"/>
    <w:rPr>
      <w:b/>
      <w:bCs/>
    </w:rPr>
  </w:style>
  <w:style w:type="character" w:customStyle="1" w:styleId="13">
    <w:name w:val="Тема примечания Знак1"/>
    <w:basedOn w:val="12"/>
    <w:link w:val="afa"/>
    <w:semiHidden/>
    <w:rsid w:val="00C35A31"/>
    <w:rPr>
      <w:b/>
      <w:bCs/>
    </w:rPr>
  </w:style>
  <w:style w:type="character" w:customStyle="1" w:styleId="afb">
    <w:name w:val="Текст концевой сноски Знак"/>
    <w:basedOn w:val="a0"/>
    <w:link w:val="afc"/>
    <w:semiHidden/>
    <w:rsid w:val="00C35A31"/>
    <w:rPr>
      <w:rFonts w:ascii="Times Armenian" w:eastAsia="Times New Roman" w:hAnsi="Times Armenian" w:cs="Times New Roman"/>
      <w:sz w:val="20"/>
      <w:szCs w:val="20"/>
      <w:lang w:val="en-US"/>
    </w:rPr>
  </w:style>
  <w:style w:type="paragraph" w:styleId="afc">
    <w:name w:val="endnote text"/>
    <w:basedOn w:val="a"/>
    <w:link w:val="afb"/>
    <w:semiHidden/>
    <w:rsid w:val="00C35A3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semiHidden/>
    <w:rsid w:val="00C35A31"/>
    <w:rPr>
      <w:sz w:val="20"/>
      <w:szCs w:val="20"/>
    </w:rPr>
  </w:style>
  <w:style w:type="character" w:customStyle="1" w:styleId="afd">
    <w:name w:val="Схема документа Знак"/>
    <w:basedOn w:val="a0"/>
    <w:link w:val="afe"/>
    <w:semiHidden/>
    <w:rsid w:val="00C35A31"/>
    <w:rPr>
      <w:rFonts w:ascii="Tahoma" w:eastAsia="Times New Roman" w:hAnsi="Tahoma" w:cs="Tahoma"/>
      <w:sz w:val="20"/>
      <w:szCs w:val="20"/>
      <w:shd w:val="clear" w:color="auto" w:fill="000080"/>
      <w:lang w:val="en-US"/>
    </w:rPr>
  </w:style>
  <w:style w:type="paragraph" w:styleId="afe">
    <w:name w:val="Document Map"/>
    <w:basedOn w:val="a"/>
    <w:link w:val="afd"/>
    <w:semiHidden/>
    <w:rsid w:val="00C35A3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semiHidden/>
    <w:rsid w:val="00C35A31"/>
    <w:rPr>
      <w:rFonts w:ascii="Tahoma" w:hAnsi="Tahoma" w:cs="Tahoma"/>
      <w:sz w:val="16"/>
      <w:szCs w:val="16"/>
    </w:rPr>
  </w:style>
  <w:style w:type="paragraph" w:customStyle="1" w:styleId="Char1">
    <w:name w:val="Char1"/>
    <w:basedOn w:val="a"/>
    <w:rsid w:val="00C35A3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35A3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35A31"/>
    <w:rPr>
      <w:rFonts w:ascii="Arial Armenian" w:hAnsi="Arial Armenian"/>
      <w:sz w:val="28"/>
      <w:lang w:val="en-US" w:eastAsia="ru-RU" w:bidi="ar-SA"/>
    </w:rPr>
  </w:style>
  <w:style w:type="character" w:customStyle="1" w:styleId="CharChar21">
    <w:name w:val="Char Char21"/>
    <w:rsid w:val="00C35A3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C35A3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C35A31"/>
    <w:rPr>
      <w:rFonts w:ascii="Times Armenian" w:eastAsia="Times New Roman" w:hAnsi="Times Armenian" w:cs="Times New Roman"/>
      <w:sz w:val="24"/>
      <w:szCs w:val="24"/>
    </w:rPr>
  </w:style>
  <w:style w:type="character" w:customStyle="1" w:styleId="CharChar25">
    <w:name w:val="Char Char25"/>
    <w:rsid w:val="00C35A31"/>
    <w:rPr>
      <w:rFonts w:ascii="Arial Armenian" w:hAnsi="Arial Armenian"/>
      <w:sz w:val="28"/>
      <w:lang w:val="en-US" w:eastAsia="ru-RU" w:bidi="ar-SA"/>
    </w:rPr>
  </w:style>
  <w:style w:type="character" w:customStyle="1" w:styleId="CharChar24">
    <w:name w:val="Char Char24"/>
    <w:rsid w:val="00C35A31"/>
    <w:rPr>
      <w:rFonts w:ascii="Arial LatArm" w:hAnsi="Arial LatArm"/>
      <w:b/>
      <w:color w:val="0000FF"/>
      <w:lang w:val="en-US" w:eastAsia="ru-RU" w:bidi="ar-SA"/>
    </w:rPr>
  </w:style>
  <w:style w:type="paragraph" w:styleId="aff">
    <w:name w:val="Block Text"/>
    <w:basedOn w:val="a"/>
    <w:rsid w:val="00C35A3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35A3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35A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35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35A3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35A3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35A3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35A3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35A3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35A3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C35A3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C35A31"/>
    <w:rPr>
      <w:color w:val="800080"/>
      <w:u w:val="single"/>
    </w:rPr>
  </w:style>
  <w:style w:type="character" w:customStyle="1" w:styleId="CharCharCharChar1">
    <w:name w:val="Char Char Char Char1"/>
    <w:aliases w:val=" Char Char Char Char Char Char,Char Char Char Char Char Char"/>
    <w:rsid w:val="00C35A31"/>
    <w:rPr>
      <w:rFonts w:ascii="Arial LatArm" w:hAnsi="Arial LatArm"/>
      <w:sz w:val="24"/>
      <w:lang w:val="en-US" w:eastAsia="ru-RU" w:bidi="ar-SA"/>
    </w:rPr>
  </w:style>
  <w:style w:type="character" w:customStyle="1" w:styleId="CharChar">
    <w:name w:val="Char Char"/>
    <w:aliases w:val="Char Char Char Char Char Char1"/>
    <w:locked/>
    <w:rsid w:val="00C35A31"/>
    <w:rPr>
      <w:lang w:val="en-US" w:eastAsia="en-US" w:bidi="ar-SA"/>
    </w:rPr>
  </w:style>
  <w:style w:type="paragraph" w:customStyle="1" w:styleId="aff1">
    <w:name w:val="Знак Знак Знак"/>
    <w:basedOn w:val="a"/>
    <w:rsid w:val="00C35A3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C35A31"/>
  </w:style>
  <w:style w:type="paragraph" w:customStyle="1" w:styleId="Normal1">
    <w:name w:val="Normal+1"/>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C35A3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C35A31"/>
    <w:rPr>
      <w:rFonts w:ascii="Arial LatArm" w:hAnsi="Arial LatArm"/>
      <w:sz w:val="24"/>
      <w:lang w:val="en-US"/>
    </w:rPr>
  </w:style>
  <w:style w:type="character" w:customStyle="1" w:styleId="CharChar4">
    <w:name w:val="Char Char4"/>
    <w:locked/>
    <w:rsid w:val="00C35A31"/>
    <w:rPr>
      <w:sz w:val="24"/>
      <w:szCs w:val="24"/>
      <w:lang w:val="en-US" w:eastAsia="en-US" w:bidi="ar-SA"/>
    </w:rPr>
  </w:style>
  <w:style w:type="paragraph" w:customStyle="1" w:styleId="msonormalcxspmiddle">
    <w:name w:val="msonormal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35A31"/>
    <w:rPr>
      <w:sz w:val="24"/>
      <w:szCs w:val="24"/>
      <w:lang w:val="en-US" w:eastAsia="en-US" w:bidi="ar-SA"/>
    </w:rPr>
  </w:style>
  <w:style w:type="character" w:customStyle="1" w:styleId="17">
    <w:name w:val="Основной текст с отступом Знак1"/>
    <w:aliases w:val="Char Знак1,Char Char Char Char Знак1"/>
    <w:basedOn w:val="a0"/>
    <w:semiHidden/>
    <w:rsid w:val="00BF7179"/>
  </w:style>
</w:styles>
</file>

<file path=word/webSettings.xml><?xml version="1.0" encoding="utf-8"?>
<w:webSettings xmlns:r="http://schemas.openxmlformats.org/officeDocument/2006/relationships" xmlns:w="http://schemas.openxmlformats.org/wordprocessingml/2006/main">
  <w:divs>
    <w:div w:id="339164871">
      <w:bodyDiv w:val="1"/>
      <w:marLeft w:val="0"/>
      <w:marRight w:val="0"/>
      <w:marTop w:val="0"/>
      <w:marBottom w:val="0"/>
      <w:divBdr>
        <w:top w:val="none" w:sz="0" w:space="0" w:color="auto"/>
        <w:left w:val="none" w:sz="0" w:space="0" w:color="auto"/>
        <w:bottom w:val="none" w:sz="0" w:space="0" w:color="auto"/>
        <w:right w:val="none" w:sz="0" w:space="0" w:color="auto"/>
      </w:divBdr>
    </w:div>
    <w:div w:id="17706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20425</Words>
  <Characters>116429</Characters>
  <Application>Microsoft Office Word</Application>
  <DocSecurity>0</DocSecurity>
  <Lines>970</Lines>
  <Paragraphs>273</Paragraphs>
  <ScaleCrop>false</ScaleCrop>
  <Company/>
  <LinksUpToDate>false</LinksUpToDate>
  <CharactersWithSpaces>136581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10</cp:revision>
  <dcterms:created xsi:type="dcterms:W3CDTF">2017-11-27T13:35:00Z</dcterms:created>
  <dcterms:modified xsi:type="dcterms:W3CDTF">2017-12-12T13:37:00Z</dcterms:modified>
</cp:coreProperties>
</file>