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03482" w14:textId="77777777" w:rsidR="00455E45" w:rsidRPr="00EB5403" w:rsidRDefault="00A924FD" w:rsidP="00EB5403">
      <w:pPr>
        <w:spacing w:after="0" w:line="240" w:lineRule="auto"/>
        <w:jc w:val="right"/>
        <w:rPr>
          <w:rFonts w:ascii="GHEA Grapalat" w:hAnsi="GHEA Grapalat"/>
          <w:sz w:val="20"/>
          <w:szCs w:val="20"/>
        </w:rPr>
      </w:pPr>
      <w:r w:rsidRPr="00EB5403">
        <w:rPr>
          <w:rFonts w:ascii="GHEA Grapalat" w:hAnsi="GHEA Grapalat"/>
          <w:sz w:val="20"/>
          <w:szCs w:val="20"/>
        </w:rPr>
        <w:t>Annex No. 7</w:t>
      </w:r>
    </w:p>
    <w:p w14:paraId="407B1CF8" w14:textId="77777777" w:rsidR="00455E45" w:rsidRPr="00EB5403" w:rsidRDefault="00A924FD" w:rsidP="00EB5403">
      <w:pPr>
        <w:spacing w:after="0" w:line="240" w:lineRule="auto"/>
        <w:jc w:val="right"/>
        <w:rPr>
          <w:rFonts w:ascii="GHEA Grapalat" w:hAnsi="GHEA Grapalat"/>
          <w:sz w:val="20"/>
          <w:szCs w:val="20"/>
        </w:rPr>
      </w:pPr>
      <w:proofErr w:type="gramStart"/>
      <w:r w:rsidRPr="00EB5403">
        <w:rPr>
          <w:rFonts w:ascii="GHEA Grapalat" w:hAnsi="GHEA Grapalat"/>
          <w:sz w:val="20"/>
          <w:szCs w:val="20"/>
        </w:rPr>
        <w:t>to</w:t>
      </w:r>
      <w:proofErr w:type="gramEnd"/>
      <w:r w:rsidRPr="00EB5403">
        <w:rPr>
          <w:rFonts w:ascii="GHEA Grapalat" w:hAnsi="GHEA Grapalat"/>
          <w:sz w:val="20"/>
          <w:szCs w:val="20"/>
        </w:rPr>
        <w:t xml:space="preserve"> the Order of the Minister of Finance of the Republic of Armenia</w:t>
      </w:r>
    </w:p>
    <w:p w14:paraId="4E133A59" w14:textId="77777777" w:rsidR="00455E45" w:rsidRPr="00EB5403" w:rsidRDefault="00A924FD" w:rsidP="00EB5403">
      <w:pPr>
        <w:spacing w:after="0" w:line="240" w:lineRule="auto"/>
        <w:jc w:val="right"/>
        <w:rPr>
          <w:rFonts w:ascii="GHEA Grapalat" w:hAnsi="GHEA Grapalat"/>
          <w:sz w:val="20"/>
          <w:szCs w:val="20"/>
        </w:rPr>
      </w:pPr>
      <w:proofErr w:type="gramStart"/>
      <w:r w:rsidRPr="00EB5403">
        <w:rPr>
          <w:rFonts w:ascii="GHEA Grapalat" w:hAnsi="GHEA Grapalat"/>
          <w:sz w:val="20"/>
          <w:szCs w:val="20"/>
        </w:rPr>
        <w:t>dated</w:t>
      </w:r>
      <w:proofErr w:type="gramEnd"/>
      <w:r w:rsidRPr="00EB5403">
        <w:rPr>
          <w:rFonts w:ascii="GHEA Grapalat" w:hAnsi="GHEA Grapalat"/>
          <w:sz w:val="20"/>
          <w:szCs w:val="20"/>
        </w:rPr>
        <w:t xml:space="preserve"> December 09, 2025 No. 427-A</w:t>
      </w:r>
    </w:p>
    <w:p w14:paraId="52B24385" w14:textId="77777777" w:rsidR="00455E45" w:rsidRPr="00EB5403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1BD52155" w14:textId="77777777" w:rsidR="00455E45" w:rsidRPr="00C84ED1" w:rsidRDefault="00A924FD" w:rsidP="00EB5403">
      <w:pPr>
        <w:spacing w:after="0" w:line="240" w:lineRule="auto"/>
        <w:jc w:val="center"/>
        <w:rPr>
          <w:rFonts w:ascii="GHEA Grapalat" w:hAnsi="GHEA Grapalat"/>
          <w:sz w:val="20"/>
          <w:szCs w:val="20"/>
        </w:rPr>
      </w:pPr>
      <w:r w:rsidRPr="00C84ED1">
        <w:rPr>
          <w:rFonts w:ascii="GHEA Grapalat" w:hAnsi="GHEA Grapalat"/>
          <w:b/>
          <w:sz w:val="20"/>
          <w:szCs w:val="20"/>
        </w:rPr>
        <w:t>ANNOUNCEMENT</w:t>
      </w:r>
    </w:p>
    <w:p w14:paraId="5A6C6F74" w14:textId="77777777" w:rsidR="00455E45" w:rsidRPr="00C84ED1" w:rsidRDefault="00A924FD" w:rsidP="00EB5403">
      <w:pPr>
        <w:spacing w:after="0" w:line="240" w:lineRule="auto"/>
        <w:jc w:val="center"/>
        <w:rPr>
          <w:rFonts w:ascii="GHEA Grapalat" w:hAnsi="GHEA Grapalat"/>
          <w:sz w:val="20"/>
          <w:szCs w:val="20"/>
        </w:rPr>
      </w:pPr>
      <w:r w:rsidRPr="00C84ED1">
        <w:rPr>
          <w:rFonts w:ascii="GHEA Grapalat" w:hAnsi="GHEA Grapalat"/>
          <w:b/>
          <w:sz w:val="20"/>
          <w:szCs w:val="20"/>
        </w:rPr>
        <w:t>ON AN OPEN TENDER</w:t>
      </w:r>
    </w:p>
    <w:p w14:paraId="0CFC8A1D" w14:textId="77777777" w:rsidR="00455E45" w:rsidRPr="00C84ED1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4F4B2D43" w14:textId="77777777" w:rsidR="00455E45" w:rsidRPr="00C84ED1" w:rsidRDefault="00A924FD" w:rsidP="00EB5403">
      <w:pPr>
        <w:spacing w:after="0" w:line="240" w:lineRule="auto"/>
        <w:jc w:val="center"/>
        <w:rPr>
          <w:rFonts w:ascii="GHEA Grapalat" w:hAnsi="GHEA Grapalat"/>
          <w:sz w:val="20"/>
          <w:szCs w:val="20"/>
        </w:rPr>
      </w:pPr>
      <w:r w:rsidRPr="00C84ED1">
        <w:rPr>
          <w:rFonts w:ascii="GHEA Grapalat" w:hAnsi="GHEA Grapalat"/>
          <w:sz w:val="20"/>
          <w:szCs w:val="20"/>
        </w:rPr>
        <w:t xml:space="preserve">The </w:t>
      </w:r>
      <w:proofErr w:type="gramStart"/>
      <w:r w:rsidRPr="00C84ED1">
        <w:rPr>
          <w:rFonts w:ascii="GHEA Grapalat" w:hAnsi="GHEA Grapalat"/>
          <w:sz w:val="20"/>
          <w:szCs w:val="20"/>
        </w:rPr>
        <w:t>present text of the announcement has been approved by the Evaluation Committee</w:t>
      </w:r>
      <w:proofErr w:type="gramEnd"/>
    </w:p>
    <w:p w14:paraId="12143C0F" w14:textId="6669CEE6" w:rsidR="00455E45" w:rsidRPr="00C84ED1" w:rsidRDefault="00A924FD" w:rsidP="00EB5403">
      <w:pPr>
        <w:spacing w:after="0" w:line="240" w:lineRule="auto"/>
        <w:jc w:val="center"/>
        <w:rPr>
          <w:rFonts w:ascii="GHEA Grapalat" w:hAnsi="GHEA Grapalat"/>
          <w:sz w:val="20"/>
          <w:szCs w:val="20"/>
        </w:rPr>
      </w:pPr>
      <w:proofErr w:type="gramStart"/>
      <w:r w:rsidRPr="00C84ED1">
        <w:rPr>
          <w:rFonts w:ascii="GHEA Grapalat" w:hAnsi="GHEA Grapalat"/>
          <w:sz w:val="20"/>
          <w:szCs w:val="20"/>
        </w:rPr>
        <w:t>by</w:t>
      </w:r>
      <w:proofErr w:type="gramEnd"/>
      <w:r w:rsidRPr="00C84ED1">
        <w:rPr>
          <w:rFonts w:ascii="GHEA Grapalat" w:hAnsi="GHEA Grapalat"/>
          <w:sz w:val="20"/>
          <w:szCs w:val="20"/>
        </w:rPr>
        <w:t xml:space="preserve"> Decision No. 1 dated April 1</w:t>
      </w:r>
      <w:r w:rsidR="006102F2" w:rsidRPr="00C84ED1">
        <w:rPr>
          <w:rFonts w:ascii="GHEA Grapalat" w:hAnsi="GHEA Grapalat"/>
          <w:sz w:val="20"/>
          <w:szCs w:val="20"/>
        </w:rPr>
        <w:t>7</w:t>
      </w:r>
      <w:r w:rsidRPr="00C84ED1">
        <w:rPr>
          <w:rFonts w:ascii="GHEA Grapalat" w:hAnsi="GHEA Grapalat"/>
          <w:sz w:val="20"/>
          <w:szCs w:val="20"/>
        </w:rPr>
        <w:t>, 2026.</w:t>
      </w:r>
    </w:p>
    <w:p w14:paraId="2D50C153" w14:textId="77777777" w:rsidR="00455E45" w:rsidRPr="00C84ED1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0E1557A2" w14:textId="77777777" w:rsidR="00455E45" w:rsidRPr="00C84ED1" w:rsidRDefault="00A924FD" w:rsidP="00A924FD">
      <w:pPr>
        <w:spacing w:after="0" w:line="240" w:lineRule="auto"/>
        <w:jc w:val="center"/>
        <w:rPr>
          <w:rFonts w:ascii="GHEA Grapalat" w:hAnsi="GHEA Grapalat"/>
          <w:sz w:val="20"/>
          <w:szCs w:val="20"/>
        </w:rPr>
      </w:pPr>
      <w:r w:rsidRPr="00C84ED1">
        <w:rPr>
          <w:rFonts w:ascii="GHEA Grapalat" w:hAnsi="GHEA Grapalat"/>
          <w:b/>
          <w:sz w:val="20"/>
          <w:szCs w:val="20"/>
        </w:rPr>
        <w:t>Procedure code: SHBO-BMAPDZB-26/12</w:t>
      </w:r>
    </w:p>
    <w:p w14:paraId="63CFAA75" w14:textId="77777777" w:rsidR="00455E45" w:rsidRPr="00C84ED1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30CB24B8" w14:textId="77777777" w:rsidR="00455E45" w:rsidRPr="00A924FD" w:rsidRDefault="00A924FD" w:rsidP="00A924FD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C84ED1">
        <w:rPr>
          <w:rFonts w:ascii="GHEA Grapalat" w:hAnsi="GHEA Grapalat"/>
          <w:b/>
          <w:sz w:val="20"/>
          <w:szCs w:val="20"/>
        </w:rPr>
        <w:t xml:space="preserve">The procurement procedure is organized </w:t>
      </w:r>
      <w:proofErr w:type="gramStart"/>
      <w:r w:rsidRPr="00C84ED1">
        <w:rPr>
          <w:rFonts w:ascii="GHEA Grapalat" w:hAnsi="GHEA Grapalat"/>
          <w:b/>
          <w:sz w:val="20"/>
          <w:szCs w:val="20"/>
        </w:rPr>
        <w:t>on the basis of</w:t>
      </w:r>
      <w:proofErr w:type="gramEnd"/>
      <w:r w:rsidRPr="00C84ED1">
        <w:rPr>
          <w:rFonts w:ascii="GHEA Grapalat" w:hAnsi="GHEA Grapalat"/>
          <w:b/>
          <w:sz w:val="20"/>
          <w:szCs w:val="20"/>
        </w:rPr>
        <w:t xml:space="preserve"> Part 6 of Article 15</w:t>
      </w:r>
      <w:r w:rsidRPr="00A924FD">
        <w:rPr>
          <w:rFonts w:ascii="GHEA Grapalat" w:hAnsi="GHEA Grapalat"/>
          <w:b/>
          <w:sz w:val="20"/>
          <w:szCs w:val="20"/>
        </w:rPr>
        <w:t xml:space="preserve"> of the Law on Procurement.</w:t>
      </w:r>
    </w:p>
    <w:p w14:paraId="7C4C74FE" w14:textId="77777777" w:rsidR="00455E45" w:rsidRPr="00EB5403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1C311F6C" w14:textId="77777777" w:rsidR="00455E45" w:rsidRPr="00EB5403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EB5403">
        <w:rPr>
          <w:rFonts w:ascii="GHEA Grapalat" w:hAnsi="GHEA Grapalat"/>
          <w:sz w:val="20"/>
          <w:szCs w:val="20"/>
        </w:rPr>
        <w:t xml:space="preserve">The Customer, “Emergency Medical Services” CJSC, located at 8 </w:t>
      </w:r>
      <w:proofErr w:type="spellStart"/>
      <w:r w:rsidRPr="00EB5403">
        <w:rPr>
          <w:rFonts w:ascii="GHEA Grapalat" w:hAnsi="GHEA Grapalat"/>
          <w:sz w:val="20"/>
          <w:szCs w:val="20"/>
        </w:rPr>
        <w:t>Hindkatsin</w:t>
      </w:r>
      <w:proofErr w:type="spellEnd"/>
      <w:r w:rsidRPr="00EB5403">
        <w:rPr>
          <w:rFonts w:ascii="GHEA Grapalat" w:hAnsi="GHEA Grapalat"/>
          <w:sz w:val="20"/>
          <w:szCs w:val="20"/>
        </w:rPr>
        <w:t xml:space="preserve"> Street, Yerevan, announces an open tender conducted in a single stage.</w:t>
      </w:r>
    </w:p>
    <w:p w14:paraId="238F427C" w14:textId="77777777" w:rsidR="00455E45" w:rsidRPr="00EB5403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49F65721" w14:textId="77777777" w:rsidR="00455E45" w:rsidRPr="00EB5403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proofErr w:type="gramStart"/>
      <w:r w:rsidRPr="00EB5403">
        <w:rPr>
          <w:rFonts w:ascii="GHEA Grapalat" w:hAnsi="GHEA Grapalat"/>
          <w:sz w:val="20"/>
          <w:szCs w:val="20"/>
        </w:rPr>
        <w:t>As a result</w:t>
      </w:r>
      <w:proofErr w:type="gramEnd"/>
      <w:r w:rsidRPr="00EB5403">
        <w:rPr>
          <w:rFonts w:ascii="GHEA Grapalat" w:hAnsi="GHEA Grapalat"/>
          <w:sz w:val="20"/>
          <w:szCs w:val="20"/>
        </w:rPr>
        <w:t xml:space="preserve"> of this procedure, the selected participant will be offered, in accordance with the established procedure, to conclude a leasing contract for the supply of ambulance vehicles (hereinafter referred to as the Contract).</w:t>
      </w:r>
    </w:p>
    <w:p w14:paraId="0A795CCA" w14:textId="77777777" w:rsidR="00455E45" w:rsidRPr="00EB5403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6CE97604" w14:textId="77777777" w:rsidR="00455E45" w:rsidRPr="00EB5403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EB5403">
        <w:rPr>
          <w:rFonts w:ascii="GHEA Grapalat" w:hAnsi="GHEA Grapalat"/>
          <w:sz w:val="20"/>
          <w:szCs w:val="20"/>
        </w:rPr>
        <w:t>According to Article 7 of the RA Law on Procurement, any person, regardless of whether they are a foreign natural person, organization, or stateless person, has equal right to participate in this procedure.</w:t>
      </w:r>
    </w:p>
    <w:p w14:paraId="53615FFA" w14:textId="77777777" w:rsidR="00455E45" w:rsidRPr="00EB5403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59ABE2A5" w14:textId="77777777" w:rsidR="00455E45" w:rsidRPr="00EB5403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EB5403">
        <w:rPr>
          <w:rFonts w:ascii="GHEA Grapalat" w:hAnsi="GHEA Grapalat"/>
          <w:sz w:val="20"/>
          <w:szCs w:val="20"/>
        </w:rPr>
        <w:t xml:space="preserve">Persons not eligible to participate in this procedure, as well as the requirements for participants, </w:t>
      </w:r>
      <w:proofErr w:type="gramStart"/>
      <w:r w:rsidRPr="00EB5403">
        <w:rPr>
          <w:rFonts w:ascii="GHEA Grapalat" w:hAnsi="GHEA Grapalat"/>
          <w:sz w:val="20"/>
          <w:szCs w:val="20"/>
        </w:rPr>
        <w:t>are defined</w:t>
      </w:r>
      <w:proofErr w:type="gramEnd"/>
      <w:r w:rsidRPr="00EB5403">
        <w:rPr>
          <w:rFonts w:ascii="GHEA Grapalat" w:hAnsi="GHEA Grapalat"/>
          <w:sz w:val="20"/>
          <w:szCs w:val="20"/>
        </w:rPr>
        <w:t xml:space="preserve"> in the invitation for this procedure.</w:t>
      </w:r>
    </w:p>
    <w:p w14:paraId="3222B234" w14:textId="77777777" w:rsidR="00455E45" w:rsidRPr="00EB5403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781B3BB2" w14:textId="77777777" w:rsidR="00455E45" w:rsidRPr="00EB5403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EB5403">
        <w:rPr>
          <w:rFonts w:ascii="GHEA Grapalat" w:hAnsi="GHEA Grapalat"/>
          <w:sz w:val="20"/>
          <w:szCs w:val="20"/>
        </w:rPr>
        <w:t>The selected participant shall be determined from among the participants who have submitted bids evaluated as compliant with non-price conditions, giving preference to the participant who has submitted the lowest price offer.</w:t>
      </w:r>
    </w:p>
    <w:p w14:paraId="47CE0E74" w14:textId="77777777" w:rsidR="00455E45" w:rsidRPr="00EB5403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470D5C78" w14:textId="77777777" w:rsidR="00455E45" w:rsidRPr="00C84ED1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EB5403">
        <w:rPr>
          <w:rFonts w:ascii="GHEA Grapalat" w:hAnsi="GHEA Grapalat"/>
          <w:sz w:val="20"/>
          <w:szCs w:val="20"/>
        </w:rPr>
        <w:t xml:space="preserve">In case of a request to provide the invitation in electronic form, the Customer shall ensure free of charge provision of the invitation in electronic </w:t>
      </w:r>
      <w:r w:rsidRPr="00C84ED1">
        <w:rPr>
          <w:rFonts w:ascii="GHEA Grapalat" w:hAnsi="GHEA Grapalat"/>
          <w:sz w:val="20"/>
          <w:szCs w:val="20"/>
        </w:rPr>
        <w:t>form within one working day following receipt of the request.</w:t>
      </w:r>
    </w:p>
    <w:p w14:paraId="66A149BF" w14:textId="77777777" w:rsidR="00455E45" w:rsidRPr="00C84ED1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549722A4" w14:textId="3ADF8F54" w:rsidR="00455E45" w:rsidRPr="00C84ED1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C84ED1">
        <w:rPr>
          <w:rFonts w:ascii="GHEA Grapalat" w:hAnsi="GHEA Grapalat"/>
          <w:sz w:val="20"/>
          <w:szCs w:val="20"/>
        </w:rPr>
        <w:t xml:space="preserve">Applications for participation in this procedure </w:t>
      </w:r>
      <w:proofErr w:type="gramStart"/>
      <w:r w:rsidRPr="00C84ED1">
        <w:rPr>
          <w:rFonts w:ascii="GHEA Grapalat" w:hAnsi="GHEA Grapalat"/>
          <w:sz w:val="20"/>
          <w:szCs w:val="20"/>
        </w:rPr>
        <w:t>must be submitted</w:t>
      </w:r>
      <w:proofErr w:type="gramEnd"/>
      <w:r w:rsidRPr="00C84ED1">
        <w:rPr>
          <w:rFonts w:ascii="GHEA Grapalat" w:hAnsi="GHEA Grapalat"/>
          <w:sz w:val="20"/>
          <w:szCs w:val="20"/>
        </w:rPr>
        <w:t xml:space="preserve"> in paper form to the address: 8 </w:t>
      </w:r>
      <w:proofErr w:type="spellStart"/>
      <w:r w:rsidRPr="00C84ED1">
        <w:rPr>
          <w:rFonts w:ascii="GHEA Grapalat" w:hAnsi="GHEA Grapalat"/>
          <w:sz w:val="20"/>
          <w:szCs w:val="20"/>
        </w:rPr>
        <w:t>Hindkatsin</w:t>
      </w:r>
      <w:proofErr w:type="spellEnd"/>
      <w:r w:rsidRPr="00C84ED1">
        <w:rPr>
          <w:rFonts w:ascii="GHEA Grapalat" w:hAnsi="GHEA Grapalat"/>
          <w:sz w:val="20"/>
          <w:szCs w:val="20"/>
        </w:rPr>
        <w:t xml:space="preserve"> Street, Yerevan, by 10:00 AM on the 4</w:t>
      </w:r>
      <w:r w:rsidR="006102F2" w:rsidRPr="00C84ED1">
        <w:rPr>
          <w:rFonts w:ascii="GHEA Grapalat" w:hAnsi="GHEA Grapalat"/>
          <w:sz w:val="20"/>
          <w:szCs w:val="20"/>
        </w:rPr>
        <w:t>2</w:t>
      </w:r>
      <w:r w:rsidRPr="00C84ED1">
        <w:rPr>
          <w:rFonts w:ascii="GHEA Grapalat" w:hAnsi="GHEA Grapalat"/>
          <w:sz w:val="20"/>
          <w:szCs w:val="20"/>
        </w:rPr>
        <w:t>st day from the date of publication of this announcement.</w:t>
      </w:r>
    </w:p>
    <w:p w14:paraId="4518C9E4" w14:textId="77777777" w:rsidR="00455E45" w:rsidRPr="00C84ED1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63060146" w14:textId="77777777" w:rsidR="00455E45" w:rsidRPr="00C84ED1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C84ED1">
        <w:rPr>
          <w:rFonts w:ascii="GHEA Grapalat" w:hAnsi="GHEA Grapalat"/>
          <w:sz w:val="20"/>
          <w:szCs w:val="20"/>
        </w:rPr>
        <w:t xml:space="preserve">Bids </w:t>
      </w:r>
      <w:proofErr w:type="gramStart"/>
      <w:r w:rsidRPr="00C84ED1">
        <w:rPr>
          <w:rFonts w:ascii="GHEA Grapalat" w:hAnsi="GHEA Grapalat"/>
          <w:sz w:val="20"/>
          <w:szCs w:val="20"/>
        </w:rPr>
        <w:t>may be submitted</w:t>
      </w:r>
      <w:proofErr w:type="gramEnd"/>
      <w:r w:rsidRPr="00C84ED1">
        <w:rPr>
          <w:rFonts w:ascii="GHEA Grapalat" w:hAnsi="GHEA Grapalat"/>
          <w:sz w:val="20"/>
          <w:szCs w:val="20"/>
        </w:rPr>
        <w:t xml:space="preserve"> in Armenian, as well as in English or Russian.</w:t>
      </w:r>
    </w:p>
    <w:p w14:paraId="786BC546" w14:textId="77777777" w:rsidR="00455E45" w:rsidRPr="00C84ED1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597C0F61" w14:textId="2F29C1B8" w:rsidR="00455E45" w:rsidRPr="00C84ED1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C84ED1">
        <w:rPr>
          <w:rFonts w:ascii="GHEA Grapalat" w:hAnsi="GHEA Grapalat"/>
          <w:sz w:val="20"/>
          <w:szCs w:val="20"/>
        </w:rPr>
        <w:t xml:space="preserve">The opening of bids will take place at the address: 8 </w:t>
      </w:r>
      <w:proofErr w:type="spellStart"/>
      <w:r w:rsidRPr="00C84ED1">
        <w:rPr>
          <w:rFonts w:ascii="GHEA Grapalat" w:hAnsi="GHEA Grapalat"/>
          <w:sz w:val="20"/>
          <w:szCs w:val="20"/>
        </w:rPr>
        <w:t>Hindkatsin</w:t>
      </w:r>
      <w:proofErr w:type="spellEnd"/>
      <w:r w:rsidRPr="00C84ED1">
        <w:rPr>
          <w:rFonts w:ascii="GHEA Grapalat" w:hAnsi="GHEA Grapalat"/>
          <w:sz w:val="20"/>
          <w:szCs w:val="20"/>
        </w:rPr>
        <w:t xml:space="preserve"> Street, Yerevan, on May 2</w:t>
      </w:r>
      <w:r w:rsidR="006102F2" w:rsidRPr="00C84ED1">
        <w:rPr>
          <w:rFonts w:ascii="GHEA Grapalat" w:hAnsi="GHEA Grapalat"/>
          <w:sz w:val="20"/>
          <w:szCs w:val="20"/>
        </w:rPr>
        <w:t>9</w:t>
      </w:r>
      <w:r w:rsidRPr="00C84ED1">
        <w:rPr>
          <w:rFonts w:ascii="GHEA Grapalat" w:hAnsi="GHEA Grapalat"/>
          <w:sz w:val="20"/>
          <w:szCs w:val="20"/>
        </w:rPr>
        <w:t>, 2026, at 10:00 AM.</w:t>
      </w:r>
    </w:p>
    <w:p w14:paraId="0766ED4F" w14:textId="77777777" w:rsidR="00455E45" w:rsidRPr="00C84ED1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12AAA6D9" w14:textId="77777777" w:rsidR="00455E45" w:rsidRPr="00C84ED1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C84ED1">
        <w:rPr>
          <w:rFonts w:ascii="GHEA Grapalat" w:hAnsi="GHEA Grapalat"/>
          <w:sz w:val="20"/>
          <w:szCs w:val="20"/>
        </w:rPr>
        <w:t xml:space="preserve">Appeals regarding this procedure </w:t>
      </w:r>
      <w:proofErr w:type="gramStart"/>
      <w:r w:rsidRPr="00C84ED1">
        <w:rPr>
          <w:rFonts w:ascii="GHEA Grapalat" w:hAnsi="GHEA Grapalat"/>
          <w:sz w:val="20"/>
          <w:szCs w:val="20"/>
        </w:rPr>
        <w:t>shall be carried out</w:t>
      </w:r>
      <w:proofErr w:type="gramEnd"/>
      <w:r w:rsidRPr="00C84ED1">
        <w:rPr>
          <w:rFonts w:ascii="GHEA Grapalat" w:hAnsi="GHEA Grapalat"/>
          <w:sz w:val="20"/>
          <w:szCs w:val="20"/>
        </w:rPr>
        <w:t xml:space="preserve"> in accordance with the Law on Procurement of the Republic of Armenia and the RA Civil Procedure Code.</w:t>
      </w:r>
    </w:p>
    <w:p w14:paraId="37CFA0AF" w14:textId="77777777" w:rsidR="00455E45" w:rsidRPr="00C84ED1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335428D9" w14:textId="77777777" w:rsidR="00455E45" w:rsidRPr="00EB5403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C84ED1">
        <w:rPr>
          <w:rFonts w:ascii="GHEA Grapalat" w:hAnsi="GHEA Grapalat"/>
          <w:sz w:val="20"/>
          <w:szCs w:val="20"/>
        </w:rPr>
        <w:t>For additional information regarding this announcement, you may contact</w:t>
      </w:r>
      <w:bookmarkStart w:id="0" w:name="_GoBack"/>
      <w:bookmarkEnd w:id="0"/>
      <w:r w:rsidRPr="00EB5403">
        <w:rPr>
          <w:rFonts w:ascii="GHEA Grapalat" w:hAnsi="GHEA Grapalat"/>
          <w:sz w:val="20"/>
          <w:szCs w:val="20"/>
        </w:rPr>
        <w:t xml:space="preserve"> the Secretary of the Evaluation Committee, K. Sargsyan.</w:t>
      </w:r>
    </w:p>
    <w:p w14:paraId="3EAFED6A" w14:textId="77777777" w:rsidR="00455E45" w:rsidRPr="00EB5403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7E33DA83" w14:textId="77777777" w:rsidR="00455E45" w:rsidRPr="00EB5403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EB5403">
        <w:rPr>
          <w:rFonts w:ascii="GHEA Grapalat" w:hAnsi="GHEA Grapalat"/>
          <w:sz w:val="20"/>
          <w:szCs w:val="20"/>
        </w:rPr>
        <w:t>Phone: 010-510-302</w:t>
      </w:r>
    </w:p>
    <w:p w14:paraId="2652E015" w14:textId="77777777" w:rsidR="00455E45" w:rsidRPr="00EB5403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EB5403">
        <w:rPr>
          <w:rFonts w:ascii="GHEA Grapalat" w:hAnsi="GHEA Grapalat"/>
          <w:sz w:val="20"/>
          <w:szCs w:val="20"/>
        </w:rPr>
        <w:t>Email: karine.sargsyan@1-03yerevan.am</w:t>
      </w:r>
    </w:p>
    <w:p w14:paraId="546B4F48" w14:textId="77777777" w:rsidR="00455E45" w:rsidRPr="00EB5403" w:rsidRDefault="00455E45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</w:p>
    <w:p w14:paraId="33CD6C33" w14:textId="77777777" w:rsidR="00455E45" w:rsidRPr="00EB5403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EB5403">
        <w:rPr>
          <w:rFonts w:ascii="GHEA Grapalat" w:hAnsi="GHEA Grapalat"/>
          <w:b/>
          <w:sz w:val="20"/>
          <w:szCs w:val="20"/>
        </w:rPr>
        <w:t>Customer:</w:t>
      </w:r>
    </w:p>
    <w:p w14:paraId="6ABCC1B5" w14:textId="77777777" w:rsidR="00455E45" w:rsidRPr="00EB5403" w:rsidRDefault="00A924FD" w:rsidP="00EB5403">
      <w:pPr>
        <w:spacing w:after="0" w:line="240" w:lineRule="auto"/>
        <w:rPr>
          <w:rFonts w:ascii="GHEA Grapalat" w:hAnsi="GHEA Grapalat"/>
          <w:sz w:val="20"/>
          <w:szCs w:val="20"/>
        </w:rPr>
      </w:pPr>
      <w:r w:rsidRPr="00EB5403">
        <w:rPr>
          <w:rFonts w:ascii="GHEA Grapalat" w:hAnsi="GHEA Grapalat"/>
          <w:sz w:val="20"/>
          <w:szCs w:val="20"/>
        </w:rPr>
        <w:t>“Emergency Medical Services” CJSC</w:t>
      </w:r>
    </w:p>
    <w:sectPr w:rsidR="00455E45" w:rsidRPr="00EB5403" w:rsidSect="00EB5403">
      <w:pgSz w:w="12240" w:h="15840"/>
      <w:pgMar w:top="900" w:right="81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55E45"/>
    <w:rsid w:val="006102F2"/>
    <w:rsid w:val="009A4D58"/>
    <w:rsid w:val="00A924FD"/>
    <w:rsid w:val="00AA1D8D"/>
    <w:rsid w:val="00B47730"/>
    <w:rsid w:val="00C84ED1"/>
    <w:rsid w:val="00CB0664"/>
    <w:rsid w:val="00EB540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B6B99B"/>
  <w14:defaultImageDpi w14:val="300"/>
  <w15:docId w15:val="{917568AF-4170-4C58-BDA5-9A5FA30F2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5CAC17-93C7-4E26-B3F0-024014AD5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account</cp:lastModifiedBy>
  <cp:revision>5</cp:revision>
  <dcterms:created xsi:type="dcterms:W3CDTF">2013-12-23T23:15:00Z</dcterms:created>
  <dcterms:modified xsi:type="dcterms:W3CDTF">2026-04-17T15:34:00Z</dcterms:modified>
  <cp:category/>
</cp:coreProperties>
</file>