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A31" w:rsidRDefault="00C35A31" w:rsidP="00C35A31">
      <w:pPr>
        <w:pStyle w:val="aa"/>
        <w:ind w:right="-7" w:firstLine="567"/>
        <w:jc w:val="right"/>
        <w:rPr>
          <w:rFonts w:ascii="GHEA Grapalat" w:hAnsi="GHEA Grapalat"/>
          <w:bCs/>
          <w:sz w:val="20"/>
          <w:szCs w:val="20"/>
          <w:lang w:val="af-ZA"/>
        </w:rPr>
      </w:pPr>
    </w:p>
    <w:p w:rsidR="00C35A31" w:rsidRPr="00DA1965" w:rsidRDefault="00C35A31" w:rsidP="00C35A31">
      <w:pPr>
        <w:pStyle w:val="a3"/>
        <w:spacing w:after="160" w:line="240" w:lineRule="auto"/>
        <w:ind w:left="567" w:right="565" w:firstLine="0"/>
        <w:jc w:val="center"/>
        <w:rPr>
          <w:rFonts w:ascii="GHEA Grapalat" w:hAnsi="GHEA Grapalat"/>
          <w:i w:val="0"/>
        </w:rPr>
      </w:pPr>
      <w:r w:rsidRPr="00DA1965">
        <w:rPr>
          <w:rFonts w:ascii="GHEA Grapalat" w:hAnsi="GHEA Grapalat"/>
          <w:i w:val="0"/>
        </w:rPr>
        <w:t>NOTICE</w:t>
      </w:r>
      <w:r w:rsidRPr="00DA1965">
        <w:rPr>
          <w:rFonts w:ascii="GHEA Grapalat" w:hAnsi="GHEA Grapalat"/>
          <w:i w:val="0"/>
          <w:lang w:val="en-US"/>
        </w:rPr>
        <w:br/>
      </w:r>
      <w:r w:rsidRPr="00DA1965">
        <w:rPr>
          <w:rFonts w:ascii="GHEA Grapalat" w:hAnsi="GHEA Grapalat"/>
          <w:i w:val="0"/>
        </w:rPr>
        <w:t>ON PRICE QUOTATION</w:t>
      </w:r>
    </w:p>
    <w:p w:rsidR="00C35A31" w:rsidRDefault="00C35A31" w:rsidP="00C35A31">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N 1</w:t>
      </w:r>
      <w:r w:rsidRPr="00DA1965">
        <w:rPr>
          <w:rFonts w:ascii="GHEA Grapalat" w:hAnsi="GHEA Grapalat"/>
          <w:i w:val="0"/>
        </w:rPr>
        <w:t xml:space="preserve"> </w:t>
      </w:r>
      <w:proofErr w:type="gramStart"/>
      <w:r w:rsidRPr="00DA1965">
        <w:rPr>
          <w:rFonts w:ascii="GHEA Grapalat" w:hAnsi="GHEA Grapalat"/>
          <w:i w:val="0"/>
        </w:rPr>
        <w:t xml:space="preserve">of  </w:t>
      </w:r>
      <w:r w:rsidRPr="005208D1">
        <w:rPr>
          <w:rFonts w:ascii="GHEA Grapalat" w:hAnsi="GHEA Grapalat"/>
          <w:i w:val="0"/>
          <w:lang w:val="en-US"/>
        </w:rPr>
        <w:t>2</w:t>
      </w:r>
      <w:r>
        <w:rPr>
          <w:rFonts w:ascii="GHEA Grapalat" w:hAnsi="GHEA Grapalat"/>
          <w:i w:val="0"/>
          <w:lang w:val="en-US"/>
        </w:rPr>
        <w:t>4</w:t>
      </w:r>
      <w:proofErr w:type="gramEnd"/>
      <w:r w:rsidRPr="00DA1965">
        <w:rPr>
          <w:rFonts w:ascii="GHEA Grapalat" w:hAnsi="GHEA Grapalat"/>
          <w:i w:val="0"/>
        </w:rPr>
        <w:t xml:space="preserve"> </w:t>
      </w:r>
      <w:r>
        <w:rPr>
          <w:rFonts w:ascii="GHEA Grapalat" w:hAnsi="GHEA Grapalat"/>
          <w:i w:val="0"/>
        </w:rPr>
        <w:t>nov</w:t>
      </w:r>
      <w:r w:rsidRPr="00DA1965">
        <w:rPr>
          <w:rFonts w:ascii="GHEA Grapalat" w:hAnsi="GHEA Grapalat"/>
          <w:i w:val="0"/>
        </w:rPr>
        <w:t>emb</w:t>
      </w:r>
      <w:r>
        <w:rPr>
          <w:rFonts w:ascii="GHEA Grapalat" w:hAnsi="GHEA Grapalat"/>
          <w:i w:val="0"/>
        </w:rPr>
        <w:t>e</w:t>
      </w:r>
      <w:r w:rsidRPr="00DA1965">
        <w:rPr>
          <w:rFonts w:ascii="GHEA Grapalat" w:hAnsi="GHEA Grapalat"/>
          <w:i w:val="0"/>
        </w:rPr>
        <w:t>r of 2017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C35A31" w:rsidRPr="00DA1965" w:rsidRDefault="00C35A31" w:rsidP="00C35A31">
      <w:pPr>
        <w:pStyle w:val="a3"/>
        <w:spacing w:after="160" w:line="240" w:lineRule="auto"/>
        <w:ind w:left="567" w:right="565" w:firstLine="0"/>
        <w:jc w:val="center"/>
        <w:rPr>
          <w:rFonts w:ascii="GHEA Grapalat" w:hAnsi="GHEA Grapalat"/>
          <w:i w:val="0"/>
        </w:rPr>
      </w:pPr>
    </w:p>
    <w:p w:rsidR="00C35A31" w:rsidRPr="00DA1965" w:rsidRDefault="00C35A31" w:rsidP="00C35A31">
      <w:pPr>
        <w:pStyle w:val="a3"/>
        <w:spacing w:after="160" w:line="240" w:lineRule="auto"/>
        <w:ind w:left="567" w:right="565" w:firstLine="0"/>
        <w:jc w:val="center"/>
        <w:rPr>
          <w:rFonts w:ascii="GHEA Grapalat" w:hAnsi="GHEA Grapalat"/>
          <w:i w:val="0"/>
          <w:lang w:val="en-US"/>
        </w:rPr>
      </w:pPr>
      <w:r w:rsidRPr="00DA1965">
        <w:rPr>
          <w:rFonts w:ascii="GHEA Grapalat" w:hAnsi="GHEA Grapalat"/>
          <w:i w:val="0"/>
        </w:rPr>
        <w:t xml:space="preserve">Code of the price quotation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af-ZA"/>
        </w:rPr>
        <w:t>2</w:t>
      </w:r>
      <w:r w:rsidRPr="00727BB1">
        <w:rPr>
          <w:rFonts w:ascii="GHEA Grapalat" w:hAnsi="GHEA Grapalat"/>
          <w:bCs/>
          <w:lang w:val="af-ZA"/>
        </w:rPr>
        <w:t xml:space="preserve"> </w:t>
      </w:r>
      <w:r>
        <w:rPr>
          <w:rFonts w:ascii="GHEA Grapalat" w:hAnsi="GHEA Grapalat"/>
          <w:bCs/>
          <w:lang w:val="af-ZA"/>
        </w:rPr>
        <w:t xml:space="preserve">Մ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5A27E4">
        <w:rPr>
          <w:rFonts w:ascii="GHEA Grapalat" w:hAnsi="GHEA Grapalat"/>
          <w:i w:val="0"/>
          <w:lang w:val="af-ZA"/>
        </w:rPr>
        <w:t>&lt;&lt;</w:t>
      </w:r>
      <w:r w:rsidRPr="00430C4E">
        <w:rPr>
          <w:rFonts w:ascii="GHEA Grapalat" w:hAnsi="GHEA Grapalat"/>
          <w:i w:val="0"/>
          <w:lang w:val="en-US"/>
        </w:rPr>
        <w:t>Kindergarten</w:t>
      </w:r>
      <w:r w:rsidRPr="005A27E4">
        <w:rPr>
          <w:rFonts w:ascii="GHEA Grapalat" w:hAnsi="GHEA Grapalat"/>
          <w:i w:val="0"/>
          <w:lang w:val="af-ZA"/>
        </w:rPr>
        <w:t xml:space="preserve"> N </w:t>
      </w:r>
      <w:r>
        <w:rPr>
          <w:rFonts w:ascii="GHEA Grapalat" w:hAnsi="GHEA Grapalat"/>
          <w:i w:val="0"/>
          <w:lang w:val="af-ZA"/>
        </w:rPr>
        <w:t>2</w:t>
      </w:r>
      <w:r w:rsidRPr="005A27E4">
        <w:rPr>
          <w:rFonts w:ascii="GHEA Grapalat" w:hAnsi="GHEA Grapalat"/>
          <w:i w:val="0"/>
          <w:lang w:val="af-ZA"/>
        </w:rPr>
        <w:t xml:space="preserve"> of Vanadzor community&gt;&gt;</w:t>
      </w:r>
      <w:r w:rsidRPr="00DA1965">
        <w:rPr>
          <w:rFonts w:ascii="GHEA Grapalat" w:hAnsi="GHEA Grapalat"/>
          <w:b/>
          <w:i w:val="0"/>
        </w:rPr>
        <w:t xml:space="preserve"> </w:t>
      </w:r>
      <w:r w:rsidRPr="00DA1965">
        <w:rPr>
          <w:rFonts w:ascii="GHEA Grapalat" w:hAnsi="GHEA Grapalat"/>
          <w:i w:val="0"/>
        </w:rPr>
        <w:t xml:space="preserve">located at the following address: </w:t>
      </w:r>
      <w:r w:rsidRPr="0097325F">
        <w:rPr>
          <w:rFonts w:ascii="GHEA Grapalat" w:hAnsi="GHEA Grapalat"/>
          <w:i w:val="0"/>
        </w:rPr>
        <w:t xml:space="preserve">c. Vanadzor, </w:t>
      </w:r>
      <w:r>
        <w:rPr>
          <w:rFonts w:ascii="GHEA Grapalat" w:hAnsi="GHEA Grapalat"/>
          <w:i w:val="0"/>
          <w:lang w:val="en-US"/>
        </w:rPr>
        <w:t>Myasnikyan</w:t>
      </w:r>
      <w:r w:rsidRPr="00430C4E">
        <w:rPr>
          <w:rFonts w:ascii="GHEA Grapalat" w:hAnsi="GHEA Grapalat"/>
          <w:i w:val="0"/>
          <w:lang w:val="en-US"/>
        </w:rPr>
        <w:t xml:space="preserve"> </w:t>
      </w:r>
      <w:r>
        <w:rPr>
          <w:rFonts w:ascii="GHEA Grapalat" w:hAnsi="GHEA Grapalat"/>
          <w:i w:val="0"/>
          <w:lang w:val="en-US"/>
        </w:rPr>
        <w:t>28</w:t>
      </w:r>
      <w:r>
        <w:rPr>
          <w:rFonts w:ascii="GHEA Grapalat" w:hAnsi="GHEA Grapalat"/>
          <w:i w:val="0"/>
        </w:rPr>
        <w:t xml:space="preserve">, </w:t>
      </w:r>
      <w:r w:rsidRPr="00DA1965">
        <w:rPr>
          <w:rFonts w:ascii="GHEA Grapalat" w:hAnsi="GHEA Grapalat"/>
          <w:i w:val="0"/>
        </w:rPr>
        <w:t>gives notice for a price quotation which shall be carried out in one stage.</w:t>
      </w:r>
    </w:p>
    <w:p w:rsidR="00C35A31" w:rsidRPr="00DA1965" w:rsidRDefault="00C35A31" w:rsidP="00C35A31">
      <w:pPr>
        <w:pStyle w:val="a3"/>
        <w:spacing w:line="240" w:lineRule="auto"/>
        <w:ind w:firstLine="0"/>
        <w:rPr>
          <w:rFonts w:ascii="GHEA Grapalat" w:hAnsi="GHEA Grapalat"/>
          <w:i w:val="0"/>
          <w:lang w:val="en-US"/>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Pr>
          <w:rFonts w:ascii="GHEA Grapalat" w:hAnsi="GHEA Grapalat"/>
          <w:i w:val="0"/>
        </w:rPr>
        <w:t>f</w:t>
      </w:r>
      <w:r w:rsidRPr="005A27E4">
        <w:rPr>
          <w:rFonts w:ascii="GHEA Grapalat" w:hAnsi="GHEA Grapalat"/>
          <w:i w:val="0"/>
        </w:rPr>
        <w:t xml:space="preserve">ood </w:t>
      </w:r>
      <w:r>
        <w:rPr>
          <w:rFonts w:ascii="GHEA Grapalat" w:hAnsi="GHEA Grapalat"/>
          <w:i w:val="0"/>
        </w:rPr>
        <w:t>s</w:t>
      </w:r>
      <w:r w:rsidRPr="005A27E4">
        <w:rPr>
          <w:rFonts w:ascii="GHEA Grapalat" w:hAnsi="GHEA Grapalat"/>
          <w:i w:val="0"/>
        </w:rPr>
        <w:t xml:space="preserve">upply </w:t>
      </w:r>
      <w:r>
        <w:rPr>
          <w:rFonts w:ascii="GHEA Grapalat" w:hAnsi="GHEA Grapalat"/>
          <w:i w:val="0"/>
        </w:rPr>
        <w:t>c</w:t>
      </w:r>
      <w:r w:rsidRPr="005A27E4">
        <w:rPr>
          <w:rFonts w:ascii="GHEA Grapalat" w:hAnsi="GHEA Grapalat"/>
          <w:i w:val="0"/>
        </w:rPr>
        <w:t>ontract</w:t>
      </w:r>
      <w:r w:rsidRPr="00DA1965">
        <w:rPr>
          <w:rFonts w:ascii="GHEA Grapalat" w:hAnsi="GHEA Grapalat"/>
          <w:i w:val="0"/>
        </w:rPr>
        <w:t xml:space="preserve"> </w:t>
      </w:r>
      <w:r>
        <w:rPr>
          <w:rFonts w:ascii="GHEA Grapalat" w:hAnsi="GHEA Grapalat"/>
          <w:i w:val="0"/>
        </w:rPr>
        <w:t>(</w:t>
      </w:r>
      <w:r w:rsidRPr="00DA1965">
        <w:rPr>
          <w:rFonts w:ascii="GHEA Grapalat" w:hAnsi="GHEA Grapalat"/>
          <w:i w:val="0"/>
        </w:rPr>
        <w:t xml:space="preserve">the contract). </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C35A31" w:rsidRPr="00430C4E" w:rsidRDefault="00C35A31" w:rsidP="00C35A31">
      <w:pPr>
        <w:spacing w:after="160"/>
        <w:jc w:val="both"/>
        <w:rPr>
          <w:rFonts w:ascii="GHEA Grapalat" w:hAnsi="GHEA Grapalat"/>
          <w:sz w:val="20"/>
          <w:szCs w:val="20"/>
          <w:lang w:val="en-US"/>
        </w:rPr>
      </w:pPr>
      <w:r w:rsidRPr="00430C4E">
        <w:rPr>
          <w:rFonts w:ascii="GHEA Grapalat" w:hAnsi="GHEA Grapalat"/>
          <w:sz w:val="20"/>
          <w:szCs w:val="20"/>
          <w:lang w:val="en-US"/>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sidR="00326D3D">
        <w:rPr>
          <w:rFonts w:ascii="GHEA Grapalat" w:hAnsi="GHEA Grapalat"/>
          <w:i w:val="0"/>
          <w:lang w:val="en-US"/>
        </w:rPr>
        <w:t>12</w:t>
      </w:r>
      <w:r w:rsidRPr="00DA1965">
        <w:rPr>
          <w:rFonts w:ascii="GHEA Grapalat" w:hAnsi="GHEA Grapalat"/>
          <w:i w:val="0"/>
        </w:rPr>
        <w:t>:</w:t>
      </w:r>
      <w:r w:rsidR="00326D3D">
        <w:rPr>
          <w:rFonts w:ascii="GHEA Grapalat" w:hAnsi="GHEA Grapalat"/>
          <w:i w:val="0"/>
          <w:lang w:val="en-US"/>
        </w:rPr>
        <w:t>0</w:t>
      </w:r>
      <w:r w:rsidRPr="00DA1965">
        <w:rPr>
          <w:rFonts w:ascii="GHEA Grapalat" w:hAnsi="GHEA Grapalat"/>
          <w:i w:val="0"/>
        </w:rPr>
        <w:t xml:space="preserve">0 o'clock of the </w:t>
      </w:r>
      <w:r>
        <w:rPr>
          <w:rFonts w:ascii="GHEA Grapalat" w:hAnsi="GHEA Grapalat"/>
          <w:i w:val="0"/>
        </w:rPr>
        <w:t>6</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C35A31" w:rsidRDefault="00C35A31" w:rsidP="00C35A31">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Pr="0097325F">
        <w:rPr>
          <w:rFonts w:ascii="GHEA Grapalat" w:hAnsi="GHEA Grapalat"/>
          <w:i w:val="0"/>
        </w:rPr>
        <w:t xml:space="preserve">c. Vanadzor, </w:t>
      </w:r>
      <w:r>
        <w:rPr>
          <w:rFonts w:ascii="GHEA Grapalat" w:hAnsi="GHEA Grapalat"/>
          <w:i w:val="0"/>
          <w:color w:val="000000" w:themeColor="text1"/>
          <w:lang w:val="en-US"/>
        </w:rPr>
        <w:t>Myasnikyan</w:t>
      </w:r>
      <w:r w:rsidRPr="00430C4E">
        <w:rPr>
          <w:rFonts w:ascii="GHEA Grapalat" w:hAnsi="GHEA Grapalat"/>
          <w:i w:val="0"/>
          <w:color w:val="000000" w:themeColor="text1"/>
        </w:rPr>
        <w:t xml:space="preserve"> </w:t>
      </w:r>
      <w:r>
        <w:rPr>
          <w:rFonts w:ascii="GHEA Grapalat" w:hAnsi="GHEA Grapalat"/>
          <w:i w:val="0"/>
          <w:color w:val="000000" w:themeColor="text1"/>
          <w:lang w:val="en-US"/>
        </w:rPr>
        <w:t>28</w:t>
      </w:r>
      <w:r w:rsidRPr="00430C4E">
        <w:rPr>
          <w:rFonts w:ascii="GHEA Grapalat" w:hAnsi="GHEA Grapalat"/>
          <w:i w:val="0"/>
          <w:color w:val="000000" w:themeColor="text1"/>
        </w:rPr>
        <w:t>,</w:t>
      </w:r>
      <w:r w:rsidRPr="00DA1965">
        <w:rPr>
          <w:rFonts w:ascii="GHEA Grapalat" w:hAnsi="GHEA Grapalat"/>
          <w:i w:val="0"/>
        </w:rPr>
        <w:t xml:space="preserve"> in hard copy, by </w:t>
      </w:r>
      <w:r w:rsidR="00326D3D">
        <w:rPr>
          <w:rFonts w:ascii="GHEA Grapalat" w:hAnsi="GHEA Grapalat"/>
          <w:i w:val="0"/>
          <w:lang w:val="en-US"/>
        </w:rPr>
        <w:t>12</w:t>
      </w:r>
      <w:r w:rsidRPr="00DA1965">
        <w:rPr>
          <w:rFonts w:ascii="GHEA Grapalat" w:hAnsi="GHEA Grapalat"/>
          <w:i w:val="0"/>
        </w:rPr>
        <w:t>:</w:t>
      </w:r>
      <w:r w:rsidR="00326D3D">
        <w:rPr>
          <w:rFonts w:ascii="GHEA Grapalat" w:hAnsi="GHEA Grapalat"/>
          <w:i w:val="0"/>
          <w:lang w:val="en-US"/>
        </w:rPr>
        <w:t>0</w:t>
      </w:r>
      <w:r w:rsidRPr="00DA1965">
        <w:rPr>
          <w:rFonts w:ascii="GHEA Grapalat" w:hAnsi="GHEA Grapalat"/>
          <w:i w:val="0"/>
        </w:rPr>
        <w:t>0 o'clock of the 7-th day from the date of publication of this notice. The bids may, in addition to Armenian, also be submitted in English or Russian.</w:t>
      </w:r>
    </w:p>
    <w:p w:rsidR="00C35A31" w:rsidRPr="00DA1965" w:rsidRDefault="00C35A31" w:rsidP="00C35A31">
      <w:pPr>
        <w:pStyle w:val="a3"/>
        <w:spacing w:line="240" w:lineRule="auto"/>
        <w:ind w:firstLine="0"/>
        <w:rPr>
          <w:rFonts w:ascii="GHEA Grapalat" w:hAnsi="GHEA Grapalat"/>
          <w:i w:val="0"/>
        </w:rPr>
      </w:pPr>
      <w:r w:rsidRPr="00DA1965">
        <w:rPr>
          <w:rFonts w:ascii="GHEA Grapalat" w:hAnsi="GHEA Grapalat"/>
          <w:i w:val="0"/>
        </w:rPr>
        <w:t xml:space="preserve"> </w:t>
      </w:r>
    </w:p>
    <w:p w:rsidR="00C35A31" w:rsidRPr="00164383" w:rsidRDefault="00C35A31" w:rsidP="00C35A31">
      <w:pPr>
        <w:pStyle w:val="a3"/>
        <w:spacing w:after="160" w:line="240" w:lineRule="auto"/>
        <w:ind w:firstLine="0"/>
        <w:rPr>
          <w:rFonts w:ascii="GHEA Grapalat" w:hAnsi="GHEA Grapalat"/>
          <w:b/>
          <w:i w:val="0"/>
        </w:rPr>
      </w:pPr>
      <w:r>
        <w:rPr>
          <w:rFonts w:ascii="GHEA Grapalat" w:hAnsi="GHEA Grapalat"/>
          <w:i w:val="0"/>
        </w:rPr>
        <w:t xml:space="preserve">     </w:t>
      </w:r>
      <w:r w:rsidRPr="00164383">
        <w:rPr>
          <w:rFonts w:ascii="GHEA Grapalat" w:hAnsi="GHEA Grapalat"/>
          <w:b/>
          <w:i w:val="0"/>
        </w:rPr>
        <w:t xml:space="preserve">The bid opening will take place at the following address: </w:t>
      </w:r>
      <w:r w:rsidRPr="0097325F">
        <w:rPr>
          <w:rFonts w:ascii="GHEA Grapalat" w:hAnsi="GHEA Grapalat"/>
          <w:b/>
          <w:i w:val="0"/>
        </w:rPr>
        <w:t xml:space="preserve">c. Vanadzor, </w:t>
      </w:r>
      <w:r>
        <w:rPr>
          <w:rFonts w:ascii="GHEA Grapalat" w:hAnsi="GHEA Grapalat"/>
          <w:i w:val="0"/>
          <w:color w:val="000000" w:themeColor="text1"/>
          <w:lang w:val="en-US"/>
        </w:rPr>
        <w:t>Myasnikyan</w:t>
      </w:r>
      <w:r w:rsidRPr="00430C4E">
        <w:rPr>
          <w:rFonts w:ascii="GHEA Grapalat" w:hAnsi="GHEA Grapalat"/>
          <w:i w:val="0"/>
          <w:color w:val="000000" w:themeColor="text1"/>
        </w:rPr>
        <w:t xml:space="preserve"> </w:t>
      </w:r>
      <w:r>
        <w:rPr>
          <w:rFonts w:ascii="GHEA Grapalat" w:hAnsi="GHEA Grapalat"/>
          <w:i w:val="0"/>
          <w:color w:val="000000" w:themeColor="text1"/>
          <w:lang w:val="en-US"/>
        </w:rPr>
        <w:t>28</w:t>
      </w:r>
      <w:r w:rsidRPr="00162C19">
        <w:rPr>
          <w:rFonts w:ascii="GHEA Grapalat" w:hAnsi="GHEA Grapalat"/>
          <w:b/>
          <w:i w:val="0"/>
          <w:lang w:val="en-US"/>
        </w:rPr>
        <w:t>,</w:t>
      </w:r>
      <w:r>
        <w:rPr>
          <w:rFonts w:ascii="GHEA Grapalat" w:hAnsi="GHEA Grapalat"/>
          <w:b/>
          <w:i w:val="0"/>
        </w:rPr>
        <w:t xml:space="preserve"> on </w:t>
      </w:r>
      <w:r w:rsidRPr="005208D1">
        <w:rPr>
          <w:rFonts w:ascii="GHEA Grapalat" w:hAnsi="GHEA Grapalat"/>
          <w:b/>
          <w:i w:val="0"/>
          <w:lang w:val="hy-AM"/>
        </w:rPr>
        <w:t>0</w:t>
      </w:r>
      <w:r w:rsidR="00326D3D">
        <w:rPr>
          <w:rFonts w:ascii="GHEA Grapalat" w:hAnsi="GHEA Grapalat"/>
          <w:b/>
          <w:i w:val="0"/>
          <w:lang w:val="en-US"/>
        </w:rPr>
        <w:t>5</w:t>
      </w:r>
      <w:r w:rsidRPr="005208D1">
        <w:rPr>
          <w:rFonts w:ascii="GHEA Grapalat" w:hAnsi="GHEA Grapalat"/>
          <w:b/>
          <w:i w:val="0"/>
        </w:rPr>
        <w:t xml:space="preserve"> </w:t>
      </w:r>
      <w:r w:rsidRPr="005208D1">
        <w:rPr>
          <w:rFonts w:ascii="GHEA Grapalat" w:hAnsi="GHEA Grapalat"/>
          <w:b/>
          <w:i w:val="0"/>
          <w:lang w:val="hy-AM"/>
        </w:rPr>
        <w:t>desember</w:t>
      </w:r>
      <w:r w:rsidRPr="00164383">
        <w:rPr>
          <w:rFonts w:ascii="GHEA Grapalat" w:hAnsi="GHEA Grapalat"/>
          <w:b/>
          <w:i w:val="0"/>
        </w:rPr>
        <w:t xml:space="preserve"> 2017, at </w:t>
      </w:r>
      <w:r w:rsidR="00326D3D">
        <w:rPr>
          <w:rFonts w:ascii="GHEA Grapalat" w:hAnsi="GHEA Grapalat"/>
          <w:b/>
          <w:i w:val="0"/>
          <w:lang w:val="en-US"/>
        </w:rPr>
        <w:t>12</w:t>
      </w:r>
      <w:r w:rsidRPr="00164383">
        <w:rPr>
          <w:rFonts w:ascii="GHEA Grapalat" w:hAnsi="GHEA Grapalat"/>
          <w:b/>
          <w:i w:val="0"/>
        </w:rPr>
        <w:t>:</w:t>
      </w:r>
      <w:r w:rsidR="00326D3D">
        <w:rPr>
          <w:rFonts w:ascii="GHEA Grapalat" w:hAnsi="GHEA Grapalat"/>
          <w:b/>
          <w:i w:val="0"/>
          <w:lang w:val="en-US"/>
        </w:rPr>
        <w:t>0</w:t>
      </w:r>
      <w:r w:rsidRPr="00164383">
        <w:rPr>
          <w:rFonts w:ascii="GHEA Grapalat" w:hAnsi="GHEA Grapalat"/>
          <w:b/>
          <w:i w:val="0"/>
        </w:rPr>
        <w:t xml:space="preserve">0 o'clock.   </w:t>
      </w:r>
    </w:p>
    <w:p w:rsidR="00C35A31" w:rsidRPr="00DA1965" w:rsidRDefault="00C35A31" w:rsidP="00C35A31">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w:t>
      </w:r>
      <w:proofErr w:type="gramStart"/>
      <w:r w:rsidRPr="00DA1965">
        <w:rPr>
          <w:rFonts w:ascii="GHEA Grapalat" w:hAnsi="GHEA Grapalat"/>
          <w:i w:val="0"/>
        </w:rPr>
        <w:t>1.,</w:t>
      </w:r>
      <w:proofErr w:type="gramEnd"/>
      <w:r w:rsidRPr="00DA1965">
        <w:rPr>
          <w:rFonts w:ascii="GHEA Grapalat" w:hAnsi="GHEA Grapalat"/>
          <w:i w:val="0"/>
        </w:rPr>
        <w:t xml:space="preserve"> </w:t>
      </w:r>
      <w:smartTag w:uri="urn:schemas-microsoft-com:office:smarttags" w:element="City">
        <w:smartTag w:uri="urn:schemas-microsoft-com:office:smarttags" w:element="place">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C35A31" w:rsidRDefault="00C35A31" w:rsidP="00C35A31">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Pr>
          <w:rFonts w:ascii="GHEA Grapalat" w:hAnsi="GHEA Grapalat"/>
          <w:i w:val="0"/>
          <w:lang w:val="en-US"/>
        </w:rPr>
        <w:t xml:space="preserve"> Marine Bydaghyan</w:t>
      </w:r>
      <w:r w:rsidRPr="00DA1965">
        <w:rPr>
          <w:rFonts w:ascii="GHEA Grapalat" w:hAnsi="GHEA Grapalat"/>
          <w:i w:val="0"/>
        </w:rPr>
        <w:t>, Secretary of the Evaluation Commission.</w:t>
      </w:r>
    </w:p>
    <w:p w:rsidR="00C35A31" w:rsidRPr="00DA1965" w:rsidRDefault="00C35A31" w:rsidP="00C35A31">
      <w:pPr>
        <w:pStyle w:val="a3"/>
        <w:spacing w:line="240" w:lineRule="auto"/>
        <w:ind w:firstLine="0"/>
        <w:rPr>
          <w:rFonts w:ascii="GHEA Grapalat" w:hAnsi="GHEA Grapalat"/>
          <w:i w:val="0"/>
        </w:rPr>
      </w:pPr>
    </w:p>
    <w:p w:rsidR="00C35A31" w:rsidRPr="00DA1965" w:rsidRDefault="00C35A31" w:rsidP="00C35A31">
      <w:pPr>
        <w:pStyle w:val="a3"/>
        <w:spacing w:line="240" w:lineRule="auto"/>
        <w:rPr>
          <w:rFonts w:ascii="GHEA Grapalat" w:hAnsi="GHEA Grapalat" w:cs="Arial"/>
          <w:color w:val="000000"/>
          <w:shd w:val="clear" w:color="auto" w:fill="FFFFFF"/>
          <w:lang w:val="af-ZA"/>
        </w:rPr>
      </w:pPr>
      <w:r w:rsidRPr="00DA1965">
        <w:rPr>
          <w:rFonts w:ascii="GHEA Grapalat" w:hAnsi="GHEA Grapalat"/>
          <w:i w:val="0"/>
        </w:rPr>
        <w:t>Telephone</w:t>
      </w:r>
      <w:r>
        <w:rPr>
          <w:rFonts w:ascii="GHEA Grapalat" w:hAnsi="GHEA Grapalat"/>
          <w:i w:val="0"/>
        </w:rPr>
        <w:t>:</w:t>
      </w:r>
      <w:r w:rsidRPr="00DA1965">
        <w:rPr>
          <w:rFonts w:ascii="GHEA Grapalat" w:hAnsi="GHEA Grapalat"/>
          <w:i w:val="0"/>
          <w:lang w:val="en-US"/>
        </w:rPr>
        <w:t xml:space="preserve"> </w:t>
      </w:r>
      <w:r w:rsidRPr="003537E8">
        <w:rPr>
          <w:rFonts w:ascii="GHEA Grapalat" w:hAnsi="GHEA Grapalat"/>
          <w:b/>
          <w:i w:val="0"/>
          <w:lang w:val="af-ZA"/>
        </w:rPr>
        <w:t>/0</w:t>
      </w:r>
      <w:r>
        <w:rPr>
          <w:rFonts w:ascii="GHEA Grapalat" w:hAnsi="GHEA Grapalat"/>
          <w:b/>
          <w:i w:val="0"/>
          <w:lang w:val="af-ZA"/>
        </w:rPr>
        <w:t>322/ 4</w:t>
      </w:r>
      <w:r w:rsidRPr="003537E8">
        <w:rPr>
          <w:rFonts w:ascii="GHEA Grapalat" w:hAnsi="GHEA Grapalat"/>
          <w:b/>
          <w:i w:val="0"/>
          <w:lang w:val="af-ZA"/>
        </w:rPr>
        <w:t>-</w:t>
      </w:r>
      <w:r>
        <w:rPr>
          <w:rFonts w:ascii="GHEA Grapalat" w:hAnsi="GHEA Grapalat"/>
          <w:b/>
          <w:i w:val="0"/>
          <w:lang w:val="en-US"/>
        </w:rPr>
        <w:t>35</w:t>
      </w:r>
      <w:r w:rsidRPr="003537E8">
        <w:rPr>
          <w:rFonts w:ascii="GHEA Grapalat" w:hAnsi="GHEA Grapalat"/>
          <w:b/>
          <w:i w:val="0"/>
          <w:lang w:val="af-ZA"/>
        </w:rPr>
        <w:t>-</w:t>
      </w:r>
      <w:r>
        <w:rPr>
          <w:rFonts w:ascii="GHEA Grapalat" w:hAnsi="GHEA Grapalat"/>
          <w:b/>
          <w:i w:val="0"/>
          <w:lang w:val="af-ZA"/>
        </w:rPr>
        <w:t>58</w:t>
      </w:r>
      <w:r>
        <w:rPr>
          <w:rFonts w:ascii="GHEA Grapalat" w:hAnsi="GHEA Grapalat" w:cs="Sylfaen"/>
          <w:i w:val="0"/>
          <w:lang w:val="af-ZA"/>
        </w:rPr>
        <w:t>.</w:t>
      </w:r>
    </w:p>
    <w:p w:rsidR="00C35A31" w:rsidRPr="00DA1965" w:rsidRDefault="00C35A31" w:rsidP="00C35A31">
      <w:pPr>
        <w:pStyle w:val="a3"/>
        <w:spacing w:line="240" w:lineRule="auto"/>
        <w:rPr>
          <w:rFonts w:ascii="GHEA Grapalat" w:hAnsi="GHEA Grapalat"/>
          <w:i w:val="0"/>
          <w:lang w:val="af-ZA"/>
        </w:rPr>
      </w:pPr>
    </w:p>
    <w:p w:rsidR="00C35A31" w:rsidRDefault="00C35A31" w:rsidP="00C35A31">
      <w:pPr>
        <w:pStyle w:val="a3"/>
        <w:spacing w:line="240" w:lineRule="auto"/>
        <w:rPr>
          <w:rFonts w:ascii="GHEA Grapalat" w:hAnsi="GHEA Grapalat"/>
          <w:i w:val="0"/>
          <w:lang w:val="af-ZA"/>
        </w:rPr>
      </w:pPr>
      <w:r>
        <w:rPr>
          <w:rFonts w:ascii="GHEA Grapalat" w:hAnsi="GHEA Grapalat"/>
          <w:i w:val="0"/>
        </w:rPr>
        <w:t xml:space="preserve">E-mail: </w:t>
      </w:r>
      <w:hyperlink r:id="rId7" w:history="1">
        <w:r w:rsidRPr="00E70130">
          <w:rPr>
            <w:rStyle w:val="a9"/>
            <w:rFonts w:ascii="GHEA Grapalat" w:hAnsi="GHEA Grapalat"/>
            <w:b/>
            <w:i w:val="0"/>
            <w:lang w:val="af-ZA"/>
          </w:rPr>
          <w:t>anri51@</w:t>
        </w:r>
        <w:r w:rsidRPr="00E70130">
          <w:rPr>
            <w:rStyle w:val="a9"/>
            <w:rFonts w:ascii="GHEA Grapalat" w:hAnsi="GHEA Grapalat"/>
            <w:b/>
            <w:i w:val="0"/>
            <w:lang w:val="en-US"/>
          </w:rPr>
          <w:t>mail</w:t>
        </w:r>
        <w:r w:rsidRPr="00E70130">
          <w:rPr>
            <w:rStyle w:val="a9"/>
            <w:rFonts w:ascii="GHEA Grapalat" w:hAnsi="GHEA Grapalat"/>
            <w:b/>
            <w:i w:val="0"/>
            <w:lang w:val="af-ZA"/>
          </w:rPr>
          <w:t>.ru</w:t>
        </w:r>
      </w:hyperlink>
      <w:proofErr w:type="gramStart"/>
      <w:r w:rsidRPr="00DA1965">
        <w:rPr>
          <w:rFonts w:ascii="GHEA Grapalat" w:hAnsi="GHEA Grapalat"/>
          <w:i w:val="0"/>
          <w:lang w:val="af-ZA"/>
        </w:rPr>
        <w:t>.</w:t>
      </w:r>
      <w:r w:rsidRPr="003537E8">
        <w:rPr>
          <w:rFonts w:ascii="GHEA Grapalat" w:hAnsi="GHEA Grapalat"/>
          <w:i w:val="0"/>
          <w:lang w:val="af-ZA"/>
        </w:rPr>
        <w:t>.</w:t>
      </w:r>
      <w:proofErr w:type="gramEnd"/>
    </w:p>
    <w:p w:rsidR="00C35A31" w:rsidRPr="00DA1965" w:rsidRDefault="00C35A31" w:rsidP="00C35A31">
      <w:pPr>
        <w:pStyle w:val="a3"/>
        <w:spacing w:line="240" w:lineRule="auto"/>
        <w:rPr>
          <w:rFonts w:ascii="GHEA Grapalat" w:hAnsi="GHEA Grapalat"/>
          <w:i w:val="0"/>
          <w:u w:val="single"/>
          <w:lang w:val="af-ZA"/>
        </w:rPr>
      </w:pPr>
    </w:p>
    <w:p w:rsidR="00C35A31" w:rsidRDefault="00C35A31" w:rsidP="00C35A31">
      <w:pPr>
        <w:pStyle w:val="aa"/>
        <w:ind w:right="-7" w:firstLine="567"/>
        <w:rPr>
          <w:rFonts w:ascii="GHEA Grapalat" w:hAnsi="GHEA Grapalat"/>
          <w:sz w:val="20"/>
          <w:szCs w:val="20"/>
        </w:rPr>
      </w:pPr>
      <w:r w:rsidRPr="000D7C7A">
        <w:rPr>
          <w:rFonts w:ascii="GHEA Grapalat" w:hAnsi="GHEA Grapalat"/>
          <w:sz w:val="20"/>
          <w:szCs w:val="20"/>
        </w:rPr>
        <w:t>Contracting authority</w:t>
      </w:r>
      <w:r>
        <w:rPr>
          <w:rFonts w:ascii="GHEA Grapalat" w:hAnsi="GHEA Grapalat"/>
          <w:sz w:val="20"/>
          <w:szCs w:val="20"/>
        </w:rPr>
        <w:t>:</w:t>
      </w:r>
      <w:r w:rsidRPr="000D7C7A">
        <w:rPr>
          <w:rFonts w:ascii="GHEA Grapalat" w:hAnsi="GHEA Grapalat"/>
          <w:sz w:val="20"/>
          <w:szCs w:val="20"/>
        </w:rPr>
        <w:t xml:space="preserve"> </w:t>
      </w:r>
      <w:r w:rsidRPr="00430C4E">
        <w:rPr>
          <w:rFonts w:ascii="GHEA Grapalat" w:hAnsi="GHEA Grapalat"/>
          <w:i/>
        </w:rPr>
        <w:t>Kindergarten</w:t>
      </w:r>
      <w:r w:rsidRPr="005A27E4">
        <w:rPr>
          <w:rFonts w:ascii="GHEA Grapalat" w:hAnsi="GHEA Grapalat"/>
          <w:i/>
          <w:lang w:val="af-ZA"/>
        </w:rPr>
        <w:t xml:space="preserve"> N </w:t>
      </w:r>
      <w:r>
        <w:rPr>
          <w:rFonts w:ascii="GHEA Grapalat" w:hAnsi="GHEA Grapalat"/>
          <w:i/>
          <w:lang w:val="af-ZA"/>
        </w:rPr>
        <w:t>2</w:t>
      </w:r>
      <w:r w:rsidRPr="005A27E4">
        <w:rPr>
          <w:rFonts w:ascii="GHEA Grapalat" w:hAnsi="GHEA Grapalat"/>
          <w:i/>
          <w:lang w:val="af-ZA"/>
        </w:rPr>
        <w:t xml:space="preserve"> of Vanadzor community</w:t>
      </w:r>
    </w:p>
    <w:p w:rsidR="00C35A31" w:rsidRDefault="00C35A31" w:rsidP="00C35A31">
      <w:pPr>
        <w:pStyle w:val="aa"/>
        <w:ind w:right="-7" w:firstLine="567"/>
        <w:rPr>
          <w:rFonts w:ascii="GHEA Grapalat" w:hAnsi="GHEA Grapalat"/>
          <w:sz w:val="20"/>
          <w:szCs w:val="20"/>
        </w:rPr>
      </w:pPr>
    </w:p>
    <w:p w:rsidR="00C35A31" w:rsidRDefault="00C35A31" w:rsidP="00C35A31">
      <w:pPr>
        <w:pStyle w:val="aa"/>
        <w:ind w:right="-7" w:firstLine="567"/>
        <w:rPr>
          <w:rFonts w:ascii="GHEA Grapalat" w:hAnsi="GHEA Grapalat"/>
          <w:sz w:val="20"/>
          <w:szCs w:val="20"/>
        </w:rPr>
      </w:pPr>
    </w:p>
    <w:p w:rsidR="00C35A31" w:rsidRDefault="00C35A31" w:rsidP="00C35A31">
      <w:pPr>
        <w:pStyle w:val="aa"/>
        <w:ind w:right="-7" w:firstLine="567"/>
        <w:rPr>
          <w:rFonts w:ascii="GHEA Grapalat" w:hAnsi="GHEA Grapalat"/>
          <w:sz w:val="20"/>
          <w:szCs w:val="20"/>
        </w:rPr>
      </w:pPr>
    </w:p>
    <w:p w:rsidR="00BF7179" w:rsidRDefault="00BF7179" w:rsidP="00BF7179">
      <w:pPr>
        <w:pStyle w:val="aa"/>
        <w:spacing w:after="0"/>
        <w:ind w:firstLine="567"/>
        <w:jc w:val="right"/>
        <w:rPr>
          <w:rFonts w:ascii="GHEA Grapalat" w:hAnsi="GHEA Grapalat" w:cs="Sylfaen"/>
          <w:sz w:val="20"/>
          <w:szCs w:val="20"/>
          <w:lang w:val="hy-AM"/>
        </w:rPr>
      </w:pPr>
    </w:p>
    <w:p w:rsidR="00BF7179" w:rsidRDefault="00BF7179" w:rsidP="00BF7179">
      <w:pPr>
        <w:pStyle w:val="aa"/>
        <w:spacing w:after="0"/>
        <w:ind w:firstLine="567"/>
        <w:jc w:val="right"/>
        <w:rPr>
          <w:rFonts w:ascii="GHEA Grapalat" w:hAnsi="GHEA Grapalat" w:cs="Sylfaen"/>
          <w:sz w:val="20"/>
          <w:szCs w:val="20"/>
          <w:lang w:val="af-ZA"/>
        </w:rPr>
      </w:pPr>
      <w:r>
        <w:rPr>
          <w:rFonts w:ascii="GHEA Grapalat" w:hAnsi="GHEA Grapalat" w:cs="Sylfaen"/>
          <w:sz w:val="20"/>
          <w:szCs w:val="20"/>
          <w:lang w:val="hy-AM"/>
        </w:rPr>
        <w:t>Հաստատված</w:t>
      </w:r>
      <w:r>
        <w:rPr>
          <w:rFonts w:ascii="GHEA Grapalat" w:hAnsi="GHEA Grapalat" w:cs="Times Armenian"/>
          <w:sz w:val="20"/>
          <w:szCs w:val="20"/>
          <w:lang w:val="af-ZA"/>
        </w:rPr>
        <w:t xml:space="preserve"> </w:t>
      </w:r>
      <w:r>
        <w:rPr>
          <w:rFonts w:ascii="GHEA Grapalat" w:hAnsi="GHEA Grapalat" w:cs="Sylfaen"/>
          <w:sz w:val="20"/>
          <w:szCs w:val="20"/>
          <w:lang w:val="hy-AM"/>
        </w:rPr>
        <w:t>է</w:t>
      </w:r>
    </w:p>
    <w:p w:rsidR="00BF7179" w:rsidRDefault="00BF7179" w:rsidP="00BF7179">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Sylfaen"/>
          <w:sz w:val="20"/>
          <w:szCs w:val="20"/>
          <w:lang w:val="hy-AM"/>
        </w:rPr>
        <w:t>ծածկա</w:t>
      </w:r>
      <w:r>
        <w:rPr>
          <w:rFonts w:ascii="GHEA Grapalat" w:hAnsi="GHEA Grapalat" w:cs="Times Armenian"/>
          <w:sz w:val="20"/>
          <w:szCs w:val="20"/>
          <w:lang w:val="hy-AM"/>
        </w:rPr>
        <w:t>գ</w:t>
      </w:r>
      <w:r>
        <w:rPr>
          <w:rFonts w:ascii="GHEA Grapalat" w:hAnsi="GHEA Grapalat" w:cs="Sylfaen"/>
          <w:sz w:val="20"/>
          <w:szCs w:val="20"/>
          <w:lang w:val="hy-AM"/>
        </w:rPr>
        <w:t>րով</w:t>
      </w:r>
      <w:r>
        <w:rPr>
          <w:rFonts w:ascii="GHEA Grapalat" w:hAnsi="GHEA Grapalat" w:cs="Times Armenian"/>
          <w:sz w:val="20"/>
          <w:szCs w:val="20"/>
          <w:lang w:val="af-ZA"/>
        </w:rPr>
        <w:t xml:space="preserve"> </w:t>
      </w:r>
    </w:p>
    <w:p w:rsidR="00BF7179" w:rsidRDefault="00BF7179" w:rsidP="00BF7179">
      <w:pPr>
        <w:pStyle w:val="aa"/>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գնանշման</w:t>
      </w:r>
      <w:r>
        <w:rPr>
          <w:rFonts w:ascii="GHEA Grapalat" w:hAnsi="GHEA Grapalat" w:cs="Times Armenian"/>
          <w:sz w:val="20"/>
          <w:szCs w:val="20"/>
          <w:lang w:val="af-ZA"/>
        </w:rPr>
        <w:t xml:space="preserve"> </w:t>
      </w:r>
      <w:r>
        <w:rPr>
          <w:rFonts w:ascii="GHEA Grapalat" w:hAnsi="GHEA Grapalat" w:cs="Times Armenian"/>
          <w:sz w:val="20"/>
          <w:szCs w:val="20"/>
          <w:lang w:val="hy-AM"/>
        </w:rPr>
        <w:t xml:space="preserve">հարցման </w:t>
      </w:r>
      <w:r>
        <w:rPr>
          <w:rFonts w:ascii="GHEA Grapalat" w:hAnsi="GHEA Grapalat" w:cs="Times Armenian"/>
          <w:sz w:val="20"/>
          <w:szCs w:val="20"/>
          <w:lang w:val="af-ZA"/>
        </w:rPr>
        <w:t xml:space="preserve">գնահատող </w:t>
      </w:r>
      <w:r>
        <w:rPr>
          <w:rFonts w:ascii="GHEA Grapalat" w:hAnsi="GHEA Grapalat" w:cs="Sylfaen"/>
          <w:sz w:val="20"/>
          <w:szCs w:val="20"/>
        </w:rPr>
        <w:t>հանձնաժողովի</w:t>
      </w:r>
    </w:p>
    <w:p w:rsidR="00BF7179" w:rsidRDefault="00BF7179" w:rsidP="00BF7179">
      <w:pPr>
        <w:pStyle w:val="aa"/>
        <w:spacing w:after="0"/>
        <w:ind w:firstLine="567"/>
        <w:jc w:val="right"/>
        <w:rPr>
          <w:rFonts w:ascii="GHEA Grapalat" w:hAnsi="GHEA Grapalat"/>
          <w:sz w:val="20"/>
          <w:szCs w:val="20"/>
          <w:lang w:val="af-ZA"/>
        </w:rPr>
      </w:pPr>
      <w:r>
        <w:rPr>
          <w:rFonts w:ascii="GHEA Grapalat" w:hAnsi="GHEA Grapalat" w:cs="Sylfaen"/>
          <w:sz w:val="20"/>
          <w:szCs w:val="20"/>
          <w:lang w:val="af-ZA"/>
        </w:rPr>
        <w:t xml:space="preserve"> 2017</w:t>
      </w:r>
      <w:r>
        <w:rPr>
          <w:rFonts w:ascii="GHEA Grapalat" w:hAnsi="GHEA Grapalat" w:cs="Sylfaen"/>
          <w:sz w:val="20"/>
          <w:szCs w:val="20"/>
        </w:rPr>
        <w:t>թ</w:t>
      </w:r>
      <w:r>
        <w:rPr>
          <w:rFonts w:ascii="GHEA Grapalat" w:hAnsi="GHEA Grapalat" w:cs="Times Armenian"/>
          <w:sz w:val="20"/>
          <w:szCs w:val="20"/>
          <w:lang w:val="af-ZA"/>
        </w:rPr>
        <w:t xml:space="preserve">. նոյեմբերի 24-ի </w:t>
      </w:r>
      <w:r>
        <w:rPr>
          <w:rFonts w:ascii="GHEA Grapalat" w:hAnsi="GHEA Grapalat" w:cs="Times Armenian"/>
          <w:sz w:val="20"/>
          <w:szCs w:val="20"/>
          <w:vertAlign w:val="subscript"/>
          <w:lang w:val="af-ZA"/>
        </w:rPr>
        <w:t xml:space="preserve"> </w:t>
      </w:r>
      <w:r>
        <w:rPr>
          <w:rFonts w:ascii="GHEA Grapalat" w:hAnsi="GHEA Grapalat" w:cs="Times Armenian"/>
          <w:sz w:val="20"/>
          <w:szCs w:val="20"/>
          <w:lang w:val="af-ZA"/>
        </w:rPr>
        <w:t xml:space="preserve">N 1 </w:t>
      </w:r>
      <w:r>
        <w:rPr>
          <w:rFonts w:ascii="GHEA Grapalat" w:hAnsi="GHEA Grapalat" w:cs="Sylfaen"/>
          <w:sz w:val="20"/>
          <w:szCs w:val="20"/>
        </w:rPr>
        <w:t>որոշմամբ</w:t>
      </w: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jc w:val="center"/>
        <w:rPr>
          <w:rFonts w:ascii="GHEA Grapalat" w:hAnsi="GHEA Grapalat"/>
          <w:lang w:val="af-ZA"/>
        </w:rPr>
      </w:pPr>
      <w:r>
        <w:rPr>
          <w:rFonts w:ascii="GHEA Grapalat" w:hAnsi="GHEA Grapalat"/>
          <w:bCs/>
          <w:sz w:val="20"/>
          <w:szCs w:val="20"/>
          <w:lang w:val="af-ZA"/>
        </w:rPr>
        <w:t>&lt;&lt;ՎԱՆԱՁՈՐ ՀԱՄԱՅՆՔԻ ԹԻՎ 2 ՄԱՆԿԱՊԱՐՏԵԶ &gt;&gt; ՀՈԱԿ</w:t>
      </w:r>
    </w:p>
    <w:p w:rsidR="00BF7179" w:rsidRDefault="00BF7179" w:rsidP="00BF7179">
      <w:pPr>
        <w:pStyle w:val="aa"/>
        <w:tabs>
          <w:tab w:val="left" w:pos="5968"/>
        </w:tabs>
        <w:ind w:right="-7" w:firstLine="567"/>
        <w:rPr>
          <w:rFonts w:ascii="GHEA Grapalat" w:hAnsi="GHEA Grapalat"/>
          <w:lang w:val="af-ZA"/>
        </w:rPr>
      </w:pPr>
      <w:r>
        <w:rPr>
          <w:rFonts w:ascii="GHEA Grapalat" w:hAnsi="GHEA Grapalat"/>
          <w:lang w:val="af-ZA"/>
        </w:rPr>
        <w:tab/>
      </w: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jc w:val="center"/>
        <w:rPr>
          <w:rFonts w:ascii="GHEA Grapalat" w:hAnsi="GHEA Grapalat" w:cs="Sylfaen"/>
          <w:sz w:val="20"/>
          <w:szCs w:val="20"/>
          <w:lang w:val="af-ZA"/>
        </w:rPr>
      </w:pPr>
      <w:r>
        <w:rPr>
          <w:rFonts w:ascii="GHEA Grapalat" w:hAnsi="GHEA Grapalat" w:cs="Sylfaen"/>
          <w:sz w:val="20"/>
          <w:szCs w:val="20"/>
        </w:rPr>
        <w:t>Հ</w:t>
      </w:r>
      <w:r>
        <w:rPr>
          <w:rFonts w:ascii="GHEA Grapalat" w:hAnsi="GHEA Grapalat" w:cs="Times Armenian"/>
          <w:sz w:val="20"/>
          <w:szCs w:val="20"/>
          <w:lang w:val="af-ZA"/>
        </w:rPr>
        <w:t xml:space="preserve"> </w:t>
      </w:r>
      <w:r>
        <w:rPr>
          <w:rFonts w:ascii="GHEA Grapalat" w:hAnsi="GHEA Grapalat" w:cs="Sylfaen"/>
          <w:sz w:val="20"/>
          <w:szCs w:val="20"/>
        </w:rPr>
        <w:t>Ր</w:t>
      </w:r>
      <w:r>
        <w:rPr>
          <w:rFonts w:ascii="GHEA Grapalat" w:hAnsi="GHEA Grapalat" w:cs="Times Armenian"/>
          <w:sz w:val="20"/>
          <w:szCs w:val="20"/>
          <w:lang w:val="af-ZA"/>
        </w:rPr>
        <w:t xml:space="preserve"> </w:t>
      </w:r>
      <w:r>
        <w:rPr>
          <w:rFonts w:ascii="GHEA Grapalat" w:hAnsi="GHEA Grapalat" w:cs="Sylfaen"/>
          <w:sz w:val="20"/>
          <w:szCs w:val="20"/>
        </w:rPr>
        <w:t>Ա</w:t>
      </w:r>
      <w:r>
        <w:rPr>
          <w:rFonts w:ascii="GHEA Grapalat" w:hAnsi="GHEA Grapalat" w:cs="Times Armenian"/>
          <w:sz w:val="20"/>
          <w:szCs w:val="20"/>
          <w:lang w:val="af-ZA"/>
        </w:rPr>
        <w:t xml:space="preserve"> </w:t>
      </w:r>
      <w:r>
        <w:rPr>
          <w:rFonts w:ascii="GHEA Grapalat" w:hAnsi="GHEA Grapalat" w:cs="Sylfaen"/>
          <w:sz w:val="20"/>
          <w:szCs w:val="20"/>
        </w:rPr>
        <w:t>Վ</w:t>
      </w:r>
      <w:r>
        <w:rPr>
          <w:rFonts w:ascii="GHEA Grapalat" w:hAnsi="GHEA Grapalat" w:cs="Times Armenian"/>
          <w:sz w:val="20"/>
          <w:szCs w:val="20"/>
          <w:lang w:val="af-ZA"/>
        </w:rPr>
        <w:t xml:space="preserve"> </w:t>
      </w:r>
      <w:r>
        <w:rPr>
          <w:rFonts w:ascii="GHEA Grapalat" w:hAnsi="GHEA Grapalat" w:cs="Sylfaen"/>
          <w:sz w:val="20"/>
          <w:szCs w:val="20"/>
        </w:rPr>
        <w:t>Ե</w:t>
      </w:r>
      <w:r>
        <w:rPr>
          <w:rFonts w:ascii="GHEA Grapalat" w:hAnsi="GHEA Grapalat" w:cs="Times Armenian"/>
          <w:sz w:val="20"/>
          <w:szCs w:val="20"/>
          <w:lang w:val="af-ZA"/>
        </w:rPr>
        <w:t xml:space="preserve"> </w:t>
      </w:r>
      <w:r>
        <w:rPr>
          <w:rFonts w:ascii="GHEA Grapalat" w:hAnsi="GHEA Grapalat" w:cs="Sylfaen"/>
          <w:sz w:val="20"/>
          <w:szCs w:val="20"/>
        </w:rPr>
        <w:t>Ր</w:t>
      </w:r>
    </w:p>
    <w:p w:rsidR="00BF7179" w:rsidRDefault="00BF7179" w:rsidP="00BF7179">
      <w:pPr>
        <w:pStyle w:val="aa"/>
        <w:ind w:right="-7" w:firstLine="567"/>
        <w:jc w:val="center"/>
        <w:rPr>
          <w:rFonts w:ascii="GHEA Grapalat" w:hAnsi="GHEA Grapalat" w:cs="Sylfaen"/>
          <w:lang w:val="af-ZA"/>
        </w:rPr>
      </w:pPr>
    </w:p>
    <w:p w:rsidR="00BF7179" w:rsidRDefault="00BF7179" w:rsidP="00BF7179">
      <w:pPr>
        <w:pStyle w:val="aa"/>
        <w:ind w:right="-7" w:firstLine="567"/>
        <w:jc w:val="center"/>
        <w:rPr>
          <w:rFonts w:ascii="GHEA Grapalat" w:hAnsi="GHEA Grapalat" w:cs="Sylfaen"/>
          <w:lang w:val="af-ZA"/>
        </w:rPr>
      </w:pPr>
    </w:p>
    <w:p w:rsidR="00BF7179" w:rsidRDefault="00BF7179" w:rsidP="00BF7179">
      <w:pPr>
        <w:pStyle w:val="aa"/>
        <w:ind w:right="-7"/>
        <w:jc w:val="center"/>
        <w:rPr>
          <w:rFonts w:ascii="GHEA Grapalat" w:hAnsi="GHEA Grapalat"/>
          <w:sz w:val="20"/>
          <w:szCs w:val="20"/>
          <w:lang w:val="af-ZA"/>
        </w:rPr>
      </w:pPr>
      <w:r>
        <w:rPr>
          <w:rFonts w:ascii="GHEA Grapalat" w:hAnsi="GHEA Grapalat"/>
          <w:bCs/>
          <w:sz w:val="20"/>
          <w:szCs w:val="20"/>
          <w:lang w:val="af-ZA"/>
        </w:rPr>
        <w:t>&lt;&lt;ՎԱՆԱՁՈՐ ՀԱՄԱՅՆՔԻ ԹԻՎ 2 ՄԱՆԿԱՊԱՐՏԵԶ&gt;&gt; ՀՈԱԿ</w:t>
      </w:r>
      <w:r>
        <w:rPr>
          <w:rFonts w:ascii="GHEA Grapalat" w:hAnsi="GHEA Grapalat" w:cs="Sylfaen"/>
          <w:sz w:val="20"/>
          <w:szCs w:val="20"/>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cs="Sylfaen"/>
          <w:lang w:val="af-ZA"/>
        </w:rPr>
        <w:t xml:space="preserve"> </w:t>
      </w:r>
      <w:r>
        <w:rPr>
          <w:rFonts w:ascii="GHEA Grapalat" w:hAnsi="GHEA Grapalat" w:cs="Sylfaen"/>
          <w:sz w:val="20"/>
          <w:szCs w:val="20"/>
        </w:rPr>
        <w:t>ՁԵՌՔԲԵՐՄԱՆ</w:t>
      </w:r>
      <w:r>
        <w:rPr>
          <w:rFonts w:ascii="GHEA Grapalat" w:hAnsi="GHEA Grapalat" w:cs="Times Armenian"/>
          <w:sz w:val="20"/>
          <w:szCs w:val="20"/>
          <w:lang w:val="af-ZA"/>
        </w:rPr>
        <w:t xml:space="preserve"> </w:t>
      </w:r>
      <w:r>
        <w:rPr>
          <w:rFonts w:ascii="GHEA Grapalat" w:hAnsi="GHEA Grapalat" w:cs="Sylfaen"/>
          <w:sz w:val="20"/>
          <w:szCs w:val="20"/>
        </w:rPr>
        <w:t>ՆՊԱՏԱԿՈՎ</w:t>
      </w:r>
      <w:r>
        <w:rPr>
          <w:rFonts w:ascii="GHEA Grapalat" w:hAnsi="GHEA Grapalat" w:cs="Sylfaen"/>
          <w:sz w:val="20"/>
          <w:szCs w:val="20"/>
          <w:lang w:val="af-ZA"/>
        </w:rPr>
        <w:t xml:space="preserve"> </w:t>
      </w:r>
      <w:r>
        <w:rPr>
          <w:rFonts w:ascii="GHEA Grapalat" w:hAnsi="GHEA Grapalat" w:cs="Times Armenian"/>
          <w:sz w:val="20"/>
          <w:szCs w:val="20"/>
          <w:lang w:val="af-ZA"/>
        </w:rPr>
        <w:t xml:space="preserve"> </w:t>
      </w:r>
      <w:r>
        <w:rPr>
          <w:rFonts w:ascii="GHEA Grapalat" w:hAnsi="GHEA Grapalat" w:cs="Sylfaen"/>
          <w:sz w:val="20"/>
          <w:szCs w:val="20"/>
        </w:rPr>
        <w:t>ՀԱՅՏԱՐԱՐՎԱԾ</w:t>
      </w:r>
      <w:r>
        <w:rPr>
          <w:rFonts w:ascii="GHEA Grapalat" w:hAnsi="GHEA Grapalat" w:cs="Times Armenian"/>
          <w:sz w:val="20"/>
          <w:szCs w:val="20"/>
          <w:lang w:val="af-ZA"/>
        </w:rPr>
        <w:t xml:space="preserve"> </w:t>
      </w:r>
      <w:r>
        <w:rPr>
          <w:rFonts w:ascii="GHEA Grapalat" w:hAnsi="GHEA Grapalat" w:cs="Times Armenian"/>
          <w:sz w:val="20"/>
          <w:szCs w:val="20"/>
          <w:lang w:val="hy-AM"/>
        </w:rPr>
        <w:t>ԳՆԱՆՇՄԱՆ ՀԱՐՑՄԱՆ</w:t>
      </w:r>
    </w:p>
    <w:p w:rsidR="00BF7179" w:rsidRDefault="00BF7179" w:rsidP="00BF7179">
      <w:pPr>
        <w:pStyle w:val="aa"/>
        <w:ind w:right="-7"/>
        <w:jc w:val="center"/>
        <w:rPr>
          <w:rFonts w:ascii="GHEA Grapalat" w:hAnsi="GHEA Grapalat"/>
          <w:szCs w:val="22"/>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pStyle w:val="aa"/>
        <w:ind w:right="-7" w:firstLine="567"/>
        <w:jc w:val="center"/>
        <w:rPr>
          <w:rFonts w:ascii="GHEA Grapalat" w:hAnsi="GHEA Grapalat"/>
          <w:lang w:val="af-ZA"/>
        </w:rPr>
      </w:pPr>
    </w:p>
    <w:p w:rsidR="00BF7179" w:rsidRDefault="00BF7179" w:rsidP="00BF7179">
      <w:pPr>
        <w:ind w:firstLine="567"/>
        <w:jc w:val="both"/>
        <w:rPr>
          <w:rFonts w:ascii="GHEA Grapalat" w:hAnsi="GHEA Grapalat" w:cs="Sylfaen"/>
          <w:sz w:val="20"/>
          <w:szCs w:val="20"/>
          <w:lang w:val="af-ZA"/>
        </w:rPr>
      </w:pPr>
      <w:r>
        <w:rPr>
          <w:rFonts w:ascii="GHEA Grapalat" w:hAnsi="GHEA Grapalat" w:cs="Sylfaen"/>
          <w:sz w:val="20"/>
          <w:szCs w:val="20"/>
        </w:rPr>
        <w:t>Հարգելի</w:t>
      </w:r>
      <w:r>
        <w:rPr>
          <w:rFonts w:ascii="GHEA Grapalat" w:hAnsi="GHEA Grapalat" w:cs="Times Armenian"/>
          <w:sz w:val="20"/>
          <w:szCs w:val="20"/>
          <w:lang w:val="af-ZA"/>
        </w:rPr>
        <w:t xml:space="preserve"> </w:t>
      </w:r>
      <w:r>
        <w:rPr>
          <w:rFonts w:ascii="GHEA Grapalat" w:hAnsi="GHEA Grapalat" w:cs="Sylfaen"/>
          <w:sz w:val="20"/>
          <w:szCs w:val="20"/>
        </w:rPr>
        <w:t>մասնակից</w:t>
      </w:r>
      <w:r>
        <w:rPr>
          <w:rFonts w:ascii="GHEA Grapalat" w:hAnsi="GHEA Grapalat" w:cs="Sylfaen"/>
          <w:sz w:val="20"/>
          <w:szCs w:val="20"/>
          <w:lang w:val="af-ZA"/>
        </w:rPr>
        <w:t xml:space="preserve"> </w:t>
      </w:r>
      <w:r>
        <w:rPr>
          <w:rFonts w:ascii="GHEA Grapalat" w:hAnsi="GHEA Grapalat" w:cs="Sylfaen"/>
          <w:sz w:val="20"/>
          <w:szCs w:val="20"/>
        </w:rPr>
        <w:t>նախքան</w:t>
      </w:r>
      <w:r>
        <w:rPr>
          <w:rFonts w:ascii="GHEA Grapalat" w:hAnsi="GHEA Grapalat" w:cs="Times Armenian"/>
          <w:sz w:val="20"/>
          <w:szCs w:val="20"/>
          <w:lang w:val="af-ZA"/>
        </w:rPr>
        <w:t xml:space="preserve"> </w:t>
      </w:r>
      <w:r>
        <w:rPr>
          <w:rFonts w:ascii="GHEA Grapalat" w:hAnsi="GHEA Grapalat" w:cs="Sylfaen"/>
          <w:sz w:val="20"/>
          <w:szCs w:val="20"/>
        </w:rPr>
        <w:t>հայտ</w:t>
      </w:r>
      <w:r>
        <w:rPr>
          <w:rFonts w:ascii="GHEA Grapalat" w:hAnsi="GHEA Grapalat" w:cs="Times Armenian"/>
          <w:sz w:val="20"/>
          <w:szCs w:val="20"/>
          <w:lang w:val="af-ZA"/>
        </w:rPr>
        <w:t xml:space="preserve"> </w:t>
      </w:r>
      <w:r>
        <w:rPr>
          <w:rFonts w:ascii="GHEA Grapalat" w:hAnsi="GHEA Grapalat" w:cs="Sylfaen"/>
          <w:sz w:val="20"/>
          <w:szCs w:val="20"/>
        </w:rPr>
        <w:t>կազմելը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ներկայացնելը</w:t>
      </w:r>
      <w:r>
        <w:rPr>
          <w:rFonts w:ascii="GHEA Grapalat" w:hAnsi="GHEA Grapalat" w:cs="Times Armenian"/>
          <w:sz w:val="20"/>
          <w:szCs w:val="20"/>
          <w:lang w:val="af-ZA"/>
        </w:rPr>
        <w:t xml:space="preserve"> </w:t>
      </w:r>
      <w:r>
        <w:rPr>
          <w:rFonts w:ascii="GHEA Grapalat" w:hAnsi="GHEA Grapalat" w:cs="Sylfaen"/>
          <w:sz w:val="20"/>
          <w:szCs w:val="20"/>
        </w:rPr>
        <w:t>խնդրում</w:t>
      </w:r>
      <w:r>
        <w:rPr>
          <w:rFonts w:ascii="GHEA Grapalat" w:hAnsi="GHEA Grapalat" w:cs="Times Armenian"/>
          <w:sz w:val="20"/>
          <w:szCs w:val="20"/>
          <w:lang w:val="af-ZA"/>
        </w:rPr>
        <w:t xml:space="preserve"> </w:t>
      </w:r>
      <w:r>
        <w:rPr>
          <w:rFonts w:ascii="GHEA Grapalat" w:hAnsi="GHEA Grapalat" w:cs="Sylfaen"/>
          <w:sz w:val="20"/>
          <w:szCs w:val="20"/>
        </w:rPr>
        <w:t>ենք</w:t>
      </w:r>
      <w:r>
        <w:rPr>
          <w:rFonts w:ascii="GHEA Grapalat" w:hAnsi="GHEA Grapalat" w:cs="Times Armenian"/>
          <w:sz w:val="20"/>
          <w:szCs w:val="20"/>
          <w:lang w:val="af-ZA"/>
        </w:rPr>
        <w:t xml:space="preserve"> </w:t>
      </w:r>
      <w:r>
        <w:rPr>
          <w:rFonts w:ascii="GHEA Grapalat" w:hAnsi="GHEA Grapalat" w:cs="Sylfaen"/>
          <w:sz w:val="20"/>
          <w:szCs w:val="20"/>
        </w:rPr>
        <w:t>մանրամասնորեն</w:t>
      </w:r>
      <w:r>
        <w:rPr>
          <w:rFonts w:ascii="GHEA Grapalat" w:hAnsi="GHEA Grapalat" w:cs="Times Armenian"/>
          <w:sz w:val="20"/>
          <w:szCs w:val="20"/>
          <w:lang w:val="af-ZA"/>
        </w:rPr>
        <w:t xml:space="preserve"> </w:t>
      </w:r>
      <w:r>
        <w:rPr>
          <w:rFonts w:ascii="GHEA Grapalat" w:hAnsi="GHEA Grapalat" w:cs="Sylfaen"/>
          <w:sz w:val="20"/>
          <w:szCs w:val="20"/>
        </w:rPr>
        <w:t>ուսումնասիրել</w:t>
      </w:r>
      <w:r>
        <w:rPr>
          <w:rFonts w:ascii="GHEA Grapalat" w:hAnsi="GHEA Grapalat" w:cs="Times Armenian"/>
          <w:sz w:val="20"/>
          <w:szCs w:val="20"/>
          <w:lang w:val="af-ZA"/>
        </w:rPr>
        <w:t xml:space="preserve"> </w:t>
      </w:r>
      <w:r>
        <w:rPr>
          <w:rFonts w:ascii="GHEA Grapalat" w:hAnsi="GHEA Grapalat" w:cs="Sylfaen"/>
          <w:sz w:val="20"/>
          <w:szCs w:val="20"/>
        </w:rPr>
        <w:t>սույն</w:t>
      </w:r>
      <w:r>
        <w:rPr>
          <w:rFonts w:ascii="GHEA Grapalat" w:hAnsi="GHEA Grapalat" w:cs="Times Armenian"/>
          <w:sz w:val="20"/>
          <w:szCs w:val="20"/>
          <w:lang w:val="af-ZA"/>
        </w:rPr>
        <w:t xml:space="preserve"> </w:t>
      </w:r>
      <w:r>
        <w:rPr>
          <w:rFonts w:ascii="GHEA Grapalat" w:hAnsi="GHEA Grapalat" w:cs="Sylfaen"/>
          <w:sz w:val="20"/>
          <w:szCs w:val="20"/>
        </w:rPr>
        <w:t>հրավերը</w:t>
      </w:r>
      <w:r>
        <w:rPr>
          <w:rFonts w:ascii="GHEA Grapalat" w:hAnsi="GHEA Grapalat" w:cs="Times Armenian"/>
          <w:sz w:val="20"/>
          <w:szCs w:val="20"/>
          <w:lang w:val="af-ZA"/>
        </w:rPr>
        <w:t xml:space="preserve">, </w:t>
      </w:r>
      <w:r>
        <w:rPr>
          <w:rFonts w:ascii="GHEA Grapalat" w:hAnsi="GHEA Grapalat" w:cs="Sylfaen"/>
          <w:sz w:val="20"/>
          <w:szCs w:val="20"/>
        </w:rPr>
        <w:t>քանի</w:t>
      </w:r>
      <w:r>
        <w:rPr>
          <w:rFonts w:ascii="GHEA Grapalat" w:hAnsi="GHEA Grapalat" w:cs="Times Armenian"/>
          <w:sz w:val="20"/>
          <w:szCs w:val="20"/>
          <w:lang w:val="af-ZA"/>
        </w:rPr>
        <w:t xml:space="preserve"> </w:t>
      </w:r>
      <w:r>
        <w:rPr>
          <w:rFonts w:ascii="GHEA Grapalat" w:hAnsi="GHEA Grapalat" w:cs="Sylfaen"/>
          <w:sz w:val="20"/>
          <w:szCs w:val="20"/>
        </w:rPr>
        <w:t>որ</w:t>
      </w:r>
      <w:r>
        <w:rPr>
          <w:rFonts w:ascii="GHEA Grapalat" w:hAnsi="GHEA Grapalat" w:cs="Times Armenian"/>
          <w:sz w:val="20"/>
          <w:szCs w:val="20"/>
          <w:lang w:val="af-ZA"/>
        </w:rPr>
        <w:t xml:space="preserve"> </w:t>
      </w:r>
      <w:r>
        <w:rPr>
          <w:rFonts w:ascii="GHEA Grapalat" w:hAnsi="GHEA Grapalat" w:cs="Sylfaen"/>
          <w:sz w:val="20"/>
          <w:szCs w:val="20"/>
        </w:rPr>
        <w:t>հրավերին</w:t>
      </w:r>
      <w:r>
        <w:rPr>
          <w:rFonts w:ascii="GHEA Grapalat" w:hAnsi="GHEA Grapalat" w:cs="Times Armenian"/>
          <w:sz w:val="20"/>
          <w:szCs w:val="20"/>
          <w:lang w:val="af-ZA"/>
        </w:rPr>
        <w:t xml:space="preserve"> </w:t>
      </w:r>
      <w:r>
        <w:rPr>
          <w:rFonts w:ascii="GHEA Grapalat" w:hAnsi="GHEA Grapalat" w:cs="Sylfaen"/>
          <w:sz w:val="20"/>
          <w:szCs w:val="20"/>
        </w:rPr>
        <w:t>չհամապատասխանող</w:t>
      </w:r>
      <w:r>
        <w:rPr>
          <w:rFonts w:ascii="GHEA Grapalat" w:hAnsi="GHEA Grapalat" w:cs="Times Armenian"/>
          <w:sz w:val="20"/>
          <w:szCs w:val="20"/>
          <w:lang w:val="af-ZA"/>
        </w:rPr>
        <w:t xml:space="preserve"> </w:t>
      </w:r>
      <w:r>
        <w:rPr>
          <w:rFonts w:ascii="GHEA Grapalat" w:hAnsi="GHEA Grapalat" w:cs="Sylfaen"/>
          <w:sz w:val="20"/>
          <w:szCs w:val="20"/>
        </w:rPr>
        <w:t>հայտերը</w:t>
      </w:r>
      <w:r>
        <w:rPr>
          <w:rFonts w:ascii="GHEA Grapalat" w:hAnsi="GHEA Grapalat" w:cs="Times Armenian"/>
          <w:sz w:val="20"/>
          <w:szCs w:val="20"/>
          <w:lang w:val="af-ZA"/>
        </w:rPr>
        <w:t xml:space="preserve"> </w:t>
      </w:r>
      <w:r>
        <w:rPr>
          <w:rFonts w:ascii="GHEA Grapalat" w:hAnsi="GHEA Grapalat" w:cs="Sylfaen"/>
          <w:sz w:val="20"/>
          <w:szCs w:val="20"/>
        </w:rPr>
        <w:t>ենթակա</w:t>
      </w:r>
      <w:r>
        <w:rPr>
          <w:rFonts w:ascii="GHEA Grapalat" w:hAnsi="GHEA Grapalat" w:cs="Times Armenian"/>
          <w:sz w:val="20"/>
          <w:szCs w:val="20"/>
          <w:lang w:val="af-ZA"/>
        </w:rPr>
        <w:t xml:space="preserve"> </w:t>
      </w:r>
      <w:r>
        <w:rPr>
          <w:rFonts w:ascii="GHEA Grapalat" w:hAnsi="GHEA Grapalat" w:cs="Sylfaen"/>
          <w:sz w:val="20"/>
          <w:szCs w:val="20"/>
        </w:rPr>
        <w:t>են</w:t>
      </w:r>
      <w:r>
        <w:rPr>
          <w:rFonts w:ascii="GHEA Grapalat" w:hAnsi="GHEA Grapalat" w:cs="Times Armenia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 xml:space="preserve">: </w:t>
      </w:r>
    </w:p>
    <w:p w:rsidR="00BF7179" w:rsidRDefault="00BF7179" w:rsidP="00BF7179">
      <w:pPr>
        <w:ind w:firstLine="567"/>
        <w:jc w:val="both"/>
        <w:rPr>
          <w:rFonts w:ascii="GHEA Grapalat" w:hAnsi="GHEA Grapalat"/>
          <w:sz w:val="20"/>
          <w:lang w:val="af-ZA"/>
        </w:rPr>
      </w:pPr>
    </w:p>
    <w:p w:rsidR="00BF7179" w:rsidRDefault="00BF7179" w:rsidP="00BF7179">
      <w:pPr>
        <w:ind w:firstLine="567"/>
        <w:jc w:val="center"/>
        <w:rPr>
          <w:rFonts w:ascii="GHEA Grapalat" w:hAnsi="GHEA Grapalat" w:cs="Sylfaen"/>
          <w:lang w:val="af-ZA"/>
        </w:rPr>
      </w:pPr>
    </w:p>
    <w:p w:rsidR="00BF7179" w:rsidRDefault="00BF7179" w:rsidP="00BF7179">
      <w:pPr>
        <w:ind w:firstLine="567"/>
        <w:jc w:val="center"/>
        <w:rPr>
          <w:rFonts w:ascii="GHEA Grapalat" w:hAnsi="GHEA Grapalat"/>
          <w:sz w:val="20"/>
          <w:szCs w:val="20"/>
          <w:lang w:val="af-ZA"/>
        </w:rPr>
      </w:pPr>
      <w:r>
        <w:rPr>
          <w:rFonts w:ascii="GHEA Grapalat" w:hAnsi="GHEA Grapalat" w:cs="Sylfaen"/>
          <w:sz w:val="20"/>
          <w:szCs w:val="20"/>
        </w:rPr>
        <w:t>ԲՈՎԱՆԴԱԿՈւԹՅՈւՆ</w:t>
      </w:r>
    </w:p>
    <w:p w:rsidR="00BF7179" w:rsidRDefault="00BF7179" w:rsidP="00BF7179">
      <w:pPr>
        <w:ind w:firstLine="567"/>
        <w:jc w:val="center"/>
        <w:rPr>
          <w:rFonts w:ascii="GHEA Grapalat" w:hAnsi="GHEA Grapalat"/>
          <w:sz w:val="20"/>
          <w:lang w:val="af-ZA"/>
        </w:rPr>
      </w:pPr>
    </w:p>
    <w:p w:rsidR="00BF7179" w:rsidRDefault="00BF7179" w:rsidP="00BF7179">
      <w:pPr>
        <w:jc w:val="center"/>
        <w:rPr>
          <w:rFonts w:ascii="GHEA Grapalat" w:hAnsi="GHEA Grapalat"/>
          <w:sz w:val="20"/>
          <w:lang w:val="af-ZA"/>
        </w:rPr>
      </w:pPr>
      <w:r>
        <w:rPr>
          <w:rFonts w:ascii="GHEA Grapalat" w:hAnsi="GHEA Grapalat"/>
          <w:bCs/>
          <w:sz w:val="20"/>
          <w:szCs w:val="20"/>
          <w:lang w:val="af-ZA"/>
        </w:rPr>
        <w:t>&lt;&lt;ՎԱՆԱՁՈՐ ՀԱՄԱՅՆՔԻ ԹԻՎ 2 ՄԱՆԿԱՊԱՐՏԵԶ&gt;&gt; ՀՈԱԿ</w:t>
      </w:r>
      <w:r>
        <w:rPr>
          <w:rFonts w:ascii="GHEA Grapalat" w:hAnsi="GHEA Grapalat" w:cs="Sylfaen"/>
          <w:sz w:val="20"/>
          <w:szCs w:val="20"/>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sz w:val="20"/>
          <w:lang w:val="af-ZA"/>
        </w:rPr>
        <w:t xml:space="preserve"> ՁԵՌՔԲԵՐՄԱՆ ՆՊԱՏԱԿՈՎ ՀԱՅՏԱՐԱՐՎԱԾ </w:t>
      </w:r>
      <w:r>
        <w:rPr>
          <w:rFonts w:ascii="GHEA Grapalat" w:hAnsi="GHEA Grapalat"/>
          <w:sz w:val="20"/>
          <w:lang w:val="hy-AM"/>
        </w:rPr>
        <w:t>ԳՆԱՆՇՄԱՆ ՀԱՐՑՄԱՆ</w:t>
      </w:r>
      <w:r>
        <w:rPr>
          <w:rFonts w:ascii="GHEA Grapalat" w:hAnsi="GHEA Grapalat"/>
          <w:sz w:val="20"/>
          <w:lang w:val="af-ZA"/>
        </w:rPr>
        <w:t xml:space="preserve"> ՀՐԱՎԵՐԻ</w:t>
      </w:r>
    </w:p>
    <w:p w:rsidR="00BF7179" w:rsidRDefault="00BF7179" w:rsidP="00BF7179">
      <w:pPr>
        <w:ind w:firstLine="567"/>
        <w:jc w:val="center"/>
        <w:rPr>
          <w:rFonts w:ascii="GHEA Grapalat" w:hAnsi="GHEA Grapalat" w:cs="Sylfaen"/>
          <w:sz w:val="20"/>
          <w:lang w:val="af-ZA"/>
        </w:rPr>
      </w:pPr>
    </w:p>
    <w:p w:rsidR="00BF7179" w:rsidRDefault="00BF7179" w:rsidP="00BF7179">
      <w:pPr>
        <w:ind w:firstLine="567"/>
        <w:jc w:val="center"/>
        <w:rPr>
          <w:rFonts w:ascii="GHEA Grapalat" w:hAnsi="GHEA Grapalat" w:cs="Sylfaen"/>
          <w:sz w:val="20"/>
          <w:lang w:val="af-ZA"/>
        </w:rPr>
      </w:pPr>
    </w:p>
    <w:p w:rsidR="00BF7179" w:rsidRDefault="00BF7179" w:rsidP="00BF7179">
      <w:pPr>
        <w:ind w:hanging="90"/>
        <w:jc w:val="center"/>
        <w:rPr>
          <w:rFonts w:ascii="GHEA Grapalat" w:hAnsi="GHEA Grapalat"/>
          <w:sz w:val="20"/>
          <w:lang w:val="af-ZA"/>
        </w:rPr>
      </w:pPr>
      <w:r>
        <w:rPr>
          <w:rFonts w:ascii="GHEA Grapalat" w:hAnsi="GHEA Grapalat" w:cs="Sylfaen"/>
          <w:sz w:val="20"/>
        </w:rPr>
        <w:t>ՄԱՍ</w:t>
      </w:r>
      <w:r>
        <w:rPr>
          <w:rFonts w:ascii="GHEA Grapalat" w:hAnsi="GHEA Grapalat" w:cs="Times Armenian"/>
          <w:sz w:val="20"/>
          <w:lang w:val="af-ZA"/>
        </w:rPr>
        <w:t xml:space="preserve">  I.</w:t>
      </w:r>
    </w:p>
    <w:p w:rsidR="00BF7179" w:rsidRDefault="00BF7179" w:rsidP="00BF7179">
      <w:pPr>
        <w:ind w:firstLine="567"/>
        <w:jc w:val="both"/>
        <w:rPr>
          <w:rFonts w:ascii="GHEA Grapalat" w:hAnsi="GHEA Grapalat"/>
          <w:sz w:val="20"/>
          <w:lang w:val="af-ZA"/>
        </w:rPr>
      </w:pPr>
    </w:p>
    <w:p w:rsidR="00BF7179" w:rsidRDefault="00BF7179" w:rsidP="00BF7179">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BF7179" w:rsidRDefault="00BF7179" w:rsidP="00BF7179">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BF7179" w:rsidRDefault="00BF7179" w:rsidP="00BF7179">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BF7179" w:rsidRDefault="00BF7179" w:rsidP="00BF7179">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BF7179" w:rsidRDefault="00BF7179" w:rsidP="00BF7179">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BF7179" w:rsidRDefault="00BF7179" w:rsidP="00BF7179">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BF7179" w:rsidRDefault="00BF7179" w:rsidP="00BF7179">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BF7179" w:rsidRDefault="00BF7179" w:rsidP="00BF7179">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BF7179" w:rsidRDefault="00BF7179" w:rsidP="00BF7179">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BF7179" w:rsidRDefault="00BF7179" w:rsidP="00BF7179">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BF7179" w:rsidRDefault="00BF7179" w:rsidP="00BF7179">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BF7179" w:rsidRDefault="00BF7179" w:rsidP="00BF7179">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BF7179" w:rsidRDefault="00BF7179" w:rsidP="00BF7179">
      <w:pPr>
        <w:ind w:firstLine="1134"/>
        <w:jc w:val="both"/>
        <w:rPr>
          <w:rFonts w:ascii="GHEA Grapalat" w:hAnsi="GHEA Grapalat"/>
          <w:sz w:val="20"/>
          <w:lang w:val="af-ZA"/>
        </w:rPr>
      </w:pPr>
      <w:r>
        <w:rPr>
          <w:rFonts w:ascii="GHEA Grapalat" w:hAnsi="GHEA Grapalat" w:cs="Times Armenian"/>
          <w:sz w:val="20"/>
          <w:lang w:val="af-ZA"/>
        </w:rPr>
        <w:tab/>
      </w:r>
    </w:p>
    <w:p w:rsidR="00BF7179" w:rsidRDefault="00BF7179" w:rsidP="00BF7179">
      <w:pPr>
        <w:ind w:firstLine="567"/>
        <w:jc w:val="both"/>
        <w:rPr>
          <w:rFonts w:ascii="GHEA Grapalat" w:hAnsi="GHEA Grapalat"/>
          <w:sz w:val="20"/>
          <w:lang w:val="af-ZA"/>
        </w:rPr>
      </w:pPr>
    </w:p>
    <w:p w:rsidR="00BF7179" w:rsidRDefault="00BF7179" w:rsidP="00BF7179">
      <w:pPr>
        <w:ind w:firstLine="567"/>
        <w:jc w:val="both"/>
        <w:rPr>
          <w:rFonts w:ascii="GHEA Grapalat" w:hAnsi="GHEA Grapalat"/>
          <w:sz w:val="20"/>
          <w:lang w:val="af-ZA"/>
        </w:rPr>
      </w:pPr>
    </w:p>
    <w:p w:rsidR="00BF7179" w:rsidRDefault="00BF7179" w:rsidP="00BF7179">
      <w:pPr>
        <w:jc w:val="center"/>
        <w:rPr>
          <w:rFonts w:ascii="GHEA Grapalat" w:hAnsi="GHEA Grapalat"/>
          <w:sz w:val="20"/>
          <w:lang w:val="af-ZA"/>
        </w:rPr>
      </w:pPr>
      <w:r>
        <w:rPr>
          <w:rFonts w:ascii="GHEA Grapalat" w:hAnsi="GHEA Grapalat" w:cs="Sylfaen"/>
          <w:sz w:val="20"/>
        </w:rPr>
        <w:t>ՄԱՍ</w:t>
      </w:r>
      <w:r>
        <w:rPr>
          <w:rFonts w:ascii="GHEA Grapalat" w:hAnsi="GHEA Grapalat" w:cs="Times Armenian"/>
          <w:sz w:val="20"/>
          <w:lang w:val="af-ZA"/>
        </w:rPr>
        <w:t xml:space="preserve">  II.  </w:t>
      </w:r>
      <w:r>
        <w:rPr>
          <w:rFonts w:ascii="GHEA Grapalat" w:hAnsi="GHEA Grapalat" w:cs="Times Armenia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ՊԱՏՐԱՍՏԵԼՈՒ</w:t>
      </w:r>
      <w:r>
        <w:rPr>
          <w:rFonts w:ascii="GHEA Grapalat" w:hAnsi="GHEA Grapalat" w:cs="Times Armenian"/>
          <w:sz w:val="20"/>
          <w:lang w:val="af-ZA"/>
        </w:rPr>
        <w:t xml:space="preserve">  </w:t>
      </w:r>
      <w:r>
        <w:rPr>
          <w:rFonts w:ascii="GHEA Grapalat" w:hAnsi="GHEA Grapalat" w:cs="Sylfaen"/>
          <w:sz w:val="20"/>
        </w:rPr>
        <w:t>ՀՐԱՀԱՆԳ</w:t>
      </w:r>
    </w:p>
    <w:p w:rsidR="00BF7179" w:rsidRDefault="00BF7179" w:rsidP="00BF7179">
      <w:pPr>
        <w:ind w:firstLine="567"/>
        <w:jc w:val="both"/>
        <w:rPr>
          <w:rFonts w:ascii="GHEA Grapalat" w:hAnsi="GHEA Grapalat"/>
          <w:sz w:val="20"/>
          <w:lang w:val="af-ZA"/>
        </w:rPr>
      </w:pPr>
    </w:p>
    <w:p w:rsidR="00BF7179" w:rsidRDefault="00BF7179" w:rsidP="00BF7179">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BF7179" w:rsidRDefault="00BF7179" w:rsidP="00BF7179">
      <w:pPr>
        <w:ind w:firstLine="1134"/>
        <w:jc w:val="both"/>
        <w:rPr>
          <w:rFonts w:ascii="GHEA Grapalat" w:hAnsi="GHEA Grapalat"/>
          <w:sz w:val="20"/>
          <w:lang w:val="af-ZA"/>
        </w:rPr>
      </w:pPr>
      <w:r>
        <w:rPr>
          <w:rFonts w:ascii="GHEA Grapalat" w:hAnsi="GHEA Grapalat"/>
          <w:sz w:val="20"/>
          <w:lang w:val="af-ZA"/>
        </w:rPr>
        <w:lastRenderedPageBreak/>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BF7179" w:rsidRDefault="00BF7179" w:rsidP="00BF7179">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BF7179" w:rsidRDefault="00BF7179" w:rsidP="00BF7179">
      <w:pPr>
        <w:ind w:left="1440" w:hanging="306"/>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պատրաստելու</w:t>
      </w:r>
      <w:r>
        <w:rPr>
          <w:rFonts w:ascii="GHEA Grapalat" w:hAnsi="GHEA Grapalat" w:cs="Sylfaen"/>
          <w:sz w:val="20"/>
          <w:lang w:val="af-ZA"/>
        </w:rPr>
        <w:t xml:space="preserve"> </w:t>
      </w:r>
      <w:r>
        <w:rPr>
          <w:rFonts w:ascii="GHEA Grapalat" w:hAnsi="GHEA Grapalat" w:cs="Sylfaen"/>
          <w:sz w:val="20"/>
        </w:rPr>
        <w:t>կարգը</w:t>
      </w:r>
    </w:p>
    <w:p w:rsidR="00BF7179" w:rsidRDefault="00BF7179" w:rsidP="00BF7179">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1-12</w:t>
      </w:r>
      <w:r>
        <w:rPr>
          <w:rFonts w:ascii="GHEA Grapalat" w:hAnsi="GHEA Grapalat" w:cs="Times Armenian"/>
          <w:sz w:val="20"/>
          <w:lang w:val="af-ZA"/>
        </w:rPr>
        <w:tab/>
      </w:r>
    </w:p>
    <w:p w:rsidR="00BF7179" w:rsidRDefault="00BF7179" w:rsidP="00BF7179">
      <w:pPr>
        <w:ind w:firstLine="1134"/>
        <w:jc w:val="both"/>
        <w:rPr>
          <w:rFonts w:ascii="GHEA Grapalat" w:hAnsi="GHEA Grapalat" w:cs="Times Armenian"/>
          <w:sz w:val="20"/>
          <w:lang w:val="af-ZA"/>
        </w:rPr>
      </w:pPr>
    </w:p>
    <w:p w:rsidR="00BF7179" w:rsidRDefault="00BF7179" w:rsidP="00BF7179">
      <w:pPr>
        <w:ind w:firstLine="1134"/>
        <w:jc w:val="both"/>
        <w:rPr>
          <w:rFonts w:ascii="GHEA Grapalat" w:hAnsi="GHEA Grapalat" w:cs="Times Armenian"/>
          <w:sz w:val="20"/>
          <w:lang w:val="af-ZA"/>
        </w:rPr>
      </w:pPr>
    </w:p>
    <w:p w:rsidR="00BF7179" w:rsidRDefault="00BF7179" w:rsidP="00BF7179">
      <w:pPr>
        <w:ind w:firstLine="1134"/>
        <w:jc w:val="both"/>
        <w:rPr>
          <w:rFonts w:ascii="GHEA Grapalat" w:hAnsi="GHEA Grapalat" w:cs="Times Armenian"/>
          <w:sz w:val="20"/>
          <w:lang w:val="af-ZA"/>
        </w:rPr>
      </w:pPr>
    </w:p>
    <w:p w:rsidR="00BF7179" w:rsidRDefault="00BF7179" w:rsidP="00BF7179">
      <w:pPr>
        <w:ind w:firstLine="1134"/>
        <w:jc w:val="both"/>
        <w:rPr>
          <w:rFonts w:ascii="GHEA Grapalat" w:hAnsi="GHEA Grapalat" w:cs="Times Armenian"/>
          <w:sz w:val="20"/>
          <w:lang w:val="af-ZA"/>
        </w:rPr>
      </w:pPr>
    </w:p>
    <w:p w:rsidR="00BF7179" w:rsidRDefault="00BF7179" w:rsidP="00BF7179">
      <w:pPr>
        <w:jc w:val="both"/>
        <w:rPr>
          <w:rFonts w:ascii="GHEA Grapalat" w:hAnsi="GHEA Grapalat" w:cs="Times Armenian"/>
          <w:sz w:val="20"/>
          <w:lang w:val="hy-AM"/>
        </w:rPr>
      </w:pPr>
    </w:p>
    <w:p w:rsidR="00BF7179" w:rsidRDefault="00BF7179" w:rsidP="00BF7179">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lang w:val="hy-AM"/>
        </w:rPr>
        <w:t>Սույն</w:t>
      </w:r>
      <w:r>
        <w:rPr>
          <w:rFonts w:ascii="GHEA Grapalat" w:hAnsi="GHEA Grapalat" w:cs="Times Armenian"/>
          <w:sz w:val="20"/>
          <w:lang w:val="af-ZA"/>
        </w:rPr>
        <w:t xml:space="preserve"> </w:t>
      </w:r>
      <w:r>
        <w:rPr>
          <w:rFonts w:ascii="GHEA Grapalat" w:hAnsi="GHEA Grapalat" w:cs="Sylfaen"/>
          <w:sz w:val="20"/>
          <w:lang w:val="hy-AM"/>
        </w:rPr>
        <w:t>հրավերը</w:t>
      </w:r>
      <w:r>
        <w:rPr>
          <w:rFonts w:ascii="GHEA Grapalat" w:hAnsi="GHEA Grapalat" w:cs="Times Armenian"/>
          <w:sz w:val="20"/>
          <w:lang w:val="af-ZA"/>
        </w:rPr>
        <w:t xml:space="preserve"> </w:t>
      </w:r>
      <w:r>
        <w:rPr>
          <w:rFonts w:ascii="GHEA Grapalat" w:hAnsi="GHEA Grapalat" w:cs="Sylfaen"/>
          <w:sz w:val="20"/>
          <w:lang w:val="hy-AM"/>
        </w:rPr>
        <w:t>տրամադրվում</w:t>
      </w:r>
      <w:r>
        <w:rPr>
          <w:rFonts w:ascii="GHEA Grapalat" w:hAnsi="GHEA Grapalat" w:cs="Times Armenian"/>
          <w:sz w:val="20"/>
          <w:lang w:val="af-ZA"/>
        </w:rPr>
        <w:t xml:space="preserve"> </w:t>
      </w:r>
      <w:r>
        <w:rPr>
          <w:rFonts w:ascii="GHEA Grapalat" w:hAnsi="GHEA Grapalat" w:cs="Sylfaen"/>
          <w:sz w:val="20"/>
          <w:lang w:val="hy-AM"/>
        </w:rPr>
        <w:t>է</w:t>
      </w:r>
      <w:r>
        <w:rPr>
          <w:rFonts w:ascii="GHEA Grapalat" w:hAnsi="GHEA Grapalat" w:cs="Times Armenian"/>
          <w:sz w:val="20"/>
          <w:lang w:val="af-ZA"/>
        </w:rPr>
        <w:t xml:space="preserve"> </w:t>
      </w:r>
      <w:r>
        <w:rPr>
          <w:rFonts w:ascii="GHEA Grapalat" w:hAnsi="GHEA Grapalat" w:cs="Sylfaen"/>
          <w:sz w:val="20"/>
          <w:lang w:val="hy-AM"/>
        </w:rPr>
        <w:t>ի</w:t>
      </w:r>
      <w:r>
        <w:rPr>
          <w:rFonts w:ascii="GHEA Grapalat" w:hAnsi="GHEA Grapalat" w:cs="Times Armenian"/>
          <w:sz w:val="20"/>
          <w:lang w:val="af-ZA"/>
        </w:rPr>
        <w:t xml:space="preserve"> </w:t>
      </w:r>
      <w:r>
        <w:rPr>
          <w:rFonts w:ascii="GHEA Grapalat" w:hAnsi="GHEA Grapalat" w:cs="Sylfaen"/>
          <w:sz w:val="20"/>
          <w:lang w:val="hy-AM"/>
        </w:rPr>
        <w:t>լրումն</w:t>
      </w:r>
      <w:r>
        <w:rPr>
          <w:rFonts w:ascii="GHEA Grapalat" w:hAnsi="GHEA Grapalat"/>
          <w:sz w:val="20"/>
          <w:lang w:val="af-ZA"/>
        </w:rPr>
        <w:t xml:space="preserve"> </w:t>
      </w:r>
      <w:r>
        <w:rPr>
          <w:rFonts w:ascii="GHEA Grapalat" w:hAnsi="GHEA Grapalat" w:cs="Times Armenian"/>
          <w:sz w:val="20"/>
          <w:szCs w:val="20"/>
          <w:lang w:val="af-ZA"/>
        </w:rPr>
        <w:t>&lt;&lt; Վ2</w:t>
      </w:r>
      <w:r>
        <w:rPr>
          <w:rFonts w:ascii="GHEA Grapalat" w:hAnsi="GHEA Grapalat"/>
          <w:bCs/>
          <w:sz w:val="20"/>
          <w:szCs w:val="20"/>
          <w:lang w:val="af-ZA"/>
        </w:rPr>
        <w:t xml:space="preserve"> ՄԱՆԿԱՊԱՐՏԵԶ</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Sylfaen"/>
          <w:sz w:val="20"/>
          <w:lang w:val="hy-AM"/>
        </w:rPr>
        <w:t>ծածկա</w:t>
      </w:r>
      <w:r>
        <w:rPr>
          <w:rFonts w:ascii="GHEA Grapalat" w:hAnsi="GHEA Grapalat" w:cs="Times Armenian"/>
          <w:sz w:val="20"/>
          <w:lang w:val="hy-AM"/>
        </w:rPr>
        <w:t>գ</w:t>
      </w:r>
      <w:r>
        <w:rPr>
          <w:rFonts w:ascii="GHEA Grapalat" w:hAnsi="GHEA Grapalat" w:cs="Sylfaen"/>
          <w:sz w:val="20"/>
          <w:lang w:val="hy-AM"/>
        </w:rPr>
        <w:t>րով</w:t>
      </w:r>
      <w:r>
        <w:rPr>
          <w:rFonts w:ascii="GHEA Grapalat" w:hAnsi="GHEA Grapalat"/>
          <w:sz w:val="20"/>
          <w:lang w:val="af-ZA"/>
        </w:rPr>
        <w:t xml:space="preserve"> </w:t>
      </w:r>
      <w:r>
        <w:rPr>
          <w:rFonts w:ascii="GHEA Grapalat" w:hAnsi="GHEA Grapalat" w:cs="Sylfaen"/>
          <w:sz w:val="20"/>
          <w:lang w:val="hy-AM"/>
        </w:rPr>
        <w:t>անցկացվող</w:t>
      </w:r>
      <w:r>
        <w:rPr>
          <w:rFonts w:ascii="GHEA Grapalat" w:hAnsi="GHEA Grapalat" w:cs="Times Armenian"/>
          <w:sz w:val="20"/>
          <w:lang w:val="af-ZA"/>
        </w:rPr>
        <w:t xml:space="preserve"> </w:t>
      </w:r>
      <w:r>
        <w:rPr>
          <w:rFonts w:ascii="GHEA Grapalat" w:hAnsi="GHEA Grapalat" w:cs="Sylfae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lang w:val="hy-AM"/>
        </w:rPr>
        <w:t>այսուհետև</w:t>
      </w:r>
      <w:r>
        <w:rPr>
          <w:rFonts w:ascii="GHEA Grapalat" w:hAnsi="GHEA Grapalat" w:cs="Times Armenian"/>
          <w:sz w:val="20"/>
          <w:lang w:val="af-ZA"/>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Times Armenian"/>
          <w:sz w:val="20"/>
          <w:lang w:val="af-ZA"/>
        </w:rPr>
        <w:t xml:space="preserve">) </w:t>
      </w:r>
      <w:r>
        <w:rPr>
          <w:rFonts w:ascii="GHEA Grapalat" w:hAnsi="GHEA Grapalat" w:cs="Sylfaen"/>
          <w:sz w:val="20"/>
          <w:lang w:val="hy-AM"/>
        </w:rPr>
        <w:t>հայտարարության</w:t>
      </w:r>
      <w:r>
        <w:rPr>
          <w:rFonts w:ascii="GHEA Grapalat" w:hAnsi="GHEA Grapalat" w:cs="Times Armenian"/>
          <w:sz w:val="20"/>
          <w:lang w:val="af-ZA"/>
        </w:rPr>
        <w:t>։</w:t>
      </w:r>
    </w:p>
    <w:p w:rsidR="00BF7179" w:rsidRDefault="00BF7179" w:rsidP="00BF7179">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bCs/>
          <w:sz w:val="20"/>
          <w:szCs w:val="20"/>
          <w:lang w:val="af-ZA"/>
        </w:rPr>
        <w:t>&lt;&lt;Վանաձոր համայնքի թիվ 2 մանկապարտեզ&gt;&gt; ՀՈԱԿ-ի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BF7179" w:rsidRDefault="00BF7179" w:rsidP="00BF7179">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BF7179" w:rsidRDefault="00BF7179" w:rsidP="00BF7179">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BF7179" w:rsidRDefault="00BF7179" w:rsidP="00BF7179">
      <w:pPr>
        <w:pStyle w:val="23"/>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hyperlink r:id="rId8" w:history="1">
        <w:r>
          <w:rPr>
            <w:rStyle w:val="a9"/>
            <w:rFonts w:ascii="GHEA Grapalat" w:hAnsi="GHEA Grapalat"/>
            <w:b/>
          </w:rPr>
          <w:t>anri51@</w:t>
        </w:r>
        <w:r>
          <w:rPr>
            <w:rStyle w:val="a9"/>
            <w:rFonts w:ascii="GHEA Grapalat" w:hAnsi="GHEA Grapalat"/>
            <w:b/>
            <w:i/>
          </w:rPr>
          <w:t>mail</w:t>
        </w:r>
        <w:r>
          <w:rPr>
            <w:rStyle w:val="a9"/>
            <w:rFonts w:ascii="GHEA Grapalat" w:hAnsi="GHEA Grapalat"/>
            <w:b/>
          </w:rPr>
          <w:t>.ru</w:t>
        </w:r>
      </w:hyperlink>
      <w:r>
        <w:rPr>
          <w:rFonts w:ascii="GHEA Grapalat" w:hAnsi="GHEA Grapalat" w:cs="Arial Armenian"/>
        </w:rPr>
        <w:t>:</w:t>
      </w:r>
    </w:p>
    <w:p w:rsidR="00BF7179" w:rsidRDefault="00BF7179" w:rsidP="00BF7179">
      <w:pPr>
        <w:jc w:val="center"/>
        <w:rPr>
          <w:rFonts w:ascii="GHEA Grapalat" w:hAnsi="GHEA Grapalat"/>
          <w:sz w:val="20"/>
          <w:szCs w:val="20"/>
          <w:lang w:val="af-ZA"/>
        </w:rPr>
      </w:pPr>
      <w:r>
        <w:rPr>
          <w:rFonts w:ascii="GHEA Grapalat" w:hAnsi="GHEA Grapalat"/>
          <w:sz w:val="16"/>
          <w:szCs w:val="16"/>
          <w:lang w:val="af-ZA"/>
        </w:rPr>
        <w:br w:type="page"/>
      </w:r>
      <w:r>
        <w:rPr>
          <w:rFonts w:ascii="GHEA Grapalat" w:hAnsi="GHEA Grapalat" w:cs="Sylfaen"/>
          <w:sz w:val="20"/>
          <w:szCs w:val="20"/>
        </w:rPr>
        <w:lastRenderedPageBreak/>
        <w:t>ՄԱՍ</w:t>
      </w:r>
      <w:r>
        <w:rPr>
          <w:rFonts w:ascii="GHEA Grapalat" w:hAnsi="GHEA Grapalat" w:cs="Times Armenian"/>
          <w:sz w:val="20"/>
          <w:szCs w:val="20"/>
          <w:lang w:val="af-ZA"/>
        </w:rPr>
        <w:t xml:space="preserve">  I</w:t>
      </w:r>
    </w:p>
    <w:p w:rsidR="00BF7179" w:rsidRDefault="00BF7179" w:rsidP="00BF7179">
      <w:pPr>
        <w:pStyle w:val="3"/>
        <w:spacing w:line="240" w:lineRule="auto"/>
        <w:ind w:firstLine="567"/>
        <w:rPr>
          <w:rFonts w:ascii="GHEA Grapalat" w:hAnsi="GHEA Grapalat"/>
          <w:i w:val="0"/>
          <w:sz w:val="24"/>
          <w:szCs w:val="22"/>
          <w:lang w:val="af-ZA"/>
        </w:rPr>
      </w:pPr>
    </w:p>
    <w:p w:rsidR="00BF7179" w:rsidRDefault="00BF7179" w:rsidP="00BF7179">
      <w:pPr>
        <w:numPr>
          <w:ilvl w:val="0"/>
          <w:numId w:val="43"/>
        </w:numPr>
        <w:spacing w:after="0" w:line="240" w:lineRule="auto"/>
        <w:jc w:val="center"/>
        <w:rPr>
          <w:rFonts w:ascii="GHEA Grapalat" w:hAnsi="GHEA Grapalat" w:cs="Sylfaen"/>
          <w:sz w:val="20"/>
        </w:rPr>
      </w:pPr>
      <w:r>
        <w:rPr>
          <w:rFonts w:ascii="GHEA Grapalat" w:hAnsi="GHEA Grapalat" w:cs="Sylfaen"/>
          <w:sz w:val="20"/>
        </w:rPr>
        <w:t>ԳՆՄԱՆ ԱՌԱՐԿԱՅԻ ԲՆՈՒԹԱԳԻՐԸ</w:t>
      </w:r>
    </w:p>
    <w:p w:rsidR="00BF7179" w:rsidRDefault="00BF7179" w:rsidP="00BF7179">
      <w:pPr>
        <w:ind w:left="360"/>
        <w:jc w:val="center"/>
        <w:rPr>
          <w:rFonts w:ascii="GHEA Grapalat" w:hAnsi="GHEA Grapalat" w:cs="Sylfaen"/>
          <w:sz w:val="20"/>
        </w:rPr>
      </w:pPr>
    </w:p>
    <w:p w:rsidR="00BF7179" w:rsidRDefault="00BF7179" w:rsidP="00BF7179">
      <w:pPr>
        <w:pStyle w:val="3"/>
        <w:spacing w:line="240" w:lineRule="auto"/>
        <w:ind w:firstLine="567"/>
        <w:jc w:val="both"/>
        <w:rPr>
          <w:rFonts w:ascii="GHEA Grapalat" w:hAnsi="GHEA Grapalat" w:cs="Times Armenian"/>
          <w:i w:val="0"/>
          <w:lang w:val="af-ZA"/>
        </w:rPr>
      </w:pPr>
      <w:r>
        <w:rPr>
          <w:rFonts w:ascii="GHEA Grapalat" w:hAnsi="GHEA Grapalat" w:cs="Sylfaen"/>
          <w:i w:val="0"/>
          <w:lang w:val="ru-RU"/>
        </w:rPr>
        <w:t xml:space="preserve">1.1 </w:t>
      </w:r>
      <w:r>
        <w:rPr>
          <w:rFonts w:ascii="GHEA Grapalat" w:hAnsi="GHEA Grapalat" w:cs="Sylfaen"/>
          <w:i w:val="0"/>
        </w:rPr>
        <w:t>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bCs/>
          <w:i w:val="0"/>
          <w:lang w:val="af-ZA"/>
        </w:rPr>
        <w:t xml:space="preserve">&lt;&lt;Վանաձոր համայնքի թիվ 2 </w:t>
      </w:r>
      <w:r>
        <w:rPr>
          <w:rFonts w:ascii="GHEA Grapalat" w:hAnsi="GHEA Grapalat"/>
          <w:bCs/>
          <w:i w:val="0"/>
          <w:lang w:val="ru-RU"/>
        </w:rPr>
        <w:t>մանկապարտեզ</w:t>
      </w:r>
      <w:r>
        <w:rPr>
          <w:rFonts w:ascii="GHEA Grapalat" w:hAnsi="GHEA Grapalat"/>
          <w:bCs/>
          <w:i w:val="0"/>
          <w:lang w:val="af-ZA"/>
        </w:rPr>
        <w:t>&gt;&gt; ՀՈԱԿ-ի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 xml:space="preserve">սննդամթերքի </w:t>
      </w:r>
      <w:r>
        <w:rPr>
          <w:rFonts w:ascii="GHEA Grapalat" w:hAnsi="GHEA Grapalat"/>
          <w:i w:val="0"/>
        </w:rPr>
        <w:t>ձեռքբերումը</w:t>
      </w:r>
      <w:r>
        <w:rPr>
          <w:rFonts w:ascii="GHEA Grapalat" w:hAnsi="GHEA Grapalat"/>
          <w:i w:val="0"/>
          <w:lang w:val="ru-RU"/>
        </w:rPr>
        <w:t xml:space="preserve"> (</w:t>
      </w:r>
      <w:r>
        <w:rPr>
          <w:rFonts w:ascii="GHEA Grapalat" w:hAnsi="GHEA Grapalat"/>
          <w:i w:val="0"/>
        </w:rPr>
        <w:t>այսուհետ</w:t>
      </w:r>
      <w:r>
        <w:rPr>
          <w:rFonts w:ascii="GHEA Grapalat" w:hAnsi="GHEA Grapalat"/>
          <w:i w:val="0"/>
          <w:lang w:val="ru-RU"/>
        </w:rPr>
        <w:t xml:space="preserve">` </w:t>
      </w:r>
      <w:r>
        <w:rPr>
          <w:rFonts w:ascii="GHEA Grapalat" w:hAnsi="GHEA Grapalat"/>
          <w:i w:val="0"/>
        </w:rPr>
        <w:t>նաև</w:t>
      </w:r>
      <w:r>
        <w:rPr>
          <w:rFonts w:ascii="GHEA Grapalat" w:hAnsi="GHEA Grapalat"/>
          <w:i w:val="0"/>
          <w:lang w:val="ru-RU"/>
        </w:rPr>
        <w:t xml:space="preserve"> </w:t>
      </w:r>
      <w:r>
        <w:rPr>
          <w:rFonts w:ascii="GHEA Grapalat" w:hAnsi="GHEA Grapalat"/>
          <w:i w:val="0"/>
        </w:rPr>
        <w:t>ապրանք</w:t>
      </w:r>
      <w:r>
        <w:rPr>
          <w:rFonts w:ascii="GHEA Grapalat" w:hAnsi="GHEA Grapalat"/>
          <w:i w:val="0"/>
          <w:lang w:val="ru-RU"/>
        </w:rPr>
        <w:t>)</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Pr>
          <w:rFonts w:ascii="GHEA Grapalat" w:hAnsi="GHEA Grapalat"/>
          <w:i w:val="0"/>
          <w:lang w:val="ru-RU"/>
        </w:rPr>
        <w:t>64</w:t>
      </w:r>
      <w:r>
        <w:rPr>
          <w:rFonts w:ascii="GHEA Grapalat" w:hAnsi="GHEA Grapalat"/>
          <w:i w:val="0"/>
          <w:lang w:val="af-ZA"/>
        </w:rPr>
        <w:t xml:space="preserve"> </w:t>
      </w:r>
      <w:r>
        <w:rPr>
          <w:rFonts w:ascii="GHEA Grapalat" w:hAnsi="GHEA Grapalat" w:cs="Sylfaen"/>
          <w:i w:val="0"/>
        </w:rPr>
        <w:t>չափաբաժիններում</w:t>
      </w:r>
      <w:r>
        <w:rPr>
          <w:rFonts w:ascii="GHEA Grapalat" w:hAnsi="GHEA Grapalat" w:cs="Times Armenian"/>
          <w:i w:val="0"/>
          <w:lang w:val="af-ZA"/>
        </w:rPr>
        <w:t>`</w:t>
      </w:r>
    </w:p>
    <w:p w:rsidR="00BF7179" w:rsidRDefault="00BF7179" w:rsidP="00BF7179">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3690"/>
      </w:tblGrid>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pStyle w:val="23"/>
              <w:spacing w:line="240" w:lineRule="auto"/>
              <w:ind w:firstLine="0"/>
              <w:jc w:val="center"/>
              <w:rPr>
                <w:rFonts w:ascii="GHEA Grapalat" w:hAnsi="GHEA Grapalat"/>
                <w:bCs/>
                <w:iCs/>
                <w:lang w:eastAsia="ru-RU"/>
              </w:rPr>
            </w:pPr>
            <w:r>
              <w:rPr>
                <w:rFonts w:ascii="GHEA Grapalat" w:hAnsi="GHEA Grapalat"/>
                <w:bCs/>
                <w:iCs/>
                <w:lang w:eastAsia="ru-RU"/>
              </w:rPr>
              <w:t>Չափաբաժնի համարը</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pStyle w:val="23"/>
              <w:spacing w:line="240" w:lineRule="auto"/>
              <w:ind w:firstLine="0"/>
              <w:jc w:val="center"/>
              <w:rPr>
                <w:rFonts w:ascii="GHEA Grapalat" w:hAnsi="GHEA Grapalat"/>
                <w:bCs/>
                <w:iCs/>
                <w:lang w:eastAsia="ru-RU"/>
              </w:rPr>
            </w:pPr>
            <w:r>
              <w:rPr>
                <w:rFonts w:ascii="GHEA Grapalat" w:hAnsi="GHEA Grapalat"/>
                <w:bCs/>
                <w:iCs/>
                <w:lang w:eastAsia="ru-RU"/>
              </w:rPr>
              <w:t>Չափաբաժնի անվանումը</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Հաց</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2</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Բուլկի</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3</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Կաղամբ</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4</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Կաղամբ</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5</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Կարտոֆիլ</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6</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Կարտոֆիլ</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7</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Կարտոֆիլ</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8</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Սոխ գլուխ</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9</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Գազար</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10</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Գազար</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11</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Վարունգ</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12</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Վարունգ</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13</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Խառը կանաչի</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14</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Խառը կանաչի</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15</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Բազուկ</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16</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Բազուկ</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17</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Լոլիկ</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18</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Լոլիկ</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19</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Տավարի միս 1-</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20</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Հավի կրծքամիս 1-ին կարգի</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21</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Ձու</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22</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Ծիրան</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23</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Դեղձ</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lastRenderedPageBreak/>
              <w:t>24</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Սալոր</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25</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Խնձոր</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26</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Խնձոր</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27</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Մանդարին</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28</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Բանան</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29</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Չամիչ քիշմիշի</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30</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Կաթ խտացրած շաքարով</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31</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Կաթ խտացրած շաքարով, եփած</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32</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Թթվասեր 20%</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33</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Մածուն բարձր յուղայնության</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34</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Կաթնաշոռ բարձր յուղայնության</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35</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Կաթ պաստերացված</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36</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Պանիր</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37</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Կարագ սերուցքային</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38</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Յուղ հալած</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39</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Յուղ բուսական</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40</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Հնդկաձավար</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41</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Բրինձ</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42</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Եգիպտացորենի պահածո</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43</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Ձավար ցորենի</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44</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Լոբի հատիկ</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45</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Ոլոռ կանաչ</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46</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Ոսպ</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47</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Ալյուր ցորենի` բարձր տեսակի</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48</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Լավաշ</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49</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Վերմիշել</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50</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Մակարոն</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51</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Շաքարավազ</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52</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Շոկոլադապատ կոնֆետներ</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lastRenderedPageBreak/>
              <w:t>53</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Թխվածքաբլիթ</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54</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Մուրաբա</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55</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Ջեմ</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56</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Բնական հյութ</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57</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Թեյ չոր</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58</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Կիսել</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59</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Կակաո փոշի</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60</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Աղ յոդացված</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61</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Աղացած պղպեղ</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62</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Տոմատի  մածուկ</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63</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Սննդային սոդա</w:t>
            </w:r>
          </w:p>
        </w:tc>
      </w:tr>
      <w:tr w:rsidR="00BF7179" w:rsidTr="00BF7179">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lang w:val="en-US"/>
              </w:rPr>
            </w:pPr>
            <w:r>
              <w:rPr>
                <w:rFonts w:ascii="GHEA Grapalat" w:hAnsi="GHEA Grapalat"/>
                <w:sz w:val="20"/>
                <w:szCs w:val="20"/>
                <w:lang w:val="en-US"/>
              </w:rPr>
              <w:t>64</w:t>
            </w:r>
          </w:p>
        </w:tc>
        <w:tc>
          <w:tcPr>
            <w:tcW w:w="36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Sylfaen"/>
                <w:sz w:val="20"/>
                <w:szCs w:val="20"/>
              </w:rPr>
            </w:pPr>
            <w:r>
              <w:rPr>
                <w:rFonts w:ascii="GHEA Grapalat" w:hAnsi="GHEA Grapalat" w:cs="Sylfaen"/>
                <w:sz w:val="20"/>
                <w:szCs w:val="20"/>
              </w:rPr>
              <w:t>Վաֆլի</w:t>
            </w:r>
          </w:p>
        </w:tc>
      </w:tr>
    </w:tbl>
    <w:p w:rsidR="00BF7179" w:rsidRDefault="00BF7179" w:rsidP="00BF7179">
      <w:pPr>
        <w:rPr>
          <w:lang w:val="af-ZA"/>
        </w:rPr>
      </w:pPr>
    </w:p>
    <w:p w:rsidR="00BF7179" w:rsidRDefault="00BF7179" w:rsidP="00BF7179">
      <w:pPr>
        <w:pStyle w:val="23"/>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BF7179" w:rsidRDefault="00BF7179" w:rsidP="00BF7179">
      <w:pPr>
        <w:ind w:firstLine="567"/>
        <w:rPr>
          <w:rFonts w:ascii="GHEA Grapalat" w:hAnsi="GHEA Grapalat" w:cs="Sylfaen"/>
          <w:sz w:val="20"/>
          <w:lang w:val="es-ES"/>
        </w:rPr>
      </w:pPr>
    </w:p>
    <w:p w:rsidR="00BF7179" w:rsidRDefault="00BF7179" w:rsidP="00BF7179">
      <w:pPr>
        <w:jc w:val="center"/>
        <w:rPr>
          <w:rFonts w:ascii="GHEA Grapalat" w:hAnsi="GHEA Grapalat"/>
          <w:sz w:val="20"/>
          <w:lang w:val="es-ES"/>
        </w:rPr>
      </w:pPr>
      <w:r>
        <w:rPr>
          <w:rFonts w:ascii="GHEA Grapalat" w:hAnsi="GHEA Grapalat"/>
          <w:sz w:val="20"/>
          <w:lang w:val="es-ES"/>
        </w:rPr>
        <w:t xml:space="preserve">2.  </w:t>
      </w:r>
      <w:r>
        <w:rPr>
          <w:rFonts w:ascii="GHEA Grapalat" w:hAnsi="GHEA Grapalat" w:cs="Sylfaen"/>
          <w:sz w:val="20"/>
        </w:rPr>
        <w:t>ՄԱՍՆԱԿՑԻ</w:t>
      </w:r>
      <w:r>
        <w:rPr>
          <w:rFonts w:ascii="GHEA Grapalat" w:hAnsi="GHEA Grapalat"/>
          <w:sz w:val="20"/>
          <w:lang w:val="es-ES"/>
        </w:rPr>
        <w:t xml:space="preserve"> </w:t>
      </w:r>
      <w:r>
        <w:rPr>
          <w:rFonts w:ascii="GHEA Grapalat" w:hAnsi="GHEA Grapalat" w:cs="Sylfaen"/>
          <w:sz w:val="20"/>
        </w:rPr>
        <w:t>ՄԱՍՆԱԿՑՈՒԹՅԱՆ</w:t>
      </w:r>
      <w:r>
        <w:rPr>
          <w:rFonts w:ascii="GHEA Grapalat" w:hAnsi="GHEA Grapalat"/>
          <w:sz w:val="20"/>
          <w:lang w:val="es-ES"/>
        </w:rPr>
        <w:t xml:space="preserve"> </w:t>
      </w:r>
      <w:r>
        <w:rPr>
          <w:rFonts w:ascii="GHEA Grapalat" w:hAnsi="GHEA Grapalat" w:cs="Sylfaen"/>
          <w:sz w:val="20"/>
        </w:rPr>
        <w:t>ԻՐԱՎՈՒՆՔԻ</w:t>
      </w:r>
      <w:r>
        <w:rPr>
          <w:rFonts w:ascii="GHEA Grapalat" w:hAnsi="GHEA Grapalat"/>
          <w:sz w:val="20"/>
          <w:lang w:val="es-ES"/>
        </w:rPr>
        <w:t xml:space="preserve"> </w:t>
      </w:r>
      <w:r>
        <w:rPr>
          <w:rFonts w:ascii="GHEA Grapalat" w:hAnsi="GHEA Grapalat" w:cs="Sylfaen"/>
          <w:sz w:val="20"/>
        </w:rPr>
        <w:t>ՊԱՀԱՆՋՆԵՐԸ</w:t>
      </w:r>
      <w:r>
        <w:rPr>
          <w:rFonts w:ascii="GHEA Grapalat" w:hAnsi="GHEA Grapalat"/>
          <w:sz w:val="20"/>
          <w:lang w:val="es-ES"/>
        </w:rPr>
        <w:t xml:space="preserve">, </w:t>
      </w:r>
      <w:r>
        <w:rPr>
          <w:rFonts w:ascii="GHEA Grapalat" w:hAnsi="GHEA Grapalat" w:cs="Sylfaen"/>
          <w:sz w:val="20"/>
        </w:rPr>
        <w:t>ՈՐԱԿԱՎՈՐՄԱՆ</w:t>
      </w:r>
      <w:r>
        <w:rPr>
          <w:rFonts w:ascii="GHEA Grapalat" w:hAnsi="GHEA Grapalat"/>
          <w:sz w:val="20"/>
          <w:lang w:val="es-ES"/>
        </w:rPr>
        <w:t xml:space="preserve"> </w:t>
      </w:r>
      <w:r>
        <w:rPr>
          <w:rFonts w:ascii="GHEA Grapalat" w:hAnsi="GHEA Grapalat" w:cs="Sylfaen"/>
          <w:sz w:val="20"/>
        </w:rPr>
        <w:t>ՉԱՓԱՆԻՇՆԵՐԸ</w:t>
      </w:r>
      <w:r>
        <w:rPr>
          <w:rFonts w:ascii="GHEA Grapalat" w:hAnsi="GHEA Grapalat"/>
          <w:sz w:val="20"/>
          <w:lang w:val="es-ES"/>
        </w:rPr>
        <w:t xml:space="preserve">  ԵՎ </w:t>
      </w:r>
      <w:r>
        <w:rPr>
          <w:rFonts w:ascii="GHEA Grapalat" w:hAnsi="GHEA Grapalat" w:cs="Sylfaen"/>
          <w:sz w:val="20"/>
        </w:rPr>
        <w:t>ԴՐԱՆՑ</w:t>
      </w:r>
      <w:r>
        <w:rPr>
          <w:rFonts w:ascii="GHEA Grapalat" w:hAnsi="GHEA Grapalat"/>
          <w:sz w:val="20"/>
          <w:lang w:val="es-ES"/>
        </w:rPr>
        <w:t xml:space="preserve"> </w:t>
      </w:r>
      <w:r>
        <w:rPr>
          <w:rFonts w:ascii="GHEA Grapalat" w:hAnsi="GHEA Grapalat" w:cs="Sylfaen"/>
          <w:sz w:val="20"/>
          <w:lang w:val="es-ES"/>
        </w:rPr>
        <w:t>Գ</w:t>
      </w:r>
      <w:r>
        <w:rPr>
          <w:rFonts w:ascii="GHEA Grapalat" w:hAnsi="GHEA Grapalat" w:cs="Sylfaen"/>
          <w:sz w:val="20"/>
        </w:rPr>
        <w:t>ՆԱՀԱՏՄԱՆ</w:t>
      </w:r>
      <w:r>
        <w:rPr>
          <w:rFonts w:ascii="GHEA Grapalat" w:hAnsi="GHEA Grapalat"/>
          <w:sz w:val="20"/>
          <w:lang w:val="es-ES"/>
        </w:rPr>
        <w:t xml:space="preserve"> </w:t>
      </w:r>
      <w:r>
        <w:rPr>
          <w:rFonts w:ascii="GHEA Grapalat" w:hAnsi="GHEA Grapalat" w:cs="Sylfaen"/>
          <w:sz w:val="20"/>
        </w:rPr>
        <w:t>ԿԱՐ</w:t>
      </w:r>
      <w:r>
        <w:rPr>
          <w:rFonts w:ascii="GHEA Grapalat" w:hAnsi="GHEA Grapalat" w:cs="Sylfaen"/>
          <w:sz w:val="20"/>
          <w:lang w:val="es-ES"/>
        </w:rPr>
        <w:t>Գ</w:t>
      </w:r>
      <w:r>
        <w:rPr>
          <w:rFonts w:ascii="GHEA Grapalat" w:hAnsi="GHEA Grapalat" w:cs="Sylfaen"/>
          <w:sz w:val="20"/>
        </w:rPr>
        <w:t>Ը</w:t>
      </w:r>
      <w:r>
        <w:rPr>
          <w:rFonts w:ascii="GHEA Grapalat" w:hAnsi="GHEA Grapalat"/>
          <w:sz w:val="20"/>
          <w:lang w:val="es-ES"/>
        </w:rPr>
        <w:t xml:space="preserve"> </w:t>
      </w:r>
    </w:p>
    <w:p w:rsidR="00BF7179" w:rsidRDefault="00BF7179" w:rsidP="00BF7179">
      <w:pPr>
        <w:ind w:firstLine="567"/>
        <w:jc w:val="both"/>
        <w:rPr>
          <w:rFonts w:ascii="GHEA Grapalat" w:hAnsi="GHEA Grapalat"/>
          <w:lang w:val="es-ES"/>
        </w:rPr>
      </w:pPr>
    </w:p>
    <w:p w:rsidR="00BF7179" w:rsidRDefault="00BF7179" w:rsidP="00BF7179">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rPr>
        <w:t>Սույն</w:t>
      </w:r>
      <w:r>
        <w:rPr>
          <w:rFonts w:ascii="GHEA Grapalat" w:hAnsi="GHEA Grapalat" w:cs="Arial Armenian"/>
          <w:sz w:val="20"/>
          <w:lang w:val="es-ES"/>
        </w:rPr>
        <w:t xml:space="preserve">  ընթացակարգին </w:t>
      </w:r>
      <w:r>
        <w:rPr>
          <w:rFonts w:ascii="GHEA Grapalat" w:hAnsi="GHEA Grapalat" w:cs="Sylfaen"/>
          <w:sz w:val="20"/>
        </w:rPr>
        <w:t>մասնակցելու</w:t>
      </w:r>
      <w:r>
        <w:rPr>
          <w:rFonts w:ascii="GHEA Grapalat" w:hAnsi="GHEA Grapalat" w:cs="Arial Armenian"/>
          <w:sz w:val="20"/>
          <w:lang w:val="es-ES"/>
        </w:rPr>
        <w:t xml:space="preserve"> </w:t>
      </w:r>
      <w:r>
        <w:rPr>
          <w:rFonts w:ascii="GHEA Grapalat" w:hAnsi="GHEA Grapalat" w:cs="Sylfaen"/>
          <w:sz w:val="20"/>
        </w:rPr>
        <w:t>իրավունք</w:t>
      </w:r>
      <w:r>
        <w:rPr>
          <w:rFonts w:ascii="GHEA Grapalat" w:hAnsi="GHEA Grapalat" w:cs="Arial Armenian"/>
          <w:sz w:val="20"/>
          <w:lang w:val="es-ES"/>
        </w:rPr>
        <w:t xml:space="preserve"> </w:t>
      </w:r>
      <w:r>
        <w:rPr>
          <w:rFonts w:ascii="GHEA Grapalat" w:hAnsi="GHEA Grapalat" w:cs="Sylfaen"/>
          <w:sz w:val="20"/>
        </w:rPr>
        <w:t>չունեն</w:t>
      </w:r>
      <w:r>
        <w:rPr>
          <w:rFonts w:ascii="GHEA Grapalat" w:hAnsi="GHEA Grapalat" w:cs="Arial Armenian"/>
          <w:sz w:val="20"/>
          <w:lang w:val="es-ES"/>
        </w:rPr>
        <w:t xml:space="preserve"> </w:t>
      </w:r>
      <w:r>
        <w:rPr>
          <w:rFonts w:ascii="GHEA Grapalat" w:hAnsi="GHEA Grapalat" w:cs="Sylfaen"/>
          <w:sz w:val="20"/>
        </w:rPr>
        <w:t>անձինք</w:t>
      </w:r>
      <w:r>
        <w:rPr>
          <w:rFonts w:ascii="GHEA Grapalat" w:hAnsi="GHEA Grapalat" w:cs="Sylfaen"/>
          <w:sz w:val="20"/>
          <w:lang w:val="es-ES"/>
        </w:rPr>
        <w:t>.</w:t>
      </w:r>
    </w:p>
    <w:p w:rsidR="00BF7179" w:rsidRDefault="00BF7179" w:rsidP="00BF7179">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BF7179" w:rsidRDefault="00BF7179" w:rsidP="00BF7179">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BF7179" w:rsidRDefault="00BF7179" w:rsidP="00BF7179">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BF7179" w:rsidRDefault="00BF7179" w:rsidP="00BF7179">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BF7179" w:rsidRDefault="00BF7179" w:rsidP="00BF7179">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BF7179" w:rsidRDefault="00BF7179" w:rsidP="00BF7179">
      <w:pPr>
        <w:ind w:firstLine="567"/>
        <w:jc w:val="both"/>
        <w:rPr>
          <w:rFonts w:ascii="GHEA Grapalat" w:hAnsi="GHEA Grapalat"/>
          <w:sz w:val="20"/>
          <w:szCs w:val="20"/>
          <w:lang w:val="es-ES"/>
        </w:rPr>
      </w:pPr>
      <w:r>
        <w:rPr>
          <w:rFonts w:ascii="GHEA Grapalat" w:hAnsi="GHEA Grapalat"/>
          <w:sz w:val="20"/>
          <w:szCs w:val="20"/>
          <w:lang w:val="es-ES"/>
        </w:rPr>
        <w:lastRenderedPageBreak/>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BF7179" w:rsidRDefault="00BF7179" w:rsidP="00BF7179">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BF7179" w:rsidRDefault="00BF7179" w:rsidP="00BF7179">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BF7179" w:rsidRDefault="00BF7179" w:rsidP="00BF7179">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BF7179" w:rsidRDefault="00BF7179" w:rsidP="00BF7179">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F7179" w:rsidRDefault="00BF7179" w:rsidP="00BF7179">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F7179" w:rsidRDefault="00BF7179" w:rsidP="00BF7179">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F7179" w:rsidRDefault="00BF7179" w:rsidP="00BF7179">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F7179" w:rsidRDefault="00BF7179" w:rsidP="00BF7179">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F7179" w:rsidRDefault="00BF7179" w:rsidP="00BF7179">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F7179" w:rsidRDefault="00BF7179" w:rsidP="00BF7179">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rsidR="00BF7179" w:rsidRDefault="00BF7179" w:rsidP="00BF7179">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F7179" w:rsidRDefault="00BF7179" w:rsidP="00BF7179">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F7179" w:rsidRDefault="00BF7179" w:rsidP="00BF7179">
      <w:pPr>
        <w:pStyle w:val="af4"/>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F7179" w:rsidRDefault="00BF7179" w:rsidP="00BF7179">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F7179" w:rsidRDefault="00BF7179" w:rsidP="00BF7179">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F7179" w:rsidRDefault="00BF7179" w:rsidP="00BF7179">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BF7179" w:rsidRDefault="00BF7179" w:rsidP="00BF7179">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BF7179" w:rsidRDefault="00BF7179" w:rsidP="00BF7179">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BF7179" w:rsidRDefault="00BF7179" w:rsidP="00BF7179">
      <w:pPr>
        <w:ind w:firstLine="567"/>
        <w:jc w:val="both"/>
        <w:rPr>
          <w:rFonts w:ascii="GHEA Grapalat" w:hAnsi="GHEA Grapalat" w:cs="Arial"/>
          <w:sz w:val="20"/>
          <w:lang w:val="hy-AM"/>
        </w:rPr>
      </w:pPr>
      <w:r>
        <w:rPr>
          <w:rFonts w:ascii="GHEA Grapalat" w:hAnsi="GHEA Grapalat" w:cs="Arial Armenian"/>
          <w:sz w:val="20"/>
          <w:lang w:val="es-ES"/>
        </w:rPr>
        <w:lastRenderedPageBreak/>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BF7179" w:rsidRDefault="00BF7179" w:rsidP="00BF7179">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BF7179" w:rsidRDefault="00BF7179" w:rsidP="00BF7179">
      <w:pPr>
        <w:ind w:firstLine="567"/>
        <w:jc w:val="both"/>
        <w:rPr>
          <w:rFonts w:ascii="GHEA Grapalat" w:hAnsi="GHEA Grapalat" w:cs="Sylfaen"/>
          <w:sz w:val="12"/>
          <w:szCs w:val="12"/>
          <w:lang w:val="es-ES"/>
        </w:rPr>
      </w:pPr>
    </w:p>
    <w:p w:rsidR="00BF7179" w:rsidRDefault="00BF7179" w:rsidP="00BF7179">
      <w:pPr>
        <w:ind w:firstLine="567"/>
        <w:jc w:val="both"/>
        <w:rPr>
          <w:rFonts w:ascii="GHEA Grapalat" w:hAnsi="GHEA Grapalat" w:cs="Arial"/>
          <w:sz w:val="20"/>
          <w:lang w:val="hy-AM"/>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BF7179" w:rsidRDefault="00BF7179" w:rsidP="00BF7179">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BF7179" w:rsidRDefault="00BF7179" w:rsidP="00BF7179">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 համանման (նմանատիպ) պայմանագրի կատարման փորձառություն ունենալու մասին:</w:t>
      </w:r>
      <w:r>
        <w:rPr>
          <w:rFonts w:ascii="GHEA Grapalat" w:hAnsi="GHEA Grapalat" w:cs="Arial Armenian"/>
          <w:sz w:val="20"/>
          <w:lang w:val="hy-AM"/>
        </w:rPr>
        <w:t xml:space="preserve"> </w:t>
      </w:r>
    </w:p>
    <w:p w:rsidR="00BF7179" w:rsidRDefault="00BF7179" w:rsidP="00BF7179">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rPr>
        <w:t xml:space="preserve">մանատիպ են համարվում </w:t>
      </w:r>
      <w:r>
        <w:rPr>
          <w:rFonts w:ascii="GHEA Grapalat" w:hAnsi="GHEA Grapalat"/>
          <w:sz w:val="20"/>
          <w:szCs w:val="20"/>
          <w:lang w:val="af-ZA"/>
        </w:rPr>
        <w:t>սննդամթերք</w:t>
      </w:r>
      <w:r>
        <w:rPr>
          <w:rFonts w:ascii="GHEA Grapalat" w:hAnsi="GHEA Grapalat" w:cs="Arial Armenian"/>
          <w:sz w:val="20"/>
          <w:lang w:val="hy-AM"/>
        </w:rPr>
        <w:t>ի մատակարարված լինելը</w:t>
      </w:r>
      <w:r>
        <w:rPr>
          <w:rFonts w:ascii="GHEA Grapalat" w:hAnsi="GHEA Grapalat" w:cs="Arial Armenian"/>
          <w:sz w:val="20"/>
          <w:szCs w:val="20"/>
          <w:lang w:val="hy-AM"/>
        </w:rPr>
        <w:t xml:space="preserve">։  </w:t>
      </w:r>
    </w:p>
    <w:p w:rsidR="00BF7179" w:rsidRDefault="00BF7179" w:rsidP="00BF7179">
      <w:pPr>
        <w:ind w:firstLine="567"/>
        <w:jc w:val="both"/>
        <w:rPr>
          <w:rFonts w:ascii="GHEA Grapalat" w:hAnsi="GHEA Grapalat" w:cs="Tahoma"/>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r>
        <w:rPr>
          <w:rFonts w:ascii="GHEA Grapalat" w:hAnsi="GHEA Grapalat" w:cs="Tahoma"/>
          <w:sz w:val="20"/>
          <w:lang w:val="hy-AM"/>
        </w:rPr>
        <w:t>.</w:t>
      </w:r>
    </w:p>
    <w:p w:rsidR="00BF7179" w:rsidRDefault="00BF7179" w:rsidP="00BF7179">
      <w:pPr>
        <w:ind w:firstLine="567"/>
        <w:jc w:val="both"/>
        <w:rPr>
          <w:rFonts w:ascii="GHEA Grapalat" w:hAnsi="GHEA Grapalat" w:cs="Arial Armenian"/>
          <w:sz w:val="20"/>
          <w:lang w:val="hy-AM"/>
        </w:rPr>
      </w:pPr>
    </w:p>
    <w:p w:rsidR="00BF7179" w:rsidRDefault="00BF7179" w:rsidP="00BF7179">
      <w:pPr>
        <w:ind w:firstLine="567"/>
        <w:jc w:val="both"/>
        <w:rPr>
          <w:rFonts w:ascii="GHEA Grapalat" w:hAnsi="GHEA Grapalat" w:cs="Sylfaen"/>
          <w:sz w:val="20"/>
          <w:vertAlign w:val="superscript"/>
          <w:lang w:val="hy-AM"/>
        </w:rPr>
      </w:pPr>
      <w:r>
        <w:rPr>
          <w:rFonts w:ascii="GHEA Grapalat" w:hAnsi="GHEA Grapalat" w:cs="Arial Armenian"/>
          <w:sz w:val="20"/>
          <w:lang w:val="hy-AM"/>
        </w:rPr>
        <w:t xml:space="preserve">2) </w:t>
      </w:r>
      <w:r>
        <w:rPr>
          <w:rFonts w:ascii="GHEA Grapalat" w:hAnsi="GHEA Grapalat" w:cs="Arial Armenian"/>
          <w:sz w:val="14"/>
          <w:lang w:val="hy-AM"/>
        </w:rPr>
        <w:t>&lt;&lt;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 xml:space="preserve">&gt;&gt; </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Sylfaen"/>
          <w:sz w:val="20"/>
          <w:vertAlign w:val="superscript"/>
          <w:lang w:val="hy-AM"/>
        </w:rPr>
        <w:t>`</w:t>
      </w:r>
    </w:p>
    <w:p w:rsidR="00BF7179" w:rsidRDefault="00BF7179" w:rsidP="00BF7179">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BF7179" w:rsidRDefault="00BF7179" w:rsidP="00BF7179">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BF7179" w:rsidRDefault="00BF7179" w:rsidP="00BF7179">
      <w:pPr>
        <w:ind w:firstLine="567"/>
        <w:jc w:val="both"/>
        <w:rPr>
          <w:rFonts w:ascii="GHEA Grapalat" w:hAnsi="GHEA Grapalat" w:cs="Arial Armenian"/>
          <w:sz w:val="20"/>
          <w:lang w:val="hy-AM"/>
        </w:rPr>
      </w:pPr>
    </w:p>
    <w:p w:rsidR="00BF7179" w:rsidRDefault="00BF7179" w:rsidP="00BF7179">
      <w:pPr>
        <w:ind w:firstLine="567"/>
        <w:jc w:val="both"/>
        <w:rPr>
          <w:rFonts w:ascii="GHEA Grapalat" w:hAnsi="GHEA Grapalat" w:cs="Arial"/>
          <w:sz w:val="20"/>
          <w:lang w:val="hy-AM"/>
        </w:rPr>
      </w:pPr>
      <w:r>
        <w:rPr>
          <w:rFonts w:ascii="GHEA Grapalat" w:hAnsi="GHEA Grapalat" w:cs="Arial Armenian"/>
          <w:sz w:val="20"/>
          <w:lang w:val="hy-AM"/>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BF7179" w:rsidRDefault="00BF7179" w:rsidP="00BF7179">
      <w:pPr>
        <w:pStyle w:val="norm"/>
        <w:spacing w:line="240" w:lineRule="auto"/>
        <w:rPr>
          <w:rFonts w:ascii="GHEA Grapalat" w:hAnsi="GHEA Grapalat" w:cs="Sylfaen"/>
          <w:sz w:val="20"/>
          <w:lang w:val="hy-AM"/>
        </w:rPr>
      </w:pPr>
      <w:r>
        <w:rPr>
          <w:rFonts w:ascii="GHEA Grapalat" w:hAnsi="GHEA Grapalat"/>
          <w:sz w:val="20"/>
          <w:lang w:val="hy-AM"/>
        </w:rPr>
        <w:t xml:space="preserve">ա.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w:t>
      </w:r>
      <w:r>
        <w:rPr>
          <w:rFonts w:ascii="GHEA Grapalat" w:hAnsi="GHEA Grapalat" w:cs="Arial Armenian"/>
          <w:sz w:val="20"/>
          <w:lang w:val="hy-AM"/>
        </w:rPr>
        <w:t xml:space="preserve">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ֆինանսական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BF7179" w:rsidRDefault="00BF7179" w:rsidP="00BF7179">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պահանջը.</w:t>
      </w:r>
      <w:r>
        <w:rPr>
          <w:rFonts w:ascii="GHEA Grapalat" w:hAnsi="GHEA Grapalat" w:cs="Sylfaen"/>
          <w:sz w:val="20"/>
          <w:szCs w:val="24"/>
          <w:lang w:val="pt-BR" w:eastAsia="en-US"/>
        </w:rPr>
        <w:t xml:space="preserve"> </w:t>
      </w:r>
    </w:p>
    <w:p w:rsidR="00BF7179" w:rsidRDefault="00BF7179" w:rsidP="00BF7179">
      <w:pPr>
        <w:pStyle w:val="norm"/>
        <w:spacing w:line="240" w:lineRule="auto"/>
        <w:rPr>
          <w:rFonts w:ascii="GHEA Grapalat" w:hAnsi="GHEA Grapalat" w:cs="Sylfaen"/>
          <w:sz w:val="20"/>
          <w:szCs w:val="24"/>
          <w:lang w:val="pt-BR" w:eastAsia="en-US"/>
        </w:rPr>
      </w:pPr>
    </w:p>
    <w:p w:rsidR="00BF7179" w:rsidRDefault="00BF7179" w:rsidP="00BF7179">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BF7179" w:rsidRDefault="00BF7179" w:rsidP="00BF7179">
      <w:pPr>
        <w:ind w:firstLine="567"/>
        <w:jc w:val="both"/>
        <w:rPr>
          <w:rFonts w:ascii="GHEA Grapalat" w:hAnsi="GHEA Grapalat" w:cs="Arial Armenian"/>
          <w:sz w:val="20"/>
          <w:szCs w:val="20"/>
          <w:lang w:val="hy-AM"/>
        </w:rPr>
      </w:pPr>
      <w:r>
        <w:rPr>
          <w:rFonts w:ascii="GHEA Grapalat" w:hAnsi="GHEA Grapalat" w:cs="Arial Armenian"/>
          <w:sz w:val="20"/>
          <w:szCs w:val="20"/>
          <w:lang w:val="hy-AM"/>
        </w:rPr>
        <w:t>ա.</w:t>
      </w:r>
      <w:r>
        <w:rPr>
          <w:rFonts w:ascii="GHEA Grapalat" w:hAnsi="GHEA Grapalat" w:cs="Arial Armenian"/>
          <w:sz w:val="20"/>
          <w:lang w:val="hy-AM"/>
        </w:rPr>
        <w:t xml:space="preserve"> մ</w:t>
      </w:r>
      <w:r>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Pr>
          <w:rFonts w:ascii="GHEA Grapalat" w:hAnsi="GHEA Grapalat" w:cs="Arial Armenian"/>
          <w:sz w:val="18"/>
          <w:szCs w:val="18"/>
          <w:u w:val="single"/>
          <w:lang w:val="hy-AM"/>
        </w:rPr>
        <w:t xml:space="preserve"> </w:t>
      </w:r>
    </w:p>
    <w:p w:rsidR="00BF7179" w:rsidRDefault="00BF7179" w:rsidP="00BF7179">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BF7179" w:rsidRDefault="00BF7179" w:rsidP="00BF7179">
      <w:pPr>
        <w:ind w:firstLine="567"/>
        <w:jc w:val="both"/>
        <w:rPr>
          <w:rFonts w:ascii="GHEA Grapalat" w:hAnsi="GHEA Grapalat" w:cs="Arial Armenian"/>
          <w:sz w:val="12"/>
          <w:szCs w:val="12"/>
          <w:lang w:val="hy-AM"/>
        </w:rPr>
      </w:pPr>
    </w:p>
    <w:p w:rsidR="00BF7179" w:rsidRDefault="00BF7179" w:rsidP="00BF7179">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2.6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BF7179" w:rsidRDefault="00BF7179" w:rsidP="00BF7179">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7 </w:t>
      </w:r>
      <w:r>
        <w:rPr>
          <w:rFonts w:ascii="GHEA Grapalat" w:hAnsi="GHEA Grapalat" w:cs="Sylfaen"/>
          <w:szCs w:val="24"/>
          <w:lang w:val="ru-RU"/>
        </w:rPr>
        <w:t>Մասնակիցները</w:t>
      </w:r>
      <w:r w:rsidRPr="00BF7179">
        <w:rPr>
          <w:rFonts w:ascii="GHEA Grapalat" w:hAnsi="GHEA Grapalat" w:cs="Sylfaen"/>
          <w:szCs w:val="24"/>
        </w:rPr>
        <w:t xml:space="preserve"> </w:t>
      </w:r>
      <w:r>
        <w:rPr>
          <w:rFonts w:ascii="GHEA Grapalat" w:hAnsi="GHEA Grapalat" w:cs="Sylfaen"/>
          <w:szCs w:val="24"/>
          <w:lang w:val="ru-RU"/>
        </w:rPr>
        <w:t>կարող</w:t>
      </w:r>
      <w:r w:rsidRPr="00BF7179">
        <w:rPr>
          <w:rFonts w:ascii="GHEA Grapalat" w:hAnsi="GHEA Grapalat" w:cs="Sylfaen"/>
          <w:szCs w:val="24"/>
        </w:rPr>
        <w:t xml:space="preserve"> </w:t>
      </w:r>
      <w:r>
        <w:rPr>
          <w:rFonts w:ascii="GHEA Grapalat" w:hAnsi="GHEA Grapalat" w:cs="Sylfaen"/>
          <w:szCs w:val="24"/>
          <w:lang w:val="ru-RU"/>
        </w:rPr>
        <w:t>են</w:t>
      </w:r>
      <w:r w:rsidRPr="00BF7179">
        <w:rPr>
          <w:rFonts w:ascii="GHEA Grapalat" w:hAnsi="GHEA Grapalat" w:cs="Sylfaen"/>
          <w:szCs w:val="24"/>
        </w:rPr>
        <w:t xml:space="preserve"> </w:t>
      </w:r>
      <w:r>
        <w:rPr>
          <w:rFonts w:ascii="GHEA Grapalat" w:hAnsi="GHEA Grapalat" w:cs="Sylfaen"/>
          <w:szCs w:val="24"/>
          <w:lang w:val="ru-RU"/>
        </w:rPr>
        <w:t>սույն</w:t>
      </w:r>
      <w:r w:rsidRPr="00BF7179">
        <w:rPr>
          <w:rFonts w:ascii="GHEA Grapalat" w:hAnsi="GHEA Grapalat" w:cs="Sylfaen"/>
          <w:szCs w:val="24"/>
        </w:rPr>
        <w:t xml:space="preserve"> </w:t>
      </w:r>
      <w:r>
        <w:rPr>
          <w:rFonts w:ascii="GHEA Grapalat" w:hAnsi="GHEA Grapalat" w:cs="Sylfaen"/>
          <w:szCs w:val="24"/>
          <w:lang w:val="ru-RU"/>
        </w:rPr>
        <w:t>ընթացակարգին</w:t>
      </w:r>
      <w:r w:rsidRPr="00BF7179">
        <w:rPr>
          <w:rFonts w:ascii="GHEA Grapalat" w:hAnsi="GHEA Grapalat" w:cs="Sylfaen"/>
          <w:szCs w:val="24"/>
        </w:rPr>
        <w:t xml:space="preserve"> </w:t>
      </w:r>
      <w:r>
        <w:rPr>
          <w:rFonts w:ascii="GHEA Grapalat" w:hAnsi="GHEA Grapalat" w:cs="Sylfaen"/>
          <w:szCs w:val="24"/>
          <w:lang w:val="ru-RU"/>
        </w:rPr>
        <w:t>մասնակցել</w:t>
      </w:r>
      <w:r w:rsidRPr="00BF7179">
        <w:rPr>
          <w:rFonts w:ascii="GHEA Grapalat" w:hAnsi="GHEA Grapalat" w:cs="Sylfaen"/>
          <w:szCs w:val="24"/>
        </w:rPr>
        <w:t xml:space="preserve"> </w:t>
      </w:r>
      <w:r>
        <w:rPr>
          <w:rFonts w:ascii="GHEA Grapalat" w:hAnsi="GHEA Grapalat" w:cs="Sylfaen"/>
          <w:szCs w:val="24"/>
          <w:lang w:val="ru-RU"/>
        </w:rPr>
        <w:t>համատեղ</w:t>
      </w:r>
      <w:r w:rsidRPr="00BF7179">
        <w:rPr>
          <w:rFonts w:ascii="GHEA Grapalat" w:hAnsi="GHEA Grapalat" w:cs="Sylfaen"/>
          <w:szCs w:val="24"/>
        </w:rPr>
        <w:t xml:space="preserve"> </w:t>
      </w:r>
      <w:r>
        <w:rPr>
          <w:rFonts w:ascii="GHEA Grapalat" w:hAnsi="GHEA Grapalat" w:cs="Sylfaen"/>
          <w:szCs w:val="24"/>
          <w:lang w:val="ru-RU"/>
        </w:rPr>
        <w:t>գործունեության</w:t>
      </w:r>
      <w:r w:rsidRPr="00BF7179">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sidRPr="00BF7179">
        <w:rPr>
          <w:rFonts w:ascii="GHEA Grapalat" w:hAnsi="GHEA Grapalat" w:cs="Sylfaen"/>
          <w:szCs w:val="24"/>
        </w:rPr>
        <w:t xml:space="preserve"> </w:t>
      </w:r>
      <w:r>
        <w:rPr>
          <w:rFonts w:ascii="GHEA Grapalat" w:hAnsi="GHEA Grapalat" w:cs="Sylfaen"/>
          <w:szCs w:val="24"/>
          <w:lang w:val="ru-RU"/>
        </w:rPr>
        <w:t>Նման դեպքում</w:t>
      </w:r>
      <w:r>
        <w:rPr>
          <w:rFonts w:ascii="GHEA Grapalat" w:hAnsi="GHEA Grapalat" w:cs="Sylfaen"/>
          <w:szCs w:val="24"/>
        </w:rPr>
        <w:t>`</w:t>
      </w:r>
    </w:p>
    <w:p w:rsidR="00BF7179" w:rsidRDefault="00BF7179" w:rsidP="00BF7179">
      <w:pPr>
        <w:pStyle w:val="23"/>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GHEA Grapalat" w:hAnsi="GHEA Grapalat" w:cs="Sylfaen"/>
          <w:szCs w:val="24"/>
          <w:lang w:val="ru-RU"/>
        </w:rPr>
        <w:t>հայտի</w:t>
      </w:r>
      <w:r w:rsidRPr="00BF7179">
        <w:rPr>
          <w:rFonts w:ascii="GHEA Grapalat" w:hAnsi="GHEA Grapalat" w:cs="Sylfaen"/>
          <w:szCs w:val="24"/>
        </w:rPr>
        <w:t xml:space="preserve"> </w:t>
      </w:r>
      <w:r>
        <w:rPr>
          <w:rFonts w:ascii="GHEA Grapalat" w:hAnsi="GHEA Grapalat" w:cs="Sylfaen"/>
          <w:szCs w:val="24"/>
          <w:lang w:val="ru-RU"/>
        </w:rPr>
        <w:t>գնահատման</w:t>
      </w:r>
      <w:r w:rsidRPr="00BF7179">
        <w:rPr>
          <w:rFonts w:ascii="GHEA Grapalat" w:hAnsi="GHEA Grapalat" w:cs="Sylfaen"/>
          <w:szCs w:val="24"/>
        </w:rPr>
        <w:t xml:space="preserve"> </w:t>
      </w:r>
      <w:r>
        <w:rPr>
          <w:rFonts w:ascii="GHEA Grapalat" w:hAnsi="GHEA Grapalat" w:cs="Sylfaen"/>
          <w:szCs w:val="24"/>
          <w:lang w:val="ru-RU"/>
        </w:rPr>
        <w:t>ժամանակ</w:t>
      </w:r>
      <w:r w:rsidRPr="00BF7179">
        <w:rPr>
          <w:rFonts w:ascii="GHEA Grapalat" w:hAnsi="GHEA Grapalat" w:cs="Sylfaen"/>
          <w:szCs w:val="24"/>
        </w:rPr>
        <w:t xml:space="preserve"> </w:t>
      </w:r>
      <w:r>
        <w:rPr>
          <w:rFonts w:ascii="GHEA Grapalat" w:hAnsi="GHEA Grapalat" w:cs="Sylfaen"/>
          <w:szCs w:val="24"/>
          <w:lang w:val="ru-RU"/>
        </w:rPr>
        <w:t>հաշվի</w:t>
      </w:r>
      <w:r w:rsidRPr="00BF7179">
        <w:rPr>
          <w:rFonts w:ascii="GHEA Grapalat" w:hAnsi="GHEA Grapalat" w:cs="Sylfaen"/>
          <w:szCs w:val="24"/>
        </w:rPr>
        <w:t xml:space="preserve"> </w:t>
      </w:r>
      <w:r>
        <w:rPr>
          <w:rFonts w:ascii="GHEA Grapalat" w:hAnsi="GHEA Grapalat" w:cs="Sylfaen"/>
          <w:szCs w:val="24"/>
          <w:lang w:val="ru-RU"/>
        </w:rPr>
        <w:t>է</w:t>
      </w:r>
      <w:r w:rsidRPr="00BF7179">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sidRPr="00BF7179">
        <w:rPr>
          <w:rFonts w:ascii="GHEA Grapalat" w:hAnsi="GHEA Grapalat" w:cs="Sylfaen"/>
          <w:szCs w:val="24"/>
        </w:rPr>
        <w:t xml:space="preserve"> </w:t>
      </w:r>
      <w:r>
        <w:rPr>
          <w:rFonts w:ascii="GHEA Grapalat" w:hAnsi="GHEA Grapalat" w:cs="Sylfaen"/>
          <w:szCs w:val="24"/>
          <w:lang w:val="ru-RU"/>
        </w:rPr>
        <w:t>համատեղ</w:t>
      </w:r>
      <w:r w:rsidRPr="00BF7179">
        <w:rPr>
          <w:rFonts w:ascii="GHEA Grapalat" w:hAnsi="GHEA Grapalat" w:cs="Sylfaen"/>
          <w:szCs w:val="24"/>
        </w:rPr>
        <w:t xml:space="preserve"> </w:t>
      </w:r>
      <w:r>
        <w:rPr>
          <w:rFonts w:ascii="GHEA Grapalat" w:hAnsi="GHEA Grapalat" w:cs="Sylfaen"/>
          <w:szCs w:val="24"/>
          <w:lang w:val="ru-RU"/>
        </w:rPr>
        <w:t>գործունեության</w:t>
      </w:r>
      <w:r w:rsidRPr="00BF7179">
        <w:rPr>
          <w:rFonts w:ascii="GHEA Grapalat" w:hAnsi="GHEA Grapalat" w:cs="Sylfaen"/>
          <w:szCs w:val="24"/>
        </w:rPr>
        <w:t xml:space="preserve"> </w:t>
      </w:r>
      <w:r>
        <w:rPr>
          <w:rFonts w:ascii="GHEA Grapalat" w:hAnsi="GHEA Grapalat" w:cs="Sylfaen"/>
          <w:szCs w:val="24"/>
          <w:lang w:val="ru-RU"/>
        </w:rPr>
        <w:t>պայմանագրի</w:t>
      </w:r>
      <w:r w:rsidRPr="00BF7179">
        <w:rPr>
          <w:rFonts w:ascii="GHEA Grapalat" w:hAnsi="GHEA Grapalat" w:cs="Sylfaen"/>
          <w:szCs w:val="24"/>
        </w:rPr>
        <w:t xml:space="preserve"> </w:t>
      </w:r>
      <w:r>
        <w:rPr>
          <w:rFonts w:ascii="GHEA Grapalat" w:hAnsi="GHEA Grapalat" w:cs="Sylfaen"/>
          <w:szCs w:val="24"/>
          <w:lang w:val="ru-RU"/>
        </w:rPr>
        <w:t>յուրաքանչյուր</w:t>
      </w:r>
      <w:r w:rsidRPr="00BF7179">
        <w:rPr>
          <w:rFonts w:ascii="GHEA Grapalat" w:hAnsi="GHEA Grapalat" w:cs="Sylfaen"/>
          <w:szCs w:val="24"/>
        </w:rPr>
        <w:t xml:space="preserve"> </w:t>
      </w:r>
      <w:r>
        <w:rPr>
          <w:rFonts w:ascii="GHEA Grapalat" w:hAnsi="GHEA Grapalat" w:cs="Sylfaen"/>
          <w:szCs w:val="24"/>
          <w:lang w:val="ru-RU"/>
        </w:rPr>
        <w:t>անդամի</w:t>
      </w:r>
      <w:r w:rsidRPr="00BF7179">
        <w:rPr>
          <w:rFonts w:ascii="GHEA Grapalat" w:hAnsi="GHEA Grapalat" w:cs="Sylfaen"/>
          <w:szCs w:val="24"/>
        </w:rPr>
        <w:t xml:space="preserve"> </w:t>
      </w:r>
      <w:r>
        <w:rPr>
          <w:rFonts w:ascii="GHEA Grapalat" w:hAnsi="GHEA Grapalat" w:cs="Sylfaen"/>
          <w:szCs w:val="24"/>
          <w:lang w:val="ru-RU"/>
        </w:rPr>
        <w:t>որակավորումը</w:t>
      </w:r>
      <w:r w:rsidRPr="00BF7179">
        <w:rPr>
          <w:rFonts w:ascii="GHEA Grapalat" w:hAnsi="GHEA Grapalat" w:cs="Sylfaen"/>
          <w:szCs w:val="24"/>
        </w:rPr>
        <w:t xml:space="preserve"> </w:t>
      </w:r>
      <w:r>
        <w:rPr>
          <w:rFonts w:ascii="GHEA Grapalat" w:hAnsi="GHEA Grapalat" w:cs="Sylfaen"/>
          <w:szCs w:val="24"/>
          <w:lang w:val="ru-RU"/>
        </w:rPr>
        <w:t>պետք</w:t>
      </w:r>
      <w:r w:rsidRPr="00BF7179">
        <w:rPr>
          <w:rFonts w:ascii="GHEA Grapalat" w:hAnsi="GHEA Grapalat" w:cs="Sylfaen"/>
          <w:szCs w:val="24"/>
        </w:rPr>
        <w:t xml:space="preserve"> </w:t>
      </w:r>
      <w:r>
        <w:rPr>
          <w:rFonts w:ascii="GHEA Grapalat" w:hAnsi="GHEA Grapalat" w:cs="Sylfaen"/>
          <w:szCs w:val="24"/>
          <w:lang w:val="ru-RU"/>
        </w:rPr>
        <w:t>է</w:t>
      </w:r>
      <w:r w:rsidRPr="00BF7179">
        <w:rPr>
          <w:rFonts w:ascii="GHEA Grapalat" w:hAnsi="GHEA Grapalat" w:cs="Sylfaen"/>
          <w:szCs w:val="24"/>
        </w:rPr>
        <w:t xml:space="preserve"> </w:t>
      </w:r>
      <w:r>
        <w:rPr>
          <w:rFonts w:ascii="GHEA Grapalat" w:hAnsi="GHEA Grapalat" w:cs="Sylfaen"/>
          <w:szCs w:val="24"/>
          <w:lang w:val="ru-RU"/>
        </w:rPr>
        <w:t>համապատասխանի</w:t>
      </w:r>
      <w:r w:rsidRPr="00BF7179">
        <w:rPr>
          <w:rFonts w:ascii="GHEA Grapalat" w:hAnsi="GHEA Grapalat" w:cs="Sylfaen"/>
          <w:szCs w:val="24"/>
        </w:rPr>
        <w:t xml:space="preserve"> </w:t>
      </w:r>
      <w:r>
        <w:rPr>
          <w:rFonts w:ascii="GHEA Grapalat" w:hAnsi="GHEA Grapalat" w:cs="Sylfaen"/>
          <w:szCs w:val="24"/>
          <w:lang w:val="en-US"/>
        </w:rPr>
        <w:t>այդ</w:t>
      </w:r>
      <w:r>
        <w:rPr>
          <w:rFonts w:ascii="GHEA Grapalat" w:hAnsi="GHEA Grapalat" w:cs="Sylfaen"/>
          <w:szCs w:val="24"/>
        </w:rPr>
        <w:t xml:space="preserve"> </w:t>
      </w:r>
      <w:r>
        <w:rPr>
          <w:rFonts w:ascii="GHEA Grapalat" w:hAnsi="GHEA Grapalat" w:cs="Sylfaen"/>
          <w:szCs w:val="24"/>
          <w:lang w:val="ru-RU"/>
        </w:rPr>
        <w:t>պայմանագրով</w:t>
      </w:r>
      <w:r w:rsidRPr="00BF7179">
        <w:rPr>
          <w:rFonts w:ascii="GHEA Grapalat" w:hAnsi="GHEA Grapalat" w:cs="Sylfaen"/>
          <w:szCs w:val="24"/>
        </w:rPr>
        <w:t xml:space="preserve"> </w:t>
      </w:r>
      <w:r>
        <w:rPr>
          <w:rFonts w:ascii="GHEA Grapalat" w:hAnsi="GHEA Grapalat" w:cs="Sylfaen"/>
          <w:szCs w:val="24"/>
          <w:lang w:val="ru-RU"/>
        </w:rPr>
        <w:t>տվյալ</w:t>
      </w:r>
      <w:r w:rsidRPr="00BF7179">
        <w:rPr>
          <w:rFonts w:ascii="GHEA Grapalat" w:hAnsi="GHEA Grapalat" w:cs="Sylfaen"/>
          <w:szCs w:val="24"/>
        </w:rPr>
        <w:t xml:space="preserve"> </w:t>
      </w:r>
      <w:r>
        <w:rPr>
          <w:rFonts w:ascii="GHEA Grapalat" w:hAnsi="GHEA Grapalat" w:cs="Sylfaen"/>
          <w:szCs w:val="24"/>
          <w:lang w:val="ru-RU"/>
        </w:rPr>
        <w:t>անդամի</w:t>
      </w:r>
      <w:r w:rsidRPr="00BF7179">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sidRPr="00BF7179">
        <w:rPr>
          <w:rFonts w:ascii="GHEA Grapalat" w:hAnsi="GHEA Grapalat" w:cs="Sylfaen"/>
          <w:szCs w:val="24"/>
        </w:rPr>
        <w:t xml:space="preserve"> </w:t>
      </w:r>
      <w:r>
        <w:rPr>
          <w:rFonts w:ascii="GHEA Grapalat" w:hAnsi="GHEA Grapalat" w:cs="Sylfaen"/>
          <w:szCs w:val="24"/>
          <w:lang w:val="ru-RU"/>
        </w:rPr>
        <w:t>հրավերով</w:t>
      </w:r>
      <w:r w:rsidRPr="00BF7179">
        <w:rPr>
          <w:rFonts w:ascii="GHEA Grapalat" w:hAnsi="GHEA Grapalat" w:cs="Sylfaen"/>
          <w:szCs w:val="24"/>
        </w:rPr>
        <w:t xml:space="preserve"> </w:t>
      </w:r>
      <w:r>
        <w:rPr>
          <w:rFonts w:ascii="GHEA Grapalat" w:hAnsi="GHEA Grapalat" w:cs="Sylfaen"/>
          <w:szCs w:val="24"/>
          <w:lang w:val="ru-RU"/>
        </w:rPr>
        <w:t>սահմանված</w:t>
      </w:r>
      <w:r w:rsidRPr="00BF7179">
        <w:rPr>
          <w:rFonts w:ascii="GHEA Grapalat" w:hAnsi="GHEA Grapalat" w:cs="Sylfaen"/>
          <w:szCs w:val="24"/>
        </w:rPr>
        <w:t xml:space="preserve"> </w:t>
      </w:r>
      <w:r>
        <w:rPr>
          <w:rFonts w:ascii="GHEA Grapalat" w:hAnsi="GHEA Grapalat" w:cs="Sylfaen"/>
          <w:szCs w:val="24"/>
          <w:lang w:val="ru-RU"/>
        </w:rPr>
        <w:t>որակավորման</w:t>
      </w:r>
      <w:r w:rsidRPr="00BF7179">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BF7179" w:rsidRDefault="00BF7179" w:rsidP="00BF7179">
      <w:pPr>
        <w:pStyle w:val="23"/>
        <w:spacing w:line="240" w:lineRule="auto"/>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համատեղ</w:t>
      </w:r>
      <w:r w:rsidRPr="00BF7179">
        <w:rPr>
          <w:rFonts w:ascii="GHEA Grapalat" w:hAnsi="GHEA Grapalat" w:cs="Sylfaen"/>
          <w:szCs w:val="24"/>
        </w:rPr>
        <w:t xml:space="preserve"> </w:t>
      </w:r>
      <w:r>
        <w:rPr>
          <w:rFonts w:ascii="GHEA Grapalat" w:hAnsi="GHEA Grapalat" w:cs="Sylfaen"/>
          <w:szCs w:val="24"/>
          <w:lang w:val="ru-RU"/>
        </w:rPr>
        <w:t>գործունեության</w:t>
      </w:r>
      <w:r w:rsidRPr="00BF7179">
        <w:rPr>
          <w:rFonts w:ascii="GHEA Grapalat" w:hAnsi="GHEA Grapalat" w:cs="Sylfaen"/>
          <w:szCs w:val="24"/>
        </w:rPr>
        <w:t xml:space="preserve"> </w:t>
      </w:r>
      <w:r>
        <w:rPr>
          <w:rFonts w:ascii="GHEA Grapalat" w:hAnsi="GHEA Grapalat" w:cs="Sylfaen"/>
          <w:szCs w:val="24"/>
          <w:lang w:val="ru-RU"/>
        </w:rPr>
        <w:t>պայմանագրի</w:t>
      </w:r>
      <w:r w:rsidRPr="00BF7179">
        <w:rPr>
          <w:rFonts w:ascii="GHEA Grapalat" w:hAnsi="GHEA Grapalat" w:cs="Sylfaen"/>
          <w:szCs w:val="24"/>
        </w:rPr>
        <w:t xml:space="preserve"> </w:t>
      </w:r>
      <w:r>
        <w:rPr>
          <w:rFonts w:ascii="GHEA Grapalat" w:hAnsi="GHEA Grapalat" w:cs="Sylfaen"/>
          <w:szCs w:val="24"/>
          <w:lang w:val="ru-RU"/>
        </w:rPr>
        <w:t>կողմերից</w:t>
      </w:r>
      <w:r w:rsidRPr="00BF7179">
        <w:rPr>
          <w:rFonts w:ascii="GHEA Grapalat" w:hAnsi="GHEA Grapalat" w:cs="Sylfaen"/>
          <w:szCs w:val="24"/>
        </w:rPr>
        <w:t xml:space="preserve"> </w:t>
      </w:r>
      <w:r>
        <w:rPr>
          <w:rFonts w:ascii="GHEA Grapalat" w:hAnsi="GHEA Grapalat" w:cs="Sylfaen"/>
          <w:szCs w:val="24"/>
          <w:lang w:val="ru-RU"/>
        </w:rPr>
        <w:t>որևէ</w:t>
      </w:r>
      <w:r w:rsidRPr="00BF7179">
        <w:rPr>
          <w:rFonts w:ascii="GHEA Grapalat" w:hAnsi="GHEA Grapalat" w:cs="Sylfaen"/>
          <w:szCs w:val="24"/>
        </w:rPr>
        <w:t xml:space="preserve"> </w:t>
      </w:r>
      <w:r>
        <w:rPr>
          <w:rFonts w:ascii="GHEA Grapalat" w:hAnsi="GHEA Grapalat" w:cs="Sylfaen"/>
          <w:szCs w:val="24"/>
          <w:lang w:val="ru-RU"/>
        </w:rPr>
        <w:t>մեկը</w:t>
      </w:r>
      <w:r w:rsidRPr="00BF7179">
        <w:rPr>
          <w:rFonts w:ascii="GHEA Grapalat" w:hAnsi="GHEA Grapalat" w:cs="Sylfaen"/>
          <w:szCs w:val="24"/>
        </w:rPr>
        <w:t xml:space="preserve"> </w:t>
      </w:r>
      <w:r>
        <w:rPr>
          <w:rFonts w:ascii="GHEA Grapalat" w:hAnsi="GHEA Grapalat" w:cs="Sylfaen"/>
          <w:szCs w:val="24"/>
          <w:lang w:val="ru-RU"/>
        </w:rPr>
        <w:t>չի</w:t>
      </w:r>
      <w:r w:rsidRPr="00BF7179">
        <w:rPr>
          <w:rFonts w:ascii="GHEA Grapalat" w:hAnsi="GHEA Grapalat" w:cs="Sylfaen"/>
          <w:szCs w:val="24"/>
        </w:rPr>
        <w:t xml:space="preserve"> </w:t>
      </w:r>
      <w:r>
        <w:rPr>
          <w:rFonts w:ascii="GHEA Grapalat" w:hAnsi="GHEA Grapalat" w:cs="Sylfaen"/>
          <w:szCs w:val="24"/>
          <w:lang w:val="ru-RU"/>
        </w:rPr>
        <w:t>կարող</w:t>
      </w:r>
      <w:r w:rsidRPr="00BF7179">
        <w:rPr>
          <w:rFonts w:ascii="GHEA Grapalat" w:hAnsi="GHEA Grapalat" w:cs="Sylfaen"/>
          <w:szCs w:val="24"/>
        </w:rPr>
        <w:t xml:space="preserve"> </w:t>
      </w:r>
      <w:r>
        <w:rPr>
          <w:rFonts w:ascii="GHEA Grapalat" w:hAnsi="GHEA Grapalat" w:cs="Sylfaen"/>
          <w:szCs w:val="24"/>
          <w:lang w:val="ru-RU"/>
        </w:rPr>
        <w:t>նույն</w:t>
      </w:r>
      <w:r w:rsidRPr="00BF7179">
        <w:rPr>
          <w:rFonts w:ascii="GHEA Grapalat" w:hAnsi="GHEA Grapalat" w:cs="Sylfaen"/>
          <w:szCs w:val="24"/>
        </w:rPr>
        <w:t xml:space="preserve"> </w:t>
      </w:r>
      <w:r>
        <w:rPr>
          <w:rFonts w:ascii="GHEA Grapalat" w:hAnsi="GHEA Grapalat" w:cs="Sylfaen"/>
          <w:szCs w:val="24"/>
          <w:lang w:val="ru-RU"/>
        </w:rPr>
        <w:t>ընթացակարգին</w:t>
      </w:r>
      <w:r w:rsidRPr="00BF7179">
        <w:rPr>
          <w:rFonts w:ascii="GHEA Grapalat" w:hAnsi="GHEA Grapalat" w:cs="Sylfaen"/>
          <w:szCs w:val="24"/>
        </w:rPr>
        <w:t xml:space="preserve"> </w:t>
      </w:r>
      <w:r>
        <w:rPr>
          <w:rFonts w:ascii="GHEA Grapalat" w:hAnsi="GHEA Grapalat" w:cs="Sylfaen"/>
          <w:szCs w:val="24"/>
          <w:lang w:val="ru-RU"/>
        </w:rPr>
        <w:t>ներկայացնել</w:t>
      </w:r>
      <w:r w:rsidRPr="00BF7179">
        <w:rPr>
          <w:rFonts w:ascii="GHEA Grapalat" w:hAnsi="GHEA Grapalat" w:cs="Sylfaen"/>
          <w:szCs w:val="24"/>
        </w:rPr>
        <w:t xml:space="preserve"> </w:t>
      </w:r>
      <w:r>
        <w:rPr>
          <w:rFonts w:ascii="GHEA Grapalat" w:hAnsi="GHEA Grapalat" w:cs="Sylfaen"/>
          <w:szCs w:val="24"/>
          <w:lang w:val="ru-RU"/>
        </w:rPr>
        <w:t>առանձին</w:t>
      </w:r>
      <w:r w:rsidRPr="00BF7179">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sidRPr="00BF7179">
        <w:rPr>
          <w:rFonts w:ascii="GHEA Grapalat" w:hAnsi="GHEA Grapalat" w:cs="Sylfaen"/>
          <w:szCs w:val="24"/>
        </w:rPr>
        <w:t xml:space="preserve"> </w:t>
      </w:r>
      <w:r>
        <w:rPr>
          <w:rFonts w:ascii="GHEA Grapalat" w:hAnsi="GHEA Grapalat" w:cs="Sylfaen"/>
          <w:szCs w:val="24"/>
          <w:lang w:val="ru-RU"/>
        </w:rPr>
        <w:t>պարբերության</w:t>
      </w:r>
      <w:r w:rsidRPr="00BF7179">
        <w:rPr>
          <w:rFonts w:ascii="GHEA Grapalat" w:hAnsi="GHEA Grapalat" w:cs="Sylfaen"/>
          <w:szCs w:val="24"/>
        </w:rPr>
        <w:t xml:space="preserve"> </w:t>
      </w:r>
      <w:r>
        <w:rPr>
          <w:rFonts w:ascii="GHEA Grapalat" w:hAnsi="GHEA Grapalat" w:cs="Sylfaen"/>
          <w:szCs w:val="24"/>
          <w:lang w:val="ru-RU"/>
        </w:rPr>
        <w:t>պահանջի</w:t>
      </w:r>
      <w:r w:rsidRPr="00BF7179">
        <w:rPr>
          <w:rFonts w:ascii="GHEA Grapalat" w:hAnsi="GHEA Grapalat" w:cs="Sylfaen"/>
          <w:szCs w:val="24"/>
        </w:rPr>
        <w:t xml:space="preserve"> </w:t>
      </w:r>
      <w:r>
        <w:rPr>
          <w:rFonts w:ascii="GHEA Grapalat" w:hAnsi="GHEA Grapalat" w:cs="Sylfaen"/>
          <w:szCs w:val="24"/>
          <w:lang w:val="ru-RU"/>
        </w:rPr>
        <w:t>չպահպանման</w:t>
      </w:r>
      <w:r w:rsidRPr="00BF7179">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sidRPr="00BF7179">
        <w:rPr>
          <w:rFonts w:ascii="GHEA Grapalat" w:hAnsi="GHEA Grapalat" w:cs="Sylfaen"/>
          <w:szCs w:val="24"/>
        </w:rPr>
        <w:t xml:space="preserve"> </w:t>
      </w:r>
      <w:r>
        <w:rPr>
          <w:rFonts w:ascii="GHEA Grapalat" w:hAnsi="GHEA Grapalat" w:cs="Sylfaen"/>
          <w:szCs w:val="24"/>
          <w:lang w:val="ru-RU"/>
        </w:rPr>
        <w:t>բացման</w:t>
      </w:r>
      <w:r w:rsidRPr="00BF7179">
        <w:rPr>
          <w:rFonts w:ascii="GHEA Grapalat" w:hAnsi="GHEA Grapalat" w:cs="Sylfaen"/>
          <w:szCs w:val="24"/>
        </w:rPr>
        <w:t xml:space="preserve"> </w:t>
      </w:r>
      <w:r>
        <w:rPr>
          <w:rFonts w:ascii="GHEA Grapalat" w:hAnsi="GHEA Grapalat" w:cs="Sylfaen"/>
          <w:szCs w:val="24"/>
          <w:lang w:val="ru-RU"/>
        </w:rPr>
        <w:lastRenderedPageBreak/>
        <w:t>նիստում</w:t>
      </w:r>
      <w:r w:rsidRPr="00BF7179">
        <w:rPr>
          <w:rFonts w:ascii="GHEA Grapalat" w:hAnsi="GHEA Grapalat" w:cs="Sylfaen"/>
          <w:szCs w:val="24"/>
        </w:rPr>
        <w:t xml:space="preserve"> </w:t>
      </w:r>
      <w:r>
        <w:rPr>
          <w:rFonts w:ascii="GHEA Grapalat" w:hAnsi="GHEA Grapalat" w:cs="Sylfaen"/>
          <w:szCs w:val="24"/>
          <w:lang w:val="ru-RU"/>
        </w:rPr>
        <w:t>մերժվում</w:t>
      </w:r>
      <w:r w:rsidRPr="00BF7179">
        <w:rPr>
          <w:rFonts w:ascii="GHEA Grapalat" w:hAnsi="GHEA Grapalat" w:cs="Sylfaen"/>
          <w:szCs w:val="24"/>
        </w:rPr>
        <w:t xml:space="preserve"> </w:t>
      </w:r>
      <w:r>
        <w:rPr>
          <w:rFonts w:ascii="GHEA Grapalat" w:hAnsi="GHEA Grapalat" w:cs="Sylfaen"/>
          <w:szCs w:val="24"/>
          <w:lang w:val="ru-RU"/>
        </w:rPr>
        <w:t>են</w:t>
      </w:r>
      <w:r w:rsidRPr="00BF7179">
        <w:rPr>
          <w:rFonts w:ascii="GHEA Grapalat" w:hAnsi="GHEA Grapalat" w:cs="Sylfaen"/>
          <w:szCs w:val="24"/>
        </w:rPr>
        <w:t xml:space="preserve"> </w:t>
      </w:r>
      <w:r>
        <w:rPr>
          <w:rFonts w:ascii="GHEA Grapalat" w:hAnsi="GHEA Grapalat" w:cs="Sylfaen"/>
          <w:szCs w:val="24"/>
          <w:lang w:val="ru-RU"/>
        </w:rPr>
        <w:t>ինչպես</w:t>
      </w:r>
      <w:r w:rsidRPr="00BF7179">
        <w:rPr>
          <w:rFonts w:ascii="GHEA Grapalat" w:hAnsi="GHEA Grapalat" w:cs="Sylfaen"/>
          <w:szCs w:val="24"/>
        </w:rPr>
        <w:t xml:space="preserve"> </w:t>
      </w:r>
      <w:r>
        <w:rPr>
          <w:rFonts w:ascii="GHEA Grapalat" w:hAnsi="GHEA Grapalat" w:cs="Sylfaen"/>
          <w:szCs w:val="24"/>
          <w:lang w:val="ru-RU"/>
        </w:rPr>
        <w:t>համատեղ</w:t>
      </w:r>
      <w:r w:rsidRPr="00BF7179">
        <w:rPr>
          <w:rFonts w:ascii="GHEA Grapalat" w:hAnsi="GHEA Grapalat" w:cs="Sylfaen"/>
          <w:szCs w:val="24"/>
        </w:rPr>
        <w:t xml:space="preserve"> </w:t>
      </w:r>
      <w:r>
        <w:rPr>
          <w:rFonts w:ascii="GHEA Grapalat" w:hAnsi="GHEA Grapalat" w:cs="Sylfaen"/>
          <w:szCs w:val="24"/>
          <w:lang w:val="ru-RU"/>
        </w:rPr>
        <w:t>գործունեության</w:t>
      </w:r>
      <w:r w:rsidRPr="00BF7179">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sidRPr="00BF7179">
        <w:rPr>
          <w:rFonts w:ascii="GHEA Grapalat" w:hAnsi="GHEA Grapalat" w:cs="Sylfaen"/>
          <w:szCs w:val="24"/>
        </w:rPr>
        <w:t xml:space="preserve"> </w:t>
      </w:r>
      <w:r>
        <w:rPr>
          <w:rFonts w:ascii="GHEA Grapalat" w:hAnsi="GHEA Grapalat" w:cs="Sylfaen"/>
          <w:szCs w:val="24"/>
          <w:lang w:val="ru-RU"/>
        </w:rPr>
        <w:t>էլ</w:t>
      </w:r>
      <w:r w:rsidRPr="00BF7179">
        <w:rPr>
          <w:rFonts w:ascii="GHEA Grapalat" w:hAnsi="GHEA Grapalat" w:cs="Sylfaen"/>
          <w:szCs w:val="24"/>
        </w:rPr>
        <w:t xml:space="preserve"> </w:t>
      </w:r>
      <w:r>
        <w:rPr>
          <w:rFonts w:ascii="GHEA Grapalat" w:hAnsi="GHEA Grapalat" w:cs="Sylfaen"/>
          <w:szCs w:val="24"/>
          <w:lang w:val="ru-RU"/>
        </w:rPr>
        <w:t>առանձին</w:t>
      </w:r>
      <w:r w:rsidRPr="00BF7179">
        <w:rPr>
          <w:rFonts w:ascii="GHEA Grapalat" w:hAnsi="GHEA Grapalat" w:cs="Sylfaen"/>
          <w:szCs w:val="24"/>
        </w:rPr>
        <w:t xml:space="preserve"> </w:t>
      </w:r>
      <w:r>
        <w:rPr>
          <w:rFonts w:ascii="GHEA Grapalat" w:hAnsi="GHEA Grapalat" w:cs="Sylfaen"/>
          <w:szCs w:val="24"/>
          <w:lang w:val="ru-RU"/>
        </w:rPr>
        <w:t>ներկայացված</w:t>
      </w:r>
      <w:r w:rsidRPr="00BF7179">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BF7179" w:rsidRDefault="00BF7179" w:rsidP="00BF7179">
      <w:pPr>
        <w:pStyle w:val="23"/>
        <w:spacing w:line="240" w:lineRule="auto"/>
        <w:ind w:firstLine="567"/>
        <w:rPr>
          <w:rFonts w:ascii="GHEA Grapalat" w:hAnsi="GHEA Grapalat" w:cs="Sylfaen"/>
          <w:szCs w:val="24"/>
          <w:lang w:val="hy-AM"/>
        </w:rPr>
      </w:pPr>
      <w:r>
        <w:rPr>
          <w:rFonts w:ascii="GHEA Grapalat" w:hAnsi="GHEA Grapalat" w:cs="Sylfaen"/>
          <w:szCs w:val="24"/>
        </w:rPr>
        <w:t>3) Մ</w:t>
      </w:r>
      <w:r>
        <w:rPr>
          <w:rFonts w:ascii="GHEA Grapalat" w:hAnsi="GHEA Grapalat" w:cs="Sylfaen"/>
          <w:szCs w:val="24"/>
          <w:lang w:val="ru-RU"/>
        </w:rPr>
        <w:t>ասնակիցները</w:t>
      </w:r>
      <w:r w:rsidRPr="00BF7179">
        <w:rPr>
          <w:rFonts w:ascii="GHEA Grapalat" w:hAnsi="GHEA Grapalat" w:cs="Sylfaen"/>
          <w:szCs w:val="24"/>
        </w:rPr>
        <w:t xml:space="preserve"> </w:t>
      </w:r>
      <w:r>
        <w:rPr>
          <w:rFonts w:ascii="GHEA Grapalat" w:hAnsi="GHEA Grapalat" w:cs="Sylfaen"/>
          <w:szCs w:val="24"/>
          <w:lang w:val="ru-RU"/>
        </w:rPr>
        <w:t>կրում</w:t>
      </w:r>
      <w:r w:rsidRPr="00BF7179">
        <w:rPr>
          <w:rFonts w:ascii="GHEA Grapalat" w:hAnsi="GHEA Grapalat" w:cs="Sylfaen"/>
          <w:szCs w:val="24"/>
        </w:rPr>
        <w:t xml:space="preserve"> </w:t>
      </w:r>
      <w:r>
        <w:rPr>
          <w:rFonts w:ascii="GHEA Grapalat" w:hAnsi="GHEA Grapalat" w:cs="Sylfaen"/>
          <w:szCs w:val="24"/>
          <w:lang w:val="ru-RU"/>
        </w:rPr>
        <w:t>են</w:t>
      </w:r>
      <w:r w:rsidRPr="00BF7179">
        <w:rPr>
          <w:rFonts w:ascii="GHEA Grapalat" w:hAnsi="GHEA Grapalat" w:cs="Sylfaen"/>
          <w:szCs w:val="24"/>
        </w:rPr>
        <w:t xml:space="preserve"> </w:t>
      </w:r>
      <w:r>
        <w:rPr>
          <w:rFonts w:ascii="GHEA Grapalat" w:hAnsi="GHEA Grapalat" w:cs="Sylfaen"/>
          <w:szCs w:val="24"/>
          <w:lang w:val="ru-RU"/>
        </w:rPr>
        <w:t>համատեղ</w:t>
      </w:r>
      <w:r w:rsidRPr="00BF7179">
        <w:rPr>
          <w:rFonts w:ascii="GHEA Grapalat" w:hAnsi="GHEA Grapalat" w:cs="Sylfaen"/>
          <w:szCs w:val="24"/>
        </w:rPr>
        <w:t xml:space="preserve"> </w:t>
      </w:r>
      <w:r>
        <w:rPr>
          <w:rFonts w:ascii="GHEA Grapalat" w:hAnsi="GHEA Grapalat" w:cs="Sylfaen"/>
          <w:szCs w:val="24"/>
          <w:lang w:val="ru-RU"/>
        </w:rPr>
        <w:t>և</w:t>
      </w:r>
      <w:r w:rsidRPr="00BF7179">
        <w:rPr>
          <w:rFonts w:ascii="GHEA Grapalat" w:hAnsi="GHEA Grapalat" w:cs="Sylfaen"/>
          <w:szCs w:val="24"/>
        </w:rPr>
        <w:t xml:space="preserve"> </w:t>
      </w:r>
      <w:r>
        <w:rPr>
          <w:rFonts w:ascii="GHEA Grapalat" w:hAnsi="GHEA Grapalat" w:cs="Sylfaen"/>
          <w:szCs w:val="24"/>
          <w:lang w:val="ru-RU"/>
        </w:rPr>
        <w:t>համապարտ</w:t>
      </w:r>
      <w:r w:rsidRPr="00BF7179">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sidRPr="00BF7179">
        <w:rPr>
          <w:rFonts w:ascii="GHEA Grapalat" w:hAnsi="GHEA Grapalat" w:cs="Sylfaen"/>
          <w:szCs w:val="24"/>
        </w:rPr>
        <w:t xml:space="preserve"> </w:t>
      </w:r>
      <w:r>
        <w:rPr>
          <w:rFonts w:ascii="GHEA Grapalat" w:hAnsi="GHEA Grapalat" w:cs="Sylfaen"/>
          <w:szCs w:val="24"/>
          <w:lang w:val="ru-RU"/>
        </w:rPr>
        <w:t>անդամի</w:t>
      </w:r>
      <w:r w:rsidRPr="00BF7179">
        <w:rPr>
          <w:rFonts w:ascii="GHEA Grapalat" w:hAnsi="GHEA Grapalat" w:cs="Sylfaen"/>
          <w:szCs w:val="24"/>
        </w:rPr>
        <w:t xml:space="preserve"> </w:t>
      </w:r>
      <w:r>
        <w:rPr>
          <w:rFonts w:ascii="GHEA Grapalat" w:hAnsi="GHEA Grapalat" w:cs="Sylfaen"/>
          <w:szCs w:val="24"/>
          <w:lang w:val="ru-RU"/>
        </w:rPr>
        <w:t>կոնսորցիումից</w:t>
      </w:r>
      <w:r w:rsidRPr="00BF7179">
        <w:rPr>
          <w:rFonts w:ascii="GHEA Grapalat" w:hAnsi="GHEA Grapalat" w:cs="Sylfaen"/>
          <w:szCs w:val="24"/>
        </w:rPr>
        <w:t xml:space="preserve"> </w:t>
      </w:r>
      <w:r>
        <w:rPr>
          <w:rFonts w:ascii="GHEA Grapalat" w:hAnsi="GHEA Grapalat" w:cs="Sylfaen"/>
          <w:szCs w:val="24"/>
          <w:lang w:val="ru-RU"/>
        </w:rPr>
        <w:t>դուրս</w:t>
      </w:r>
      <w:r w:rsidRPr="00BF7179">
        <w:rPr>
          <w:rFonts w:ascii="GHEA Grapalat" w:hAnsi="GHEA Grapalat" w:cs="Sylfaen"/>
          <w:szCs w:val="24"/>
        </w:rPr>
        <w:t xml:space="preserve"> </w:t>
      </w:r>
      <w:r>
        <w:rPr>
          <w:rFonts w:ascii="GHEA Grapalat" w:hAnsi="GHEA Grapalat" w:cs="Sylfaen"/>
          <w:szCs w:val="24"/>
          <w:lang w:val="ru-RU"/>
        </w:rPr>
        <w:t>գալու</w:t>
      </w:r>
      <w:r w:rsidRPr="00BF7179">
        <w:rPr>
          <w:rFonts w:ascii="GHEA Grapalat" w:hAnsi="GHEA Grapalat" w:cs="Sylfaen"/>
          <w:szCs w:val="24"/>
        </w:rPr>
        <w:t xml:space="preserve"> </w:t>
      </w:r>
      <w:r>
        <w:rPr>
          <w:rFonts w:ascii="GHEA Grapalat" w:hAnsi="GHEA Grapalat" w:cs="Sylfaen"/>
          <w:szCs w:val="24"/>
          <w:lang w:val="ru-RU"/>
        </w:rPr>
        <w:t>դեպքում</w:t>
      </w:r>
      <w:r w:rsidRPr="00BF7179">
        <w:rPr>
          <w:rFonts w:ascii="GHEA Grapalat" w:hAnsi="GHEA Grapalat" w:cs="Sylfaen"/>
          <w:szCs w:val="24"/>
        </w:rPr>
        <w:t xml:space="preserve"> </w:t>
      </w:r>
      <w:r>
        <w:rPr>
          <w:rFonts w:ascii="GHEA Grapalat" w:hAnsi="GHEA Grapalat" w:cs="Sylfaen"/>
          <w:szCs w:val="24"/>
          <w:lang w:val="ru-RU"/>
        </w:rPr>
        <w:t>կոնսորցիումի</w:t>
      </w:r>
      <w:r w:rsidRPr="00BF7179">
        <w:rPr>
          <w:rFonts w:ascii="GHEA Grapalat" w:hAnsi="GHEA Grapalat" w:cs="Sylfaen"/>
          <w:szCs w:val="24"/>
        </w:rPr>
        <w:t xml:space="preserve"> </w:t>
      </w:r>
      <w:r>
        <w:rPr>
          <w:rFonts w:ascii="GHEA Grapalat" w:hAnsi="GHEA Grapalat" w:cs="Sylfaen"/>
          <w:szCs w:val="24"/>
          <w:lang w:val="ru-RU"/>
        </w:rPr>
        <w:t>հետ</w:t>
      </w:r>
      <w:r w:rsidRPr="00BF7179">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sidRPr="00BF7179">
        <w:rPr>
          <w:rFonts w:ascii="GHEA Grapalat" w:hAnsi="GHEA Grapalat" w:cs="Sylfaen"/>
          <w:szCs w:val="24"/>
        </w:rPr>
        <w:t xml:space="preserve"> </w:t>
      </w:r>
      <w:r>
        <w:rPr>
          <w:rFonts w:ascii="GHEA Grapalat" w:hAnsi="GHEA Grapalat" w:cs="Sylfaen"/>
          <w:szCs w:val="24"/>
          <w:lang w:val="ru-RU"/>
        </w:rPr>
        <w:t>կնքած</w:t>
      </w:r>
      <w:r w:rsidRPr="00BF7179">
        <w:rPr>
          <w:rFonts w:ascii="GHEA Grapalat" w:hAnsi="GHEA Grapalat" w:cs="Sylfaen"/>
          <w:szCs w:val="24"/>
        </w:rPr>
        <w:t xml:space="preserve"> </w:t>
      </w:r>
      <w:r>
        <w:rPr>
          <w:rFonts w:ascii="GHEA Grapalat" w:hAnsi="GHEA Grapalat" w:cs="Sylfaen"/>
          <w:szCs w:val="24"/>
          <w:lang w:val="ru-RU"/>
        </w:rPr>
        <w:t>պայմանագիրը</w:t>
      </w:r>
      <w:r w:rsidRPr="00BF7179">
        <w:rPr>
          <w:rFonts w:ascii="GHEA Grapalat" w:hAnsi="GHEA Grapalat" w:cs="Sylfaen"/>
          <w:szCs w:val="24"/>
        </w:rPr>
        <w:t xml:space="preserve"> </w:t>
      </w:r>
      <w:r>
        <w:rPr>
          <w:rFonts w:ascii="GHEA Grapalat" w:hAnsi="GHEA Grapalat" w:cs="Sylfaen"/>
          <w:szCs w:val="24"/>
          <w:lang w:val="ru-RU"/>
        </w:rPr>
        <w:t>միակողմանիորեն</w:t>
      </w:r>
      <w:r w:rsidRPr="00BF7179">
        <w:rPr>
          <w:rFonts w:ascii="GHEA Grapalat" w:hAnsi="GHEA Grapalat" w:cs="Sylfaen"/>
          <w:szCs w:val="24"/>
        </w:rPr>
        <w:t xml:space="preserve"> </w:t>
      </w:r>
      <w:r>
        <w:rPr>
          <w:rFonts w:ascii="GHEA Grapalat" w:hAnsi="GHEA Grapalat" w:cs="Sylfaen"/>
          <w:szCs w:val="24"/>
          <w:lang w:val="ru-RU"/>
        </w:rPr>
        <w:t>լուծվում</w:t>
      </w:r>
      <w:r w:rsidRPr="00BF7179">
        <w:rPr>
          <w:rFonts w:ascii="GHEA Grapalat" w:hAnsi="GHEA Grapalat" w:cs="Sylfaen"/>
          <w:szCs w:val="24"/>
        </w:rPr>
        <w:t xml:space="preserve"> </w:t>
      </w:r>
      <w:r>
        <w:rPr>
          <w:rFonts w:ascii="GHEA Grapalat" w:hAnsi="GHEA Grapalat" w:cs="Sylfaen"/>
          <w:szCs w:val="24"/>
          <w:lang w:val="ru-RU"/>
        </w:rPr>
        <w:t>է</w:t>
      </w:r>
      <w:r w:rsidRPr="00BF7179">
        <w:rPr>
          <w:rFonts w:ascii="GHEA Grapalat" w:hAnsi="GHEA Grapalat" w:cs="Sylfaen"/>
          <w:szCs w:val="24"/>
        </w:rPr>
        <w:t xml:space="preserve"> </w:t>
      </w:r>
      <w:r>
        <w:rPr>
          <w:rFonts w:ascii="GHEA Grapalat" w:hAnsi="GHEA Grapalat" w:cs="Sylfaen"/>
          <w:szCs w:val="24"/>
          <w:lang w:val="ru-RU"/>
        </w:rPr>
        <w:t>և</w:t>
      </w:r>
      <w:r w:rsidRPr="00BF7179">
        <w:rPr>
          <w:rFonts w:ascii="GHEA Grapalat" w:hAnsi="GHEA Grapalat" w:cs="Sylfaen"/>
          <w:szCs w:val="24"/>
        </w:rPr>
        <w:t xml:space="preserve"> </w:t>
      </w:r>
      <w:r>
        <w:rPr>
          <w:rFonts w:ascii="GHEA Grapalat" w:hAnsi="GHEA Grapalat" w:cs="Sylfaen"/>
          <w:szCs w:val="24"/>
          <w:lang w:val="ru-RU"/>
        </w:rPr>
        <w:t>կոնսորցիումի</w:t>
      </w:r>
      <w:r w:rsidRPr="00BF7179">
        <w:rPr>
          <w:rFonts w:ascii="GHEA Grapalat" w:hAnsi="GHEA Grapalat" w:cs="Sylfaen"/>
          <w:szCs w:val="24"/>
        </w:rPr>
        <w:t xml:space="preserve"> </w:t>
      </w:r>
      <w:r>
        <w:rPr>
          <w:rFonts w:ascii="GHEA Grapalat" w:hAnsi="GHEA Grapalat" w:cs="Sylfaen"/>
          <w:szCs w:val="24"/>
          <w:lang w:val="ru-RU"/>
        </w:rPr>
        <w:t>անդամների</w:t>
      </w:r>
      <w:r w:rsidRPr="00BF7179">
        <w:rPr>
          <w:rFonts w:ascii="GHEA Grapalat" w:hAnsi="GHEA Grapalat" w:cs="Sylfaen"/>
          <w:szCs w:val="24"/>
        </w:rPr>
        <w:t xml:space="preserve"> </w:t>
      </w:r>
      <w:r>
        <w:rPr>
          <w:rFonts w:ascii="GHEA Grapalat" w:hAnsi="GHEA Grapalat" w:cs="Sylfaen"/>
          <w:szCs w:val="24"/>
          <w:lang w:val="ru-RU"/>
        </w:rPr>
        <w:t>նկատմամբ</w:t>
      </w:r>
      <w:r w:rsidRPr="00BF7179">
        <w:rPr>
          <w:rFonts w:ascii="GHEA Grapalat" w:hAnsi="GHEA Grapalat" w:cs="Sylfaen"/>
          <w:szCs w:val="24"/>
        </w:rPr>
        <w:t xml:space="preserve"> </w:t>
      </w:r>
      <w:r>
        <w:rPr>
          <w:rFonts w:ascii="GHEA Grapalat" w:hAnsi="GHEA Grapalat" w:cs="Sylfaen"/>
          <w:szCs w:val="24"/>
          <w:lang w:val="ru-RU"/>
        </w:rPr>
        <w:t>կիրառվում</w:t>
      </w:r>
      <w:r w:rsidRPr="00BF7179">
        <w:rPr>
          <w:rFonts w:ascii="GHEA Grapalat" w:hAnsi="GHEA Grapalat" w:cs="Sylfaen"/>
          <w:szCs w:val="24"/>
        </w:rPr>
        <w:t xml:space="preserve"> </w:t>
      </w:r>
      <w:r>
        <w:rPr>
          <w:rFonts w:ascii="GHEA Grapalat" w:hAnsi="GHEA Grapalat" w:cs="Sylfaen"/>
          <w:szCs w:val="24"/>
          <w:lang w:val="ru-RU"/>
        </w:rPr>
        <w:t>են</w:t>
      </w:r>
      <w:r w:rsidRPr="00BF7179">
        <w:rPr>
          <w:rFonts w:ascii="GHEA Grapalat" w:hAnsi="GHEA Grapalat" w:cs="Sylfaen"/>
          <w:szCs w:val="24"/>
        </w:rPr>
        <w:t xml:space="preserve"> </w:t>
      </w:r>
      <w:r>
        <w:rPr>
          <w:rFonts w:ascii="GHEA Grapalat" w:hAnsi="GHEA Grapalat" w:cs="Sylfaen"/>
          <w:szCs w:val="24"/>
          <w:lang w:val="ru-RU"/>
        </w:rPr>
        <w:t>պայմանագրով</w:t>
      </w:r>
      <w:r w:rsidRPr="00BF7179">
        <w:rPr>
          <w:rFonts w:ascii="GHEA Grapalat" w:hAnsi="GHEA Grapalat" w:cs="Sylfaen"/>
          <w:szCs w:val="24"/>
        </w:rPr>
        <w:t xml:space="preserve"> </w:t>
      </w:r>
      <w:r>
        <w:rPr>
          <w:rFonts w:ascii="GHEA Grapalat" w:hAnsi="GHEA Grapalat" w:cs="Sylfaen"/>
          <w:szCs w:val="24"/>
          <w:lang w:val="ru-RU"/>
        </w:rPr>
        <w:t>նախատեսված</w:t>
      </w:r>
      <w:r w:rsidRPr="00BF7179">
        <w:rPr>
          <w:rFonts w:ascii="GHEA Grapalat" w:hAnsi="GHEA Grapalat" w:cs="Sylfaen"/>
          <w:szCs w:val="24"/>
        </w:rPr>
        <w:t xml:space="preserve"> </w:t>
      </w:r>
      <w:r>
        <w:rPr>
          <w:rFonts w:ascii="GHEA Grapalat" w:hAnsi="GHEA Grapalat" w:cs="Sylfaen"/>
          <w:szCs w:val="24"/>
          <w:lang w:val="ru-RU"/>
        </w:rPr>
        <w:t>պատասխանատվության</w:t>
      </w:r>
      <w:r w:rsidRPr="00BF7179">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BF7179" w:rsidRDefault="00BF7179" w:rsidP="00BF7179">
      <w:pPr>
        <w:ind w:firstLine="567"/>
        <w:jc w:val="both"/>
        <w:rPr>
          <w:rFonts w:ascii="GHEA Grapalat" w:hAnsi="GHEA Grapalat"/>
          <w:sz w:val="20"/>
          <w:lang w:val="af-ZA"/>
        </w:rPr>
      </w:pPr>
    </w:p>
    <w:p w:rsidR="00BF7179" w:rsidRDefault="00BF7179" w:rsidP="00BF7179">
      <w:pPr>
        <w:ind w:firstLine="567"/>
        <w:jc w:val="both"/>
        <w:rPr>
          <w:rFonts w:ascii="GHEA Grapalat" w:hAnsi="GHEA Grapalat"/>
          <w:sz w:val="20"/>
          <w:lang w:val="af-ZA"/>
        </w:rPr>
      </w:pPr>
    </w:p>
    <w:p w:rsidR="00BF7179" w:rsidRDefault="00BF7179" w:rsidP="00BF7179">
      <w:pPr>
        <w:jc w:val="center"/>
        <w:rPr>
          <w:rFonts w:ascii="GHEA Grapalat" w:hAnsi="GHEA Grapalat" w:cs="Arial"/>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Arial"/>
          <w:sz w:val="20"/>
        </w:rPr>
        <w:t>ԵՎ</w:t>
      </w:r>
      <w:r>
        <w:rPr>
          <w:rFonts w:ascii="GHEA Grapalat" w:hAnsi="GHEA Grapalat" w:cs="Arial"/>
          <w:sz w:val="20"/>
          <w:lang w:val="af-ZA"/>
        </w:rPr>
        <w:t xml:space="preserve"> </w:t>
      </w:r>
      <w:r>
        <w:rPr>
          <w:rFonts w:ascii="GHEA Grapalat" w:hAnsi="GHEA Grapalat" w:cs="Sylfaen"/>
          <w:sz w:val="20"/>
        </w:rPr>
        <w:t>ՀՐԱՎԵՐՈՒՄ</w:t>
      </w:r>
      <w:r>
        <w:rPr>
          <w:rFonts w:ascii="GHEA Grapalat" w:hAnsi="GHEA Grapalat" w:cs="Arial"/>
          <w:sz w:val="20"/>
          <w:lang w:val="af-ZA"/>
        </w:rPr>
        <w:t xml:space="preserve"> </w:t>
      </w:r>
      <w:r>
        <w:rPr>
          <w:rFonts w:ascii="GHEA Grapalat" w:hAnsi="GHEA Grapalat" w:cs="Sylfaen"/>
          <w:sz w:val="20"/>
        </w:rPr>
        <w:t>ՓՈՓՈԽՈՒԹՅՈՒՆ</w:t>
      </w:r>
      <w:r>
        <w:rPr>
          <w:rFonts w:ascii="GHEA Grapalat" w:hAnsi="GHEA Grapalat" w:cs="Arial"/>
          <w:sz w:val="20"/>
          <w:lang w:val="af-ZA"/>
        </w:rPr>
        <w:t xml:space="preserve"> </w:t>
      </w:r>
      <w:r>
        <w:rPr>
          <w:rFonts w:ascii="GHEA Grapalat" w:hAnsi="GHEA Grapalat" w:cs="Sylfaen"/>
          <w:sz w:val="20"/>
        </w:rPr>
        <w:t>ԿԱՏԱՐԵԼՈՒ</w:t>
      </w:r>
      <w:r>
        <w:rPr>
          <w:rFonts w:ascii="GHEA Grapalat" w:hAnsi="GHEA Grapalat" w:cs="Arial"/>
          <w:sz w:val="20"/>
          <w:lang w:val="af-ZA"/>
        </w:rPr>
        <w:t xml:space="preserve"> </w:t>
      </w:r>
      <w:r>
        <w:rPr>
          <w:rFonts w:ascii="GHEA Grapalat" w:hAnsi="GHEA Grapalat" w:cs="Sylfaen"/>
          <w:sz w:val="20"/>
        </w:rPr>
        <w:t>ԿԱՐԳԸ</w:t>
      </w:r>
      <w:r>
        <w:rPr>
          <w:rFonts w:ascii="GHEA Grapalat" w:hAnsi="GHEA Grapalat" w:cs="Arial"/>
          <w:sz w:val="20"/>
          <w:lang w:val="af-ZA"/>
        </w:rPr>
        <w:t xml:space="preserve"> </w:t>
      </w:r>
    </w:p>
    <w:p w:rsidR="00BF7179" w:rsidRDefault="00BF7179" w:rsidP="00BF7179">
      <w:pPr>
        <w:jc w:val="center"/>
        <w:rPr>
          <w:rFonts w:ascii="GHEA Grapalat" w:hAnsi="GHEA Grapalat"/>
          <w:sz w:val="20"/>
          <w:lang w:val="af-ZA"/>
        </w:rPr>
      </w:pPr>
    </w:p>
    <w:p w:rsidR="00BF7179" w:rsidRDefault="00BF7179" w:rsidP="00BF7179">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BF7179" w:rsidRDefault="00BF7179" w:rsidP="00BF7179">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գրավոր</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rsidR="00BF7179" w:rsidRDefault="00BF7179" w:rsidP="00BF7179">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rPr>
        <w:t>տեղեկագրի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rsidR="00BF7179" w:rsidRDefault="00BF7179" w:rsidP="00BF7179">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rPr>
        <w:t>Պարզաբանում</w:t>
      </w:r>
      <w:r>
        <w:rPr>
          <w:rFonts w:ascii="GHEA Grapalat" w:hAnsi="GHEA Grapalat" w:cs="Arial Unicode"/>
          <w:sz w:val="20"/>
          <w:lang w:val="af-ZA"/>
        </w:rPr>
        <w:t xml:space="preserve"> </w:t>
      </w:r>
      <w:r>
        <w:rPr>
          <w:rFonts w:ascii="GHEA Grapalat" w:hAnsi="GHEA Grapalat" w:cs="Sylfaen"/>
          <w:sz w:val="20"/>
        </w:rPr>
        <w:t>չի</w:t>
      </w:r>
      <w:r>
        <w:rPr>
          <w:rFonts w:ascii="GHEA Grapalat" w:hAnsi="GHEA Grapalat" w:cs="Arial Unicode"/>
          <w:sz w:val="20"/>
          <w:lang w:val="af-ZA"/>
        </w:rPr>
        <w:t xml:space="preserve"> </w:t>
      </w:r>
      <w:r>
        <w:rPr>
          <w:rFonts w:ascii="GHEA Grapalat" w:hAnsi="GHEA Grapalat" w:cs="Sylfaen"/>
          <w:sz w:val="20"/>
        </w:rPr>
        <w:t>տրամադրվում</w:t>
      </w:r>
      <w:r>
        <w:rPr>
          <w:rFonts w:ascii="GHEA Grapalat" w:hAnsi="GHEA Grapalat" w:cs="Arial Unicode"/>
          <w:sz w:val="20"/>
          <w:lang w:val="af-ZA"/>
        </w:rPr>
        <w:t xml:space="preserve">, </w:t>
      </w:r>
      <w:r>
        <w:rPr>
          <w:rFonts w:ascii="GHEA Grapalat" w:hAnsi="GHEA Grapalat" w:cs="Sylfaen"/>
          <w:sz w:val="20"/>
        </w:rPr>
        <w:t>եթե</w:t>
      </w:r>
      <w:r>
        <w:rPr>
          <w:rFonts w:ascii="GHEA Grapalat" w:hAnsi="GHEA Grapalat" w:cs="Arial Unicode"/>
          <w:sz w:val="20"/>
          <w:lang w:val="af-ZA"/>
        </w:rPr>
        <w:t xml:space="preserve"> </w:t>
      </w:r>
      <w:r>
        <w:rPr>
          <w:rFonts w:ascii="GHEA Grapalat" w:hAnsi="GHEA Grapalat" w:cs="Sylfaen"/>
          <w:sz w:val="20"/>
        </w:rPr>
        <w:t>հարցումը</w:t>
      </w:r>
      <w:r>
        <w:rPr>
          <w:rFonts w:ascii="GHEA Grapalat" w:hAnsi="GHEA Grapalat" w:cs="Arial Unicode"/>
          <w:sz w:val="20"/>
          <w:lang w:val="af-ZA"/>
        </w:rPr>
        <w:t xml:space="preserve"> </w:t>
      </w:r>
      <w:r>
        <w:rPr>
          <w:rFonts w:ascii="GHEA Grapalat" w:hAnsi="GHEA Grapalat" w:cs="Sylfaen"/>
          <w:sz w:val="20"/>
        </w:rPr>
        <w:t>կատարվել</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Sylfaen"/>
          <w:sz w:val="20"/>
        </w:rPr>
        <w:t>սույն</w:t>
      </w:r>
      <w:r>
        <w:rPr>
          <w:rFonts w:ascii="GHEA Grapalat" w:hAnsi="GHEA Grapalat" w:cs="Arial Unicode"/>
          <w:sz w:val="20"/>
          <w:lang w:val="af-ZA"/>
        </w:rPr>
        <w:t xml:space="preserve"> </w:t>
      </w:r>
      <w:r>
        <w:rPr>
          <w:rFonts w:ascii="GHEA Grapalat" w:hAnsi="GHEA Grapalat" w:cs="Sylfaen"/>
          <w:sz w:val="20"/>
        </w:rPr>
        <w:t>բաժնով</w:t>
      </w:r>
      <w:r>
        <w:rPr>
          <w:rFonts w:ascii="GHEA Grapalat" w:hAnsi="GHEA Grapalat" w:cs="Arial Unicode"/>
          <w:sz w:val="20"/>
          <w:lang w:val="af-ZA"/>
        </w:rPr>
        <w:t xml:space="preserve"> </w:t>
      </w:r>
      <w:r>
        <w:rPr>
          <w:rFonts w:ascii="GHEA Grapalat" w:hAnsi="GHEA Grapalat" w:cs="Sylfaen"/>
          <w:sz w:val="20"/>
        </w:rPr>
        <w:t>սահմանված</w:t>
      </w:r>
      <w:r>
        <w:rPr>
          <w:rFonts w:ascii="GHEA Grapalat" w:hAnsi="GHEA Grapalat" w:cs="Arial Unicode"/>
          <w:sz w:val="20"/>
          <w:lang w:val="af-ZA"/>
        </w:rPr>
        <w:t xml:space="preserve"> </w:t>
      </w:r>
      <w:r>
        <w:rPr>
          <w:rFonts w:ascii="GHEA Grapalat" w:hAnsi="GHEA Grapalat" w:cs="Sylfaen"/>
          <w:sz w:val="20"/>
        </w:rPr>
        <w:t>ժամկետի</w:t>
      </w:r>
      <w:r>
        <w:rPr>
          <w:rFonts w:ascii="GHEA Grapalat" w:hAnsi="GHEA Grapalat" w:cs="Arial Unicode"/>
          <w:sz w:val="20"/>
          <w:lang w:val="af-ZA"/>
        </w:rPr>
        <w:t xml:space="preserve"> </w:t>
      </w:r>
      <w:r>
        <w:rPr>
          <w:rFonts w:ascii="GHEA Grapalat" w:hAnsi="GHEA Grapalat" w:cs="Sylfaen"/>
          <w:sz w:val="20"/>
        </w:rPr>
        <w:t>խախտմամբ</w:t>
      </w:r>
      <w:r>
        <w:rPr>
          <w:rFonts w:ascii="GHEA Grapalat" w:hAnsi="GHEA Grapalat" w:cs="Arial Unicode"/>
          <w:sz w:val="20"/>
          <w:lang w:val="af-ZA"/>
        </w:rPr>
        <w:t xml:space="preserve">, </w:t>
      </w:r>
      <w:r>
        <w:rPr>
          <w:rFonts w:ascii="GHEA Grapalat" w:hAnsi="GHEA Grapalat" w:cs="Sylfaen"/>
          <w:sz w:val="20"/>
        </w:rPr>
        <w:t>ինչպես</w:t>
      </w:r>
      <w:r>
        <w:rPr>
          <w:rFonts w:ascii="GHEA Grapalat" w:hAnsi="GHEA Grapalat" w:cs="Arial Unicode"/>
          <w:sz w:val="20"/>
          <w:lang w:val="af-ZA"/>
        </w:rPr>
        <w:t xml:space="preserve"> </w:t>
      </w:r>
      <w:r>
        <w:rPr>
          <w:rFonts w:ascii="GHEA Grapalat" w:hAnsi="GHEA Grapalat" w:cs="Sylfaen"/>
          <w:sz w:val="20"/>
        </w:rPr>
        <w:t>նաև</w:t>
      </w:r>
      <w:r>
        <w:rPr>
          <w:rFonts w:ascii="GHEA Grapalat" w:hAnsi="GHEA Grapalat" w:cs="Arial Unicode"/>
          <w:sz w:val="20"/>
          <w:lang w:val="af-ZA"/>
        </w:rPr>
        <w:t xml:space="preserve">, </w:t>
      </w:r>
      <w:r>
        <w:rPr>
          <w:rFonts w:ascii="GHEA Grapalat" w:hAnsi="GHEA Grapalat" w:cs="Sylfaen"/>
          <w:sz w:val="20"/>
        </w:rPr>
        <w:t>եթե</w:t>
      </w:r>
      <w:r>
        <w:rPr>
          <w:rFonts w:ascii="GHEA Grapalat" w:hAnsi="GHEA Grapalat" w:cs="Arial Unicode"/>
          <w:sz w:val="20"/>
          <w:lang w:val="af-ZA"/>
        </w:rPr>
        <w:t xml:space="preserve"> </w:t>
      </w:r>
      <w:r>
        <w:rPr>
          <w:rFonts w:ascii="GHEA Grapalat" w:hAnsi="GHEA Grapalat" w:cs="Sylfaen"/>
          <w:sz w:val="20"/>
        </w:rPr>
        <w:t>հարցումը</w:t>
      </w:r>
      <w:r>
        <w:rPr>
          <w:rFonts w:ascii="GHEA Grapalat" w:hAnsi="GHEA Grapalat" w:cs="Arial Unicode"/>
          <w:sz w:val="20"/>
          <w:lang w:val="af-ZA"/>
        </w:rPr>
        <w:t xml:space="preserve"> </w:t>
      </w:r>
      <w:r>
        <w:rPr>
          <w:rFonts w:ascii="GHEA Grapalat" w:hAnsi="GHEA Grapalat" w:cs="Sylfaen"/>
          <w:sz w:val="20"/>
        </w:rPr>
        <w:t>դուրս</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rPr>
        <w:t>հրավերի</w:t>
      </w:r>
      <w:r>
        <w:rPr>
          <w:rFonts w:ascii="GHEA Grapalat" w:hAnsi="GHEA Grapalat" w:cs="Arial Unicode"/>
          <w:sz w:val="20"/>
          <w:lang w:val="af-ZA"/>
        </w:rPr>
        <w:t xml:space="preserve"> </w:t>
      </w:r>
      <w:r>
        <w:rPr>
          <w:rFonts w:ascii="GHEA Grapalat" w:hAnsi="GHEA Grapalat" w:cs="Sylfaen"/>
          <w:sz w:val="20"/>
        </w:rPr>
        <w:t>բովանդակության</w:t>
      </w:r>
      <w:r>
        <w:rPr>
          <w:rFonts w:ascii="GHEA Grapalat" w:hAnsi="GHEA Grapalat" w:cs="Arial Unicode"/>
          <w:sz w:val="20"/>
          <w:lang w:val="af-ZA"/>
        </w:rPr>
        <w:t xml:space="preserve"> </w:t>
      </w:r>
      <w:r>
        <w:rPr>
          <w:rFonts w:ascii="GHEA Grapalat" w:hAnsi="GHEA Grapalat" w:cs="Sylfaen"/>
          <w:sz w:val="20"/>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BF7179" w:rsidRDefault="00BF7179" w:rsidP="00BF7179">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rPr>
        <w:t>Հայտերի</w:t>
      </w:r>
      <w:r>
        <w:rPr>
          <w:rFonts w:ascii="GHEA Grapalat" w:hAnsi="GHEA Grapalat" w:cs="Arial Unicode"/>
          <w:sz w:val="20"/>
          <w:lang w:val="af-ZA"/>
        </w:rPr>
        <w:t xml:space="preserve"> </w:t>
      </w:r>
      <w:r>
        <w:rPr>
          <w:rFonts w:ascii="GHEA Grapalat" w:hAnsi="GHEA Grapalat" w:cs="Sylfaen"/>
          <w:sz w:val="20"/>
        </w:rPr>
        <w:t>ներկայացման</w:t>
      </w:r>
      <w:r>
        <w:rPr>
          <w:rFonts w:ascii="GHEA Grapalat" w:hAnsi="GHEA Grapalat" w:cs="Arial Unicode"/>
          <w:sz w:val="20"/>
          <w:lang w:val="af-ZA"/>
        </w:rPr>
        <w:t xml:space="preserve"> </w:t>
      </w:r>
      <w:r>
        <w:rPr>
          <w:rFonts w:ascii="GHEA Grapalat" w:hAnsi="GHEA Grapalat" w:cs="Sylfaen"/>
          <w:sz w:val="20"/>
        </w:rPr>
        <w:t>վերջնաժամկետը</w:t>
      </w:r>
      <w:r>
        <w:rPr>
          <w:rFonts w:ascii="GHEA Grapalat" w:hAnsi="GHEA Grapalat" w:cs="Arial Unicode"/>
          <w:sz w:val="20"/>
          <w:lang w:val="af-ZA"/>
        </w:rPr>
        <w:t xml:space="preserve"> </w:t>
      </w:r>
      <w:r>
        <w:rPr>
          <w:rFonts w:ascii="GHEA Grapalat" w:hAnsi="GHEA Grapalat" w:cs="Sylfaen"/>
          <w:sz w:val="20"/>
        </w:rPr>
        <w:t>լրանալուց</w:t>
      </w:r>
      <w:r>
        <w:rPr>
          <w:rFonts w:ascii="GHEA Grapalat" w:hAnsi="GHEA Grapalat" w:cs="Arial Unicode"/>
          <w:sz w:val="20"/>
          <w:lang w:val="af-ZA"/>
        </w:rPr>
        <w:t xml:space="preserve"> </w:t>
      </w:r>
      <w:r>
        <w:rPr>
          <w:rFonts w:ascii="GHEA Grapalat" w:hAnsi="GHEA Grapalat" w:cs="Sylfaen"/>
          <w:sz w:val="20"/>
        </w:rPr>
        <w:t>առնվազն</w:t>
      </w:r>
      <w:r>
        <w:rPr>
          <w:rFonts w:ascii="GHEA Grapalat" w:hAnsi="GHEA Grapalat" w:cs="Arial Unicode"/>
          <w:sz w:val="20"/>
          <w:lang w:val="af-ZA"/>
        </w:rPr>
        <w:t xml:space="preserve"> </w:t>
      </w:r>
      <w:r>
        <w:rPr>
          <w:rFonts w:ascii="GHEA Grapalat" w:hAnsi="GHEA Grapalat" w:cs="Sylfaen"/>
          <w:sz w:val="20"/>
        </w:rPr>
        <w:t>հինգ</w:t>
      </w:r>
      <w:r>
        <w:rPr>
          <w:rFonts w:ascii="GHEA Grapalat" w:hAnsi="GHEA Grapalat" w:cs="Arial Unicode"/>
          <w:sz w:val="20"/>
          <w:lang w:val="af-ZA"/>
        </w:rPr>
        <w:t xml:space="preserve"> </w:t>
      </w:r>
      <w:r>
        <w:rPr>
          <w:rFonts w:ascii="GHEA Grapalat" w:hAnsi="GHEA Grapalat" w:cs="Sylfaen"/>
          <w:sz w:val="20"/>
        </w:rPr>
        <w:t>օրացուցային</w:t>
      </w:r>
      <w:r>
        <w:rPr>
          <w:rFonts w:ascii="GHEA Grapalat" w:hAnsi="GHEA Grapalat" w:cs="Arial Unicode"/>
          <w:sz w:val="20"/>
          <w:lang w:val="af-ZA"/>
        </w:rPr>
        <w:t xml:space="preserve"> </w:t>
      </w:r>
      <w:r>
        <w:rPr>
          <w:rFonts w:ascii="GHEA Grapalat" w:hAnsi="GHEA Grapalat" w:cs="Sylfaen"/>
          <w:sz w:val="20"/>
        </w:rPr>
        <w:t>օր</w:t>
      </w:r>
      <w:r>
        <w:rPr>
          <w:rFonts w:ascii="GHEA Grapalat" w:hAnsi="GHEA Grapalat" w:cs="Arial Unicode"/>
          <w:sz w:val="20"/>
          <w:lang w:val="af-ZA"/>
        </w:rPr>
        <w:t xml:space="preserve"> </w:t>
      </w:r>
      <w:r>
        <w:rPr>
          <w:rFonts w:ascii="GHEA Grapalat" w:hAnsi="GHEA Grapalat" w:cs="Sylfaen"/>
          <w:sz w:val="20"/>
        </w:rPr>
        <w:t>առաջ</w:t>
      </w:r>
      <w:r>
        <w:rPr>
          <w:rFonts w:ascii="GHEA Grapalat" w:hAnsi="GHEA Grapalat" w:cs="Arial Unicode"/>
          <w:sz w:val="20"/>
          <w:lang w:val="af-ZA"/>
        </w:rPr>
        <w:t xml:space="preserve"> </w:t>
      </w:r>
      <w:r>
        <w:rPr>
          <w:rFonts w:ascii="GHEA Grapalat" w:hAnsi="GHEA Grapalat" w:cs="Sylfaen"/>
          <w:sz w:val="20"/>
        </w:rPr>
        <w:t>հրավերում</w:t>
      </w:r>
      <w:r>
        <w:rPr>
          <w:rFonts w:ascii="GHEA Grapalat" w:hAnsi="GHEA Grapalat" w:cs="Arial Unicode"/>
          <w:sz w:val="20"/>
          <w:lang w:val="af-ZA"/>
        </w:rPr>
        <w:t xml:space="preserve"> </w:t>
      </w:r>
      <w:r>
        <w:rPr>
          <w:rFonts w:ascii="GHEA Grapalat" w:hAnsi="GHEA Grapalat" w:cs="Sylfaen"/>
          <w:sz w:val="20"/>
        </w:rPr>
        <w:t>կարող</w:t>
      </w:r>
      <w:r>
        <w:rPr>
          <w:rFonts w:ascii="GHEA Grapalat" w:hAnsi="GHEA Grapalat" w:cs="Arial Unicode"/>
          <w:sz w:val="20"/>
          <w:lang w:val="af-ZA"/>
        </w:rPr>
        <w:t xml:space="preserve"> </w:t>
      </w:r>
      <w:r>
        <w:rPr>
          <w:rFonts w:ascii="GHEA Grapalat" w:hAnsi="GHEA Grapalat" w:cs="Sylfaen"/>
          <w:sz w:val="20"/>
        </w:rPr>
        <w:t>են</w:t>
      </w:r>
      <w:r>
        <w:rPr>
          <w:rFonts w:ascii="GHEA Grapalat" w:hAnsi="GHEA Grapalat" w:cs="Arial Unicode"/>
          <w:sz w:val="20"/>
          <w:lang w:val="af-ZA"/>
        </w:rPr>
        <w:t xml:space="preserve"> </w:t>
      </w:r>
      <w:r>
        <w:rPr>
          <w:rFonts w:ascii="GHEA Grapalat" w:hAnsi="GHEA Grapalat" w:cs="Sylfaen"/>
          <w:sz w:val="20"/>
        </w:rPr>
        <w:t>կատարվել</w:t>
      </w:r>
      <w:r>
        <w:rPr>
          <w:rFonts w:ascii="GHEA Grapalat" w:hAnsi="GHEA Grapalat" w:cs="Arial Unicode"/>
          <w:sz w:val="20"/>
          <w:lang w:val="af-ZA"/>
        </w:rPr>
        <w:t xml:space="preserve"> </w:t>
      </w:r>
      <w:r>
        <w:rPr>
          <w:rFonts w:ascii="GHEA Grapalat" w:hAnsi="GHEA Grapalat" w:cs="Sylfaen"/>
          <w:sz w:val="20"/>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Փոփոխություն</w:t>
      </w:r>
      <w:r>
        <w:rPr>
          <w:rFonts w:ascii="GHEA Grapalat" w:hAnsi="GHEA Grapalat" w:cs="Arial Unicode"/>
          <w:sz w:val="20"/>
          <w:lang w:val="af-ZA"/>
        </w:rPr>
        <w:t xml:space="preserve"> </w:t>
      </w:r>
      <w:r>
        <w:rPr>
          <w:rFonts w:ascii="GHEA Grapalat" w:hAnsi="GHEA Grapalat" w:cs="Sylfaen"/>
          <w:sz w:val="20"/>
        </w:rPr>
        <w:t>կատարելու</w:t>
      </w:r>
      <w:r>
        <w:rPr>
          <w:rFonts w:ascii="GHEA Grapalat" w:hAnsi="GHEA Grapalat" w:cs="Arial Unicode"/>
          <w:sz w:val="20"/>
          <w:lang w:val="af-ZA"/>
        </w:rPr>
        <w:t xml:space="preserve"> </w:t>
      </w:r>
      <w:r>
        <w:rPr>
          <w:rFonts w:ascii="GHEA Grapalat" w:hAnsi="GHEA Grapalat" w:cs="Sylfaen"/>
          <w:sz w:val="20"/>
        </w:rPr>
        <w:t>օրվան</w:t>
      </w:r>
      <w:r>
        <w:rPr>
          <w:rFonts w:ascii="GHEA Grapalat" w:hAnsi="GHEA Grapalat" w:cs="Arial Unicode"/>
          <w:sz w:val="20"/>
          <w:lang w:val="af-ZA"/>
        </w:rPr>
        <w:t xml:space="preserve"> </w:t>
      </w:r>
      <w:r>
        <w:rPr>
          <w:rFonts w:ascii="GHEA Grapalat" w:hAnsi="GHEA Grapalat" w:cs="Sylfaen"/>
          <w:sz w:val="20"/>
        </w:rPr>
        <w:t>հաջորդող</w:t>
      </w:r>
      <w:r>
        <w:rPr>
          <w:rFonts w:ascii="GHEA Grapalat" w:hAnsi="GHEA Grapalat" w:cs="Arial Unicode"/>
          <w:sz w:val="20"/>
          <w:lang w:val="af-ZA"/>
        </w:rPr>
        <w:t xml:space="preserve"> </w:t>
      </w:r>
      <w:r>
        <w:rPr>
          <w:rFonts w:ascii="GHEA Grapalat" w:hAnsi="GHEA Grapalat" w:cs="Sylfaen"/>
          <w:sz w:val="20"/>
        </w:rPr>
        <w:t>երեք</w:t>
      </w:r>
      <w:r>
        <w:rPr>
          <w:rFonts w:ascii="GHEA Grapalat" w:hAnsi="GHEA Grapalat" w:cs="Arial Unicode"/>
          <w:sz w:val="20"/>
          <w:lang w:val="af-ZA"/>
        </w:rPr>
        <w:t xml:space="preserve"> </w:t>
      </w:r>
      <w:r>
        <w:rPr>
          <w:rFonts w:ascii="GHEA Grapalat" w:hAnsi="GHEA Grapalat" w:cs="Sylfaen"/>
          <w:sz w:val="20"/>
        </w:rPr>
        <w:t>օրացուցային</w:t>
      </w:r>
      <w:r>
        <w:rPr>
          <w:rFonts w:ascii="GHEA Grapalat" w:hAnsi="GHEA Grapalat" w:cs="Arial Unicode"/>
          <w:sz w:val="20"/>
          <w:lang w:val="af-ZA"/>
        </w:rPr>
        <w:t xml:space="preserve"> </w:t>
      </w:r>
      <w:r>
        <w:rPr>
          <w:rFonts w:ascii="GHEA Grapalat" w:hAnsi="GHEA Grapalat" w:cs="Sylfaen"/>
          <w:sz w:val="20"/>
        </w:rPr>
        <w:t>օրվա</w:t>
      </w:r>
      <w:r>
        <w:rPr>
          <w:rFonts w:ascii="GHEA Grapalat" w:hAnsi="GHEA Grapalat" w:cs="Arial Unicode"/>
          <w:sz w:val="20"/>
          <w:lang w:val="af-ZA"/>
        </w:rPr>
        <w:t xml:space="preserve"> </w:t>
      </w:r>
      <w:r>
        <w:rPr>
          <w:rFonts w:ascii="GHEA Grapalat" w:hAnsi="GHEA Grapalat" w:cs="Sylfaen"/>
          <w:sz w:val="20"/>
        </w:rPr>
        <w:t>ընթացքում</w:t>
      </w:r>
      <w:r>
        <w:rPr>
          <w:rFonts w:ascii="GHEA Grapalat" w:hAnsi="GHEA Grapalat" w:cs="Arial Unicode"/>
          <w:sz w:val="20"/>
          <w:lang w:val="af-ZA"/>
        </w:rPr>
        <w:t xml:space="preserve"> </w:t>
      </w:r>
      <w:r>
        <w:rPr>
          <w:rFonts w:ascii="GHEA Grapalat" w:hAnsi="GHEA Grapalat" w:cs="Sylfaen"/>
          <w:sz w:val="20"/>
        </w:rPr>
        <w:t>փոփոխություն</w:t>
      </w:r>
      <w:r>
        <w:rPr>
          <w:rFonts w:ascii="GHEA Grapalat" w:hAnsi="GHEA Grapalat" w:cs="Arial Unicode"/>
          <w:sz w:val="20"/>
          <w:lang w:val="af-ZA"/>
        </w:rPr>
        <w:t xml:space="preserve"> </w:t>
      </w:r>
      <w:r>
        <w:rPr>
          <w:rFonts w:ascii="GHEA Grapalat" w:hAnsi="GHEA Grapalat" w:cs="Sylfaen"/>
          <w:sz w:val="20"/>
        </w:rPr>
        <w:t>կատարելու</w:t>
      </w:r>
      <w:r>
        <w:rPr>
          <w:rFonts w:ascii="GHEA Grapalat" w:hAnsi="GHEA Grapalat" w:cs="Arial Unicode"/>
          <w:sz w:val="20"/>
          <w:lang w:val="af-ZA"/>
        </w:rPr>
        <w:t xml:space="preserve"> </w:t>
      </w:r>
      <w:r>
        <w:rPr>
          <w:rFonts w:ascii="GHEA Grapalat" w:hAnsi="GHEA Grapalat" w:cs="Sylfaen"/>
          <w:sz w:val="20"/>
        </w:rPr>
        <w:t>և</w:t>
      </w:r>
      <w:r>
        <w:rPr>
          <w:rFonts w:ascii="GHEA Grapalat" w:hAnsi="GHEA Grapalat" w:cs="Arial Unicode"/>
          <w:sz w:val="20"/>
          <w:lang w:val="af-ZA"/>
        </w:rPr>
        <w:t xml:space="preserve"> </w:t>
      </w:r>
      <w:r>
        <w:rPr>
          <w:rFonts w:ascii="GHEA Grapalat" w:hAnsi="GHEA Grapalat" w:cs="Sylfaen"/>
          <w:sz w:val="20"/>
        </w:rPr>
        <w:t>դրանք</w:t>
      </w:r>
      <w:r>
        <w:rPr>
          <w:rFonts w:ascii="GHEA Grapalat" w:hAnsi="GHEA Grapalat" w:cs="Arial Unicode"/>
          <w:sz w:val="20"/>
          <w:lang w:val="af-ZA"/>
        </w:rPr>
        <w:t xml:space="preserve"> </w:t>
      </w:r>
      <w:r>
        <w:rPr>
          <w:rFonts w:ascii="GHEA Grapalat" w:hAnsi="GHEA Grapalat" w:cs="Sylfaen"/>
          <w:sz w:val="20"/>
        </w:rPr>
        <w:t>տրամադրելու</w:t>
      </w:r>
      <w:r>
        <w:rPr>
          <w:rFonts w:ascii="GHEA Grapalat" w:hAnsi="GHEA Grapalat" w:cs="Arial Unicode"/>
          <w:sz w:val="20"/>
          <w:lang w:val="af-ZA"/>
        </w:rPr>
        <w:t xml:space="preserve"> </w:t>
      </w:r>
      <w:r>
        <w:rPr>
          <w:rFonts w:ascii="GHEA Grapalat" w:hAnsi="GHEA Grapalat" w:cs="Sylfaen"/>
          <w:sz w:val="20"/>
        </w:rPr>
        <w:t>պայմանների</w:t>
      </w:r>
      <w:r>
        <w:rPr>
          <w:rFonts w:ascii="GHEA Grapalat" w:hAnsi="GHEA Grapalat" w:cs="Arial Unicode"/>
          <w:sz w:val="20"/>
          <w:lang w:val="af-ZA"/>
        </w:rPr>
        <w:t xml:space="preserve"> </w:t>
      </w:r>
      <w:r>
        <w:rPr>
          <w:rFonts w:ascii="GHEA Grapalat" w:hAnsi="GHEA Grapalat" w:cs="Sylfaen"/>
          <w:sz w:val="20"/>
        </w:rPr>
        <w:t>մասին</w:t>
      </w:r>
      <w:r>
        <w:rPr>
          <w:rFonts w:ascii="GHEA Grapalat" w:hAnsi="GHEA Grapalat" w:cs="Arial Unicode"/>
          <w:sz w:val="20"/>
          <w:lang w:val="af-ZA"/>
        </w:rPr>
        <w:t xml:space="preserve"> </w:t>
      </w:r>
      <w:r>
        <w:rPr>
          <w:rFonts w:ascii="GHEA Grapalat" w:hAnsi="GHEA Grapalat" w:cs="Sylfaen"/>
          <w:sz w:val="20"/>
        </w:rPr>
        <w:t>հայտարարություն</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Sylfaen"/>
          <w:sz w:val="20"/>
        </w:rPr>
        <w:t>հրապարակվում</w:t>
      </w:r>
      <w:r>
        <w:rPr>
          <w:rFonts w:ascii="GHEA Grapalat" w:hAnsi="GHEA Grapalat" w:cs="Arial Unicode"/>
          <w:sz w:val="20"/>
          <w:lang w:val="af-ZA"/>
        </w:rPr>
        <w:t xml:space="preserve"> </w:t>
      </w:r>
      <w:r>
        <w:rPr>
          <w:rFonts w:ascii="GHEA Grapalat" w:hAnsi="GHEA Grapalat" w:cs="Sylfaen"/>
          <w:sz w:val="20"/>
        </w:rPr>
        <w:t>տեղեկագրում</w:t>
      </w:r>
      <w:r>
        <w:rPr>
          <w:rFonts w:ascii="GHEA Grapalat" w:hAnsi="GHEA Grapalat" w:cs="Tahoma"/>
          <w:sz w:val="20"/>
        </w:rPr>
        <w:t>։</w:t>
      </w:r>
      <w:r>
        <w:rPr>
          <w:rFonts w:ascii="GHEA Grapalat" w:hAnsi="GHEA Grapalat" w:cs="Arial Unicode"/>
          <w:sz w:val="20"/>
          <w:lang w:val="af-ZA"/>
        </w:rPr>
        <w:t xml:space="preserve"> </w:t>
      </w:r>
    </w:p>
    <w:p w:rsidR="00BF7179" w:rsidRDefault="00BF7179" w:rsidP="00BF7179">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3.5 </w:t>
      </w:r>
      <w:r>
        <w:rPr>
          <w:rFonts w:ascii="GHEA Grapalat" w:hAnsi="GHEA Grapalat" w:cs="Sylfaen"/>
          <w:sz w:val="20"/>
        </w:rPr>
        <w:t>Հրավերում</w:t>
      </w:r>
      <w:r>
        <w:rPr>
          <w:rFonts w:ascii="GHEA Grapalat" w:hAnsi="GHEA Grapalat" w:cs="Arial Unicode"/>
          <w:sz w:val="20"/>
          <w:lang w:val="af-ZA"/>
        </w:rPr>
        <w:t xml:space="preserve"> </w:t>
      </w:r>
      <w:r>
        <w:rPr>
          <w:rFonts w:ascii="GHEA Grapalat" w:hAnsi="GHEA Grapalat" w:cs="Sylfaen"/>
          <w:sz w:val="20"/>
        </w:rPr>
        <w:t>փոփոխություններ</w:t>
      </w:r>
      <w:r>
        <w:rPr>
          <w:rFonts w:ascii="GHEA Grapalat" w:hAnsi="GHEA Grapalat" w:cs="Arial Unicode"/>
          <w:sz w:val="20"/>
          <w:lang w:val="af-ZA"/>
        </w:rPr>
        <w:t xml:space="preserve"> </w:t>
      </w:r>
      <w:r>
        <w:rPr>
          <w:rFonts w:ascii="GHEA Grapalat" w:hAnsi="GHEA Grapalat" w:cs="Sylfaen"/>
          <w:sz w:val="20"/>
        </w:rPr>
        <w:t>կատարվելու</w:t>
      </w:r>
      <w:r>
        <w:rPr>
          <w:rFonts w:ascii="GHEA Grapalat" w:hAnsi="GHEA Grapalat" w:cs="Arial Unicode"/>
          <w:sz w:val="20"/>
          <w:lang w:val="af-ZA"/>
        </w:rPr>
        <w:t xml:space="preserve"> </w:t>
      </w:r>
      <w:r>
        <w:rPr>
          <w:rFonts w:ascii="GHEA Grapalat" w:hAnsi="GHEA Grapalat" w:cs="Sylfaen"/>
          <w:sz w:val="20"/>
        </w:rPr>
        <w:t>դեպքում</w:t>
      </w:r>
      <w:r>
        <w:rPr>
          <w:rFonts w:ascii="GHEA Grapalat" w:hAnsi="GHEA Grapalat" w:cs="Arial Unicode"/>
          <w:sz w:val="20"/>
          <w:lang w:val="af-ZA"/>
        </w:rPr>
        <w:t xml:space="preserve"> </w:t>
      </w:r>
      <w:r>
        <w:rPr>
          <w:rFonts w:ascii="GHEA Grapalat" w:hAnsi="GHEA Grapalat" w:cs="Sylfaen"/>
          <w:sz w:val="20"/>
        </w:rPr>
        <w:t>հայտերը</w:t>
      </w:r>
      <w:r>
        <w:rPr>
          <w:rFonts w:ascii="GHEA Grapalat" w:hAnsi="GHEA Grapalat" w:cs="Arial Unicode"/>
          <w:sz w:val="20"/>
          <w:lang w:val="af-ZA"/>
        </w:rPr>
        <w:t xml:space="preserve"> </w:t>
      </w:r>
      <w:r>
        <w:rPr>
          <w:rFonts w:ascii="GHEA Grapalat" w:hAnsi="GHEA Grapalat" w:cs="Sylfaen"/>
          <w:sz w:val="20"/>
        </w:rPr>
        <w:t>ներկայացնելու</w:t>
      </w:r>
      <w:r>
        <w:rPr>
          <w:rFonts w:ascii="GHEA Grapalat" w:hAnsi="GHEA Grapalat" w:cs="Arial Unicode"/>
          <w:sz w:val="20"/>
          <w:lang w:val="af-ZA"/>
        </w:rPr>
        <w:t xml:space="preserve"> </w:t>
      </w:r>
      <w:r>
        <w:rPr>
          <w:rFonts w:ascii="GHEA Grapalat" w:hAnsi="GHEA Grapalat" w:cs="Sylfaen"/>
          <w:sz w:val="20"/>
        </w:rPr>
        <w:t>վերջնաժամկետը</w:t>
      </w:r>
      <w:r>
        <w:rPr>
          <w:rFonts w:ascii="GHEA Grapalat" w:hAnsi="GHEA Grapalat" w:cs="Arial Unicode"/>
          <w:sz w:val="20"/>
          <w:lang w:val="af-ZA"/>
        </w:rPr>
        <w:t xml:space="preserve"> </w:t>
      </w:r>
      <w:r>
        <w:rPr>
          <w:rFonts w:ascii="GHEA Grapalat" w:hAnsi="GHEA Grapalat" w:cs="Sylfaen"/>
          <w:sz w:val="20"/>
        </w:rPr>
        <w:t>հաշվվում</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Sylfaen"/>
          <w:sz w:val="20"/>
        </w:rPr>
        <w:t>այդ</w:t>
      </w:r>
      <w:r>
        <w:rPr>
          <w:rFonts w:ascii="GHEA Grapalat" w:hAnsi="GHEA Grapalat" w:cs="Arial Unicode"/>
          <w:sz w:val="20"/>
          <w:lang w:val="af-ZA"/>
        </w:rPr>
        <w:t xml:space="preserve"> </w:t>
      </w:r>
      <w:r>
        <w:rPr>
          <w:rFonts w:ascii="GHEA Grapalat" w:hAnsi="GHEA Grapalat" w:cs="Sylfaen"/>
          <w:sz w:val="20"/>
        </w:rPr>
        <w:t>փոփոխությունների</w:t>
      </w:r>
      <w:r>
        <w:rPr>
          <w:rFonts w:ascii="GHEA Grapalat" w:hAnsi="GHEA Grapalat" w:cs="Arial Unicode"/>
          <w:sz w:val="20"/>
          <w:lang w:val="af-ZA"/>
        </w:rPr>
        <w:t xml:space="preserve"> </w:t>
      </w:r>
      <w:r>
        <w:rPr>
          <w:rFonts w:ascii="GHEA Grapalat" w:hAnsi="GHEA Grapalat" w:cs="Sylfaen"/>
          <w:sz w:val="20"/>
        </w:rPr>
        <w:t>մասին</w:t>
      </w:r>
      <w:r>
        <w:rPr>
          <w:rFonts w:ascii="GHEA Grapalat" w:hAnsi="GHEA Grapalat" w:cs="Arial Unicode"/>
          <w:sz w:val="20"/>
          <w:lang w:val="af-ZA"/>
        </w:rPr>
        <w:t xml:space="preserve"> </w:t>
      </w:r>
      <w:r>
        <w:rPr>
          <w:rFonts w:ascii="GHEA Grapalat" w:hAnsi="GHEA Grapalat" w:cs="Sylfaen"/>
          <w:sz w:val="20"/>
        </w:rPr>
        <w:t>տեղեկագրում</w:t>
      </w:r>
      <w:r>
        <w:rPr>
          <w:rFonts w:ascii="GHEA Grapalat" w:hAnsi="GHEA Grapalat" w:cs="Arial"/>
          <w:sz w:val="20"/>
          <w:lang w:val="af-ZA"/>
        </w:rPr>
        <w:t xml:space="preserve"> </w:t>
      </w:r>
      <w:r>
        <w:rPr>
          <w:rFonts w:ascii="GHEA Grapalat" w:hAnsi="GHEA Grapalat" w:cs="Sylfaen"/>
          <w:sz w:val="20"/>
        </w:rPr>
        <w:t>հայտարարության</w:t>
      </w:r>
      <w:r>
        <w:rPr>
          <w:rFonts w:ascii="GHEA Grapalat" w:hAnsi="GHEA Grapalat" w:cs="Arial Unicode"/>
          <w:sz w:val="20"/>
          <w:lang w:val="af-ZA"/>
        </w:rPr>
        <w:t xml:space="preserve"> </w:t>
      </w:r>
      <w:r>
        <w:rPr>
          <w:rFonts w:ascii="GHEA Grapalat" w:hAnsi="GHEA Grapalat" w:cs="Sylfaen"/>
          <w:sz w:val="20"/>
        </w:rPr>
        <w:t>հրապարակման</w:t>
      </w:r>
      <w:r>
        <w:rPr>
          <w:rFonts w:ascii="GHEA Grapalat" w:hAnsi="GHEA Grapalat" w:cs="Arial Unicode"/>
          <w:sz w:val="20"/>
          <w:lang w:val="af-ZA"/>
        </w:rPr>
        <w:t xml:space="preserve"> </w:t>
      </w:r>
      <w:r>
        <w:rPr>
          <w:rFonts w:ascii="GHEA Grapalat" w:hAnsi="GHEA Grapalat" w:cs="Sylfaen"/>
          <w:sz w:val="20"/>
        </w:rPr>
        <w:t>օրվանից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Այդ</w:t>
      </w:r>
      <w:r>
        <w:rPr>
          <w:rFonts w:ascii="GHEA Grapalat" w:hAnsi="GHEA Grapalat" w:cs="Arial Unicode"/>
          <w:sz w:val="20"/>
          <w:lang w:val="af-ZA"/>
        </w:rPr>
        <w:t xml:space="preserve"> </w:t>
      </w:r>
      <w:r>
        <w:rPr>
          <w:rFonts w:ascii="GHEA Grapalat" w:hAnsi="GHEA Grapalat" w:cs="Sylfaen"/>
          <w:sz w:val="20"/>
        </w:rPr>
        <w:t>դեպքում</w:t>
      </w:r>
      <w:r>
        <w:rPr>
          <w:rFonts w:ascii="GHEA Grapalat" w:hAnsi="GHEA Grapalat" w:cs="Arial Unicode"/>
          <w:sz w:val="20"/>
          <w:lang w:val="af-ZA"/>
        </w:rPr>
        <w:t xml:space="preserve"> </w:t>
      </w:r>
      <w:r>
        <w:rPr>
          <w:rFonts w:ascii="GHEA Grapalat" w:hAnsi="GHEA Grapalat" w:cs="Sylfaen"/>
          <w:sz w:val="20"/>
        </w:rPr>
        <w:t>մասնակիցները</w:t>
      </w:r>
      <w:r>
        <w:rPr>
          <w:rFonts w:ascii="GHEA Grapalat" w:hAnsi="GHEA Grapalat" w:cs="Arial Unicode"/>
          <w:sz w:val="20"/>
          <w:lang w:val="af-ZA"/>
        </w:rPr>
        <w:t xml:space="preserve"> </w:t>
      </w:r>
      <w:r>
        <w:rPr>
          <w:rFonts w:ascii="GHEA Grapalat" w:hAnsi="GHEA Grapalat" w:cs="Sylfaen"/>
          <w:sz w:val="20"/>
        </w:rPr>
        <w:t>պարտավոր</w:t>
      </w:r>
      <w:r>
        <w:rPr>
          <w:rFonts w:ascii="GHEA Grapalat" w:hAnsi="GHEA Grapalat" w:cs="Arial Unicode"/>
          <w:sz w:val="20"/>
          <w:lang w:val="af-ZA"/>
        </w:rPr>
        <w:t xml:space="preserve"> </w:t>
      </w:r>
      <w:r>
        <w:rPr>
          <w:rFonts w:ascii="GHEA Grapalat" w:hAnsi="GHEA Grapalat" w:cs="Sylfaen"/>
          <w:sz w:val="20"/>
        </w:rPr>
        <w:t>են</w:t>
      </w:r>
      <w:r>
        <w:rPr>
          <w:rFonts w:ascii="GHEA Grapalat" w:hAnsi="GHEA Grapalat" w:cs="Arial Unicode"/>
          <w:sz w:val="20"/>
          <w:lang w:val="af-ZA"/>
        </w:rPr>
        <w:t xml:space="preserve"> </w:t>
      </w:r>
      <w:r>
        <w:rPr>
          <w:rFonts w:ascii="GHEA Grapalat" w:hAnsi="GHEA Grapalat" w:cs="Sylfaen"/>
          <w:sz w:val="20"/>
        </w:rPr>
        <w:t>երկարաձգել</w:t>
      </w:r>
      <w:r>
        <w:rPr>
          <w:rFonts w:ascii="GHEA Grapalat" w:hAnsi="GHEA Grapalat" w:cs="Arial Unicode"/>
          <w:sz w:val="20"/>
          <w:lang w:val="af-ZA"/>
        </w:rPr>
        <w:t xml:space="preserve"> </w:t>
      </w:r>
      <w:r>
        <w:rPr>
          <w:rFonts w:ascii="GHEA Grapalat" w:hAnsi="GHEA Grapalat" w:cs="Sylfaen"/>
          <w:sz w:val="20"/>
        </w:rPr>
        <w:t>իրենց</w:t>
      </w:r>
      <w:r>
        <w:rPr>
          <w:rFonts w:ascii="GHEA Grapalat" w:hAnsi="GHEA Grapalat" w:cs="Arial Unicode"/>
          <w:sz w:val="20"/>
          <w:lang w:val="af-ZA"/>
        </w:rPr>
        <w:t xml:space="preserve"> </w:t>
      </w:r>
      <w:r>
        <w:rPr>
          <w:rFonts w:ascii="GHEA Grapalat" w:hAnsi="GHEA Grapalat" w:cs="Sylfaen"/>
          <w:sz w:val="20"/>
        </w:rPr>
        <w:t>ներկայացրած</w:t>
      </w:r>
      <w:r>
        <w:rPr>
          <w:rFonts w:ascii="GHEA Grapalat" w:hAnsi="GHEA Grapalat" w:cs="Arial Unicode"/>
          <w:sz w:val="20"/>
          <w:lang w:val="af-ZA"/>
        </w:rPr>
        <w:t xml:space="preserve"> </w:t>
      </w:r>
      <w:r>
        <w:rPr>
          <w:rFonts w:ascii="GHEA Grapalat" w:hAnsi="GHEA Grapalat" w:cs="Sylfaen"/>
          <w:sz w:val="20"/>
        </w:rPr>
        <w:t>հայտի</w:t>
      </w:r>
      <w:r>
        <w:rPr>
          <w:rFonts w:ascii="GHEA Grapalat" w:hAnsi="GHEA Grapalat" w:cs="Arial Unicode"/>
          <w:sz w:val="20"/>
          <w:lang w:val="af-ZA"/>
        </w:rPr>
        <w:t xml:space="preserve"> </w:t>
      </w:r>
      <w:r>
        <w:rPr>
          <w:rFonts w:ascii="GHEA Grapalat" w:hAnsi="GHEA Grapalat" w:cs="Sylfaen"/>
          <w:sz w:val="20"/>
        </w:rPr>
        <w:t>ապահովման</w:t>
      </w:r>
      <w:r>
        <w:rPr>
          <w:rFonts w:ascii="GHEA Grapalat" w:hAnsi="GHEA Grapalat" w:cs="Arial Unicode"/>
          <w:sz w:val="20"/>
          <w:lang w:val="af-ZA"/>
        </w:rPr>
        <w:t xml:space="preserve"> </w:t>
      </w:r>
      <w:r>
        <w:rPr>
          <w:rFonts w:ascii="GHEA Grapalat" w:hAnsi="GHEA Grapalat" w:cs="Arial Unicode"/>
          <w:sz w:val="20"/>
        </w:rPr>
        <w:t>վավերականության</w:t>
      </w:r>
      <w:r>
        <w:rPr>
          <w:rFonts w:ascii="GHEA Grapalat" w:hAnsi="GHEA Grapalat" w:cs="Arial Unicode"/>
          <w:sz w:val="20"/>
          <w:lang w:val="af-ZA"/>
        </w:rPr>
        <w:t xml:space="preserve"> </w:t>
      </w:r>
      <w:r>
        <w:rPr>
          <w:rFonts w:ascii="GHEA Grapalat" w:hAnsi="GHEA Grapalat" w:cs="Sylfaen"/>
          <w:sz w:val="20"/>
        </w:rPr>
        <w:t>ժամկետը</w:t>
      </w:r>
      <w:r>
        <w:rPr>
          <w:rFonts w:ascii="GHEA Grapalat" w:hAnsi="GHEA Grapalat" w:cs="Arial Unicode"/>
          <w:sz w:val="20"/>
          <w:lang w:val="af-ZA"/>
        </w:rPr>
        <w:t xml:space="preserve"> </w:t>
      </w:r>
      <w:r>
        <w:rPr>
          <w:rFonts w:ascii="GHEA Grapalat" w:hAnsi="GHEA Grapalat" w:cs="Sylfaen"/>
          <w:sz w:val="20"/>
        </w:rPr>
        <w:t>կամ</w:t>
      </w:r>
      <w:r>
        <w:rPr>
          <w:rFonts w:ascii="GHEA Grapalat" w:hAnsi="GHEA Grapalat" w:cs="Arial Unicode"/>
          <w:sz w:val="20"/>
          <w:lang w:val="af-ZA"/>
        </w:rPr>
        <w:t xml:space="preserve"> </w:t>
      </w:r>
      <w:r>
        <w:rPr>
          <w:rFonts w:ascii="GHEA Grapalat" w:hAnsi="GHEA Grapalat" w:cs="Sylfaen"/>
          <w:sz w:val="20"/>
        </w:rPr>
        <w:t>ներկայացնել</w:t>
      </w:r>
      <w:r>
        <w:rPr>
          <w:rFonts w:ascii="GHEA Grapalat" w:hAnsi="GHEA Grapalat" w:cs="Arial Unicode"/>
          <w:sz w:val="20"/>
          <w:lang w:val="af-ZA"/>
        </w:rPr>
        <w:t xml:space="preserve"> </w:t>
      </w:r>
      <w:r>
        <w:rPr>
          <w:rFonts w:ascii="GHEA Grapalat" w:hAnsi="GHEA Grapalat" w:cs="Sylfaen"/>
          <w:sz w:val="20"/>
        </w:rPr>
        <w:t>հայտի</w:t>
      </w:r>
      <w:r>
        <w:rPr>
          <w:rFonts w:ascii="GHEA Grapalat" w:hAnsi="GHEA Grapalat" w:cs="Arial Unicode"/>
          <w:sz w:val="20"/>
          <w:lang w:val="af-ZA"/>
        </w:rPr>
        <w:t xml:space="preserve"> </w:t>
      </w:r>
      <w:r>
        <w:rPr>
          <w:rFonts w:ascii="GHEA Grapalat" w:hAnsi="GHEA Grapalat" w:cs="Sylfaen"/>
          <w:sz w:val="20"/>
        </w:rPr>
        <w:t>նոր</w:t>
      </w:r>
      <w:r>
        <w:rPr>
          <w:rFonts w:ascii="GHEA Grapalat" w:hAnsi="GHEA Grapalat" w:cs="Arial Unicode"/>
          <w:sz w:val="20"/>
          <w:lang w:val="af-ZA"/>
        </w:rPr>
        <w:t xml:space="preserve"> </w:t>
      </w:r>
      <w:r>
        <w:rPr>
          <w:rFonts w:ascii="GHEA Grapalat" w:hAnsi="GHEA Grapalat" w:cs="Sylfaen"/>
          <w:sz w:val="20"/>
        </w:rPr>
        <w:t>ապահովում</w:t>
      </w:r>
      <w:r>
        <w:rPr>
          <w:rFonts w:ascii="GHEA Grapalat" w:hAnsi="GHEA Grapalat" w:cs="Tahoma"/>
          <w:sz w:val="20"/>
        </w:rPr>
        <w:t>։</w:t>
      </w:r>
      <w:r>
        <w:rPr>
          <w:rFonts w:ascii="GHEA Grapalat" w:hAnsi="GHEA Grapalat" w:cs="Arial Unicode"/>
          <w:sz w:val="20"/>
          <w:lang w:val="af-ZA"/>
        </w:rPr>
        <w:t xml:space="preserve"> </w:t>
      </w:r>
    </w:p>
    <w:p w:rsidR="00BF7179" w:rsidRDefault="00BF7179" w:rsidP="00BF7179">
      <w:pPr>
        <w:jc w:val="center"/>
        <w:rPr>
          <w:rFonts w:ascii="GHEA Grapalat" w:hAnsi="GHEA Grapalat" w:cs="Arial Unicode"/>
          <w:sz w:val="20"/>
          <w:lang w:val="af-ZA"/>
        </w:rPr>
      </w:pPr>
    </w:p>
    <w:p w:rsidR="00BF7179" w:rsidRDefault="00BF7179" w:rsidP="00BF7179">
      <w:pPr>
        <w:jc w:val="center"/>
        <w:rPr>
          <w:rFonts w:ascii="GHEA Grapalat" w:hAnsi="GHEA Grapalat" w:cs="Arial"/>
          <w:sz w:val="20"/>
          <w:lang w:val="af-ZA"/>
        </w:rPr>
      </w:pPr>
      <w:r>
        <w:rPr>
          <w:rFonts w:ascii="GHEA Grapalat" w:hAnsi="GHEA Grapalat" w:cs="Arial Unicode"/>
          <w:sz w:val="20"/>
          <w:lang w:val="af-ZA"/>
        </w:rPr>
        <w:br/>
      </w:r>
      <w:r>
        <w:rPr>
          <w:rFonts w:ascii="GHEA Grapalat" w:hAnsi="GHEA Grapalat"/>
          <w:sz w:val="20"/>
          <w:lang w:val="af-ZA"/>
        </w:rPr>
        <w:t xml:space="preserve">4.  </w:t>
      </w:r>
      <w:r>
        <w:rPr>
          <w:rFonts w:ascii="GHEA Grapalat" w:hAnsi="GHEA Grapalat" w:cs="Sylfaen"/>
          <w:sz w:val="20"/>
        </w:rPr>
        <w:t>ՀԱՅՏԸ</w:t>
      </w:r>
      <w:r>
        <w:rPr>
          <w:rFonts w:ascii="GHEA Grapalat" w:hAnsi="GHEA Grapalat" w:cs="Arial"/>
          <w:sz w:val="20"/>
          <w:lang w:val="af-ZA"/>
        </w:rPr>
        <w:t xml:space="preserve"> </w:t>
      </w:r>
      <w:r>
        <w:rPr>
          <w:rFonts w:ascii="GHEA Grapalat" w:hAnsi="GHEA Grapalat" w:cs="Sylfaen"/>
          <w:sz w:val="20"/>
        </w:rPr>
        <w:t>ՆԵՐԿԱՅԱՑՆԵԼՈՒ</w:t>
      </w:r>
      <w:r>
        <w:rPr>
          <w:rFonts w:ascii="GHEA Grapalat" w:hAnsi="GHEA Grapalat" w:cs="Arial"/>
          <w:sz w:val="20"/>
          <w:lang w:val="af-ZA"/>
        </w:rPr>
        <w:t xml:space="preserve"> </w:t>
      </w:r>
      <w:r>
        <w:rPr>
          <w:rFonts w:ascii="GHEA Grapalat" w:hAnsi="GHEA Grapalat" w:cs="Sylfaen"/>
          <w:sz w:val="20"/>
        </w:rPr>
        <w:t>ԿԱՐԳԸ</w:t>
      </w:r>
    </w:p>
    <w:p w:rsidR="00BF7179" w:rsidRDefault="00BF7179" w:rsidP="00BF7179">
      <w:pPr>
        <w:jc w:val="center"/>
        <w:rPr>
          <w:rFonts w:ascii="GHEA Grapalat" w:hAnsi="GHEA Grapalat"/>
          <w:sz w:val="20"/>
          <w:lang w:val="af-ZA"/>
        </w:rPr>
      </w:pPr>
      <w:r>
        <w:rPr>
          <w:rFonts w:ascii="GHEA Grapalat" w:hAnsi="GHEA Grapalat"/>
          <w:sz w:val="20"/>
          <w:lang w:val="af-ZA"/>
        </w:rPr>
        <w:t xml:space="preserve">  </w:t>
      </w:r>
    </w:p>
    <w:p w:rsidR="00BF7179" w:rsidRDefault="00BF7179" w:rsidP="00BF7179">
      <w:pPr>
        <w:ind w:firstLine="567"/>
        <w:jc w:val="both"/>
        <w:rPr>
          <w:rFonts w:ascii="GHEA Grapalat" w:hAnsi="GHEA Grapalat"/>
          <w:sz w:val="20"/>
          <w:lang w:val="af-ZA"/>
        </w:rPr>
      </w:pPr>
      <w:r>
        <w:rPr>
          <w:rFonts w:ascii="GHEA Grapalat" w:hAnsi="GHEA Grapalat"/>
          <w:sz w:val="20"/>
          <w:lang w:val="af-ZA"/>
        </w:rPr>
        <w:t>4</w:t>
      </w:r>
      <w:r>
        <w:rPr>
          <w:rFonts w:ascii="GHEA Grapalat" w:hAnsi="GHEA Grapalat" w:cs="Sylfaen"/>
          <w:sz w:val="20"/>
          <w:lang w:val="af-ZA"/>
        </w:rPr>
        <w:t xml:space="preserve">.1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հանձնաժողովին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rsidR="00BF7179" w:rsidRDefault="00BF7179" w:rsidP="00BF7179">
      <w:pPr>
        <w:pStyle w:val="23"/>
        <w:spacing w:line="240" w:lineRule="auto"/>
        <w:ind w:firstLine="567"/>
        <w:rPr>
          <w:rFonts w:ascii="GHEA Grapalat" w:hAnsi="GHEA Grapalat" w:cs="Sylfaen"/>
          <w:szCs w:val="24"/>
        </w:rPr>
      </w:pPr>
      <w:r>
        <w:rPr>
          <w:rFonts w:ascii="GHEA Grapalat" w:hAnsi="GHEA Grapalat" w:cs="Sylfaen"/>
        </w:rPr>
        <w:t>Մասնակիցը</w:t>
      </w:r>
      <w:r>
        <w:rPr>
          <w:rFonts w:ascii="GHEA Grapalat" w:hAnsi="GHEA Grapalat"/>
        </w:rPr>
        <w:t xml:space="preserve"> </w:t>
      </w:r>
      <w:r>
        <w:rPr>
          <w:rFonts w:ascii="GHEA Grapalat" w:hAnsi="GHEA Grapalat" w:cs="Sylfaen"/>
        </w:rPr>
        <w:t>կարող</w:t>
      </w:r>
      <w:r>
        <w:rPr>
          <w:rFonts w:ascii="GHEA Grapalat" w:hAnsi="GHEA Grapalat"/>
        </w:rPr>
        <w:t xml:space="preserve"> </w:t>
      </w:r>
      <w:r>
        <w:rPr>
          <w:rFonts w:ascii="GHEA Grapalat" w:hAnsi="GHEA Grapalat" w:cs="Sylfaen"/>
        </w:rPr>
        <w:t>է</w:t>
      </w:r>
      <w:r>
        <w:rPr>
          <w:rFonts w:ascii="GHEA Grapalat" w:hAnsi="GHEA Grapalat"/>
        </w:rPr>
        <w:t xml:space="preserve"> </w:t>
      </w:r>
      <w:r>
        <w:rPr>
          <w:rFonts w:ascii="GHEA Grapalat" w:hAnsi="GHEA Grapalat" w:cs="Sylfaen"/>
        </w:rPr>
        <w:t>հայտ</w:t>
      </w:r>
      <w:r>
        <w:rPr>
          <w:rFonts w:ascii="GHEA Grapalat" w:hAnsi="GHEA Grapalat"/>
        </w:rPr>
        <w:t xml:space="preserve"> </w:t>
      </w:r>
      <w:r>
        <w:rPr>
          <w:rFonts w:ascii="GHEA Grapalat" w:hAnsi="GHEA Grapalat" w:cs="Sylfaen"/>
        </w:rPr>
        <w:t>ներկայացնել</w:t>
      </w:r>
      <w:r>
        <w:rPr>
          <w:rFonts w:ascii="GHEA Grapalat" w:hAnsi="GHEA Grapalat"/>
        </w:rPr>
        <w:t xml:space="preserve"> </w:t>
      </w:r>
      <w:r>
        <w:rPr>
          <w:rFonts w:ascii="GHEA Grapalat" w:hAnsi="GHEA Grapalat" w:cs="Sylfaen"/>
        </w:rPr>
        <w:t>ինչպես</w:t>
      </w:r>
      <w:r>
        <w:rPr>
          <w:rFonts w:ascii="GHEA Grapalat" w:hAnsi="GHEA Grapalat"/>
        </w:rPr>
        <w:t xml:space="preserve"> </w:t>
      </w:r>
      <w:r>
        <w:rPr>
          <w:rFonts w:ascii="GHEA Grapalat" w:hAnsi="GHEA Grapalat" w:cs="Sylfaen"/>
        </w:rPr>
        <w:t>յուրաքանչյուր</w:t>
      </w:r>
      <w:r>
        <w:rPr>
          <w:rFonts w:ascii="GHEA Grapalat" w:hAnsi="GHEA Grapalat"/>
        </w:rPr>
        <w:t xml:space="preserve"> </w:t>
      </w:r>
      <w:r>
        <w:rPr>
          <w:rFonts w:ascii="GHEA Grapalat" w:hAnsi="GHEA Grapalat" w:cs="Sylfaen"/>
        </w:rPr>
        <w:t>չափաբաժնի</w:t>
      </w:r>
      <w:r>
        <w:rPr>
          <w:rFonts w:ascii="GHEA Grapalat" w:hAnsi="GHEA Grapalat"/>
        </w:rPr>
        <w:t xml:space="preserve">, </w:t>
      </w:r>
      <w:r>
        <w:rPr>
          <w:rFonts w:ascii="GHEA Grapalat" w:hAnsi="GHEA Grapalat" w:cs="Sylfaen"/>
        </w:rPr>
        <w:t>այնպես</w:t>
      </w:r>
      <w:r>
        <w:rPr>
          <w:rFonts w:ascii="GHEA Grapalat" w:hAnsi="GHEA Grapalat"/>
        </w:rPr>
        <w:t xml:space="preserve"> </w:t>
      </w:r>
      <w:r>
        <w:rPr>
          <w:rFonts w:ascii="GHEA Grapalat" w:hAnsi="GHEA Grapalat" w:cs="Sylfaen"/>
        </w:rPr>
        <w:t>էլ</w:t>
      </w:r>
      <w:r>
        <w:rPr>
          <w:rFonts w:ascii="GHEA Grapalat" w:hAnsi="GHEA Grapalat"/>
        </w:rPr>
        <w:t xml:space="preserve"> </w:t>
      </w:r>
      <w:r>
        <w:rPr>
          <w:rFonts w:ascii="GHEA Grapalat" w:hAnsi="GHEA Grapalat" w:cs="Sylfaen"/>
        </w:rPr>
        <w:t>մի</w:t>
      </w:r>
      <w:r>
        <w:rPr>
          <w:rFonts w:ascii="GHEA Grapalat" w:hAnsi="GHEA Grapalat"/>
        </w:rPr>
        <w:t xml:space="preserve"> </w:t>
      </w:r>
      <w:r>
        <w:rPr>
          <w:rFonts w:ascii="GHEA Grapalat" w:hAnsi="GHEA Grapalat" w:cs="Sylfaen"/>
        </w:rPr>
        <w:t>քանի</w:t>
      </w:r>
      <w:r>
        <w:rPr>
          <w:rFonts w:ascii="GHEA Grapalat" w:hAnsi="GHEA Grapalat"/>
        </w:rPr>
        <w:t xml:space="preserve"> </w:t>
      </w:r>
      <w:r>
        <w:rPr>
          <w:rFonts w:ascii="GHEA Grapalat" w:hAnsi="GHEA Grapalat" w:cs="Sylfaen"/>
        </w:rPr>
        <w:t>կամ</w:t>
      </w:r>
      <w:r>
        <w:rPr>
          <w:rFonts w:ascii="GHEA Grapalat" w:hAnsi="GHEA Grapalat"/>
        </w:rPr>
        <w:t xml:space="preserve"> </w:t>
      </w:r>
      <w:r>
        <w:rPr>
          <w:rFonts w:ascii="GHEA Grapalat" w:hAnsi="GHEA Grapalat" w:cs="Sylfaen"/>
        </w:rPr>
        <w:t>բոլոր</w:t>
      </w:r>
      <w:r>
        <w:rPr>
          <w:rFonts w:ascii="GHEA Grapalat" w:hAnsi="GHEA Grapalat"/>
        </w:rPr>
        <w:t xml:space="preserve"> </w:t>
      </w:r>
      <w:r>
        <w:rPr>
          <w:rFonts w:ascii="GHEA Grapalat" w:hAnsi="GHEA Grapalat" w:cs="Sylfaen"/>
        </w:rPr>
        <w:t>չափաբաժինների</w:t>
      </w:r>
      <w:r>
        <w:rPr>
          <w:rFonts w:ascii="GHEA Grapalat" w:hAnsi="GHEA Grapalat"/>
        </w:rPr>
        <w:t xml:space="preserve"> </w:t>
      </w:r>
      <w:r>
        <w:rPr>
          <w:rFonts w:ascii="GHEA Grapalat" w:hAnsi="GHEA Grapalat" w:cs="Sylfaen"/>
        </w:rPr>
        <w:t>համար</w:t>
      </w:r>
      <w:r>
        <w:rPr>
          <w:rFonts w:ascii="GHEA Grapalat" w:hAnsi="GHEA Grapalat" w:cs="Sylfaen"/>
          <w:szCs w:val="24"/>
          <w:lang w:val="ru-RU"/>
        </w:rPr>
        <w:t>։</w:t>
      </w:r>
      <w:r>
        <w:rPr>
          <w:rFonts w:ascii="GHEA Grapalat" w:hAnsi="GHEA Grapalat" w:cs="Sylfaen"/>
          <w:szCs w:val="24"/>
        </w:rPr>
        <w:t xml:space="preserve">  </w:t>
      </w:r>
    </w:p>
    <w:p w:rsidR="00BF7179" w:rsidRDefault="00BF7179" w:rsidP="00BF7179">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այտը</w:t>
      </w:r>
      <w:r w:rsidRPr="00BF7179">
        <w:rPr>
          <w:rFonts w:ascii="GHEA Grapalat" w:hAnsi="GHEA Grapalat" w:cs="Sylfaen"/>
          <w:szCs w:val="24"/>
        </w:rPr>
        <w:t xml:space="preserve"> </w:t>
      </w:r>
      <w:r>
        <w:rPr>
          <w:rFonts w:ascii="GHEA Grapalat" w:hAnsi="GHEA Grapalat" w:cs="Sylfaen"/>
          <w:szCs w:val="24"/>
          <w:lang w:val="ru-RU"/>
        </w:rPr>
        <w:t>ներկայացվում</w:t>
      </w:r>
      <w:r w:rsidRPr="00BF7179">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 xml:space="preserve"> </w:t>
      </w:r>
      <w:r>
        <w:rPr>
          <w:rFonts w:ascii="GHEA Grapalat" w:hAnsi="GHEA Grapalat" w:cs="Sylfaen"/>
          <w:szCs w:val="24"/>
          <w:lang w:val="ru-RU"/>
        </w:rPr>
        <w:t>մինչև</w:t>
      </w:r>
      <w:r w:rsidRPr="00BF7179">
        <w:rPr>
          <w:rFonts w:ascii="GHEA Grapalat" w:hAnsi="GHEA Grapalat" w:cs="Sylfaen"/>
          <w:szCs w:val="24"/>
        </w:rPr>
        <w:t xml:space="preserve"> </w:t>
      </w:r>
      <w:r>
        <w:rPr>
          <w:rFonts w:ascii="GHEA Grapalat" w:hAnsi="GHEA Grapalat" w:cs="Sylfaen"/>
          <w:szCs w:val="24"/>
          <w:lang w:val="ru-RU"/>
        </w:rPr>
        <w:t>դրա</w:t>
      </w:r>
      <w:r w:rsidRPr="00BF7179">
        <w:rPr>
          <w:rFonts w:ascii="GHEA Grapalat" w:hAnsi="GHEA Grapalat" w:cs="Sylfaen"/>
          <w:szCs w:val="24"/>
        </w:rPr>
        <w:t xml:space="preserve"> </w:t>
      </w:r>
      <w:r>
        <w:rPr>
          <w:rFonts w:ascii="GHEA Grapalat" w:hAnsi="GHEA Grapalat" w:cs="Sylfaen"/>
          <w:szCs w:val="24"/>
          <w:lang w:val="ru-RU"/>
        </w:rPr>
        <w:t>համար</w:t>
      </w:r>
      <w:r w:rsidRPr="00BF7179">
        <w:rPr>
          <w:rFonts w:ascii="GHEA Grapalat" w:hAnsi="GHEA Grapalat" w:cs="Sylfaen"/>
          <w:szCs w:val="24"/>
        </w:rPr>
        <w:t xml:space="preserve"> </w:t>
      </w:r>
      <w:r>
        <w:rPr>
          <w:rFonts w:ascii="GHEA Grapalat" w:hAnsi="GHEA Grapalat" w:cs="Sylfaen"/>
          <w:szCs w:val="24"/>
          <w:lang w:val="ru-RU"/>
        </w:rPr>
        <w:t>սույն</w:t>
      </w:r>
      <w:r w:rsidRPr="00BF7179">
        <w:rPr>
          <w:rFonts w:ascii="GHEA Grapalat" w:hAnsi="GHEA Grapalat" w:cs="Sylfaen"/>
          <w:szCs w:val="24"/>
        </w:rPr>
        <w:t xml:space="preserve"> </w:t>
      </w:r>
      <w:r>
        <w:rPr>
          <w:rFonts w:ascii="GHEA Grapalat" w:hAnsi="GHEA Grapalat" w:cs="Sylfaen"/>
          <w:szCs w:val="24"/>
          <w:lang w:val="ru-RU"/>
        </w:rPr>
        <w:t>հրավերով</w:t>
      </w:r>
      <w:r w:rsidRPr="00BF7179">
        <w:rPr>
          <w:rFonts w:ascii="GHEA Grapalat" w:hAnsi="GHEA Grapalat" w:cs="Sylfaen"/>
          <w:szCs w:val="24"/>
        </w:rPr>
        <w:t xml:space="preserve"> </w:t>
      </w:r>
      <w:r>
        <w:rPr>
          <w:rFonts w:ascii="GHEA Grapalat" w:hAnsi="GHEA Grapalat" w:cs="Sylfaen"/>
          <w:szCs w:val="24"/>
          <w:lang w:val="ru-RU"/>
        </w:rPr>
        <w:t>սահմանված</w:t>
      </w:r>
      <w:r w:rsidRPr="00BF7179">
        <w:rPr>
          <w:rFonts w:ascii="GHEA Grapalat" w:hAnsi="GHEA Grapalat" w:cs="Sylfaen"/>
          <w:szCs w:val="24"/>
        </w:rPr>
        <w:t xml:space="preserve"> </w:t>
      </w:r>
      <w:r>
        <w:rPr>
          <w:rFonts w:ascii="GHEA Grapalat" w:hAnsi="GHEA Grapalat" w:cs="Sylfaen"/>
          <w:szCs w:val="24"/>
          <w:lang w:val="ru-RU"/>
        </w:rPr>
        <w:t>ժամկետի</w:t>
      </w:r>
      <w:r w:rsidRPr="00BF7179">
        <w:rPr>
          <w:rFonts w:ascii="GHEA Grapalat" w:hAnsi="GHEA Grapalat" w:cs="Sylfaen"/>
          <w:szCs w:val="24"/>
        </w:rPr>
        <w:t xml:space="preserve"> </w:t>
      </w:r>
      <w:r>
        <w:rPr>
          <w:rFonts w:ascii="GHEA Grapalat" w:hAnsi="GHEA Grapalat" w:cs="Sylfaen"/>
          <w:szCs w:val="24"/>
          <w:lang w:val="ru-RU"/>
        </w:rPr>
        <w:t>ավարտը։</w:t>
      </w:r>
    </w:p>
    <w:p w:rsidR="00BF7179" w:rsidRDefault="00BF7179" w:rsidP="00BF7179">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այտի</w:t>
      </w:r>
      <w:r w:rsidRPr="00BF7179">
        <w:rPr>
          <w:rFonts w:ascii="GHEA Grapalat" w:hAnsi="GHEA Grapalat" w:cs="Sylfaen"/>
          <w:szCs w:val="24"/>
        </w:rPr>
        <w:t xml:space="preserve"> </w:t>
      </w:r>
      <w:r>
        <w:rPr>
          <w:rFonts w:ascii="GHEA Grapalat" w:hAnsi="GHEA Grapalat" w:cs="Sylfaen"/>
          <w:szCs w:val="24"/>
          <w:lang w:val="ru-RU"/>
        </w:rPr>
        <w:t>պատրաստման</w:t>
      </w:r>
      <w:r w:rsidRPr="00BF7179">
        <w:rPr>
          <w:rFonts w:ascii="GHEA Grapalat" w:hAnsi="GHEA Grapalat" w:cs="Sylfaen"/>
          <w:szCs w:val="24"/>
        </w:rPr>
        <w:t xml:space="preserve"> </w:t>
      </w:r>
      <w:r>
        <w:rPr>
          <w:rFonts w:ascii="GHEA Grapalat" w:hAnsi="GHEA Grapalat" w:cs="Sylfaen"/>
          <w:szCs w:val="24"/>
          <w:lang w:val="ru-RU"/>
        </w:rPr>
        <w:t>կարգը</w:t>
      </w:r>
      <w:r w:rsidRPr="00BF7179">
        <w:rPr>
          <w:rFonts w:ascii="GHEA Grapalat" w:hAnsi="GHEA Grapalat" w:cs="Sylfaen"/>
          <w:szCs w:val="24"/>
        </w:rPr>
        <w:t xml:space="preserve"> </w:t>
      </w:r>
      <w:r>
        <w:rPr>
          <w:rFonts w:ascii="GHEA Grapalat" w:hAnsi="GHEA Grapalat" w:cs="Sylfaen"/>
          <w:szCs w:val="24"/>
          <w:lang w:val="ru-RU"/>
        </w:rPr>
        <w:t>նկարագրված</w:t>
      </w:r>
      <w:r w:rsidRPr="00BF7179">
        <w:rPr>
          <w:rFonts w:ascii="GHEA Grapalat" w:hAnsi="GHEA Grapalat" w:cs="Sylfaen"/>
          <w:szCs w:val="24"/>
        </w:rPr>
        <w:t xml:space="preserve"> </w:t>
      </w:r>
      <w:r>
        <w:rPr>
          <w:rFonts w:ascii="GHEA Grapalat" w:hAnsi="GHEA Grapalat" w:cs="Sylfaen"/>
          <w:szCs w:val="24"/>
          <w:lang w:val="ru-RU"/>
        </w:rPr>
        <w:t>է</w:t>
      </w:r>
      <w:r w:rsidRPr="00BF7179">
        <w:rPr>
          <w:rFonts w:ascii="GHEA Grapalat" w:hAnsi="GHEA Grapalat" w:cs="Sylfaen"/>
          <w:szCs w:val="24"/>
        </w:rPr>
        <w:t xml:space="preserve"> </w:t>
      </w:r>
      <w:r>
        <w:rPr>
          <w:rFonts w:ascii="GHEA Grapalat" w:hAnsi="GHEA Grapalat" w:cs="Sylfaen"/>
          <w:szCs w:val="24"/>
          <w:lang w:val="ru-RU"/>
        </w:rPr>
        <w:t>սույն</w:t>
      </w:r>
      <w:r w:rsidRPr="00BF7179">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2-</w:t>
      </w:r>
      <w:r>
        <w:rPr>
          <w:rFonts w:ascii="GHEA Grapalat" w:hAnsi="GHEA Grapalat" w:cs="Sylfaen"/>
          <w:szCs w:val="24"/>
          <w:lang w:val="en-US"/>
        </w:rPr>
        <w:t>րդ</w:t>
      </w:r>
      <w:r>
        <w:rPr>
          <w:rFonts w:ascii="GHEA Grapalat" w:hAnsi="GHEA Grapalat" w:cs="Sylfaen"/>
          <w:szCs w:val="24"/>
        </w:rPr>
        <w:t xml:space="preserve"> </w:t>
      </w:r>
      <w:r>
        <w:rPr>
          <w:rFonts w:ascii="GHEA Grapalat" w:hAnsi="GHEA Grapalat" w:cs="Sylfaen"/>
          <w:szCs w:val="24"/>
          <w:lang w:val="ru-RU"/>
        </w:rPr>
        <w:t>մասում</w:t>
      </w:r>
      <w:r>
        <w:rPr>
          <w:rFonts w:ascii="GHEA Grapalat" w:hAnsi="GHEA Grapalat" w:cs="Sylfaen"/>
          <w:szCs w:val="24"/>
        </w:rPr>
        <w:t xml:space="preserve">` </w:t>
      </w:r>
      <w:r>
        <w:rPr>
          <w:rFonts w:ascii="GHEA Grapalat" w:hAnsi="GHEA Grapalat" w:cs="Sylfaen"/>
          <w:szCs w:val="24"/>
          <w:lang w:val="hy-AM"/>
        </w:rPr>
        <w:t xml:space="preserve">գնանշման հարցման </w:t>
      </w:r>
      <w:r>
        <w:rPr>
          <w:rFonts w:ascii="GHEA Grapalat" w:hAnsi="GHEA Grapalat" w:cs="Sylfaen"/>
          <w:szCs w:val="24"/>
          <w:lang w:val="ru-RU"/>
        </w:rPr>
        <w:t>հայտերը</w:t>
      </w:r>
      <w:r w:rsidRPr="00BF7179">
        <w:rPr>
          <w:rFonts w:ascii="GHEA Grapalat" w:hAnsi="GHEA Grapalat" w:cs="Sylfaen"/>
          <w:szCs w:val="24"/>
        </w:rPr>
        <w:t xml:space="preserve"> </w:t>
      </w:r>
      <w:r>
        <w:rPr>
          <w:rFonts w:ascii="GHEA Grapalat" w:hAnsi="GHEA Grapalat" w:cs="Sylfaen"/>
          <w:szCs w:val="24"/>
          <w:lang w:val="ru-RU"/>
        </w:rPr>
        <w:t>պատրաստելու</w:t>
      </w:r>
      <w:r w:rsidRPr="00BF7179">
        <w:rPr>
          <w:rFonts w:ascii="GHEA Grapalat" w:hAnsi="GHEA Grapalat" w:cs="Sylfaen"/>
          <w:szCs w:val="24"/>
        </w:rPr>
        <w:t xml:space="preserve"> </w:t>
      </w:r>
      <w:r>
        <w:rPr>
          <w:rFonts w:ascii="GHEA Grapalat" w:hAnsi="GHEA Grapalat" w:cs="Sylfaen"/>
          <w:szCs w:val="24"/>
          <w:lang w:val="ru-RU"/>
        </w:rPr>
        <w:t>հրահանգում։</w:t>
      </w:r>
    </w:p>
    <w:p w:rsidR="00BF7179" w:rsidRDefault="00BF7179" w:rsidP="00BF7179">
      <w:pPr>
        <w:pStyle w:val="23"/>
        <w:spacing w:line="240" w:lineRule="auto"/>
        <w:ind w:firstLine="567"/>
        <w:rPr>
          <w:rFonts w:ascii="GHEA Grapalat" w:hAnsi="GHEA Grapalat" w:cs="Sylfaen"/>
          <w:szCs w:val="24"/>
        </w:rPr>
      </w:pPr>
      <w:r>
        <w:rPr>
          <w:rFonts w:ascii="GHEA Grapalat" w:hAnsi="GHEA Grapalat" w:cs="Sylfaen"/>
          <w:szCs w:val="24"/>
        </w:rPr>
        <w:lastRenderedPageBreak/>
        <w:t xml:space="preserve">4.2  </w:t>
      </w:r>
      <w:r>
        <w:rPr>
          <w:rFonts w:ascii="GHEA Grapalat" w:hAnsi="GHEA Grapalat" w:cs="Sylfaen"/>
          <w:szCs w:val="24"/>
          <w:lang w:val="ru-RU"/>
        </w:rPr>
        <w:t>Ընթացակարգի</w:t>
      </w:r>
      <w:r w:rsidRPr="00BF7179">
        <w:rPr>
          <w:rFonts w:ascii="GHEA Grapalat" w:hAnsi="GHEA Grapalat" w:cs="Sylfaen"/>
          <w:szCs w:val="24"/>
        </w:rPr>
        <w:t xml:space="preserve"> </w:t>
      </w:r>
      <w:r>
        <w:rPr>
          <w:rFonts w:ascii="GHEA Grapalat" w:hAnsi="GHEA Grapalat" w:cs="Sylfaen"/>
          <w:szCs w:val="24"/>
          <w:lang w:val="ru-RU"/>
        </w:rPr>
        <w:t>հայտերն</w:t>
      </w:r>
      <w:r w:rsidRPr="00BF7179">
        <w:rPr>
          <w:rFonts w:ascii="GHEA Grapalat" w:hAnsi="GHEA Grapalat" w:cs="Sylfaen"/>
          <w:szCs w:val="24"/>
        </w:rPr>
        <w:t xml:space="preserve"> </w:t>
      </w:r>
      <w:r>
        <w:rPr>
          <w:rFonts w:ascii="GHEA Grapalat" w:hAnsi="GHEA Grapalat" w:cs="Sylfaen"/>
          <w:szCs w:val="24"/>
          <w:lang w:val="ru-RU"/>
        </w:rPr>
        <w:t>անհրաժեշտ</w:t>
      </w:r>
      <w:r w:rsidRPr="00BF7179">
        <w:rPr>
          <w:rFonts w:ascii="GHEA Grapalat" w:hAnsi="GHEA Grapalat" w:cs="Sylfaen"/>
          <w:szCs w:val="24"/>
        </w:rPr>
        <w:t xml:space="preserve"> </w:t>
      </w:r>
      <w:r>
        <w:rPr>
          <w:rFonts w:ascii="GHEA Grapalat" w:hAnsi="GHEA Grapalat" w:cs="Sylfaen"/>
          <w:szCs w:val="24"/>
          <w:lang w:val="ru-RU"/>
        </w:rPr>
        <w:t>է</w:t>
      </w:r>
      <w:r w:rsidRPr="00BF7179">
        <w:rPr>
          <w:rFonts w:ascii="GHEA Grapalat" w:hAnsi="GHEA Grapalat" w:cs="Sylfaen"/>
          <w:szCs w:val="24"/>
        </w:rPr>
        <w:t xml:space="preserve"> </w:t>
      </w:r>
      <w:r>
        <w:rPr>
          <w:rFonts w:ascii="GHEA Grapalat" w:hAnsi="GHEA Grapalat" w:cs="Sylfaen"/>
          <w:szCs w:val="24"/>
          <w:lang w:val="ru-RU"/>
        </w:rPr>
        <w:t>ներկայացնել</w:t>
      </w:r>
      <w:r w:rsidRPr="00BF7179">
        <w:rPr>
          <w:rFonts w:ascii="GHEA Grapalat" w:hAnsi="GHEA Grapalat" w:cs="Sylfaen"/>
          <w:szCs w:val="24"/>
        </w:rPr>
        <w:t xml:space="preserve"> </w:t>
      </w:r>
      <w:r>
        <w:rPr>
          <w:rFonts w:ascii="GHEA Grapalat" w:hAnsi="GHEA Grapalat" w:cs="Sylfaen"/>
        </w:rPr>
        <w:t>հանձնաժողովին</w:t>
      </w:r>
      <w:r>
        <w:rPr>
          <w:rFonts w:ascii="GHEA Grapalat" w:hAnsi="GHEA Grapalat" w:cs="Sylfaen"/>
          <w:szCs w:val="24"/>
        </w:rPr>
        <w:t xml:space="preserve"> </w:t>
      </w:r>
      <w:r>
        <w:rPr>
          <w:rFonts w:ascii="GHEA Grapalat" w:hAnsi="GHEA Grapalat" w:cs="Sylfaen"/>
          <w:szCs w:val="24"/>
          <w:lang w:val="ru-RU"/>
        </w:rPr>
        <w:t>ոչ</w:t>
      </w:r>
      <w:r w:rsidRPr="00BF7179">
        <w:rPr>
          <w:rFonts w:ascii="GHEA Grapalat" w:hAnsi="GHEA Grapalat" w:cs="Sylfaen"/>
          <w:szCs w:val="24"/>
        </w:rPr>
        <w:t xml:space="preserve"> </w:t>
      </w:r>
      <w:r>
        <w:rPr>
          <w:rFonts w:ascii="GHEA Grapalat" w:hAnsi="GHEA Grapalat" w:cs="Sylfaen"/>
          <w:szCs w:val="24"/>
          <w:lang w:val="ru-RU"/>
        </w:rPr>
        <w:t>ուշ</w:t>
      </w:r>
      <w:r>
        <w:rPr>
          <w:rFonts w:ascii="GHEA Grapalat" w:hAnsi="GHEA Grapalat" w:cs="Sylfaen"/>
          <w:szCs w:val="24"/>
        </w:rPr>
        <w:t xml:space="preserve">, </w:t>
      </w:r>
      <w:r>
        <w:rPr>
          <w:rFonts w:ascii="GHEA Grapalat" w:hAnsi="GHEA Grapalat" w:cs="Sylfaen"/>
          <w:szCs w:val="24"/>
          <w:lang w:val="ru-RU"/>
        </w:rPr>
        <w:t>քան</w:t>
      </w:r>
      <w:r w:rsidRPr="00BF7179">
        <w:rPr>
          <w:rFonts w:ascii="GHEA Grapalat" w:hAnsi="GHEA Grapalat" w:cs="Sylfaen"/>
          <w:szCs w:val="24"/>
        </w:rPr>
        <w:t xml:space="preserve"> </w:t>
      </w:r>
      <w:r>
        <w:rPr>
          <w:rFonts w:ascii="GHEA Grapalat" w:hAnsi="GHEA Grapalat" w:cs="Sylfaen"/>
          <w:szCs w:val="24"/>
          <w:lang w:val="ru-RU"/>
        </w:rPr>
        <w:t>սույն</w:t>
      </w:r>
      <w:r w:rsidRPr="00BF7179">
        <w:rPr>
          <w:rFonts w:ascii="GHEA Grapalat" w:hAnsi="GHEA Grapalat" w:cs="Sylfaen"/>
          <w:szCs w:val="24"/>
        </w:rPr>
        <w:t xml:space="preserve"> </w:t>
      </w:r>
      <w:r>
        <w:rPr>
          <w:rFonts w:ascii="GHEA Grapalat" w:hAnsi="GHEA Grapalat" w:cs="Sylfaen"/>
          <w:szCs w:val="24"/>
          <w:lang w:val="ru-RU"/>
        </w:rPr>
        <w:t>ընթացակարգի</w:t>
      </w:r>
      <w:r w:rsidRPr="00BF7179">
        <w:rPr>
          <w:rFonts w:ascii="GHEA Grapalat" w:hAnsi="GHEA Grapalat" w:cs="Sylfaen"/>
          <w:szCs w:val="24"/>
        </w:rPr>
        <w:t xml:space="preserve"> </w:t>
      </w:r>
      <w:r>
        <w:rPr>
          <w:rFonts w:ascii="GHEA Grapalat" w:hAnsi="GHEA Grapalat" w:cs="Sylfaen"/>
          <w:szCs w:val="24"/>
          <w:lang w:val="ru-RU"/>
        </w:rPr>
        <w:t>հայտարարությունը</w:t>
      </w:r>
      <w:r w:rsidRPr="00BF7179">
        <w:rPr>
          <w:rFonts w:ascii="GHEA Grapalat" w:hAnsi="GHEA Grapalat" w:cs="Sylfaen"/>
          <w:szCs w:val="24"/>
        </w:rPr>
        <w:t xml:space="preserve"> </w:t>
      </w:r>
      <w:r>
        <w:rPr>
          <w:rFonts w:ascii="GHEA Grapalat" w:hAnsi="GHEA Grapalat" w:cs="Sylfaen"/>
          <w:szCs w:val="24"/>
          <w:lang w:val="ru-RU"/>
        </w:rPr>
        <w:t>և</w:t>
      </w:r>
      <w:r w:rsidRPr="00BF7179">
        <w:rPr>
          <w:rFonts w:ascii="GHEA Grapalat" w:hAnsi="GHEA Grapalat" w:cs="Sylfaen"/>
          <w:szCs w:val="24"/>
        </w:rPr>
        <w:t xml:space="preserve"> </w:t>
      </w:r>
      <w:r>
        <w:rPr>
          <w:rFonts w:ascii="GHEA Grapalat" w:hAnsi="GHEA Grapalat" w:cs="Sylfaen"/>
          <w:szCs w:val="24"/>
          <w:lang w:val="ru-RU"/>
        </w:rPr>
        <w:t>հրավերը</w:t>
      </w:r>
      <w:r w:rsidRPr="00BF7179">
        <w:rPr>
          <w:rFonts w:ascii="GHEA Grapalat" w:hAnsi="GHEA Grapalat" w:cs="Sylfaen"/>
          <w:szCs w:val="24"/>
        </w:rPr>
        <w:t xml:space="preserve"> </w:t>
      </w:r>
      <w:r>
        <w:rPr>
          <w:rFonts w:ascii="GHEA Grapalat" w:hAnsi="GHEA Grapalat" w:cs="Sylfaen"/>
          <w:szCs w:val="24"/>
          <w:lang w:val="en-US"/>
        </w:rPr>
        <w:t>տեղեկա</w:t>
      </w:r>
      <w:r>
        <w:rPr>
          <w:rFonts w:ascii="GHEA Grapalat" w:hAnsi="GHEA Grapalat" w:cs="Sylfaen"/>
          <w:szCs w:val="24"/>
          <w:lang w:val="ru-RU"/>
        </w:rPr>
        <w:t>գ</w:t>
      </w:r>
      <w:r>
        <w:rPr>
          <w:rFonts w:ascii="GHEA Grapalat" w:hAnsi="GHEA Grapalat" w:cs="Sylfaen"/>
          <w:szCs w:val="24"/>
          <w:lang w:val="en-US"/>
        </w:rPr>
        <w:t>ր</w:t>
      </w:r>
      <w:r>
        <w:rPr>
          <w:rFonts w:ascii="GHEA Grapalat" w:hAnsi="GHEA Grapalat" w:cs="Sylfaen"/>
          <w:szCs w:val="24"/>
          <w:lang w:val="ru-RU"/>
        </w:rPr>
        <w:t>ում</w:t>
      </w:r>
      <w:r w:rsidRPr="00BF7179">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sidRPr="00BF7179">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sidRPr="00BF7179">
        <w:rPr>
          <w:rFonts w:ascii="GHEA Grapalat" w:hAnsi="GHEA Grapalat" w:cs="Sylfaen"/>
          <w:szCs w:val="24"/>
        </w:rPr>
        <w:t xml:space="preserve"> </w:t>
      </w:r>
      <w:r>
        <w:rPr>
          <w:rFonts w:ascii="GHEA Grapalat" w:hAnsi="GHEA Grapalat" w:cs="Sylfaen"/>
          <w:b/>
          <w:szCs w:val="24"/>
        </w:rPr>
        <w:t>7-</w:t>
      </w:r>
      <w:r>
        <w:rPr>
          <w:rFonts w:ascii="GHEA Grapalat" w:hAnsi="GHEA Grapalat" w:cs="Sylfaen"/>
          <w:b/>
          <w:szCs w:val="24"/>
          <w:lang w:val="en-US"/>
        </w:rPr>
        <w:t>րդ</w:t>
      </w:r>
      <w:r>
        <w:rPr>
          <w:rFonts w:ascii="GHEA Grapalat" w:hAnsi="GHEA Grapalat" w:cs="Sylfaen"/>
          <w:b/>
          <w:szCs w:val="24"/>
        </w:rPr>
        <w:t xml:space="preserve"> </w:t>
      </w:r>
      <w:r>
        <w:rPr>
          <w:rFonts w:ascii="GHEA Grapalat" w:hAnsi="GHEA Grapalat" w:cs="Sylfaen"/>
          <w:b/>
          <w:szCs w:val="24"/>
          <w:lang w:val="ru-RU"/>
        </w:rPr>
        <w:t>օրվա</w:t>
      </w:r>
      <w:r>
        <w:rPr>
          <w:rFonts w:ascii="GHEA Grapalat" w:hAnsi="GHEA Grapalat" w:cs="Sylfaen"/>
          <w:b/>
          <w:szCs w:val="24"/>
        </w:rPr>
        <w:t>` 05.12.17</w:t>
      </w:r>
      <w:r>
        <w:rPr>
          <w:rFonts w:ascii="GHEA Grapalat" w:hAnsi="GHEA Grapalat" w:cs="Sylfaen"/>
          <w:b/>
          <w:szCs w:val="24"/>
          <w:lang w:val="en-US"/>
        </w:rPr>
        <w:t>թ</w:t>
      </w:r>
      <w:r>
        <w:rPr>
          <w:rFonts w:ascii="GHEA Grapalat" w:hAnsi="GHEA Grapalat" w:cs="Sylfaen"/>
          <w:b/>
          <w:szCs w:val="24"/>
        </w:rPr>
        <w:t xml:space="preserve">. </w:t>
      </w:r>
      <w:r>
        <w:rPr>
          <w:rFonts w:ascii="GHEA Grapalat" w:hAnsi="GHEA Grapalat" w:cs="Sylfaen"/>
          <w:b/>
          <w:szCs w:val="24"/>
          <w:lang w:val="ru-RU"/>
        </w:rPr>
        <w:t>ժամը</w:t>
      </w:r>
      <w:r w:rsidRPr="00BF7179">
        <w:rPr>
          <w:rFonts w:ascii="GHEA Grapalat" w:hAnsi="GHEA Grapalat" w:cs="Sylfaen"/>
          <w:b/>
          <w:szCs w:val="24"/>
        </w:rPr>
        <w:t xml:space="preserve"> </w:t>
      </w:r>
      <w:r>
        <w:rPr>
          <w:rFonts w:ascii="GHEA Grapalat" w:hAnsi="GHEA Grapalat" w:cs="Sylfaen"/>
          <w:b/>
          <w:szCs w:val="24"/>
        </w:rPr>
        <w:t>12:00-</w:t>
      </w:r>
      <w:r>
        <w:rPr>
          <w:rFonts w:ascii="GHEA Grapalat" w:hAnsi="GHEA Grapalat" w:cs="Sylfaen"/>
          <w:b/>
          <w:szCs w:val="24"/>
          <w:lang w:val="ru-RU"/>
        </w:rPr>
        <w:t>ն</w:t>
      </w:r>
      <w:r>
        <w:rPr>
          <w:rFonts w:ascii="GHEA Grapalat" w:hAnsi="GHEA Grapalat" w:cs="Sylfaen"/>
          <w:b/>
          <w:szCs w:val="24"/>
        </w:rPr>
        <w:t xml:space="preserve">, </w:t>
      </w:r>
      <w:r>
        <w:rPr>
          <w:rFonts w:ascii="GHEA Grapalat" w:hAnsi="GHEA Grapalat"/>
          <w:b/>
          <w:bCs/>
        </w:rPr>
        <w:t xml:space="preserve">ք. Վանաձոր, </w:t>
      </w:r>
      <w:r>
        <w:rPr>
          <w:rFonts w:ascii="GHEA Grapalat" w:hAnsi="GHEA Grapalat"/>
          <w:b/>
          <w:bCs/>
          <w:lang w:val="ru-RU"/>
        </w:rPr>
        <w:t>Մյասնիկյան</w:t>
      </w:r>
      <w:r>
        <w:rPr>
          <w:rFonts w:ascii="GHEA Grapalat" w:hAnsi="GHEA Grapalat"/>
          <w:b/>
          <w:bCs/>
        </w:rPr>
        <w:t xml:space="preserve"> 28 </w:t>
      </w:r>
      <w:r>
        <w:rPr>
          <w:rFonts w:ascii="GHEA Grapalat" w:hAnsi="GHEA Grapalat" w:cs="Sylfaen"/>
          <w:szCs w:val="24"/>
        </w:rPr>
        <w:t xml:space="preserve"> </w:t>
      </w:r>
      <w:r>
        <w:rPr>
          <w:rFonts w:ascii="GHEA Grapalat" w:hAnsi="GHEA Grapalat" w:cs="Sylfaen"/>
          <w:szCs w:val="24"/>
          <w:lang w:val="ru-RU"/>
        </w:rPr>
        <w:t>հասցեով։</w:t>
      </w:r>
      <w:r>
        <w:rPr>
          <w:rFonts w:ascii="GHEA Grapalat" w:hAnsi="GHEA Grapalat" w:cs="Sylfaen"/>
          <w:szCs w:val="24"/>
        </w:rPr>
        <w:t xml:space="preserve">  </w:t>
      </w:r>
    </w:p>
    <w:p w:rsidR="00BF7179" w:rsidRDefault="00BF7179" w:rsidP="00BF7179">
      <w:pPr>
        <w:pStyle w:val="23"/>
        <w:spacing w:line="240" w:lineRule="auto"/>
        <w:ind w:firstLine="567"/>
        <w:rPr>
          <w:rFonts w:ascii="GHEA Grapalat" w:hAnsi="GHEA Grapalat" w:cs="Sylfaen"/>
          <w:szCs w:val="24"/>
        </w:rPr>
      </w:pPr>
      <w:r>
        <w:rPr>
          <w:rFonts w:ascii="GHEA Grapalat" w:hAnsi="GHEA Grapalat" w:cs="Sylfaen"/>
          <w:szCs w:val="24"/>
          <w:lang w:val="ru-RU"/>
        </w:rPr>
        <w:t>Ընթացակարգի</w:t>
      </w:r>
      <w:r w:rsidRPr="00BF7179">
        <w:rPr>
          <w:rFonts w:ascii="GHEA Grapalat" w:hAnsi="GHEA Grapalat" w:cs="Sylfaen"/>
          <w:szCs w:val="24"/>
        </w:rPr>
        <w:t xml:space="preserve"> </w:t>
      </w:r>
      <w:r>
        <w:rPr>
          <w:rFonts w:ascii="GHEA Grapalat" w:hAnsi="GHEA Grapalat" w:cs="Sylfaen"/>
          <w:szCs w:val="24"/>
          <w:lang w:val="ru-RU"/>
        </w:rPr>
        <w:t>հայտերը</w:t>
      </w:r>
      <w:r w:rsidRPr="00BF7179">
        <w:rPr>
          <w:rFonts w:ascii="GHEA Grapalat" w:hAnsi="GHEA Grapalat" w:cs="Sylfaen"/>
          <w:szCs w:val="24"/>
        </w:rPr>
        <w:t xml:space="preserve"> </w:t>
      </w:r>
      <w:r>
        <w:rPr>
          <w:rFonts w:ascii="GHEA Grapalat" w:hAnsi="GHEA Grapalat" w:cs="Sylfaen"/>
          <w:szCs w:val="24"/>
          <w:lang w:val="ru-RU"/>
        </w:rPr>
        <w:t>ստանում</w:t>
      </w:r>
      <w:r w:rsidRPr="00BF7179">
        <w:rPr>
          <w:rFonts w:ascii="GHEA Grapalat" w:hAnsi="GHEA Grapalat" w:cs="Sylfaen"/>
          <w:szCs w:val="24"/>
        </w:rPr>
        <w:t xml:space="preserve"> </w:t>
      </w:r>
      <w:r>
        <w:rPr>
          <w:rFonts w:ascii="GHEA Grapalat" w:hAnsi="GHEA Grapalat" w:cs="Sylfaen"/>
          <w:szCs w:val="24"/>
          <w:lang w:val="ru-RU"/>
        </w:rPr>
        <w:t>և</w:t>
      </w:r>
      <w:r w:rsidRPr="00BF7179">
        <w:rPr>
          <w:rFonts w:ascii="GHEA Grapalat" w:hAnsi="GHEA Grapalat" w:cs="Sylfaen"/>
          <w:szCs w:val="24"/>
        </w:rPr>
        <w:t xml:space="preserve"> </w:t>
      </w:r>
      <w:r>
        <w:rPr>
          <w:rFonts w:ascii="GHEA Grapalat" w:hAnsi="GHEA Grapalat" w:cs="Sylfaen"/>
          <w:szCs w:val="24"/>
          <w:lang w:val="ru-RU"/>
        </w:rPr>
        <w:t>հայտերի</w:t>
      </w:r>
      <w:r w:rsidRPr="00BF7179">
        <w:rPr>
          <w:rFonts w:ascii="GHEA Grapalat" w:hAnsi="GHEA Grapalat" w:cs="Sylfaen"/>
          <w:szCs w:val="24"/>
        </w:rPr>
        <w:t xml:space="preserve"> </w:t>
      </w:r>
      <w:r>
        <w:rPr>
          <w:rFonts w:ascii="GHEA Grapalat" w:hAnsi="GHEA Grapalat" w:cs="Sylfaen"/>
          <w:szCs w:val="24"/>
          <w:lang w:val="ru-RU"/>
        </w:rPr>
        <w:t>գրանցամատյանում</w:t>
      </w:r>
      <w:r w:rsidRPr="00BF7179">
        <w:rPr>
          <w:rFonts w:ascii="GHEA Grapalat" w:hAnsi="GHEA Grapalat" w:cs="Sylfaen"/>
          <w:szCs w:val="24"/>
        </w:rPr>
        <w:t xml:space="preserve"> </w:t>
      </w:r>
      <w:r>
        <w:rPr>
          <w:rFonts w:ascii="GHEA Grapalat" w:hAnsi="GHEA Grapalat" w:cs="Sylfaen"/>
          <w:szCs w:val="24"/>
          <w:lang w:val="ru-RU"/>
        </w:rPr>
        <w:t>գրանցում</w:t>
      </w:r>
      <w:r w:rsidRPr="00BF7179">
        <w:rPr>
          <w:rFonts w:ascii="GHEA Grapalat" w:hAnsi="GHEA Grapalat" w:cs="Sylfaen"/>
          <w:szCs w:val="24"/>
        </w:rPr>
        <w:t xml:space="preserve"> </w:t>
      </w:r>
      <w:r>
        <w:rPr>
          <w:rFonts w:ascii="GHEA Grapalat" w:hAnsi="GHEA Grapalat" w:cs="Sylfaen"/>
          <w:szCs w:val="24"/>
          <w:lang w:val="ru-RU"/>
        </w:rPr>
        <w:t>է</w:t>
      </w:r>
      <w:r w:rsidRPr="00BF7179">
        <w:rPr>
          <w:rFonts w:ascii="GHEA Grapalat" w:hAnsi="GHEA Grapalat" w:cs="Sylfaen"/>
          <w:szCs w:val="24"/>
        </w:rPr>
        <w:t xml:space="preserve"> </w:t>
      </w:r>
      <w:r>
        <w:rPr>
          <w:rFonts w:ascii="GHEA Grapalat" w:hAnsi="GHEA Grapalat" w:cs="Sylfaen"/>
          <w:szCs w:val="24"/>
          <w:lang w:val="ru-RU"/>
        </w:rPr>
        <w:t>հանձնաժողովի</w:t>
      </w:r>
      <w:r w:rsidRPr="00BF7179">
        <w:rPr>
          <w:rFonts w:ascii="GHEA Grapalat" w:hAnsi="GHEA Grapalat" w:cs="Sylfaen"/>
          <w:szCs w:val="24"/>
        </w:rPr>
        <w:t xml:space="preserve"> </w:t>
      </w:r>
      <w:r>
        <w:rPr>
          <w:rFonts w:ascii="GHEA Grapalat" w:hAnsi="GHEA Grapalat" w:cs="Sylfaen"/>
          <w:szCs w:val="24"/>
          <w:lang w:val="ru-RU"/>
        </w:rPr>
        <w:t>քարտուղար</w:t>
      </w:r>
      <w:r w:rsidRPr="00BF7179">
        <w:rPr>
          <w:rFonts w:ascii="GHEA Grapalat" w:hAnsi="GHEA Grapalat" w:cs="Sylfaen"/>
          <w:szCs w:val="24"/>
        </w:rPr>
        <w:t xml:space="preserve"> </w:t>
      </w:r>
      <w:r>
        <w:rPr>
          <w:rFonts w:ascii="GHEA Grapalat" w:hAnsi="GHEA Grapalat" w:cs="Sylfaen"/>
          <w:b/>
          <w:lang w:val="ru-RU"/>
        </w:rPr>
        <w:t>Մարինե</w:t>
      </w:r>
      <w:r w:rsidRPr="00BF7179">
        <w:rPr>
          <w:rFonts w:ascii="GHEA Grapalat" w:hAnsi="GHEA Grapalat" w:cs="Sylfaen"/>
          <w:b/>
        </w:rPr>
        <w:t xml:space="preserve"> </w:t>
      </w:r>
      <w:r>
        <w:rPr>
          <w:rFonts w:ascii="GHEA Grapalat" w:hAnsi="GHEA Grapalat" w:cs="Sylfaen"/>
          <w:b/>
          <w:lang w:val="ru-RU"/>
        </w:rPr>
        <w:t>Բուդաղյան</w:t>
      </w:r>
      <w:r>
        <w:rPr>
          <w:rFonts w:ascii="GHEA Grapalat" w:hAnsi="GHEA Grapalat" w:cs="Sylfaen"/>
          <w:szCs w:val="24"/>
          <w:lang w:val="ru-RU"/>
        </w:rPr>
        <w:t>։</w:t>
      </w:r>
      <w:r w:rsidRPr="00BF7179">
        <w:rPr>
          <w:rFonts w:ascii="GHEA Grapalat" w:hAnsi="GHEA Grapalat" w:cs="Sylfaen"/>
          <w:szCs w:val="24"/>
        </w:rPr>
        <w:t xml:space="preserve"> </w:t>
      </w:r>
      <w:r>
        <w:rPr>
          <w:rFonts w:ascii="GHEA Grapalat" w:hAnsi="GHEA Grapalat" w:cs="Sylfaen"/>
          <w:szCs w:val="24"/>
          <w:lang w:val="ru-RU"/>
        </w:rPr>
        <w:t>Հայտերը</w:t>
      </w:r>
      <w:r w:rsidRPr="00326D3D">
        <w:rPr>
          <w:rFonts w:ascii="GHEA Grapalat" w:hAnsi="GHEA Grapalat" w:cs="Sylfaen"/>
          <w:szCs w:val="24"/>
        </w:rPr>
        <w:t xml:space="preserve"> </w:t>
      </w:r>
      <w:r>
        <w:rPr>
          <w:rFonts w:ascii="GHEA Grapalat" w:hAnsi="GHEA Grapalat" w:cs="Sylfaen"/>
          <w:szCs w:val="24"/>
          <w:lang w:val="ru-RU"/>
        </w:rPr>
        <w:t>քարտուղարի</w:t>
      </w:r>
      <w:r w:rsidRPr="00326D3D">
        <w:rPr>
          <w:rFonts w:ascii="GHEA Grapalat" w:hAnsi="GHEA Grapalat" w:cs="Sylfaen"/>
          <w:szCs w:val="24"/>
        </w:rPr>
        <w:t xml:space="preserve"> </w:t>
      </w:r>
      <w:r>
        <w:rPr>
          <w:rFonts w:ascii="GHEA Grapalat" w:hAnsi="GHEA Grapalat" w:cs="Sylfaen"/>
          <w:szCs w:val="24"/>
          <w:lang w:val="ru-RU"/>
        </w:rPr>
        <w:t>կողմից</w:t>
      </w:r>
      <w:r w:rsidRPr="00326D3D">
        <w:rPr>
          <w:rFonts w:ascii="GHEA Grapalat" w:hAnsi="GHEA Grapalat" w:cs="Sylfaen"/>
          <w:szCs w:val="24"/>
        </w:rPr>
        <w:t xml:space="preserve"> </w:t>
      </w:r>
      <w:r>
        <w:rPr>
          <w:rFonts w:ascii="GHEA Grapalat" w:hAnsi="GHEA Grapalat" w:cs="Sylfaen"/>
          <w:szCs w:val="24"/>
          <w:lang w:val="ru-RU"/>
        </w:rPr>
        <w:t>գրանցվում</w:t>
      </w:r>
      <w:r w:rsidRPr="00326D3D">
        <w:rPr>
          <w:rFonts w:ascii="GHEA Grapalat" w:hAnsi="GHEA Grapalat" w:cs="Sylfaen"/>
          <w:szCs w:val="24"/>
        </w:rPr>
        <w:t xml:space="preserve"> </w:t>
      </w:r>
      <w:r>
        <w:rPr>
          <w:rFonts w:ascii="GHEA Grapalat" w:hAnsi="GHEA Grapalat" w:cs="Sylfaen"/>
          <w:szCs w:val="24"/>
          <w:lang w:val="ru-RU"/>
        </w:rPr>
        <w:t>են</w:t>
      </w:r>
      <w:r w:rsidRPr="00326D3D">
        <w:rPr>
          <w:rFonts w:ascii="GHEA Grapalat" w:hAnsi="GHEA Grapalat" w:cs="Sylfaen"/>
          <w:szCs w:val="24"/>
        </w:rPr>
        <w:t xml:space="preserve"> </w:t>
      </w:r>
      <w:r>
        <w:rPr>
          <w:rFonts w:ascii="GHEA Grapalat" w:hAnsi="GHEA Grapalat" w:cs="Sylfaen"/>
          <w:szCs w:val="24"/>
          <w:lang w:val="ru-RU"/>
        </w:rPr>
        <w:t>գրանցամատյանում</w:t>
      </w:r>
      <w:r>
        <w:rPr>
          <w:rFonts w:ascii="GHEA Grapalat" w:hAnsi="GHEA Grapalat" w:cs="Sylfaen"/>
          <w:szCs w:val="24"/>
        </w:rPr>
        <w:t xml:space="preserve">` </w:t>
      </w:r>
      <w:r>
        <w:rPr>
          <w:rFonts w:ascii="GHEA Grapalat" w:hAnsi="GHEA Grapalat" w:cs="Sylfaen"/>
          <w:szCs w:val="24"/>
          <w:lang w:val="ru-RU"/>
        </w:rPr>
        <w:t>ըստ</w:t>
      </w:r>
      <w:r w:rsidRPr="00326D3D">
        <w:rPr>
          <w:rFonts w:ascii="GHEA Grapalat" w:hAnsi="GHEA Grapalat" w:cs="Sylfaen"/>
          <w:szCs w:val="24"/>
        </w:rPr>
        <w:t xml:space="preserve"> </w:t>
      </w:r>
      <w:r>
        <w:rPr>
          <w:rFonts w:ascii="GHEA Grapalat" w:hAnsi="GHEA Grapalat" w:cs="Sylfaen"/>
          <w:szCs w:val="24"/>
          <w:lang w:val="en-US"/>
        </w:rPr>
        <w:t>դրանց</w:t>
      </w:r>
      <w:r>
        <w:rPr>
          <w:rFonts w:ascii="GHEA Grapalat" w:hAnsi="GHEA Grapalat" w:cs="Sylfaen"/>
          <w:szCs w:val="24"/>
        </w:rPr>
        <w:t xml:space="preserve"> </w:t>
      </w:r>
      <w:r>
        <w:rPr>
          <w:rFonts w:ascii="GHEA Grapalat" w:hAnsi="GHEA Grapalat" w:cs="Sylfaen"/>
          <w:szCs w:val="24"/>
          <w:lang w:val="ru-RU"/>
        </w:rPr>
        <w:t>ստացման</w:t>
      </w:r>
      <w:r w:rsidRPr="00326D3D">
        <w:rPr>
          <w:rFonts w:ascii="GHEA Grapalat" w:hAnsi="GHEA Grapalat" w:cs="Sylfaen"/>
          <w:szCs w:val="24"/>
        </w:rPr>
        <w:t xml:space="preserve"> </w:t>
      </w:r>
      <w:r>
        <w:rPr>
          <w:rFonts w:ascii="GHEA Grapalat" w:hAnsi="GHEA Grapalat" w:cs="Sylfaen"/>
          <w:szCs w:val="24"/>
          <w:lang w:val="ru-RU"/>
        </w:rPr>
        <w:t>հերթականության</w:t>
      </w:r>
      <w:r>
        <w:rPr>
          <w:rFonts w:ascii="GHEA Grapalat" w:hAnsi="GHEA Grapalat" w:cs="Sylfaen"/>
          <w:szCs w:val="24"/>
        </w:rPr>
        <w:t xml:space="preserve">` </w:t>
      </w:r>
      <w:r>
        <w:rPr>
          <w:rFonts w:ascii="GHEA Grapalat" w:hAnsi="GHEA Grapalat" w:cs="Sylfaen"/>
          <w:szCs w:val="24"/>
          <w:lang w:val="ru-RU"/>
        </w:rPr>
        <w:t>գրանցամատյանում</w:t>
      </w:r>
      <w:r w:rsidRPr="00326D3D">
        <w:rPr>
          <w:rFonts w:ascii="GHEA Grapalat" w:hAnsi="GHEA Grapalat" w:cs="Sylfaen"/>
          <w:szCs w:val="24"/>
        </w:rPr>
        <w:t xml:space="preserve"> </w:t>
      </w:r>
      <w:r>
        <w:rPr>
          <w:rFonts w:ascii="GHEA Grapalat" w:hAnsi="GHEA Grapalat" w:cs="Sylfaen"/>
          <w:szCs w:val="24"/>
          <w:lang w:val="ru-RU"/>
        </w:rPr>
        <w:t>նշելով</w:t>
      </w:r>
      <w:r w:rsidRPr="00326D3D">
        <w:rPr>
          <w:rFonts w:ascii="GHEA Grapalat" w:hAnsi="GHEA Grapalat" w:cs="Sylfaen"/>
          <w:szCs w:val="24"/>
        </w:rPr>
        <w:t xml:space="preserve"> </w:t>
      </w:r>
      <w:r>
        <w:rPr>
          <w:rFonts w:ascii="GHEA Grapalat" w:hAnsi="GHEA Grapalat" w:cs="Sylfaen"/>
          <w:szCs w:val="24"/>
          <w:lang w:val="ru-RU"/>
        </w:rPr>
        <w:t>գրանցման</w:t>
      </w:r>
      <w:r w:rsidRPr="00326D3D">
        <w:rPr>
          <w:rFonts w:ascii="GHEA Grapalat" w:hAnsi="GHEA Grapalat" w:cs="Sylfaen"/>
          <w:szCs w:val="24"/>
        </w:rPr>
        <w:t xml:space="preserve"> </w:t>
      </w:r>
      <w:r>
        <w:rPr>
          <w:rFonts w:ascii="GHEA Grapalat" w:hAnsi="GHEA Grapalat" w:cs="Sylfaen"/>
          <w:szCs w:val="24"/>
          <w:lang w:val="ru-RU"/>
        </w:rPr>
        <w:t>համարը</w:t>
      </w:r>
      <w:r>
        <w:rPr>
          <w:rFonts w:ascii="GHEA Grapalat" w:hAnsi="GHEA Grapalat" w:cs="Sylfaen"/>
          <w:szCs w:val="24"/>
        </w:rPr>
        <w:t xml:space="preserve">, </w:t>
      </w:r>
      <w:r>
        <w:rPr>
          <w:rFonts w:ascii="GHEA Grapalat" w:hAnsi="GHEA Grapalat" w:cs="Sylfaen"/>
          <w:szCs w:val="24"/>
          <w:lang w:val="ru-RU"/>
        </w:rPr>
        <w:t>օրը</w:t>
      </w:r>
      <w:r w:rsidRPr="00326D3D">
        <w:rPr>
          <w:rFonts w:ascii="GHEA Grapalat" w:hAnsi="GHEA Grapalat" w:cs="Sylfaen"/>
          <w:szCs w:val="24"/>
        </w:rPr>
        <w:t xml:space="preserve"> </w:t>
      </w:r>
      <w:r>
        <w:rPr>
          <w:rFonts w:ascii="GHEA Grapalat" w:hAnsi="GHEA Grapalat" w:cs="Sylfaen"/>
          <w:szCs w:val="24"/>
          <w:lang w:val="ru-RU"/>
        </w:rPr>
        <w:t>և</w:t>
      </w:r>
      <w:r w:rsidRPr="00326D3D">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ascii="GHEA Grapalat" w:hAnsi="GHEA Grapalat" w:cs="Sylfaen"/>
          <w:szCs w:val="24"/>
          <w:lang w:val="ru-RU"/>
        </w:rPr>
        <w:t>Մասնակցի</w:t>
      </w:r>
      <w:r w:rsidRPr="00326D3D">
        <w:rPr>
          <w:rFonts w:ascii="GHEA Grapalat" w:hAnsi="GHEA Grapalat" w:cs="Sylfaen"/>
          <w:szCs w:val="24"/>
        </w:rPr>
        <w:t xml:space="preserve"> </w:t>
      </w:r>
      <w:r>
        <w:rPr>
          <w:rFonts w:ascii="GHEA Grapalat" w:hAnsi="GHEA Grapalat" w:cs="Sylfaen"/>
          <w:szCs w:val="24"/>
          <w:lang w:val="ru-RU"/>
        </w:rPr>
        <w:t>պահանջով</w:t>
      </w:r>
      <w:r w:rsidRPr="00326D3D">
        <w:rPr>
          <w:rFonts w:ascii="GHEA Grapalat" w:hAnsi="GHEA Grapalat" w:cs="Sylfaen"/>
          <w:szCs w:val="24"/>
        </w:rPr>
        <w:t xml:space="preserve"> </w:t>
      </w:r>
      <w:r>
        <w:rPr>
          <w:rFonts w:ascii="GHEA Grapalat" w:hAnsi="GHEA Grapalat" w:cs="Sylfaen"/>
          <w:szCs w:val="24"/>
          <w:lang w:val="en-US"/>
        </w:rPr>
        <w:t>դրա</w:t>
      </w:r>
      <w:r>
        <w:rPr>
          <w:rFonts w:ascii="GHEA Grapalat" w:hAnsi="GHEA Grapalat" w:cs="Sylfaen"/>
          <w:szCs w:val="24"/>
        </w:rPr>
        <w:t xml:space="preserve"> </w:t>
      </w:r>
      <w:r>
        <w:rPr>
          <w:rFonts w:ascii="GHEA Grapalat" w:hAnsi="GHEA Grapalat" w:cs="Sylfaen"/>
          <w:szCs w:val="24"/>
          <w:lang w:val="en-US"/>
        </w:rPr>
        <w:t>մասին</w:t>
      </w:r>
      <w:r>
        <w:rPr>
          <w:rFonts w:ascii="GHEA Grapalat" w:hAnsi="GHEA Grapalat" w:cs="Sylfaen"/>
          <w:szCs w:val="24"/>
        </w:rPr>
        <w:t xml:space="preserve"> </w:t>
      </w:r>
      <w:r>
        <w:rPr>
          <w:rFonts w:ascii="GHEA Grapalat" w:hAnsi="GHEA Grapalat" w:cs="Sylfaen"/>
          <w:szCs w:val="24"/>
          <w:lang w:val="en-US"/>
        </w:rPr>
        <w:t>տրվում</w:t>
      </w:r>
      <w:r>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 xml:space="preserve"> </w:t>
      </w:r>
      <w:r>
        <w:rPr>
          <w:rFonts w:ascii="GHEA Grapalat" w:hAnsi="GHEA Grapalat" w:cs="Sylfaen"/>
          <w:szCs w:val="24"/>
          <w:lang w:val="ru-RU"/>
        </w:rPr>
        <w:t>տեղեկանք։</w:t>
      </w:r>
      <w:r w:rsidRPr="00326D3D">
        <w:rPr>
          <w:rFonts w:ascii="GHEA Grapalat" w:hAnsi="GHEA Grapalat" w:cs="Sylfaen"/>
          <w:szCs w:val="24"/>
        </w:rPr>
        <w:t xml:space="preserve"> </w:t>
      </w:r>
      <w:r>
        <w:rPr>
          <w:rFonts w:ascii="GHEA Grapalat" w:hAnsi="GHEA Grapalat" w:cs="Sylfaen"/>
          <w:szCs w:val="24"/>
          <w:lang w:val="ru-RU"/>
        </w:rPr>
        <w:t>Հայտերը</w:t>
      </w:r>
      <w:r w:rsidRPr="00326D3D">
        <w:rPr>
          <w:rFonts w:ascii="GHEA Grapalat" w:hAnsi="GHEA Grapalat" w:cs="Sylfaen"/>
          <w:szCs w:val="24"/>
        </w:rPr>
        <w:t xml:space="preserve"> </w:t>
      </w:r>
      <w:r>
        <w:rPr>
          <w:rFonts w:ascii="GHEA Grapalat" w:hAnsi="GHEA Grapalat" w:cs="Sylfaen"/>
          <w:szCs w:val="24"/>
          <w:lang w:val="ru-RU"/>
        </w:rPr>
        <w:t>ներկայացնելու</w:t>
      </w:r>
      <w:r w:rsidRPr="00326D3D">
        <w:rPr>
          <w:rFonts w:ascii="GHEA Grapalat" w:hAnsi="GHEA Grapalat" w:cs="Sylfaen"/>
          <w:szCs w:val="24"/>
        </w:rPr>
        <w:t xml:space="preserve"> </w:t>
      </w:r>
      <w:r>
        <w:rPr>
          <w:rFonts w:ascii="GHEA Grapalat" w:hAnsi="GHEA Grapalat" w:cs="Sylfaen"/>
          <w:szCs w:val="24"/>
          <w:lang w:val="ru-RU"/>
        </w:rPr>
        <w:t>վերջնաժամկետը</w:t>
      </w:r>
      <w:r w:rsidRPr="00326D3D">
        <w:rPr>
          <w:rFonts w:ascii="GHEA Grapalat" w:hAnsi="GHEA Grapalat" w:cs="Sylfaen"/>
          <w:szCs w:val="24"/>
        </w:rPr>
        <w:t xml:space="preserve"> </w:t>
      </w:r>
      <w:r>
        <w:rPr>
          <w:rFonts w:ascii="GHEA Grapalat" w:hAnsi="GHEA Grapalat" w:cs="Sylfaen"/>
          <w:szCs w:val="24"/>
          <w:lang w:val="ru-RU"/>
        </w:rPr>
        <w:t>լրանալուց</w:t>
      </w:r>
      <w:r w:rsidRPr="00326D3D">
        <w:rPr>
          <w:rFonts w:ascii="GHEA Grapalat" w:hAnsi="GHEA Grapalat" w:cs="Sylfaen"/>
          <w:szCs w:val="24"/>
        </w:rPr>
        <w:t xml:space="preserve"> </w:t>
      </w:r>
      <w:r>
        <w:rPr>
          <w:rFonts w:ascii="GHEA Grapalat" w:hAnsi="GHEA Grapalat" w:cs="Sylfaen"/>
          <w:szCs w:val="24"/>
          <w:lang w:val="ru-RU"/>
        </w:rPr>
        <w:t>հետո</w:t>
      </w:r>
      <w:r w:rsidRPr="00326D3D">
        <w:rPr>
          <w:rFonts w:ascii="GHEA Grapalat" w:hAnsi="GHEA Grapalat" w:cs="Sylfaen"/>
          <w:szCs w:val="24"/>
        </w:rPr>
        <w:t xml:space="preserve"> </w:t>
      </w:r>
      <w:r>
        <w:rPr>
          <w:rFonts w:ascii="GHEA Grapalat" w:hAnsi="GHEA Grapalat" w:cs="Sylfaen"/>
          <w:szCs w:val="24"/>
          <w:lang w:val="ru-RU"/>
        </w:rPr>
        <w:t>ներկայացված</w:t>
      </w:r>
      <w:r w:rsidRPr="00326D3D">
        <w:rPr>
          <w:rFonts w:ascii="GHEA Grapalat" w:hAnsi="GHEA Grapalat" w:cs="Sylfaen"/>
          <w:szCs w:val="24"/>
        </w:rPr>
        <w:t xml:space="preserve"> </w:t>
      </w:r>
      <w:r>
        <w:rPr>
          <w:rFonts w:ascii="GHEA Grapalat" w:hAnsi="GHEA Grapalat" w:cs="Sylfaen"/>
          <w:szCs w:val="24"/>
          <w:lang w:val="ru-RU"/>
        </w:rPr>
        <w:t>հայտերը</w:t>
      </w:r>
      <w:r w:rsidRPr="00326D3D">
        <w:rPr>
          <w:rFonts w:ascii="GHEA Grapalat" w:hAnsi="GHEA Grapalat" w:cs="Sylfaen"/>
          <w:szCs w:val="24"/>
        </w:rPr>
        <w:t xml:space="preserve"> </w:t>
      </w:r>
      <w:r>
        <w:rPr>
          <w:rFonts w:ascii="GHEA Grapalat" w:hAnsi="GHEA Grapalat" w:cs="Sylfaen"/>
          <w:szCs w:val="24"/>
          <w:lang w:val="ru-RU"/>
        </w:rPr>
        <w:t>գրանցամատյանում</w:t>
      </w:r>
      <w:r w:rsidRPr="00326D3D">
        <w:rPr>
          <w:rFonts w:ascii="GHEA Grapalat" w:hAnsi="GHEA Grapalat" w:cs="Sylfaen"/>
          <w:szCs w:val="24"/>
        </w:rPr>
        <w:t xml:space="preserve"> </w:t>
      </w:r>
      <w:r>
        <w:rPr>
          <w:rFonts w:ascii="GHEA Grapalat" w:hAnsi="GHEA Grapalat" w:cs="Sylfaen"/>
          <w:szCs w:val="24"/>
          <w:lang w:val="ru-RU"/>
        </w:rPr>
        <w:t>չեն</w:t>
      </w:r>
      <w:r w:rsidRPr="00326D3D">
        <w:rPr>
          <w:rFonts w:ascii="GHEA Grapalat" w:hAnsi="GHEA Grapalat" w:cs="Sylfaen"/>
          <w:szCs w:val="24"/>
        </w:rPr>
        <w:t xml:space="preserve"> </w:t>
      </w:r>
      <w:r>
        <w:rPr>
          <w:rFonts w:ascii="GHEA Grapalat" w:hAnsi="GHEA Grapalat" w:cs="Sylfaen"/>
          <w:szCs w:val="24"/>
          <w:lang w:val="ru-RU"/>
        </w:rPr>
        <w:t>գրանցվում</w:t>
      </w:r>
      <w:r w:rsidRPr="00326D3D">
        <w:rPr>
          <w:rFonts w:ascii="GHEA Grapalat" w:hAnsi="GHEA Grapalat" w:cs="Sylfaen"/>
          <w:szCs w:val="24"/>
        </w:rPr>
        <w:t xml:space="preserve"> </w:t>
      </w:r>
      <w:r>
        <w:rPr>
          <w:rFonts w:ascii="GHEA Grapalat" w:hAnsi="GHEA Grapalat" w:cs="Sylfaen"/>
          <w:szCs w:val="24"/>
          <w:lang w:val="ru-RU"/>
        </w:rPr>
        <w:t>և</w:t>
      </w:r>
      <w:r w:rsidRPr="00326D3D">
        <w:rPr>
          <w:rFonts w:ascii="GHEA Grapalat" w:hAnsi="GHEA Grapalat" w:cs="Sylfaen"/>
          <w:szCs w:val="24"/>
        </w:rPr>
        <w:t xml:space="preserve"> </w:t>
      </w:r>
      <w:r>
        <w:rPr>
          <w:rFonts w:ascii="GHEA Grapalat" w:hAnsi="GHEA Grapalat" w:cs="Sylfaen"/>
          <w:szCs w:val="24"/>
          <w:lang w:val="ru-RU"/>
        </w:rPr>
        <w:t>դրանք</w:t>
      </w:r>
      <w:r>
        <w:rPr>
          <w:rFonts w:ascii="GHEA Grapalat" w:hAnsi="GHEA Grapalat" w:cs="Sylfaen"/>
          <w:szCs w:val="24"/>
        </w:rPr>
        <w:t xml:space="preserve">` </w:t>
      </w:r>
      <w:r>
        <w:rPr>
          <w:rFonts w:ascii="GHEA Grapalat" w:hAnsi="GHEA Grapalat" w:cs="Sylfaen"/>
          <w:szCs w:val="24"/>
          <w:lang w:val="ru-RU"/>
        </w:rPr>
        <w:t>ստանալու</w:t>
      </w:r>
      <w:r w:rsidRPr="00326D3D">
        <w:rPr>
          <w:rFonts w:ascii="GHEA Grapalat" w:hAnsi="GHEA Grapalat" w:cs="Sylfaen"/>
          <w:szCs w:val="24"/>
        </w:rPr>
        <w:t xml:space="preserve"> </w:t>
      </w:r>
      <w:r>
        <w:rPr>
          <w:rFonts w:ascii="GHEA Grapalat" w:hAnsi="GHEA Grapalat" w:cs="Sylfaen"/>
          <w:szCs w:val="24"/>
          <w:lang w:val="ru-RU"/>
        </w:rPr>
        <w:t>օրվան</w:t>
      </w:r>
      <w:r w:rsidRPr="00326D3D">
        <w:rPr>
          <w:rFonts w:ascii="GHEA Grapalat" w:hAnsi="GHEA Grapalat" w:cs="Sylfaen"/>
          <w:szCs w:val="24"/>
        </w:rPr>
        <w:t xml:space="preserve"> </w:t>
      </w:r>
      <w:r>
        <w:rPr>
          <w:rFonts w:ascii="GHEA Grapalat" w:hAnsi="GHEA Grapalat" w:cs="Sylfaen"/>
          <w:szCs w:val="24"/>
          <w:lang w:val="ru-RU"/>
        </w:rPr>
        <w:t>հաջորդող</w:t>
      </w:r>
      <w:r w:rsidRPr="00326D3D">
        <w:rPr>
          <w:rFonts w:ascii="GHEA Grapalat" w:hAnsi="GHEA Grapalat" w:cs="Sylfaen"/>
          <w:szCs w:val="24"/>
        </w:rPr>
        <w:t xml:space="preserve"> </w:t>
      </w:r>
      <w:r>
        <w:rPr>
          <w:rFonts w:ascii="GHEA Grapalat" w:hAnsi="GHEA Grapalat" w:cs="Sylfaen"/>
          <w:szCs w:val="24"/>
          <w:lang w:val="ru-RU"/>
        </w:rPr>
        <w:t>երկու</w:t>
      </w:r>
      <w:r w:rsidRPr="00326D3D">
        <w:rPr>
          <w:rFonts w:ascii="GHEA Grapalat" w:hAnsi="GHEA Grapalat" w:cs="Sylfaen"/>
          <w:szCs w:val="24"/>
        </w:rPr>
        <w:t xml:space="preserve"> </w:t>
      </w:r>
      <w:r>
        <w:rPr>
          <w:rFonts w:ascii="GHEA Grapalat" w:hAnsi="GHEA Grapalat" w:cs="Sylfaen"/>
          <w:szCs w:val="24"/>
          <w:lang w:val="ru-RU"/>
        </w:rPr>
        <w:t>աշխատանքային</w:t>
      </w:r>
      <w:r w:rsidRPr="00326D3D">
        <w:rPr>
          <w:rFonts w:ascii="GHEA Grapalat" w:hAnsi="GHEA Grapalat" w:cs="Sylfaen"/>
          <w:szCs w:val="24"/>
        </w:rPr>
        <w:t xml:space="preserve"> </w:t>
      </w:r>
      <w:r>
        <w:rPr>
          <w:rFonts w:ascii="GHEA Grapalat" w:hAnsi="GHEA Grapalat" w:cs="Sylfaen"/>
          <w:szCs w:val="24"/>
          <w:lang w:val="ru-RU"/>
        </w:rPr>
        <w:t>օրվա</w:t>
      </w:r>
      <w:r w:rsidRPr="00326D3D">
        <w:rPr>
          <w:rFonts w:ascii="GHEA Grapalat" w:hAnsi="GHEA Grapalat" w:cs="Sylfaen"/>
          <w:szCs w:val="24"/>
        </w:rPr>
        <w:t xml:space="preserve"> </w:t>
      </w:r>
      <w:r>
        <w:rPr>
          <w:rFonts w:ascii="GHEA Grapalat" w:hAnsi="GHEA Grapalat" w:cs="Sylfaen"/>
          <w:szCs w:val="24"/>
          <w:lang w:val="ru-RU"/>
        </w:rPr>
        <w:t>ընթացքում</w:t>
      </w:r>
      <w:r w:rsidRPr="00326D3D">
        <w:rPr>
          <w:rFonts w:ascii="GHEA Grapalat" w:hAnsi="GHEA Grapalat" w:cs="Sylfaen"/>
          <w:szCs w:val="24"/>
        </w:rPr>
        <w:t xml:space="preserve"> </w:t>
      </w:r>
      <w:r>
        <w:rPr>
          <w:rFonts w:ascii="GHEA Grapalat" w:hAnsi="GHEA Grapalat" w:cs="Sylfaen"/>
          <w:szCs w:val="24"/>
          <w:lang w:val="ru-RU"/>
        </w:rPr>
        <w:t>քարտուղարի</w:t>
      </w:r>
      <w:r w:rsidRPr="00326D3D">
        <w:rPr>
          <w:rFonts w:ascii="GHEA Grapalat" w:hAnsi="GHEA Grapalat" w:cs="Sylfaen"/>
          <w:szCs w:val="24"/>
        </w:rPr>
        <w:t xml:space="preserve"> </w:t>
      </w:r>
      <w:r>
        <w:rPr>
          <w:rFonts w:ascii="GHEA Grapalat" w:hAnsi="GHEA Grapalat" w:cs="Sylfaen"/>
          <w:szCs w:val="24"/>
          <w:lang w:val="ru-RU"/>
        </w:rPr>
        <w:t>կողմից</w:t>
      </w:r>
      <w:r w:rsidRPr="00326D3D">
        <w:rPr>
          <w:rFonts w:ascii="GHEA Grapalat" w:hAnsi="GHEA Grapalat" w:cs="Sylfaen"/>
          <w:szCs w:val="24"/>
        </w:rPr>
        <w:t xml:space="preserve"> </w:t>
      </w:r>
      <w:r>
        <w:rPr>
          <w:rFonts w:ascii="GHEA Grapalat" w:hAnsi="GHEA Grapalat" w:cs="Sylfaen"/>
          <w:szCs w:val="24"/>
          <w:lang w:val="ru-RU"/>
        </w:rPr>
        <w:t>վերադարձվում</w:t>
      </w:r>
      <w:r w:rsidRPr="00326D3D">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w:t>
      </w:r>
    </w:p>
    <w:p w:rsidR="00BF7179" w:rsidRDefault="00BF7179" w:rsidP="00BF7179">
      <w:pPr>
        <w:pStyle w:val="23"/>
        <w:spacing w:line="240" w:lineRule="auto"/>
        <w:ind w:firstLine="567"/>
        <w:rPr>
          <w:rFonts w:ascii="GHEA Grapalat" w:hAnsi="GHEA Grapalat" w:cs="Sylfaen"/>
          <w:szCs w:val="24"/>
        </w:rPr>
      </w:pPr>
      <w:r>
        <w:rPr>
          <w:rFonts w:ascii="GHEA Grapalat" w:hAnsi="GHEA Grapalat" w:cs="Sylfaen"/>
          <w:szCs w:val="24"/>
        </w:rPr>
        <w:t xml:space="preserve">4.3 </w:t>
      </w:r>
      <w:r>
        <w:rPr>
          <w:rFonts w:ascii="GHEA Grapalat" w:hAnsi="GHEA Grapalat" w:cs="Sylfaen"/>
          <w:szCs w:val="24"/>
          <w:lang w:val="ru-RU"/>
        </w:rPr>
        <w:t>Մասնակիցը</w:t>
      </w:r>
      <w:r w:rsidRPr="00BF7179">
        <w:rPr>
          <w:rFonts w:ascii="GHEA Grapalat" w:hAnsi="GHEA Grapalat" w:cs="Sylfaen"/>
          <w:szCs w:val="24"/>
        </w:rPr>
        <w:t xml:space="preserve"> </w:t>
      </w:r>
      <w:r>
        <w:rPr>
          <w:rFonts w:ascii="GHEA Grapalat" w:hAnsi="GHEA Grapalat" w:cs="Sylfaen"/>
          <w:szCs w:val="24"/>
          <w:lang w:val="ru-RU"/>
        </w:rPr>
        <w:t>հայտով</w:t>
      </w:r>
      <w:r w:rsidRPr="00BF7179">
        <w:rPr>
          <w:rFonts w:ascii="GHEA Grapalat" w:hAnsi="GHEA Grapalat" w:cs="Sylfaen"/>
          <w:szCs w:val="24"/>
        </w:rPr>
        <w:t xml:space="preserve"> </w:t>
      </w:r>
      <w:r>
        <w:rPr>
          <w:rFonts w:ascii="GHEA Grapalat" w:hAnsi="GHEA Grapalat" w:cs="Sylfaen"/>
          <w:szCs w:val="24"/>
          <w:lang w:val="ru-RU"/>
        </w:rPr>
        <w:t>ներկայացնում</w:t>
      </w:r>
      <w:r w:rsidRPr="00BF7179">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w:t>
      </w:r>
    </w:p>
    <w:p w:rsidR="00BF7179" w:rsidRDefault="00BF7179" w:rsidP="00BF717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դիմում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հասցեն</w:t>
      </w:r>
      <w:r>
        <w:rPr>
          <w:rFonts w:ascii="GHEA Grapalat" w:hAnsi="GHEA Grapalat" w:cs="Sylfaen"/>
          <w:sz w:val="20"/>
          <w:szCs w:val="24"/>
          <w:lang w:val="af-ZA" w:eastAsia="en-US"/>
        </w:rPr>
        <w:t xml:space="preserve">, </w:t>
      </w:r>
    </w:p>
    <w:p w:rsidR="00BF7179" w:rsidRDefault="00BF7179" w:rsidP="00BF717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2)</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w:t>
      </w:r>
      <w:r>
        <w:rPr>
          <w:rFonts w:ascii="GHEA Grapalat" w:hAnsi="GHEA Grapalat" w:cs="Sylfaen"/>
          <w:sz w:val="20"/>
          <w:szCs w:val="24"/>
          <w:lang w:val="af-ZA" w:eastAsia="en-US"/>
        </w:rPr>
        <w:softHyphen/>
      </w:r>
      <w:r>
        <w:rPr>
          <w:rFonts w:ascii="GHEA Grapalat" w:hAnsi="GHEA Grapalat" w:cs="Sylfaen"/>
          <w:sz w:val="20"/>
          <w:szCs w:val="24"/>
          <w:lang w:eastAsia="en-US"/>
        </w:rPr>
        <w:t>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rsidR="00BF7179" w:rsidRDefault="00BF7179" w:rsidP="00BF717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չափանիշներին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rsidR="00BF7179" w:rsidRDefault="00BF7179" w:rsidP="00BF717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Pr>
          <w:rFonts w:ascii="GHEA Grapalat" w:hAnsi="GHEA Grapalat" w:cs="Sylfaen"/>
          <w:sz w:val="20"/>
          <w:szCs w:val="24"/>
          <w:lang w:val="af-ZA" w:eastAsia="en-US"/>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  5</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hy-AM"/>
        </w:rPr>
        <w:t xml:space="preserve"> փողի վճարումը հավաստող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բնօրինակը</w:t>
      </w:r>
      <w:r>
        <w:rPr>
          <w:rFonts w:ascii="GHEA Grapalat" w:hAnsi="GHEA Grapalat" w:cs="Sylfaen"/>
          <w:sz w:val="20"/>
          <w:lang w:val="af-ZA"/>
        </w:rPr>
        <w:t xml:space="preserve">.  </w:t>
      </w:r>
    </w:p>
    <w:p w:rsidR="00BF7179" w:rsidRDefault="00BF7179" w:rsidP="00BF717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6</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w:t>
      </w:r>
      <w:r>
        <w:rPr>
          <w:rFonts w:ascii="GHEA Grapalat" w:hAnsi="GHEA Grapalat" w:cs="Sylfaen"/>
          <w:sz w:val="20"/>
          <w:szCs w:val="24"/>
          <w:lang w:val="af-ZA" w:eastAsia="en-US"/>
        </w:rPr>
        <w:softHyphen/>
      </w:r>
      <w:r>
        <w:rPr>
          <w:rFonts w:ascii="GHEA Grapalat" w:hAnsi="GHEA Grapalat" w:cs="Sylfaen"/>
          <w:sz w:val="20"/>
          <w:szCs w:val="24"/>
          <w:lang w:eastAsia="en-US"/>
        </w:rPr>
        <w:t>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որ</w:t>
      </w:r>
      <w:r>
        <w:rPr>
          <w:rFonts w:ascii="GHEA Grapalat" w:hAnsi="GHEA Grapalat" w:cs="Sylfaen"/>
          <w:sz w:val="20"/>
          <w:szCs w:val="24"/>
          <w:lang w:val="af-ZA" w:eastAsia="en-US"/>
        </w:rPr>
        <w:t xml:space="preserve"> </w:t>
      </w:r>
      <w:r>
        <w:rPr>
          <w:rFonts w:ascii="GHEA Grapalat" w:hAnsi="GHEA Grapalat"/>
          <w:sz w:val="20"/>
        </w:rPr>
        <w:t>առաջին</w:t>
      </w:r>
      <w:r>
        <w:rPr>
          <w:rFonts w:ascii="GHEA Grapalat" w:hAnsi="GHEA Grapalat"/>
          <w:sz w:val="20"/>
          <w:lang w:val="af-ZA"/>
        </w:rPr>
        <w:t xml:space="preserve"> </w:t>
      </w:r>
      <w:r>
        <w:rPr>
          <w:rFonts w:ascii="GHEA Grapalat" w:hAnsi="GHEA Grapalat"/>
          <w:sz w:val="20"/>
        </w:rPr>
        <w:t>տեղը</w:t>
      </w:r>
      <w:r>
        <w:rPr>
          <w:rFonts w:ascii="GHEA Grapalat" w:hAnsi="GHEA Grapalat"/>
          <w:sz w:val="20"/>
          <w:lang w:val="af-ZA"/>
        </w:rPr>
        <w:t xml:space="preserve"> </w:t>
      </w:r>
      <w:r>
        <w:rPr>
          <w:rFonts w:ascii="GHEA Grapalat" w:hAnsi="GHEA Grapalat"/>
          <w:sz w:val="20"/>
        </w:rPr>
        <w:t>զբաղեցրած</w:t>
      </w:r>
      <w:r>
        <w:rPr>
          <w:rFonts w:ascii="GHEA Grapalat" w:hAnsi="GHEA Grapalat"/>
          <w:sz w:val="20"/>
          <w:lang w:val="af-ZA"/>
        </w:rPr>
        <w:t xml:space="preserve"> </w:t>
      </w:r>
      <w:r>
        <w:rPr>
          <w:rFonts w:ascii="GHEA Grapalat" w:hAnsi="GHEA Grapalat"/>
          <w:sz w:val="20"/>
        </w:rPr>
        <w:t>մասնակից</w:t>
      </w:r>
      <w:r>
        <w:rPr>
          <w:rFonts w:ascii="GHEA Grapalat" w:hAnsi="GHEA Grapalat"/>
          <w:sz w:val="20"/>
          <w:lang w:val="af-ZA"/>
        </w:rPr>
        <w:t xml:space="preserve"> </w:t>
      </w:r>
      <w:r>
        <w:rPr>
          <w:rFonts w:ascii="GHEA Grapalat" w:hAnsi="GHEA Grapalat"/>
          <w:sz w:val="20"/>
        </w:rPr>
        <w:t>ճանաչվելու</w:t>
      </w:r>
      <w:r>
        <w:rPr>
          <w:rFonts w:ascii="GHEA Grapalat" w:hAnsi="GHEA Grapalat"/>
          <w:sz w:val="20"/>
          <w:lang w:val="af-ZA"/>
        </w:rPr>
        <w:t xml:space="preserve"> </w:t>
      </w:r>
      <w:r>
        <w:rPr>
          <w:rFonts w:ascii="GHEA Grapalat" w:hAnsi="GHEA Grapalat"/>
          <w:sz w:val="20"/>
        </w:rPr>
        <w:t>դեպքում</w:t>
      </w:r>
      <w:r>
        <w:rPr>
          <w:rFonts w:ascii="GHEA Grapalat" w:hAnsi="GHEA Grapalat"/>
          <w:sz w:val="20"/>
          <w:lang w:val="af-ZA"/>
        </w:rPr>
        <w:t xml:space="preserve"> </w:t>
      </w:r>
      <w:r>
        <w:rPr>
          <w:rFonts w:ascii="GHEA Grapalat" w:hAnsi="GHEA Grapalat"/>
          <w:sz w:val="20"/>
        </w:rPr>
        <w:t>սույն</w:t>
      </w:r>
      <w:r>
        <w:rPr>
          <w:rFonts w:ascii="GHEA Grapalat" w:hAnsi="GHEA Grapalat"/>
          <w:sz w:val="20"/>
          <w:lang w:val="af-ZA"/>
        </w:rPr>
        <w:t xml:space="preserve"> </w:t>
      </w:r>
      <w:r>
        <w:rPr>
          <w:rFonts w:ascii="GHEA Grapalat" w:hAnsi="GHEA Grapalat"/>
          <w:sz w:val="20"/>
        </w:rPr>
        <w:t>հրավերով</w:t>
      </w:r>
      <w:r>
        <w:rPr>
          <w:rFonts w:ascii="GHEA Grapalat" w:hAnsi="GHEA Grapalat"/>
          <w:sz w:val="20"/>
          <w:lang w:val="af-ZA"/>
        </w:rPr>
        <w:t xml:space="preserve"> </w:t>
      </w:r>
      <w:r>
        <w:rPr>
          <w:rFonts w:ascii="GHEA Grapalat" w:hAnsi="GHEA Grapalat"/>
          <w:sz w:val="20"/>
        </w:rPr>
        <w:t>սահմանված</w:t>
      </w:r>
      <w:r>
        <w:rPr>
          <w:rFonts w:ascii="GHEA Grapalat" w:hAnsi="GHEA Grapalat"/>
          <w:sz w:val="20"/>
          <w:lang w:val="af-ZA"/>
        </w:rPr>
        <w:t xml:space="preserve"> </w:t>
      </w:r>
      <w:r>
        <w:rPr>
          <w:rFonts w:ascii="GHEA Grapalat" w:hAnsi="GHEA Grapalat"/>
          <w:sz w:val="20"/>
        </w:rPr>
        <w:t>կարգով</w:t>
      </w:r>
      <w:r>
        <w:rPr>
          <w:rFonts w:ascii="GHEA Grapalat" w:hAnsi="GHEA Grapalat"/>
          <w:sz w:val="20"/>
          <w:lang w:val="af-ZA"/>
        </w:rPr>
        <w:t xml:space="preserve"> </w:t>
      </w:r>
      <w:r>
        <w:rPr>
          <w:rFonts w:ascii="GHEA Grapalat" w:hAnsi="GHEA Grapalat"/>
          <w:sz w:val="20"/>
        </w:rPr>
        <w:t>և</w:t>
      </w:r>
      <w:r>
        <w:rPr>
          <w:rFonts w:ascii="GHEA Grapalat" w:hAnsi="GHEA Grapalat"/>
          <w:sz w:val="20"/>
          <w:lang w:val="af-ZA"/>
        </w:rPr>
        <w:t xml:space="preserve"> </w:t>
      </w:r>
      <w:r>
        <w:rPr>
          <w:rFonts w:ascii="GHEA Grapalat" w:hAnsi="GHEA Grapalat"/>
          <w:sz w:val="20"/>
        </w:rPr>
        <w:t>ժամկետում</w:t>
      </w:r>
      <w:r>
        <w:rPr>
          <w:rFonts w:ascii="GHEA Grapalat" w:hAnsi="GHEA Grapalat"/>
          <w:sz w:val="20"/>
          <w:lang w:val="af-ZA"/>
        </w:rPr>
        <w:t xml:space="preserve"> </w:t>
      </w:r>
      <w:r>
        <w:rPr>
          <w:rFonts w:ascii="GHEA Grapalat" w:hAnsi="GHEA Grapalat"/>
          <w:sz w:val="20"/>
        </w:rPr>
        <w:t>հանձնաժողովին</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ներկայացնում</w:t>
      </w:r>
      <w:r>
        <w:rPr>
          <w:rFonts w:ascii="GHEA Grapalat" w:hAnsi="GHEA Grapalat"/>
          <w:sz w:val="20"/>
          <w:lang w:val="af-ZA"/>
        </w:rPr>
        <w:t xml:space="preserve"> </w:t>
      </w:r>
      <w:r>
        <w:rPr>
          <w:rFonts w:ascii="GHEA Grapalat" w:hAnsi="GHEA Grapalat" w:cs="Sylfaen"/>
          <w:sz w:val="20"/>
          <w:szCs w:val="24"/>
          <w:lang w:eastAsia="en-US"/>
        </w:rPr>
        <w:t>առաջարկվող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նշանը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արտադրողի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ծագման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երկիրը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այսուհետ</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նկարագիր</w:t>
      </w:r>
      <w:r>
        <w:rPr>
          <w:rFonts w:ascii="GHEA Grapalat" w:hAnsi="GHEA Grapalat" w:cs="Sylfaen"/>
          <w:sz w:val="20"/>
          <w:szCs w:val="24"/>
          <w:lang w:val="af-ZA" w:eastAsia="en-US"/>
        </w:rPr>
        <w:t>),</w:t>
      </w:r>
    </w:p>
    <w:p w:rsidR="00BF7179" w:rsidRDefault="00BF7179" w:rsidP="00BF7179">
      <w:pPr>
        <w:ind w:firstLine="708"/>
        <w:jc w:val="both"/>
        <w:rPr>
          <w:rFonts w:ascii="GHEA Grapalat" w:hAnsi="GHEA Grapalat"/>
          <w:sz w:val="20"/>
          <w:szCs w:val="20"/>
          <w:lang w:val="af-ZA"/>
        </w:rPr>
      </w:pPr>
      <w:r>
        <w:rPr>
          <w:rFonts w:ascii="GHEA Grapalat" w:hAnsi="GHEA Grapalat" w:cs="Sylfaen"/>
          <w:sz w:val="20"/>
          <w:szCs w:val="20"/>
          <w:lang w:val="af-ZA"/>
        </w:rPr>
        <w:t>7</w:t>
      </w:r>
      <w:r>
        <w:rPr>
          <w:rFonts w:ascii="GHEA Grapalat" w:hAnsi="GHEA Grapalat" w:cs="Sylfaen"/>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գերիշխող</w:t>
      </w:r>
      <w:r>
        <w:rPr>
          <w:rFonts w:ascii="GHEA Grapalat" w:hAnsi="GHEA Grapalat"/>
          <w:sz w:val="20"/>
          <w:szCs w:val="20"/>
          <w:lang w:val="af-ZA"/>
        </w:rPr>
        <w:t xml:space="preserve"> </w:t>
      </w:r>
      <w:r>
        <w:rPr>
          <w:rFonts w:ascii="GHEA Grapalat" w:hAnsi="GHEA Grapalat"/>
          <w:sz w:val="20"/>
          <w:szCs w:val="20"/>
        </w:rPr>
        <w:t>դիրքի</w:t>
      </w:r>
      <w:r>
        <w:rPr>
          <w:rFonts w:ascii="GHEA Grapalat" w:hAnsi="GHEA Grapalat"/>
          <w:sz w:val="20"/>
          <w:szCs w:val="20"/>
          <w:lang w:val="af-ZA"/>
        </w:rPr>
        <w:t xml:space="preserve"> </w:t>
      </w:r>
      <w:r>
        <w:rPr>
          <w:rFonts w:ascii="GHEA Grapalat" w:hAnsi="GHEA Grapalat"/>
          <w:sz w:val="20"/>
          <w:szCs w:val="20"/>
        </w:rPr>
        <w:t>չարաշահման</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հակամրցակցային</w:t>
      </w:r>
      <w:r>
        <w:rPr>
          <w:rFonts w:ascii="GHEA Grapalat" w:hAnsi="GHEA Grapalat"/>
          <w:sz w:val="20"/>
          <w:szCs w:val="20"/>
          <w:lang w:val="af-ZA"/>
        </w:rPr>
        <w:t xml:space="preserve"> </w:t>
      </w:r>
      <w:r>
        <w:rPr>
          <w:rFonts w:ascii="GHEA Grapalat" w:hAnsi="GHEA Grapalat"/>
          <w:sz w:val="20"/>
          <w:szCs w:val="20"/>
        </w:rPr>
        <w:t>համաձայնության</w:t>
      </w:r>
      <w:r>
        <w:rPr>
          <w:rFonts w:ascii="GHEA Grapalat" w:hAnsi="GHEA Grapalat"/>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BF7179" w:rsidRDefault="00BF7179" w:rsidP="00BF7179">
      <w:pPr>
        <w:ind w:firstLine="708"/>
        <w:jc w:val="both"/>
        <w:rPr>
          <w:rFonts w:ascii="GHEA Grapalat" w:hAnsi="GHEA Grapalat"/>
          <w:sz w:val="20"/>
          <w:szCs w:val="20"/>
          <w:lang w:val="af-ZA"/>
        </w:rPr>
      </w:pPr>
      <w:r>
        <w:rPr>
          <w:rFonts w:ascii="GHEA Grapalat" w:hAnsi="GHEA Grapalat"/>
          <w:sz w:val="20"/>
          <w:szCs w:val="20"/>
          <w:lang w:val="af-ZA"/>
        </w:rPr>
        <w:t>8</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sz w:val="20"/>
          <w:szCs w:val="20"/>
        </w:rPr>
        <w:t>փոխկապակցված</w:t>
      </w:r>
      <w:r>
        <w:rPr>
          <w:rFonts w:ascii="GHEA Grapalat" w:hAnsi="GHEA Grapalat"/>
          <w:sz w:val="20"/>
          <w:szCs w:val="20"/>
          <w:lang w:val="af-ZA"/>
        </w:rPr>
        <w:t xml:space="preserve"> </w:t>
      </w:r>
      <w:r>
        <w:rPr>
          <w:rFonts w:ascii="GHEA Grapalat" w:hAnsi="GHEA Grapalat"/>
          <w:sz w:val="20"/>
          <w:szCs w:val="20"/>
        </w:rPr>
        <w:t>անձանց</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cs="Sylfaen"/>
          <w:sz w:val="20"/>
          <w:szCs w:val="20"/>
        </w:rPr>
        <w:t>իր</w:t>
      </w:r>
      <w:r>
        <w:rPr>
          <w:rFonts w:ascii="GHEA Grapalat" w:hAnsi="GHEA Grapalat"/>
          <w:sz w:val="20"/>
          <w:szCs w:val="20"/>
          <w:lang w:val="af-ZA"/>
        </w:rPr>
        <w:t xml:space="preserve"> </w:t>
      </w:r>
      <w:r>
        <w:rPr>
          <w:rFonts w:ascii="GHEA Grapalat" w:hAnsi="GHEA Grapalat" w:cs="Sylfaen"/>
          <w:sz w:val="20"/>
          <w:szCs w:val="20"/>
        </w:rPr>
        <w:t>կողմից</w:t>
      </w:r>
      <w:r>
        <w:rPr>
          <w:rFonts w:ascii="GHEA Grapalat" w:hAnsi="GHEA Grapalat"/>
          <w:sz w:val="20"/>
          <w:szCs w:val="20"/>
          <w:lang w:val="af-ZA"/>
        </w:rPr>
        <w:t xml:space="preserve"> </w:t>
      </w:r>
      <w:r>
        <w:rPr>
          <w:rFonts w:ascii="GHEA Grapalat" w:hAnsi="GHEA Grapalat" w:cs="Sylfaen"/>
          <w:sz w:val="20"/>
          <w:szCs w:val="20"/>
        </w:rPr>
        <w:t>հիմնադրված</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ավելի</w:t>
      </w:r>
      <w:r>
        <w:rPr>
          <w:rFonts w:ascii="GHEA Grapalat" w:hAnsi="GHEA Grapalat"/>
          <w:sz w:val="20"/>
          <w:szCs w:val="20"/>
          <w:lang w:val="af-ZA"/>
        </w:rPr>
        <w:t xml:space="preserve"> </w:t>
      </w:r>
      <w:r>
        <w:rPr>
          <w:rFonts w:ascii="GHEA Grapalat" w:hAnsi="GHEA Grapalat" w:cs="Sylfaen"/>
          <w:sz w:val="20"/>
          <w:szCs w:val="20"/>
        </w:rPr>
        <w:t>քան</w:t>
      </w:r>
      <w:r>
        <w:rPr>
          <w:rFonts w:ascii="GHEA Grapalat" w:hAnsi="GHEA Grapalat"/>
          <w:sz w:val="20"/>
          <w:szCs w:val="20"/>
          <w:lang w:val="af-ZA"/>
        </w:rPr>
        <w:t xml:space="preserve"> </w:t>
      </w:r>
      <w:r>
        <w:rPr>
          <w:rFonts w:ascii="GHEA Grapalat" w:hAnsi="GHEA Grapalat" w:cs="Sylfaen"/>
          <w:sz w:val="20"/>
          <w:szCs w:val="20"/>
        </w:rPr>
        <w:t>հիսուն</w:t>
      </w:r>
      <w:r>
        <w:rPr>
          <w:rFonts w:ascii="GHEA Grapalat" w:hAnsi="GHEA Grapalat"/>
          <w:sz w:val="20"/>
          <w:szCs w:val="20"/>
          <w:lang w:val="af-ZA"/>
        </w:rPr>
        <w:t xml:space="preserve"> </w:t>
      </w:r>
      <w:r>
        <w:rPr>
          <w:rFonts w:ascii="GHEA Grapalat" w:hAnsi="GHEA Grapalat" w:cs="Sylfaen"/>
          <w:sz w:val="20"/>
          <w:szCs w:val="20"/>
        </w:rPr>
        <w:t>տոկոս</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cs="Sylfaen"/>
          <w:sz w:val="20"/>
          <w:szCs w:val="20"/>
        </w:rPr>
        <w:t>պատկանող</w:t>
      </w:r>
      <w:r>
        <w:rPr>
          <w:rFonts w:ascii="GHEA Grapalat" w:hAnsi="GHEA Grapalat"/>
          <w:sz w:val="20"/>
          <w:szCs w:val="20"/>
          <w:lang w:val="af-ZA"/>
        </w:rPr>
        <w:t xml:space="preserve"> </w:t>
      </w:r>
      <w:r>
        <w:rPr>
          <w:rFonts w:ascii="GHEA Grapalat" w:hAnsi="GHEA Grapalat" w:cs="Sylfaen"/>
          <w:sz w:val="20"/>
          <w:szCs w:val="20"/>
        </w:rPr>
        <w:t>բաժնեմաս</w:t>
      </w:r>
      <w:r>
        <w:rPr>
          <w:rFonts w:ascii="GHEA Grapalat" w:hAnsi="GHEA Grapalat"/>
          <w:sz w:val="20"/>
          <w:szCs w:val="20"/>
          <w:lang w:val="af-ZA"/>
        </w:rPr>
        <w:t xml:space="preserve"> </w:t>
      </w:r>
      <w:r>
        <w:rPr>
          <w:rFonts w:ascii="GHEA Grapalat" w:hAnsi="GHEA Grapalat"/>
          <w:color w:val="000000"/>
          <w:sz w:val="20"/>
          <w:szCs w:val="20"/>
          <w:lang w:val="hy-AM"/>
        </w:rPr>
        <w:t>(</w:t>
      </w:r>
      <w:r>
        <w:rPr>
          <w:rFonts w:ascii="GHEA Grapalat" w:hAnsi="GHEA Grapalat"/>
          <w:color w:val="000000"/>
          <w:sz w:val="20"/>
          <w:szCs w:val="20"/>
        </w:rPr>
        <w:t>փայաբաժին</w:t>
      </w:r>
      <w:r>
        <w:rPr>
          <w:rFonts w:ascii="GHEA Grapalat" w:hAnsi="GHEA Grapalat"/>
          <w:color w:val="000000"/>
          <w:sz w:val="20"/>
          <w:szCs w:val="20"/>
          <w:lang w:val="hy-AM"/>
        </w:rPr>
        <w:t xml:space="preserve">) </w:t>
      </w:r>
      <w:r>
        <w:rPr>
          <w:rFonts w:ascii="GHEA Grapalat" w:hAnsi="GHEA Grapalat" w:cs="Sylfaen"/>
          <w:sz w:val="20"/>
          <w:szCs w:val="20"/>
        </w:rPr>
        <w:t>ունեցող</w:t>
      </w:r>
      <w:r>
        <w:rPr>
          <w:rFonts w:ascii="GHEA Grapalat" w:hAnsi="GHEA Grapalat"/>
          <w:sz w:val="20"/>
          <w:szCs w:val="20"/>
          <w:lang w:val="af-ZA"/>
        </w:rPr>
        <w:t xml:space="preserve"> </w:t>
      </w:r>
      <w:r>
        <w:rPr>
          <w:rFonts w:ascii="GHEA Grapalat" w:hAnsi="GHEA Grapalat" w:cs="Sylfaen"/>
          <w:sz w:val="20"/>
          <w:szCs w:val="20"/>
        </w:rPr>
        <w:t>կազմակերպությունների</w:t>
      </w:r>
      <w:r>
        <w:rPr>
          <w:rFonts w:ascii="GHEA Grapalat" w:hAnsi="GHEA Grapalat"/>
          <w:sz w:val="20"/>
          <w:szCs w:val="20"/>
          <w:lang w:val="af-ZA"/>
        </w:rPr>
        <w:t xml:space="preserve"> </w:t>
      </w:r>
      <w:r>
        <w:rPr>
          <w:rFonts w:ascii="GHEA Grapalat" w:hAnsi="GHEA Grapalat" w:cs="Sylfaen"/>
          <w:sz w:val="20"/>
          <w:szCs w:val="20"/>
        </w:rPr>
        <w:t>միաժամանակյա</w:t>
      </w:r>
      <w:r>
        <w:rPr>
          <w:rFonts w:ascii="GHEA Grapalat" w:hAnsi="GHEA Grapalat"/>
          <w:sz w:val="20"/>
          <w:szCs w:val="20"/>
          <w:lang w:val="af-ZA"/>
        </w:rPr>
        <w:t xml:space="preserve"> </w:t>
      </w:r>
      <w:r>
        <w:rPr>
          <w:rFonts w:ascii="GHEA Grapalat" w:hAnsi="GHEA Grapalat" w:cs="Sylfaen"/>
          <w:sz w:val="20"/>
          <w:szCs w:val="20"/>
        </w:rPr>
        <w:t>մասնակցության</w:t>
      </w:r>
      <w:r>
        <w:rPr>
          <w:rFonts w:ascii="GHEA Grapalat" w:hAnsi="GHEA Grapalat" w:cs="Sylfaen"/>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BF7179" w:rsidRDefault="00BF7179" w:rsidP="00BF7179">
      <w:pPr>
        <w:pStyle w:val="norm"/>
        <w:spacing w:line="240" w:lineRule="auto"/>
        <w:rPr>
          <w:rFonts w:ascii="GHEA Grapalat" w:hAnsi="GHEA Grapalat" w:cs="Sylfaen"/>
          <w:sz w:val="20"/>
          <w:lang w:val="af-ZA"/>
        </w:rPr>
      </w:pPr>
      <w:r>
        <w:rPr>
          <w:rFonts w:ascii="GHEA Grapalat" w:hAnsi="GHEA Grapalat"/>
          <w:sz w:val="20"/>
          <w:lang w:val="af-ZA"/>
        </w:rPr>
        <w:t>9</w:t>
      </w:r>
      <w:r>
        <w:rPr>
          <w:rFonts w:ascii="GHEA Grapalat" w:hAnsi="GHEA Grapalat"/>
          <w:sz w:val="20"/>
          <w:lang w:val="hy-AM"/>
        </w:rPr>
        <w:t>)</w:t>
      </w:r>
      <w:r>
        <w:rPr>
          <w:rFonts w:ascii="GHEA Grapalat" w:hAnsi="GHEA Grapalat"/>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ֆիզիկական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ուղղակի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անուղղակի</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կանոնադրական</w:t>
      </w:r>
      <w:r>
        <w:rPr>
          <w:rFonts w:ascii="GHEA Grapalat" w:hAnsi="GHEA Grapalat" w:cs="Sylfaen"/>
          <w:sz w:val="20"/>
          <w:lang w:val="af-ZA"/>
        </w:rPr>
        <w:t xml:space="preserve"> </w:t>
      </w:r>
      <w:r>
        <w:rPr>
          <w:rFonts w:ascii="GHEA Grapalat" w:hAnsi="GHEA Grapalat" w:cs="Sylfaen"/>
          <w:sz w:val="20"/>
        </w:rPr>
        <w:t>կապիտալում</w:t>
      </w:r>
      <w:r>
        <w:rPr>
          <w:rFonts w:ascii="GHEA Grapalat" w:hAnsi="GHEA Grapalat" w:cs="Sylfaen"/>
          <w:sz w:val="20"/>
          <w:lang w:val="af-ZA"/>
        </w:rPr>
        <w:t xml:space="preserve"> </w:t>
      </w:r>
      <w:r>
        <w:rPr>
          <w:rFonts w:ascii="GHEA Grapalat" w:hAnsi="GHEA Grapalat" w:cs="Sylfaen"/>
          <w:sz w:val="20"/>
        </w:rPr>
        <w:t>քվեարկող</w:t>
      </w:r>
      <w:r>
        <w:rPr>
          <w:rFonts w:ascii="GHEA Grapalat" w:hAnsi="GHEA Grapalat" w:cs="Sylfaen"/>
          <w:sz w:val="20"/>
          <w:lang w:val="af-ZA"/>
        </w:rPr>
        <w:t xml:space="preserve"> </w:t>
      </w:r>
      <w:r>
        <w:rPr>
          <w:rFonts w:ascii="GHEA Grapalat" w:hAnsi="GHEA Grapalat" w:cs="Sylfaen"/>
          <w:sz w:val="20"/>
        </w:rPr>
        <w:t>բաժնետոմսերի</w:t>
      </w:r>
      <w:r>
        <w:rPr>
          <w:rFonts w:ascii="GHEA Grapalat" w:hAnsi="GHEA Grapalat" w:cs="Sylfaen"/>
          <w:sz w:val="20"/>
          <w:lang w:val="af-ZA"/>
        </w:rPr>
        <w:t xml:space="preserve"> (</w:t>
      </w:r>
      <w:r>
        <w:rPr>
          <w:rFonts w:ascii="GHEA Grapalat" w:hAnsi="GHEA Grapalat" w:cs="Sylfaen"/>
          <w:sz w:val="20"/>
        </w:rPr>
        <w:t>բաժնեմասերի</w:t>
      </w:r>
      <w:r>
        <w:rPr>
          <w:rFonts w:ascii="GHEA Grapalat" w:hAnsi="GHEA Grapalat" w:cs="Sylfaen"/>
          <w:sz w:val="20"/>
          <w:lang w:val="af-ZA"/>
        </w:rPr>
        <w:t xml:space="preserve">, </w:t>
      </w:r>
      <w:r>
        <w:rPr>
          <w:rFonts w:ascii="GHEA Grapalat" w:hAnsi="GHEA Grapalat" w:cs="Sylfaen"/>
          <w:sz w:val="20"/>
        </w:rPr>
        <w:t>փայերի</w:t>
      </w:r>
      <w:r>
        <w:rPr>
          <w:rFonts w:ascii="GHEA Grapalat" w:hAnsi="GHEA Grapalat" w:cs="Sylfaen"/>
          <w:sz w:val="20"/>
          <w:lang w:val="af-ZA"/>
        </w:rPr>
        <w:t xml:space="preserve">) </w:t>
      </w:r>
      <w:r>
        <w:rPr>
          <w:rFonts w:ascii="GHEA Grapalat" w:hAnsi="GHEA Grapalat" w:cs="Sylfaen"/>
          <w:sz w:val="20"/>
        </w:rPr>
        <w:t>ավել</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af-ZA"/>
        </w:rPr>
        <w:t xml:space="preserve"> </w:t>
      </w:r>
      <w:r>
        <w:rPr>
          <w:rFonts w:ascii="GHEA Grapalat" w:hAnsi="GHEA Grapalat" w:cs="Sylfaen"/>
          <w:sz w:val="20"/>
        </w:rPr>
        <w:t>տոկոսը</w:t>
      </w:r>
      <w:r>
        <w:rPr>
          <w:rFonts w:ascii="GHEA Grapalat" w:hAnsi="GHEA Grapalat" w:cs="Sylfaen"/>
          <w:sz w:val="20"/>
          <w:lang w:val="af-ZA"/>
        </w:rPr>
        <w:t xml:space="preserve">, </w:t>
      </w:r>
      <w:r>
        <w:rPr>
          <w:rFonts w:ascii="GHEA Grapalat" w:hAnsi="GHEA Grapalat" w:cs="Sylfaen"/>
          <w:sz w:val="20"/>
        </w:rPr>
        <w:t>ներառյալ</w:t>
      </w:r>
      <w:r>
        <w:rPr>
          <w:rFonts w:ascii="GHEA Grapalat" w:hAnsi="GHEA Grapalat" w:cs="Sylfaen"/>
          <w:sz w:val="20"/>
          <w:lang w:val="af-ZA"/>
        </w:rPr>
        <w:t xml:space="preserve"> </w:t>
      </w:r>
      <w:r>
        <w:rPr>
          <w:rFonts w:ascii="GHEA Grapalat" w:hAnsi="GHEA Grapalat" w:cs="Sylfaen"/>
          <w:sz w:val="20"/>
        </w:rPr>
        <w:t>ըստ</w:t>
      </w:r>
      <w:r>
        <w:rPr>
          <w:rFonts w:ascii="GHEA Grapalat" w:hAnsi="GHEA Grapalat" w:cs="Sylfaen"/>
          <w:sz w:val="20"/>
          <w:lang w:val="af-ZA"/>
        </w:rPr>
        <w:t xml:space="preserve"> </w:t>
      </w:r>
      <w:r>
        <w:rPr>
          <w:rFonts w:ascii="GHEA Grapalat" w:hAnsi="GHEA Grapalat" w:cs="Sylfaen"/>
          <w:sz w:val="20"/>
        </w:rPr>
        <w:t>ներկայացնողի</w:t>
      </w:r>
      <w:r>
        <w:rPr>
          <w:rFonts w:ascii="GHEA Grapalat" w:hAnsi="GHEA Grapalat" w:cs="Sylfaen"/>
          <w:sz w:val="20"/>
          <w:lang w:val="af-ZA"/>
        </w:rPr>
        <w:t xml:space="preserve"> </w:t>
      </w:r>
      <w:r>
        <w:rPr>
          <w:rFonts w:ascii="GHEA Grapalat" w:hAnsi="GHEA Grapalat" w:cs="Sylfaen"/>
          <w:sz w:val="20"/>
        </w:rPr>
        <w:t>բաժնետոմսերը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նշանակելու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ազատելու</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անդամներին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ստանում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իրականացվող</w:t>
      </w:r>
      <w:r>
        <w:rPr>
          <w:rFonts w:ascii="GHEA Grapalat" w:hAnsi="GHEA Grapalat" w:cs="Sylfaen"/>
          <w:sz w:val="20"/>
          <w:lang w:val="af-ZA"/>
        </w:rPr>
        <w:t xml:space="preserve"> </w:t>
      </w:r>
      <w:r>
        <w:rPr>
          <w:rFonts w:ascii="GHEA Grapalat" w:hAnsi="GHEA Grapalat" w:cs="Sylfaen"/>
          <w:sz w:val="20"/>
        </w:rPr>
        <w:t>ձեռնարկատիրական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ստացված</w:t>
      </w:r>
      <w:r>
        <w:rPr>
          <w:rFonts w:ascii="GHEA Grapalat" w:hAnsi="GHEA Grapalat" w:cs="Sylfaen"/>
          <w:sz w:val="20"/>
          <w:lang w:val="af-ZA"/>
        </w:rPr>
        <w:t xml:space="preserve"> </w:t>
      </w:r>
      <w:r>
        <w:rPr>
          <w:rFonts w:ascii="GHEA Grapalat" w:hAnsi="GHEA Grapalat" w:cs="Sylfaen"/>
          <w:sz w:val="20"/>
        </w:rPr>
        <w:t>շահույթի</w:t>
      </w:r>
      <w:r>
        <w:rPr>
          <w:rFonts w:ascii="GHEA Grapalat" w:hAnsi="GHEA Grapalat" w:cs="Sylfaen"/>
          <w:sz w:val="20"/>
          <w:lang w:val="af-ZA"/>
        </w:rPr>
        <w:t xml:space="preserve"> </w:t>
      </w:r>
      <w:r>
        <w:rPr>
          <w:rFonts w:ascii="GHEA Grapalat" w:hAnsi="GHEA Grapalat" w:cs="Sylfaen"/>
          <w:sz w:val="20"/>
        </w:rPr>
        <w:t>տասնհինգ</w:t>
      </w:r>
      <w:r>
        <w:rPr>
          <w:rFonts w:ascii="GHEA Grapalat" w:hAnsi="GHEA Grapalat" w:cs="Sylfaen"/>
          <w:sz w:val="20"/>
          <w:lang w:val="af-ZA"/>
        </w:rPr>
        <w:t xml:space="preserve"> </w:t>
      </w:r>
      <w:r>
        <w:rPr>
          <w:rFonts w:ascii="GHEA Grapalat" w:hAnsi="GHEA Grapalat" w:cs="Sylfaen"/>
          <w:sz w:val="20"/>
        </w:rPr>
        <w:t>տոկոսից</w:t>
      </w:r>
      <w:r>
        <w:rPr>
          <w:rFonts w:ascii="GHEA Grapalat" w:hAnsi="GHEA Grapalat" w:cs="Sylfaen"/>
          <w:sz w:val="20"/>
          <w:lang w:val="af-ZA"/>
        </w:rPr>
        <w:t xml:space="preserve"> </w:t>
      </w:r>
      <w:r>
        <w:rPr>
          <w:rFonts w:ascii="GHEA Grapalat" w:hAnsi="GHEA Grapalat" w:cs="Sylfaen"/>
          <w:sz w:val="20"/>
        </w:rPr>
        <w:t>ավելին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ենթակետում</w:t>
      </w:r>
      <w:r>
        <w:rPr>
          <w:rFonts w:ascii="GHEA Grapalat" w:hAnsi="GHEA Grapalat" w:cs="Sylfaen"/>
          <w:sz w:val="20"/>
          <w:lang w:val="af-ZA"/>
        </w:rPr>
        <w:t xml:space="preserve"> </w:t>
      </w:r>
      <w:r>
        <w:rPr>
          <w:rFonts w:ascii="GHEA Grapalat" w:hAnsi="GHEA Grapalat" w:cs="Sylfaen"/>
          <w:sz w:val="20"/>
        </w:rPr>
        <w:t>մեջ</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բացակայության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ղեկավարի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անդամների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sz w:val="20"/>
          <w:lang w:val="af-ZA"/>
        </w:rPr>
        <w:t xml:space="preserve">: </w:t>
      </w:r>
      <w:r>
        <w:rPr>
          <w:rFonts w:ascii="GHEA Grapalat" w:hAnsi="GHEA Grapalat"/>
          <w:sz w:val="20"/>
        </w:rPr>
        <w:t>Ընդ</w:t>
      </w:r>
      <w:r>
        <w:rPr>
          <w:rFonts w:ascii="GHEA Grapalat" w:hAnsi="GHEA Grapalat"/>
          <w:sz w:val="20"/>
          <w:lang w:val="af-ZA"/>
        </w:rPr>
        <w:t xml:space="preserve"> </w:t>
      </w:r>
      <w:r>
        <w:rPr>
          <w:rFonts w:ascii="GHEA Grapalat" w:hAnsi="GHEA Grapalat"/>
          <w:sz w:val="20"/>
        </w:rPr>
        <w:t>որում</w:t>
      </w:r>
      <w:r>
        <w:rPr>
          <w:rFonts w:ascii="GHEA Grapalat" w:hAnsi="GHEA Grapalat"/>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պարբերությամբ</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միաժամանակ</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w:t>
      </w:r>
    </w:p>
    <w:p w:rsidR="00BF7179" w:rsidRDefault="00BF7179" w:rsidP="00BF717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0</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BF7179" w:rsidRDefault="00BF7179" w:rsidP="00BF717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p>
    <w:p w:rsidR="00BF7179" w:rsidRDefault="00BF7179" w:rsidP="00BF7179">
      <w:pPr>
        <w:pStyle w:val="norm"/>
        <w:spacing w:line="240" w:lineRule="auto"/>
        <w:rPr>
          <w:rFonts w:ascii="GHEA Grapalat" w:hAnsi="GHEA Grapalat" w:cs="Sylfaen"/>
          <w:sz w:val="20"/>
          <w:szCs w:val="24"/>
          <w:lang w:val="af-ZA" w:eastAsia="en-US"/>
        </w:rPr>
      </w:pPr>
    </w:p>
    <w:p w:rsidR="00BF7179" w:rsidRDefault="00BF7179" w:rsidP="00BF7179">
      <w:pPr>
        <w:pStyle w:val="norm"/>
        <w:spacing w:line="240" w:lineRule="auto"/>
        <w:rPr>
          <w:rFonts w:ascii="GHEA Grapalat" w:hAnsi="GHEA Grapalat" w:cs="Sylfaen"/>
          <w:sz w:val="20"/>
          <w:szCs w:val="24"/>
          <w:lang w:val="af-ZA" w:eastAsia="en-US"/>
        </w:rPr>
      </w:pPr>
    </w:p>
    <w:p w:rsidR="00BF7179" w:rsidRDefault="00BF7179" w:rsidP="00BF7179">
      <w:pPr>
        <w:pStyle w:val="norm"/>
        <w:spacing w:line="240" w:lineRule="auto"/>
        <w:rPr>
          <w:rFonts w:ascii="GHEA Grapalat" w:hAnsi="GHEA Grapalat" w:cs="Sylfaen"/>
          <w:sz w:val="20"/>
          <w:szCs w:val="24"/>
          <w:lang w:val="af-ZA" w:eastAsia="en-US"/>
        </w:rPr>
      </w:pPr>
    </w:p>
    <w:p w:rsidR="00BF7179" w:rsidRDefault="00BF7179" w:rsidP="00BF7179">
      <w:pPr>
        <w:jc w:val="center"/>
        <w:rPr>
          <w:rFonts w:ascii="GHEA Grapalat" w:hAnsi="GHEA Grapalat" w:cs="Arial"/>
          <w:sz w:val="20"/>
          <w:lang w:val="es-ES"/>
        </w:rPr>
      </w:pPr>
      <w:r>
        <w:rPr>
          <w:rFonts w:ascii="GHEA Grapalat" w:hAnsi="GHEA Grapalat"/>
          <w:sz w:val="20"/>
          <w:lang w:val="es-ES"/>
        </w:rPr>
        <w:t xml:space="preserve">5.   </w:t>
      </w:r>
      <w:r>
        <w:rPr>
          <w:rFonts w:ascii="GHEA Grapalat" w:hAnsi="GHEA Grapalat" w:cs="Sylfaen"/>
          <w:sz w:val="20"/>
          <w:lang w:val="es-ES"/>
        </w:rPr>
        <w:t>ՀԱՅՏԻ</w:t>
      </w:r>
      <w:r>
        <w:rPr>
          <w:rFonts w:ascii="GHEA Grapalat" w:hAnsi="GHEA Grapalat" w:cs="Arial"/>
          <w:sz w:val="20"/>
          <w:lang w:val="es-ES"/>
        </w:rPr>
        <w:t xml:space="preserve"> </w:t>
      </w:r>
      <w:r>
        <w:rPr>
          <w:rFonts w:ascii="GHEA Grapalat" w:hAnsi="GHEA Grapalat" w:cs="Sylfaen"/>
          <w:sz w:val="20"/>
          <w:lang w:val="es-ES"/>
        </w:rPr>
        <w:t>ԳՆԱՅԻՆ</w:t>
      </w:r>
      <w:r>
        <w:rPr>
          <w:rFonts w:ascii="GHEA Grapalat" w:hAnsi="GHEA Grapalat" w:cs="Arial"/>
          <w:sz w:val="20"/>
          <w:lang w:val="es-ES"/>
        </w:rPr>
        <w:t xml:space="preserve"> </w:t>
      </w:r>
      <w:r>
        <w:rPr>
          <w:rFonts w:ascii="GHEA Grapalat" w:hAnsi="GHEA Grapalat" w:cs="Sylfaen"/>
          <w:sz w:val="20"/>
          <w:lang w:val="es-ES"/>
        </w:rPr>
        <w:t>ԱՌԱՋԱՐԿԸ</w:t>
      </w:r>
      <w:r>
        <w:rPr>
          <w:rFonts w:ascii="GHEA Grapalat" w:hAnsi="GHEA Grapalat" w:cs="Arial"/>
          <w:sz w:val="20"/>
          <w:lang w:val="es-ES"/>
        </w:rPr>
        <w:t xml:space="preserve"> </w:t>
      </w:r>
    </w:p>
    <w:p w:rsidR="00BF7179" w:rsidRDefault="00BF7179" w:rsidP="00BF7179">
      <w:pPr>
        <w:jc w:val="center"/>
        <w:rPr>
          <w:rFonts w:ascii="GHEA Grapalat" w:hAnsi="GHEA Grapalat" w:cs="Arial"/>
          <w:sz w:val="20"/>
          <w:lang w:val="es-ES"/>
        </w:rPr>
      </w:pPr>
    </w:p>
    <w:p w:rsidR="00BF7179" w:rsidRDefault="00BF7179" w:rsidP="00BF7179">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գինը</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cs="Sylfaen"/>
          <w:sz w:val="20"/>
        </w:rPr>
        <w:t>արժեքից</w:t>
      </w:r>
      <w:r>
        <w:rPr>
          <w:rFonts w:ascii="GHEA Grapalat" w:hAnsi="GHEA Grapalat" w:cs="Sylfaen"/>
          <w:sz w:val="20"/>
          <w:lang w:val="es-ES"/>
        </w:rPr>
        <w:t xml:space="preserve">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ներառում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փոխադրման</w:t>
      </w:r>
      <w:r>
        <w:rPr>
          <w:rFonts w:ascii="GHEA Grapalat" w:hAnsi="GHEA Grapalat" w:cs="Sylfaen"/>
          <w:sz w:val="20"/>
          <w:lang w:val="es-ES"/>
        </w:rPr>
        <w:t xml:space="preserve">, </w:t>
      </w:r>
      <w:r>
        <w:rPr>
          <w:rFonts w:ascii="GHEA Grapalat" w:hAnsi="GHEA Grapalat" w:cs="Sylfaen"/>
          <w:sz w:val="20"/>
        </w:rPr>
        <w:t>ապահովագրման</w:t>
      </w:r>
      <w:r>
        <w:rPr>
          <w:rFonts w:ascii="GHEA Grapalat" w:hAnsi="GHEA Grapalat" w:cs="Sylfaen"/>
          <w:sz w:val="20"/>
          <w:lang w:val="es-ES"/>
        </w:rPr>
        <w:t xml:space="preserve">, </w:t>
      </w:r>
      <w:r>
        <w:rPr>
          <w:rFonts w:ascii="GHEA Grapalat" w:hAnsi="GHEA Grapalat" w:cs="Sylfaen"/>
          <w:sz w:val="20"/>
        </w:rPr>
        <w:t>տուրքերի</w:t>
      </w:r>
      <w:r>
        <w:rPr>
          <w:rFonts w:ascii="GHEA Grapalat" w:hAnsi="GHEA Grapalat" w:cs="Sylfaen"/>
          <w:sz w:val="20"/>
          <w:lang w:val="es-ES"/>
        </w:rPr>
        <w:t xml:space="preserve">, </w:t>
      </w:r>
      <w:r>
        <w:rPr>
          <w:rFonts w:ascii="GHEA Grapalat" w:hAnsi="GHEA Grapalat" w:cs="Sylfaen"/>
          <w:sz w:val="20"/>
        </w:rPr>
        <w:t>հարկերի</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վճարումների</w:t>
      </w:r>
      <w:r>
        <w:rPr>
          <w:rFonts w:ascii="GHEA Grapalat" w:hAnsi="GHEA Grapalat" w:cs="Sylfaen"/>
          <w:sz w:val="20"/>
          <w:lang w:val="es-ES"/>
        </w:rPr>
        <w:t xml:space="preserve"> </w:t>
      </w:r>
      <w:r>
        <w:rPr>
          <w:rFonts w:ascii="GHEA Grapalat" w:hAnsi="GHEA Grapalat" w:cs="Sylfaen"/>
          <w:sz w:val="20"/>
        </w:rPr>
        <w:t>գծով</w:t>
      </w:r>
      <w:r>
        <w:rPr>
          <w:rFonts w:ascii="GHEA Grapalat" w:hAnsi="GHEA Grapalat" w:cs="Sylfaen"/>
          <w:sz w:val="20"/>
          <w:lang w:val="es-ES"/>
        </w:rPr>
        <w:t xml:space="preserve"> </w:t>
      </w:r>
      <w:r>
        <w:rPr>
          <w:rFonts w:ascii="GHEA Grapalat" w:hAnsi="GHEA Grapalat" w:cs="Sylfaen"/>
          <w:sz w:val="20"/>
        </w:rPr>
        <w:t>ծախսերը</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չի</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պակաս</w:t>
      </w:r>
      <w:r>
        <w:rPr>
          <w:rFonts w:ascii="GHEA Grapalat" w:hAnsi="GHEA Grapalat" w:cs="Sylfaen"/>
          <w:sz w:val="20"/>
          <w:lang w:val="es-ES"/>
        </w:rPr>
        <w:t xml:space="preserve"> </w:t>
      </w:r>
      <w:r>
        <w:rPr>
          <w:rFonts w:ascii="GHEA Grapalat" w:hAnsi="GHEA Grapalat" w:cs="Sylfaen"/>
          <w:sz w:val="20"/>
        </w:rPr>
        <w:t>լինել</w:t>
      </w:r>
      <w:r>
        <w:rPr>
          <w:rFonts w:ascii="GHEA Grapalat" w:hAnsi="GHEA Grapalat" w:cs="Sylfaen"/>
          <w:sz w:val="20"/>
          <w:lang w:val="es-ES"/>
        </w:rPr>
        <w:t xml:space="preserve"> </w:t>
      </w:r>
      <w:r>
        <w:rPr>
          <w:rFonts w:ascii="GHEA Grapalat" w:hAnsi="GHEA Grapalat" w:cs="Sylfaen"/>
          <w:sz w:val="20"/>
        </w:rPr>
        <w:t>դրանց</w:t>
      </w:r>
      <w:r>
        <w:rPr>
          <w:rFonts w:ascii="GHEA Grapalat" w:hAnsi="GHEA Grapalat" w:cs="Sylfaen"/>
          <w:sz w:val="20"/>
          <w:lang w:val="es-ES"/>
        </w:rPr>
        <w:t xml:space="preserve"> </w:t>
      </w:r>
      <w:r>
        <w:rPr>
          <w:rFonts w:ascii="GHEA Grapalat" w:hAnsi="GHEA Grapalat" w:cs="Sylfaen"/>
          <w:sz w:val="20"/>
        </w:rPr>
        <w:t>ինքնարժեքից</w:t>
      </w:r>
      <w:r>
        <w:rPr>
          <w:rFonts w:ascii="GHEA Grapalat" w:hAnsi="GHEA Grapalat" w:cs="Sylfaen"/>
          <w:sz w:val="20"/>
          <w:lang w:val="es-ES"/>
        </w:rPr>
        <w:t xml:space="preserve">: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գնի</w:t>
      </w:r>
      <w:r>
        <w:rPr>
          <w:rFonts w:ascii="GHEA Grapalat" w:hAnsi="GHEA Grapalat" w:cs="Sylfaen"/>
          <w:sz w:val="20"/>
          <w:lang w:val="es-ES"/>
        </w:rPr>
        <w:t xml:space="preserve">  </w:t>
      </w:r>
      <w:r>
        <w:rPr>
          <w:rFonts w:ascii="GHEA Grapalat" w:hAnsi="GHEA Grapalat" w:cs="Sylfaen"/>
          <w:sz w:val="20"/>
        </w:rPr>
        <w:t>հաշվարկը</w:t>
      </w:r>
      <w:r>
        <w:rPr>
          <w:rFonts w:ascii="GHEA Grapalat" w:hAnsi="GHEA Grapalat" w:cs="Sylfaen"/>
          <w:sz w:val="20"/>
          <w:lang w:val="es-ES"/>
        </w:rPr>
        <w:t xml:space="preserve"> </w:t>
      </w:r>
      <w:r>
        <w:rPr>
          <w:rFonts w:ascii="GHEA Grapalat" w:hAnsi="GHEA Grapalat" w:cs="Sylfaen"/>
          <w:sz w:val="20"/>
        </w:rPr>
        <w:t>պետք</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ներկայացվի</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sz w:val="20"/>
          <w:lang w:val="es-ES"/>
        </w:rPr>
        <w:t>:</w:t>
      </w:r>
    </w:p>
    <w:p w:rsidR="00BF7179" w:rsidRDefault="00BF7179" w:rsidP="00BF7179">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lastRenderedPageBreak/>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Ընդ որում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GHEA Grapalat" w:hAnsi="GHEA Grapalat" w:cs="Sylfaen"/>
          <w:sz w:val="20"/>
          <w:szCs w:val="24"/>
          <w:lang w:val="es-ES" w:eastAsia="en-US"/>
        </w:rPr>
        <w:t>:</w:t>
      </w:r>
    </w:p>
    <w:p w:rsidR="00BF7179" w:rsidRDefault="00BF7179" w:rsidP="00BF7179">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F7179" w:rsidRDefault="00BF7179" w:rsidP="00BF7179">
      <w:pPr>
        <w:pStyle w:val="23"/>
        <w:spacing w:line="240" w:lineRule="auto"/>
        <w:ind w:firstLine="567"/>
        <w:rPr>
          <w:rFonts w:ascii="GHEA Grapalat" w:hAnsi="GHEA Grapalat"/>
          <w:lang w:val="es-ES"/>
        </w:rPr>
      </w:pPr>
    </w:p>
    <w:p w:rsidR="00BF7179" w:rsidRDefault="00BF7179" w:rsidP="00BF7179">
      <w:pPr>
        <w:jc w:val="center"/>
        <w:rPr>
          <w:rFonts w:ascii="GHEA Grapalat" w:hAnsi="GHEA Grapalat"/>
          <w:sz w:val="20"/>
          <w:lang w:val="es-ES"/>
        </w:rPr>
      </w:pPr>
      <w:r>
        <w:rPr>
          <w:rFonts w:ascii="GHEA Grapalat" w:hAnsi="GHEA Grapalat"/>
          <w:sz w:val="20"/>
          <w:lang w:val="es-ES"/>
        </w:rPr>
        <w:t xml:space="preserve">6. </w:t>
      </w:r>
      <w:r>
        <w:rPr>
          <w:rFonts w:ascii="GHEA Grapalat" w:hAnsi="GHEA Grapalat"/>
          <w:sz w:val="20"/>
        </w:rPr>
        <w:t>ՀԱՅՏԻ</w:t>
      </w:r>
      <w:r>
        <w:rPr>
          <w:rFonts w:ascii="GHEA Grapalat" w:hAnsi="GHEA Grapalat"/>
          <w:sz w:val="20"/>
          <w:lang w:val="es-ES"/>
        </w:rPr>
        <w:t xml:space="preserve"> </w:t>
      </w:r>
      <w:r>
        <w:rPr>
          <w:rFonts w:ascii="GHEA Grapalat" w:hAnsi="GHEA Grapalat"/>
          <w:sz w:val="20"/>
        </w:rPr>
        <w:t>ԳՈՐԾՈՂՈՒԹՅԱՆ</w:t>
      </w:r>
      <w:r>
        <w:rPr>
          <w:rFonts w:ascii="GHEA Grapalat" w:hAnsi="GHEA Grapalat"/>
          <w:sz w:val="20"/>
          <w:lang w:val="es-ES"/>
        </w:rPr>
        <w:t xml:space="preserve"> </w:t>
      </w:r>
      <w:r>
        <w:rPr>
          <w:rFonts w:ascii="GHEA Grapalat" w:hAnsi="GHEA Grapalat"/>
          <w:sz w:val="20"/>
        </w:rPr>
        <w:t>ԺԱՄԿԵՏԸ</w:t>
      </w:r>
      <w:r>
        <w:rPr>
          <w:rFonts w:ascii="GHEA Grapalat" w:hAnsi="GHEA Grapalat"/>
          <w:sz w:val="20"/>
          <w:lang w:val="es-ES"/>
        </w:rPr>
        <w:t xml:space="preserve">, </w:t>
      </w:r>
      <w:r>
        <w:rPr>
          <w:rFonts w:ascii="GHEA Grapalat" w:hAnsi="GHEA Grapalat"/>
          <w:sz w:val="20"/>
        </w:rPr>
        <w:t>ՀԱՅՏԵՐՈՒՄ</w:t>
      </w:r>
      <w:r>
        <w:rPr>
          <w:rFonts w:ascii="GHEA Grapalat" w:hAnsi="GHEA Grapalat"/>
          <w:sz w:val="20"/>
          <w:lang w:val="es-ES"/>
        </w:rPr>
        <w:t xml:space="preserve"> </w:t>
      </w:r>
      <w:r>
        <w:rPr>
          <w:rFonts w:ascii="GHEA Grapalat" w:hAnsi="GHEA Grapalat"/>
          <w:sz w:val="20"/>
        </w:rPr>
        <w:t>ՓՈՓՈԽՈՒԹՅՈՒՆ</w:t>
      </w:r>
      <w:r>
        <w:rPr>
          <w:rFonts w:ascii="GHEA Grapalat" w:hAnsi="GHEA Grapalat"/>
          <w:sz w:val="20"/>
          <w:lang w:val="es-ES"/>
        </w:rPr>
        <w:t xml:space="preserve"> </w:t>
      </w:r>
      <w:r>
        <w:rPr>
          <w:rFonts w:ascii="GHEA Grapalat" w:hAnsi="GHEA Grapalat"/>
          <w:sz w:val="20"/>
        </w:rPr>
        <w:t>ԿԱՏԱՐԵԼՈՒ</w:t>
      </w:r>
    </w:p>
    <w:p w:rsidR="00BF7179" w:rsidRDefault="00BF7179" w:rsidP="00BF7179">
      <w:pPr>
        <w:jc w:val="center"/>
        <w:rPr>
          <w:rFonts w:ascii="GHEA Grapalat" w:hAnsi="GHEA Grapalat"/>
          <w:sz w:val="20"/>
          <w:lang w:val="es-ES"/>
        </w:rPr>
      </w:pPr>
      <w:r>
        <w:rPr>
          <w:rFonts w:ascii="GHEA Grapalat" w:hAnsi="GHEA Grapalat"/>
          <w:sz w:val="20"/>
        </w:rPr>
        <w:t>ԵՎ</w:t>
      </w:r>
      <w:r>
        <w:rPr>
          <w:rFonts w:ascii="GHEA Grapalat" w:hAnsi="GHEA Grapalat"/>
          <w:sz w:val="20"/>
          <w:lang w:val="es-ES"/>
        </w:rPr>
        <w:t xml:space="preserve"> </w:t>
      </w:r>
      <w:r>
        <w:rPr>
          <w:rFonts w:ascii="GHEA Grapalat" w:hAnsi="GHEA Grapalat"/>
          <w:sz w:val="20"/>
        </w:rPr>
        <w:t>ԴՐԱՆՔ</w:t>
      </w:r>
      <w:r>
        <w:rPr>
          <w:rFonts w:ascii="GHEA Grapalat" w:hAnsi="GHEA Grapalat"/>
          <w:sz w:val="20"/>
          <w:lang w:val="es-ES"/>
        </w:rPr>
        <w:t xml:space="preserve"> </w:t>
      </w:r>
      <w:r>
        <w:rPr>
          <w:rFonts w:ascii="GHEA Grapalat" w:hAnsi="GHEA Grapalat"/>
          <w:sz w:val="20"/>
        </w:rPr>
        <w:t>ՀԵՏ</w:t>
      </w:r>
      <w:r>
        <w:rPr>
          <w:rFonts w:ascii="GHEA Grapalat" w:hAnsi="GHEA Grapalat"/>
          <w:sz w:val="20"/>
          <w:lang w:val="es-ES"/>
        </w:rPr>
        <w:t xml:space="preserve"> </w:t>
      </w:r>
      <w:r>
        <w:rPr>
          <w:rFonts w:ascii="GHEA Grapalat" w:hAnsi="GHEA Grapalat"/>
          <w:sz w:val="20"/>
        </w:rPr>
        <w:t>ՎԵՐՑՆԵԼՈՒ</w:t>
      </w:r>
      <w:r>
        <w:rPr>
          <w:rFonts w:ascii="GHEA Grapalat" w:hAnsi="GHEA Grapalat"/>
          <w:sz w:val="20"/>
          <w:lang w:val="es-ES"/>
        </w:rPr>
        <w:t xml:space="preserve"> </w:t>
      </w:r>
      <w:r>
        <w:rPr>
          <w:rFonts w:ascii="GHEA Grapalat" w:hAnsi="GHEA Grapalat"/>
          <w:sz w:val="20"/>
        </w:rPr>
        <w:t>ԿԱՐԳԸ</w:t>
      </w:r>
    </w:p>
    <w:p w:rsidR="00BF7179" w:rsidRDefault="00BF7179" w:rsidP="00BF7179">
      <w:pPr>
        <w:pStyle w:val="a3"/>
        <w:spacing w:line="240" w:lineRule="auto"/>
        <w:ind w:firstLine="567"/>
        <w:rPr>
          <w:rFonts w:ascii="GHEA Grapalat" w:hAnsi="GHEA Grapalat"/>
          <w:i w:val="0"/>
          <w:lang w:val="af-ZA"/>
        </w:rPr>
      </w:pPr>
    </w:p>
    <w:p w:rsidR="00BF7179" w:rsidRDefault="00BF7179" w:rsidP="00BF7179">
      <w:pPr>
        <w:pStyle w:val="a3"/>
        <w:spacing w:line="240" w:lineRule="auto"/>
        <w:ind w:firstLine="567"/>
        <w:rPr>
          <w:rFonts w:ascii="GHEA Grapalat" w:hAnsi="GHEA Grapalat" w:cs="Sylfaen"/>
          <w:i w:val="0"/>
          <w:szCs w:val="24"/>
          <w:lang w:val="af-ZA"/>
        </w:rPr>
      </w:pPr>
      <w:r>
        <w:rPr>
          <w:rFonts w:ascii="GHEA Grapalat" w:hAnsi="GHEA Grapalat"/>
          <w:i w:val="0"/>
          <w:lang w:val="af-ZA"/>
        </w:rPr>
        <w:t xml:space="preserve">6.1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rsidR="00BF7179" w:rsidRDefault="00BF7179" w:rsidP="00BF7179">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rsidR="00BF7179" w:rsidRDefault="00BF7179" w:rsidP="00BF7179">
      <w:pPr>
        <w:ind w:firstLine="567"/>
        <w:jc w:val="center"/>
        <w:rPr>
          <w:rFonts w:ascii="GHEA Grapalat" w:hAnsi="GHEA Grapalat"/>
          <w:sz w:val="20"/>
          <w:lang w:val="af-ZA"/>
        </w:rPr>
      </w:pPr>
    </w:p>
    <w:p w:rsidR="00BF7179" w:rsidRDefault="00BF7179" w:rsidP="00BF7179">
      <w:pPr>
        <w:ind w:firstLine="567"/>
        <w:jc w:val="center"/>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lang w:val="es-ES"/>
        </w:rPr>
        <w:t>ՀԱՅՏԻ</w:t>
      </w:r>
      <w:r>
        <w:rPr>
          <w:rFonts w:ascii="GHEA Grapalat" w:hAnsi="GHEA Grapalat" w:cs="Times Armenian"/>
          <w:sz w:val="20"/>
          <w:lang w:val="af-ZA"/>
        </w:rPr>
        <w:t xml:space="preserve"> </w:t>
      </w:r>
      <w:r>
        <w:rPr>
          <w:rFonts w:ascii="GHEA Grapalat" w:hAnsi="GHEA Grapalat" w:cs="Sylfaen"/>
          <w:sz w:val="20"/>
          <w:lang w:val="es-ES"/>
        </w:rPr>
        <w:t>ԱՊԱՀՈՎՈՒՄԸ</w:t>
      </w:r>
      <w:r>
        <w:rPr>
          <w:rFonts w:ascii="GHEA Grapalat" w:hAnsi="GHEA Grapalat" w:cs="Times Armenian"/>
          <w:sz w:val="20"/>
          <w:lang w:val="af-ZA"/>
        </w:rPr>
        <w:t xml:space="preserve"> </w:t>
      </w:r>
    </w:p>
    <w:p w:rsidR="00BF7179" w:rsidRDefault="00BF7179" w:rsidP="00BF7179">
      <w:pPr>
        <w:ind w:firstLine="567"/>
        <w:jc w:val="both"/>
        <w:rPr>
          <w:rFonts w:ascii="GHEA Grapalat" w:hAnsi="GHEA Grapalat"/>
          <w:sz w:val="20"/>
          <w:lang w:val="af-ZA"/>
        </w:rPr>
      </w:pPr>
    </w:p>
    <w:p w:rsidR="00BF7179" w:rsidRDefault="00BF7179" w:rsidP="00BF7179">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 xml:space="preserve">, </w:t>
      </w:r>
      <w:r>
        <w:rPr>
          <w:rFonts w:ascii="GHEA Grapalat" w:hAnsi="GHEA Grapalat" w:cs="Sylfaen"/>
          <w:bCs/>
          <w:sz w:val="20"/>
          <w:szCs w:val="20"/>
        </w:rPr>
        <w:t>որի</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հայտով</w:t>
      </w:r>
      <w:r>
        <w:rPr>
          <w:rFonts w:ascii="GHEA Grapalat" w:hAnsi="GHEA Grapalat" w:cs="Sylfaen"/>
          <w:bCs/>
          <w:sz w:val="20"/>
          <w:szCs w:val="20"/>
          <w:lang w:val="af-ZA"/>
        </w:rPr>
        <w:t xml:space="preserve"> </w:t>
      </w:r>
      <w:r>
        <w:rPr>
          <w:rFonts w:ascii="GHEA Grapalat" w:hAnsi="GHEA Grapalat" w:cs="Sylfaen"/>
          <w:bCs/>
          <w:sz w:val="20"/>
          <w:szCs w:val="20"/>
        </w:rPr>
        <w:t>ներկայացվող</w:t>
      </w:r>
      <w:r>
        <w:rPr>
          <w:rFonts w:ascii="GHEA Grapalat" w:hAnsi="GHEA Grapalat" w:cs="Sylfaen"/>
          <w:bCs/>
          <w:sz w:val="20"/>
          <w:szCs w:val="20"/>
          <w:lang w:val="af-ZA"/>
        </w:rPr>
        <w:t xml:space="preserve"> </w:t>
      </w:r>
      <w:r>
        <w:rPr>
          <w:rFonts w:ascii="GHEA Grapalat" w:hAnsi="GHEA Grapalat" w:cs="Sylfaen"/>
          <w:bCs/>
          <w:sz w:val="20"/>
          <w:szCs w:val="20"/>
        </w:rPr>
        <w:t>գնի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bCs/>
          <w:sz w:val="20"/>
          <w:szCs w:val="20"/>
          <w:lang w:val="af-ZA"/>
        </w:rPr>
        <w:t>:</w:t>
      </w:r>
      <w:r>
        <w:rPr>
          <w:rFonts w:ascii="GHEA Grapalat" w:hAnsi="GHEA Grapalat"/>
          <w:sz w:val="20"/>
          <w:szCs w:val="20"/>
          <w:lang w:val="af-ZA"/>
        </w:rPr>
        <w:t xml:space="preserve"> </w:t>
      </w:r>
    </w:p>
    <w:p w:rsidR="00BF7179" w:rsidRDefault="00BF7179" w:rsidP="00BF7179">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միակողմանի</w:t>
      </w:r>
      <w:r>
        <w:rPr>
          <w:rFonts w:ascii="GHEA Grapalat" w:hAnsi="GHEA Grapalat" w:cs="Sylfaen"/>
          <w:sz w:val="20"/>
          <w:szCs w:val="20"/>
          <w:lang w:val="af-ZA"/>
        </w:rPr>
        <w:t xml:space="preserve"> </w:t>
      </w:r>
      <w:r>
        <w:rPr>
          <w:rFonts w:ascii="GHEA Grapalat" w:hAnsi="GHEA Grapalat" w:cs="Sylfaen"/>
          <w:sz w:val="20"/>
          <w:szCs w:val="20"/>
        </w:rPr>
        <w:t>հաստատված</w:t>
      </w:r>
      <w:r>
        <w:rPr>
          <w:rFonts w:ascii="GHEA Grapalat" w:hAnsi="GHEA Grapalat" w:cs="Sylfaen"/>
          <w:sz w:val="20"/>
          <w:szCs w:val="20"/>
          <w:lang w:val="af-ZA"/>
        </w:rPr>
        <w:t xml:space="preserve"> </w:t>
      </w:r>
      <w:r>
        <w:rPr>
          <w:rFonts w:ascii="GHEA Grapalat" w:hAnsi="GHEA Grapalat" w:cs="Sylfaen"/>
          <w:sz w:val="20"/>
          <w:szCs w:val="20"/>
        </w:rPr>
        <w:t>հայտարարության</w:t>
      </w:r>
      <w:r>
        <w:rPr>
          <w:rFonts w:ascii="GHEA Grapalat" w:hAnsi="GHEA Grapalat" w:cs="Sylfaen"/>
          <w:sz w:val="20"/>
          <w:szCs w:val="20"/>
          <w:lang w:val="af-ZA"/>
        </w:rPr>
        <w:t xml:space="preserve">` </w:t>
      </w:r>
      <w:r>
        <w:rPr>
          <w:rFonts w:ascii="GHEA Grapalat" w:hAnsi="GHEA Grapalat" w:cs="Sylfaen"/>
          <w:sz w:val="20"/>
          <w:szCs w:val="20"/>
        </w:rPr>
        <w:t>տուժանքի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p>
    <w:p w:rsidR="00BF7179" w:rsidRDefault="00BF7179" w:rsidP="00BF7179">
      <w:pPr>
        <w:ind w:firstLine="567"/>
        <w:jc w:val="both"/>
        <w:rPr>
          <w:rFonts w:ascii="GHEA Grapalat" w:hAnsi="GHEA Grapalat" w:cs="Sylfaen"/>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BF7179" w:rsidRDefault="00BF7179" w:rsidP="00BF7179">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p>
    <w:p w:rsidR="00BF7179" w:rsidRDefault="00BF7179" w:rsidP="00BF7179">
      <w:pPr>
        <w:ind w:firstLine="375"/>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p>
    <w:p w:rsidR="00BF7179" w:rsidRDefault="00BF7179" w:rsidP="00BF7179">
      <w:pPr>
        <w:ind w:firstLine="375"/>
        <w:jc w:val="both"/>
        <w:rPr>
          <w:rFonts w:ascii="GHEA Grapalat" w:hAnsi="GHEA Grapalat"/>
          <w:sz w:val="20"/>
          <w:szCs w:val="20"/>
          <w:lang w:val="af-ZA"/>
        </w:rPr>
      </w:pPr>
      <w:r>
        <w:rPr>
          <w:rFonts w:ascii="GHEA Grapalat" w:hAnsi="GHEA Grapalat"/>
          <w:sz w:val="20"/>
          <w:szCs w:val="20"/>
        </w:rPr>
        <w:t>բ</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հրաժարվում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որևէ</w:t>
      </w:r>
      <w:r>
        <w:rPr>
          <w:rFonts w:ascii="GHEA Grapalat" w:hAnsi="GHEA Grapalat"/>
          <w:sz w:val="20"/>
          <w:szCs w:val="20"/>
          <w:lang w:val="af-ZA"/>
        </w:rPr>
        <w:t xml:space="preserve"> </w:t>
      </w:r>
      <w:r>
        <w:rPr>
          <w:rFonts w:ascii="GHEA Grapalat" w:hAnsi="GHEA Grapalat"/>
          <w:sz w:val="20"/>
          <w:szCs w:val="20"/>
        </w:rPr>
        <w:t>չափաբաժնից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զրկվում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իրավունքից</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վճարվում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միայն</w:t>
      </w:r>
      <w:r>
        <w:rPr>
          <w:rFonts w:ascii="GHEA Grapalat" w:hAnsi="GHEA Grapalat"/>
          <w:sz w:val="20"/>
          <w:szCs w:val="20"/>
          <w:lang w:val="af-ZA"/>
        </w:rPr>
        <w:t xml:space="preserve"> </w:t>
      </w:r>
      <w:r>
        <w:rPr>
          <w:rFonts w:ascii="GHEA Grapalat" w:hAnsi="GHEA Grapalat"/>
          <w:sz w:val="20"/>
          <w:szCs w:val="20"/>
        </w:rPr>
        <w:t>այդ</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հաշվարկված</w:t>
      </w:r>
      <w:r>
        <w:rPr>
          <w:rFonts w:ascii="GHEA Grapalat" w:hAnsi="GHEA Grapalat"/>
          <w:sz w:val="20"/>
          <w:szCs w:val="20"/>
          <w:lang w:val="af-ZA"/>
        </w:rPr>
        <w:t xml:space="preserve"> </w:t>
      </w:r>
      <w:r>
        <w:rPr>
          <w:rFonts w:ascii="GHEA Grapalat" w:hAnsi="GHEA Grapalat"/>
          <w:sz w:val="20"/>
          <w:szCs w:val="20"/>
        </w:rPr>
        <w:t>ապահովման</w:t>
      </w:r>
      <w:r>
        <w:rPr>
          <w:rFonts w:ascii="GHEA Grapalat" w:hAnsi="GHEA Grapalat"/>
          <w:sz w:val="20"/>
          <w:szCs w:val="20"/>
          <w:lang w:val="af-ZA"/>
        </w:rPr>
        <w:t xml:space="preserve"> </w:t>
      </w:r>
      <w:r>
        <w:rPr>
          <w:rFonts w:ascii="GHEA Grapalat" w:hAnsi="GHEA Grapalat"/>
          <w:sz w:val="20"/>
          <w:szCs w:val="20"/>
        </w:rPr>
        <w:t>գումարի</w:t>
      </w:r>
      <w:r>
        <w:rPr>
          <w:rFonts w:ascii="GHEA Grapalat" w:hAnsi="GHEA Grapalat"/>
          <w:sz w:val="20"/>
          <w:szCs w:val="20"/>
          <w:lang w:val="af-ZA"/>
        </w:rPr>
        <w:t xml:space="preserve"> </w:t>
      </w:r>
      <w:r>
        <w:rPr>
          <w:rFonts w:ascii="GHEA Grapalat" w:hAnsi="GHEA Grapalat"/>
          <w:sz w:val="20"/>
          <w:szCs w:val="20"/>
        </w:rPr>
        <w:t>չափով</w:t>
      </w:r>
      <w:r>
        <w:rPr>
          <w:rFonts w:ascii="GHEA Grapalat" w:hAnsi="GHEA Grapalat"/>
          <w:sz w:val="20"/>
          <w:szCs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վճարում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նա</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հայտարարվել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սակայն</w:t>
      </w:r>
      <w:r>
        <w:rPr>
          <w:rFonts w:ascii="GHEA Grapalat" w:hAnsi="GHEA Grapalat" w:cs="Sylfaen"/>
          <w:sz w:val="20"/>
          <w:lang w:val="af-ZA"/>
        </w:rPr>
        <w:t xml:space="preserve"> </w:t>
      </w:r>
      <w:r>
        <w:rPr>
          <w:rFonts w:ascii="GHEA Grapalat" w:hAnsi="GHEA Grapalat" w:cs="Sylfaen"/>
          <w:sz w:val="20"/>
        </w:rPr>
        <w:t>հրաժարվում</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զրկվում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իրավունքից</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rPr>
        <w:t>խախտել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ստանձնած</w:t>
      </w:r>
      <w:r>
        <w:rPr>
          <w:rFonts w:ascii="GHEA Grapalat" w:hAnsi="GHEA Grapalat" w:cs="Sylfaen"/>
          <w:sz w:val="20"/>
          <w:lang w:val="af-ZA"/>
        </w:rPr>
        <w:t xml:space="preserve"> </w:t>
      </w:r>
      <w:r>
        <w:rPr>
          <w:rFonts w:ascii="GHEA Grapalat" w:hAnsi="GHEA Grapalat" w:cs="Sylfaen"/>
          <w:sz w:val="20"/>
        </w:rPr>
        <w:t>պարտավորություն</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հանգեցրել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գործընթացին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հետագա</w:t>
      </w:r>
      <w:r>
        <w:rPr>
          <w:rFonts w:ascii="GHEA Grapalat" w:hAnsi="GHEA Grapalat" w:cs="Sylfaen"/>
          <w:sz w:val="20"/>
          <w:lang w:val="af-ZA"/>
        </w:rPr>
        <w:t xml:space="preserve"> </w:t>
      </w:r>
      <w:r>
        <w:rPr>
          <w:rFonts w:ascii="GHEA Grapalat" w:hAnsi="GHEA Grapalat" w:cs="Sylfaen"/>
          <w:sz w:val="20"/>
        </w:rPr>
        <w:t>մասնակցության</w:t>
      </w:r>
      <w:r>
        <w:rPr>
          <w:rFonts w:ascii="GHEA Grapalat" w:hAnsi="GHEA Grapalat" w:cs="Sylfaen"/>
          <w:sz w:val="20"/>
          <w:lang w:val="af-ZA"/>
        </w:rPr>
        <w:t xml:space="preserve"> </w:t>
      </w:r>
      <w:r>
        <w:rPr>
          <w:rFonts w:ascii="GHEA Grapalat" w:hAnsi="GHEA Grapalat" w:cs="Sylfaen"/>
          <w:sz w:val="20"/>
        </w:rPr>
        <w:t>դադարեցմանը</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բացումից</w:t>
      </w:r>
      <w:r>
        <w:rPr>
          <w:rFonts w:ascii="GHEA Grapalat" w:hAnsi="GHEA Grapalat" w:cs="Sylfaen"/>
          <w:sz w:val="20"/>
          <w:lang w:val="af-ZA"/>
        </w:rPr>
        <w:t xml:space="preserve"> </w:t>
      </w:r>
      <w:r>
        <w:rPr>
          <w:rFonts w:ascii="GHEA Grapalat" w:hAnsi="GHEA Grapalat" w:cs="Sylfaen"/>
          <w:sz w:val="20"/>
        </w:rPr>
        <w:t>հետո</w:t>
      </w:r>
      <w:r>
        <w:rPr>
          <w:rFonts w:ascii="GHEA Grapalat" w:hAnsi="GHEA Grapalat" w:cs="Sylfaen"/>
          <w:sz w:val="20"/>
          <w:lang w:val="af-ZA"/>
        </w:rPr>
        <w:t xml:space="preserve"> </w:t>
      </w:r>
      <w:r>
        <w:rPr>
          <w:rFonts w:ascii="GHEA Grapalat" w:hAnsi="GHEA Grapalat" w:cs="Sylfaen"/>
          <w:sz w:val="20"/>
        </w:rPr>
        <w:t>հրաժարվել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սույն ընթացակարգի </w:t>
      </w:r>
      <w:r>
        <w:rPr>
          <w:rFonts w:ascii="GHEA Grapalat" w:hAnsi="GHEA Grapalat" w:cs="Sylfaen"/>
          <w:sz w:val="20"/>
        </w:rPr>
        <w:t>հետագա</w:t>
      </w:r>
      <w:r>
        <w:rPr>
          <w:rFonts w:ascii="GHEA Grapalat" w:hAnsi="GHEA Grapalat" w:cs="Sylfaen"/>
          <w:sz w:val="20"/>
          <w:lang w:val="af-ZA"/>
        </w:rPr>
        <w:t xml:space="preserve"> </w:t>
      </w:r>
      <w:r>
        <w:rPr>
          <w:rFonts w:ascii="GHEA Grapalat" w:hAnsi="GHEA Grapalat" w:cs="Sylfaen"/>
          <w:sz w:val="20"/>
        </w:rPr>
        <w:t>մասնակցությունից։</w:t>
      </w:r>
      <w:r>
        <w:rPr>
          <w:rFonts w:ascii="GHEA Grapalat" w:hAnsi="GHEA Grapalat" w:cs="Sylfaen"/>
          <w:sz w:val="20"/>
          <w:lang w:val="af-ZA"/>
        </w:rPr>
        <w:t xml:space="preserve"> </w:t>
      </w:r>
    </w:p>
    <w:p w:rsidR="00BF7179" w:rsidRDefault="00BF7179" w:rsidP="00BF7179">
      <w:pPr>
        <w:ind w:firstLine="567"/>
        <w:jc w:val="both"/>
        <w:rPr>
          <w:rFonts w:ascii="GHEA Grapalat" w:hAnsi="GHEA Grapalat" w:cs="Sylfaen"/>
          <w:sz w:val="20"/>
          <w:szCs w:val="20"/>
          <w:lang w:val="af-ZA"/>
        </w:rPr>
      </w:pPr>
      <w:r>
        <w:rPr>
          <w:rFonts w:ascii="GHEA Grapalat" w:hAnsi="GHEA Grapalat"/>
          <w:sz w:val="20"/>
          <w:lang w:val="af-ZA"/>
        </w:rPr>
        <w:lastRenderedPageBreak/>
        <w:t xml:space="preserve">7.4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90 (</w:t>
      </w:r>
      <w:r>
        <w:rPr>
          <w:rFonts w:ascii="GHEA Grapalat" w:hAnsi="GHEA Grapalat" w:cs="Sylfaen"/>
          <w:sz w:val="20"/>
        </w:rPr>
        <w:t>իննսուն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BF7179" w:rsidRDefault="00BF7179" w:rsidP="00BF7179">
      <w:pPr>
        <w:ind w:firstLine="567"/>
        <w:jc w:val="both"/>
        <w:rPr>
          <w:rFonts w:ascii="GHEA Grapalat" w:hAnsi="GHEA Grapalat" w:cs="Sylfaen"/>
          <w:sz w:val="20"/>
          <w:lang w:val="af-ZA"/>
        </w:rPr>
      </w:pPr>
    </w:p>
    <w:p w:rsidR="00BF7179" w:rsidRDefault="00BF7179" w:rsidP="00BF7179">
      <w:pPr>
        <w:ind w:firstLine="567"/>
        <w:jc w:val="center"/>
        <w:rPr>
          <w:rFonts w:ascii="GHEA Grapalat" w:hAnsi="GHEA Grapalat"/>
          <w:sz w:val="20"/>
          <w:lang w:val="hy-AM"/>
        </w:rPr>
      </w:pPr>
      <w:r>
        <w:rPr>
          <w:rFonts w:ascii="GHEA Grapalat" w:hAnsi="GHEA Grapalat"/>
          <w:sz w:val="20"/>
          <w:lang w:val="af-ZA"/>
        </w:rPr>
        <w:t>8.  ՀԱՅՏԵՐԻ ԲԱՑՈՒՄԸ</w:t>
      </w:r>
      <w:r>
        <w:rPr>
          <w:rFonts w:ascii="GHEA Grapalat" w:hAnsi="GHEA Grapalat"/>
          <w:sz w:val="20"/>
          <w:lang w:val="hy-AM"/>
        </w:rPr>
        <w:t xml:space="preserve">, </w:t>
      </w:r>
      <w:r>
        <w:rPr>
          <w:rFonts w:ascii="GHEA Grapalat" w:hAnsi="GHEA Grapalat"/>
          <w:sz w:val="20"/>
          <w:lang w:val="af-ZA"/>
        </w:rPr>
        <w:t xml:space="preserve">ԳՆԱՀԱՏՈՒՄԸ  ԵՎ  </w:t>
      </w:r>
    </w:p>
    <w:p w:rsidR="00BF7179" w:rsidRDefault="00BF7179" w:rsidP="00BF7179">
      <w:pPr>
        <w:ind w:firstLine="567"/>
        <w:jc w:val="center"/>
        <w:rPr>
          <w:rFonts w:ascii="GHEA Grapalat" w:hAnsi="GHEA Grapalat"/>
          <w:sz w:val="20"/>
          <w:lang w:val="af-ZA"/>
        </w:rPr>
      </w:pPr>
      <w:r>
        <w:rPr>
          <w:rFonts w:ascii="GHEA Grapalat" w:hAnsi="GHEA Grapalat"/>
          <w:sz w:val="20"/>
          <w:lang w:val="af-ZA"/>
        </w:rPr>
        <w:t xml:space="preserve">ԱՐԴՅՈՒՆՔՆԵՐԻ ԱՄՓՈՓՈՒՄԸ </w:t>
      </w:r>
    </w:p>
    <w:p w:rsidR="00BF7179" w:rsidRDefault="00BF7179" w:rsidP="00BF7179">
      <w:pPr>
        <w:ind w:firstLine="567"/>
        <w:jc w:val="both"/>
        <w:rPr>
          <w:rFonts w:ascii="GHEA Grapalat" w:hAnsi="GHEA Grapalat"/>
          <w:sz w:val="20"/>
          <w:lang w:val="af-ZA"/>
        </w:rPr>
      </w:pPr>
    </w:p>
    <w:p w:rsidR="00BF7179" w:rsidRDefault="00BF7179" w:rsidP="00BF7179">
      <w:pPr>
        <w:ind w:firstLine="567"/>
        <w:jc w:val="both"/>
        <w:rPr>
          <w:rFonts w:ascii="GHEA Grapalat" w:hAnsi="GHEA Grapalat"/>
          <w:sz w:val="20"/>
          <w:lang w:val="af-ZA"/>
        </w:rPr>
      </w:pPr>
      <w:r>
        <w:rPr>
          <w:rFonts w:ascii="GHEA Grapalat" w:hAnsi="GHEA Grapalat" w:cs="Sylfaen"/>
          <w:sz w:val="20"/>
          <w:lang w:val="af-ZA"/>
        </w:rPr>
        <w:t xml:space="preserve">8.1 Հայտերի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կկատարվի</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բացման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հրավերը</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հրապարակվելու</w:t>
      </w:r>
      <w:r>
        <w:rPr>
          <w:rFonts w:ascii="GHEA Grapalat" w:hAnsi="GHEA Grapalat" w:cs="Sylfaen"/>
          <w:sz w:val="20"/>
          <w:lang w:val="af-ZA"/>
        </w:rPr>
        <w:t xml:space="preserve"> օրվան</w:t>
      </w:r>
      <w:r>
        <w:rPr>
          <w:rFonts w:ascii="GHEA Grapalat" w:hAnsi="GHEA Grapalat" w:cs="Sylfaen"/>
          <w:sz w:val="20"/>
        </w:rPr>
        <w:t>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b/>
          <w:sz w:val="20"/>
          <w:lang w:val="af-ZA"/>
        </w:rPr>
        <w:t>7</w:t>
      </w:r>
      <w:r>
        <w:rPr>
          <w:rFonts w:ascii="GHEA Grapalat" w:hAnsi="GHEA Grapalat" w:cs="Sylfaen"/>
          <w:b/>
          <w:sz w:val="20"/>
          <w:szCs w:val="20"/>
          <w:lang w:val="af-ZA"/>
        </w:rPr>
        <w:t>-</w:t>
      </w:r>
      <w:r>
        <w:rPr>
          <w:rFonts w:ascii="GHEA Grapalat" w:hAnsi="GHEA Grapalat" w:cs="Sylfaen"/>
          <w:b/>
          <w:sz w:val="20"/>
          <w:szCs w:val="20"/>
        </w:rPr>
        <w:t>րդ</w:t>
      </w:r>
      <w:r>
        <w:rPr>
          <w:rFonts w:ascii="GHEA Grapalat" w:hAnsi="GHEA Grapalat" w:cs="Sylfaen"/>
          <w:b/>
          <w:sz w:val="20"/>
          <w:szCs w:val="20"/>
          <w:lang w:val="af-ZA"/>
        </w:rPr>
        <w:t xml:space="preserve"> </w:t>
      </w:r>
      <w:r>
        <w:rPr>
          <w:rFonts w:ascii="GHEA Grapalat" w:hAnsi="GHEA Grapalat" w:cs="Sylfaen"/>
          <w:b/>
          <w:sz w:val="20"/>
          <w:szCs w:val="20"/>
        </w:rPr>
        <w:t>օրվա</w:t>
      </w:r>
      <w:r>
        <w:rPr>
          <w:rFonts w:ascii="GHEA Grapalat" w:hAnsi="GHEA Grapalat" w:cs="Sylfaen"/>
          <w:b/>
          <w:sz w:val="20"/>
          <w:szCs w:val="20"/>
          <w:lang w:val="af-ZA"/>
        </w:rPr>
        <w:t>` 05.12.17</w:t>
      </w:r>
      <w:r>
        <w:rPr>
          <w:rFonts w:ascii="GHEA Grapalat" w:hAnsi="GHEA Grapalat" w:cs="Sylfaen"/>
          <w:b/>
          <w:sz w:val="20"/>
          <w:szCs w:val="20"/>
        </w:rPr>
        <w:t>թ</w:t>
      </w:r>
      <w:r>
        <w:rPr>
          <w:rFonts w:ascii="GHEA Grapalat" w:hAnsi="GHEA Grapalat" w:cs="Sylfaen"/>
          <w:b/>
          <w:sz w:val="20"/>
          <w:szCs w:val="20"/>
          <w:lang w:val="af-ZA"/>
        </w:rPr>
        <w:t xml:space="preserve">. </w:t>
      </w:r>
      <w:r>
        <w:rPr>
          <w:rFonts w:ascii="GHEA Grapalat" w:hAnsi="GHEA Grapalat" w:cs="Sylfaen"/>
          <w:b/>
          <w:sz w:val="20"/>
          <w:szCs w:val="20"/>
        </w:rPr>
        <w:t>ժամը</w:t>
      </w:r>
      <w:r>
        <w:rPr>
          <w:rFonts w:ascii="GHEA Grapalat" w:hAnsi="GHEA Grapalat" w:cs="Sylfaen"/>
          <w:b/>
          <w:sz w:val="20"/>
          <w:szCs w:val="20"/>
          <w:lang w:val="af-ZA"/>
        </w:rPr>
        <w:t xml:space="preserve"> 12:00-ի</w:t>
      </w:r>
      <w:r>
        <w:rPr>
          <w:rFonts w:ascii="GHEA Grapalat" w:hAnsi="GHEA Grapalat" w:cs="Sylfaen"/>
          <w:b/>
          <w:sz w:val="20"/>
          <w:szCs w:val="20"/>
        </w:rPr>
        <w:t>ն</w:t>
      </w:r>
      <w:r>
        <w:rPr>
          <w:rFonts w:ascii="GHEA Grapalat" w:hAnsi="GHEA Grapalat" w:cs="Sylfaen"/>
          <w:sz w:val="20"/>
          <w:lang w:val="af-ZA"/>
        </w:rPr>
        <w:t xml:space="preserve">, </w:t>
      </w:r>
      <w:r>
        <w:rPr>
          <w:rFonts w:ascii="GHEA Grapalat" w:hAnsi="GHEA Grapalat"/>
          <w:b/>
          <w:bCs/>
          <w:sz w:val="20"/>
          <w:szCs w:val="20"/>
          <w:lang w:val="af-ZA"/>
        </w:rPr>
        <w:t xml:space="preserve">ք. Վանաձոր, </w:t>
      </w:r>
      <w:r>
        <w:rPr>
          <w:rFonts w:ascii="GHEA Grapalat" w:hAnsi="GHEA Grapalat"/>
          <w:b/>
          <w:bCs/>
          <w:sz w:val="20"/>
          <w:szCs w:val="20"/>
        </w:rPr>
        <w:t>Մյասնիկյան</w:t>
      </w:r>
      <w:r>
        <w:rPr>
          <w:rFonts w:ascii="GHEA Grapalat" w:hAnsi="GHEA Grapalat"/>
          <w:b/>
          <w:bCs/>
          <w:sz w:val="20"/>
          <w:szCs w:val="20"/>
          <w:lang w:val="af-ZA"/>
        </w:rPr>
        <w:t xml:space="preserve"> 28</w:t>
      </w:r>
      <w:r>
        <w:rPr>
          <w:rFonts w:ascii="GHEA Grapalat" w:hAnsi="GHEA Grapalat" w:cs="Sylfaen"/>
          <w:sz w:val="20"/>
          <w:lang w:val="af-ZA"/>
        </w:rPr>
        <w:t xml:space="preserve"> </w:t>
      </w:r>
      <w:r>
        <w:rPr>
          <w:rFonts w:ascii="GHEA Grapalat" w:hAnsi="GHEA Grapalat" w:cs="Sylfaen"/>
          <w:sz w:val="20"/>
        </w:rPr>
        <w:t>հասցեում</w:t>
      </w:r>
      <w:r>
        <w:rPr>
          <w:rFonts w:ascii="GHEA Grapalat" w:hAnsi="GHEA Grapalat" w:cs="Tahoma"/>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բացման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w:t>
      </w:r>
    </w:p>
    <w:p w:rsidR="00BF7179" w:rsidRDefault="00BF7179" w:rsidP="00BF7179">
      <w:pPr>
        <w:ind w:firstLine="375"/>
        <w:jc w:val="both"/>
        <w:rPr>
          <w:rFonts w:ascii="GHEA Grapalat" w:hAnsi="GHEA Grapalat"/>
          <w:sz w:val="20"/>
          <w:szCs w:val="20"/>
          <w:lang w:val="hy-AM"/>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w:t>
      </w:r>
      <w:r>
        <w:rPr>
          <w:rFonts w:ascii="GHEA Grapalat" w:hAnsi="GHEA Grapalat" w:cs="Sylfaen"/>
          <w:sz w:val="20"/>
          <w:szCs w:val="20"/>
          <w:lang w:val="hy-AM"/>
        </w:rPr>
        <w:t xml:space="preserve"> Հանձնաժողովի</w:t>
      </w:r>
      <w:r>
        <w:rPr>
          <w:rFonts w:ascii="GHEA Grapalat" w:hAnsi="GHEA Grapalat"/>
          <w:sz w:val="20"/>
          <w:szCs w:val="20"/>
          <w:lang w:val="hy-AM"/>
        </w:rPr>
        <w:t xml:space="preserve"> </w:t>
      </w:r>
      <w:r>
        <w:rPr>
          <w:rFonts w:ascii="GHEA Grapalat" w:hAnsi="GHEA Grapalat" w:cs="Sylfaen"/>
          <w:sz w:val="20"/>
          <w:szCs w:val="20"/>
          <w:lang w:val="hy-AM"/>
        </w:rPr>
        <w:t>քարտուղարը</w:t>
      </w:r>
      <w:r>
        <w:rPr>
          <w:rFonts w:ascii="GHEA Grapalat" w:hAnsi="GHEA Grapalat"/>
          <w:sz w:val="20"/>
          <w:szCs w:val="20"/>
          <w:lang w:val="hy-AM"/>
        </w:rPr>
        <w:t xml:space="preserve"> </w:t>
      </w:r>
      <w:r>
        <w:rPr>
          <w:rFonts w:ascii="GHEA Grapalat" w:hAnsi="GHEA Grapalat" w:cs="Sylfaen"/>
          <w:sz w:val="20"/>
          <w:szCs w:val="20"/>
          <w:lang w:val="hy-AM"/>
        </w:rPr>
        <w:t>տեղեկատվություն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հաղորդում</w:t>
      </w:r>
      <w:r>
        <w:rPr>
          <w:rFonts w:ascii="GHEA Grapalat" w:hAnsi="GHEA Grapalat"/>
          <w:sz w:val="20"/>
          <w:szCs w:val="20"/>
          <w:lang w:val="hy-AM"/>
        </w:rPr>
        <w:t xml:space="preserve"> </w:t>
      </w:r>
      <w:r>
        <w:rPr>
          <w:rFonts w:ascii="GHEA Grapalat" w:hAnsi="GHEA Grapalat" w:cs="Sylfaen"/>
          <w:sz w:val="20"/>
          <w:szCs w:val="20"/>
          <w:lang w:val="hy-AM"/>
        </w:rPr>
        <w:t>գրանցամատյանում</w:t>
      </w:r>
      <w:r>
        <w:rPr>
          <w:rFonts w:ascii="GHEA Grapalat" w:hAnsi="GHEA Grapalat"/>
          <w:sz w:val="20"/>
          <w:szCs w:val="20"/>
          <w:lang w:val="hy-AM"/>
        </w:rPr>
        <w:t xml:space="preserve"> </w:t>
      </w:r>
      <w:r>
        <w:rPr>
          <w:rFonts w:ascii="GHEA Grapalat" w:hAnsi="GHEA Grapalat" w:cs="Sylfaen"/>
          <w:sz w:val="20"/>
          <w:szCs w:val="20"/>
          <w:lang w:val="hy-AM"/>
        </w:rPr>
        <w:t>կատարված</w:t>
      </w:r>
      <w:r>
        <w:rPr>
          <w:rFonts w:ascii="GHEA Grapalat" w:hAnsi="GHEA Grapalat"/>
          <w:sz w:val="20"/>
          <w:szCs w:val="20"/>
          <w:lang w:val="hy-AM"/>
        </w:rPr>
        <w:t xml:space="preserve"> </w:t>
      </w:r>
      <w:r>
        <w:rPr>
          <w:rFonts w:ascii="GHEA Grapalat" w:hAnsi="GHEA Grapalat" w:cs="Sylfaen"/>
          <w:sz w:val="20"/>
          <w:szCs w:val="20"/>
          <w:lang w:val="hy-AM"/>
        </w:rPr>
        <w:t>գրառումների</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փոխանցում</w:t>
      </w:r>
      <w:r>
        <w:rPr>
          <w:rFonts w:ascii="GHEA Grapalat" w:hAnsi="GHEA Grapalat"/>
          <w:sz w:val="20"/>
          <w:szCs w:val="20"/>
          <w:lang w:val="hy-AM"/>
        </w:rPr>
        <w:t xml:space="preserve"> </w:t>
      </w:r>
      <w:r>
        <w:rPr>
          <w:rFonts w:ascii="GHEA Grapalat" w:hAnsi="GHEA Grapalat" w:cs="Sylfaen"/>
          <w:sz w:val="20"/>
          <w:szCs w:val="20"/>
          <w:lang w:val="hy-AM"/>
        </w:rPr>
        <w:t>հայտերի</w:t>
      </w:r>
      <w:r>
        <w:rPr>
          <w:rFonts w:ascii="GHEA Grapalat" w:hAnsi="GHEA Grapalat"/>
          <w:sz w:val="20"/>
          <w:szCs w:val="20"/>
          <w:lang w:val="hy-AM"/>
        </w:rPr>
        <w:t xml:space="preserve"> </w:t>
      </w:r>
      <w:r>
        <w:rPr>
          <w:rFonts w:ascii="GHEA Grapalat" w:hAnsi="GHEA Grapalat" w:cs="Sylfaen"/>
          <w:sz w:val="20"/>
          <w:szCs w:val="20"/>
          <w:lang w:val="hy-AM"/>
        </w:rPr>
        <w:t>գրանցամատյանը</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անբաժանելի</w:t>
      </w:r>
      <w:r>
        <w:rPr>
          <w:rFonts w:ascii="GHEA Grapalat" w:hAnsi="GHEA Grapalat"/>
          <w:sz w:val="20"/>
          <w:szCs w:val="20"/>
          <w:lang w:val="hy-AM"/>
        </w:rPr>
        <w:t xml:space="preserve"> </w:t>
      </w:r>
      <w:r>
        <w:rPr>
          <w:rFonts w:ascii="GHEA Grapalat" w:hAnsi="GHEA Grapalat" w:cs="Sylfaen"/>
          <w:sz w:val="20"/>
          <w:szCs w:val="20"/>
          <w:lang w:val="hy-AM"/>
        </w:rPr>
        <w:t>մասը</w:t>
      </w:r>
      <w:r>
        <w:rPr>
          <w:rFonts w:ascii="GHEA Grapalat" w:hAnsi="GHEA Grapalat"/>
          <w:sz w:val="20"/>
          <w:szCs w:val="20"/>
          <w:lang w:val="hy-AM"/>
        </w:rPr>
        <w:t xml:space="preserve"> </w:t>
      </w:r>
      <w:r>
        <w:rPr>
          <w:rFonts w:ascii="GHEA Grapalat" w:hAnsi="GHEA Grapalat" w:cs="Sylfaen"/>
          <w:sz w:val="20"/>
          <w:szCs w:val="20"/>
          <w:lang w:val="hy-AM"/>
        </w:rPr>
        <w:t>հանդիսացող</w:t>
      </w:r>
      <w:r>
        <w:rPr>
          <w:rFonts w:ascii="GHEA Grapalat" w:hAnsi="GHEA Grapalat"/>
          <w:sz w:val="20"/>
          <w:szCs w:val="20"/>
          <w:lang w:val="hy-AM"/>
        </w:rPr>
        <w:t xml:space="preserve"> </w:t>
      </w:r>
      <w:r>
        <w:rPr>
          <w:rFonts w:ascii="GHEA Grapalat" w:hAnsi="GHEA Grapalat" w:cs="Sylfaen"/>
          <w:sz w:val="20"/>
          <w:szCs w:val="20"/>
          <w:lang w:val="hy-AM"/>
        </w:rPr>
        <w:t>մյուս</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գրանցված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BF7179" w:rsidRDefault="00BF7179" w:rsidP="00BF7179">
      <w:pPr>
        <w:ind w:firstLine="375"/>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rsidR="00BF7179" w:rsidRDefault="00BF7179" w:rsidP="00BF7179">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BF7179" w:rsidRDefault="00BF7179" w:rsidP="00BF7179">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rsidR="00BF7179" w:rsidRDefault="00BF7179" w:rsidP="00BF7179">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rsidR="00BF7179" w:rsidRDefault="00BF7179" w:rsidP="00BF7179">
      <w:pPr>
        <w:ind w:firstLine="567"/>
        <w:jc w:val="both"/>
        <w:rPr>
          <w:rFonts w:ascii="GHEA Grapalat" w:hAnsi="GHEA Grapalat" w:cs="Sylfaen"/>
          <w:sz w:val="20"/>
          <w:lang w:val="hy-AM"/>
        </w:rPr>
      </w:pPr>
      <w:r>
        <w:rPr>
          <w:rFonts w:ascii="GHEA Grapalat" w:hAnsi="GHEA Grapalat" w:cs="Sylfaen"/>
          <w:sz w:val="20"/>
          <w:lang w:val="af-ZA"/>
        </w:rPr>
        <w:t xml:space="preserve">8.2 </w:t>
      </w:r>
      <w:r>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BF7179" w:rsidRDefault="00BF7179" w:rsidP="00BF7179">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Առաջին տեղը զբաղեցրած մասնակիցը որոշվում է</w:t>
      </w:r>
      <w:r>
        <w:rPr>
          <w:rFonts w:ascii="GHEA Grapalat" w:hAnsi="GHEA Grapalat" w:cs="Sylfaen"/>
          <w:szCs w:val="24"/>
        </w:rPr>
        <w:t xml:space="preserve">` </w:t>
      </w:r>
      <w:r>
        <w:rPr>
          <w:rFonts w:ascii="GHEA Grapalat" w:hAnsi="GHEA Grapalat" w:cs="Sylfaen"/>
          <w:szCs w:val="24"/>
          <w:lang w:val="hy-AM"/>
        </w:rPr>
        <w:t>բավարար գնահատված հայտեր ներկայացրած մասնակիցների թվից</w:t>
      </w:r>
      <w:r>
        <w:rPr>
          <w:rFonts w:ascii="GHEA Grapalat" w:hAnsi="GHEA Grapalat" w:cs="Sylfaen"/>
          <w:szCs w:val="24"/>
        </w:rPr>
        <w:t xml:space="preserve">` </w:t>
      </w:r>
      <w:r>
        <w:rPr>
          <w:rFonts w:ascii="GHEA Grapalat" w:hAnsi="GHEA Grapalat" w:cs="Sylfaen"/>
          <w:szCs w:val="24"/>
          <w:lang w:val="hy-AM"/>
        </w:rPr>
        <w:t xml:space="preserve">նվազագույն գնային առաջարկ ներկայացրած մասնակցին նախապատվություն տալու սկզբունքով։ </w:t>
      </w:r>
      <w:r w:rsidRPr="00326D3D">
        <w:rPr>
          <w:rFonts w:ascii="GHEA Grapalat" w:hAnsi="GHEA Grapalat" w:cs="Sylfaen"/>
          <w:szCs w:val="24"/>
          <w:lang w:val="hy-AM"/>
        </w:rPr>
        <w:t>Ընդ որում</w:t>
      </w:r>
      <w:r>
        <w:rPr>
          <w:rFonts w:ascii="GHEA Grapalat" w:hAnsi="GHEA Grapalat" w:cs="Sylfaen"/>
          <w:szCs w:val="24"/>
        </w:rPr>
        <w:t xml:space="preserve">, </w:t>
      </w:r>
      <w:r w:rsidRPr="00326D3D">
        <w:rPr>
          <w:rFonts w:ascii="GHEA Grapalat" w:hAnsi="GHEA Grapalat" w:cs="Sylfaen"/>
          <w:szCs w:val="24"/>
          <w:lang w:val="hy-AM"/>
        </w:rPr>
        <w:t>հանձնաժողովի կողմից առաջին</w:t>
      </w:r>
      <w:r>
        <w:rPr>
          <w:rFonts w:ascii="GHEA Grapalat" w:hAnsi="GHEA Grapalat" w:cs="Sylfaen"/>
          <w:szCs w:val="24"/>
        </w:rPr>
        <w:t xml:space="preserve"> </w:t>
      </w:r>
      <w:r w:rsidRPr="00326D3D">
        <w:rPr>
          <w:rFonts w:ascii="GHEA Grapalat" w:hAnsi="GHEA Grapalat" w:cs="Sylfaen"/>
          <w:szCs w:val="24"/>
          <w:lang w:val="hy-AM"/>
        </w:rPr>
        <w:t>և</w:t>
      </w:r>
      <w:r>
        <w:rPr>
          <w:rFonts w:ascii="GHEA Grapalat" w:hAnsi="GHEA Grapalat" w:cs="Sylfaen"/>
          <w:szCs w:val="24"/>
        </w:rPr>
        <w:t xml:space="preserve"> </w:t>
      </w:r>
      <w:r w:rsidRPr="00326D3D">
        <w:rPr>
          <w:rFonts w:ascii="GHEA Grapalat" w:hAnsi="GHEA Grapalat" w:cs="Sylfaen"/>
          <w:szCs w:val="24"/>
          <w:lang w:val="hy-AM"/>
        </w:rPr>
        <w:t>հաջորդաբար</w:t>
      </w:r>
      <w:r>
        <w:rPr>
          <w:rFonts w:ascii="GHEA Grapalat" w:hAnsi="GHEA Grapalat" w:cs="Sylfaen"/>
          <w:szCs w:val="24"/>
        </w:rPr>
        <w:t xml:space="preserve"> </w:t>
      </w:r>
      <w:r w:rsidRPr="00326D3D">
        <w:rPr>
          <w:rFonts w:ascii="GHEA Grapalat" w:hAnsi="GHEA Grapalat" w:cs="Sylfaen"/>
          <w:szCs w:val="24"/>
          <w:lang w:val="hy-AM"/>
        </w:rPr>
        <w:t>տեղեր</w:t>
      </w:r>
      <w:r>
        <w:rPr>
          <w:rFonts w:ascii="GHEA Grapalat" w:hAnsi="GHEA Grapalat" w:cs="Sylfaen"/>
          <w:szCs w:val="24"/>
        </w:rPr>
        <w:t xml:space="preserve"> </w:t>
      </w:r>
      <w:r w:rsidRPr="00326D3D">
        <w:rPr>
          <w:rFonts w:ascii="GHEA Grapalat" w:hAnsi="GHEA Grapalat" w:cs="Sylfaen"/>
          <w:szCs w:val="24"/>
          <w:lang w:val="hy-AM"/>
        </w:rPr>
        <w:t>զբաղեցրած մասնակիցներին որոշելիս գնային առաջարկների</w:t>
      </w:r>
      <w:r>
        <w:rPr>
          <w:rFonts w:ascii="GHEA Grapalat" w:hAnsi="GHEA Grapalat" w:cs="Sylfaen"/>
          <w:szCs w:val="24"/>
        </w:rPr>
        <w:t xml:space="preserve"> գնահատումը և </w:t>
      </w:r>
      <w:r w:rsidRPr="00326D3D">
        <w:rPr>
          <w:rFonts w:ascii="GHEA Grapalat" w:hAnsi="GHEA Grapalat" w:cs="Sylfaen"/>
          <w:szCs w:val="24"/>
          <w:lang w:val="hy-AM"/>
        </w:rPr>
        <w:t>համեմատումն իրականացվում է առանց սույն հրավերի</w:t>
      </w:r>
      <w:r>
        <w:rPr>
          <w:rFonts w:ascii="GHEA Grapalat" w:hAnsi="GHEA Grapalat" w:cs="Sylfaen"/>
          <w:szCs w:val="24"/>
        </w:rPr>
        <w:t xml:space="preserve"> 1-ին </w:t>
      </w:r>
      <w:r w:rsidRPr="00326D3D">
        <w:rPr>
          <w:rFonts w:ascii="GHEA Grapalat" w:hAnsi="GHEA Grapalat" w:cs="Sylfaen"/>
          <w:szCs w:val="24"/>
          <w:lang w:val="hy-AM"/>
        </w:rPr>
        <w:t>մասի</w:t>
      </w:r>
      <w:r>
        <w:rPr>
          <w:rFonts w:ascii="GHEA Grapalat" w:hAnsi="GHEA Grapalat" w:cs="Sylfaen"/>
          <w:szCs w:val="24"/>
        </w:rPr>
        <w:t xml:space="preserve"> 5.2-րդ </w:t>
      </w:r>
      <w:r w:rsidRPr="00326D3D">
        <w:rPr>
          <w:rFonts w:ascii="GHEA Grapalat" w:hAnsi="GHEA Grapalat" w:cs="Sylfaen"/>
          <w:szCs w:val="24"/>
          <w:lang w:val="hy-AM"/>
        </w:rPr>
        <w:t>կետում նշված հարկի գումարի հաշվարկման</w:t>
      </w:r>
      <w:r>
        <w:rPr>
          <w:rFonts w:ascii="GHEA Grapalat" w:hAnsi="GHEA Grapalat" w:cs="Sylfaen"/>
          <w:lang w:val="hy-AM"/>
        </w:rPr>
        <w:t>:</w:t>
      </w:r>
    </w:p>
    <w:p w:rsidR="00BF7179" w:rsidRDefault="00BF7179" w:rsidP="00BF7179">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w:t>
      </w:r>
      <w:r>
        <w:rPr>
          <w:rFonts w:ascii="GHEA Grapalat" w:hAnsi="GHEA Grapalat" w:cs="Sylfaen"/>
          <w:i w:val="0"/>
          <w:lang w:val="af-ZA"/>
        </w:rPr>
        <w:t>ՀՀ կենտրոնական բանկի կողմից տվյալ օրվա սահմանած</w:t>
      </w:r>
      <w:r>
        <w:rPr>
          <w:rFonts w:ascii="GHEA Grapalat" w:hAnsi="GHEA Grapalat" w:cs="Sylfaen"/>
          <w:i w:val="0"/>
          <w:szCs w:val="24"/>
          <w:lang w:val="af-ZA"/>
        </w:rPr>
        <w:t xml:space="preserve">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rsidR="00BF7179" w:rsidRDefault="00BF7179" w:rsidP="00BF7179">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8.5 Հ</w:t>
      </w:r>
      <w:r>
        <w:rPr>
          <w:rFonts w:ascii="GHEA Grapalat" w:hAnsi="GHEA Grapalat" w:cs="Sylfaen"/>
          <w:i w:val="0"/>
          <w:szCs w:val="24"/>
          <w:lang w:val="ru-RU"/>
        </w:rPr>
        <w:t>անձնաժողովի</w:t>
      </w:r>
      <w:r>
        <w:rPr>
          <w:rFonts w:ascii="GHEA Grapalat" w:hAnsi="GHEA Grapalat" w:cs="Sylfaen"/>
          <w:i w:val="0"/>
          <w:szCs w:val="24"/>
          <w:lang w:val="af-ZA"/>
        </w:rPr>
        <w:t xml:space="preserve">, </w:t>
      </w:r>
      <w:r>
        <w:rPr>
          <w:rFonts w:ascii="GHEA Grapalat" w:hAnsi="GHEA Grapalat" w:cs="Sylfaen"/>
          <w:i w:val="0"/>
          <w:szCs w:val="24"/>
          <w:lang w:val="en-US"/>
        </w:rPr>
        <w:t>պ</w:t>
      </w:r>
      <w:r>
        <w:rPr>
          <w:rFonts w:ascii="GHEA Grapalat" w:hAnsi="GHEA Grapalat" w:cs="Sylfaen"/>
          <w:i w:val="0"/>
          <w:szCs w:val="24"/>
          <w:lang w:val="ru-RU"/>
        </w:rPr>
        <w:t>ատվիրատուի</w:t>
      </w:r>
      <w:r>
        <w:rPr>
          <w:rFonts w:ascii="GHEA Grapalat" w:hAnsi="GHEA Grapalat" w:cs="Sylfaen"/>
          <w:i w:val="0"/>
          <w:szCs w:val="24"/>
          <w:lang w:val="af-ZA"/>
        </w:rPr>
        <w:t xml:space="preserve"> </w:t>
      </w:r>
      <w:r>
        <w:rPr>
          <w:rFonts w:ascii="GHEA Grapalat" w:hAnsi="GHEA Grapalat" w:cs="Sylfaen"/>
          <w:i w:val="0"/>
          <w:szCs w:val="24"/>
          <w:lang w:val="ru-RU"/>
        </w:rPr>
        <w:t>և</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ասնակիցների</w:t>
      </w:r>
      <w:r>
        <w:rPr>
          <w:rFonts w:ascii="GHEA Grapalat" w:hAnsi="GHEA Grapalat" w:cs="Sylfaen"/>
          <w:i w:val="0"/>
          <w:szCs w:val="24"/>
          <w:lang w:val="af-ZA"/>
        </w:rPr>
        <w:t xml:space="preserve"> </w:t>
      </w:r>
      <w:r>
        <w:rPr>
          <w:rFonts w:ascii="GHEA Grapalat" w:hAnsi="GHEA Grapalat" w:cs="Sylfaen"/>
          <w:i w:val="0"/>
          <w:szCs w:val="24"/>
          <w:lang w:val="ru-RU"/>
        </w:rPr>
        <w:t>միջև</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բանակցություններն</w:t>
      </w:r>
      <w:r>
        <w:rPr>
          <w:rFonts w:ascii="GHEA Grapalat" w:hAnsi="GHEA Grapalat" w:cs="Sylfaen"/>
          <w:i w:val="0"/>
          <w:szCs w:val="24"/>
          <w:lang w:val="af-ZA"/>
        </w:rPr>
        <w:t xml:space="preserve"> </w:t>
      </w:r>
      <w:r>
        <w:rPr>
          <w:rFonts w:ascii="GHEA Grapalat" w:hAnsi="GHEA Grapalat" w:cs="Sylfaen"/>
          <w:i w:val="0"/>
          <w:szCs w:val="24"/>
          <w:lang w:val="ru-RU"/>
        </w:rPr>
        <w:t>արգելվում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բացառությամբ</w:t>
      </w:r>
      <w:r>
        <w:rPr>
          <w:rFonts w:ascii="GHEA Grapalat" w:hAnsi="GHEA Grapalat" w:cs="Sylfaen"/>
          <w:i w:val="0"/>
          <w:szCs w:val="24"/>
          <w:lang w:val="af-ZA"/>
        </w:rPr>
        <w:t>`</w:t>
      </w:r>
    </w:p>
    <w:p w:rsidR="00BF7179" w:rsidRDefault="00BF7179" w:rsidP="00BF7179">
      <w:pPr>
        <w:pStyle w:val="a3"/>
        <w:spacing w:line="240" w:lineRule="auto"/>
        <w:rPr>
          <w:rFonts w:ascii="GHEA Grapalat" w:hAnsi="GHEA Grapalat" w:cs="Sylfaen"/>
          <w:i w:val="0"/>
          <w:szCs w:val="24"/>
          <w:lang w:val="af-ZA"/>
        </w:rPr>
      </w:pPr>
      <w:r>
        <w:rPr>
          <w:rFonts w:ascii="GHEA Grapalat" w:hAnsi="GHEA Grapalat" w:cs="Sylfaen"/>
          <w:i w:val="0"/>
          <w:szCs w:val="24"/>
          <w:lang w:val="af-ZA"/>
        </w:rPr>
        <w:t xml:space="preserve">1) </w:t>
      </w:r>
      <w:r>
        <w:rPr>
          <w:rFonts w:ascii="GHEA Grapalat" w:hAnsi="GHEA Grapalat" w:cs="Sylfaen"/>
          <w:i w:val="0"/>
          <w:szCs w:val="24"/>
          <w:lang w:val="ru-RU"/>
        </w:rPr>
        <w:t>երբ</w:t>
      </w:r>
      <w:r>
        <w:rPr>
          <w:rFonts w:ascii="GHEA Grapalat" w:hAnsi="GHEA Grapalat" w:cs="Sylfaen"/>
          <w:i w:val="0"/>
          <w:szCs w:val="24"/>
          <w:lang w:val="af-ZA"/>
        </w:rPr>
        <w:t xml:space="preserve"> </w:t>
      </w:r>
      <w:r>
        <w:rPr>
          <w:rFonts w:ascii="GHEA Grapalat" w:hAnsi="GHEA Grapalat" w:cs="Sylfaen"/>
          <w:i w:val="0"/>
          <w:szCs w:val="24"/>
          <w:lang w:val="ru-RU"/>
        </w:rPr>
        <w:t>ընթացակարգին</w:t>
      </w:r>
      <w:r>
        <w:rPr>
          <w:rFonts w:ascii="GHEA Grapalat" w:hAnsi="GHEA Grapalat" w:cs="Sylfaen"/>
          <w:i w:val="0"/>
          <w:szCs w:val="24"/>
          <w:lang w:val="af-ZA"/>
        </w:rPr>
        <w:t xml:space="preserve"> </w:t>
      </w:r>
      <w:r>
        <w:rPr>
          <w:rFonts w:ascii="GHEA Grapalat" w:hAnsi="GHEA Grapalat" w:cs="Sylfaen"/>
          <w:i w:val="0"/>
          <w:szCs w:val="24"/>
          <w:lang w:val="ru-RU"/>
        </w:rPr>
        <w:t>մասնակցել</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մեկ</w:t>
      </w:r>
      <w:r>
        <w:rPr>
          <w:rFonts w:ascii="GHEA Grapalat" w:hAnsi="GHEA Grapalat" w:cs="Sylfaen"/>
          <w:i w:val="0"/>
          <w:szCs w:val="24"/>
          <w:lang w:val="af-ZA"/>
        </w:rPr>
        <w:t xml:space="preserve"> մ</w:t>
      </w:r>
      <w:r>
        <w:rPr>
          <w:rFonts w:ascii="GHEA Grapalat" w:hAnsi="GHEA Grapalat" w:cs="Sylfaen"/>
          <w:i w:val="0"/>
          <w:szCs w:val="24"/>
          <w:lang w:val="ru-RU"/>
        </w:rPr>
        <w:t>ասնակից</w:t>
      </w:r>
      <w:r>
        <w:rPr>
          <w:rFonts w:ascii="GHEA Grapalat" w:hAnsi="GHEA Grapalat" w:cs="Sylfaen"/>
          <w:i w:val="0"/>
          <w:szCs w:val="24"/>
          <w:lang w:val="af-ZA"/>
        </w:rPr>
        <w:t xml:space="preserve">, </w:t>
      </w:r>
      <w:r>
        <w:rPr>
          <w:rFonts w:ascii="GHEA Grapalat" w:hAnsi="GHEA Grapalat" w:cs="Sylfaen"/>
          <w:i w:val="0"/>
          <w:szCs w:val="24"/>
          <w:lang w:val="ru-RU"/>
        </w:rPr>
        <w:t>որի</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համապատասխանում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w:t>
      </w:r>
      <w:r>
        <w:rPr>
          <w:rFonts w:ascii="GHEA Grapalat" w:hAnsi="GHEA Grapalat" w:cs="Sylfaen"/>
          <w:i w:val="0"/>
          <w:szCs w:val="24"/>
          <w:lang w:val="ru-RU"/>
        </w:rPr>
        <w:t>պահանջներին</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գնահատման</w:t>
      </w:r>
      <w:r>
        <w:rPr>
          <w:rFonts w:ascii="GHEA Grapalat" w:hAnsi="GHEA Grapalat" w:cs="Sylfaen"/>
          <w:i w:val="0"/>
          <w:szCs w:val="24"/>
          <w:lang w:val="af-ZA"/>
        </w:rPr>
        <w:t xml:space="preserve"> </w:t>
      </w:r>
      <w:r>
        <w:rPr>
          <w:rFonts w:ascii="GHEA Grapalat" w:hAnsi="GHEA Grapalat" w:cs="Sylfaen"/>
          <w:i w:val="0"/>
          <w:szCs w:val="24"/>
          <w:lang w:val="ru-RU"/>
        </w:rPr>
        <w:t>արդյունքում</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w:t>
      </w:r>
      <w:r>
        <w:rPr>
          <w:rFonts w:ascii="GHEA Grapalat" w:hAnsi="GHEA Grapalat" w:cs="Sylfaen"/>
          <w:i w:val="0"/>
          <w:szCs w:val="24"/>
          <w:lang w:val="ru-RU"/>
        </w:rPr>
        <w:t>պահանջներին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գնահատվել</w:t>
      </w:r>
      <w:r>
        <w:rPr>
          <w:rFonts w:ascii="GHEA Grapalat" w:hAnsi="GHEA Grapalat" w:cs="Sylfaen"/>
          <w:i w:val="0"/>
          <w:szCs w:val="24"/>
          <w:lang w:val="af-ZA"/>
        </w:rPr>
        <w:t xml:space="preserve"> </w:t>
      </w:r>
      <w:r>
        <w:rPr>
          <w:rFonts w:ascii="GHEA Grapalat" w:hAnsi="GHEA Grapalat" w:cs="Sylfaen"/>
          <w:i w:val="0"/>
          <w:szCs w:val="24"/>
          <w:lang w:val="ru-RU"/>
        </w:rPr>
        <w:t>միայն</w:t>
      </w:r>
      <w:r>
        <w:rPr>
          <w:rFonts w:ascii="GHEA Grapalat" w:hAnsi="GHEA Grapalat" w:cs="Sylfaen"/>
          <w:i w:val="0"/>
          <w:szCs w:val="24"/>
          <w:lang w:val="af-ZA"/>
        </w:rPr>
        <w:t xml:space="preserve"> </w:t>
      </w:r>
      <w:r>
        <w:rPr>
          <w:rFonts w:ascii="GHEA Grapalat" w:hAnsi="GHEA Grapalat" w:cs="Sylfaen"/>
          <w:i w:val="0"/>
          <w:szCs w:val="24"/>
          <w:lang w:val="ru-RU"/>
        </w:rPr>
        <w:t>մեկ</w:t>
      </w:r>
      <w:r>
        <w:rPr>
          <w:rFonts w:ascii="GHEA Grapalat" w:hAnsi="GHEA Grapalat" w:cs="Sylfaen"/>
          <w:i w:val="0"/>
          <w:szCs w:val="24"/>
          <w:lang w:val="af-ZA"/>
        </w:rPr>
        <w:t xml:space="preserve"> 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հայտ</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առաջարկված</w:t>
      </w:r>
      <w:r>
        <w:rPr>
          <w:rFonts w:ascii="GHEA Grapalat" w:hAnsi="GHEA Grapalat" w:cs="Sylfaen"/>
          <w:i w:val="0"/>
          <w:szCs w:val="24"/>
          <w:lang w:val="af-ZA"/>
        </w:rPr>
        <w:t xml:space="preserve"> </w:t>
      </w:r>
      <w:r>
        <w:rPr>
          <w:rFonts w:ascii="GHEA Grapalat" w:hAnsi="GHEA Grapalat" w:cs="Sylfaen"/>
          <w:i w:val="0"/>
          <w:szCs w:val="24"/>
          <w:lang w:val="ru-RU"/>
        </w:rPr>
        <w:t>նվազագույն</w:t>
      </w:r>
      <w:r>
        <w:rPr>
          <w:rFonts w:ascii="GHEA Grapalat" w:hAnsi="GHEA Grapalat" w:cs="Sylfaen"/>
          <w:i w:val="0"/>
          <w:szCs w:val="24"/>
          <w:lang w:val="af-ZA"/>
        </w:rPr>
        <w:t xml:space="preserve"> </w:t>
      </w:r>
      <w:r>
        <w:rPr>
          <w:rFonts w:ascii="GHEA Grapalat" w:hAnsi="GHEA Grapalat" w:cs="Sylfaen"/>
          <w:i w:val="0"/>
          <w:szCs w:val="24"/>
          <w:lang w:val="ru-RU"/>
        </w:rPr>
        <w:t>գների</w:t>
      </w:r>
      <w:r>
        <w:rPr>
          <w:rFonts w:ascii="GHEA Grapalat" w:hAnsi="GHEA Grapalat" w:cs="Sylfaen"/>
          <w:i w:val="0"/>
          <w:szCs w:val="24"/>
          <w:lang w:val="af-ZA"/>
        </w:rPr>
        <w:t xml:space="preserve"> </w:t>
      </w:r>
      <w:r>
        <w:rPr>
          <w:rFonts w:ascii="GHEA Grapalat" w:hAnsi="GHEA Grapalat" w:cs="Sylfaen"/>
          <w:i w:val="0"/>
          <w:szCs w:val="24"/>
          <w:lang w:val="ru-RU"/>
        </w:rPr>
        <w:t>հավասարության</w:t>
      </w:r>
      <w:r>
        <w:rPr>
          <w:rFonts w:ascii="GHEA Grapalat" w:hAnsi="GHEA Grapalat" w:cs="Sylfaen"/>
          <w:i w:val="0"/>
          <w:szCs w:val="24"/>
          <w:lang w:val="af-ZA"/>
        </w:rPr>
        <w:t xml:space="preserve"> </w:t>
      </w:r>
      <w:r>
        <w:rPr>
          <w:rFonts w:ascii="GHEA Grapalat" w:hAnsi="GHEA Grapalat" w:cs="Sylfaen"/>
          <w:i w:val="0"/>
          <w:szCs w:val="24"/>
          <w:lang w:val="ru-RU"/>
        </w:rPr>
        <w:t>դեպքում</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ոչ</w:t>
      </w:r>
      <w:r>
        <w:rPr>
          <w:rFonts w:ascii="GHEA Grapalat" w:hAnsi="GHEA Grapalat" w:cs="Sylfaen"/>
          <w:i w:val="0"/>
          <w:szCs w:val="24"/>
          <w:lang w:val="af-ZA"/>
        </w:rPr>
        <w:t xml:space="preserve"> </w:t>
      </w:r>
      <w:r>
        <w:rPr>
          <w:rFonts w:ascii="GHEA Grapalat" w:hAnsi="GHEA Grapalat" w:cs="Sylfaen"/>
          <w:i w:val="0"/>
          <w:szCs w:val="24"/>
          <w:lang w:val="ru-RU"/>
        </w:rPr>
        <w:t>գնային</w:t>
      </w:r>
      <w:r>
        <w:rPr>
          <w:rFonts w:ascii="GHEA Grapalat" w:hAnsi="GHEA Grapalat" w:cs="Sylfaen"/>
          <w:i w:val="0"/>
          <w:szCs w:val="24"/>
          <w:lang w:val="af-ZA"/>
        </w:rPr>
        <w:t xml:space="preserve"> </w:t>
      </w:r>
      <w:r>
        <w:rPr>
          <w:rFonts w:ascii="GHEA Grapalat" w:hAnsi="GHEA Grapalat" w:cs="Sylfaen"/>
          <w:i w:val="0"/>
          <w:szCs w:val="24"/>
          <w:lang w:val="ru-RU"/>
        </w:rPr>
        <w:t>պայմանները</w:t>
      </w:r>
      <w:r>
        <w:rPr>
          <w:rFonts w:ascii="GHEA Grapalat" w:hAnsi="GHEA Grapalat" w:cs="Sylfaen"/>
          <w:i w:val="0"/>
          <w:szCs w:val="24"/>
          <w:lang w:val="af-ZA"/>
        </w:rPr>
        <w:t xml:space="preserve"> </w:t>
      </w:r>
      <w:r>
        <w:rPr>
          <w:rFonts w:ascii="GHEA Grapalat" w:hAnsi="GHEA Grapalat" w:cs="Sylfaen"/>
          <w:i w:val="0"/>
          <w:szCs w:val="24"/>
          <w:lang w:val="ru-RU"/>
        </w:rPr>
        <w:t>բավարարող</w:t>
      </w:r>
      <w:r>
        <w:rPr>
          <w:rFonts w:ascii="GHEA Grapalat" w:hAnsi="GHEA Grapalat" w:cs="Sylfaen"/>
          <w:i w:val="0"/>
          <w:szCs w:val="24"/>
          <w:lang w:val="af-ZA"/>
        </w:rPr>
        <w:t xml:space="preserve"> </w:t>
      </w:r>
      <w:r>
        <w:rPr>
          <w:rFonts w:ascii="GHEA Grapalat" w:hAnsi="GHEA Grapalat" w:cs="Sylfaen"/>
          <w:i w:val="0"/>
          <w:szCs w:val="24"/>
          <w:lang w:val="ru-RU"/>
        </w:rPr>
        <w:t>գնահատված</w:t>
      </w:r>
      <w:r>
        <w:rPr>
          <w:rFonts w:ascii="GHEA Grapalat" w:hAnsi="GHEA Grapalat" w:cs="Sylfaen"/>
          <w:i w:val="0"/>
          <w:szCs w:val="24"/>
          <w:lang w:val="af-ZA"/>
        </w:rPr>
        <w:t xml:space="preserve"> </w:t>
      </w:r>
      <w:r>
        <w:rPr>
          <w:rFonts w:ascii="GHEA Grapalat" w:hAnsi="GHEA Grapalat" w:cs="Sylfaen"/>
          <w:i w:val="0"/>
          <w:szCs w:val="24"/>
          <w:lang w:val="ru-RU"/>
        </w:rPr>
        <w:lastRenderedPageBreak/>
        <w:t>հայտեր</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բոլոր</w:t>
      </w:r>
      <w:r>
        <w:rPr>
          <w:rFonts w:ascii="GHEA Grapalat" w:hAnsi="GHEA Grapalat" w:cs="Sylfaen"/>
          <w:i w:val="0"/>
          <w:szCs w:val="24"/>
          <w:lang w:val="af-ZA"/>
        </w:rPr>
        <w:t xml:space="preserve"> </w:t>
      </w:r>
      <w:r>
        <w:rPr>
          <w:rFonts w:ascii="GHEA Grapalat" w:hAnsi="GHEA Grapalat" w:cs="Sylfaen"/>
          <w:i w:val="0"/>
          <w:szCs w:val="24"/>
          <w:lang w:val="ru-RU"/>
        </w:rPr>
        <w:t>մասնակիցների</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գնային</w:t>
      </w:r>
      <w:r>
        <w:rPr>
          <w:rFonts w:ascii="GHEA Grapalat" w:hAnsi="GHEA Grapalat" w:cs="Sylfaen"/>
          <w:i w:val="0"/>
          <w:szCs w:val="24"/>
          <w:lang w:val="af-ZA"/>
        </w:rPr>
        <w:t xml:space="preserve"> </w:t>
      </w:r>
      <w:r>
        <w:rPr>
          <w:rFonts w:ascii="GHEA Grapalat" w:hAnsi="GHEA Grapalat" w:cs="Sylfaen"/>
          <w:i w:val="0"/>
          <w:szCs w:val="24"/>
          <w:lang w:val="ru-RU"/>
        </w:rPr>
        <w:t>առաջարկները</w:t>
      </w:r>
      <w:r>
        <w:rPr>
          <w:rFonts w:ascii="GHEA Grapalat" w:hAnsi="GHEA Grapalat" w:cs="Sylfaen"/>
          <w:i w:val="0"/>
          <w:szCs w:val="24"/>
          <w:lang w:val="af-ZA"/>
        </w:rPr>
        <w:t xml:space="preserve"> </w:t>
      </w:r>
      <w:r>
        <w:rPr>
          <w:rFonts w:ascii="GHEA Grapalat" w:hAnsi="GHEA Grapalat" w:cs="Sylfaen"/>
          <w:i w:val="0"/>
          <w:szCs w:val="24"/>
          <w:lang w:val="ru-RU"/>
        </w:rPr>
        <w:t>գերազանցում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այդ</w:t>
      </w:r>
      <w:r>
        <w:rPr>
          <w:rFonts w:ascii="GHEA Grapalat" w:hAnsi="GHEA Grapalat" w:cs="Sylfaen"/>
          <w:i w:val="0"/>
          <w:szCs w:val="24"/>
          <w:lang w:val="af-ZA"/>
        </w:rPr>
        <w:t xml:space="preserve"> </w:t>
      </w:r>
      <w:r>
        <w:rPr>
          <w:rFonts w:ascii="GHEA Grapalat" w:hAnsi="GHEA Grapalat" w:cs="Sylfaen"/>
          <w:i w:val="0"/>
          <w:szCs w:val="24"/>
          <w:lang w:val="ru-RU"/>
        </w:rPr>
        <w:t>գնումը</w:t>
      </w:r>
      <w:r>
        <w:rPr>
          <w:rFonts w:ascii="GHEA Grapalat" w:hAnsi="GHEA Grapalat" w:cs="Sylfaen"/>
          <w:i w:val="0"/>
          <w:szCs w:val="24"/>
          <w:lang w:val="af-ZA"/>
        </w:rPr>
        <w:t xml:space="preserve"> </w:t>
      </w:r>
      <w:r>
        <w:rPr>
          <w:rFonts w:ascii="GHEA Grapalat" w:hAnsi="GHEA Grapalat" w:cs="Sylfaen"/>
          <w:i w:val="0"/>
          <w:szCs w:val="24"/>
          <w:lang w:val="ru-RU"/>
        </w:rPr>
        <w:t>կատարելու</w:t>
      </w:r>
      <w:r>
        <w:rPr>
          <w:rFonts w:ascii="GHEA Grapalat" w:hAnsi="GHEA Grapalat" w:cs="Sylfaen"/>
          <w:i w:val="0"/>
          <w:szCs w:val="24"/>
          <w:lang w:val="af-ZA"/>
        </w:rPr>
        <w:t xml:space="preserve"> </w:t>
      </w:r>
      <w:r>
        <w:rPr>
          <w:rFonts w:ascii="GHEA Grapalat" w:hAnsi="GHEA Grapalat" w:cs="Sylfaen"/>
          <w:i w:val="0"/>
          <w:szCs w:val="24"/>
          <w:lang w:val="ru-RU"/>
        </w:rPr>
        <w:t>համար</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1-</w:t>
      </w:r>
      <w:r>
        <w:rPr>
          <w:rFonts w:ascii="GHEA Grapalat" w:hAnsi="GHEA Grapalat" w:cs="Sylfaen"/>
          <w:i w:val="0"/>
          <w:szCs w:val="24"/>
          <w:lang w:val="en-US"/>
        </w:rPr>
        <w:t>ին</w:t>
      </w:r>
      <w:r>
        <w:rPr>
          <w:rFonts w:ascii="GHEA Grapalat" w:hAnsi="GHEA Grapalat" w:cs="Sylfaen"/>
          <w:i w:val="0"/>
          <w:szCs w:val="24"/>
          <w:lang w:val="af-ZA"/>
        </w:rPr>
        <w:t xml:space="preserve"> </w:t>
      </w:r>
      <w:r>
        <w:rPr>
          <w:rFonts w:ascii="GHEA Grapalat" w:hAnsi="GHEA Grapalat" w:cs="Sylfaen"/>
          <w:i w:val="0"/>
          <w:szCs w:val="24"/>
          <w:lang w:val="en-US"/>
        </w:rPr>
        <w:t>մասի</w:t>
      </w:r>
      <w:r>
        <w:rPr>
          <w:rFonts w:ascii="GHEA Grapalat" w:hAnsi="GHEA Grapalat" w:cs="Sylfaen"/>
          <w:i w:val="0"/>
          <w:szCs w:val="24"/>
          <w:lang w:val="af-ZA"/>
        </w:rPr>
        <w:t xml:space="preserve"> 8.1 </w:t>
      </w:r>
      <w:r>
        <w:rPr>
          <w:rFonts w:ascii="GHEA Grapalat" w:hAnsi="GHEA Grapalat" w:cs="Sylfaen"/>
          <w:i w:val="0"/>
          <w:szCs w:val="24"/>
          <w:lang w:val="en-US"/>
        </w:rPr>
        <w:t>կետի</w:t>
      </w:r>
      <w:r>
        <w:rPr>
          <w:rFonts w:ascii="GHEA Grapalat" w:hAnsi="GHEA Grapalat" w:cs="Sylfaen"/>
          <w:i w:val="0"/>
          <w:szCs w:val="24"/>
          <w:lang w:val="af-ZA"/>
        </w:rPr>
        <w:t xml:space="preserve"> 1-</w:t>
      </w:r>
      <w:r>
        <w:rPr>
          <w:rFonts w:ascii="GHEA Grapalat" w:hAnsi="GHEA Grapalat" w:cs="Sylfaen"/>
          <w:i w:val="0"/>
          <w:szCs w:val="24"/>
          <w:lang w:val="en-US"/>
        </w:rPr>
        <w:t>ին</w:t>
      </w:r>
      <w:r>
        <w:rPr>
          <w:rFonts w:ascii="GHEA Grapalat" w:hAnsi="GHEA Grapalat" w:cs="Sylfaen"/>
          <w:i w:val="0"/>
          <w:szCs w:val="24"/>
          <w:lang w:val="af-ZA"/>
        </w:rPr>
        <w:t xml:space="preserve"> </w:t>
      </w:r>
      <w:r>
        <w:rPr>
          <w:rFonts w:ascii="GHEA Grapalat" w:hAnsi="GHEA Grapalat" w:cs="Sylfaen"/>
          <w:i w:val="0"/>
          <w:szCs w:val="24"/>
          <w:lang w:val="en-US"/>
        </w:rPr>
        <w:t>ենթակետով</w:t>
      </w:r>
      <w:r>
        <w:rPr>
          <w:rFonts w:ascii="GHEA Grapalat" w:hAnsi="GHEA Grapalat" w:cs="Sylfaen"/>
          <w:i w:val="0"/>
          <w:szCs w:val="24"/>
          <w:lang w:val="af-ZA"/>
        </w:rPr>
        <w:t xml:space="preserve">  </w:t>
      </w:r>
      <w:r>
        <w:rPr>
          <w:rFonts w:ascii="GHEA Grapalat" w:hAnsi="GHEA Grapalat" w:cs="Sylfaen"/>
          <w:i w:val="0"/>
          <w:szCs w:val="24"/>
          <w:lang w:val="en-US"/>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ֆինանսական</w:t>
      </w:r>
      <w:r>
        <w:rPr>
          <w:rFonts w:ascii="GHEA Grapalat" w:hAnsi="GHEA Grapalat" w:cs="Sylfaen"/>
          <w:i w:val="0"/>
          <w:szCs w:val="24"/>
          <w:lang w:val="af-ZA"/>
        </w:rPr>
        <w:t xml:space="preserve"> </w:t>
      </w:r>
      <w:r>
        <w:rPr>
          <w:rFonts w:ascii="GHEA Grapalat" w:hAnsi="GHEA Grapalat" w:cs="Sylfaen"/>
          <w:i w:val="0"/>
          <w:szCs w:val="24"/>
          <w:lang w:val="ru-RU"/>
        </w:rPr>
        <w:t>միջոցները։</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կետի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վարվող</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միայն</w:t>
      </w:r>
      <w:r>
        <w:rPr>
          <w:rFonts w:ascii="GHEA Grapalat" w:hAnsi="GHEA Grapalat" w:cs="Sylfaen"/>
          <w:i w:val="0"/>
          <w:szCs w:val="24"/>
          <w:lang w:val="af-ZA"/>
        </w:rPr>
        <w:t xml:space="preserve"> </w:t>
      </w:r>
      <w:r>
        <w:rPr>
          <w:rFonts w:ascii="GHEA Grapalat" w:hAnsi="GHEA Grapalat" w:cs="Sylfaen"/>
          <w:i w:val="0"/>
          <w:szCs w:val="24"/>
          <w:lang w:val="ru-RU"/>
        </w:rPr>
        <w:t>առաջարկված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նվազեցմանը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վճարման</w:t>
      </w:r>
      <w:r>
        <w:rPr>
          <w:rFonts w:ascii="GHEA Grapalat" w:hAnsi="GHEA Grapalat" w:cs="Sylfaen"/>
          <w:i w:val="0"/>
          <w:szCs w:val="24"/>
          <w:lang w:val="af-ZA"/>
        </w:rPr>
        <w:t xml:space="preserve"> </w:t>
      </w:r>
      <w:r>
        <w:rPr>
          <w:rFonts w:ascii="GHEA Grapalat" w:hAnsi="GHEA Grapalat" w:cs="Sylfaen"/>
          <w:i w:val="0"/>
          <w:szCs w:val="24"/>
          <w:lang w:val="ru-RU"/>
        </w:rPr>
        <w:t>պայմանների</w:t>
      </w:r>
      <w:r>
        <w:rPr>
          <w:rFonts w:ascii="GHEA Grapalat" w:hAnsi="GHEA Grapalat" w:cs="Sylfaen"/>
          <w:i w:val="0"/>
          <w:szCs w:val="24"/>
          <w:lang w:val="af-ZA"/>
        </w:rPr>
        <w:t xml:space="preserve"> </w:t>
      </w:r>
      <w:r>
        <w:rPr>
          <w:rFonts w:ascii="GHEA Grapalat" w:hAnsi="GHEA Grapalat" w:cs="Sylfaen"/>
          <w:i w:val="0"/>
          <w:szCs w:val="24"/>
          <w:lang w:val="ru-RU"/>
        </w:rPr>
        <w:t>փոփոխությանը</w:t>
      </w:r>
      <w:r>
        <w:rPr>
          <w:rFonts w:ascii="GHEA Grapalat" w:hAnsi="GHEA Grapalat" w:cs="Sylfaen"/>
          <w:i w:val="0"/>
          <w:szCs w:val="24"/>
          <w:lang w:val="af-ZA"/>
        </w:rPr>
        <w:t xml:space="preserve">, </w:t>
      </w:r>
      <w:r>
        <w:rPr>
          <w:rFonts w:ascii="GHEA Grapalat" w:hAnsi="GHEA Grapalat" w:cs="Sylfaen"/>
          <w:i w:val="0"/>
          <w:szCs w:val="24"/>
          <w:lang w:val="ru-RU"/>
        </w:rPr>
        <w:t>իսկ</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բանակցությունները</w:t>
      </w:r>
      <w:r>
        <w:rPr>
          <w:rFonts w:ascii="GHEA Grapalat" w:hAnsi="GHEA Grapalat" w:cs="Sylfaen"/>
          <w:i w:val="0"/>
          <w:szCs w:val="24"/>
          <w:lang w:val="af-ZA"/>
        </w:rPr>
        <w:t xml:space="preserve"> </w:t>
      </w:r>
      <w:r>
        <w:rPr>
          <w:rFonts w:ascii="GHEA Grapalat" w:hAnsi="GHEA Grapalat" w:cs="Sylfaen"/>
          <w:i w:val="0"/>
          <w:szCs w:val="24"/>
          <w:lang w:val="ru-RU"/>
        </w:rPr>
        <w:t>վարվում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միաժամանակյա</w:t>
      </w:r>
      <w:r>
        <w:rPr>
          <w:rFonts w:ascii="GHEA Grapalat" w:hAnsi="GHEA Grapalat" w:cs="Sylfaen"/>
          <w:i w:val="0"/>
          <w:szCs w:val="24"/>
          <w:lang w:val="af-ZA"/>
        </w:rPr>
        <w:t xml:space="preserve">` </w:t>
      </w:r>
      <w:r>
        <w:rPr>
          <w:rFonts w:ascii="GHEA Grapalat" w:hAnsi="GHEA Grapalat" w:cs="Sylfaen"/>
          <w:i w:val="0"/>
          <w:szCs w:val="24"/>
          <w:lang w:val="ru-RU"/>
        </w:rPr>
        <w:t>բոլոր</w:t>
      </w:r>
      <w:r>
        <w:rPr>
          <w:rFonts w:ascii="GHEA Grapalat" w:hAnsi="GHEA Grapalat" w:cs="Sylfaen"/>
          <w:i w:val="0"/>
          <w:szCs w:val="24"/>
          <w:lang w:val="af-ZA"/>
        </w:rPr>
        <w:t xml:space="preserve"> </w:t>
      </w:r>
      <w:r>
        <w:rPr>
          <w:rFonts w:ascii="GHEA Grapalat" w:hAnsi="GHEA Grapalat" w:cs="Sylfaen"/>
          <w:i w:val="0"/>
          <w:szCs w:val="24"/>
          <w:lang w:val="ru-RU"/>
        </w:rPr>
        <w:t>մասնակիցների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w:t>
      </w:r>
    </w:p>
    <w:p w:rsidR="00BF7179" w:rsidRDefault="00BF7179" w:rsidP="00BF7179">
      <w:pPr>
        <w:pStyle w:val="23"/>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sidRPr="00BF7179">
        <w:rPr>
          <w:rFonts w:ascii="GHEA Grapalat" w:hAnsi="GHEA Grapalat" w:cs="Sylfaen"/>
          <w:szCs w:val="24"/>
        </w:rPr>
        <w:t xml:space="preserve"> </w:t>
      </w:r>
      <w:r>
        <w:rPr>
          <w:rFonts w:ascii="GHEA Grapalat" w:hAnsi="GHEA Grapalat" w:cs="Sylfaen"/>
          <w:szCs w:val="24"/>
          <w:lang w:val="ru-RU"/>
        </w:rPr>
        <w:t>նախատեսված</w:t>
      </w:r>
      <w:r w:rsidRPr="00BF7179">
        <w:rPr>
          <w:rFonts w:ascii="GHEA Grapalat" w:hAnsi="GHEA Grapalat" w:cs="Sylfaen"/>
          <w:szCs w:val="24"/>
        </w:rPr>
        <w:t xml:space="preserve"> </w:t>
      </w:r>
      <w:r>
        <w:rPr>
          <w:rFonts w:ascii="GHEA Grapalat" w:hAnsi="GHEA Grapalat" w:cs="Sylfaen"/>
          <w:szCs w:val="24"/>
          <w:lang w:val="ru-RU"/>
        </w:rPr>
        <w:t>այլ</w:t>
      </w:r>
      <w:r w:rsidRPr="00BF7179">
        <w:rPr>
          <w:rFonts w:ascii="GHEA Grapalat" w:hAnsi="GHEA Grapalat" w:cs="Sylfaen"/>
          <w:szCs w:val="24"/>
        </w:rPr>
        <w:t xml:space="preserve"> </w:t>
      </w:r>
      <w:r>
        <w:rPr>
          <w:rFonts w:ascii="GHEA Grapalat" w:hAnsi="GHEA Grapalat" w:cs="Sylfaen"/>
          <w:szCs w:val="24"/>
          <w:lang w:val="ru-RU"/>
        </w:rPr>
        <w:t>դեպքերի։</w:t>
      </w:r>
    </w:p>
    <w:p w:rsidR="00BF7179" w:rsidRDefault="00BF7179" w:rsidP="00BF7179">
      <w:pPr>
        <w:pStyle w:val="norm"/>
        <w:spacing w:line="240" w:lineRule="auto"/>
        <w:rPr>
          <w:rFonts w:ascii="GHEA Grapalat" w:hAnsi="GHEA Grapalat" w:cs="Sylfaen"/>
          <w:sz w:val="20"/>
          <w:szCs w:val="24"/>
          <w:lang w:val="af-ZA" w:eastAsia="en-US"/>
        </w:rPr>
      </w:pPr>
      <w:r>
        <w:rPr>
          <w:rFonts w:ascii="GHEA Grapalat" w:hAnsi="GHEA Grapalat"/>
          <w:sz w:val="20"/>
          <w:lang w:val="af-ZA"/>
        </w:rPr>
        <w:t>8.6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p>
    <w:p w:rsidR="00BF7179" w:rsidRDefault="00BF7179" w:rsidP="00BF717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BF7179" w:rsidRDefault="00BF7179" w:rsidP="00BF717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ձևով</w:t>
      </w:r>
      <w:r>
        <w:rPr>
          <w:rFonts w:ascii="GHEA Grapalat" w:hAnsi="GHEA Grapalat"/>
          <w:sz w:val="24"/>
          <w:szCs w:val="24"/>
          <w:lang w:val="hy-AM"/>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BF7179" w:rsidRDefault="00BF7179" w:rsidP="00BF7179">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BF7179" w:rsidRDefault="00BF7179" w:rsidP="00BF717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BF7179" w:rsidRDefault="00BF7179" w:rsidP="00BF717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BF7179" w:rsidRDefault="00BF7179" w:rsidP="00BF717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rsidR="00BF7179" w:rsidRDefault="00BF7179" w:rsidP="00BF7179">
      <w:pPr>
        <w:ind w:firstLine="708"/>
        <w:jc w:val="both"/>
        <w:rPr>
          <w:rFonts w:ascii="GHEA Grapalat" w:hAnsi="GHEA Grapalat"/>
          <w:sz w:val="20"/>
          <w:szCs w:val="20"/>
          <w:lang w:val="hy-AM"/>
        </w:rPr>
      </w:pPr>
      <w:r>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Pr>
          <w:rFonts w:ascii="GHEA Grapalat" w:hAnsi="GHEA Grapalat"/>
          <w:sz w:val="20"/>
          <w:szCs w:val="20"/>
          <w:lang w:val="hy-AM"/>
        </w:rPr>
        <w:t>ամբողջական նկարագիրը</w:t>
      </w:r>
      <w:r>
        <w:rPr>
          <w:rFonts w:ascii="GHEA Grapalat" w:hAnsi="GHEA Grapalat"/>
          <w:sz w:val="20"/>
          <w:szCs w:val="20"/>
          <w:lang w:val="af-ZA"/>
        </w:rPr>
        <w:t xml:space="preserve"> պարունակող փաստաթղթի (փաստաթղթերի)</w:t>
      </w:r>
      <w:r>
        <w:rPr>
          <w:rFonts w:ascii="GHEA Grapalat" w:hAnsi="GHEA Grapalat"/>
          <w:lang w:val="af-ZA"/>
        </w:rPr>
        <w:t xml:space="preserve"> </w:t>
      </w:r>
      <w:r>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rPr>
        <w:t xml:space="preserve"> </w:t>
      </w:r>
      <w:r>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rPr>
        <w:t>:</w:t>
      </w:r>
    </w:p>
    <w:p w:rsidR="00BF7179" w:rsidRDefault="00BF7179" w:rsidP="00BF7179">
      <w:pPr>
        <w:pStyle w:val="norm"/>
        <w:spacing w:line="240" w:lineRule="auto"/>
        <w:rPr>
          <w:rFonts w:ascii="GHEA Grapalat" w:hAnsi="GHEA Grapalat" w:cs="Sylfaen"/>
          <w:sz w:val="20"/>
          <w:szCs w:val="24"/>
          <w:lang w:val="af-ZA" w:eastAsia="en-US"/>
        </w:rPr>
      </w:pPr>
      <w:r>
        <w:rPr>
          <w:rFonts w:ascii="GHEA Grapalat" w:hAnsi="GHEA Grapalat"/>
          <w:sz w:val="20"/>
          <w:lang w:val="af-ZA"/>
        </w:rPr>
        <w:t>8.8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BF7179" w:rsidRDefault="00BF7179" w:rsidP="00BF7179">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8.9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8.8-</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rsidR="00BF7179" w:rsidRDefault="00BF7179" w:rsidP="00BF7179">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0 </w:t>
      </w:r>
      <w:r>
        <w:rPr>
          <w:rFonts w:ascii="GHEA Grapalat" w:hAnsi="GHEA Grapalat" w:cs="Sylfaen"/>
          <w:szCs w:val="24"/>
          <w:lang w:val="en-US"/>
        </w:rPr>
        <w:t>Հ</w:t>
      </w:r>
      <w:r>
        <w:rPr>
          <w:rFonts w:ascii="GHEA Grapalat" w:hAnsi="GHEA Grapalat" w:cs="Sylfaen"/>
          <w:szCs w:val="24"/>
          <w:lang w:val="ru-RU"/>
        </w:rPr>
        <w:t>անձնաժողովի</w:t>
      </w:r>
      <w:r w:rsidRPr="00326D3D">
        <w:rPr>
          <w:rFonts w:ascii="GHEA Grapalat" w:hAnsi="GHEA Grapalat" w:cs="Sylfaen"/>
          <w:szCs w:val="24"/>
        </w:rPr>
        <w:t xml:space="preserve"> </w:t>
      </w:r>
      <w:r>
        <w:rPr>
          <w:rFonts w:ascii="GHEA Grapalat" w:hAnsi="GHEA Grapalat" w:cs="Sylfaen"/>
          <w:szCs w:val="24"/>
          <w:lang w:val="ru-RU"/>
        </w:rPr>
        <w:t>անդամը</w:t>
      </w:r>
      <w:r w:rsidRPr="00326D3D">
        <w:rPr>
          <w:rFonts w:ascii="GHEA Grapalat" w:hAnsi="GHEA Grapalat" w:cs="Sylfaen"/>
          <w:szCs w:val="24"/>
        </w:rPr>
        <w:t xml:space="preserve"> </w:t>
      </w:r>
      <w:r>
        <w:rPr>
          <w:rFonts w:ascii="GHEA Grapalat" w:hAnsi="GHEA Grapalat" w:cs="Sylfaen"/>
          <w:szCs w:val="24"/>
          <w:lang w:val="ru-RU"/>
        </w:rPr>
        <w:t>կամ</w:t>
      </w:r>
      <w:r w:rsidRPr="00326D3D">
        <w:rPr>
          <w:rFonts w:ascii="GHEA Grapalat" w:hAnsi="GHEA Grapalat" w:cs="Sylfaen"/>
          <w:szCs w:val="24"/>
        </w:rPr>
        <w:t xml:space="preserve"> </w:t>
      </w:r>
      <w:r>
        <w:rPr>
          <w:rFonts w:ascii="GHEA Grapalat" w:hAnsi="GHEA Grapalat" w:cs="Sylfaen"/>
          <w:szCs w:val="24"/>
          <w:lang w:val="ru-RU"/>
        </w:rPr>
        <w:t>քարտուղարը</w:t>
      </w:r>
      <w:r w:rsidRPr="00326D3D">
        <w:rPr>
          <w:rFonts w:ascii="GHEA Grapalat" w:hAnsi="GHEA Grapalat" w:cs="Sylfaen"/>
          <w:szCs w:val="24"/>
        </w:rPr>
        <w:t xml:space="preserve"> </w:t>
      </w:r>
      <w:r>
        <w:rPr>
          <w:rFonts w:ascii="GHEA Grapalat" w:hAnsi="GHEA Grapalat" w:cs="Sylfaen"/>
          <w:szCs w:val="24"/>
          <w:lang w:val="ru-RU"/>
        </w:rPr>
        <w:t>չի</w:t>
      </w:r>
      <w:r w:rsidRPr="00326D3D">
        <w:rPr>
          <w:rFonts w:ascii="GHEA Grapalat" w:hAnsi="GHEA Grapalat" w:cs="Sylfaen"/>
          <w:szCs w:val="24"/>
        </w:rPr>
        <w:t xml:space="preserve"> </w:t>
      </w:r>
      <w:r>
        <w:rPr>
          <w:rFonts w:ascii="GHEA Grapalat" w:hAnsi="GHEA Grapalat" w:cs="Sylfaen"/>
          <w:szCs w:val="24"/>
          <w:lang w:val="ru-RU"/>
        </w:rPr>
        <w:t>կարող</w:t>
      </w:r>
      <w:r w:rsidRPr="00326D3D">
        <w:rPr>
          <w:rFonts w:ascii="GHEA Grapalat" w:hAnsi="GHEA Grapalat" w:cs="Sylfaen"/>
          <w:szCs w:val="24"/>
        </w:rPr>
        <w:t xml:space="preserve"> </w:t>
      </w:r>
      <w:r>
        <w:rPr>
          <w:rFonts w:ascii="GHEA Grapalat" w:hAnsi="GHEA Grapalat" w:cs="Sylfaen"/>
          <w:szCs w:val="24"/>
          <w:lang w:val="ru-RU"/>
        </w:rPr>
        <w:t>մասնակցել</w:t>
      </w:r>
      <w:r w:rsidRPr="00326D3D">
        <w:rPr>
          <w:rFonts w:ascii="GHEA Grapalat" w:hAnsi="GHEA Grapalat" w:cs="Sylfaen"/>
          <w:szCs w:val="24"/>
        </w:rPr>
        <w:t xml:space="preserve"> </w:t>
      </w:r>
      <w:r>
        <w:rPr>
          <w:rFonts w:ascii="GHEA Grapalat" w:hAnsi="GHEA Grapalat" w:cs="Sylfaen"/>
          <w:szCs w:val="24"/>
          <w:lang w:val="ru-RU"/>
        </w:rPr>
        <w:t>հանձնաժողովի</w:t>
      </w:r>
      <w:r w:rsidRPr="00326D3D">
        <w:rPr>
          <w:rFonts w:ascii="GHEA Grapalat" w:hAnsi="GHEA Grapalat" w:cs="Sylfaen"/>
          <w:szCs w:val="24"/>
        </w:rPr>
        <w:t xml:space="preserve"> </w:t>
      </w:r>
      <w:r>
        <w:rPr>
          <w:rFonts w:ascii="GHEA Grapalat" w:hAnsi="GHEA Grapalat" w:cs="Sylfaen"/>
          <w:szCs w:val="24"/>
          <w:lang w:val="ru-RU"/>
        </w:rPr>
        <w:t>աշխատանքներին</w:t>
      </w:r>
      <w:r>
        <w:rPr>
          <w:rFonts w:ascii="GHEA Grapalat" w:hAnsi="GHEA Grapalat" w:cs="Sylfaen"/>
          <w:szCs w:val="24"/>
        </w:rPr>
        <w:t xml:space="preserve">, </w:t>
      </w:r>
      <w:r>
        <w:rPr>
          <w:rFonts w:ascii="GHEA Grapalat" w:hAnsi="GHEA Grapalat" w:cs="Sylfaen"/>
          <w:szCs w:val="24"/>
          <w:lang w:val="ru-RU"/>
        </w:rPr>
        <w:t>եթե</w:t>
      </w:r>
      <w:r w:rsidRPr="00326D3D">
        <w:rPr>
          <w:rFonts w:ascii="GHEA Grapalat" w:hAnsi="GHEA Grapalat" w:cs="Sylfaen"/>
          <w:szCs w:val="24"/>
        </w:rPr>
        <w:t xml:space="preserve"> </w:t>
      </w:r>
      <w:r>
        <w:rPr>
          <w:rFonts w:ascii="GHEA Grapalat" w:hAnsi="GHEA Grapalat" w:cs="Sylfaen"/>
          <w:szCs w:val="24"/>
          <w:lang w:val="ru-RU"/>
        </w:rPr>
        <w:t>հայտերի</w:t>
      </w:r>
      <w:r w:rsidRPr="00326D3D">
        <w:rPr>
          <w:rFonts w:ascii="GHEA Grapalat" w:hAnsi="GHEA Grapalat" w:cs="Sylfaen"/>
          <w:szCs w:val="24"/>
        </w:rPr>
        <w:t xml:space="preserve"> </w:t>
      </w:r>
      <w:r>
        <w:rPr>
          <w:rFonts w:ascii="GHEA Grapalat" w:hAnsi="GHEA Grapalat" w:cs="Sylfaen"/>
          <w:szCs w:val="24"/>
          <w:lang w:val="ru-RU"/>
        </w:rPr>
        <w:t>բացման</w:t>
      </w:r>
      <w:r w:rsidRPr="00326D3D">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lang w:val="en-US"/>
        </w:rPr>
        <w:t>ում</w:t>
      </w:r>
      <w:r>
        <w:rPr>
          <w:rFonts w:ascii="GHEA Grapalat" w:hAnsi="GHEA Grapalat" w:cs="Sylfaen"/>
          <w:szCs w:val="24"/>
        </w:rPr>
        <w:t xml:space="preserve"> </w:t>
      </w:r>
      <w:r>
        <w:rPr>
          <w:rFonts w:ascii="GHEA Grapalat" w:hAnsi="GHEA Grapalat" w:cs="Sylfaen"/>
          <w:szCs w:val="24"/>
          <w:lang w:val="ru-RU"/>
        </w:rPr>
        <w:t>պարզվում</w:t>
      </w:r>
      <w:r w:rsidRPr="00326D3D">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որ</w:t>
      </w:r>
      <w:r w:rsidRPr="00326D3D">
        <w:rPr>
          <w:rFonts w:ascii="GHEA Grapalat" w:hAnsi="GHEA Grapalat" w:cs="Sylfaen"/>
          <w:szCs w:val="24"/>
        </w:rPr>
        <w:t xml:space="preserve"> </w:t>
      </w:r>
      <w:r>
        <w:rPr>
          <w:rFonts w:ascii="GHEA Grapalat" w:hAnsi="GHEA Grapalat" w:cs="Sylfaen"/>
          <w:szCs w:val="24"/>
          <w:lang w:val="ru-RU"/>
        </w:rPr>
        <w:t>վերջիններիս</w:t>
      </w:r>
      <w:r w:rsidRPr="00326D3D">
        <w:rPr>
          <w:rFonts w:ascii="GHEA Grapalat" w:hAnsi="GHEA Grapalat" w:cs="Sylfaen"/>
          <w:szCs w:val="24"/>
        </w:rPr>
        <w:t xml:space="preserve"> </w:t>
      </w:r>
      <w:r>
        <w:rPr>
          <w:rFonts w:ascii="GHEA Grapalat" w:hAnsi="GHEA Grapalat" w:cs="Sylfaen"/>
          <w:szCs w:val="24"/>
          <w:lang w:val="ru-RU"/>
        </w:rPr>
        <w:t>կողմից</w:t>
      </w:r>
      <w:r w:rsidRPr="00326D3D">
        <w:rPr>
          <w:rFonts w:ascii="GHEA Grapalat" w:hAnsi="GHEA Grapalat" w:cs="Sylfaen"/>
          <w:szCs w:val="24"/>
        </w:rPr>
        <w:t xml:space="preserve"> </w:t>
      </w:r>
      <w:r>
        <w:rPr>
          <w:rFonts w:ascii="GHEA Grapalat" w:hAnsi="GHEA Grapalat" w:cs="Sylfaen"/>
          <w:szCs w:val="24"/>
          <w:lang w:val="ru-RU"/>
        </w:rPr>
        <w:t>հիմնադրված</w:t>
      </w:r>
      <w:r w:rsidRPr="00326D3D">
        <w:rPr>
          <w:rFonts w:ascii="GHEA Grapalat" w:hAnsi="GHEA Grapalat" w:cs="Sylfaen"/>
          <w:szCs w:val="24"/>
        </w:rPr>
        <w:t xml:space="preserve"> </w:t>
      </w:r>
      <w:r>
        <w:rPr>
          <w:rFonts w:ascii="GHEA Grapalat" w:hAnsi="GHEA Grapalat" w:cs="Sylfaen"/>
          <w:szCs w:val="24"/>
          <w:lang w:val="ru-RU"/>
        </w:rPr>
        <w:t>կամ</w:t>
      </w:r>
      <w:r w:rsidRPr="00326D3D">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326D3D">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կամ</w:t>
      </w:r>
      <w:r w:rsidRPr="00326D3D">
        <w:rPr>
          <w:rFonts w:ascii="GHEA Grapalat" w:hAnsi="GHEA Grapalat" w:cs="Sylfaen"/>
          <w:szCs w:val="24"/>
        </w:rPr>
        <w:t xml:space="preserve"> </w:t>
      </w:r>
      <w:r>
        <w:rPr>
          <w:rFonts w:ascii="GHEA Grapalat" w:hAnsi="GHEA Grapalat" w:cs="Sylfaen"/>
          <w:szCs w:val="24"/>
          <w:lang w:val="ru-RU"/>
        </w:rPr>
        <w:t>իրենց</w:t>
      </w:r>
      <w:r w:rsidRPr="00326D3D">
        <w:rPr>
          <w:rFonts w:ascii="GHEA Grapalat" w:hAnsi="GHEA Grapalat" w:cs="Sylfaen"/>
          <w:szCs w:val="24"/>
        </w:rPr>
        <w:t xml:space="preserve"> </w:t>
      </w:r>
      <w:r>
        <w:rPr>
          <w:rFonts w:ascii="GHEA Grapalat" w:hAnsi="GHEA Grapalat" w:cs="Sylfaen"/>
          <w:szCs w:val="24"/>
          <w:lang w:val="ru-RU"/>
        </w:rPr>
        <w:t>մերձավոր</w:t>
      </w:r>
      <w:r w:rsidRPr="00326D3D">
        <w:rPr>
          <w:rFonts w:ascii="GHEA Grapalat" w:hAnsi="GHEA Grapalat" w:cs="Sylfaen"/>
          <w:szCs w:val="24"/>
        </w:rPr>
        <w:t xml:space="preserve"> </w:t>
      </w:r>
      <w:r>
        <w:rPr>
          <w:rFonts w:ascii="GHEA Grapalat" w:hAnsi="GHEA Grapalat" w:cs="Sylfaen"/>
          <w:szCs w:val="24"/>
          <w:lang w:val="ru-RU"/>
        </w:rPr>
        <w:t>ազգակցությամբ</w:t>
      </w:r>
      <w:r w:rsidRPr="00326D3D">
        <w:rPr>
          <w:rFonts w:ascii="GHEA Grapalat" w:hAnsi="GHEA Grapalat" w:cs="Sylfaen"/>
          <w:szCs w:val="24"/>
        </w:rPr>
        <w:t xml:space="preserve"> </w:t>
      </w:r>
      <w:r>
        <w:rPr>
          <w:rFonts w:ascii="GHEA Grapalat" w:hAnsi="GHEA Grapalat" w:cs="Sylfaen"/>
          <w:szCs w:val="24"/>
          <w:lang w:val="ru-RU"/>
        </w:rPr>
        <w:t>կամ</w:t>
      </w:r>
      <w:r w:rsidRPr="00326D3D">
        <w:rPr>
          <w:rFonts w:ascii="GHEA Grapalat" w:hAnsi="GHEA Grapalat" w:cs="Sylfaen"/>
          <w:szCs w:val="24"/>
        </w:rPr>
        <w:t xml:space="preserve"> </w:t>
      </w:r>
      <w:r>
        <w:rPr>
          <w:rFonts w:ascii="GHEA Grapalat" w:hAnsi="GHEA Grapalat" w:cs="Sylfaen"/>
          <w:szCs w:val="24"/>
          <w:lang w:val="ru-RU"/>
        </w:rPr>
        <w:t>խնամիությամբ</w:t>
      </w:r>
      <w:r w:rsidRPr="00326D3D">
        <w:rPr>
          <w:rFonts w:ascii="GHEA Grapalat" w:hAnsi="GHEA Grapalat" w:cs="Sylfaen"/>
          <w:szCs w:val="24"/>
        </w:rPr>
        <w:t xml:space="preserve"> </w:t>
      </w:r>
      <w:r>
        <w:rPr>
          <w:rFonts w:ascii="GHEA Grapalat" w:hAnsi="GHEA Grapalat" w:cs="Sylfaen"/>
          <w:szCs w:val="24"/>
          <w:lang w:val="ru-RU"/>
        </w:rPr>
        <w:t>կապված</w:t>
      </w:r>
      <w:r w:rsidRPr="00326D3D">
        <w:rPr>
          <w:rFonts w:ascii="GHEA Grapalat" w:hAnsi="GHEA Grapalat" w:cs="Sylfaen"/>
          <w:szCs w:val="24"/>
        </w:rPr>
        <w:t xml:space="preserve"> </w:t>
      </w:r>
      <w:r>
        <w:rPr>
          <w:rFonts w:ascii="GHEA Grapalat" w:hAnsi="GHEA Grapalat" w:cs="Sylfaen"/>
          <w:szCs w:val="24"/>
          <w:lang w:val="ru-RU"/>
        </w:rPr>
        <w:t>անձը</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ամուսին</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ինչպես</w:t>
      </w:r>
      <w:r w:rsidRPr="00326D3D">
        <w:rPr>
          <w:rFonts w:ascii="GHEA Grapalat" w:hAnsi="GHEA Grapalat" w:cs="Sylfaen"/>
          <w:szCs w:val="24"/>
        </w:rPr>
        <w:t xml:space="preserve"> </w:t>
      </w:r>
      <w:r>
        <w:rPr>
          <w:rFonts w:ascii="GHEA Grapalat" w:hAnsi="GHEA Grapalat" w:cs="Sylfaen"/>
          <w:szCs w:val="24"/>
          <w:lang w:val="ru-RU"/>
        </w:rPr>
        <w:t>նաև</w:t>
      </w:r>
      <w:r w:rsidRPr="00326D3D">
        <w:rPr>
          <w:rFonts w:ascii="GHEA Grapalat" w:hAnsi="GHEA Grapalat" w:cs="Sylfaen"/>
          <w:szCs w:val="24"/>
        </w:rPr>
        <w:t xml:space="preserve"> </w:t>
      </w:r>
      <w:r>
        <w:rPr>
          <w:rFonts w:ascii="GHEA Grapalat" w:hAnsi="GHEA Grapalat" w:cs="Sylfaen"/>
          <w:szCs w:val="24"/>
          <w:lang w:val="ru-RU"/>
        </w:rPr>
        <w:t>ամուսնու</w:t>
      </w:r>
      <w:r w:rsidRPr="00326D3D">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sidRPr="00326D3D">
        <w:rPr>
          <w:rFonts w:ascii="GHEA Grapalat" w:hAnsi="GHEA Grapalat" w:cs="Sylfaen"/>
          <w:szCs w:val="24"/>
        </w:rPr>
        <w:t xml:space="preserve"> </w:t>
      </w:r>
      <w:r>
        <w:rPr>
          <w:rFonts w:ascii="GHEA Grapalat" w:hAnsi="GHEA Grapalat" w:cs="Sylfaen"/>
          <w:szCs w:val="24"/>
          <w:lang w:val="ru-RU"/>
        </w:rPr>
        <w:t>կամ</w:t>
      </w:r>
      <w:r w:rsidRPr="00326D3D">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կամ</w:t>
      </w:r>
      <w:r w:rsidRPr="00326D3D">
        <w:rPr>
          <w:rFonts w:ascii="GHEA Grapalat" w:hAnsi="GHEA Grapalat" w:cs="Sylfaen"/>
          <w:szCs w:val="24"/>
        </w:rPr>
        <w:t xml:space="preserve"> </w:t>
      </w:r>
      <w:r>
        <w:rPr>
          <w:rFonts w:ascii="GHEA Grapalat" w:hAnsi="GHEA Grapalat" w:cs="Sylfaen"/>
          <w:szCs w:val="24"/>
          <w:lang w:val="ru-RU"/>
        </w:rPr>
        <w:t>այդ</w:t>
      </w:r>
      <w:r w:rsidRPr="00326D3D">
        <w:rPr>
          <w:rFonts w:ascii="GHEA Grapalat" w:hAnsi="GHEA Grapalat" w:cs="Sylfaen"/>
          <w:szCs w:val="24"/>
        </w:rPr>
        <w:t xml:space="preserve"> </w:t>
      </w:r>
      <w:r>
        <w:rPr>
          <w:rFonts w:ascii="GHEA Grapalat" w:hAnsi="GHEA Grapalat" w:cs="Sylfaen"/>
          <w:szCs w:val="24"/>
          <w:lang w:val="ru-RU"/>
        </w:rPr>
        <w:t>անձի</w:t>
      </w:r>
      <w:r w:rsidRPr="00326D3D">
        <w:rPr>
          <w:rFonts w:ascii="GHEA Grapalat" w:hAnsi="GHEA Grapalat" w:cs="Sylfaen"/>
          <w:szCs w:val="24"/>
        </w:rPr>
        <w:t xml:space="preserve"> </w:t>
      </w:r>
      <w:r>
        <w:rPr>
          <w:rFonts w:ascii="GHEA Grapalat" w:hAnsi="GHEA Grapalat" w:cs="Sylfaen"/>
          <w:szCs w:val="24"/>
          <w:lang w:val="ru-RU"/>
        </w:rPr>
        <w:t>կողմից</w:t>
      </w:r>
      <w:r w:rsidRPr="00326D3D">
        <w:rPr>
          <w:rFonts w:ascii="GHEA Grapalat" w:hAnsi="GHEA Grapalat" w:cs="Sylfaen"/>
          <w:szCs w:val="24"/>
        </w:rPr>
        <w:t xml:space="preserve"> </w:t>
      </w:r>
      <w:r>
        <w:rPr>
          <w:rFonts w:ascii="GHEA Grapalat" w:hAnsi="GHEA Grapalat" w:cs="Sylfaen"/>
          <w:szCs w:val="24"/>
          <w:lang w:val="ru-RU"/>
        </w:rPr>
        <w:t>հիմնադրված</w:t>
      </w:r>
      <w:r w:rsidRPr="00326D3D">
        <w:rPr>
          <w:rFonts w:ascii="GHEA Grapalat" w:hAnsi="GHEA Grapalat" w:cs="Sylfaen"/>
          <w:szCs w:val="24"/>
        </w:rPr>
        <w:t xml:space="preserve"> </w:t>
      </w:r>
      <w:r>
        <w:rPr>
          <w:rFonts w:ascii="GHEA Grapalat" w:hAnsi="GHEA Grapalat" w:cs="Sylfaen"/>
          <w:szCs w:val="24"/>
          <w:lang w:val="ru-RU"/>
        </w:rPr>
        <w:t>կամ</w:t>
      </w:r>
      <w:r w:rsidRPr="00326D3D">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326D3D">
        <w:rPr>
          <w:rFonts w:ascii="GHEA Grapalat" w:hAnsi="GHEA Grapalat" w:cs="Sylfaen"/>
          <w:szCs w:val="24"/>
        </w:rPr>
        <w:t xml:space="preserve"> </w:t>
      </w:r>
      <w:r>
        <w:rPr>
          <w:rFonts w:ascii="GHEA Grapalat" w:hAnsi="GHEA Grapalat" w:cs="Sylfaen"/>
          <w:szCs w:val="24"/>
          <w:lang w:val="ru-RU"/>
        </w:rPr>
        <w:t>կազմակերպությունը</w:t>
      </w:r>
      <w:r w:rsidRPr="00326D3D">
        <w:rPr>
          <w:rFonts w:ascii="GHEA Grapalat" w:hAnsi="GHEA Grapalat" w:cs="Sylfaen"/>
          <w:szCs w:val="24"/>
        </w:rPr>
        <w:t xml:space="preserve"> </w:t>
      </w:r>
      <w:r>
        <w:rPr>
          <w:rFonts w:ascii="GHEA Grapalat" w:hAnsi="GHEA Grapalat" w:cs="Sylfaen"/>
          <w:szCs w:val="24"/>
          <w:lang w:val="ru-RU"/>
        </w:rPr>
        <w:t>տվյալ</w:t>
      </w:r>
      <w:r w:rsidRPr="00326D3D">
        <w:rPr>
          <w:rFonts w:ascii="GHEA Grapalat" w:hAnsi="GHEA Grapalat" w:cs="Sylfaen"/>
          <w:szCs w:val="24"/>
        </w:rPr>
        <w:t xml:space="preserve"> </w:t>
      </w:r>
      <w:r>
        <w:rPr>
          <w:rFonts w:ascii="GHEA Grapalat" w:hAnsi="GHEA Grapalat" w:cs="Sylfaen"/>
          <w:szCs w:val="24"/>
          <w:lang w:val="ru-RU"/>
        </w:rPr>
        <w:t>ընթացակարգին</w:t>
      </w:r>
      <w:r w:rsidRPr="00326D3D">
        <w:rPr>
          <w:rFonts w:ascii="GHEA Grapalat" w:hAnsi="GHEA Grapalat" w:cs="Sylfaen"/>
          <w:szCs w:val="24"/>
        </w:rPr>
        <w:t xml:space="preserve"> </w:t>
      </w:r>
      <w:r>
        <w:rPr>
          <w:rFonts w:ascii="GHEA Grapalat" w:hAnsi="GHEA Grapalat" w:cs="Sylfaen"/>
          <w:szCs w:val="24"/>
          <w:lang w:val="ru-RU"/>
        </w:rPr>
        <w:t>մասնակցելու</w:t>
      </w:r>
      <w:r w:rsidRPr="00326D3D">
        <w:rPr>
          <w:rFonts w:ascii="GHEA Grapalat" w:hAnsi="GHEA Grapalat" w:cs="Sylfaen"/>
          <w:szCs w:val="24"/>
        </w:rPr>
        <w:t xml:space="preserve"> </w:t>
      </w:r>
      <w:r>
        <w:rPr>
          <w:rFonts w:ascii="GHEA Grapalat" w:hAnsi="GHEA Grapalat" w:cs="Sylfaen"/>
          <w:szCs w:val="24"/>
          <w:lang w:val="ru-RU"/>
        </w:rPr>
        <w:t>համար</w:t>
      </w:r>
      <w:r w:rsidRPr="00326D3D">
        <w:rPr>
          <w:rFonts w:ascii="GHEA Grapalat" w:hAnsi="GHEA Grapalat" w:cs="Sylfaen"/>
          <w:szCs w:val="24"/>
        </w:rPr>
        <w:t xml:space="preserve"> </w:t>
      </w:r>
      <w:r>
        <w:rPr>
          <w:rFonts w:ascii="GHEA Grapalat" w:hAnsi="GHEA Grapalat" w:cs="Sylfaen"/>
          <w:szCs w:val="24"/>
          <w:lang w:val="ru-RU"/>
        </w:rPr>
        <w:t>ներկայացրել</w:t>
      </w:r>
      <w:r w:rsidRPr="00326D3D">
        <w:rPr>
          <w:rFonts w:ascii="GHEA Grapalat" w:hAnsi="GHEA Grapalat" w:cs="Sylfaen"/>
          <w:szCs w:val="24"/>
        </w:rPr>
        <w:t xml:space="preserve"> </w:t>
      </w:r>
      <w:r>
        <w:rPr>
          <w:rFonts w:ascii="GHEA Grapalat" w:hAnsi="GHEA Grapalat" w:cs="Sylfaen"/>
          <w:szCs w:val="24"/>
          <w:lang w:val="ru-RU"/>
        </w:rPr>
        <w:t>է</w:t>
      </w:r>
      <w:r w:rsidRPr="00326D3D">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lang w:val="ru-RU"/>
        </w:rPr>
        <w:t>Եթե</w:t>
      </w:r>
      <w:r w:rsidRPr="00326D3D">
        <w:rPr>
          <w:rFonts w:ascii="GHEA Grapalat" w:hAnsi="GHEA Grapalat" w:cs="Sylfaen"/>
          <w:szCs w:val="24"/>
        </w:rPr>
        <w:t xml:space="preserve"> </w:t>
      </w:r>
      <w:r>
        <w:rPr>
          <w:rFonts w:ascii="GHEA Grapalat" w:hAnsi="GHEA Grapalat" w:cs="Sylfaen"/>
          <w:szCs w:val="24"/>
          <w:lang w:val="ru-RU"/>
        </w:rPr>
        <w:t>առկա</w:t>
      </w:r>
      <w:r w:rsidRPr="00326D3D">
        <w:rPr>
          <w:rFonts w:ascii="GHEA Grapalat" w:hAnsi="GHEA Grapalat" w:cs="Sylfaen"/>
          <w:szCs w:val="24"/>
        </w:rPr>
        <w:t xml:space="preserve"> </w:t>
      </w:r>
      <w:r>
        <w:rPr>
          <w:rFonts w:ascii="GHEA Grapalat" w:hAnsi="GHEA Grapalat" w:cs="Sylfaen"/>
          <w:szCs w:val="24"/>
          <w:lang w:val="ru-RU"/>
        </w:rPr>
        <w:t>է</w:t>
      </w:r>
      <w:r w:rsidRPr="00326D3D">
        <w:rPr>
          <w:rFonts w:ascii="GHEA Grapalat" w:hAnsi="GHEA Grapalat" w:cs="Sylfaen"/>
          <w:szCs w:val="24"/>
        </w:rPr>
        <w:t xml:space="preserve"> </w:t>
      </w:r>
      <w:r>
        <w:rPr>
          <w:rFonts w:ascii="GHEA Grapalat" w:hAnsi="GHEA Grapalat" w:cs="Sylfaen"/>
          <w:szCs w:val="24"/>
          <w:lang w:val="ru-RU"/>
        </w:rPr>
        <w:t>սույն</w:t>
      </w:r>
      <w:r w:rsidRPr="00326D3D">
        <w:rPr>
          <w:rFonts w:ascii="GHEA Grapalat" w:hAnsi="GHEA Grapalat" w:cs="Sylfaen"/>
          <w:szCs w:val="24"/>
        </w:rPr>
        <w:t xml:space="preserve"> </w:t>
      </w:r>
      <w:r>
        <w:rPr>
          <w:rFonts w:ascii="GHEA Grapalat" w:hAnsi="GHEA Grapalat" w:cs="Sylfaen"/>
          <w:szCs w:val="24"/>
          <w:lang w:val="en-US"/>
        </w:rPr>
        <w:t>կետ</w:t>
      </w:r>
      <w:r>
        <w:rPr>
          <w:rFonts w:ascii="GHEA Grapalat" w:hAnsi="GHEA Grapalat" w:cs="Sylfaen"/>
          <w:szCs w:val="24"/>
          <w:lang w:val="ru-RU"/>
        </w:rPr>
        <w:t>ով</w:t>
      </w:r>
      <w:r w:rsidRPr="00326D3D">
        <w:rPr>
          <w:rFonts w:ascii="GHEA Grapalat" w:hAnsi="GHEA Grapalat" w:cs="Sylfaen"/>
          <w:szCs w:val="24"/>
        </w:rPr>
        <w:t xml:space="preserve"> </w:t>
      </w:r>
      <w:r>
        <w:rPr>
          <w:rFonts w:ascii="GHEA Grapalat" w:hAnsi="GHEA Grapalat" w:cs="Sylfaen"/>
          <w:szCs w:val="24"/>
          <w:lang w:val="ru-RU"/>
        </w:rPr>
        <w:t>նախատեսված</w:t>
      </w:r>
      <w:r w:rsidRPr="00326D3D">
        <w:rPr>
          <w:rFonts w:ascii="GHEA Grapalat" w:hAnsi="GHEA Grapalat" w:cs="Sylfaen"/>
          <w:szCs w:val="24"/>
        </w:rPr>
        <w:t xml:space="preserve"> </w:t>
      </w:r>
      <w:r>
        <w:rPr>
          <w:rFonts w:ascii="GHEA Grapalat" w:hAnsi="GHEA Grapalat" w:cs="Sylfaen"/>
          <w:szCs w:val="24"/>
          <w:lang w:val="ru-RU"/>
        </w:rPr>
        <w:t>պայմանը</w:t>
      </w:r>
      <w:r>
        <w:rPr>
          <w:rFonts w:ascii="GHEA Grapalat" w:hAnsi="GHEA Grapalat" w:cs="Sylfaen"/>
          <w:szCs w:val="24"/>
        </w:rPr>
        <w:t xml:space="preserve">, </w:t>
      </w:r>
      <w:r>
        <w:rPr>
          <w:rFonts w:ascii="GHEA Grapalat" w:hAnsi="GHEA Grapalat" w:cs="Sylfaen"/>
          <w:szCs w:val="24"/>
          <w:lang w:val="ru-RU"/>
        </w:rPr>
        <w:t>ապա</w:t>
      </w:r>
      <w:r w:rsidRPr="00326D3D">
        <w:rPr>
          <w:rFonts w:ascii="GHEA Grapalat" w:hAnsi="GHEA Grapalat" w:cs="Sylfaen"/>
          <w:szCs w:val="24"/>
        </w:rPr>
        <w:t xml:space="preserve"> </w:t>
      </w:r>
      <w:r>
        <w:rPr>
          <w:rFonts w:ascii="GHEA Grapalat" w:hAnsi="GHEA Grapalat" w:cs="Sylfaen"/>
          <w:szCs w:val="24"/>
          <w:lang w:val="ru-RU"/>
        </w:rPr>
        <w:t>հայտերի</w:t>
      </w:r>
      <w:r w:rsidRPr="00326D3D">
        <w:rPr>
          <w:rFonts w:ascii="GHEA Grapalat" w:hAnsi="GHEA Grapalat" w:cs="Sylfaen"/>
          <w:szCs w:val="24"/>
        </w:rPr>
        <w:t xml:space="preserve"> </w:t>
      </w:r>
      <w:r>
        <w:rPr>
          <w:rFonts w:ascii="GHEA Grapalat" w:hAnsi="GHEA Grapalat" w:cs="Sylfaen"/>
          <w:szCs w:val="24"/>
          <w:lang w:val="ru-RU"/>
        </w:rPr>
        <w:t>բացման</w:t>
      </w:r>
      <w:r w:rsidRPr="00326D3D">
        <w:rPr>
          <w:rFonts w:ascii="GHEA Grapalat" w:hAnsi="GHEA Grapalat" w:cs="Sylfaen"/>
          <w:szCs w:val="24"/>
        </w:rPr>
        <w:t xml:space="preserve"> </w:t>
      </w:r>
      <w:r>
        <w:rPr>
          <w:rFonts w:ascii="GHEA Grapalat" w:hAnsi="GHEA Grapalat" w:cs="Sylfaen"/>
          <w:szCs w:val="24"/>
          <w:lang w:val="ru-RU"/>
        </w:rPr>
        <w:t>նիստից</w:t>
      </w:r>
      <w:r w:rsidRPr="00326D3D">
        <w:rPr>
          <w:rFonts w:ascii="GHEA Grapalat" w:hAnsi="GHEA Grapalat" w:cs="Sylfaen"/>
          <w:szCs w:val="24"/>
        </w:rPr>
        <w:t xml:space="preserve"> </w:t>
      </w:r>
      <w:r>
        <w:rPr>
          <w:rFonts w:ascii="GHEA Grapalat" w:hAnsi="GHEA Grapalat" w:cs="Sylfaen"/>
          <w:szCs w:val="24"/>
          <w:lang w:val="ru-RU"/>
        </w:rPr>
        <w:t>անմիջապես</w:t>
      </w:r>
      <w:r w:rsidRPr="00326D3D">
        <w:rPr>
          <w:rFonts w:ascii="GHEA Grapalat" w:hAnsi="GHEA Grapalat" w:cs="Sylfaen"/>
          <w:szCs w:val="24"/>
        </w:rPr>
        <w:t xml:space="preserve"> </w:t>
      </w:r>
      <w:r>
        <w:rPr>
          <w:rFonts w:ascii="GHEA Grapalat" w:hAnsi="GHEA Grapalat" w:cs="Sylfaen"/>
          <w:szCs w:val="24"/>
          <w:lang w:val="ru-RU"/>
        </w:rPr>
        <w:t>հետո</w:t>
      </w:r>
      <w:r w:rsidRPr="00326D3D">
        <w:rPr>
          <w:rFonts w:ascii="GHEA Grapalat" w:hAnsi="GHEA Grapalat" w:cs="Sylfaen"/>
          <w:szCs w:val="24"/>
        </w:rPr>
        <w:t xml:space="preserve"> </w:t>
      </w:r>
      <w:r>
        <w:rPr>
          <w:rFonts w:ascii="GHEA Grapalat" w:hAnsi="GHEA Grapalat" w:cs="Sylfaen"/>
          <w:szCs w:val="24"/>
          <w:lang w:val="ru-RU"/>
        </w:rPr>
        <w:t>տվյալ</w:t>
      </w:r>
      <w:r w:rsidRPr="00326D3D">
        <w:rPr>
          <w:rFonts w:ascii="GHEA Grapalat" w:hAnsi="GHEA Grapalat" w:cs="Sylfaen"/>
          <w:szCs w:val="24"/>
        </w:rPr>
        <w:t xml:space="preserve"> </w:t>
      </w:r>
      <w:r>
        <w:rPr>
          <w:rFonts w:ascii="GHEA Grapalat" w:hAnsi="GHEA Grapalat" w:cs="Sylfaen"/>
          <w:szCs w:val="24"/>
          <w:lang w:val="ru-RU"/>
        </w:rPr>
        <w:t>ընթացակարգի</w:t>
      </w:r>
      <w:r w:rsidRPr="00326D3D">
        <w:rPr>
          <w:rFonts w:ascii="GHEA Grapalat" w:hAnsi="GHEA Grapalat" w:cs="Sylfaen"/>
          <w:szCs w:val="24"/>
        </w:rPr>
        <w:t xml:space="preserve"> </w:t>
      </w:r>
      <w:r>
        <w:rPr>
          <w:rFonts w:ascii="GHEA Grapalat" w:hAnsi="GHEA Grapalat" w:cs="Sylfaen"/>
          <w:szCs w:val="24"/>
          <w:lang w:val="ru-RU"/>
        </w:rPr>
        <w:lastRenderedPageBreak/>
        <w:t>առնչությամբ</w:t>
      </w:r>
      <w:r w:rsidRPr="00326D3D">
        <w:rPr>
          <w:rFonts w:ascii="GHEA Grapalat" w:hAnsi="GHEA Grapalat" w:cs="Sylfaen"/>
          <w:szCs w:val="24"/>
        </w:rPr>
        <w:t xml:space="preserve"> </w:t>
      </w:r>
      <w:r>
        <w:rPr>
          <w:rFonts w:ascii="GHEA Grapalat" w:hAnsi="GHEA Grapalat" w:cs="Sylfaen"/>
          <w:szCs w:val="24"/>
          <w:lang w:val="ru-RU"/>
        </w:rPr>
        <w:t>շահերի</w:t>
      </w:r>
      <w:r w:rsidRPr="00326D3D">
        <w:rPr>
          <w:rFonts w:ascii="GHEA Grapalat" w:hAnsi="GHEA Grapalat" w:cs="Sylfaen"/>
          <w:szCs w:val="24"/>
        </w:rPr>
        <w:t xml:space="preserve"> </w:t>
      </w:r>
      <w:r>
        <w:rPr>
          <w:rFonts w:ascii="GHEA Grapalat" w:hAnsi="GHEA Grapalat" w:cs="Sylfaen"/>
          <w:szCs w:val="24"/>
          <w:lang w:val="ru-RU"/>
        </w:rPr>
        <w:t>բախում</w:t>
      </w:r>
      <w:r w:rsidRPr="00326D3D">
        <w:rPr>
          <w:rFonts w:ascii="GHEA Grapalat" w:hAnsi="GHEA Grapalat" w:cs="Sylfaen"/>
          <w:szCs w:val="24"/>
        </w:rPr>
        <w:t xml:space="preserve"> </w:t>
      </w:r>
      <w:r>
        <w:rPr>
          <w:rFonts w:ascii="GHEA Grapalat" w:hAnsi="GHEA Grapalat" w:cs="Sylfaen"/>
          <w:szCs w:val="24"/>
          <w:lang w:val="ru-RU"/>
        </w:rPr>
        <w:t>ունեցող</w:t>
      </w:r>
      <w:r w:rsidRPr="00326D3D">
        <w:rPr>
          <w:rFonts w:ascii="GHEA Grapalat" w:hAnsi="GHEA Grapalat" w:cs="Sylfaen"/>
          <w:szCs w:val="24"/>
        </w:rPr>
        <w:t xml:space="preserve"> </w:t>
      </w:r>
      <w:r>
        <w:rPr>
          <w:rFonts w:ascii="GHEA Grapalat" w:hAnsi="GHEA Grapalat" w:cs="Sylfaen"/>
          <w:szCs w:val="24"/>
          <w:lang w:val="ru-RU"/>
        </w:rPr>
        <w:t>հանձնաժողովի</w:t>
      </w:r>
      <w:r w:rsidRPr="00326D3D">
        <w:rPr>
          <w:rFonts w:ascii="GHEA Grapalat" w:hAnsi="GHEA Grapalat" w:cs="Sylfaen"/>
          <w:szCs w:val="24"/>
        </w:rPr>
        <w:t xml:space="preserve"> </w:t>
      </w:r>
      <w:r>
        <w:rPr>
          <w:rFonts w:ascii="GHEA Grapalat" w:hAnsi="GHEA Grapalat" w:cs="Sylfaen"/>
          <w:szCs w:val="24"/>
          <w:lang w:val="ru-RU"/>
        </w:rPr>
        <w:t>անդամը</w:t>
      </w:r>
      <w:r w:rsidRPr="00326D3D">
        <w:rPr>
          <w:rFonts w:ascii="GHEA Grapalat" w:hAnsi="GHEA Grapalat" w:cs="Sylfaen"/>
          <w:szCs w:val="24"/>
        </w:rPr>
        <w:t xml:space="preserve"> </w:t>
      </w:r>
      <w:r>
        <w:rPr>
          <w:rFonts w:ascii="GHEA Grapalat" w:hAnsi="GHEA Grapalat" w:cs="Sylfaen"/>
          <w:szCs w:val="24"/>
          <w:lang w:val="ru-RU"/>
        </w:rPr>
        <w:t>կամ</w:t>
      </w:r>
      <w:r w:rsidRPr="00326D3D">
        <w:rPr>
          <w:rFonts w:ascii="GHEA Grapalat" w:hAnsi="GHEA Grapalat" w:cs="Sylfaen"/>
          <w:szCs w:val="24"/>
        </w:rPr>
        <w:t xml:space="preserve"> </w:t>
      </w:r>
      <w:r>
        <w:rPr>
          <w:rFonts w:ascii="GHEA Grapalat" w:hAnsi="GHEA Grapalat" w:cs="Sylfaen"/>
          <w:szCs w:val="24"/>
          <w:lang w:val="ru-RU"/>
        </w:rPr>
        <w:t>քարտուղարը</w:t>
      </w:r>
      <w:r w:rsidRPr="00326D3D">
        <w:rPr>
          <w:rFonts w:ascii="GHEA Grapalat" w:hAnsi="GHEA Grapalat" w:cs="Sylfaen"/>
          <w:szCs w:val="24"/>
        </w:rPr>
        <w:t xml:space="preserve"> </w:t>
      </w:r>
      <w:r>
        <w:rPr>
          <w:rFonts w:ascii="GHEA Grapalat" w:hAnsi="GHEA Grapalat" w:cs="Sylfaen"/>
          <w:szCs w:val="24"/>
          <w:lang w:val="ru-RU"/>
        </w:rPr>
        <w:t>ինքնաբացարկ</w:t>
      </w:r>
      <w:r w:rsidRPr="00326D3D">
        <w:rPr>
          <w:rFonts w:ascii="GHEA Grapalat" w:hAnsi="GHEA Grapalat" w:cs="Sylfaen"/>
          <w:szCs w:val="24"/>
        </w:rPr>
        <w:t xml:space="preserve"> </w:t>
      </w:r>
      <w:r>
        <w:rPr>
          <w:rFonts w:ascii="GHEA Grapalat" w:hAnsi="GHEA Grapalat" w:cs="Sylfaen"/>
          <w:szCs w:val="24"/>
          <w:lang w:val="ru-RU"/>
        </w:rPr>
        <w:t>է</w:t>
      </w:r>
      <w:r w:rsidRPr="00326D3D">
        <w:rPr>
          <w:rFonts w:ascii="GHEA Grapalat" w:hAnsi="GHEA Grapalat" w:cs="Sylfaen"/>
          <w:szCs w:val="24"/>
        </w:rPr>
        <w:t xml:space="preserve"> </w:t>
      </w:r>
      <w:r>
        <w:rPr>
          <w:rFonts w:ascii="GHEA Grapalat" w:hAnsi="GHEA Grapalat" w:cs="Sylfaen"/>
          <w:szCs w:val="24"/>
          <w:lang w:val="ru-RU"/>
        </w:rPr>
        <w:t>հայտնում</w:t>
      </w:r>
      <w:r w:rsidRPr="00326D3D">
        <w:rPr>
          <w:rFonts w:ascii="GHEA Grapalat" w:hAnsi="GHEA Grapalat" w:cs="Sylfaen"/>
          <w:szCs w:val="24"/>
        </w:rPr>
        <w:t xml:space="preserve"> </w:t>
      </w:r>
      <w:r>
        <w:rPr>
          <w:rFonts w:ascii="GHEA Grapalat" w:hAnsi="GHEA Grapalat" w:cs="Sylfaen"/>
          <w:szCs w:val="24"/>
          <w:lang w:val="ru-RU"/>
        </w:rPr>
        <w:t>տվյալ</w:t>
      </w:r>
      <w:r w:rsidRPr="00326D3D">
        <w:rPr>
          <w:rFonts w:ascii="GHEA Grapalat" w:hAnsi="GHEA Grapalat" w:cs="Sylfaen"/>
          <w:szCs w:val="24"/>
        </w:rPr>
        <w:t xml:space="preserve"> </w:t>
      </w:r>
      <w:r>
        <w:rPr>
          <w:rFonts w:ascii="GHEA Grapalat" w:hAnsi="GHEA Grapalat" w:cs="Sylfaen"/>
          <w:szCs w:val="24"/>
          <w:lang w:val="ru-RU"/>
        </w:rPr>
        <w:t>ընթացակարգից</w:t>
      </w:r>
      <w:r>
        <w:rPr>
          <w:rFonts w:ascii="GHEA Grapalat" w:hAnsi="GHEA Grapalat" w:cs="Sylfaen"/>
          <w:szCs w:val="24"/>
        </w:rPr>
        <w:t xml:space="preserve">: </w:t>
      </w:r>
    </w:p>
    <w:p w:rsidR="00BF7179" w:rsidRDefault="00BF7179" w:rsidP="00BF7179">
      <w:pPr>
        <w:pStyle w:val="23"/>
        <w:spacing w:line="240" w:lineRule="auto"/>
        <w:ind w:firstLine="567"/>
        <w:rPr>
          <w:rFonts w:ascii="GHEA Grapalat" w:hAnsi="GHEA Grapalat" w:cs="Sylfaen"/>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w:t>
      </w:r>
    </w:p>
    <w:p w:rsidR="00BF7179" w:rsidRDefault="00BF7179" w:rsidP="00BF7179">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 xml:space="preserve"> Հանձնաժողովի քարտուղարը հայտերի բացման նիստի ավարտին հաջորդող աշխատանքային օրը` </w:t>
      </w:r>
    </w:p>
    <w:p w:rsidR="00BF7179" w:rsidRDefault="00BF7179" w:rsidP="00BF7179">
      <w:pPr>
        <w:pStyle w:val="23"/>
        <w:spacing w:line="240" w:lineRule="auto"/>
        <w:ind w:firstLine="567"/>
        <w:rPr>
          <w:rFonts w:ascii="GHEA Grapalat" w:hAnsi="GHEA Grapalat" w:cs="Sylfaen"/>
          <w:szCs w:val="24"/>
        </w:rPr>
      </w:pPr>
      <w:r>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BF7179" w:rsidRDefault="00BF7179" w:rsidP="00BF7179">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F7179" w:rsidRDefault="00BF7179" w:rsidP="00BF7179">
      <w:pPr>
        <w:pStyle w:val="23"/>
        <w:spacing w:line="240" w:lineRule="auto"/>
        <w:ind w:firstLine="567"/>
        <w:rPr>
          <w:rFonts w:ascii="GHEA Grapalat" w:hAnsi="GHEA Grapalat" w:cs="Sylfaen"/>
          <w:szCs w:val="24"/>
        </w:rPr>
      </w:pPr>
      <w:r>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Pr>
          <w:rFonts w:ascii="GHEA Grapalat" w:hAnsi="GHEA Grapalat" w:cs="Sylfaen"/>
        </w:rPr>
        <w:t xml:space="preserve">է </w:t>
      </w:r>
      <w:hyperlink r:id="rId9" w:history="1">
        <w:r>
          <w:rPr>
            <w:rStyle w:val="a9"/>
            <w:rFonts w:ascii="GHEA Grapalat" w:hAnsi="GHEA Grapalat"/>
          </w:rPr>
          <w:t>Ashkhen_Papoyan@taxservice.am</w:t>
        </w:r>
      </w:hyperlink>
      <w:r>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Pr>
            <w:rStyle w:val="a9"/>
            <w:rFonts w:ascii="GHEA Grapalat" w:hAnsi="GHEA Grapalat"/>
          </w:rPr>
          <w:t>Lusine_Ghahramanyan@taxservice.am</w:t>
        </w:r>
      </w:hyperlink>
      <w:r>
        <w:rPr>
          <w:rFonts w:ascii="GHEA Grapalat" w:hAnsi="GHEA Grapalat" w:cs="Sylfaen"/>
        </w:rPr>
        <w:t xml:space="preserve"> և </w:t>
      </w:r>
      <w:hyperlink r:id="rId11" w:history="1">
        <w:r>
          <w:rPr>
            <w:rStyle w:val="a9"/>
            <w:rFonts w:ascii="GHEA Grapalat" w:hAnsi="GHEA Grapalat"/>
          </w:rPr>
          <w:t>procurement@minfin.am</w:t>
        </w:r>
      </w:hyperlink>
      <w:r>
        <w:rPr>
          <w:rFonts w:ascii="GHEA Grapalat" w:hAnsi="GHEA Grapalat" w:cs="Sylfaen"/>
        </w:rPr>
        <w:t xml:space="preserve"> էլեկտրոնային փոստի հասցեներին</w:t>
      </w:r>
      <w:r>
        <w:rPr>
          <w:rStyle w:val="af6"/>
          <w:rFonts w:ascii="GHEA Grapalat" w:hAnsi="GHEA Grapalat" w:cs="Sylfaen"/>
        </w:rPr>
        <w:footnoteReference w:id="1"/>
      </w:r>
      <w:r>
        <w:rPr>
          <w:rFonts w:ascii="GHEA Grapalat" w:hAnsi="GHEA Grapalat" w:cs="Sylfaen"/>
          <w:szCs w:val="24"/>
        </w:rPr>
        <w:t>.</w:t>
      </w:r>
    </w:p>
    <w:p w:rsidR="00BF7179" w:rsidRDefault="00BF7179" w:rsidP="00BF7179">
      <w:pPr>
        <w:ind w:firstLine="567"/>
        <w:jc w:val="both"/>
        <w:rPr>
          <w:rFonts w:ascii="GHEA Grapalat" w:hAnsi="GHEA Grapalat" w:cs="Sylfaen"/>
          <w:sz w:val="20"/>
          <w:lang w:val="hy-AM"/>
        </w:rPr>
      </w:pPr>
      <w:r>
        <w:rPr>
          <w:rFonts w:ascii="GHEA Grapalat" w:hAnsi="GHEA Grapalat" w:cs="Sylfaen"/>
          <w:sz w:val="20"/>
          <w:szCs w:val="20"/>
          <w:lang w:val="af-ZA"/>
        </w:rPr>
        <w:t>4)</w:t>
      </w:r>
      <w:r>
        <w:rPr>
          <w:rFonts w:ascii="GHEA Grapalat" w:hAnsi="GHEA Grapalat" w:cs="Sylfaen"/>
          <w:lang w:val="af-ZA"/>
        </w:rPr>
        <w:t xml:space="preserve"> </w:t>
      </w:r>
      <w:r>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8.2</w:t>
      </w:r>
      <w:r>
        <w:rPr>
          <w:rFonts w:ascii="GHEA Grapalat" w:hAnsi="GHEA Grapalat" w:cs="Sylfaen"/>
          <w:sz w:val="20"/>
          <w:lang w:val="af-ZA"/>
        </w:rPr>
        <w:t>0</w:t>
      </w:r>
      <w:r>
        <w:rPr>
          <w:rFonts w:ascii="GHEA Grapalat" w:hAnsi="GHEA Grapalat" w:cs="Sylfaen"/>
          <w:sz w:val="20"/>
          <w:lang w:val="hy-AM"/>
        </w:rPr>
        <w:t>-րդ կետերով սահմանված ընթացակարգը:</w:t>
      </w:r>
    </w:p>
    <w:p w:rsidR="00BF7179" w:rsidRDefault="00BF7179" w:rsidP="00BF7179">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13</w:t>
      </w:r>
      <w:r>
        <w:rPr>
          <w:rFonts w:ascii="GHEA Grapalat" w:hAnsi="GHEA Grapalat" w:cs="Sylfaen"/>
          <w:szCs w:val="24"/>
        </w:rPr>
        <w:t xml:space="preserve"> Առաջին տեղը զբաղեցրած մասնակիցը սույն հրավերի 8.</w:t>
      </w:r>
      <w:r>
        <w:rPr>
          <w:rFonts w:ascii="GHEA Grapalat" w:hAnsi="GHEA Grapalat" w:cs="Sylfaen"/>
          <w:szCs w:val="24"/>
          <w:lang w:val="hy-AM"/>
        </w:rPr>
        <w:t>12</w:t>
      </w:r>
      <w:r>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BF7179" w:rsidRDefault="00BF7179" w:rsidP="00BF7179">
      <w:pPr>
        <w:ind w:firstLine="706"/>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14</w:t>
      </w:r>
      <w:r>
        <w:rPr>
          <w:rFonts w:ascii="GHEA Grapalat" w:hAnsi="GHEA Grapalat" w:cs="Sylfaen"/>
          <w:sz w:val="20"/>
          <w:lang w:val="af-ZA"/>
        </w:rPr>
        <w:t xml:space="preserve"> </w:t>
      </w:r>
      <w:r>
        <w:rPr>
          <w:rFonts w:ascii="GHEA Grapalat" w:hAnsi="GHEA Grapalat" w:cs="Sylfaen"/>
          <w:sz w:val="20"/>
          <w:lang w:val="hy-AM"/>
        </w:rPr>
        <w:t>Կոմիտեն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1-ին մասի 8.</w:t>
      </w:r>
      <w:r>
        <w:rPr>
          <w:rFonts w:ascii="GHEA Grapalat" w:hAnsi="GHEA Grapalat" w:cs="Sylfaen"/>
          <w:sz w:val="20"/>
          <w:lang w:val="hy-AM"/>
        </w:rPr>
        <w:t>12</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3-րդ </w:t>
      </w:r>
      <w:r>
        <w:rPr>
          <w:rFonts w:ascii="GHEA Grapalat" w:hAnsi="GHEA Grapalat" w:cs="Sylfaen"/>
          <w:sz w:val="20"/>
          <w:lang w:val="hy-AM"/>
        </w:rPr>
        <w:t>ենթակետով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հարցումն</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երեք</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էլեկտրոնային փոստի միջոցով</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տրամա</w:t>
      </w:r>
      <w:r>
        <w:rPr>
          <w:rFonts w:ascii="GHEA Grapalat" w:hAnsi="GHEA Grapalat" w:cs="Sylfaen"/>
          <w:sz w:val="20"/>
          <w:lang w:val="af-ZA"/>
        </w:rPr>
        <w:softHyphen/>
      </w:r>
      <w:r>
        <w:rPr>
          <w:rFonts w:ascii="GHEA Grapalat" w:hAnsi="GHEA Grapalat" w:cs="Sylfaen"/>
          <w:sz w:val="20"/>
          <w:lang w:val="hy-AM"/>
        </w:rPr>
        <w:t>դրում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հարցման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սույն հրավերի 9-րդ հավելվածով նախատեսված ձևին համապատասխան տեղեկատվություն: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w:t>
      </w:r>
      <w:r>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BF7179" w:rsidRDefault="00BF7179" w:rsidP="00BF7179">
      <w:pPr>
        <w:ind w:firstLine="375"/>
        <w:jc w:val="both"/>
        <w:rPr>
          <w:rFonts w:ascii="GHEA Grapalat" w:hAnsi="GHEA Grapalat" w:cs="Sylfaen"/>
          <w:sz w:val="20"/>
          <w:lang w:val="hy-AM"/>
        </w:rPr>
      </w:pPr>
      <w:r>
        <w:rPr>
          <w:rFonts w:ascii="GHEA Grapalat" w:hAnsi="GHEA Grapalat"/>
          <w:lang w:val="hy-AM"/>
        </w:rPr>
        <w:tab/>
      </w:r>
      <w:r>
        <w:rPr>
          <w:rFonts w:ascii="GHEA Grapalat" w:hAnsi="GHEA Grapalat" w:cs="Sylfaen"/>
          <w:sz w:val="20"/>
          <w:lang w:val="hy-AM"/>
        </w:rPr>
        <w:t xml:space="preserve">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w:t>
      </w:r>
      <w:r>
        <w:rPr>
          <w:rFonts w:ascii="GHEA Grapalat" w:hAnsi="GHEA Grapalat" w:cs="Sylfaen"/>
          <w:sz w:val="20"/>
          <w:lang w:val="hy-AM"/>
        </w:rPr>
        <w:lastRenderedPageBreak/>
        <w:t>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BF7179" w:rsidRDefault="00BF7179" w:rsidP="00BF7179">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16 Սույն հրավերի</w:t>
      </w:r>
      <w:r>
        <w:rPr>
          <w:rFonts w:ascii="GHEA Grapalat" w:hAnsi="GHEA Grapalat" w:cs="Sylfaen"/>
          <w:szCs w:val="24"/>
        </w:rPr>
        <w:t xml:space="preserve"> 1-ին մասի 8.</w:t>
      </w:r>
      <w:r>
        <w:rPr>
          <w:rFonts w:ascii="GHEA Grapalat" w:hAnsi="GHEA Grapalat" w:cs="Sylfaen"/>
          <w:szCs w:val="24"/>
          <w:lang w:val="hy-AM"/>
        </w:rPr>
        <w:t>14 կետ</w:t>
      </w:r>
      <w:r>
        <w:rPr>
          <w:rFonts w:ascii="GHEA Grapalat" w:hAnsi="GHEA Grapalat" w:cs="Sylfaen"/>
          <w:szCs w:val="24"/>
        </w:rPr>
        <w:t xml:space="preserve">ով </w:t>
      </w:r>
      <w:r>
        <w:rPr>
          <w:rFonts w:ascii="GHEA Grapalat" w:hAnsi="GHEA Grapalat" w:cs="Sylfaen"/>
          <w:szCs w:val="24"/>
          <w:lang w:val="hy-AM"/>
        </w:rPr>
        <w:t>նախատեսված</w:t>
      </w:r>
      <w:r>
        <w:rPr>
          <w:rFonts w:ascii="GHEA Grapalat" w:hAnsi="GHEA Grapalat" w:cs="Sylfaen"/>
          <w:szCs w:val="24"/>
        </w:rPr>
        <w:t>` կոմիտե</w:t>
      </w:r>
      <w:r>
        <w:rPr>
          <w:rFonts w:ascii="GHEA Grapalat" w:hAnsi="GHEA Grapalat" w:cs="Sylfaen"/>
          <w:szCs w:val="24"/>
          <w:lang w:val="hy-AM"/>
        </w:rPr>
        <w:t>ից</w:t>
      </w:r>
      <w:r>
        <w:rPr>
          <w:rFonts w:ascii="GHEA Grapalat" w:hAnsi="GHEA Grapalat" w:cs="Sylfaen"/>
          <w:szCs w:val="24"/>
        </w:rPr>
        <w:t xml:space="preserve"> տեղեկատվության տրամադրման վերջնա</w:t>
      </w:r>
      <w:r>
        <w:rPr>
          <w:rFonts w:ascii="GHEA Grapalat" w:hAnsi="GHEA Grapalat" w:cs="Sylfaen"/>
          <w:szCs w:val="24"/>
          <w:lang w:val="hy-AM"/>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Pr>
          <w:rFonts w:ascii="GHEA Grapalat" w:hAnsi="GHEA Grapalat" w:cs="Sylfaen"/>
          <w:szCs w:val="24"/>
        </w:rPr>
        <w:t xml:space="preserve"> կոմիտե</w:t>
      </w:r>
      <w:r>
        <w:rPr>
          <w:rFonts w:ascii="GHEA Grapalat" w:hAnsi="GHEA Grapalat" w:cs="Sylfaen"/>
          <w:szCs w:val="24"/>
          <w:lang w:val="hy-AM"/>
        </w:rPr>
        <w:t>ից ստացված</w:t>
      </w:r>
      <w:r>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Pr>
          <w:rFonts w:ascii="GHEA Grapalat" w:hAnsi="GHEA Grapalat" w:cs="Sylfaen"/>
          <w:szCs w:val="24"/>
          <w:lang w:val="hy-AM"/>
        </w:rPr>
        <w:t>Հայտերի գնահատման արդյունքների հաստատման նիստը հրավիրվում է ոչ ուշ</w:t>
      </w:r>
      <w:r>
        <w:rPr>
          <w:rFonts w:ascii="GHEA Grapalat" w:hAnsi="GHEA Grapalat" w:cs="Sylfaen"/>
          <w:szCs w:val="24"/>
        </w:rPr>
        <w:t xml:space="preserve">, </w:t>
      </w:r>
      <w:r>
        <w:rPr>
          <w:rFonts w:ascii="GHEA Grapalat" w:hAnsi="GHEA Grapalat" w:cs="Sylfaen"/>
          <w:szCs w:val="24"/>
          <w:lang w:val="hy-AM"/>
        </w:rPr>
        <w:t>քան փաստաթղթերը հանձնաժողովի անդամներին տրա</w:t>
      </w:r>
      <w:r>
        <w:rPr>
          <w:rFonts w:ascii="GHEA Grapalat" w:hAnsi="GHEA Grapalat" w:cs="Sylfaen"/>
          <w:szCs w:val="24"/>
        </w:rPr>
        <w:softHyphen/>
      </w:r>
      <w:r>
        <w:rPr>
          <w:rFonts w:ascii="GHEA Grapalat" w:hAnsi="GHEA Grapalat" w:cs="Sylfaen"/>
          <w:szCs w:val="24"/>
          <w:lang w:val="hy-AM"/>
        </w:rPr>
        <w:t>մադրվելուն հաջորդող երրորդ աշխատանքային օրը</w:t>
      </w:r>
      <w:r>
        <w:rPr>
          <w:rFonts w:ascii="GHEA Grapalat" w:hAnsi="GHEA Grapalat" w:cs="Sylfaen"/>
          <w:szCs w:val="24"/>
        </w:rPr>
        <w:t>:</w:t>
      </w:r>
      <w:r>
        <w:rPr>
          <w:rFonts w:ascii="GHEA Grapalat" w:hAnsi="GHEA Grapalat" w:cs="Sylfaen"/>
          <w:szCs w:val="24"/>
          <w:lang w:val="hy-AM"/>
        </w:rPr>
        <w:t xml:space="preserve"> Ընդ որում հանձնաժողովը գնահատում է նաև ներկայացված </w:t>
      </w:r>
      <w:r>
        <w:rPr>
          <w:rFonts w:ascii="GHEA Grapalat" w:hAnsi="GHEA Grapalat" w:cs="Sylfaen"/>
          <w:lang w:val="hy-AM"/>
        </w:rPr>
        <w:t xml:space="preserve">ապրանքի </w:t>
      </w:r>
      <w:r>
        <w:rPr>
          <w:rFonts w:ascii="GHEA Grapalat" w:hAnsi="GHEA Grapalat"/>
          <w:lang w:val="hy-AM"/>
        </w:rPr>
        <w:t>ամբողջական նկարագ</w:t>
      </w:r>
      <w:r>
        <w:rPr>
          <w:rFonts w:ascii="GHEA Grapalat" w:hAnsi="GHEA Grapalat"/>
        </w:rPr>
        <w:t xml:space="preserve">րի </w:t>
      </w:r>
      <w:r>
        <w:rPr>
          <w:rFonts w:ascii="GHEA Grapalat" w:hAnsi="GHEA Grapalat" w:cs="Sylfaen"/>
          <w:szCs w:val="24"/>
          <w:lang w:val="hy-AM"/>
        </w:rPr>
        <w:t>համապա</w:t>
      </w:r>
      <w:r>
        <w:rPr>
          <w:rFonts w:ascii="GHEA Grapalat" w:hAnsi="GHEA Grapalat" w:cs="Sylfaen"/>
          <w:szCs w:val="24"/>
        </w:rPr>
        <w:softHyphen/>
      </w:r>
      <w:r>
        <w:rPr>
          <w:rFonts w:ascii="GHEA Grapalat" w:hAnsi="GHEA Grapalat" w:cs="Sylfaen"/>
          <w:szCs w:val="24"/>
          <w:lang w:val="hy-AM"/>
        </w:rPr>
        <w:t>տասխանությունը</w:t>
      </w:r>
      <w:r>
        <w:rPr>
          <w:rFonts w:ascii="GHEA Grapalat" w:hAnsi="GHEA Grapalat" w:cs="Sylfaen"/>
          <w:szCs w:val="24"/>
        </w:rPr>
        <w:t xml:space="preserve"> սույն </w:t>
      </w:r>
      <w:r>
        <w:rPr>
          <w:rFonts w:ascii="GHEA Grapalat" w:hAnsi="GHEA Grapalat" w:cs="Sylfaen"/>
          <w:szCs w:val="24"/>
          <w:lang w:val="hy-AM"/>
        </w:rPr>
        <w:t>հրավերի պահանջներին</w:t>
      </w:r>
      <w:r>
        <w:rPr>
          <w:rFonts w:ascii="GHEA Grapalat" w:hAnsi="GHEA Grapalat" w:cs="Sylfaen"/>
          <w:szCs w:val="24"/>
        </w:rPr>
        <w:t xml:space="preserve">, </w:t>
      </w:r>
      <w:r>
        <w:rPr>
          <w:rFonts w:ascii="GHEA Grapalat" w:hAnsi="GHEA Grapalat" w:cs="Sylfaen"/>
          <w:szCs w:val="24"/>
          <w:lang w:val="hy-AM"/>
        </w:rPr>
        <w:t>իսկ անհամապատասխանություն արձանագրելու դեպքում հանձնաժողովի նիստի արձանագրության մեջ</w:t>
      </w:r>
      <w:r>
        <w:rPr>
          <w:rFonts w:ascii="GHEA Grapalat" w:hAnsi="GHEA Grapalat" w:cs="Sylfaen"/>
          <w:szCs w:val="24"/>
        </w:rPr>
        <w:t xml:space="preserve"> պարտադիր և </w:t>
      </w:r>
      <w:r>
        <w:rPr>
          <w:rFonts w:ascii="GHEA Grapalat" w:hAnsi="GHEA Grapalat" w:cs="Sylfaen"/>
          <w:szCs w:val="24"/>
          <w:lang w:val="hy-AM"/>
        </w:rPr>
        <w:t>մանրամասն նկարագրվում են</w:t>
      </w:r>
      <w:r>
        <w:rPr>
          <w:rFonts w:ascii="GHEA Grapalat" w:hAnsi="GHEA Grapalat" w:cs="Sylfaen"/>
          <w:szCs w:val="24"/>
        </w:rPr>
        <w:t xml:space="preserve"> ապրանի ամբողջական նկարագրում սույն </w:t>
      </w:r>
      <w:r>
        <w:rPr>
          <w:rFonts w:ascii="GHEA Grapalat" w:hAnsi="GHEA Grapalat"/>
        </w:rPr>
        <w:t>հրավերի պահանջների նկատմամբ արձանագրված անհամապատասխանությունները:</w:t>
      </w:r>
    </w:p>
    <w:p w:rsidR="00BF7179" w:rsidRDefault="00BF7179" w:rsidP="00BF7179">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7 </w:t>
      </w:r>
      <w:r>
        <w:rPr>
          <w:rFonts w:ascii="GHEA Grapalat" w:hAnsi="GHEA Grapalat" w:cs="Sylfaen"/>
          <w:szCs w:val="24"/>
          <w:lang w:val="ru-RU"/>
        </w:rPr>
        <w:t>Մասնակիցները</w:t>
      </w:r>
      <w:r w:rsidRPr="00326D3D">
        <w:rPr>
          <w:rFonts w:ascii="GHEA Grapalat" w:hAnsi="GHEA Grapalat" w:cs="Sylfaen"/>
          <w:szCs w:val="24"/>
        </w:rPr>
        <w:t xml:space="preserve"> </w:t>
      </w:r>
      <w:r>
        <w:rPr>
          <w:rFonts w:ascii="GHEA Grapalat" w:hAnsi="GHEA Grapalat" w:cs="Sylfaen"/>
          <w:szCs w:val="24"/>
          <w:lang w:val="ru-RU"/>
        </w:rPr>
        <w:t>և</w:t>
      </w:r>
      <w:r w:rsidRPr="00326D3D">
        <w:rPr>
          <w:rFonts w:ascii="GHEA Grapalat" w:hAnsi="GHEA Grapalat" w:cs="Sylfaen"/>
          <w:szCs w:val="24"/>
        </w:rPr>
        <w:t xml:space="preserve"> </w:t>
      </w:r>
      <w:r>
        <w:rPr>
          <w:rFonts w:ascii="GHEA Grapalat" w:hAnsi="GHEA Grapalat" w:cs="Sylfaen"/>
          <w:szCs w:val="24"/>
          <w:lang w:val="ru-RU"/>
        </w:rPr>
        <w:t>նրանց</w:t>
      </w:r>
      <w:r w:rsidRPr="00326D3D">
        <w:rPr>
          <w:rFonts w:ascii="GHEA Grapalat" w:hAnsi="GHEA Grapalat" w:cs="Sylfaen"/>
          <w:szCs w:val="24"/>
        </w:rPr>
        <w:t xml:space="preserve"> </w:t>
      </w:r>
      <w:r>
        <w:rPr>
          <w:rFonts w:ascii="GHEA Grapalat" w:hAnsi="GHEA Grapalat" w:cs="Sylfaen"/>
          <w:szCs w:val="24"/>
          <w:lang w:val="ru-RU"/>
        </w:rPr>
        <w:t>ներկայացուցիչները</w:t>
      </w:r>
      <w:r w:rsidRPr="00326D3D">
        <w:rPr>
          <w:rFonts w:ascii="GHEA Grapalat" w:hAnsi="GHEA Grapalat" w:cs="Sylfaen"/>
          <w:szCs w:val="24"/>
        </w:rPr>
        <w:t xml:space="preserve"> </w:t>
      </w:r>
      <w:r>
        <w:rPr>
          <w:rFonts w:ascii="GHEA Grapalat" w:hAnsi="GHEA Grapalat" w:cs="Sylfaen"/>
          <w:szCs w:val="24"/>
          <w:lang w:val="ru-RU"/>
        </w:rPr>
        <w:t>կարող</w:t>
      </w:r>
      <w:r w:rsidRPr="00326D3D">
        <w:rPr>
          <w:rFonts w:ascii="GHEA Grapalat" w:hAnsi="GHEA Grapalat" w:cs="Sylfaen"/>
          <w:szCs w:val="24"/>
        </w:rPr>
        <w:t xml:space="preserve"> </w:t>
      </w:r>
      <w:r>
        <w:rPr>
          <w:rFonts w:ascii="GHEA Grapalat" w:hAnsi="GHEA Grapalat" w:cs="Sylfaen"/>
          <w:szCs w:val="24"/>
          <w:lang w:val="ru-RU"/>
        </w:rPr>
        <w:t>են</w:t>
      </w:r>
      <w:r w:rsidRPr="00326D3D">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sidRPr="00326D3D">
        <w:rPr>
          <w:rFonts w:ascii="GHEA Grapalat" w:hAnsi="GHEA Grapalat" w:cs="Sylfaen"/>
          <w:szCs w:val="24"/>
        </w:rPr>
        <w:t xml:space="preserve"> </w:t>
      </w:r>
      <w:r>
        <w:rPr>
          <w:rFonts w:ascii="GHEA Grapalat" w:hAnsi="GHEA Grapalat" w:cs="Sylfaen"/>
          <w:szCs w:val="24"/>
          <w:lang w:val="ru-RU"/>
        </w:rPr>
        <w:t>նիստերին։</w:t>
      </w:r>
      <w:r w:rsidRPr="00326D3D">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sidRPr="00326D3D">
        <w:rPr>
          <w:rFonts w:ascii="GHEA Grapalat" w:hAnsi="GHEA Grapalat" w:cs="Sylfaen"/>
          <w:szCs w:val="24"/>
        </w:rPr>
        <w:t xml:space="preserve"> </w:t>
      </w:r>
      <w:r>
        <w:rPr>
          <w:rFonts w:ascii="GHEA Grapalat" w:hAnsi="GHEA Grapalat" w:cs="Sylfaen"/>
          <w:szCs w:val="24"/>
          <w:lang w:val="ru-RU"/>
        </w:rPr>
        <w:t>ներկայացուցիչները</w:t>
      </w:r>
      <w:r w:rsidRPr="00326D3D">
        <w:rPr>
          <w:rFonts w:ascii="GHEA Grapalat" w:hAnsi="GHEA Grapalat" w:cs="Sylfaen"/>
          <w:szCs w:val="24"/>
        </w:rPr>
        <w:t xml:space="preserve"> </w:t>
      </w:r>
      <w:r>
        <w:rPr>
          <w:rFonts w:ascii="GHEA Grapalat" w:hAnsi="GHEA Grapalat" w:cs="Sylfaen"/>
          <w:szCs w:val="24"/>
          <w:lang w:val="ru-RU"/>
        </w:rPr>
        <w:t>կարող</w:t>
      </w:r>
      <w:r w:rsidRPr="00326D3D">
        <w:rPr>
          <w:rFonts w:ascii="GHEA Grapalat" w:hAnsi="GHEA Grapalat" w:cs="Sylfaen"/>
          <w:szCs w:val="24"/>
        </w:rPr>
        <w:t xml:space="preserve"> </w:t>
      </w:r>
      <w:r>
        <w:rPr>
          <w:rFonts w:ascii="GHEA Grapalat" w:hAnsi="GHEA Grapalat" w:cs="Sylfaen"/>
          <w:szCs w:val="24"/>
          <w:lang w:val="ru-RU"/>
        </w:rPr>
        <w:t>են</w:t>
      </w:r>
      <w:r w:rsidRPr="00326D3D">
        <w:rPr>
          <w:rFonts w:ascii="GHEA Grapalat" w:hAnsi="GHEA Grapalat" w:cs="Sylfaen"/>
          <w:szCs w:val="24"/>
        </w:rPr>
        <w:t xml:space="preserve"> </w:t>
      </w:r>
      <w:r>
        <w:rPr>
          <w:rFonts w:ascii="GHEA Grapalat" w:hAnsi="GHEA Grapalat" w:cs="Sylfaen"/>
          <w:szCs w:val="24"/>
          <w:lang w:val="ru-RU"/>
        </w:rPr>
        <w:t>պահանջել</w:t>
      </w:r>
      <w:r w:rsidRPr="00326D3D">
        <w:rPr>
          <w:rFonts w:ascii="GHEA Grapalat" w:hAnsi="GHEA Grapalat" w:cs="Sylfaen"/>
          <w:szCs w:val="24"/>
        </w:rPr>
        <w:t xml:space="preserve"> </w:t>
      </w:r>
      <w:r>
        <w:rPr>
          <w:rFonts w:ascii="GHEA Grapalat" w:hAnsi="GHEA Grapalat" w:cs="Sylfaen"/>
          <w:szCs w:val="24"/>
          <w:lang w:val="ru-RU"/>
        </w:rPr>
        <w:t>հանձնաժողովի</w:t>
      </w:r>
      <w:r w:rsidRPr="00326D3D">
        <w:rPr>
          <w:rFonts w:ascii="GHEA Grapalat" w:hAnsi="GHEA Grapalat" w:cs="Sylfaen"/>
          <w:szCs w:val="24"/>
        </w:rPr>
        <w:t xml:space="preserve"> </w:t>
      </w:r>
      <w:r>
        <w:rPr>
          <w:rFonts w:ascii="GHEA Grapalat" w:hAnsi="GHEA Grapalat" w:cs="Sylfaen"/>
          <w:szCs w:val="24"/>
          <w:lang w:val="ru-RU"/>
        </w:rPr>
        <w:t>նիստերի</w:t>
      </w:r>
      <w:r w:rsidRPr="00326D3D">
        <w:rPr>
          <w:rFonts w:ascii="GHEA Grapalat" w:hAnsi="GHEA Grapalat" w:cs="Sylfaen"/>
          <w:szCs w:val="24"/>
        </w:rPr>
        <w:t xml:space="preserve"> </w:t>
      </w:r>
      <w:r>
        <w:rPr>
          <w:rFonts w:ascii="GHEA Grapalat" w:hAnsi="GHEA Grapalat" w:cs="Sylfaen"/>
          <w:szCs w:val="24"/>
          <w:lang w:val="ru-RU"/>
        </w:rPr>
        <w:t>արձանագրությունների</w:t>
      </w:r>
      <w:r w:rsidRPr="00326D3D">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sidRPr="00326D3D">
        <w:rPr>
          <w:rFonts w:ascii="GHEA Grapalat" w:hAnsi="GHEA Grapalat" w:cs="Sylfaen"/>
          <w:szCs w:val="24"/>
        </w:rPr>
        <w:t xml:space="preserve"> </w:t>
      </w:r>
      <w:r>
        <w:rPr>
          <w:rFonts w:ascii="GHEA Grapalat" w:hAnsi="GHEA Grapalat" w:cs="Sylfaen"/>
          <w:szCs w:val="24"/>
          <w:lang w:val="ru-RU"/>
        </w:rPr>
        <w:t>տրամադրվում</w:t>
      </w:r>
      <w:r w:rsidRPr="00326D3D">
        <w:rPr>
          <w:rFonts w:ascii="GHEA Grapalat" w:hAnsi="GHEA Grapalat" w:cs="Sylfaen"/>
          <w:szCs w:val="24"/>
        </w:rPr>
        <w:t xml:space="preserve"> </w:t>
      </w:r>
      <w:r>
        <w:rPr>
          <w:rFonts w:ascii="GHEA Grapalat" w:hAnsi="GHEA Grapalat" w:cs="Sylfaen"/>
          <w:szCs w:val="24"/>
          <w:lang w:val="ru-RU"/>
        </w:rPr>
        <w:t>են</w:t>
      </w:r>
      <w:r w:rsidRPr="00326D3D">
        <w:rPr>
          <w:rFonts w:ascii="GHEA Grapalat" w:hAnsi="GHEA Grapalat" w:cs="Sylfaen"/>
          <w:szCs w:val="24"/>
        </w:rPr>
        <w:t xml:space="preserve"> </w:t>
      </w:r>
      <w:r>
        <w:rPr>
          <w:rFonts w:ascii="GHEA Grapalat" w:hAnsi="GHEA Grapalat" w:cs="Sylfaen"/>
          <w:szCs w:val="24"/>
          <w:lang w:val="ru-RU"/>
        </w:rPr>
        <w:t>մեկ</w:t>
      </w:r>
      <w:r w:rsidRPr="00326D3D">
        <w:rPr>
          <w:rFonts w:ascii="GHEA Grapalat" w:hAnsi="GHEA Grapalat" w:cs="Sylfaen"/>
          <w:szCs w:val="24"/>
        </w:rPr>
        <w:t xml:space="preserve"> </w:t>
      </w:r>
      <w:r>
        <w:rPr>
          <w:rFonts w:ascii="GHEA Grapalat" w:hAnsi="GHEA Grapalat" w:cs="Sylfaen"/>
          <w:szCs w:val="24"/>
          <w:lang w:val="ru-RU"/>
        </w:rPr>
        <w:t>օրացուցային</w:t>
      </w:r>
      <w:r w:rsidRPr="00326D3D">
        <w:rPr>
          <w:rFonts w:ascii="GHEA Grapalat" w:hAnsi="GHEA Grapalat" w:cs="Sylfaen"/>
          <w:szCs w:val="24"/>
        </w:rPr>
        <w:t xml:space="preserve"> </w:t>
      </w:r>
      <w:r>
        <w:rPr>
          <w:rFonts w:ascii="GHEA Grapalat" w:hAnsi="GHEA Grapalat" w:cs="Sylfaen"/>
          <w:szCs w:val="24"/>
          <w:lang w:val="ru-RU"/>
        </w:rPr>
        <w:t>օրվա</w:t>
      </w:r>
      <w:r w:rsidRPr="00326D3D">
        <w:rPr>
          <w:rFonts w:ascii="GHEA Grapalat" w:hAnsi="GHEA Grapalat" w:cs="Sylfaen"/>
          <w:szCs w:val="24"/>
        </w:rPr>
        <w:t xml:space="preserve"> </w:t>
      </w:r>
      <w:r>
        <w:rPr>
          <w:rFonts w:ascii="GHEA Grapalat" w:hAnsi="GHEA Grapalat" w:cs="Sylfaen"/>
          <w:szCs w:val="24"/>
          <w:lang w:val="ru-RU"/>
        </w:rPr>
        <w:t>ընթացքում։</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ծանուցումներն</w:t>
      </w:r>
      <w:r>
        <w:rPr>
          <w:rFonts w:ascii="GHEA Grapalat" w:hAnsi="GHEA Grapalat" w:cs="Sylfaen"/>
          <w:sz w:val="20"/>
          <w:lang w:val="af-ZA"/>
        </w:rPr>
        <w:t xml:space="preserve"> </w:t>
      </w:r>
      <w:r>
        <w:rPr>
          <w:rFonts w:ascii="GHEA Grapalat" w:hAnsi="GHEA Grapalat" w:cs="Sylfaen"/>
          <w:sz w:val="20"/>
        </w:rPr>
        <w:t>ուղարկվում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քարտուղարի</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փոստին</w:t>
      </w:r>
      <w:r>
        <w:rPr>
          <w:rFonts w:ascii="GHEA Grapalat" w:hAnsi="GHEA Grapalat" w:cs="Sylfaen"/>
          <w:sz w:val="20"/>
          <w:lang w:val="af-ZA"/>
        </w:rPr>
        <w:t xml:space="preserve"> </w:t>
      </w:r>
      <w:r>
        <w:rPr>
          <w:rFonts w:ascii="GHEA Grapalat" w:hAnsi="GHEA Grapalat" w:cs="Sylfaen"/>
          <w:sz w:val="20"/>
        </w:rPr>
        <w:t>ուղարկվելու</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իր</w:t>
      </w:r>
      <w:r>
        <w:rPr>
          <w:rFonts w:ascii="GHEA Grapalat" w:hAnsi="GHEA Grapalat" w:cs="Sylfaen"/>
          <w:sz w:val="20"/>
          <w:lang w:val="af-ZA"/>
        </w:rPr>
        <w:t xml:space="preserve"> </w:t>
      </w:r>
      <w:r>
        <w:rPr>
          <w:rFonts w:ascii="GHEA Grapalat" w:hAnsi="GHEA Grapalat" w:cs="Sylfaen"/>
          <w:sz w:val="20"/>
        </w:rPr>
        <w:t>հայտում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քարտուղարի</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փոստին</w:t>
      </w:r>
      <w:r>
        <w:rPr>
          <w:rFonts w:ascii="GHEA Grapalat" w:hAnsi="GHEA Grapalat" w:cs="Sylfaen"/>
          <w:sz w:val="20"/>
          <w:lang w:val="af-ZA"/>
        </w:rPr>
        <w:t xml:space="preserve"> </w:t>
      </w:r>
      <w:r>
        <w:rPr>
          <w:rFonts w:ascii="GHEA Grapalat" w:hAnsi="GHEA Grapalat"/>
          <w:sz w:val="20"/>
          <w:szCs w:val="20"/>
          <w:lang w:val="af-ZA"/>
        </w:rPr>
        <w:t>ուղարկվելու միջոցով:</w:t>
      </w:r>
    </w:p>
    <w:p w:rsidR="00BF7179" w:rsidRDefault="00BF7179" w:rsidP="00BF7179">
      <w:pPr>
        <w:ind w:firstLine="567"/>
        <w:jc w:val="both"/>
        <w:rPr>
          <w:rFonts w:ascii="GHEA Grapalat" w:hAnsi="GHEA Grapalat"/>
          <w:sz w:val="20"/>
          <w:szCs w:val="20"/>
          <w:lang w:val="af-ZA"/>
        </w:rPr>
      </w:pPr>
      <w:r>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BF7179" w:rsidRDefault="00BF7179" w:rsidP="00BF7179">
      <w:pPr>
        <w:pStyle w:val="23"/>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w:t>
      </w:r>
      <w:r>
        <w:rPr>
          <w:rFonts w:ascii="GHEA Grapalat" w:hAnsi="GHEA Grapalat" w:cs="Sylfaen"/>
          <w:b/>
        </w:rPr>
        <w:t>Հայտերի</w:t>
      </w:r>
      <w:r>
        <w:rPr>
          <w:rFonts w:ascii="GHEA Grapalat" w:hAnsi="GHEA Grapalat" w:cs="Arial"/>
          <w:b/>
        </w:rPr>
        <w:t xml:space="preserve"> </w:t>
      </w:r>
      <w:r>
        <w:rPr>
          <w:rFonts w:ascii="GHEA Grapalat" w:hAnsi="GHEA Grapalat" w:cs="Sylfaen"/>
          <w:b/>
        </w:rPr>
        <w:t>գնահատումը</w:t>
      </w:r>
      <w:r>
        <w:rPr>
          <w:rFonts w:ascii="GHEA Grapalat" w:hAnsi="GHEA Grapalat" w:cs="Arial"/>
          <w:b/>
        </w:rPr>
        <w:t xml:space="preserve"> </w:t>
      </w:r>
      <w:r>
        <w:rPr>
          <w:rFonts w:ascii="GHEA Grapalat" w:hAnsi="GHEA Grapalat" w:cs="Sylfaen"/>
          <w:b/>
        </w:rPr>
        <w:t>և</w:t>
      </w:r>
      <w:r>
        <w:rPr>
          <w:rFonts w:ascii="GHEA Grapalat" w:hAnsi="GHEA Grapalat" w:cs="Arial"/>
          <w:b/>
        </w:rPr>
        <w:t xml:space="preserve"> </w:t>
      </w:r>
      <w:r>
        <w:rPr>
          <w:rFonts w:ascii="GHEA Grapalat" w:hAnsi="GHEA Grapalat" w:cs="Sylfaen"/>
          <w:b/>
        </w:rPr>
        <w:t>ընտրված մասնակցի որոշումն</w:t>
      </w:r>
      <w:r>
        <w:rPr>
          <w:rFonts w:ascii="GHEA Grapalat" w:hAnsi="GHEA Grapalat" w:cs="Arial"/>
          <w:b/>
        </w:rPr>
        <w:t xml:space="preserve"> </w:t>
      </w:r>
      <w:r>
        <w:rPr>
          <w:rFonts w:ascii="GHEA Grapalat" w:hAnsi="GHEA Grapalat" w:cs="Sylfaen"/>
          <w:b/>
        </w:rPr>
        <w:t>իրականացվում</w:t>
      </w:r>
      <w:r>
        <w:rPr>
          <w:rFonts w:ascii="GHEA Grapalat" w:hAnsi="GHEA Grapalat" w:cs="Arial"/>
          <w:b/>
        </w:rPr>
        <w:t xml:space="preserve"> </w:t>
      </w:r>
      <w:r>
        <w:rPr>
          <w:rFonts w:ascii="GHEA Grapalat" w:hAnsi="GHEA Grapalat" w:cs="Sylfaen"/>
          <w:b/>
        </w:rPr>
        <w:t>է</w:t>
      </w:r>
      <w:r>
        <w:rPr>
          <w:rFonts w:ascii="GHEA Grapalat" w:hAnsi="GHEA Grapalat" w:cs="Arial"/>
          <w:b/>
        </w:rPr>
        <w:t xml:space="preserve"> </w:t>
      </w:r>
      <w:r>
        <w:rPr>
          <w:rFonts w:ascii="GHEA Grapalat" w:hAnsi="GHEA Grapalat" w:cs="Sylfaen"/>
          <w:b/>
        </w:rPr>
        <w:t>ըստ</w:t>
      </w:r>
      <w:r>
        <w:rPr>
          <w:rFonts w:ascii="GHEA Grapalat" w:hAnsi="GHEA Grapalat" w:cs="Arial"/>
          <w:b/>
        </w:rPr>
        <w:t xml:space="preserve"> </w:t>
      </w:r>
      <w:r>
        <w:rPr>
          <w:rFonts w:ascii="GHEA Grapalat" w:hAnsi="GHEA Grapalat" w:cs="Sylfaen"/>
          <w:b/>
        </w:rPr>
        <w:t>առանձին</w:t>
      </w:r>
      <w:r>
        <w:rPr>
          <w:rFonts w:ascii="GHEA Grapalat" w:hAnsi="GHEA Grapalat" w:cs="Arial"/>
          <w:b/>
        </w:rPr>
        <w:t xml:space="preserve"> </w:t>
      </w:r>
      <w:r>
        <w:rPr>
          <w:rFonts w:ascii="GHEA Grapalat" w:hAnsi="GHEA Grapalat" w:cs="Sylfaen"/>
          <w:b/>
        </w:rPr>
        <w:t>չափաբաժինների</w:t>
      </w:r>
      <w:r>
        <w:rPr>
          <w:rFonts w:ascii="GHEA Grapalat" w:hAnsi="GHEA Grapalat" w:cs="Tahoma"/>
          <w:b/>
        </w:rPr>
        <w:t>։</w:t>
      </w:r>
      <w:r>
        <w:rPr>
          <w:rFonts w:ascii="GHEA Grapalat" w:hAnsi="GHEA Grapalat" w:cs="Tahoma"/>
          <w:lang w:val="hy-AM"/>
        </w:rPr>
        <w:t xml:space="preserve"> </w:t>
      </w:r>
    </w:p>
    <w:p w:rsidR="00BF7179" w:rsidRDefault="00BF7179" w:rsidP="00BF7179">
      <w:pPr>
        <w:pStyle w:val="23"/>
        <w:spacing w:line="240" w:lineRule="auto"/>
        <w:ind w:firstLine="567"/>
        <w:rPr>
          <w:rFonts w:ascii="GHEA Grapalat" w:hAnsi="GHEA Grapalat"/>
        </w:rPr>
      </w:pPr>
      <w:r>
        <w:rPr>
          <w:rFonts w:ascii="GHEA Grapalat" w:hAnsi="GHEA Grapalat"/>
          <w:lang w:val="hy-AM"/>
        </w:rPr>
        <w:t xml:space="preserve"> </w:t>
      </w:r>
      <w:r w:rsidRPr="00326D3D">
        <w:rPr>
          <w:rFonts w:ascii="GHEA Grapalat" w:hAnsi="GHEA Grapalat" w:cs="Sylfaen"/>
          <w:szCs w:val="24"/>
          <w:lang w:val="hy-AM"/>
        </w:rPr>
        <w:t xml:space="preserve">Սույն </w:t>
      </w:r>
      <w:r>
        <w:rPr>
          <w:rFonts w:ascii="GHEA Grapalat" w:hAnsi="GHEA Grapalat"/>
        </w:rPr>
        <w:t>հրավերի 1-ին մասի 8.</w:t>
      </w:r>
      <w:r>
        <w:rPr>
          <w:rFonts w:ascii="GHEA Grapalat" w:hAnsi="GHEA Grapalat"/>
          <w:lang w:val="hy-AM"/>
        </w:rPr>
        <w:t>1</w:t>
      </w:r>
      <w:r>
        <w:rPr>
          <w:rFonts w:ascii="GHEA Grapalat" w:hAnsi="GHEA Grapalat"/>
        </w:rPr>
        <w:t xml:space="preserve">6 կետով նախատեսված փաստաթղթերը գնահատելու նպատակով հրավիրվող նիստում` </w:t>
      </w:r>
    </w:p>
    <w:p w:rsidR="00BF7179" w:rsidRDefault="00BF7179" w:rsidP="00BF7179">
      <w:pPr>
        <w:pStyle w:val="23"/>
        <w:spacing w:line="240" w:lineRule="auto"/>
        <w:ind w:firstLine="567"/>
        <w:rPr>
          <w:rFonts w:ascii="GHEA Grapalat" w:hAnsi="GHEA Grapalat" w:cs="Sylfaen"/>
          <w:szCs w:val="24"/>
        </w:rPr>
      </w:pPr>
      <w:r>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 xml:space="preserve">: </w:t>
      </w:r>
      <w:r>
        <w:rPr>
          <w:rFonts w:ascii="GHEA Grapalat" w:hAnsi="GHEA Grapalat" w:cs="Sylfaen"/>
          <w:szCs w:val="24"/>
          <w:lang w:val="hy-AM"/>
        </w:rPr>
        <w:t xml:space="preserve">Եթե </w:t>
      </w:r>
      <w:r>
        <w:rPr>
          <w:rFonts w:ascii="GHEA Grapalat" w:hAnsi="GHEA Grapalat" w:cs="Sylfaen"/>
          <w:szCs w:val="24"/>
          <w:lang w:val="en-US"/>
        </w:rPr>
        <w:t>առաջին</w:t>
      </w:r>
      <w:r>
        <w:rPr>
          <w:rFonts w:ascii="GHEA Grapalat" w:hAnsi="GHEA Grapalat" w:cs="Sylfaen"/>
          <w:szCs w:val="24"/>
        </w:rPr>
        <w:t xml:space="preserve"> </w:t>
      </w:r>
      <w:r>
        <w:rPr>
          <w:rFonts w:ascii="GHEA Grapalat" w:hAnsi="GHEA Grapalat" w:cs="Sylfaen"/>
          <w:szCs w:val="24"/>
          <w:lang w:val="en-US"/>
        </w:rPr>
        <w:t>տեղը</w:t>
      </w:r>
      <w:r>
        <w:rPr>
          <w:rFonts w:ascii="GHEA Grapalat" w:hAnsi="GHEA Grapalat" w:cs="Sylfaen"/>
          <w:szCs w:val="24"/>
        </w:rPr>
        <w:t xml:space="preserve"> </w:t>
      </w:r>
      <w:r>
        <w:rPr>
          <w:rFonts w:ascii="GHEA Grapalat" w:hAnsi="GHEA Grapalat" w:cs="Sylfaen"/>
          <w:szCs w:val="24"/>
          <w:lang w:val="en-US"/>
        </w:rPr>
        <w:t>զբաղեցրած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Pr>
          <w:rFonts w:ascii="GHEA Grapalat" w:hAnsi="GHEA Grapalat" w:cs="Sylfaen"/>
          <w:szCs w:val="24"/>
          <w:lang w:val="ru-RU"/>
        </w:rPr>
        <w:t>գնահատվում</w:t>
      </w:r>
      <w:r w:rsidRPr="00326D3D">
        <w:rPr>
          <w:rFonts w:ascii="GHEA Grapalat" w:hAnsi="GHEA Grapalat" w:cs="Sylfaen"/>
          <w:szCs w:val="24"/>
        </w:rPr>
        <w:t xml:space="preserve"> </w:t>
      </w:r>
      <w:r>
        <w:rPr>
          <w:rFonts w:ascii="GHEA Grapalat" w:hAnsi="GHEA Grapalat" w:cs="Sylfaen"/>
          <w:szCs w:val="24"/>
          <w:lang w:val="ru-RU"/>
        </w:rPr>
        <w:t>է</w:t>
      </w:r>
      <w:r w:rsidRPr="00326D3D">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hy-AM"/>
        </w:rPr>
        <w:t xml:space="preserve">ապա վերջինս </w:t>
      </w:r>
      <w:r>
        <w:rPr>
          <w:rFonts w:ascii="GHEA Grapalat" w:hAnsi="GHEA Grapalat" w:cs="Sylfaen"/>
          <w:szCs w:val="24"/>
          <w:lang w:val="ru-RU"/>
        </w:rPr>
        <w:t>հայտարարվում</w:t>
      </w:r>
      <w:r w:rsidRPr="00326D3D">
        <w:rPr>
          <w:rFonts w:ascii="GHEA Grapalat" w:hAnsi="GHEA Grapalat" w:cs="Sylfaen"/>
          <w:szCs w:val="24"/>
        </w:rPr>
        <w:t xml:space="preserve"> </w:t>
      </w:r>
      <w:r>
        <w:rPr>
          <w:rFonts w:ascii="GHEA Grapalat" w:hAnsi="GHEA Grapalat" w:cs="Sylfaen"/>
          <w:szCs w:val="24"/>
          <w:lang w:val="ru-RU"/>
        </w:rPr>
        <w:t>է</w:t>
      </w:r>
      <w:r w:rsidRPr="00326D3D">
        <w:rPr>
          <w:rFonts w:ascii="GHEA Grapalat" w:hAnsi="GHEA Grapalat" w:cs="Sylfaen"/>
          <w:szCs w:val="24"/>
        </w:rPr>
        <w:t xml:space="preserve"> </w:t>
      </w:r>
      <w:r>
        <w:rPr>
          <w:rFonts w:ascii="GHEA Grapalat" w:hAnsi="GHEA Grapalat" w:cs="Sylfaen"/>
          <w:szCs w:val="24"/>
          <w:lang w:val="ru-RU"/>
        </w:rPr>
        <w:t>ընտրված</w:t>
      </w:r>
      <w:r>
        <w:rPr>
          <w:rFonts w:ascii="GHEA Grapalat" w:hAnsi="GHEA Grapalat" w:cs="Sylfaen"/>
          <w:szCs w:val="24"/>
          <w:lang w:val="hy-AM"/>
        </w:rPr>
        <w:t xml:space="preserve"> </w:t>
      </w:r>
      <w:r>
        <w:rPr>
          <w:rFonts w:ascii="GHEA Grapalat" w:hAnsi="GHEA Grapalat" w:cs="Sylfaen"/>
          <w:szCs w:val="24"/>
          <w:lang w:val="en-US"/>
        </w:rPr>
        <w:t>մ</w:t>
      </w:r>
      <w:r>
        <w:rPr>
          <w:rFonts w:ascii="GHEA Grapalat" w:hAnsi="GHEA Grapalat" w:cs="Sylfaen"/>
          <w:szCs w:val="24"/>
          <w:lang w:val="hy-AM"/>
        </w:rPr>
        <w:t>ասնակից</w:t>
      </w:r>
      <w:r>
        <w:rPr>
          <w:rFonts w:ascii="GHEA Grapalat" w:hAnsi="GHEA Grapalat" w:cs="Sylfaen"/>
          <w:szCs w:val="24"/>
        </w:rPr>
        <w:t>.</w:t>
      </w:r>
    </w:p>
    <w:p w:rsidR="00BF7179" w:rsidRDefault="00BF7179" w:rsidP="00BF7179">
      <w:pPr>
        <w:pStyle w:val="23"/>
        <w:spacing w:line="240" w:lineRule="auto"/>
        <w:ind w:firstLine="567"/>
        <w:rPr>
          <w:rFonts w:ascii="GHEA Grapalat" w:hAnsi="GHEA Grapalat" w:cs="Sylfaen"/>
          <w:szCs w:val="24"/>
        </w:rPr>
      </w:pPr>
      <w:r>
        <w:rPr>
          <w:rFonts w:ascii="GHEA Grapalat" w:hAnsi="GHEA Grapalat" w:cs="Sylfaen"/>
        </w:rPr>
        <w:t xml:space="preserve">2) </w:t>
      </w:r>
      <w:r>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Pr>
          <w:rFonts w:ascii="GHEA Grapalat" w:hAnsi="GHEA Grapalat"/>
        </w:rPr>
        <w:softHyphen/>
        <w:t>խանու</w:t>
      </w:r>
      <w:r>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BF7179" w:rsidRDefault="00BF7179" w:rsidP="00BF7179">
      <w:pPr>
        <w:pStyle w:val="23"/>
        <w:spacing w:line="240" w:lineRule="auto"/>
        <w:ind w:firstLine="567"/>
        <w:rPr>
          <w:rFonts w:ascii="GHEA Grapalat" w:hAnsi="GHEA Grapalat"/>
        </w:rPr>
      </w:pPr>
      <w:r>
        <w:rPr>
          <w:rFonts w:ascii="GHEA Grapalat" w:hAnsi="GHEA Grapalat"/>
        </w:rPr>
        <w:t>8</w:t>
      </w:r>
      <w:r>
        <w:rPr>
          <w:rFonts w:ascii="GHEA Grapalat" w:hAnsi="GHEA Grapalat"/>
          <w:lang w:val="hy-AM"/>
        </w:rPr>
        <w:t>.</w:t>
      </w:r>
      <w:r>
        <w:rPr>
          <w:rFonts w:ascii="GHEA Grapalat" w:hAnsi="GHEA Grapalat"/>
        </w:rPr>
        <w:t>20 Առաջին տեղը զբաղեցրած մասնակցի կողմից արձանագրված անհամա</w:t>
      </w:r>
      <w:r>
        <w:rPr>
          <w:rFonts w:ascii="GHEA Grapalat" w:hAnsi="GHEA Grapalat"/>
        </w:rPr>
        <w:softHyphen/>
        <w:t>պա</w:t>
      </w:r>
      <w:r>
        <w:rPr>
          <w:rFonts w:ascii="GHEA Grapalat" w:hAnsi="GHEA Grapalat"/>
        </w:rPr>
        <w:softHyphen/>
        <w:t>տասխանությունը սահմանված ժամկետում՝</w:t>
      </w:r>
    </w:p>
    <w:p w:rsidR="00BF7179" w:rsidRDefault="00BF7179" w:rsidP="00BF7179">
      <w:pPr>
        <w:ind w:firstLine="567"/>
        <w:jc w:val="both"/>
        <w:rPr>
          <w:rFonts w:ascii="GHEA Grapalat" w:hAnsi="GHEA Grapalat"/>
          <w:sz w:val="20"/>
          <w:szCs w:val="20"/>
          <w:lang w:val="af-ZA"/>
        </w:rPr>
      </w:pPr>
      <w:r>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BF7179" w:rsidRDefault="00BF7179" w:rsidP="00BF7179">
      <w:pPr>
        <w:ind w:firstLine="567"/>
        <w:jc w:val="both"/>
        <w:rPr>
          <w:rFonts w:ascii="GHEA Grapalat" w:hAnsi="GHEA Grapalat" w:cs="Sylfaen"/>
          <w:sz w:val="20"/>
          <w:lang w:val="hy-AM"/>
        </w:rPr>
      </w:pPr>
      <w:r>
        <w:rPr>
          <w:rFonts w:ascii="GHEA Grapalat" w:hAnsi="GHEA Grapalat"/>
          <w:sz w:val="20"/>
          <w:szCs w:val="20"/>
          <w:lang w:val="af-ZA"/>
        </w:rPr>
        <w:t xml:space="preserve">2) չշտկելու դեպքում հանձնաժողովի որոշմամբ հայտը մերժվում է և </w:t>
      </w:r>
      <w:r>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w:t>
      </w:r>
      <w:r>
        <w:rPr>
          <w:rFonts w:ascii="GHEA Grapalat" w:hAnsi="GHEA Grapalat" w:cs="Sylfaen"/>
          <w:sz w:val="20"/>
          <w:lang w:val="af-ZA"/>
        </w:rPr>
        <w:t>19</w:t>
      </w:r>
      <w:r>
        <w:rPr>
          <w:rFonts w:ascii="GHEA Grapalat" w:hAnsi="GHEA Grapalat" w:cs="Sylfaen"/>
          <w:sz w:val="20"/>
          <w:lang w:val="hy-AM"/>
        </w:rPr>
        <w:t>-րդ կետերով սահմանված ընթացակարգը:</w:t>
      </w:r>
    </w:p>
    <w:p w:rsidR="00BF7179" w:rsidRDefault="00BF7179" w:rsidP="00BF7179">
      <w:pPr>
        <w:ind w:firstLine="567"/>
        <w:jc w:val="both"/>
        <w:rPr>
          <w:rFonts w:ascii="GHEA Grapalat" w:hAnsi="GHEA Grapalat"/>
          <w:sz w:val="20"/>
          <w:szCs w:val="20"/>
          <w:lang w:val="af-ZA"/>
        </w:rPr>
      </w:pPr>
      <w:r>
        <w:rPr>
          <w:rFonts w:ascii="GHEA Grapalat" w:hAnsi="GHEA Grapalat"/>
          <w:sz w:val="20"/>
          <w:szCs w:val="20"/>
          <w:lang w:val="af-ZA"/>
        </w:rPr>
        <w:lastRenderedPageBreak/>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Pr>
          <w:rFonts w:ascii="GHEA Grapalat" w:hAnsi="GHEA Grapalat"/>
          <w:sz w:val="20"/>
          <w:szCs w:val="20"/>
          <w:lang w:val="af-ZA"/>
        </w:rPr>
        <w:t xml:space="preserve"> սույն </w:t>
      </w:r>
      <w:r>
        <w:rPr>
          <w:rFonts w:ascii="GHEA Grapalat" w:hAnsi="GHEA Grapalat"/>
          <w:sz w:val="20"/>
          <w:szCs w:val="20"/>
          <w:lang w:val="hy-AM"/>
        </w:rPr>
        <w:t>հրավերի 1-ին մասի 8.12-ից 8.19-րդ կետերով սահմանված ընթացակարգը</w:t>
      </w:r>
      <w:r>
        <w:rPr>
          <w:rFonts w:ascii="GHEA Grapalat" w:hAnsi="GHEA Grapalat"/>
          <w:sz w:val="20"/>
          <w:szCs w:val="20"/>
          <w:lang w:val="af-ZA"/>
        </w:rPr>
        <w:t>:</w:t>
      </w:r>
    </w:p>
    <w:p w:rsidR="00BF7179" w:rsidRDefault="00BF7179" w:rsidP="00BF7179">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ru-RU"/>
        </w:rPr>
        <w:t>Հայտերի</w:t>
      </w:r>
      <w:r w:rsidRPr="00326D3D">
        <w:rPr>
          <w:rFonts w:ascii="GHEA Grapalat" w:hAnsi="GHEA Grapalat" w:cs="Sylfaen"/>
          <w:szCs w:val="24"/>
        </w:rPr>
        <w:t xml:space="preserve"> </w:t>
      </w:r>
      <w:r>
        <w:rPr>
          <w:rFonts w:ascii="GHEA Grapalat" w:hAnsi="GHEA Grapalat" w:cs="Sylfaen"/>
          <w:szCs w:val="24"/>
          <w:lang w:val="ru-RU"/>
        </w:rPr>
        <w:t>գնահատման</w:t>
      </w:r>
      <w:r w:rsidRPr="00326D3D">
        <w:rPr>
          <w:rFonts w:ascii="GHEA Grapalat" w:hAnsi="GHEA Grapalat" w:cs="Sylfaen"/>
          <w:szCs w:val="24"/>
        </w:rPr>
        <w:t xml:space="preserve"> </w:t>
      </w:r>
      <w:r>
        <w:rPr>
          <w:rFonts w:ascii="GHEA Grapalat" w:hAnsi="GHEA Grapalat" w:cs="Sylfaen"/>
          <w:szCs w:val="24"/>
          <w:lang w:val="ru-RU"/>
        </w:rPr>
        <w:t>արդյունքներով</w:t>
      </w:r>
      <w:r w:rsidRPr="00326D3D">
        <w:rPr>
          <w:rFonts w:ascii="GHEA Grapalat" w:hAnsi="GHEA Grapalat" w:cs="Sylfaen"/>
          <w:szCs w:val="24"/>
        </w:rPr>
        <w:t xml:space="preserve"> </w:t>
      </w:r>
      <w:r>
        <w:rPr>
          <w:rFonts w:ascii="GHEA Grapalat" w:hAnsi="GHEA Grapalat" w:cs="Sylfaen"/>
          <w:szCs w:val="24"/>
          <w:lang w:val="ru-RU"/>
        </w:rPr>
        <w:t>կազմվում</w:t>
      </w:r>
      <w:r w:rsidRPr="00326D3D">
        <w:rPr>
          <w:rFonts w:ascii="GHEA Grapalat" w:hAnsi="GHEA Grapalat" w:cs="Sylfaen"/>
          <w:szCs w:val="24"/>
        </w:rPr>
        <w:t xml:space="preserve"> </w:t>
      </w:r>
      <w:r>
        <w:rPr>
          <w:rFonts w:ascii="GHEA Grapalat" w:hAnsi="GHEA Grapalat" w:cs="Sylfaen"/>
          <w:szCs w:val="24"/>
          <w:lang w:val="ru-RU"/>
        </w:rPr>
        <w:t>է</w:t>
      </w:r>
      <w:r w:rsidRPr="00326D3D">
        <w:rPr>
          <w:rFonts w:ascii="GHEA Grapalat" w:hAnsi="GHEA Grapalat" w:cs="Sylfaen"/>
          <w:szCs w:val="24"/>
        </w:rPr>
        <w:t xml:space="preserve"> </w:t>
      </w:r>
      <w:r>
        <w:rPr>
          <w:rFonts w:ascii="GHEA Grapalat" w:hAnsi="GHEA Grapalat" w:cs="Sylfaen"/>
          <w:szCs w:val="24"/>
          <w:lang w:val="ru-RU"/>
        </w:rPr>
        <w:t>հայտերի</w:t>
      </w:r>
      <w:r w:rsidRPr="00326D3D">
        <w:rPr>
          <w:rFonts w:ascii="GHEA Grapalat" w:hAnsi="GHEA Grapalat" w:cs="Sylfaen"/>
          <w:szCs w:val="24"/>
        </w:rPr>
        <w:t xml:space="preserve"> </w:t>
      </w:r>
      <w:r>
        <w:rPr>
          <w:rFonts w:ascii="GHEA Grapalat" w:hAnsi="GHEA Grapalat" w:cs="Sylfaen"/>
          <w:szCs w:val="24"/>
          <w:lang w:val="ru-RU"/>
        </w:rPr>
        <w:t>գնահատման</w:t>
      </w:r>
      <w:r w:rsidRPr="00326D3D">
        <w:rPr>
          <w:rFonts w:ascii="GHEA Grapalat" w:hAnsi="GHEA Grapalat" w:cs="Sylfaen"/>
          <w:szCs w:val="24"/>
        </w:rPr>
        <w:t xml:space="preserve"> </w:t>
      </w:r>
      <w:r>
        <w:rPr>
          <w:rFonts w:ascii="GHEA Grapalat" w:hAnsi="GHEA Grapalat" w:cs="Sylfaen"/>
          <w:szCs w:val="24"/>
          <w:lang w:val="ru-RU"/>
        </w:rPr>
        <w:t>նիստի</w:t>
      </w:r>
      <w:r w:rsidRPr="00326D3D">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որը</w:t>
      </w:r>
      <w:r w:rsidRPr="00326D3D">
        <w:rPr>
          <w:rFonts w:ascii="GHEA Grapalat" w:hAnsi="GHEA Grapalat" w:cs="Sylfaen"/>
          <w:szCs w:val="24"/>
        </w:rPr>
        <w:t xml:space="preserve"> </w:t>
      </w:r>
      <w:r>
        <w:rPr>
          <w:rFonts w:ascii="GHEA Grapalat" w:hAnsi="GHEA Grapalat" w:cs="Sylfaen"/>
          <w:szCs w:val="24"/>
          <w:lang w:val="ru-RU"/>
        </w:rPr>
        <w:t>կցվում</w:t>
      </w:r>
      <w:r w:rsidRPr="00326D3D">
        <w:rPr>
          <w:rFonts w:ascii="GHEA Grapalat" w:hAnsi="GHEA Grapalat" w:cs="Sylfaen"/>
          <w:szCs w:val="24"/>
        </w:rPr>
        <w:t xml:space="preserve"> </w:t>
      </w:r>
      <w:r>
        <w:rPr>
          <w:rFonts w:ascii="GHEA Grapalat" w:hAnsi="GHEA Grapalat" w:cs="Sylfaen"/>
          <w:szCs w:val="24"/>
          <w:lang w:val="ru-RU"/>
        </w:rPr>
        <w:t>է</w:t>
      </w:r>
      <w:r w:rsidRPr="00326D3D">
        <w:rPr>
          <w:rFonts w:ascii="GHEA Grapalat" w:hAnsi="GHEA Grapalat" w:cs="Sylfaen"/>
          <w:szCs w:val="24"/>
        </w:rPr>
        <w:t xml:space="preserve"> </w:t>
      </w:r>
      <w:r>
        <w:rPr>
          <w:rFonts w:ascii="GHEA Grapalat" w:hAnsi="GHEA Grapalat" w:cs="Sylfaen"/>
          <w:szCs w:val="24"/>
          <w:lang w:val="ru-RU"/>
        </w:rPr>
        <w:t>գնման</w:t>
      </w:r>
      <w:r w:rsidRPr="00326D3D">
        <w:rPr>
          <w:rFonts w:ascii="GHEA Grapalat" w:hAnsi="GHEA Grapalat" w:cs="Sylfaen"/>
          <w:szCs w:val="24"/>
        </w:rPr>
        <w:t xml:space="preserve"> </w:t>
      </w:r>
      <w:r>
        <w:rPr>
          <w:rFonts w:ascii="GHEA Grapalat" w:hAnsi="GHEA Grapalat" w:cs="Sylfaen"/>
          <w:szCs w:val="24"/>
          <w:lang w:val="ru-RU"/>
        </w:rPr>
        <w:t>ընթացակարգի</w:t>
      </w:r>
      <w:r w:rsidRPr="00326D3D">
        <w:rPr>
          <w:rFonts w:ascii="GHEA Grapalat" w:hAnsi="GHEA Grapalat" w:cs="Sylfaen"/>
          <w:szCs w:val="24"/>
        </w:rPr>
        <w:t xml:space="preserve"> </w:t>
      </w:r>
      <w:r>
        <w:rPr>
          <w:rFonts w:ascii="GHEA Grapalat" w:hAnsi="GHEA Grapalat" w:cs="Sylfaen"/>
          <w:szCs w:val="24"/>
          <w:lang w:val="ru-RU"/>
        </w:rPr>
        <w:t>արձանագրությանը։</w:t>
      </w:r>
      <w:r w:rsidRPr="00326D3D">
        <w:rPr>
          <w:rFonts w:ascii="GHEA Grapalat" w:hAnsi="GHEA Grapalat" w:cs="Sylfaen"/>
          <w:szCs w:val="24"/>
        </w:rPr>
        <w:t xml:space="preserve"> </w:t>
      </w:r>
      <w:r>
        <w:rPr>
          <w:rFonts w:ascii="GHEA Grapalat" w:hAnsi="GHEA Grapalat" w:cs="Sylfaen"/>
          <w:szCs w:val="24"/>
          <w:lang w:val="ru-RU"/>
        </w:rPr>
        <w:t>Արձանագրությունն ստորագրում են հանձնաժողովի նիստին ներկա անդամները։</w:t>
      </w:r>
    </w:p>
    <w:p w:rsidR="00BF7179" w:rsidRDefault="00BF7179" w:rsidP="00BF7179">
      <w:pPr>
        <w:pStyle w:val="23"/>
        <w:spacing w:line="240" w:lineRule="auto"/>
        <w:ind w:firstLine="567"/>
        <w:rPr>
          <w:rFonts w:ascii="GHEA Grapalat" w:hAnsi="GHEA Grapalat" w:cs="Sylfaen"/>
          <w:szCs w:val="24"/>
        </w:rPr>
      </w:pPr>
      <w:r>
        <w:rPr>
          <w:rFonts w:ascii="GHEA Grapalat" w:hAnsi="GHEA Grapalat" w:cs="Sylfaen"/>
          <w:szCs w:val="24"/>
          <w:lang w:val="ru-RU"/>
        </w:rPr>
        <w:t>Հայտերի</w:t>
      </w:r>
      <w:r w:rsidRPr="00326D3D">
        <w:rPr>
          <w:rFonts w:ascii="GHEA Grapalat" w:hAnsi="GHEA Grapalat" w:cs="Sylfaen"/>
          <w:szCs w:val="24"/>
        </w:rPr>
        <w:t xml:space="preserve"> </w:t>
      </w:r>
      <w:r>
        <w:rPr>
          <w:rFonts w:ascii="GHEA Grapalat" w:hAnsi="GHEA Grapalat" w:cs="Sylfaen"/>
          <w:szCs w:val="24"/>
          <w:lang w:val="ru-RU"/>
        </w:rPr>
        <w:t>գնահատման</w:t>
      </w:r>
      <w:r w:rsidRPr="00326D3D">
        <w:rPr>
          <w:rFonts w:ascii="GHEA Grapalat" w:hAnsi="GHEA Grapalat" w:cs="Sylfaen"/>
          <w:szCs w:val="24"/>
        </w:rPr>
        <w:t xml:space="preserve"> </w:t>
      </w:r>
      <w:r>
        <w:rPr>
          <w:rFonts w:ascii="GHEA Grapalat" w:hAnsi="GHEA Grapalat" w:cs="Sylfaen"/>
          <w:szCs w:val="24"/>
          <w:lang w:val="ru-RU"/>
        </w:rPr>
        <w:t>նիստի</w:t>
      </w:r>
      <w:r w:rsidRPr="00326D3D">
        <w:rPr>
          <w:rFonts w:ascii="GHEA Grapalat" w:hAnsi="GHEA Grapalat" w:cs="Sylfaen"/>
          <w:szCs w:val="24"/>
        </w:rPr>
        <w:t xml:space="preserve"> </w:t>
      </w:r>
      <w:r>
        <w:rPr>
          <w:rFonts w:ascii="GHEA Grapalat" w:hAnsi="GHEA Grapalat" w:cs="Sylfaen"/>
          <w:szCs w:val="24"/>
          <w:lang w:val="ru-RU"/>
        </w:rPr>
        <w:t>ավարտին</w:t>
      </w:r>
      <w:r w:rsidRPr="00326D3D">
        <w:rPr>
          <w:rFonts w:ascii="GHEA Grapalat" w:hAnsi="GHEA Grapalat" w:cs="Sylfaen"/>
          <w:szCs w:val="24"/>
        </w:rPr>
        <w:t xml:space="preserve"> </w:t>
      </w:r>
      <w:r>
        <w:rPr>
          <w:rFonts w:ascii="GHEA Grapalat" w:hAnsi="GHEA Grapalat" w:cs="Sylfaen"/>
          <w:szCs w:val="24"/>
          <w:lang w:val="ru-RU"/>
        </w:rPr>
        <w:t>հաջորդող</w:t>
      </w:r>
      <w:r w:rsidRPr="00326D3D">
        <w:rPr>
          <w:rFonts w:ascii="GHEA Grapalat" w:hAnsi="GHEA Grapalat" w:cs="Sylfaen"/>
          <w:szCs w:val="24"/>
        </w:rPr>
        <w:t xml:space="preserve"> </w:t>
      </w:r>
      <w:r>
        <w:rPr>
          <w:rFonts w:ascii="GHEA Grapalat" w:hAnsi="GHEA Grapalat" w:cs="Sylfaen"/>
          <w:szCs w:val="24"/>
          <w:lang w:val="ru-RU"/>
        </w:rPr>
        <w:t>առաջին</w:t>
      </w:r>
      <w:r w:rsidRPr="00326D3D">
        <w:rPr>
          <w:rFonts w:ascii="GHEA Grapalat" w:hAnsi="GHEA Grapalat" w:cs="Sylfaen"/>
          <w:szCs w:val="24"/>
        </w:rPr>
        <w:t xml:space="preserve"> </w:t>
      </w:r>
      <w:r>
        <w:rPr>
          <w:rFonts w:ascii="GHEA Grapalat" w:hAnsi="GHEA Grapalat" w:cs="Sylfaen"/>
          <w:szCs w:val="24"/>
          <w:lang w:val="ru-RU"/>
        </w:rPr>
        <w:t>աշխատանքային</w:t>
      </w:r>
      <w:r w:rsidRPr="00326D3D">
        <w:rPr>
          <w:rFonts w:ascii="GHEA Grapalat" w:hAnsi="GHEA Grapalat" w:cs="Sylfaen"/>
          <w:szCs w:val="24"/>
        </w:rPr>
        <w:t xml:space="preserve"> </w:t>
      </w:r>
      <w:r>
        <w:rPr>
          <w:rFonts w:ascii="GHEA Grapalat" w:hAnsi="GHEA Grapalat" w:cs="Sylfaen"/>
          <w:szCs w:val="24"/>
          <w:lang w:val="ru-RU"/>
        </w:rPr>
        <w:t>օրը</w:t>
      </w:r>
      <w:r w:rsidRPr="00326D3D">
        <w:rPr>
          <w:rFonts w:ascii="GHEA Grapalat" w:hAnsi="GHEA Grapalat" w:cs="Sylfaen"/>
          <w:szCs w:val="24"/>
        </w:rPr>
        <w:t xml:space="preserve"> </w:t>
      </w:r>
      <w:r>
        <w:rPr>
          <w:rFonts w:ascii="GHEA Grapalat" w:hAnsi="GHEA Grapalat" w:cs="Sylfaen"/>
          <w:szCs w:val="24"/>
          <w:lang w:val="ru-RU"/>
        </w:rPr>
        <w:t>նիստի</w:t>
      </w:r>
      <w:r w:rsidRPr="00326D3D">
        <w:rPr>
          <w:rFonts w:ascii="GHEA Grapalat" w:hAnsi="GHEA Grapalat" w:cs="Sylfaen"/>
          <w:szCs w:val="24"/>
        </w:rPr>
        <w:t xml:space="preserve"> </w:t>
      </w:r>
      <w:r>
        <w:rPr>
          <w:rFonts w:ascii="GHEA Grapalat" w:hAnsi="GHEA Grapalat" w:cs="Sylfaen"/>
          <w:szCs w:val="24"/>
          <w:lang w:val="ru-RU"/>
        </w:rPr>
        <w:t>արձանագրությունը</w:t>
      </w:r>
      <w:r w:rsidRPr="00326D3D">
        <w:rPr>
          <w:rFonts w:ascii="GHEA Grapalat" w:hAnsi="GHEA Grapalat" w:cs="Sylfaen"/>
          <w:szCs w:val="24"/>
        </w:rPr>
        <w:t xml:space="preserve"> </w:t>
      </w:r>
      <w:r>
        <w:rPr>
          <w:rFonts w:ascii="GHEA Grapalat" w:hAnsi="GHEA Grapalat" w:cs="Sylfaen"/>
          <w:szCs w:val="24"/>
          <w:lang w:val="ru-RU"/>
        </w:rPr>
        <w:t>հրապարակվում</w:t>
      </w:r>
      <w:r w:rsidRPr="00326D3D">
        <w:rPr>
          <w:rFonts w:ascii="GHEA Grapalat" w:hAnsi="GHEA Grapalat" w:cs="Sylfaen"/>
          <w:szCs w:val="24"/>
        </w:rPr>
        <w:t xml:space="preserve"> </w:t>
      </w:r>
      <w:r>
        <w:rPr>
          <w:rFonts w:ascii="GHEA Grapalat" w:hAnsi="GHEA Grapalat" w:cs="Sylfaen"/>
          <w:szCs w:val="24"/>
          <w:lang w:val="ru-RU"/>
        </w:rPr>
        <w:t>է</w:t>
      </w:r>
      <w:r w:rsidRPr="00326D3D">
        <w:rPr>
          <w:rFonts w:ascii="GHEA Grapalat" w:hAnsi="GHEA Grapalat" w:cs="Sylfaen"/>
          <w:szCs w:val="24"/>
        </w:rPr>
        <w:t xml:space="preserve"> </w:t>
      </w:r>
      <w:r>
        <w:rPr>
          <w:rFonts w:ascii="GHEA Grapalat" w:hAnsi="GHEA Grapalat" w:cs="Sylfaen"/>
          <w:szCs w:val="24"/>
          <w:lang w:val="ru-RU"/>
        </w:rPr>
        <w:t>տեղեկագրում</w:t>
      </w:r>
      <w:r>
        <w:rPr>
          <w:rFonts w:ascii="GHEA Grapalat" w:hAnsi="GHEA Grapalat" w:cs="Sylfaen"/>
          <w:szCs w:val="24"/>
        </w:rPr>
        <w:t>:</w:t>
      </w:r>
    </w:p>
    <w:p w:rsidR="00BF7179" w:rsidRDefault="00BF7179" w:rsidP="00BF7179">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sidRPr="00326D3D">
        <w:rPr>
          <w:rFonts w:ascii="GHEA Grapalat" w:hAnsi="GHEA Grapalat" w:cs="Sylfaen"/>
          <w:szCs w:val="24"/>
        </w:rPr>
        <w:t xml:space="preserve"> </w:t>
      </w:r>
      <w:r>
        <w:rPr>
          <w:rFonts w:ascii="GHEA Grapalat" w:hAnsi="GHEA Grapalat" w:cs="Sylfaen"/>
          <w:szCs w:val="24"/>
          <w:lang w:val="ru-RU"/>
        </w:rPr>
        <w:t>ներկայացված</w:t>
      </w:r>
      <w:r w:rsidRPr="00326D3D">
        <w:rPr>
          <w:rFonts w:ascii="GHEA Grapalat" w:hAnsi="GHEA Grapalat" w:cs="Sylfaen"/>
          <w:szCs w:val="24"/>
        </w:rPr>
        <w:t xml:space="preserve"> </w:t>
      </w:r>
      <w:r>
        <w:rPr>
          <w:rFonts w:ascii="GHEA Grapalat" w:hAnsi="GHEA Grapalat" w:cs="Sylfaen"/>
          <w:szCs w:val="24"/>
          <w:lang w:val="ru-RU"/>
        </w:rPr>
        <w:t>պահանջների</w:t>
      </w:r>
      <w:r w:rsidRPr="00326D3D">
        <w:rPr>
          <w:rFonts w:ascii="GHEA Grapalat" w:hAnsi="GHEA Grapalat" w:cs="Sylfaen"/>
          <w:szCs w:val="24"/>
        </w:rPr>
        <w:t xml:space="preserve"> </w:t>
      </w:r>
      <w:r>
        <w:rPr>
          <w:rFonts w:ascii="GHEA Grapalat" w:hAnsi="GHEA Grapalat" w:cs="Sylfaen"/>
          <w:szCs w:val="24"/>
          <w:lang w:val="ru-RU"/>
        </w:rPr>
        <w:t>համապատասխանության</w:t>
      </w:r>
      <w:r w:rsidRPr="00326D3D">
        <w:rPr>
          <w:rFonts w:ascii="GHEA Grapalat" w:hAnsi="GHEA Grapalat" w:cs="Sylfaen"/>
          <w:szCs w:val="24"/>
        </w:rPr>
        <w:t xml:space="preserve"> </w:t>
      </w:r>
      <w:r>
        <w:rPr>
          <w:rFonts w:ascii="GHEA Grapalat" w:hAnsi="GHEA Grapalat" w:cs="Sylfaen"/>
          <w:szCs w:val="24"/>
          <w:lang w:val="ru-RU"/>
        </w:rPr>
        <w:t>հիմնավորման</w:t>
      </w:r>
      <w:r w:rsidRPr="00326D3D">
        <w:rPr>
          <w:rFonts w:ascii="GHEA Grapalat" w:hAnsi="GHEA Grapalat" w:cs="Sylfaen"/>
          <w:szCs w:val="24"/>
        </w:rPr>
        <w:t xml:space="preserve"> </w:t>
      </w:r>
      <w:r>
        <w:rPr>
          <w:rFonts w:ascii="GHEA Grapalat" w:hAnsi="GHEA Grapalat" w:cs="Sylfaen"/>
          <w:szCs w:val="24"/>
          <w:lang w:val="ru-RU"/>
        </w:rPr>
        <w:t>նպատակով</w:t>
      </w:r>
      <w:r w:rsidRPr="00326D3D">
        <w:rPr>
          <w:rFonts w:ascii="GHEA Grapalat" w:hAnsi="GHEA Grapalat" w:cs="Sylfaen"/>
          <w:szCs w:val="24"/>
        </w:rPr>
        <w:t xml:space="preserve"> </w:t>
      </w:r>
      <w:r>
        <w:rPr>
          <w:rFonts w:ascii="GHEA Grapalat" w:hAnsi="GHEA Grapalat" w:cs="Sylfaen"/>
          <w:szCs w:val="24"/>
          <w:lang w:val="ru-RU"/>
        </w:rPr>
        <w:t>կարող</w:t>
      </w:r>
      <w:r w:rsidRPr="00326D3D">
        <w:rPr>
          <w:rFonts w:ascii="GHEA Grapalat" w:hAnsi="GHEA Grapalat" w:cs="Sylfaen"/>
          <w:szCs w:val="24"/>
        </w:rPr>
        <w:t xml:space="preserve"> </w:t>
      </w:r>
      <w:r>
        <w:rPr>
          <w:rFonts w:ascii="GHEA Grapalat" w:hAnsi="GHEA Grapalat" w:cs="Sylfaen"/>
          <w:szCs w:val="24"/>
          <w:lang w:val="ru-RU"/>
        </w:rPr>
        <w:t>է</w:t>
      </w:r>
      <w:r w:rsidRPr="00326D3D">
        <w:rPr>
          <w:rFonts w:ascii="GHEA Grapalat" w:hAnsi="GHEA Grapalat" w:cs="Sylfaen"/>
          <w:szCs w:val="24"/>
        </w:rPr>
        <w:t xml:space="preserve"> </w:t>
      </w:r>
      <w:r>
        <w:rPr>
          <w:rFonts w:ascii="GHEA Grapalat" w:hAnsi="GHEA Grapalat" w:cs="Sylfaen"/>
          <w:szCs w:val="24"/>
          <w:lang w:val="ru-RU"/>
        </w:rPr>
        <w:t>ներկայացնել</w:t>
      </w:r>
      <w:r w:rsidRPr="00326D3D">
        <w:rPr>
          <w:rFonts w:ascii="GHEA Grapalat" w:hAnsi="GHEA Grapalat" w:cs="Sylfaen"/>
          <w:szCs w:val="24"/>
        </w:rPr>
        <w:t xml:space="preserve"> </w:t>
      </w:r>
      <w:r>
        <w:rPr>
          <w:rFonts w:ascii="GHEA Grapalat" w:hAnsi="GHEA Grapalat" w:cs="Sylfaen"/>
          <w:szCs w:val="24"/>
          <w:lang w:val="ru-RU"/>
        </w:rPr>
        <w:t>լրացուցիչ</w:t>
      </w:r>
      <w:r w:rsidRPr="00326D3D">
        <w:rPr>
          <w:rFonts w:ascii="GHEA Grapalat" w:hAnsi="GHEA Grapalat" w:cs="Sylfaen"/>
          <w:szCs w:val="24"/>
        </w:rPr>
        <w:t xml:space="preserve"> </w:t>
      </w:r>
      <w:r>
        <w:rPr>
          <w:rFonts w:ascii="GHEA Grapalat" w:hAnsi="GHEA Grapalat" w:cs="Sylfaen"/>
          <w:szCs w:val="24"/>
          <w:lang w:val="ru-RU"/>
        </w:rPr>
        <w:t>այլ</w:t>
      </w:r>
      <w:r w:rsidRPr="00326D3D">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sidRPr="00326D3D">
        <w:rPr>
          <w:rFonts w:ascii="GHEA Grapalat" w:hAnsi="GHEA Grapalat" w:cs="Sylfaen"/>
          <w:szCs w:val="24"/>
        </w:rPr>
        <w:t xml:space="preserve"> </w:t>
      </w:r>
      <w:r>
        <w:rPr>
          <w:rFonts w:ascii="GHEA Grapalat" w:hAnsi="GHEA Grapalat" w:cs="Sylfaen"/>
          <w:szCs w:val="24"/>
          <w:lang w:val="ru-RU"/>
        </w:rPr>
        <w:t>և</w:t>
      </w:r>
      <w:r w:rsidRPr="00326D3D">
        <w:rPr>
          <w:rFonts w:ascii="GHEA Grapalat" w:hAnsi="GHEA Grapalat" w:cs="Sylfaen"/>
          <w:szCs w:val="24"/>
        </w:rPr>
        <w:t xml:space="preserve"> </w:t>
      </w:r>
      <w:r>
        <w:rPr>
          <w:rFonts w:ascii="GHEA Grapalat" w:hAnsi="GHEA Grapalat" w:cs="Sylfaen"/>
          <w:szCs w:val="24"/>
          <w:lang w:val="ru-RU"/>
        </w:rPr>
        <w:t>նյութեր։</w:t>
      </w:r>
    </w:p>
    <w:p w:rsidR="00BF7179" w:rsidRDefault="00BF7179" w:rsidP="00BF7179">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sidRPr="00326D3D">
        <w:rPr>
          <w:rFonts w:ascii="GHEA Grapalat" w:hAnsi="GHEA Grapalat" w:cs="Sylfaen"/>
          <w:szCs w:val="24"/>
        </w:rPr>
        <w:t xml:space="preserve"> </w:t>
      </w:r>
      <w:r>
        <w:rPr>
          <w:rFonts w:ascii="GHEA Grapalat" w:hAnsi="GHEA Grapalat" w:cs="Sylfaen"/>
          <w:szCs w:val="24"/>
          <w:lang w:val="ru-RU"/>
        </w:rPr>
        <w:t>կարող</w:t>
      </w:r>
      <w:r w:rsidRPr="00326D3D">
        <w:rPr>
          <w:rFonts w:ascii="GHEA Grapalat" w:hAnsi="GHEA Grapalat" w:cs="Sylfaen"/>
          <w:szCs w:val="24"/>
        </w:rPr>
        <w:t xml:space="preserve"> </w:t>
      </w:r>
      <w:r>
        <w:rPr>
          <w:rFonts w:ascii="GHEA Grapalat" w:hAnsi="GHEA Grapalat" w:cs="Sylfaen"/>
          <w:szCs w:val="24"/>
          <w:lang w:val="ru-RU"/>
        </w:rPr>
        <w:t>է</w:t>
      </w:r>
      <w:r w:rsidRPr="00326D3D">
        <w:rPr>
          <w:rFonts w:ascii="GHEA Grapalat" w:hAnsi="GHEA Grapalat" w:cs="Sylfaen"/>
          <w:szCs w:val="24"/>
        </w:rPr>
        <w:t xml:space="preserve"> </w:t>
      </w:r>
      <w:r>
        <w:rPr>
          <w:rFonts w:ascii="GHEA Grapalat" w:hAnsi="GHEA Grapalat" w:cs="Sylfaen"/>
          <w:szCs w:val="24"/>
          <w:lang w:val="ru-RU"/>
        </w:rPr>
        <w:t>ստուգել</w:t>
      </w:r>
      <w:r w:rsidRPr="00326D3D">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326D3D">
        <w:rPr>
          <w:rFonts w:ascii="GHEA Grapalat" w:hAnsi="GHEA Grapalat" w:cs="Sylfaen"/>
          <w:szCs w:val="24"/>
        </w:rPr>
        <w:t xml:space="preserve"> </w:t>
      </w:r>
      <w:r>
        <w:rPr>
          <w:rFonts w:ascii="GHEA Grapalat" w:hAnsi="GHEA Grapalat" w:cs="Sylfaen"/>
          <w:szCs w:val="24"/>
          <w:lang w:val="ru-RU"/>
        </w:rPr>
        <w:t>ներկայացրած</w:t>
      </w:r>
      <w:r w:rsidRPr="00326D3D">
        <w:rPr>
          <w:rFonts w:ascii="GHEA Grapalat" w:hAnsi="GHEA Grapalat" w:cs="Sylfaen"/>
          <w:szCs w:val="24"/>
        </w:rPr>
        <w:t xml:space="preserve"> </w:t>
      </w:r>
      <w:r>
        <w:rPr>
          <w:rFonts w:ascii="GHEA Grapalat" w:hAnsi="GHEA Grapalat" w:cs="Sylfaen"/>
          <w:szCs w:val="24"/>
          <w:lang w:val="ru-RU"/>
        </w:rPr>
        <w:t>տվյալների</w:t>
      </w:r>
      <w:r w:rsidRPr="00326D3D">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sidRPr="00326D3D">
        <w:rPr>
          <w:rFonts w:ascii="GHEA Grapalat" w:hAnsi="GHEA Grapalat" w:cs="Sylfaen"/>
          <w:szCs w:val="24"/>
        </w:rPr>
        <w:t xml:space="preserve"> </w:t>
      </w:r>
      <w:r>
        <w:rPr>
          <w:rFonts w:ascii="GHEA Grapalat" w:hAnsi="GHEA Grapalat" w:cs="Sylfaen"/>
          <w:szCs w:val="24"/>
          <w:lang w:val="ru-RU"/>
        </w:rPr>
        <w:t>պաշտոնական</w:t>
      </w:r>
      <w:r w:rsidRPr="00326D3D">
        <w:rPr>
          <w:rFonts w:ascii="GHEA Grapalat" w:hAnsi="GHEA Grapalat" w:cs="Sylfaen"/>
          <w:szCs w:val="24"/>
        </w:rPr>
        <w:t xml:space="preserve"> </w:t>
      </w:r>
      <w:r>
        <w:rPr>
          <w:rFonts w:ascii="GHEA Grapalat" w:hAnsi="GHEA Grapalat" w:cs="Sylfaen"/>
          <w:szCs w:val="24"/>
          <w:lang w:val="ru-RU"/>
        </w:rPr>
        <w:t>աղբյուրներից</w:t>
      </w:r>
      <w:r w:rsidRPr="00326D3D">
        <w:rPr>
          <w:rFonts w:ascii="GHEA Grapalat" w:hAnsi="GHEA Grapalat" w:cs="Sylfaen"/>
          <w:szCs w:val="24"/>
        </w:rPr>
        <w:t xml:space="preserve"> </w:t>
      </w:r>
      <w:r>
        <w:rPr>
          <w:rFonts w:ascii="GHEA Grapalat" w:hAnsi="GHEA Grapalat" w:cs="Sylfaen"/>
          <w:szCs w:val="24"/>
          <w:lang w:val="ru-RU"/>
        </w:rPr>
        <w:t>ստացված</w:t>
      </w:r>
      <w:r w:rsidRPr="00326D3D">
        <w:rPr>
          <w:rFonts w:ascii="GHEA Grapalat" w:hAnsi="GHEA Grapalat" w:cs="Sylfaen"/>
          <w:szCs w:val="24"/>
        </w:rPr>
        <w:t xml:space="preserve"> </w:t>
      </w:r>
      <w:r>
        <w:rPr>
          <w:rFonts w:ascii="GHEA Grapalat" w:hAnsi="GHEA Grapalat" w:cs="Sylfaen"/>
          <w:szCs w:val="24"/>
          <w:lang w:val="ru-RU"/>
        </w:rPr>
        <w:t>տվյալներ</w:t>
      </w:r>
      <w:r w:rsidRPr="00326D3D">
        <w:rPr>
          <w:rFonts w:ascii="GHEA Grapalat" w:hAnsi="GHEA Grapalat" w:cs="Sylfaen"/>
          <w:szCs w:val="24"/>
        </w:rPr>
        <w:t xml:space="preserve"> </w:t>
      </w:r>
      <w:r>
        <w:rPr>
          <w:rFonts w:ascii="GHEA Grapalat" w:hAnsi="GHEA Grapalat" w:cs="Sylfaen"/>
          <w:szCs w:val="24"/>
          <w:lang w:val="ru-RU"/>
        </w:rPr>
        <w:t>կամ</w:t>
      </w:r>
      <w:r w:rsidRPr="00326D3D">
        <w:rPr>
          <w:rFonts w:ascii="GHEA Grapalat" w:hAnsi="GHEA Grapalat" w:cs="Sylfaen"/>
          <w:szCs w:val="24"/>
        </w:rPr>
        <w:t xml:space="preserve"> </w:t>
      </w:r>
      <w:r>
        <w:rPr>
          <w:rFonts w:ascii="GHEA Grapalat" w:hAnsi="GHEA Grapalat" w:cs="Sylfaen"/>
          <w:szCs w:val="24"/>
          <w:lang w:val="ru-RU"/>
        </w:rPr>
        <w:t>դրա</w:t>
      </w:r>
      <w:r w:rsidRPr="00326D3D">
        <w:rPr>
          <w:rFonts w:ascii="GHEA Grapalat" w:hAnsi="GHEA Grapalat" w:cs="Sylfaen"/>
          <w:szCs w:val="24"/>
        </w:rPr>
        <w:t xml:space="preserve"> </w:t>
      </w:r>
      <w:r>
        <w:rPr>
          <w:rFonts w:ascii="GHEA Grapalat" w:hAnsi="GHEA Grapalat" w:cs="Sylfaen"/>
          <w:szCs w:val="24"/>
          <w:lang w:val="ru-RU"/>
        </w:rPr>
        <w:t>մասին</w:t>
      </w:r>
      <w:r w:rsidRPr="00326D3D">
        <w:rPr>
          <w:rFonts w:ascii="GHEA Grapalat" w:hAnsi="GHEA Grapalat" w:cs="Sylfaen"/>
          <w:szCs w:val="24"/>
        </w:rPr>
        <w:t xml:space="preserve"> </w:t>
      </w:r>
      <w:r>
        <w:rPr>
          <w:rFonts w:ascii="GHEA Grapalat" w:hAnsi="GHEA Grapalat" w:cs="Sylfaen"/>
          <w:szCs w:val="24"/>
          <w:lang w:val="ru-RU"/>
        </w:rPr>
        <w:t>ստանալով</w:t>
      </w:r>
      <w:r w:rsidRPr="00326D3D">
        <w:rPr>
          <w:rFonts w:ascii="GHEA Grapalat" w:hAnsi="GHEA Grapalat" w:cs="Sylfaen"/>
          <w:szCs w:val="24"/>
        </w:rPr>
        <w:t xml:space="preserve"> </w:t>
      </w:r>
      <w:r>
        <w:rPr>
          <w:rFonts w:ascii="GHEA Grapalat" w:hAnsi="GHEA Grapalat" w:cs="Sylfaen"/>
          <w:szCs w:val="24"/>
          <w:lang w:val="ru-RU"/>
        </w:rPr>
        <w:t>իրավասու</w:t>
      </w:r>
      <w:r w:rsidRPr="00326D3D">
        <w:rPr>
          <w:rFonts w:ascii="GHEA Grapalat" w:hAnsi="GHEA Grapalat" w:cs="Sylfaen"/>
          <w:szCs w:val="24"/>
        </w:rPr>
        <w:t xml:space="preserve"> </w:t>
      </w:r>
      <w:r>
        <w:rPr>
          <w:rFonts w:ascii="GHEA Grapalat" w:hAnsi="GHEA Grapalat" w:cs="Sylfaen"/>
          <w:szCs w:val="24"/>
          <w:lang w:val="ru-RU"/>
        </w:rPr>
        <w:t>մարմինների</w:t>
      </w:r>
      <w:r w:rsidRPr="00326D3D">
        <w:rPr>
          <w:rFonts w:ascii="GHEA Grapalat" w:hAnsi="GHEA Grapalat" w:cs="Sylfaen"/>
          <w:szCs w:val="24"/>
        </w:rPr>
        <w:t xml:space="preserve"> </w:t>
      </w:r>
      <w:r>
        <w:rPr>
          <w:rFonts w:ascii="GHEA Grapalat" w:hAnsi="GHEA Grapalat" w:cs="Sylfaen"/>
          <w:szCs w:val="24"/>
          <w:lang w:val="ru-RU"/>
        </w:rPr>
        <w:t>գրավոր</w:t>
      </w:r>
      <w:r w:rsidRPr="00326D3D">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sidRPr="00326D3D">
        <w:rPr>
          <w:rFonts w:ascii="GHEA Grapalat" w:hAnsi="GHEA Grapalat" w:cs="Sylfaen"/>
          <w:szCs w:val="24"/>
        </w:rPr>
        <w:t xml:space="preserve"> </w:t>
      </w:r>
      <w:r>
        <w:rPr>
          <w:rFonts w:ascii="GHEA Grapalat" w:hAnsi="GHEA Grapalat" w:cs="Sylfaen"/>
          <w:szCs w:val="24"/>
          <w:lang w:val="ru-RU"/>
        </w:rPr>
        <w:t>հարցում</w:t>
      </w:r>
      <w:r w:rsidRPr="00326D3D">
        <w:rPr>
          <w:rFonts w:ascii="GHEA Grapalat" w:hAnsi="GHEA Grapalat" w:cs="Sylfaen"/>
          <w:szCs w:val="24"/>
        </w:rPr>
        <w:t xml:space="preserve"> </w:t>
      </w:r>
      <w:r>
        <w:rPr>
          <w:rFonts w:ascii="GHEA Grapalat" w:hAnsi="GHEA Grapalat" w:cs="Sylfaen"/>
          <w:szCs w:val="24"/>
          <w:lang w:val="ru-RU"/>
        </w:rPr>
        <w:t>ուղարկվելու</w:t>
      </w:r>
      <w:r w:rsidRPr="00326D3D">
        <w:rPr>
          <w:rFonts w:ascii="GHEA Grapalat" w:hAnsi="GHEA Grapalat" w:cs="Sylfaen"/>
          <w:szCs w:val="24"/>
        </w:rPr>
        <w:t xml:space="preserve"> </w:t>
      </w:r>
      <w:r>
        <w:rPr>
          <w:rFonts w:ascii="GHEA Grapalat" w:hAnsi="GHEA Grapalat" w:cs="Sylfaen"/>
          <w:szCs w:val="24"/>
          <w:lang w:val="ru-RU"/>
        </w:rPr>
        <w:t>դեպքում</w:t>
      </w:r>
      <w:r w:rsidRPr="00326D3D">
        <w:rPr>
          <w:rFonts w:ascii="GHEA Grapalat" w:hAnsi="GHEA Grapalat" w:cs="Sylfaen"/>
          <w:szCs w:val="24"/>
        </w:rPr>
        <w:t xml:space="preserve"> </w:t>
      </w:r>
      <w:r>
        <w:rPr>
          <w:rFonts w:ascii="GHEA Grapalat" w:hAnsi="GHEA Grapalat" w:cs="Sylfaen"/>
          <w:szCs w:val="24"/>
          <w:lang w:val="ru-RU"/>
        </w:rPr>
        <w:t>համապատասխան</w:t>
      </w:r>
      <w:r w:rsidRPr="00326D3D">
        <w:rPr>
          <w:rFonts w:ascii="GHEA Grapalat" w:hAnsi="GHEA Grapalat" w:cs="Sylfaen"/>
          <w:szCs w:val="24"/>
        </w:rPr>
        <w:t xml:space="preserve"> </w:t>
      </w:r>
      <w:r>
        <w:rPr>
          <w:rFonts w:ascii="GHEA Grapalat" w:hAnsi="GHEA Grapalat" w:cs="Sylfaen"/>
          <w:szCs w:val="24"/>
          <w:lang w:val="ru-RU"/>
        </w:rPr>
        <w:t>պետական</w:t>
      </w:r>
      <w:r w:rsidRPr="00326D3D">
        <w:rPr>
          <w:rFonts w:ascii="GHEA Grapalat" w:hAnsi="GHEA Grapalat" w:cs="Sylfaen"/>
          <w:szCs w:val="24"/>
        </w:rPr>
        <w:t xml:space="preserve"> </w:t>
      </w:r>
      <w:r>
        <w:rPr>
          <w:rFonts w:ascii="GHEA Grapalat" w:hAnsi="GHEA Grapalat" w:cs="Sylfaen"/>
          <w:szCs w:val="24"/>
          <w:lang w:val="ru-RU"/>
        </w:rPr>
        <w:t>և</w:t>
      </w:r>
      <w:r w:rsidRPr="00326D3D">
        <w:rPr>
          <w:rFonts w:ascii="GHEA Grapalat" w:hAnsi="GHEA Grapalat" w:cs="Sylfaen"/>
          <w:szCs w:val="24"/>
        </w:rPr>
        <w:t xml:space="preserve"> </w:t>
      </w:r>
      <w:r>
        <w:rPr>
          <w:rFonts w:ascii="GHEA Grapalat" w:hAnsi="GHEA Grapalat" w:cs="Sylfaen"/>
          <w:szCs w:val="24"/>
          <w:lang w:val="ru-RU"/>
        </w:rPr>
        <w:t>տեղական</w:t>
      </w:r>
      <w:r w:rsidRPr="00326D3D">
        <w:rPr>
          <w:rFonts w:ascii="GHEA Grapalat" w:hAnsi="GHEA Grapalat" w:cs="Sylfaen"/>
          <w:szCs w:val="24"/>
        </w:rPr>
        <w:t xml:space="preserve"> </w:t>
      </w:r>
      <w:r>
        <w:rPr>
          <w:rFonts w:ascii="GHEA Grapalat" w:hAnsi="GHEA Grapalat" w:cs="Sylfaen"/>
          <w:szCs w:val="24"/>
          <w:lang w:val="ru-RU"/>
        </w:rPr>
        <w:t>ինքնակառավարման</w:t>
      </w:r>
      <w:r w:rsidRPr="00326D3D">
        <w:rPr>
          <w:rFonts w:ascii="GHEA Grapalat" w:hAnsi="GHEA Grapalat" w:cs="Sylfaen"/>
          <w:szCs w:val="24"/>
        </w:rPr>
        <w:t xml:space="preserve"> </w:t>
      </w:r>
      <w:r>
        <w:rPr>
          <w:rFonts w:ascii="GHEA Grapalat" w:hAnsi="GHEA Grapalat" w:cs="Sylfaen"/>
          <w:szCs w:val="24"/>
          <w:lang w:val="ru-RU"/>
        </w:rPr>
        <w:t>մարմինները</w:t>
      </w:r>
      <w:r w:rsidRPr="00326D3D">
        <w:rPr>
          <w:rFonts w:ascii="GHEA Grapalat" w:hAnsi="GHEA Grapalat" w:cs="Sylfaen"/>
          <w:szCs w:val="24"/>
        </w:rPr>
        <w:t xml:space="preserve"> </w:t>
      </w:r>
      <w:r>
        <w:rPr>
          <w:rFonts w:ascii="GHEA Grapalat" w:hAnsi="GHEA Grapalat" w:cs="Sylfaen"/>
          <w:szCs w:val="24"/>
          <w:lang w:val="ru-RU"/>
        </w:rPr>
        <w:t>հարցումն</w:t>
      </w:r>
      <w:r w:rsidRPr="00326D3D">
        <w:rPr>
          <w:rFonts w:ascii="GHEA Grapalat" w:hAnsi="GHEA Grapalat" w:cs="Sylfaen"/>
          <w:szCs w:val="24"/>
        </w:rPr>
        <w:t xml:space="preserve"> </w:t>
      </w:r>
      <w:r>
        <w:rPr>
          <w:rFonts w:ascii="GHEA Grapalat" w:hAnsi="GHEA Grapalat" w:cs="Sylfaen"/>
          <w:szCs w:val="24"/>
          <w:lang w:val="ru-RU"/>
        </w:rPr>
        <w:t>ստանալու</w:t>
      </w:r>
      <w:r w:rsidRPr="00326D3D">
        <w:rPr>
          <w:rFonts w:ascii="GHEA Grapalat" w:hAnsi="GHEA Grapalat" w:cs="Sylfaen"/>
          <w:szCs w:val="24"/>
        </w:rPr>
        <w:t xml:space="preserve"> </w:t>
      </w:r>
      <w:r>
        <w:rPr>
          <w:rFonts w:ascii="GHEA Grapalat" w:hAnsi="GHEA Grapalat" w:cs="Sylfaen"/>
          <w:szCs w:val="24"/>
          <w:lang w:val="ru-RU"/>
        </w:rPr>
        <w:t>օրվան</w:t>
      </w:r>
      <w:r w:rsidRPr="00326D3D">
        <w:rPr>
          <w:rFonts w:ascii="GHEA Grapalat" w:hAnsi="GHEA Grapalat" w:cs="Sylfaen"/>
          <w:szCs w:val="24"/>
        </w:rPr>
        <w:t xml:space="preserve"> </w:t>
      </w:r>
      <w:r>
        <w:rPr>
          <w:rFonts w:ascii="GHEA Grapalat" w:hAnsi="GHEA Grapalat" w:cs="Sylfaen"/>
          <w:szCs w:val="24"/>
          <w:lang w:val="ru-RU"/>
        </w:rPr>
        <w:t>հաջորդող</w:t>
      </w:r>
      <w:r w:rsidRPr="00326D3D">
        <w:rPr>
          <w:rFonts w:ascii="GHEA Grapalat" w:hAnsi="GHEA Grapalat" w:cs="Sylfaen"/>
          <w:szCs w:val="24"/>
        </w:rPr>
        <w:t xml:space="preserve"> </w:t>
      </w:r>
      <w:r>
        <w:rPr>
          <w:rFonts w:ascii="GHEA Grapalat" w:hAnsi="GHEA Grapalat" w:cs="Sylfaen"/>
          <w:szCs w:val="24"/>
          <w:lang w:val="ru-RU"/>
        </w:rPr>
        <w:t>երկու</w:t>
      </w:r>
      <w:r w:rsidRPr="00326D3D">
        <w:rPr>
          <w:rFonts w:ascii="GHEA Grapalat" w:hAnsi="GHEA Grapalat" w:cs="Sylfaen"/>
          <w:szCs w:val="24"/>
        </w:rPr>
        <w:t xml:space="preserve"> </w:t>
      </w:r>
      <w:r>
        <w:rPr>
          <w:rFonts w:ascii="GHEA Grapalat" w:hAnsi="GHEA Grapalat" w:cs="Sylfaen"/>
          <w:szCs w:val="24"/>
          <w:lang w:val="ru-RU"/>
        </w:rPr>
        <w:t>աշխատանքային</w:t>
      </w:r>
      <w:r w:rsidRPr="00326D3D">
        <w:rPr>
          <w:rFonts w:ascii="GHEA Grapalat" w:hAnsi="GHEA Grapalat" w:cs="Sylfaen"/>
          <w:szCs w:val="24"/>
        </w:rPr>
        <w:t xml:space="preserve"> </w:t>
      </w:r>
      <w:r>
        <w:rPr>
          <w:rFonts w:ascii="GHEA Grapalat" w:hAnsi="GHEA Grapalat" w:cs="Sylfaen"/>
          <w:szCs w:val="24"/>
          <w:lang w:val="ru-RU"/>
        </w:rPr>
        <w:t>օրվա</w:t>
      </w:r>
      <w:r w:rsidRPr="00326D3D">
        <w:rPr>
          <w:rFonts w:ascii="GHEA Grapalat" w:hAnsi="GHEA Grapalat" w:cs="Sylfaen"/>
          <w:szCs w:val="24"/>
        </w:rPr>
        <w:t xml:space="preserve"> </w:t>
      </w:r>
      <w:r>
        <w:rPr>
          <w:rFonts w:ascii="GHEA Grapalat" w:hAnsi="GHEA Grapalat" w:cs="Sylfaen"/>
          <w:szCs w:val="24"/>
          <w:lang w:val="ru-RU"/>
        </w:rPr>
        <w:t>ընթացքում</w:t>
      </w:r>
      <w:r w:rsidRPr="00326D3D">
        <w:rPr>
          <w:rFonts w:ascii="GHEA Grapalat" w:hAnsi="GHEA Grapalat" w:cs="Sylfaen"/>
          <w:szCs w:val="24"/>
        </w:rPr>
        <w:t xml:space="preserve"> </w:t>
      </w:r>
      <w:r>
        <w:rPr>
          <w:rFonts w:ascii="GHEA Grapalat" w:hAnsi="GHEA Grapalat" w:cs="Sylfaen"/>
          <w:szCs w:val="24"/>
          <w:lang w:val="ru-RU"/>
        </w:rPr>
        <w:t>տրամադրում</w:t>
      </w:r>
      <w:r w:rsidRPr="00326D3D">
        <w:rPr>
          <w:rFonts w:ascii="GHEA Grapalat" w:hAnsi="GHEA Grapalat" w:cs="Sylfaen"/>
          <w:szCs w:val="24"/>
        </w:rPr>
        <w:t xml:space="preserve"> </w:t>
      </w:r>
      <w:r>
        <w:rPr>
          <w:rFonts w:ascii="GHEA Grapalat" w:hAnsi="GHEA Grapalat" w:cs="Sylfaen"/>
          <w:szCs w:val="24"/>
          <w:lang w:val="ru-RU"/>
        </w:rPr>
        <w:t>են</w:t>
      </w:r>
      <w:r w:rsidRPr="00326D3D">
        <w:rPr>
          <w:rFonts w:ascii="GHEA Grapalat" w:hAnsi="GHEA Grapalat" w:cs="Sylfaen"/>
          <w:szCs w:val="24"/>
        </w:rPr>
        <w:t xml:space="preserve"> </w:t>
      </w:r>
      <w:r>
        <w:rPr>
          <w:rFonts w:ascii="GHEA Grapalat" w:hAnsi="GHEA Grapalat" w:cs="Sylfaen"/>
          <w:szCs w:val="24"/>
          <w:lang w:val="ru-RU"/>
        </w:rPr>
        <w:t>գրավոր</w:t>
      </w:r>
      <w:r w:rsidRPr="00326D3D">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sidRPr="00326D3D">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326D3D">
        <w:rPr>
          <w:rFonts w:ascii="GHEA Grapalat" w:hAnsi="GHEA Grapalat" w:cs="Sylfaen"/>
          <w:szCs w:val="24"/>
        </w:rPr>
        <w:t xml:space="preserve"> </w:t>
      </w:r>
      <w:r>
        <w:rPr>
          <w:rFonts w:ascii="GHEA Grapalat" w:hAnsi="GHEA Grapalat" w:cs="Sylfaen"/>
          <w:szCs w:val="24"/>
          <w:lang w:val="ru-RU"/>
        </w:rPr>
        <w:t>ներկայացրած</w:t>
      </w:r>
      <w:r w:rsidRPr="00326D3D">
        <w:rPr>
          <w:rFonts w:ascii="GHEA Grapalat" w:hAnsi="GHEA Grapalat" w:cs="Sylfaen"/>
          <w:szCs w:val="24"/>
        </w:rPr>
        <w:t xml:space="preserve"> </w:t>
      </w:r>
      <w:r>
        <w:rPr>
          <w:rFonts w:ascii="GHEA Grapalat" w:hAnsi="GHEA Grapalat" w:cs="Sylfaen"/>
          <w:szCs w:val="24"/>
          <w:lang w:val="ru-RU"/>
        </w:rPr>
        <w:t>տվյալների</w:t>
      </w:r>
      <w:r w:rsidRPr="00326D3D">
        <w:rPr>
          <w:rFonts w:ascii="GHEA Grapalat" w:hAnsi="GHEA Grapalat" w:cs="Sylfaen"/>
          <w:szCs w:val="24"/>
        </w:rPr>
        <w:t xml:space="preserve"> </w:t>
      </w:r>
      <w:r>
        <w:rPr>
          <w:rFonts w:ascii="GHEA Grapalat" w:hAnsi="GHEA Grapalat" w:cs="Sylfaen"/>
          <w:szCs w:val="24"/>
          <w:lang w:val="ru-RU"/>
        </w:rPr>
        <w:t>իսկության</w:t>
      </w:r>
      <w:r w:rsidRPr="00326D3D">
        <w:rPr>
          <w:rFonts w:ascii="GHEA Grapalat" w:hAnsi="GHEA Grapalat" w:cs="Sylfaen"/>
          <w:szCs w:val="24"/>
        </w:rPr>
        <w:t xml:space="preserve"> </w:t>
      </w:r>
      <w:r>
        <w:rPr>
          <w:rFonts w:ascii="GHEA Grapalat" w:hAnsi="GHEA Grapalat" w:cs="Sylfaen"/>
          <w:szCs w:val="24"/>
          <w:lang w:val="ru-RU"/>
        </w:rPr>
        <w:t>ստուգման</w:t>
      </w:r>
      <w:r w:rsidRPr="00326D3D">
        <w:rPr>
          <w:rFonts w:ascii="GHEA Grapalat" w:hAnsi="GHEA Grapalat" w:cs="Sylfaen"/>
          <w:szCs w:val="24"/>
        </w:rPr>
        <w:t xml:space="preserve"> </w:t>
      </w:r>
      <w:r>
        <w:rPr>
          <w:rFonts w:ascii="GHEA Grapalat" w:hAnsi="GHEA Grapalat" w:cs="Sylfaen"/>
          <w:szCs w:val="24"/>
          <w:lang w:val="ru-RU"/>
        </w:rPr>
        <w:t>արդյունքում</w:t>
      </w:r>
      <w:r w:rsidRPr="00326D3D">
        <w:rPr>
          <w:rFonts w:ascii="GHEA Grapalat" w:hAnsi="GHEA Grapalat" w:cs="Sylfaen"/>
          <w:szCs w:val="24"/>
        </w:rPr>
        <w:t xml:space="preserve"> </w:t>
      </w:r>
      <w:r>
        <w:rPr>
          <w:rFonts w:ascii="GHEA Grapalat" w:hAnsi="GHEA Grapalat" w:cs="Sylfaen"/>
          <w:szCs w:val="24"/>
          <w:lang w:val="ru-RU"/>
        </w:rPr>
        <w:t>տվյալները</w:t>
      </w:r>
      <w:r w:rsidRPr="00326D3D">
        <w:rPr>
          <w:rFonts w:ascii="GHEA Grapalat" w:hAnsi="GHEA Grapalat" w:cs="Sylfaen"/>
          <w:szCs w:val="24"/>
        </w:rPr>
        <w:t xml:space="preserve"> </w:t>
      </w:r>
      <w:r>
        <w:rPr>
          <w:rFonts w:ascii="GHEA Grapalat" w:hAnsi="GHEA Grapalat" w:cs="Sylfaen"/>
          <w:szCs w:val="24"/>
          <w:lang w:val="ru-RU"/>
        </w:rPr>
        <w:t>որակվում</w:t>
      </w:r>
      <w:r w:rsidRPr="00326D3D">
        <w:rPr>
          <w:rFonts w:ascii="GHEA Grapalat" w:hAnsi="GHEA Grapalat" w:cs="Sylfaen"/>
          <w:szCs w:val="24"/>
        </w:rPr>
        <w:t xml:space="preserve"> </w:t>
      </w:r>
      <w:r>
        <w:rPr>
          <w:rFonts w:ascii="GHEA Grapalat" w:hAnsi="GHEA Grapalat" w:cs="Sylfaen"/>
          <w:szCs w:val="24"/>
          <w:lang w:val="ru-RU"/>
        </w:rPr>
        <w:t>են</w:t>
      </w:r>
      <w:r w:rsidRPr="00326D3D">
        <w:rPr>
          <w:rFonts w:ascii="GHEA Grapalat" w:hAnsi="GHEA Grapalat" w:cs="Sylfaen"/>
          <w:szCs w:val="24"/>
        </w:rPr>
        <w:t xml:space="preserve"> </w:t>
      </w:r>
      <w:r>
        <w:rPr>
          <w:rFonts w:ascii="GHEA Grapalat" w:hAnsi="GHEA Grapalat" w:cs="Sylfaen"/>
          <w:szCs w:val="24"/>
          <w:lang w:val="ru-RU"/>
        </w:rPr>
        <w:t>իրականությանը</w:t>
      </w:r>
      <w:r w:rsidRPr="00326D3D">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rsidR="00BF7179" w:rsidRDefault="00BF7179" w:rsidP="00BF7179">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4 </w:t>
      </w:r>
      <w:r>
        <w:rPr>
          <w:rFonts w:ascii="GHEA Grapalat" w:hAnsi="GHEA Grapalat" w:cs="Sylfaen"/>
          <w:szCs w:val="24"/>
          <w:lang w:val="ru-RU"/>
        </w:rPr>
        <w:t>Սույն</w:t>
      </w:r>
      <w:r w:rsidRPr="00326D3D">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w:t>
      </w:r>
      <w:r>
        <w:rPr>
          <w:rFonts w:ascii="GHEA Grapalat" w:hAnsi="GHEA Grapalat" w:cs="Sylfaen"/>
          <w:szCs w:val="24"/>
          <w:lang w:val="en-US"/>
        </w:rPr>
        <w:t>ին</w:t>
      </w:r>
      <w:r>
        <w:rPr>
          <w:rFonts w:ascii="GHEA Grapalat" w:hAnsi="GHEA Grapalat" w:cs="Sylfaen"/>
          <w:szCs w:val="24"/>
        </w:rPr>
        <w:t xml:space="preserve"> </w:t>
      </w:r>
      <w:r>
        <w:rPr>
          <w:rFonts w:ascii="GHEA Grapalat" w:hAnsi="GHEA Grapalat" w:cs="Sylfaen"/>
          <w:szCs w:val="24"/>
          <w:lang w:val="en-US"/>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կետի</w:t>
      </w:r>
      <w:r w:rsidRPr="00326D3D">
        <w:rPr>
          <w:rFonts w:ascii="GHEA Grapalat" w:hAnsi="GHEA Grapalat" w:cs="Sylfaen"/>
          <w:szCs w:val="24"/>
        </w:rPr>
        <w:t xml:space="preserve"> </w:t>
      </w:r>
      <w:r>
        <w:rPr>
          <w:rFonts w:ascii="GHEA Grapalat" w:hAnsi="GHEA Grapalat" w:cs="Sylfaen"/>
          <w:szCs w:val="24"/>
          <w:lang w:val="ru-RU"/>
        </w:rPr>
        <w:t>կիրառման</w:t>
      </w:r>
      <w:r w:rsidRPr="00326D3D">
        <w:rPr>
          <w:rFonts w:ascii="GHEA Grapalat" w:hAnsi="GHEA Grapalat" w:cs="Sylfaen"/>
          <w:szCs w:val="24"/>
        </w:rPr>
        <w:t xml:space="preserve"> </w:t>
      </w:r>
      <w:r>
        <w:rPr>
          <w:rFonts w:ascii="GHEA Grapalat" w:hAnsi="GHEA Grapalat" w:cs="Sylfaen"/>
          <w:szCs w:val="24"/>
          <w:lang w:val="ru-RU"/>
        </w:rPr>
        <w:t>նպատակով</w:t>
      </w:r>
      <w:r w:rsidRPr="00326D3D">
        <w:rPr>
          <w:rFonts w:ascii="GHEA Grapalat" w:hAnsi="GHEA Grapalat" w:cs="Sylfaen"/>
          <w:szCs w:val="24"/>
        </w:rPr>
        <w:t xml:space="preserve"> </w:t>
      </w:r>
      <w:r>
        <w:rPr>
          <w:rFonts w:ascii="GHEA Grapalat" w:hAnsi="GHEA Grapalat" w:cs="Sylfaen"/>
          <w:szCs w:val="24"/>
          <w:lang w:val="ru-RU"/>
        </w:rPr>
        <w:t>հրավիրվում</w:t>
      </w:r>
      <w:r w:rsidRPr="00326D3D">
        <w:rPr>
          <w:rFonts w:ascii="GHEA Grapalat" w:hAnsi="GHEA Grapalat" w:cs="Sylfaen"/>
          <w:szCs w:val="24"/>
        </w:rPr>
        <w:t xml:space="preserve"> </w:t>
      </w:r>
      <w:r>
        <w:rPr>
          <w:rFonts w:ascii="GHEA Grapalat" w:hAnsi="GHEA Grapalat" w:cs="Sylfaen"/>
          <w:szCs w:val="24"/>
          <w:lang w:val="ru-RU"/>
        </w:rPr>
        <w:t>է</w:t>
      </w:r>
      <w:r w:rsidRPr="00326D3D">
        <w:rPr>
          <w:rFonts w:ascii="GHEA Grapalat" w:hAnsi="GHEA Grapalat" w:cs="Sylfaen"/>
          <w:szCs w:val="24"/>
        </w:rPr>
        <w:t xml:space="preserve"> </w:t>
      </w:r>
      <w:r>
        <w:rPr>
          <w:rFonts w:ascii="GHEA Grapalat" w:hAnsi="GHEA Grapalat" w:cs="Sylfaen"/>
          <w:szCs w:val="24"/>
          <w:lang w:val="ru-RU"/>
        </w:rPr>
        <w:t>հանձնաժողովի</w:t>
      </w:r>
      <w:r w:rsidRPr="00326D3D">
        <w:rPr>
          <w:rFonts w:ascii="GHEA Grapalat" w:hAnsi="GHEA Grapalat" w:cs="Sylfaen"/>
          <w:szCs w:val="24"/>
        </w:rPr>
        <w:t xml:space="preserve"> </w:t>
      </w:r>
      <w:r>
        <w:rPr>
          <w:rFonts w:ascii="GHEA Grapalat" w:hAnsi="GHEA Grapalat" w:cs="Sylfaen"/>
          <w:szCs w:val="24"/>
          <w:lang w:val="ru-RU"/>
        </w:rPr>
        <w:t>արտահերթ</w:t>
      </w:r>
      <w:r w:rsidRPr="00326D3D">
        <w:rPr>
          <w:rFonts w:ascii="GHEA Grapalat" w:hAnsi="GHEA Grapalat" w:cs="Sylfaen"/>
          <w:szCs w:val="24"/>
        </w:rPr>
        <w:t xml:space="preserve"> </w:t>
      </w:r>
      <w:r>
        <w:rPr>
          <w:rFonts w:ascii="GHEA Grapalat" w:hAnsi="GHEA Grapalat" w:cs="Sylfaen"/>
          <w:szCs w:val="24"/>
          <w:lang w:val="ru-RU"/>
        </w:rPr>
        <w:t>նիստ։</w:t>
      </w:r>
    </w:p>
    <w:p w:rsidR="00BF7179" w:rsidRDefault="00BF7179" w:rsidP="00BF7179">
      <w:pPr>
        <w:pStyle w:val="norm"/>
        <w:spacing w:line="240" w:lineRule="auto"/>
        <w:ind w:firstLine="567"/>
        <w:rPr>
          <w:rFonts w:ascii="GHEA Grapalat" w:hAnsi="GHEA Grapalat" w:cs="Tahoma"/>
          <w:sz w:val="20"/>
          <w:lang w:val="hy-AM"/>
        </w:rPr>
      </w:pPr>
      <w:r>
        <w:rPr>
          <w:rFonts w:ascii="GHEA Grapalat" w:hAnsi="GHEA Grapalat"/>
          <w:spacing w:val="-6"/>
          <w:sz w:val="20"/>
          <w:lang w:val="af-ZA"/>
        </w:rPr>
        <w:t>8</w:t>
      </w:r>
      <w:r>
        <w:rPr>
          <w:rFonts w:ascii="GHEA Grapalat" w:hAnsi="GHEA Grapalat"/>
          <w:spacing w:val="-6"/>
          <w:sz w:val="20"/>
          <w:lang w:val="hy-AM"/>
        </w:rPr>
        <w:t>.2</w:t>
      </w:r>
      <w:r>
        <w:rPr>
          <w:rFonts w:ascii="GHEA Grapalat" w:hAnsi="GHEA Grapalat"/>
          <w:spacing w:val="-6"/>
          <w:sz w:val="20"/>
          <w:lang w:val="af-ZA"/>
        </w:rPr>
        <w:t xml:space="preserve">5 </w:t>
      </w:r>
      <w:r>
        <w:rPr>
          <w:rFonts w:ascii="GHEA Grapalat" w:hAnsi="GHEA Grapalat" w:cs="Tahoma"/>
          <w:sz w:val="20"/>
          <w:lang w:val="hy-AM"/>
        </w:rPr>
        <w:t xml:space="preserve">Մինչև պայմանագիր կնքելը </w:t>
      </w:r>
      <w:r>
        <w:rPr>
          <w:rFonts w:ascii="GHEA Grapalat" w:hAnsi="GHEA Grapalat" w:cs="Tahoma"/>
          <w:sz w:val="20"/>
        </w:rPr>
        <w:t>պ</w:t>
      </w:r>
      <w:r>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af-ZA"/>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F7179" w:rsidRDefault="00BF7179" w:rsidP="00BF7179">
      <w:pPr>
        <w:pStyle w:val="23"/>
        <w:spacing w:line="240" w:lineRule="auto"/>
        <w:ind w:firstLine="567"/>
        <w:rPr>
          <w:rFonts w:ascii="GHEA Grapalat" w:hAnsi="GHEA Grapalat" w:cs="Sylfaen"/>
          <w:szCs w:val="24"/>
        </w:rPr>
      </w:pPr>
      <w:r>
        <w:rPr>
          <w:rFonts w:ascii="GHEA Grapalat" w:hAnsi="GHEA Grapalat" w:cs="Sylfaen"/>
          <w:szCs w:val="24"/>
          <w:lang w:val="hy-AM"/>
        </w:rPr>
        <w:t>8.26 Անգործության ժամկետը պայմանագիր կնքելու մասին որոշման հայտարարության հրապարակման օրվան հաջորդող օրվա և</w:t>
      </w:r>
      <w:r>
        <w:rPr>
          <w:rFonts w:ascii="GHEA Grapalat" w:hAnsi="GHEA Grapalat" w:cs="Sylfaen"/>
          <w:szCs w:val="24"/>
        </w:rPr>
        <w:t xml:space="preserve"> 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rsidR="00BF7179" w:rsidRDefault="00BF7179" w:rsidP="00BF7179">
      <w:pPr>
        <w:pStyle w:val="23"/>
        <w:spacing w:line="240" w:lineRule="auto"/>
        <w:ind w:firstLine="567"/>
        <w:rPr>
          <w:rFonts w:ascii="GHEA Grapalat" w:hAnsi="GHEA Grapalat"/>
          <w:b/>
          <w:lang w:val="es-ES"/>
        </w:rPr>
      </w:pP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սույն</w:t>
      </w:r>
      <w:r>
        <w:rPr>
          <w:rFonts w:ascii="GHEA Grapalat" w:hAnsi="GHEA Grapalat" w:cs="Arial"/>
          <w:b/>
          <w:lang w:val="es-ES"/>
        </w:rPr>
        <w:t xml:space="preserve"> </w:t>
      </w:r>
      <w:r>
        <w:rPr>
          <w:rFonts w:ascii="GHEA Grapalat" w:hAnsi="GHEA Grapalat" w:cs="Sylfaen"/>
          <w:b/>
          <w:lang w:val="es-ES"/>
        </w:rPr>
        <w:t>ընթացակարգի</w:t>
      </w:r>
      <w:r>
        <w:rPr>
          <w:rFonts w:ascii="GHEA Grapalat" w:hAnsi="GHEA Grapalat" w:cs="Arial"/>
          <w:b/>
          <w:lang w:val="es-ES"/>
        </w:rPr>
        <w:t xml:space="preserve"> </w:t>
      </w:r>
      <w:r>
        <w:rPr>
          <w:rFonts w:ascii="GHEA Grapalat" w:hAnsi="GHEA Grapalat" w:cs="Sylfaen"/>
          <w:b/>
          <w:lang w:val="es-ES"/>
        </w:rPr>
        <w:t>դեպքում հինգ օրացուցային</w:t>
      </w:r>
      <w:r>
        <w:rPr>
          <w:rFonts w:ascii="GHEA Grapalat" w:hAnsi="GHEA Grapalat" w:cs="Arial"/>
          <w:b/>
          <w:lang w:val="es-ES"/>
        </w:rPr>
        <w:t xml:space="preserve"> </w:t>
      </w:r>
      <w:r>
        <w:rPr>
          <w:rFonts w:ascii="GHEA Grapalat" w:hAnsi="GHEA Grapalat" w:cs="Sylfaen"/>
          <w:b/>
          <w:lang w:val="es-ES"/>
        </w:rPr>
        <w:t>օր</w:t>
      </w:r>
      <w:r>
        <w:rPr>
          <w:rFonts w:ascii="GHEA Grapalat" w:hAnsi="GHEA Grapalat" w:cs="Arial"/>
          <w:b/>
          <w:lang w:val="es-ES"/>
        </w:rPr>
        <w:t xml:space="preserve"> </w:t>
      </w:r>
      <w:r>
        <w:rPr>
          <w:rFonts w:ascii="GHEA Grapalat" w:hAnsi="GHEA Grapalat" w:cs="Sylfaen"/>
          <w:b/>
          <w:lang w:val="es-ES"/>
        </w:rPr>
        <w:t>է</w:t>
      </w:r>
      <w:r>
        <w:rPr>
          <w:rFonts w:ascii="GHEA Grapalat" w:hAnsi="GHEA Grapalat" w:cs="Tahoma"/>
          <w:b/>
          <w:lang w:val="es-ES"/>
        </w:rPr>
        <w:t>։</w:t>
      </w:r>
      <w:r>
        <w:rPr>
          <w:rFonts w:ascii="GHEA Grapalat" w:hAnsi="GHEA Grapalat"/>
          <w:b/>
          <w:lang w:val="es-ES"/>
        </w:rPr>
        <w:t xml:space="preserve"> </w:t>
      </w: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կիրառելի</w:t>
      </w:r>
      <w:r>
        <w:rPr>
          <w:rFonts w:ascii="GHEA Grapalat" w:hAnsi="GHEA Grapalat" w:cs="Arial"/>
          <w:b/>
          <w:lang w:val="es-ES"/>
        </w:rPr>
        <w:t xml:space="preserve"> </w:t>
      </w:r>
      <w:r>
        <w:rPr>
          <w:rFonts w:ascii="GHEA Grapalat" w:hAnsi="GHEA Grapalat" w:cs="Sylfaen"/>
          <w:b/>
          <w:lang w:val="es-ES"/>
        </w:rPr>
        <w:t>չէ</w:t>
      </w:r>
      <w:r>
        <w:rPr>
          <w:rFonts w:ascii="GHEA Grapalat" w:hAnsi="GHEA Grapalat" w:cs="Arial"/>
          <w:b/>
          <w:lang w:val="es-ES"/>
        </w:rPr>
        <w:t xml:space="preserve">, </w:t>
      </w:r>
      <w:r>
        <w:rPr>
          <w:rFonts w:ascii="GHEA Grapalat" w:hAnsi="GHEA Grapalat" w:cs="Sylfaen"/>
          <w:b/>
          <w:lang w:val="es-ES"/>
        </w:rPr>
        <w:t>եթե</w:t>
      </w:r>
      <w:r>
        <w:rPr>
          <w:rFonts w:ascii="GHEA Grapalat" w:hAnsi="GHEA Grapalat" w:cs="Arial"/>
          <w:b/>
          <w:lang w:val="es-ES"/>
        </w:rPr>
        <w:t xml:space="preserve"> </w:t>
      </w:r>
      <w:r>
        <w:rPr>
          <w:rFonts w:ascii="GHEA Grapalat" w:hAnsi="GHEA Grapalat" w:cs="Sylfaen"/>
          <w:b/>
          <w:lang w:val="es-ES"/>
        </w:rPr>
        <w:t>միայն</w:t>
      </w:r>
      <w:r>
        <w:rPr>
          <w:rFonts w:ascii="GHEA Grapalat" w:hAnsi="GHEA Grapalat" w:cs="Arial"/>
          <w:b/>
          <w:lang w:val="es-ES"/>
        </w:rPr>
        <w:t xml:space="preserve"> </w:t>
      </w:r>
      <w:r>
        <w:rPr>
          <w:rFonts w:ascii="GHEA Grapalat" w:hAnsi="GHEA Grapalat" w:cs="Sylfaen"/>
          <w:b/>
          <w:lang w:val="es-ES"/>
        </w:rPr>
        <w:t>մեկ</w:t>
      </w:r>
      <w:r>
        <w:rPr>
          <w:rFonts w:ascii="GHEA Grapalat" w:hAnsi="GHEA Grapalat" w:cs="Arial"/>
          <w:b/>
          <w:lang w:val="es-ES"/>
        </w:rPr>
        <w:t xml:space="preserve"> մ</w:t>
      </w:r>
      <w:r>
        <w:rPr>
          <w:rFonts w:ascii="GHEA Grapalat" w:hAnsi="GHEA Grapalat" w:cs="Sylfaen"/>
          <w:b/>
          <w:lang w:val="es-ES"/>
        </w:rPr>
        <w:t>ասնակից է հայտ ներկայացրել</w:t>
      </w:r>
      <w:r>
        <w:rPr>
          <w:rFonts w:ascii="GHEA Grapalat" w:hAnsi="GHEA Grapalat"/>
          <w:b/>
          <w:lang w:val="es-ES"/>
        </w:rPr>
        <w:t xml:space="preserve">, </w:t>
      </w:r>
      <w:r>
        <w:rPr>
          <w:rFonts w:ascii="GHEA Grapalat" w:hAnsi="GHEA Grapalat" w:cs="Sylfaen"/>
          <w:b/>
          <w:lang w:val="es-ES"/>
        </w:rPr>
        <w:t>որի</w:t>
      </w:r>
      <w:r>
        <w:rPr>
          <w:rFonts w:ascii="GHEA Grapalat" w:hAnsi="GHEA Grapalat" w:cs="Arial"/>
          <w:b/>
          <w:lang w:val="es-ES"/>
        </w:rPr>
        <w:t xml:space="preserve"> </w:t>
      </w:r>
      <w:r>
        <w:rPr>
          <w:rFonts w:ascii="GHEA Grapalat" w:hAnsi="GHEA Grapalat" w:cs="Sylfaen"/>
          <w:b/>
          <w:lang w:val="es-ES"/>
        </w:rPr>
        <w:t>հետ</w:t>
      </w:r>
      <w:r>
        <w:rPr>
          <w:rFonts w:ascii="GHEA Grapalat" w:hAnsi="GHEA Grapalat" w:cs="Arial"/>
          <w:b/>
          <w:lang w:val="es-ES"/>
        </w:rPr>
        <w:t xml:space="preserve"> </w:t>
      </w:r>
      <w:r>
        <w:rPr>
          <w:rFonts w:ascii="GHEA Grapalat" w:hAnsi="GHEA Grapalat" w:cs="Sylfaen"/>
          <w:b/>
          <w:lang w:val="es-ES"/>
        </w:rPr>
        <w:t>կնքվում</w:t>
      </w:r>
      <w:r>
        <w:rPr>
          <w:rFonts w:ascii="GHEA Grapalat" w:hAnsi="GHEA Grapalat" w:cs="Arial"/>
          <w:b/>
          <w:lang w:val="es-ES"/>
        </w:rPr>
        <w:t xml:space="preserve"> </w:t>
      </w:r>
      <w:r>
        <w:rPr>
          <w:rFonts w:ascii="GHEA Grapalat" w:hAnsi="GHEA Grapalat" w:cs="Sylfaen"/>
          <w:b/>
          <w:lang w:val="es-ES"/>
        </w:rPr>
        <w:t>է</w:t>
      </w:r>
      <w:r>
        <w:rPr>
          <w:rFonts w:ascii="GHEA Grapalat" w:hAnsi="GHEA Grapalat" w:cs="Arial"/>
          <w:b/>
          <w:lang w:val="es-ES"/>
        </w:rPr>
        <w:t xml:space="preserve"> </w:t>
      </w:r>
      <w:r>
        <w:rPr>
          <w:rFonts w:ascii="GHEA Grapalat" w:hAnsi="GHEA Grapalat" w:cs="Sylfaen"/>
          <w:b/>
          <w:lang w:val="es-ES"/>
        </w:rPr>
        <w:t>պայմանագիր</w:t>
      </w:r>
      <w:r>
        <w:rPr>
          <w:rFonts w:ascii="GHEA Grapalat" w:hAnsi="GHEA Grapalat" w:cs="Arial"/>
          <w:b/>
          <w:lang w:val="es-ES"/>
        </w:rPr>
        <w:t>:</w:t>
      </w:r>
    </w:p>
    <w:p w:rsidR="00BF7179" w:rsidRDefault="00BF7179" w:rsidP="00BF7179">
      <w:pPr>
        <w:pStyle w:val="23"/>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szCs w:val="24"/>
          <w:lang w:val="ru-RU"/>
        </w:rPr>
        <w:t>գնումների</w:t>
      </w:r>
      <w:r>
        <w:rPr>
          <w:rFonts w:ascii="GHEA Grapalat" w:hAnsi="GHEA Grapalat" w:cs="Sylfaen"/>
          <w:szCs w:val="24"/>
          <w:lang w:val="es-ES"/>
        </w:rPr>
        <w:t xml:space="preserve"> </w:t>
      </w:r>
      <w:r>
        <w:rPr>
          <w:rFonts w:ascii="GHEA Grapalat" w:hAnsi="GHEA Grapalat" w:cs="Sylfaen"/>
          <w:szCs w:val="24"/>
          <w:lang w:val="ru-RU"/>
        </w:rPr>
        <w:t>բողոքարկման</w:t>
      </w:r>
      <w:r>
        <w:rPr>
          <w:rFonts w:ascii="GHEA Grapalat" w:hAnsi="GHEA Grapalat" w:cs="Sylfaen"/>
          <w:szCs w:val="24"/>
          <w:lang w:val="es-ES"/>
        </w:rPr>
        <w:t xml:space="preserve"> </w:t>
      </w:r>
      <w:r>
        <w:rPr>
          <w:rFonts w:ascii="GHEA Grapalat" w:hAnsi="GHEA Grapalat" w:cs="Sylfaen"/>
          <w:szCs w:val="24"/>
          <w:lang w:val="ru-RU"/>
        </w:rPr>
        <w:t>խորհրդում</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rsidR="00BF7179" w:rsidRDefault="00BF7179" w:rsidP="00BF7179">
      <w:pPr>
        <w:ind w:firstLine="567"/>
        <w:jc w:val="center"/>
        <w:rPr>
          <w:rFonts w:ascii="GHEA Grapalat" w:hAnsi="GHEA Grapalat"/>
          <w:sz w:val="20"/>
          <w:lang w:val="es-ES"/>
        </w:rPr>
      </w:pPr>
    </w:p>
    <w:p w:rsidR="00BF7179" w:rsidRDefault="00BF7179" w:rsidP="00BF7179">
      <w:pPr>
        <w:jc w:val="center"/>
        <w:rPr>
          <w:rFonts w:ascii="GHEA Grapalat" w:hAnsi="GHEA Grapalat" w:cs="Arial"/>
          <w:iCs/>
          <w:sz w:val="20"/>
          <w:lang w:val="af-ZA"/>
        </w:rPr>
      </w:pPr>
      <w:r>
        <w:rPr>
          <w:rFonts w:ascii="GHEA Grapalat" w:hAnsi="GHEA Grapalat"/>
          <w:iCs/>
          <w:sz w:val="20"/>
          <w:lang w:val="es-ES"/>
        </w:rPr>
        <w:t>9</w:t>
      </w:r>
      <w:r>
        <w:rPr>
          <w:rFonts w:ascii="GHEA Grapalat" w:hAnsi="GHEA Grapalat"/>
          <w:iCs/>
          <w:sz w:val="20"/>
          <w:lang w:val="af-ZA"/>
        </w:rPr>
        <w:t xml:space="preserve">. </w:t>
      </w:r>
      <w:r>
        <w:rPr>
          <w:rFonts w:ascii="GHEA Grapalat" w:hAnsi="GHEA Grapalat" w:cs="Sylfaen"/>
          <w:iCs/>
          <w:sz w:val="20"/>
          <w:lang w:val="af-ZA"/>
        </w:rPr>
        <w:t>ՊԱՅՄԱՆԱԳՐԻ</w:t>
      </w:r>
      <w:r>
        <w:rPr>
          <w:rFonts w:ascii="GHEA Grapalat" w:hAnsi="GHEA Grapalat" w:cs="Arial"/>
          <w:iCs/>
          <w:sz w:val="20"/>
          <w:lang w:val="af-ZA"/>
        </w:rPr>
        <w:t xml:space="preserve"> </w:t>
      </w:r>
      <w:r>
        <w:rPr>
          <w:rFonts w:ascii="GHEA Grapalat" w:hAnsi="GHEA Grapalat" w:cs="Sylfaen"/>
          <w:iCs/>
          <w:sz w:val="20"/>
          <w:lang w:val="af-ZA"/>
        </w:rPr>
        <w:t>ԿՆՔՈՒՄԸ</w:t>
      </w:r>
      <w:r>
        <w:rPr>
          <w:rFonts w:ascii="GHEA Grapalat" w:hAnsi="GHEA Grapalat" w:cs="Arial"/>
          <w:iCs/>
          <w:sz w:val="20"/>
          <w:lang w:val="af-ZA"/>
        </w:rPr>
        <w:t xml:space="preserve"> </w:t>
      </w:r>
    </w:p>
    <w:p w:rsidR="00BF7179" w:rsidRDefault="00BF7179" w:rsidP="00BF7179">
      <w:pPr>
        <w:jc w:val="center"/>
        <w:rPr>
          <w:rFonts w:ascii="GHEA Grapalat" w:hAnsi="GHEA Grapalat"/>
          <w:iCs/>
          <w:sz w:val="20"/>
          <w:lang w:val="af-ZA"/>
        </w:rPr>
      </w:pPr>
    </w:p>
    <w:p w:rsidR="00BF7179" w:rsidRDefault="00BF7179" w:rsidP="00BF7179">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փաստաթուղթ</w:t>
      </w:r>
      <w:r>
        <w:rPr>
          <w:rFonts w:ascii="GHEA Grapalat" w:hAnsi="GHEA Grapalat" w:cs="Sylfaen"/>
          <w:sz w:val="20"/>
          <w:lang w:val="af-ZA"/>
        </w:rPr>
        <w:t xml:space="preserve"> </w:t>
      </w:r>
      <w:r>
        <w:rPr>
          <w:rFonts w:ascii="GHEA Grapalat" w:hAnsi="GHEA Grapalat" w:cs="Sylfaen"/>
          <w:sz w:val="20"/>
        </w:rPr>
        <w:t>կազմելու</w:t>
      </w:r>
      <w:r>
        <w:rPr>
          <w:rFonts w:ascii="GHEA Grapalat" w:hAnsi="GHEA Grapalat" w:cs="Sylfaen"/>
          <w:sz w:val="20"/>
          <w:lang w:val="af-ZA"/>
        </w:rPr>
        <w:t xml:space="preserve"> </w:t>
      </w:r>
      <w:r>
        <w:rPr>
          <w:rFonts w:ascii="GHEA Grapalat" w:hAnsi="GHEA Grapalat" w:cs="Sylfaen"/>
          <w:sz w:val="20"/>
        </w:rPr>
        <w:t>միջոցով։</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չորս</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ծանուցում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ներկայացնելով</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նախագիծը</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կնքվել</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շուտ</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երկրորդ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կնքվելիք</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նախագիծը</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քարտուղարը</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եղանակով</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պայմանագրում</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w:t>
      </w:r>
      <w:r>
        <w:rPr>
          <w:rFonts w:ascii="GHEA Grapalat" w:hAnsi="GHEA Grapalat" w:cs="Sylfaen"/>
          <w:sz w:val="20"/>
          <w:lang w:val="af-ZA"/>
        </w:rPr>
        <w:t xml:space="preserve">: </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rPr>
        <w:t>ատվիրատուին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hy-AM"/>
        </w:rPr>
        <w:lastRenderedPageBreak/>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BF7179" w:rsidRDefault="00BF7179" w:rsidP="00BF7179">
      <w:pPr>
        <w:pStyle w:val="a3"/>
        <w:spacing w:line="240" w:lineRule="auto"/>
        <w:ind w:firstLine="567"/>
        <w:rPr>
          <w:rFonts w:ascii="GHEA Mariam" w:hAnsi="GHEA Mariam"/>
          <w:i w:val="0"/>
          <w:spacing w:val="-8"/>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ru-RU"/>
        </w:rPr>
        <w:t>ներառյալ</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i w:val="0"/>
          <w:spacing w:val="-8"/>
          <w:lang w:val="af-ZA"/>
        </w:rPr>
        <w:t xml:space="preserve"> </w:t>
      </w:r>
    </w:p>
    <w:p w:rsidR="00BF7179" w:rsidRDefault="00BF7179" w:rsidP="00BF7179">
      <w:pPr>
        <w:pStyle w:val="a3"/>
        <w:spacing w:line="240" w:lineRule="auto"/>
        <w:ind w:firstLine="567"/>
        <w:rPr>
          <w:rFonts w:ascii="GHEA Grapalat" w:hAnsi="GHEA Grapalat" w:cs="Sylfaen"/>
          <w:i w:val="0"/>
          <w:szCs w:val="24"/>
          <w:lang w:val="af-ZA"/>
        </w:rPr>
      </w:pPr>
    </w:p>
    <w:p w:rsidR="00BF7179" w:rsidRDefault="00BF7179" w:rsidP="00BF7179">
      <w:pPr>
        <w:jc w:val="center"/>
        <w:rPr>
          <w:rFonts w:ascii="GHEA Grapalat" w:hAnsi="GHEA Grapalat" w:cs="Arial"/>
          <w:iCs/>
          <w:sz w:val="20"/>
          <w:lang w:val="af-ZA"/>
        </w:rPr>
      </w:pPr>
      <w:r>
        <w:rPr>
          <w:rFonts w:ascii="GHEA Grapalat" w:hAnsi="GHEA Grapalat"/>
          <w:iCs/>
          <w:sz w:val="20"/>
          <w:lang w:val="af-ZA"/>
        </w:rPr>
        <w:t xml:space="preserve">10. </w:t>
      </w:r>
      <w:r>
        <w:rPr>
          <w:rFonts w:ascii="GHEA Grapalat" w:hAnsi="GHEA Grapalat" w:cs="Sylfaen"/>
          <w:iCs/>
          <w:sz w:val="20"/>
          <w:lang w:val="af-ZA"/>
        </w:rPr>
        <w:t>ՊԱՅՄԱՆԱԳՐԻ</w:t>
      </w:r>
      <w:r>
        <w:rPr>
          <w:rFonts w:ascii="GHEA Grapalat" w:hAnsi="GHEA Grapalat" w:cs="Arial"/>
          <w:iCs/>
          <w:sz w:val="20"/>
          <w:lang w:val="af-ZA"/>
        </w:rPr>
        <w:t xml:space="preserve"> </w:t>
      </w:r>
      <w:r>
        <w:rPr>
          <w:rFonts w:ascii="GHEA Grapalat" w:hAnsi="GHEA Grapalat" w:cs="Sylfaen"/>
          <w:iCs/>
          <w:sz w:val="20"/>
          <w:lang w:val="af-ZA"/>
        </w:rPr>
        <w:t>ԱՊԱՀՈՎՈՒՄԸ</w:t>
      </w:r>
      <w:r>
        <w:rPr>
          <w:rFonts w:ascii="GHEA Grapalat" w:hAnsi="GHEA Grapalat" w:cs="Arial"/>
          <w:iCs/>
          <w:sz w:val="20"/>
          <w:lang w:val="af-ZA"/>
        </w:rPr>
        <w:t xml:space="preserve"> </w:t>
      </w:r>
    </w:p>
    <w:p w:rsidR="00BF7179" w:rsidRDefault="00BF7179" w:rsidP="00BF7179">
      <w:pPr>
        <w:jc w:val="center"/>
        <w:rPr>
          <w:rFonts w:ascii="GHEA Grapalat" w:hAnsi="GHEA Grapalat"/>
          <w:iCs/>
          <w:sz w:val="20"/>
          <w:lang w:val="af-ZA"/>
        </w:rPr>
      </w:pPr>
    </w:p>
    <w:p w:rsidR="00BF7179" w:rsidRDefault="00BF7179" w:rsidP="00BF7179">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պահանջի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10 աշխատանքային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պարտավոր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ներկայացնել</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վերջինս</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p>
    <w:p w:rsidR="00BF7179" w:rsidRDefault="00BF7179" w:rsidP="00BF7179">
      <w:pPr>
        <w:ind w:firstLine="567"/>
        <w:jc w:val="both"/>
        <w:rPr>
          <w:rFonts w:ascii="GHEA Grapalat" w:hAnsi="GHEA Grapalat" w:cs="Sylfaen"/>
          <w:sz w:val="20"/>
          <w:szCs w:val="20"/>
          <w:lang w:val="hy-AM"/>
        </w:rPr>
      </w:pPr>
      <w:r>
        <w:rPr>
          <w:rFonts w:ascii="GHEA Grapalat" w:hAnsi="GHEA Grapalat" w:cs="Sylfaen"/>
          <w:sz w:val="20"/>
          <w:lang w:val="af-ZA"/>
        </w:rPr>
        <w:t xml:space="preserve">10.2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կազմում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գնի</w:t>
      </w:r>
      <w:r>
        <w:rPr>
          <w:rFonts w:ascii="GHEA Grapalat" w:hAnsi="GHEA Grapalat" w:cs="Sylfaen"/>
          <w:sz w:val="20"/>
          <w:lang w:val="af-ZA"/>
        </w:rPr>
        <w:t xml:space="preserve"> 10  </w:t>
      </w:r>
      <w:r>
        <w:rPr>
          <w:rFonts w:ascii="GHEA Grapalat" w:hAnsi="GHEA Grapalat" w:cs="Sylfaen"/>
          <w:sz w:val="20"/>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BF7179" w:rsidRDefault="00BF7179" w:rsidP="00BF7179">
      <w:pPr>
        <w:ind w:firstLine="567"/>
        <w:jc w:val="both"/>
        <w:rPr>
          <w:rFonts w:ascii="GHEA Grapalat" w:hAnsi="GHEA Grapalat"/>
          <w:sz w:val="20"/>
          <w:szCs w:val="20"/>
          <w:lang w:val="hy-AM"/>
        </w:rPr>
      </w:pPr>
      <w:r>
        <w:rPr>
          <w:rFonts w:ascii="GHEA Grapalat" w:hAnsi="GHEA Grapalat" w:cs="Sylfaen"/>
          <w:sz w:val="20"/>
          <w:lang w:val="hy-AM"/>
        </w:rPr>
        <w:t>Ընդ որում</w:t>
      </w:r>
      <w:r>
        <w:rPr>
          <w:rFonts w:ascii="GHEA Grapalat" w:hAnsi="GHEA Grapalat" w:cs="Sylfaen"/>
          <w:sz w:val="20"/>
          <w:lang w:val="af-ZA"/>
        </w:rPr>
        <w:t xml:space="preserve"> </w:t>
      </w:r>
      <w:r>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Pr>
          <w:rFonts w:ascii="GHEA Grapalat" w:hAnsi="GHEA Grapalat"/>
          <w:sz w:val="20"/>
          <w:szCs w:val="20"/>
          <w:lang w:val="hy-AM"/>
        </w:rPr>
        <w:t xml:space="preserve">պետք է փոխանցվի Կենտրոնական գանձապետարանում լիազորված մարմնի անվամբ բացված </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GHEA Grapalat" w:hAnsi="GHEA Grapalat"/>
          <w:sz w:val="20"/>
          <w:szCs w:val="20"/>
          <w:lang w:val="hy-AM"/>
        </w:rPr>
        <w:t xml:space="preserve"> գանձապետական հաշվին: Պայմանագրի ապահովումը մ</w:t>
      </w:r>
      <w:r>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Pr>
          <w:rFonts w:ascii="GHEA Grapalat" w:hAnsi="GHEA Grapalat" w:cs="Sylfaen"/>
          <w:sz w:val="20"/>
          <w:lang w:val="hy-AM"/>
        </w:rPr>
        <w:t>Հայաստանի</w:t>
      </w:r>
      <w:r>
        <w:rPr>
          <w:rFonts w:ascii="GHEA Grapalat" w:hAnsi="GHEA Grapalat" w:cs="Sylfaen"/>
          <w:sz w:val="20"/>
          <w:lang w:val="af-ZA"/>
        </w:rPr>
        <w:t xml:space="preserve"> </w:t>
      </w:r>
      <w:r>
        <w:rPr>
          <w:rFonts w:ascii="GHEA Grapalat" w:hAnsi="GHEA Grapalat" w:cs="Sylfaen"/>
          <w:sz w:val="20"/>
          <w:lang w:val="hy-AM"/>
        </w:rPr>
        <w:t>Հանրապետության</w:t>
      </w:r>
      <w:r>
        <w:rPr>
          <w:rFonts w:ascii="GHEA Grapalat" w:hAnsi="GHEA Grapalat" w:cs="Sylfaen"/>
          <w:sz w:val="20"/>
          <w:lang w:val="af-ZA"/>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BF7179" w:rsidRDefault="00BF7179" w:rsidP="00BF7179">
      <w:pPr>
        <w:ind w:firstLine="567"/>
        <w:jc w:val="both"/>
        <w:rPr>
          <w:rFonts w:ascii="GHEA Grapalat" w:hAnsi="GHEA Grapalat"/>
          <w:sz w:val="20"/>
          <w:szCs w:val="20"/>
          <w:lang w:val="af-ZA"/>
        </w:rPr>
      </w:pPr>
      <w:r>
        <w:rPr>
          <w:rFonts w:ascii="GHEA Grapalat" w:hAnsi="GHEA Grapalat" w:cs="Sylfaen"/>
          <w:sz w:val="20"/>
          <w:lang w:val="af-ZA"/>
        </w:rPr>
        <w:t xml:space="preserve">10.4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կազմակերպված</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w:t>
      </w:r>
    </w:p>
    <w:p w:rsidR="00BF7179" w:rsidRDefault="00BF7179" w:rsidP="00BF7179">
      <w:pPr>
        <w:ind w:firstLine="375"/>
        <w:jc w:val="both"/>
        <w:rPr>
          <w:rFonts w:ascii="GHEA Grapalat" w:hAnsi="GHEA Grapalat" w:cs="Sylfaen"/>
          <w:sz w:val="20"/>
          <w:lang w:val="af-ZA"/>
        </w:rPr>
      </w:pPr>
      <w:r>
        <w:rPr>
          <w:rFonts w:ascii="GHEA Grapalat" w:hAnsi="GHEA Grapalat" w:cs="Sylfaen"/>
          <w:sz w:val="20"/>
          <w:lang w:val="af-ZA"/>
        </w:rPr>
        <w:tab/>
      </w:r>
      <w:r>
        <w:rPr>
          <w:rFonts w:ascii="GHEA Grapalat" w:hAnsi="GHEA Grapalat" w:cs="Sylfaen"/>
          <w:sz w:val="20"/>
          <w:lang w:val="hy-AM"/>
        </w:rPr>
        <w:t>1)</w:t>
      </w:r>
      <w:r>
        <w:rPr>
          <w:rFonts w:ascii="GHEA Grapalat" w:hAnsi="GHEA Grapalat" w:cs="Sylfaen"/>
          <w:sz w:val="20"/>
          <w:lang w:val="af-ZA"/>
        </w:rPr>
        <w:t xml:space="preserve"> մ</w:t>
      </w:r>
      <w:r>
        <w:rPr>
          <w:rFonts w:ascii="GHEA Grapalat" w:hAnsi="GHEA Grapalat" w:cs="Sylfaen"/>
          <w:sz w:val="20"/>
        </w:rPr>
        <w:t>ասնակիցը</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ճանաչվում</w:t>
      </w:r>
      <w:r>
        <w:rPr>
          <w:rFonts w:ascii="GHEA Grapalat" w:hAnsi="GHEA Grapalat" w:cs="Sylfaen"/>
          <w:sz w:val="20"/>
          <w:lang w:val="af-ZA"/>
        </w:rPr>
        <w:t xml:space="preserve"> </w:t>
      </w:r>
      <w:r>
        <w:rPr>
          <w:rFonts w:ascii="GHEA Grapalat" w:hAnsi="GHEA Grapalat" w:cs="Sylfaen"/>
          <w:sz w:val="20"/>
        </w:rPr>
        <w:t>մեկից</w:t>
      </w:r>
      <w:r>
        <w:rPr>
          <w:rFonts w:ascii="GHEA Grapalat" w:hAnsi="GHEA Grapalat" w:cs="Sylfaen"/>
          <w:sz w:val="20"/>
          <w:lang w:val="af-ZA"/>
        </w:rPr>
        <w:t xml:space="preserve"> </w:t>
      </w:r>
      <w:r>
        <w:rPr>
          <w:rFonts w:ascii="GHEA Grapalat" w:hAnsi="GHEA Grapalat" w:cs="Sylfaen"/>
          <w:sz w:val="20"/>
        </w:rPr>
        <w:t>ավել</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մասով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ներկայացնել</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չափաբաժնի</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առանձին</w:t>
      </w:r>
      <w:r>
        <w:rPr>
          <w:rFonts w:ascii="GHEA Grapalat" w:hAnsi="GHEA Grapalat" w:cs="Sylfaen"/>
          <w:sz w:val="20"/>
          <w:lang w:val="af-ZA"/>
        </w:rPr>
        <w:t xml:space="preserve">, </w:t>
      </w:r>
      <w:r>
        <w:rPr>
          <w:rFonts w:ascii="GHEA Grapalat" w:hAnsi="GHEA Grapalat" w:cs="Sylfaen"/>
          <w:sz w:val="20"/>
        </w:rPr>
        <w:t>այնպես</w:t>
      </w:r>
      <w:r>
        <w:rPr>
          <w:rFonts w:ascii="GHEA Grapalat" w:hAnsi="GHEA Grapalat" w:cs="Sylfaen"/>
          <w:sz w:val="20"/>
          <w:lang w:val="af-ZA"/>
        </w:rPr>
        <w:t xml:space="preserve"> </w:t>
      </w:r>
      <w:r>
        <w:rPr>
          <w:rFonts w:ascii="GHEA Grapalat" w:hAnsi="GHEA Grapalat" w:cs="Sylfaen"/>
          <w:sz w:val="20"/>
        </w:rPr>
        <w:t>էլ</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գումարը</w:t>
      </w:r>
      <w:r>
        <w:rPr>
          <w:rFonts w:ascii="GHEA Grapalat" w:hAnsi="GHEA Grapalat" w:cs="Sylfaen"/>
          <w:sz w:val="20"/>
          <w:lang w:val="af-ZA"/>
        </w:rPr>
        <w:t xml:space="preserve"> </w:t>
      </w:r>
      <w:r>
        <w:rPr>
          <w:rFonts w:ascii="GHEA Grapalat" w:hAnsi="GHEA Grapalat" w:cs="Sylfaen"/>
          <w:sz w:val="20"/>
        </w:rPr>
        <w:t>հաշվարկվում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ընդհանուր</w:t>
      </w:r>
      <w:r>
        <w:rPr>
          <w:rFonts w:ascii="GHEA Grapalat" w:hAnsi="GHEA Grapalat" w:cs="Sylfaen"/>
          <w:sz w:val="20"/>
          <w:lang w:val="af-ZA"/>
        </w:rPr>
        <w:t xml:space="preserve"> </w:t>
      </w:r>
      <w:r>
        <w:rPr>
          <w:rFonts w:ascii="GHEA Grapalat" w:hAnsi="GHEA Grapalat" w:cs="Sylfaen"/>
          <w:sz w:val="20"/>
        </w:rPr>
        <w:t>գնի</w:t>
      </w:r>
      <w:r>
        <w:rPr>
          <w:rFonts w:ascii="GHEA Grapalat" w:hAnsi="GHEA Grapalat" w:cs="Sylfaen"/>
          <w:sz w:val="20"/>
          <w:lang w:val="af-ZA"/>
        </w:rPr>
        <w:t xml:space="preserve"> </w:t>
      </w:r>
      <w:r>
        <w:rPr>
          <w:rFonts w:ascii="GHEA Grapalat" w:hAnsi="GHEA Grapalat" w:cs="Sylfaen"/>
          <w:sz w:val="20"/>
        </w:rPr>
        <w:t>նկատմամբ</w:t>
      </w:r>
      <w:r>
        <w:rPr>
          <w:rFonts w:ascii="GHEA Grapalat" w:hAnsi="GHEA Grapalat" w:cs="Sylfaen"/>
          <w:sz w:val="20"/>
          <w:lang w:val="af-ZA"/>
        </w:rPr>
        <w:t xml:space="preserve">: </w:t>
      </w:r>
    </w:p>
    <w:p w:rsidR="00BF7179" w:rsidRDefault="00BF7179" w:rsidP="00BF7179">
      <w:pPr>
        <w:ind w:firstLine="708"/>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 </w:t>
      </w:r>
      <w:r>
        <w:rPr>
          <w:rFonts w:ascii="GHEA Grapalat" w:hAnsi="GHEA Grapalat" w:cs="Sylfaen"/>
          <w:sz w:val="20"/>
        </w:rPr>
        <w:t>կնքված</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չկատարելու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պատշաճ</w:t>
      </w:r>
      <w:r>
        <w:rPr>
          <w:rFonts w:ascii="GHEA Grapalat" w:hAnsi="GHEA Grapalat" w:cs="Sylfaen"/>
          <w:sz w:val="20"/>
          <w:lang w:val="af-ZA"/>
        </w:rPr>
        <w:t xml:space="preserve"> </w:t>
      </w:r>
      <w:r>
        <w:rPr>
          <w:rFonts w:ascii="GHEA Grapalat" w:hAnsi="GHEA Grapalat" w:cs="Sylfaen"/>
          <w:sz w:val="20"/>
        </w:rPr>
        <w:t>կատարելու</w:t>
      </w:r>
      <w:r>
        <w:rPr>
          <w:rFonts w:ascii="GHEA Grapalat" w:hAnsi="GHEA Grapalat" w:cs="Sylfaen"/>
          <w:sz w:val="20"/>
          <w:lang w:val="af-ZA"/>
        </w:rPr>
        <w:t xml:space="preserve"> </w:t>
      </w:r>
      <w:r>
        <w:rPr>
          <w:rFonts w:ascii="GHEA Grapalat" w:hAnsi="GHEA Grapalat" w:cs="Sylfaen"/>
          <w:sz w:val="20"/>
        </w:rPr>
        <w:t>հետևանքով</w:t>
      </w:r>
      <w:r>
        <w:rPr>
          <w:rFonts w:ascii="GHEA Grapalat" w:hAnsi="GHEA Grapalat" w:cs="Sylfaen"/>
          <w:sz w:val="20"/>
          <w:lang w:val="af-ZA"/>
        </w:rPr>
        <w:t xml:space="preserve"> </w:t>
      </w:r>
      <w:r>
        <w:rPr>
          <w:rFonts w:ascii="GHEA Grapalat" w:hAnsi="GHEA Grapalat" w:cs="Sylfaen"/>
          <w:sz w:val="20"/>
        </w:rPr>
        <w:t>որևէ</w:t>
      </w:r>
      <w:r>
        <w:rPr>
          <w:rFonts w:ascii="GHEA Grapalat" w:hAnsi="GHEA Grapalat" w:cs="Sylfaen"/>
          <w:sz w:val="20"/>
          <w:lang w:val="af-ZA"/>
        </w:rPr>
        <w:t xml:space="preserve"> </w:t>
      </w:r>
      <w:r>
        <w:rPr>
          <w:rFonts w:ascii="GHEA Grapalat" w:hAnsi="GHEA Grapalat" w:cs="Sylfaen"/>
          <w:sz w:val="20"/>
        </w:rPr>
        <w:t>չաբաժանի</w:t>
      </w:r>
      <w:r>
        <w:rPr>
          <w:rFonts w:ascii="GHEA Grapalat" w:hAnsi="GHEA Grapalat" w:cs="Sylfaen"/>
          <w:sz w:val="20"/>
          <w:lang w:val="af-ZA"/>
        </w:rPr>
        <w:t xml:space="preserve"> </w:t>
      </w:r>
      <w:r>
        <w:rPr>
          <w:rFonts w:ascii="GHEA Grapalat" w:hAnsi="GHEA Grapalat" w:cs="Sylfaen"/>
          <w:sz w:val="20"/>
        </w:rPr>
        <w:t>մասով</w:t>
      </w:r>
      <w:r>
        <w:rPr>
          <w:rFonts w:ascii="GHEA Grapalat" w:hAnsi="GHEA Grapalat" w:cs="Sylfaen"/>
          <w:sz w:val="20"/>
          <w:lang w:val="af-ZA"/>
        </w:rPr>
        <w:t xml:space="preserve"> </w:t>
      </w:r>
      <w:r>
        <w:rPr>
          <w:rFonts w:ascii="GHEA Grapalat" w:hAnsi="GHEA Grapalat" w:cs="Sylfaen"/>
          <w:sz w:val="20"/>
        </w:rPr>
        <w:t>լուծվում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վճարվում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միայն</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չափաբաժնի</w:t>
      </w:r>
      <w:r>
        <w:rPr>
          <w:rFonts w:ascii="GHEA Grapalat" w:hAnsi="GHEA Grapalat" w:cs="Sylfaen"/>
          <w:sz w:val="20"/>
          <w:lang w:val="af-ZA"/>
        </w:rPr>
        <w:t xml:space="preserve"> </w:t>
      </w:r>
      <w:r>
        <w:rPr>
          <w:rFonts w:ascii="GHEA Grapalat" w:hAnsi="GHEA Grapalat" w:cs="Sylfaen"/>
          <w:sz w:val="20"/>
        </w:rPr>
        <w:t>նկատմամբ</w:t>
      </w:r>
      <w:r>
        <w:rPr>
          <w:rFonts w:ascii="GHEA Grapalat" w:hAnsi="GHEA Grapalat" w:cs="Sylfaen"/>
          <w:sz w:val="20"/>
          <w:lang w:val="af-ZA"/>
        </w:rPr>
        <w:t xml:space="preserve"> </w:t>
      </w:r>
      <w:r>
        <w:rPr>
          <w:rFonts w:ascii="GHEA Grapalat" w:hAnsi="GHEA Grapalat" w:cs="Sylfaen"/>
          <w:sz w:val="20"/>
        </w:rPr>
        <w:t>հաշվարկված</w:t>
      </w:r>
      <w:r>
        <w:rPr>
          <w:rFonts w:ascii="GHEA Grapalat" w:hAnsi="GHEA Grapalat" w:cs="Sylfaen"/>
          <w:sz w:val="20"/>
          <w:lang w:val="af-ZA"/>
        </w:rPr>
        <w:t xml:space="preserve"> </w:t>
      </w:r>
      <w:r>
        <w:rPr>
          <w:rFonts w:ascii="GHEA Grapalat" w:hAnsi="GHEA Grapalat" w:cs="Sylfaen"/>
          <w:sz w:val="20"/>
        </w:rPr>
        <w:t>գումարի</w:t>
      </w:r>
      <w:r>
        <w:rPr>
          <w:rFonts w:ascii="GHEA Grapalat" w:hAnsi="GHEA Grapalat" w:cs="Sylfaen"/>
          <w:sz w:val="20"/>
          <w:lang w:val="af-ZA"/>
        </w:rPr>
        <w:t xml:space="preserve"> </w:t>
      </w:r>
      <w:r>
        <w:rPr>
          <w:rFonts w:ascii="GHEA Grapalat" w:hAnsi="GHEA Grapalat" w:cs="Sylfaen"/>
          <w:sz w:val="20"/>
        </w:rPr>
        <w:t>չափով</w:t>
      </w:r>
      <w:r>
        <w:rPr>
          <w:rFonts w:ascii="GHEA Grapalat" w:hAnsi="GHEA Grapalat" w:cs="Sylfaen"/>
          <w:sz w:val="20"/>
          <w:lang w:val="af-ZA"/>
        </w:rPr>
        <w:t>:</w:t>
      </w:r>
    </w:p>
    <w:p w:rsidR="00BF7179" w:rsidRDefault="00BF7179" w:rsidP="00BF7179">
      <w:pPr>
        <w:ind w:firstLine="708"/>
        <w:jc w:val="both"/>
        <w:rPr>
          <w:rFonts w:ascii="GHEA Grapalat" w:hAnsi="GHEA Grapalat" w:cs="Sylfaen"/>
          <w:sz w:val="20"/>
          <w:lang w:val="af-ZA"/>
        </w:rPr>
      </w:pPr>
    </w:p>
    <w:p w:rsidR="00BF7179" w:rsidRDefault="00BF7179" w:rsidP="00BF7179">
      <w:pPr>
        <w:jc w:val="center"/>
        <w:rPr>
          <w:rFonts w:ascii="GHEA Grapalat" w:hAnsi="GHEA Grapalat" w:cs="Arial"/>
          <w:sz w:val="20"/>
          <w:lang w:val="af-ZA"/>
        </w:rPr>
      </w:pPr>
      <w:r>
        <w:rPr>
          <w:rFonts w:ascii="GHEA Grapalat" w:hAnsi="GHEA Grapalat"/>
          <w:sz w:val="20"/>
          <w:lang w:val="af-ZA"/>
        </w:rPr>
        <w:t xml:space="preserve">11. </w:t>
      </w:r>
      <w:r>
        <w:rPr>
          <w:rFonts w:ascii="GHEA Grapalat" w:hAnsi="GHEA Grapalat" w:cs="Sylfaen"/>
          <w:sz w:val="20"/>
          <w:lang w:val="af-ZA"/>
        </w:rPr>
        <w:t>ԸՆԹԱՑԱԿԱՐԳԸ</w:t>
      </w:r>
      <w:r>
        <w:rPr>
          <w:rFonts w:ascii="GHEA Grapalat" w:hAnsi="GHEA Grapalat" w:cs="Arial"/>
          <w:sz w:val="20"/>
          <w:lang w:val="af-ZA"/>
        </w:rPr>
        <w:t xml:space="preserve"> </w:t>
      </w:r>
      <w:r>
        <w:rPr>
          <w:rFonts w:ascii="GHEA Grapalat" w:hAnsi="GHEA Grapalat" w:cs="Sylfaen"/>
          <w:sz w:val="20"/>
          <w:lang w:val="af-ZA"/>
        </w:rPr>
        <w:t>ՉԿԱՅԱՑԱԾ</w:t>
      </w:r>
      <w:r>
        <w:rPr>
          <w:rFonts w:ascii="GHEA Grapalat" w:hAnsi="GHEA Grapalat" w:cs="Arial"/>
          <w:sz w:val="20"/>
          <w:lang w:val="af-ZA"/>
        </w:rPr>
        <w:t xml:space="preserve"> </w:t>
      </w:r>
      <w:r>
        <w:rPr>
          <w:rFonts w:ascii="GHEA Grapalat" w:hAnsi="GHEA Grapalat" w:cs="Sylfaen"/>
          <w:sz w:val="20"/>
          <w:lang w:val="af-ZA"/>
        </w:rPr>
        <w:t>ՀԱՅՏԱՐԱՐԵԼԸ</w:t>
      </w:r>
    </w:p>
    <w:p w:rsidR="00BF7179" w:rsidRDefault="00BF7179" w:rsidP="00BF7179">
      <w:pPr>
        <w:jc w:val="center"/>
        <w:rPr>
          <w:rFonts w:ascii="GHEA Grapalat" w:hAnsi="GHEA Grapalat"/>
          <w:sz w:val="20"/>
          <w:lang w:val="af-ZA"/>
        </w:rPr>
      </w:pPr>
    </w:p>
    <w:p w:rsidR="00BF7179" w:rsidRDefault="00BF7179" w:rsidP="00BF7179">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rPr>
        <w:t>Օրենքի</w:t>
      </w:r>
      <w:r>
        <w:rPr>
          <w:rFonts w:ascii="GHEA Grapalat" w:hAnsi="GHEA Grapalat" w:cs="Sylfaen"/>
          <w:sz w:val="20"/>
          <w:lang w:val="af-ZA"/>
        </w:rPr>
        <w:t xml:space="preserve"> 37-</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հանձնաժողովը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հայտարարում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հայտերից</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մեկը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համապատասխանում</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rPr>
        <w:t>դադարում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գոյություն</w:t>
      </w:r>
      <w:r>
        <w:rPr>
          <w:rFonts w:ascii="GHEA Grapalat" w:hAnsi="GHEA Grapalat" w:cs="Sylfaen"/>
          <w:sz w:val="20"/>
          <w:lang w:val="af-ZA"/>
        </w:rPr>
        <w:t xml:space="preserve"> </w:t>
      </w:r>
      <w:r>
        <w:rPr>
          <w:rFonts w:ascii="GHEA Grapalat" w:hAnsi="GHEA Grapalat" w:cs="Sylfaen"/>
          <w:sz w:val="20"/>
        </w:rPr>
        <w:t>ունենալ</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պահանջը</w:t>
      </w:r>
      <w:r>
        <w:rPr>
          <w:rFonts w:ascii="GHEA Grapalat" w:hAnsi="GHEA Grapalat" w:cs="Sylfaen"/>
          <w:sz w:val="20"/>
          <w:lang w:val="hy-AM"/>
        </w:rPr>
        <w:t>: Ընդ որում պ</w:t>
      </w:r>
      <w:r>
        <w:rPr>
          <w:rFonts w:ascii="GHEA Grapalat" w:hAnsi="GHEA Grapalat" w:cs="Sylfaen"/>
          <w:sz w:val="20"/>
        </w:rPr>
        <w:t>ետության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համայնքների</w:t>
      </w:r>
      <w:r>
        <w:rPr>
          <w:rFonts w:ascii="GHEA Grapalat" w:hAnsi="GHEA Grapalat" w:cs="Sylfaen"/>
          <w:sz w:val="20"/>
          <w:lang w:val="af-ZA"/>
        </w:rPr>
        <w:t xml:space="preserve"> </w:t>
      </w:r>
      <w:r>
        <w:rPr>
          <w:rFonts w:ascii="GHEA Grapalat" w:hAnsi="GHEA Grapalat" w:cs="Sylfaen"/>
          <w:sz w:val="20"/>
        </w:rPr>
        <w:t>կարիքների</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կազմակերպված</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ամբողջությամբ</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մասնակի</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հայտարարվել</w:t>
      </w:r>
      <w:r>
        <w:rPr>
          <w:rFonts w:ascii="GHEA Grapalat" w:hAnsi="GHEA Grapalat" w:cs="Sylfaen"/>
          <w:sz w:val="20"/>
          <w:lang w:val="af-ZA"/>
        </w:rPr>
        <w:t xml:space="preserve"> </w:t>
      </w:r>
      <w:r>
        <w:rPr>
          <w:rFonts w:ascii="GHEA Grapalat" w:hAnsi="GHEA Grapalat" w:cs="Sylfaen"/>
          <w:sz w:val="20"/>
        </w:rPr>
        <w:t>ընդհանուր</w:t>
      </w:r>
      <w:r>
        <w:rPr>
          <w:rFonts w:ascii="GHEA Grapalat" w:hAnsi="GHEA Grapalat" w:cs="Sylfaen"/>
          <w:sz w:val="20"/>
          <w:lang w:val="af-ZA"/>
        </w:rPr>
        <w:t xml:space="preserve"> </w:t>
      </w:r>
      <w:r>
        <w:rPr>
          <w:rFonts w:ascii="GHEA Grapalat" w:hAnsi="GHEA Grapalat" w:cs="Sylfaen"/>
          <w:sz w:val="20"/>
        </w:rPr>
        <w:t>կառավարումն</w:t>
      </w:r>
      <w:r>
        <w:rPr>
          <w:rFonts w:ascii="GHEA Grapalat" w:hAnsi="GHEA Grapalat" w:cs="Sylfaen"/>
          <w:sz w:val="20"/>
          <w:lang w:val="af-ZA"/>
        </w:rPr>
        <w:t xml:space="preserve"> </w:t>
      </w:r>
      <w:r>
        <w:rPr>
          <w:rFonts w:ascii="GHEA Grapalat" w:hAnsi="GHEA Grapalat" w:cs="Sylfaen"/>
          <w:sz w:val="20"/>
        </w:rPr>
        <w:t>իրականացնող</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ղեկավարի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կնքվում։</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rPr>
        <w:t>նման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հայտարարվելուն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պ</w:t>
      </w:r>
      <w:r>
        <w:rPr>
          <w:rFonts w:ascii="GHEA Grapalat" w:hAnsi="GHEA Grapalat" w:cs="Sylfaen"/>
          <w:sz w:val="20"/>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rPr>
        <w:t>հայտարարություն</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նշվում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հայտարարվելու</w:t>
      </w:r>
      <w:r>
        <w:rPr>
          <w:rFonts w:ascii="GHEA Grapalat" w:hAnsi="GHEA Grapalat" w:cs="Sylfaen"/>
          <w:sz w:val="20"/>
          <w:lang w:val="af-ZA"/>
        </w:rPr>
        <w:t xml:space="preserve"> </w:t>
      </w:r>
      <w:r>
        <w:rPr>
          <w:rFonts w:ascii="GHEA Grapalat" w:hAnsi="GHEA Grapalat" w:cs="Sylfaen"/>
          <w:sz w:val="20"/>
        </w:rPr>
        <w:t>հիմնավորումը։</w:t>
      </w:r>
      <w:r>
        <w:rPr>
          <w:rFonts w:ascii="GHEA Grapalat" w:hAnsi="GHEA Grapalat" w:cs="Sylfaen"/>
          <w:sz w:val="20"/>
          <w:lang w:val="af-ZA"/>
        </w:rPr>
        <w:t xml:space="preserve"> </w:t>
      </w:r>
    </w:p>
    <w:p w:rsidR="00BF7179" w:rsidRDefault="00BF7179" w:rsidP="00BF7179">
      <w:pPr>
        <w:pStyle w:val="a3"/>
        <w:spacing w:line="240" w:lineRule="auto"/>
        <w:rPr>
          <w:rFonts w:ascii="GHEA Grapalat" w:hAnsi="GHEA Grapalat"/>
          <w:i w:val="0"/>
          <w:sz w:val="18"/>
          <w:szCs w:val="18"/>
          <w:u w:val="single"/>
          <w:lang w:val="af-ZA"/>
        </w:rPr>
      </w:pPr>
    </w:p>
    <w:p w:rsidR="00BF7179" w:rsidRDefault="00BF7179" w:rsidP="00BF7179">
      <w:pPr>
        <w:jc w:val="center"/>
        <w:rPr>
          <w:rFonts w:ascii="GHEA Grapalat" w:hAnsi="GHEA Grapalat"/>
          <w:sz w:val="20"/>
          <w:lang w:val="af-ZA"/>
        </w:rPr>
      </w:pPr>
      <w:r>
        <w:rPr>
          <w:rFonts w:ascii="GHEA Grapalat" w:hAnsi="GHEA Grapalat"/>
          <w:sz w:val="20"/>
          <w:lang w:val="af-ZA"/>
        </w:rPr>
        <w:t xml:space="preserve">12. ԳՆՄԱՆ ԳՈՐԾԸՆԹԱՑԻ ՀԵՏ ԿԱՊՎԱԾ ԳՈՐԾՈՂՈՒԹՅՈՒՆՆԵՐԸ ԵՎ (ԿԱՄ) </w:t>
      </w:r>
    </w:p>
    <w:p w:rsidR="00BF7179" w:rsidRDefault="00BF7179" w:rsidP="00BF7179">
      <w:pPr>
        <w:jc w:val="center"/>
        <w:rPr>
          <w:rFonts w:ascii="GHEA Grapalat" w:hAnsi="GHEA Grapalat"/>
          <w:sz w:val="20"/>
          <w:lang w:val="af-ZA"/>
        </w:rPr>
      </w:pPr>
      <w:r>
        <w:rPr>
          <w:rFonts w:ascii="GHEA Grapalat" w:hAnsi="GHEA Grapalat"/>
          <w:sz w:val="20"/>
          <w:lang w:val="af-ZA"/>
        </w:rPr>
        <w:t xml:space="preserve">ԸՆԴՈՒՆՎԱԾ ՈՐՈՇՈՒՄՆԵՐԸ ԲՈՂՈՔԱՐԿԵԼՈՒ ՄԱՍՆԱԿՑԻ </w:t>
      </w:r>
    </w:p>
    <w:p w:rsidR="00BF7179" w:rsidRDefault="00BF7179" w:rsidP="00BF7179">
      <w:pPr>
        <w:jc w:val="center"/>
        <w:rPr>
          <w:rFonts w:ascii="GHEA Grapalat" w:hAnsi="GHEA Grapalat"/>
          <w:sz w:val="20"/>
          <w:lang w:val="af-ZA"/>
        </w:rPr>
      </w:pPr>
      <w:r>
        <w:rPr>
          <w:rFonts w:ascii="GHEA Grapalat" w:hAnsi="GHEA Grapalat"/>
          <w:sz w:val="20"/>
          <w:lang w:val="af-ZA"/>
        </w:rPr>
        <w:t>ԻՐԱՎՈՒՆՔԸ ԵՎ ԿԱՐԳԸ</w:t>
      </w:r>
    </w:p>
    <w:p w:rsidR="00BF7179" w:rsidRDefault="00BF7179" w:rsidP="00BF7179">
      <w:pPr>
        <w:jc w:val="center"/>
        <w:rPr>
          <w:rFonts w:ascii="GHEA Grapalat" w:hAnsi="GHEA Grapalat"/>
          <w:sz w:val="20"/>
          <w:lang w:val="af-ZA"/>
        </w:rPr>
      </w:pP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բողոքարկելու</w:t>
      </w:r>
      <w:r>
        <w:rPr>
          <w:rFonts w:ascii="GHEA Grapalat" w:hAnsi="GHEA Grapalat" w:cs="Sylfaen"/>
          <w:sz w:val="20"/>
          <w:lang w:val="af-ZA"/>
        </w:rPr>
        <w:t xml:space="preserve">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գործողությունները</w:t>
      </w:r>
      <w:r>
        <w:rPr>
          <w:rFonts w:ascii="GHEA Grapalat" w:hAnsi="GHEA Grapalat" w:cs="Sylfaen"/>
          <w:sz w:val="20"/>
          <w:lang w:val="af-ZA"/>
        </w:rPr>
        <w:t xml:space="preserve"> (</w:t>
      </w:r>
      <w:r>
        <w:rPr>
          <w:rFonts w:ascii="GHEA Grapalat" w:hAnsi="GHEA Grapalat" w:cs="Sylfaen"/>
          <w:sz w:val="20"/>
        </w:rPr>
        <w:t>անգործությունը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որոշումները։</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թվում</w:t>
      </w:r>
      <w:r>
        <w:rPr>
          <w:rFonts w:ascii="GHEA Grapalat" w:hAnsi="GHEA Grapalat" w:cs="Sylfaen"/>
          <w:sz w:val="20"/>
          <w:lang w:val="af-ZA"/>
        </w:rPr>
        <w:t xml:space="preserve">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կապված</w:t>
      </w:r>
      <w:r>
        <w:rPr>
          <w:rFonts w:ascii="GHEA Grapalat" w:hAnsi="GHEA Grapalat" w:cs="Sylfaen"/>
          <w:sz w:val="20"/>
          <w:lang w:val="af-ZA"/>
        </w:rPr>
        <w:t xml:space="preserve"> </w:t>
      </w:r>
      <w:r>
        <w:rPr>
          <w:rFonts w:ascii="GHEA Grapalat" w:hAnsi="GHEA Grapalat" w:cs="Sylfaen"/>
          <w:sz w:val="20"/>
        </w:rPr>
        <w:t>հարաբերությունները</w:t>
      </w:r>
      <w:r>
        <w:rPr>
          <w:rFonts w:ascii="GHEA Grapalat" w:hAnsi="GHEA Grapalat" w:cs="Sylfaen"/>
          <w:sz w:val="20"/>
          <w:lang w:val="af-ZA"/>
        </w:rPr>
        <w:t xml:space="preserve"> </w:t>
      </w:r>
      <w:r>
        <w:rPr>
          <w:rFonts w:ascii="GHEA Grapalat" w:hAnsi="GHEA Grapalat" w:cs="Sylfaen"/>
          <w:sz w:val="20"/>
        </w:rPr>
        <w:t>վարչական</w:t>
      </w:r>
      <w:r>
        <w:rPr>
          <w:rFonts w:ascii="GHEA Grapalat" w:hAnsi="GHEA Grapalat" w:cs="Sylfaen"/>
          <w:sz w:val="20"/>
          <w:lang w:val="af-ZA"/>
        </w:rPr>
        <w:t xml:space="preserve"> </w:t>
      </w:r>
      <w:r>
        <w:rPr>
          <w:rFonts w:ascii="GHEA Grapalat" w:hAnsi="GHEA Grapalat" w:cs="Sylfaen"/>
          <w:sz w:val="20"/>
        </w:rPr>
        <w:t>հարաբերություններ</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կարգավորվում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Հայաստանի</w:t>
      </w:r>
      <w:r>
        <w:rPr>
          <w:rFonts w:ascii="GHEA Grapalat" w:hAnsi="GHEA Grapalat" w:cs="Sylfaen"/>
          <w:sz w:val="20"/>
          <w:lang w:val="af-ZA"/>
        </w:rPr>
        <w:t xml:space="preserve"> </w:t>
      </w:r>
      <w:r>
        <w:rPr>
          <w:rFonts w:ascii="GHEA Grapalat" w:hAnsi="GHEA Grapalat" w:cs="Sylfaen"/>
          <w:sz w:val="20"/>
        </w:rPr>
        <w:t>Հանարապետության</w:t>
      </w:r>
      <w:r>
        <w:rPr>
          <w:rFonts w:ascii="GHEA Grapalat" w:hAnsi="GHEA Grapalat" w:cs="Sylfaen"/>
          <w:sz w:val="20"/>
          <w:lang w:val="af-ZA"/>
        </w:rPr>
        <w:t xml:space="preserve"> </w:t>
      </w:r>
      <w:r>
        <w:rPr>
          <w:rFonts w:ascii="GHEA Grapalat" w:hAnsi="GHEA Grapalat" w:cs="Sylfaen"/>
          <w:sz w:val="20"/>
        </w:rPr>
        <w:t>քաղաքացիաիրավական</w:t>
      </w:r>
      <w:r>
        <w:rPr>
          <w:rFonts w:ascii="GHEA Grapalat" w:hAnsi="GHEA Grapalat" w:cs="Sylfaen"/>
          <w:sz w:val="20"/>
          <w:lang w:val="af-ZA"/>
        </w:rPr>
        <w:t xml:space="preserve"> </w:t>
      </w:r>
      <w:r>
        <w:rPr>
          <w:rFonts w:ascii="GHEA Grapalat" w:hAnsi="GHEA Grapalat" w:cs="Sylfaen"/>
          <w:sz w:val="20"/>
        </w:rPr>
        <w:t>հարաբերությունները</w:t>
      </w:r>
      <w:r>
        <w:rPr>
          <w:rFonts w:ascii="GHEA Grapalat" w:hAnsi="GHEA Grapalat" w:cs="Sylfaen"/>
          <w:sz w:val="20"/>
          <w:lang w:val="af-ZA"/>
        </w:rPr>
        <w:t xml:space="preserve"> </w:t>
      </w:r>
      <w:r>
        <w:rPr>
          <w:rFonts w:ascii="GHEA Grapalat" w:hAnsi="GHEA Grapalat" w:cs="Sylfaen"/>
          <w:sz w:val="20"/>
        </w:rPr>
        <w:t>կարգավորող</w:t>
      </w:r>
      <w:r>
        <w:rPr>
          <w:rFonts w:ascii="GHEA Grapalat" w:hAnsi="GHEA Grapalat" w:cs="Sylfaen"/>
          <w:sz w:val="20"/>
          <w:lang w:val="af-ZA"/>
        </w:rPr>
        <w:t xml:space="preserve"> </w:t>
      </w:r>
      <w:r>
        <w:rPr>
          <w:rFonts w:ascii="GHEA Grapalat" w:hAnsi="GHEA Grapalat" w:cs="Sylfaen"/>
          <w:sz w:val="20"/>
        </w:rPr>
        <w:t>օրենսդրությամբ։</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12.3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նախքան</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կնքումը</w:t>
      </w:r>
      <w:r>
        <w:rPr>
          <w:rFonts w:ascii="GHEA Grapalat" w:hAnsi="GHEA Grapalat" w:cs="Sylfaen"/>
          <w:sz w:val="20"/>
          <w:lang w:val="af-ZA"/>
        </w:rPr>
        <w:t xml:space="preserve"> </w:t>
      </w:r>
      <w:r>
        <w:rPr>
          <w:rFonts w:ascii="GHEA Grapalat" w:hAnsi="GHEA Grapalat" w:cs="Sylfaen"/>
          <w:sz w:val="20"/>
        </w:rPr>
        <w:t>բողոքարկելու</w:t>
      </w:r>
      <w:r>
        <w:rPr>
          <w:rFonts w:ascii="GHEA Grapalat" w:hAnsi="GHEA Grapalat" w:cs="Sylfaen"/>
          <w:sz w:val="20"/>
          <w:lang w:val="af-ZA"/>
        </w:rPr>
        <w:t xml:space="preserve">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գործողությունները</w:t>
      </w:r>
      <w:r>
        <w:rPr>
          <w:rFonts w:ascii="GHEA Grapalat" w:hAnsi="GHEA Grapalat" w:cs="Sylfaen"/>
          <w:sz w:val="20"/>
          <w:lang w:val="af-ZA"/>
        </w:rPr>
        <w:t xml:space="preserve"> (</w:t>
      </w:r>
      <w:r>
        <w:rPr>
          <w:rFonts w:ascii="GHEA Grapalat" w:hAnsi="GHEA Grapalat" w:cs="Sylfaen"/>
          <w:sz w:val="20"/>
        </w:rPr>
        <w:t>անգործությունը</w:t>
      </w:r>
      <w:r>
        <w:rPr>
          <w:rFonts w:ascii="GHEA Grapalat" w:hAnsi="GHEA Grapalat" w:cs="Sylfaen"/>
          <w:sz w:val="20"/>
          <w:lang w:val="af-ZA"/>
        </w:rPr>
        <w:t xml:space="preserve">) և </w:t>
      </w:r>
      <w:r>
        <w:rPr>
          <w:rFonts w:ascii="GHEA Grapalat" w:hAnsi="GHEA Grapalat" w:cs="Sylfaen"/>
          <w:sz w:val="20"/>
        </w:rPr>
        <w:t>որոշումները</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խորհրդին</w:t>
      </w:r>
      <w:r>
        <w:rPr>
          <w:rFonts w:ascii="GHEA Grapalat" w:hAnsi="GHEA Grapalat" w:cs="Sylfaen"/>
          <w:sz w:val="20"/>
          <w:lang w:val="af-ZA"/>
        </w:rPr>
        <w:t xml:space="preserve">` գրավոր </w:t>
      </w:r>
      <w:r>
        <w:rPr>
          <w:rFonts w:ascii="GHEA Grapalat" w:hAnsi="GHEA Grapalat" w:cs="Sylfaen"/>
          <w:sz w:val="20"/>
        </w:rPr>
        <w:t>դիմում</w:t>
      </w:r>
      <w:r>
        <w:rPr>
          <w:rFonts w:ascii="GHEA Grapalat" w:hAnsi="GHEA Grapalat" w:cs="Sylfaen"/>
          <w:sz w:val="20"/>
          <w:lang w:val="af-ZA"/>
        </w:rPr>
        <w:t xml:space="preserve"> </w:t>
      </w:r>
      <w:r>
        <w:rPr>
          <w:rFonts w:ascii="GHEA Grapalat" w:hAnsi="GHEA Grapalat" w:cs="Sylfaen"/>
          <w:sz w:val="20"/>
        </w:rPr>
        <w:t>ներկայացնելով</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ժամերին</w:t>
      </w:r>
      <w:r>
        <w:rPr>
          <w:rFonts w:ascii="GHEA Grapalat" w:hAnsi="GHEA Grapalat" w:cs="Sylfaen"/>
          <w:sz w:val="20"/>
          <w:lang w:val="af-ZA"/>
        </w:rPr>
        <w:t xml:space="preserve">, </w:t>
      </w:r>
      <w:r>
        <w:rPr>
          <w:rFonts w:ascii="GHEA Grapalat" w:hAnsi="GHEA Grapalat" w:cs="Sylfaen"/>
          <w:sz w:val="20"/>
        </w:rPr>
        <w:t>ք</w:t>
      </w:r>
      <w:r>
        <w:rPr>
          <w:rFonts w:ascii="GHEA Grapalat" w:hAnsi="GHEA Grapalat" w:cs="Sylfaen"/>
          <w:sz w:val="20"/>
          <w:lang w:val="af-ZA"/>
        </w:rPr>
        <w:t xml:space="preserve">. </w:t>
      </w:r>
      <w:r>
        <w:rPr>
          <w:rFonts w:ascii="GHEA Grapalat" w:hAnsi="GHEA Grapalat" w:cs="Sylfaen"/>
          <w:sz w:val="20"/>
        </w:rPr>
        <w:t>Երևան</w:t>
      </w:r>
      <w:r>
        <w:rPr>
          <w:rFonts w:ascii="GHEA Grapalat" w:hAnsi="GHEA Grapalat" w:cs="Sylfaen"/>
          <w:sz w:val="20"/>
          <w:lang w:val="af-ZA"/>
        </w:rPr>
        <w:t xml:space="preserve">, Մելիք-Ադամյան փող. 1 </w:t>
      </w:r>
      <w:r>
        <w:rPr>
          <w:rFonts w:ascii="GHEA Grapalat" w:hAnsi="GHEA Grapalat" w:cs="Sylfaen"/>
          <w:sz w:val="20"/>
        </w:rPr>
        <w:t>հասցեով</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rPr>
        <w:t>դատական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բողոքարկելու</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գործողությունները</w:t>
      </w:r>
      <w:r>
        <w:rPr>
          <w:rFonts w:ascii="GHEA Grapalat" w:hAnsi="GHEA Grapalat" w:cs="Sylfaen"/>
          <w:sz w:val="20"/>
          <w:lang w:val="af-ZA"/>
        </w:rPr>
        <w:t xml:space="preserve"> (</w:t>
      </w:r>
      <w:r>
        <w:rPr>
          <w:rFonts w:ascii="GHEA Grapalat" w:hAnsi="GHEA Grapalat" w:cs="Sylfaen"/>
          <w:sz w:val="20"/>
        </w:rPr>
        <w:t>անգործությունը</w:t>
      </w:r>
      <w:r>
        <w:rPr>
          <w:rFonts w:ascii="GHEA Grapalat" w:hAnsi="GHEA Grapalat" w:cs="Sylfaen"/>
          <w:sz w:val="20"/>
          <w:lang w:val="af-ZA"/>
        </w:rPr>
        <w:t xml:space="preserve">) և </w:t>
      </w:r>
      <w:r>
        <w:rPr>
          <w:rFonts w:ascii="GHEA Grapalat" w:hAnsi="GHEA Grapalat" w:cs="Sylfaen"/>
          <w:sz w:val="20"/>
        </w:rPr>
        <w:t>որոշումները։</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12.4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բողոքարկում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8.28-</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ժամանակահատվածում</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առարկայի</w:t>
      </w:r>
      <w:r>
        <w:rPr>
          <w:rFonts w:ascii="GHEA Grapalat" w:hAnsi="GHEA Grapalat" w:cs="Sylfaen"/>
          <w:sz w:val="20"/>
          <w:lang w:val="af-ZA"/>
        </w:rPr>
        <w:t xml:space="preserve"> </w:t>
      </w:r>
      <w:r>
        <w:rPr>
          <w:rFonts w:ascii="GHEA Grapalat" w:hAnsi="GHEA Grapalat" w:cs="Sylfaen"/>
          <w:sz w:val="20"/>
        </w:rPr>
        <w:t>բնութագրերը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12.5 Գնումների բողոքարկման </w:t>
      </w:r>
      <w:r>
        <w:rPr>
          <w:rFonts w:ascii="GHEA Grapalat" w:hAnsi="GHEA Grapalat" w:cs="Sylfaen"/>
          <w:sz w:val="20"/>
        </w:rPr>
        <w:t>խորհրդին</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ստորագրված</w:t>
      </w:r>
      <w:r>
        <w:rPr>
          <w:rFonts w:ascii="GHEA Grapalat" w:hAnsi="GHEA Grapalat" w:cs="Sylfaen"/>
          <w:sz w:val="20"/>
          <w:lang w:val="af-ZA"/>
        </w:rPr>
        <w:t xml:space="preserve">, </w:t>
      </w:r>
      <w:r>
        <w:rPr>
          <w:rFonts w:ascii="GHEA Grapalat" w:hAnsi="GHEA Grapalat" w:cs="Sylfaen"/>
          <w:sz w:val="20"/>
        </w:rPr>
        <w:t>դրանում</w:t>
      </w:r>
      <w:r>
        <w:rPr>
          <w:rFonts w:ascii="GHEA Grapalat" w:hAnsi="GHEA Grapalat" w:cs="Sylfaen"/>
          <w:sz w:val="20"/>
          <w:lang w:val="af-ZA"/>
        </w:rPr>
        <w:t xml:space="preserve"> </w:t>
      </w:r>
      <w:r>
        <w:rPr>
          <w:rFonts w:ascii="GHEA Grapalat" w:hAnsi="GHEA Grapalat" w:cs="Sylfaen"/>
          <w:sz w:val="20"/>
        </w:rPr>
        <w:t>ներառելով</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անունը</w:t>
      </w:r>
      <w:r>
        <w:rPr>
          <w:rFonts w:ascii="GHEA Grapalat" w:hAnsi="GHEA Grapalat" w:cs="Sylfaen"/>
          <w:sz w:val="20"/>
          <w:lang w:val="af-ZA"/>
        </w:rPr>
        <w:t xml:space="preserve">, </w:t>
      </w:r>
      <w:r>
        <w:rPr>
          <w:rFonts w:ascii="GHEA Grapalat" w:hAnsi="GHEA Grapalat" w:cs="Sylfaen"/>
          <w:sz w:val="20"/>
        </w:rPr>
        <w:t>ազգանունը</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հաստատող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հասցեն</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հասցեն</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lastRenderedPageBreak/>
        <w:t xml:space="preserve">3) </w:t>
      </w:r>
      <w:r>
        <w:rPr>
          <w:rFonts w:ascii="GHEA Grapalat" w:hAnsi="GHEA Grapalat" w:cs="Sylfaen"/>
          <w:sz w:val="20"/>
        </w:rPr>
        <w:t>բողոքարկվող</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ծածկագիրը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առարկան</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վեճի</w:t>
      </w:r>
      <w:r>
        <w:rPr>
          <w:rFonts w:ascii="GHEA Grapalat" w:hAnsi="GHEA Grapalat" w:cs="Sylfaen"/>
          <w:sz w:val="20"/>
          <w:lang w:val="af-ZA"/>
        </w:rPr>
        <w:t xml:space="preserve"> </w:t>
      </w:r>
      <w:r>
        <w:rPr>
          <w:rFonts w:ascii="GHEA Grapalat" w:hAnsi="GHEA Grapalat" w:cs="Sylfaen"/>
          <w:sz w:val="20"/>
        </w:rPr>
        <w:t>առարկան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պահանջը</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փաստացի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իրավական</w:t>
      </w:r>
      <w:r>
        <w:rPr>
          <w:rFonts w:ascii="GHEA Grapalat" w:hAnsi="GHEA Grapalat" w:cs="Sylfaen"/>
          <w:sz w:val="20"/>
          <w:lang w:val="af-ZA"/>
        </w:rPr>
        <w:t xml:space="preserve"> </w:t>
      </w:r>
      <w:r>
        <w:rPr>
          <w:rFonts w:ascii="GHEA Grapalat" w:hAnsi="GHEA Grapalat" w:cs="Sylfaen"/>
          <w:sz w:val="20"/>
        </w:rPr>
        <w:t>հիմքերը</w:t>
      </w:r>
      <w:r>
        <w:rPr>
          <w:rFonts w:ascii="GHEA Grapalat" w:hAnsi="GHEA Grapalat" w:cs="Sylfaen"/>
          <w:sz w:val="20"/>
          <w:lang w:val="af-ZA"/>
        </w:rPr>
        <w:t xml:space="preserve">, </w:t>
      </w:r>
      <w:r>
        <w:rPr>
          <w:rFonts w:ascii="GHEA Grapalat" w:hAnsi="GHEA Grapalat" w:cs="Sylfaen"/>
          <w:sz w:val="20"/>
        </w:rPr>
        <w:t>ապացույցները</w:t>
      </w:r>
      <w:r>
        <w:rPr>
          <w:rFonts w:ascii="GHEA Grapalat" w:hAnsi="GHEA Grapalat" w:cs="Sylfaen"/>
          <w:sz w:val="20"/>
          <w:lang w:val="af-ZA"/>
        </w:rPr>
        <w:t>.</w:t>
      </w:r>
    </w:p>
    <w:p w:rsidR="00BF7179" w:rsidRDefault="00BF7179" w:rsidP="00BF7179">
      <w:pPr>
        <w:ind w:firstLine="567"/>
        <w:jc w:val="both"/>
        <w:rPr>
          <w:rFonts w:ascii="GHEA Grapalat" w:hAnsi="GHEA Grapalat" w:cs="Sylfaen"/>
          <w:lang w:val="af-ZA"/>
        </w:rPr>
      </w:pPr>
      <w:r>
        <w:rPr>
          <w:rFonts w:ascii="GHEA Grapalat" w:hAnsi="GHEA Grapalat" w:cs="Sylfaen"/>
          <w:sz w:val="20"/>
          <w:lang w:val="af-ZA"/>
        </w:rPr>
        <w:t xml:space="preserve">6)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լինելը</w:t>
      </w:r>
      <w:r>
        <w:rPr>
          <w:rFonts w:ascii="GHEA Grapalat" w:hAnsi="GHEA Grapalat" w:cs="Sylfaen"/>
          <w:sz w:val="20"/>
          <w:lang w:val="af-ZA"/>
        </w:rPr>
        <w:t xml:space="preserve"> </w:t>
      </w:r>
      <w:r>
        <w:rPr>
          <w:rFonts w:ascii="GHEA Grapalat" w:hAnsi="GHEA Grapalat" w:cs="Sylfaen"/>
          <w:sz w:val="20"/>
        </w:rPr>
        <w:t>հիմնավորող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վճարի</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կազմում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30 </w:t>
      </w:r>
      <w:r>
        <w:rPr>
          <w:rFonts w:ascii="GHEA Grapalat" w:hAnsi="GHEA Grapalat" w:cs="Sylfaen"/>
          <w:sz w:val="20"/>
        </w:rPr>
        <w:t>հազար</w:t>
      </w:r>
      <w:r>
        <w:rPr>
          <w:rFonts w:ascii="GHEA Grapalat" w:hAnsi="GHEA Grapalat" w:cs="Sylfaen"/>
          <w:sz w:val="20"/>
          <w:lang w:val="af-ZA"/>
        </w:rPr>
        <w:t xml:space="preserve"> ՀՀ </w:t>
      </w:r>
      <w:r>
        <w:rPr>
          <w:rFonts w:ascii="GHEA Grapalat" w:hAnsi="GHEA Grapalat" w:cs="Sylfaen"/>
          <w:sz w:val="20"/>
        </w:rPr>
        <w:t>դրամ</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վճարվում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Sylfaen"/>
          <w:sz w:val="20"/>
          <w:lang w:val="af-ZA"/>
        </w:rPr>
        <w:t xml:space="preserve"> </w:t>
      </w:r>
      <w:r>
        <w:rPr>
          <w:rFonts w:ascii="GHEA Grapalat" w:hAnsi="GHEA Grapalat" w:cs="Sylfaen"/>
          <w:sz w:val="20"/>
        </w:rPr>
        <w:t>պետական</w:t>
      </w:r>
      <w:r>
        <w:rPr>
          <w:rFonts w:ascii="GHEA Grapalat" w:hAnsi="GHEA Grapalat" w:cs="Sylfaen"/>
          <w:sz w:val="20"/>
          <w:lang w:val="af-ZA"/>
        </w:rPr>
        <w:t xml:space="preserve"> </w:t>
      </w:r>
      <w:r>
        <w:rPr>
          <w:rFonts w:ascii="GHEA Grapalat" w:hAnsi="GHEA Grapalat" w:cs="Sylfaen"/>
          <w:sz w:val="20"/>
        </w:rPr>
        <w:t>բյուջե</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անվամբ</w:t>
      </w:r>
      <w:r>
        <w:rPr>
          <w:rFonts w:ascii="GHEA Grapalat" w:hAnsi="GHEA Grapalat" w:cs="Sylfaen"/>
          <w:sz w:val="20"/>
          <w:lang w:val="af-ZA"/>
        </w:rPr>
        <w:t xml:space="preserve"> </w:t>
      </w:r>
      <w:r>
        <w:rPr>
          <w:rFonts w:ascii="GHEA Grapalat" w:hAnsi="GHEA Grapalat" w:cs="Sylfaen"/>
          <w:sz w:val="20"/>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գանձապետական</w:t>
      </w:r>
      <w:r>
        <w:rPr>
          <w:rFonts w:ascii="GHEA Grapalat" w:hAnsi="GHEA Grapalat" w:cs="Sylfaen"/>
          <w:sz w:val="20"/>
          <w:lang w:val="af-ZA"/>
        </w:rPr>
        <w:t xml:space="preserve"> </w:t>
      </w:r>
      <w:r>
        <w:rPr>
          <w:rFonts w:ascii="GHEA Grapalat" w:hAnsi="GHEA Grapalat" w:cs="Sylfaen"/>
          <w:sz w:val="20"/>
        </w:rPr>
        <w:t>հաշվին</w:t>
      </w:r>
      <w:r>
        <w:rPr>
          <w:rFonts w:ascii="GHEA Grapalat" w:hAnsi="GHEA Grapalat" w:cs="Sylfaen"/>
          <w:sz w:val="20"/>
          <w:lang w:val="af-ZA"/>
        </w:rPr>
        <w:t>:</w:t>
      </w:r>
      <w:r>
        <w:rPr>
          <w:rFonts w:ascii="GHEA Grapalat" w:hAnsi="GHEA Grapalat" w:cs="Sylfaen"/>
          <w:lang w:val="af-ZA"/>
        </w:rPr>
        <w:t xml:space="preserve"> </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բանկի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հաշվեհամարը</w:t>
      </w:r>
      <w:r>
        <w:rPr>
          <w:rFonts w:ascii="GHEA Grapalat" w:hAnsi="GHEA Grapalat" w:cs="Sylfaen"/>
          <w:sz w:val="20"/>
          <w:lang w:val="af-ZA"/>
        </w:rPr>
        <w:t xml:space="preserve">, </w:t>
      </w:r>
      <w:r>
        <w:rPr>
          <w:rFonts w:ascii="GHEA Grapalat" w:hAnsi="GHEA Grapalat" w:cs="Sylfaen"/>
          <w:sz w:val="20"/>
        </w:rPr>
        <w:t>որին</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բավարարվելու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փոխանցվի</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անհրաժեշտ</w:t>
      </w:r>
      <w:r>
        <w:rPr>
          <w:rFonts w:ascii="GHEA Grapalat" w:hAnsi="GHEA Grapalat" w:cs="Sylfaen"/>
          <w:sz w:val="20"/>
          <w:lang w:val="af-ZA"/>
        </w:rPr>
        <w:t xml:space="preserve"> </w:t>
      </w:r>
      <w:r>
        <w:rPr>
          <w:rFonts w:ascii="GHEA Grapalat" w:hAnsi="GHEA Grapalat" w:cs="Sylfaen"/>
          <w:sz w:val="20"/>
        </w:rPr>
        <w:t>տեղեկություններ։</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12.6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բավարարվելու</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կայացված</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հրապարակվելուն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քննած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որոշում</w:t>
      </w:r>
      <w:r>
        <w:rPr>
          <w:rFonts w:ascii="GHEA Grapalat" w:hAnsi="GHEA Grapalat" w:cs="Sylfaen"/>
          <w:sz w:val="20"/>
          <w:lang w:val="af-ZA"/>
        </w:rPr>
        <w:t xml:space="preserve"> </w:t>
      </w:r>
      <w:r>
        <w:rPr>
          <w:rFonts w:ascii="GHEA Grapalat" w:hAnsi="GHEA Grapalat" w:cs="Sylfaen"/>
          <w:sz w:val="20"/>
        </w:rPr>
        <w:t>կայացրած</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անդամը</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լինելը</w:t>
      </w:r>
      <w:r>
        <w:rPr>
          <w:rFonts w:ascii="GHEA Grapalat" w:hAnsi="GHEA Grapalat" w:cs="Sylfaen"/>
          <w:sz w:val="20"/>
          <w:lang w:val="af-ZA"/>
        </w:rPr>
        <w:t xml:space="preserve"> </w:t>
      </w:r>
      <w:r>
        <w:rPr>
          <w:rFonts w:ascii="GHEA Grapalat" w:hAnsi="GHEA Grapalat" w:cs="Sylfaen"/>
          <w:sz w:val="20"/>
        </w:rPr>
        <w:t>հավաստող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բանկի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հաշվեհամարը</w:t>
      </w:r>
      <w:r>
        <w:rPr>
          <w:rFonts w:ascii="GHEA Grapalat" w:hAnsi="GHEA Grapalat" w:cs="Sylfaen"/>
          <w:sz w:val="20"/>
          <w:lang w:val="af-ZA"/>
        </w:rPr>
        <w:t xml:space="preserve">, </w:t>
      </w:r>
      <w:r>
        <w:rPr>
          <w:rFonts w:ascii="GHEA Grapalat" w:hAnsi="GHEA Grapalat" w:cs="Sylfaen"/>
          <w:sz w:val="20"/>
        </w:rPr>
        <w:t>որին</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փոխանցվի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վերադարձվող</w:t>
      </w:r>
      <w:r>
        <w:rPr>
          <w:rFonts w:ascii="GHEA Grapalat" w:hAnsi="GHEA Grapalat" w:cs="Sylfaen"/>
          <w:sz w:val="20"/>
          <w:lang w:val="af-ZA"/>
        </w:rPr>
        <w:t xml:space="preserve"> </w:t>
      </w:r>
      <w:r>
        <w:rPr>
          <w:rFonts w:ascii="GHEA Grapalat" w:hAnsi="GHEA Grapalat" w:cs="Sylfaen"/>
          <w:sz w:val="20"/>
        </w:rPr>
        <w:t>գումարը</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փոխանցում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վճարած</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հաշվին</w:t>
      </w:r>
      <w:r>
        <w:rPr>
          <w:rFonts w:ascii="GHEA Grapalat" w:hAnsi="GHEA Grapalat" w:cs="Sylfaen"/>
          <w:sz w:val="20"/>
          <w:lang w:val="af-ZA"/>
        </w:rPr>
        <w:t xml:space="preserve"> </w:t>
      </w:r>
      <w:r>
        <w:rPr>
          <w:rFonts w:ascii="GHEA Grapalat" w:hAnsi="GHEA Grapalat" w:cs="Sylfaen"/>
          <w:sz w:val="20"/>
        </w:rPr>
        <w:t>փոխանցելու</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բավարարում</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բողոքն</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խորհուրդն</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նրան</w:t>
      </w:r>
      <w:r>
        <w:rPr>
          <w:rFonts w:ascii="GHEA Grapalat" w:hAnsi="GHEA Grapalat" w:cs="Sylfaen"/>
          <w:sz w:val="20"/>
          <w:lang w:val="af-ZA"/>
        </w:rPr>
        <w:t xml:space="preserve"> </w:t>
      </w:r>
      <w:r>
        <w:rPr>
          <w:rFonts w:ascii="GHEA Grapalat" w:hAnsi="GHEA Grapalat" w:cs="Sylfaen"/>
          <w:sz w:val="20"/>
        </w:rPr>
        <w:t>տալով</w:t>
      </w:r>
      <w:r>
        <w:rPr>
          <w:rFonts w:ascii="GHEA Grapalat" w:hAnsi="GHEA Grapalat" w:cs="Sylfaen"/>
          <w:sz w:val="20"/>
          <w:lang w:val="af-ZA"/>
        </w:rPr>
        <w:t xml:space="preserve"> </w:t>
      </w:r>
      <w:r>
        <w:rPr>
          <w:rFonts w:ascii="GHEA Grapalat" w:hAnsi="GHEA Grapalat" w:cs="Sylfaen"/>
          <w:sz w:val="20"/>
        </w:rPr>
        <w:t>արձանագրված</w:t>
      </w:r>
      <w:r>
        <w:rPr>
          <w:rFonts w:ascii="GHEA Grapalat" w:hAnsi="GHEA Grapalat" w:cs="Sylfaen"/>
          <w:sz w:val="20"/>
          <w:lang w:val="af-ZA"/>
        </w:rPr>
        <w:t xml:space="preserve"> </w:t>
      </w:r>
      <w:r>
        <w:rPr>
          <w:rFonts w:ascii="GHEA Grapalat" w:hAnsi="GHEA Grapalat" w:cs="Sylfaen"/>
          <w:sz w:val="20"/>
        </w:rPr>
        <w:t>թերությունները</w:t>
      </w:r>
      <w:r>
        <w:rPr>
          <w:rFonts w:ascii="GHEA Grapalat" w:hAnsi="GHEA Grapalat" w:cs="Sylfaen"/>
          <w:sz w:val="20"/>
          <w:lang w:val="af-ZA"/>
        </w:rPr>
        <w:t xml:space="preserve"> </w:t>
      </w:r>
      <w:r>
        <w:rPr>
          <w:rFonts w:ascii="GHEA Grapalat" w:hAnsi="GHEA Grapalat" w:cs="Sylfaen"/>
          <w:sz w:val="20"/>
        </w:rPr>
        <w:t>վերացնելու</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ժամկետ։</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12.4 </w:t>
      </w:r>
      <w:r>
        <w:rPr>
          <w:rFonts w:ascii="GHEA Grapalat" w:hAnsi="GHEA Grapalat" w:cs="Sylfaen"/>
          <w:sz w:val="20"/>
        </w:rPr>
        <w:t>կետի</w:t>
      </w:r>
      <w:r>
        <w:rPr>
          <w:rFonts w:ascii="GHEA Grapalat" w:hAnsi="GHEA Grapalat" w:cs="Sylfaen"/>
          <w:sz w:val="20"/>
          <w:lang w:val="af-ZA"/>
        </w:rPr>
        <w:t xml:space="preserve"> 2-</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ենթակետով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բավարարել</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շտկված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բողոք</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խորհուրդը</w:t>
      </w:r>
      <w:r>
        <w:rPr>
          <w:rFonts w:ascii="GHEA Grapalat" w:hAnsi="GHEA Grapalat" w:cs="Sylfaen"/>
          <w:sz w:val="20"/>
          <w:lang w:val="af-ZA"/>
        </w:rPr>
        <w:t xml:space="preserve"> </w:t>
      </w:r>
      <w:r>
        <w:rPr>
          <w:rFonts w:ascii="GHEA Grapalat" w:hAnsi="GHEA Grapalat" w:cs="Sylfaen"/>
          <w:sz w:val="20"/>
        </w:rPr>
        <w:t>դիմում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պատվիրատուին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որոշում</w:t>
      </w:r>
      <w:r>
        <w:rPr>
          <w:rFonts w:ascii="GHEA Grapalat" w:hAnsi="GHEA Grapalat" w:cs="Sylfaen"/>
          <w:sz w:val="20"/>
          <w:lang w:val="af-ZA"/>
        </w:rPr>
        <w:t xml:space="preserve"> </w:t>
      </w:r>
      <w:r>
        <w:rPr>
          <w:rFonts w:ascii="GHEA Grapalat" w:hAnsi="GHEA Grapalat" w:cs="Sylfaen"/>
          <w:sz w:val="20"/>
        </w:rPr>
        <w:t>կայացնելու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անհրաժեշտ</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պահանջով</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նման</w:t>
      </w:r>
      <w:r>
        <w:rPr>
          <w:rFonts w:ascii="GHEA Grapalat" w:hAnsi="GHEA Grapalat" w:cs="Sylfaen"/>
          <w:sz w:val="20"/>
          <w:lang w:val="af-ZA"/>
        </w:rPr>
        <w:t xml:space="preserve"> </w:t>
      </w:r>
      <w:r>
        <w:rPr>
          <w:rFonts w:ascii="GHEA Grapalat" w:hAnsi="GHEA Grapalat" w:cs="Sylfaen"/>
          <w:sz w:val="20"/>
        </w:rPr>
        <w:t>պահանջ</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որոշումները</w:t>
      </w:r>
      <w:r>
        <w:rPr>
          <w:rFonts w:ascii="GHEA Grapalat" w:hAnsi="GHEA Grapalat" w:cs="Sylfaen"/>
          <w:sz w:val="20"/>
          <w:lang w:val="af-ZA"/>
        </w:rPr>
        <w:t xml:space="preserve"> </w:t>
      </w:r>
      <w:r>
        <w:rPr>
          <w:rFonts w:ascii="GHEA Grapalat" w:hAnsi="GHEA Grapalat" w:cs="Sylfaen"/>
          <w:sz w:val="20"/>
        </w:rPr>
        <w:t>կայացվում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այնպիսի</w:t>
      </w:r>
      <w:r>
        <w:rPr>
          <w:rFonts w:ascii="GHEA Grapalat" w:hAnsi="GHEA Grapalat" w:cs="Sylfaen"/>
          <w:sz w:val="20"/>
          <w:lang w:val="af-ZA"/>
        </w:rPr>
        <w:t xml:space="preserve"> </w:t>
      </w:r>
      <w:r>
        <w:rPr>
          <w:rFonts w:ascii="GHEA Grapalat" w:hAnsi="GHEA Grapalat" w:cs="Sylfaen"/>
          <w:sz w:val="20"/>
        </w:rPr>
        <w:t>ընթացակարգով</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պ</w:t>
      </w:r>
      <w:r>
        <w:rPr>
          <w:rFonts w:ascii="GHEA Grapalat" w:hAnsi="GHEA Grapalat" w:cs="Sylfaen"/>
          <w:sz w:val="20"/>
        </w:rPr>
        <w:t>ատվիրատուն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ներգրավված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կողմերն</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ունենան</w:t>
      </w:r>
      <w:r>
        <w:rPr>
          <w:rFonts w:ascii="GHEA Grapalat" w:hAnsi="GHEA Grapalat" w:cs="Sylfaen"/>
          <w:sz w:val="20"/>
          <w:lang w:val="af-ZA"/>
        </w:rPr>
        <w:t xml:space="preserve"> </w:t>
      </w:r>
      <w:r>
        <w:rPr>
          <w:rFonts w:ascii="GHEA Grapalat" w:hAnsi="GHEA Grapalat" w:cs="Sylfaen"/>
          <w:sz w:val="20"/>
        </w:rPr>
        <w:t>ներկա</w:t>
      </w:r>
      <w:r>
        <w:rPr>
          <w:rFonts w:ascii="GHEA Grapalat" w:hAnsi="GHEA Grapalat" w:cs="Sylfaen"/>
          <w:sz w:val="20"/>
          <w:lang w:val="af-ZA"/>
        </w:rPr>
        <w:t xml:space="preserve"> լինելու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նիստերին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իրենց</w:t>
      </w:r>
      <w:r>
        <w:rPr>
          <w:rFonts w:ascii="GHEA Grapalat" w:hAnsi="GHEA Grapalat" w:cs="Sylfaen"/>
          <w:sz w:val="20"/>
          <w:lang w:val="af-ZA"/>
        </w:rPr>
        <w:t xml:space="preserve"> </w:t>
      </w:r>
      <w:r>
        <w:rPr>
          <w:rFonts w:ascii="GHEA Grapalat" w:hAnsi="GHEA Grapalat" w:cs="Sylfaen"/>
          <w:sz w:val="20"/>
        </w:rPr>
        <w:t>տեսակետները։</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ներառում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հիմնավորումը</w:t>
      </w:r>
      <w:r>
        <w:rPr>
          <w:rFonts w:ascii="GHEA Grapalat" w:hAnsi="GHEA Grapalat" w:cs="Sylfaen"/>
          <w:sz w:val="20"/>
          <w:lang w:val="af-ZA"/>
        </w:rPr>
        <w:t xml:space="preserve">, </w:t>
      </w:r>
      <w:r>
        <w:rPr>
          <w:rFonts w:ascii="GHEA Grapalat" w:hAnsi="GHEA Grapalat" w:cs="Sylfaen"/>
          <w:sz w:val="20"/>
        </w:rPr>
        <w:t>ընդունվում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20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պատճառաբանված</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երկարաձգվել</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անգամ</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10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օրով</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որոշումն</w:t>
      </w:r>
      <w:r>
        <w:rPr>
          <w:rFonts w:ascii="GHEA Grapalat" w:hAnsi="GHEA Grapalat" w:cs="Sylfaen"/>
          <w:sz w:val="20"/>
          <w:lang w:val="af-ZA"/>
        </w:rPr>
        <w:t xml:space="preserve"> </w:t>
      </w:r>
      <w:r>
        <w:rPr>
          <w:rFonts w:ascii="GHEA Grapalat" w:hAnsi="GHEA Grapalat" w:cs="Sylfaen"/>
          <w:sz w:val="20"/>
        </w:rPr>
        <w:t>իրավապարտադիր</w:t>
      </w:r>
      <w:r>
        <w:rPr>
          <w:rFonts w:ascii="GHEA Grapalat" w:hAnsi="GHEA Grapalat" w:cs="Sylfaen"/>
          <w:sz w:val="20"/>
          <w:lang w:val="af-ZA"/>
        </w:rPr>
        <w:t xml:space="preserve"> </w:t>
      </w:r>
      <w:r>
        <w:rPr>
          <w:rFonts w:ascii="GHEA Grapalat" w:hAnsi="GHEA Grapalat" w:cs="Sylfaen"/>
          <w:sz w:val="20"/>
        </w:rPr>
        <w:t>է։</w:t>
      </w:r>
    </w:p>
    <w:p w:rsidR="00BF7179" w:rsidRDefault="00BF7179" w:rsidP="00BF7179">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BF7179" w:rsidRDefault="00BF7179" w:rsidP="00BF7179">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BF7179" w:rsidRDefault="00BF7179" w:rsidP="00BF7179">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BF7179" w:rsidRDefault="00BF7179" w:rsidP="00BF7179">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BF7179" w:rsidRDefault="00BF7179" w:rsidP="00BF7179">
      <w:pPr>
        <w:ind w:firstLine="720"/>
        <w:jc w:val="both"/>
        <w:rPr>
          <w:rFonts w:ascii="GHEA Grapalat" w:hAnsi="GHEA Grapalat" w:cs="Sylfaen"/>
          <w:sz w:val="20"/>
          <w:szCs w:val="20"/>
          <w:lang w:val="af-ZA"/>
        </w:rPr>
      </w:pPr>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BF7179" w:rsidRDefault="00BF7179" w:rsidP="00BF7179">
      <w:pPr>
        <w:ind w:firstLine="720"/>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BF7179" w:rsidRDefault="00BF7179" w:rsidP="00BF7179">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բավարարվելու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պ</w:t>
      </w:r>
      <w:r>
        <w:rPr>
          <w:rFonts w:ascii="GHEA Grapalat" w:hAnsi="GHEA Grapalat" w:cs="Sylfaen"/>
          <w:sz w:val="20"/>
        </w:rPr>
        <w:t>ատվիրատուն</w:t>
      </w:r>
      <w:r>
        <w:rPr>
          <w:rFonts w:ascii="GHEA Grapalat" w:hAnsi="GHEA Grapalat" w:cs="Sylfaen"/>
          <w:sz w:val="20"/>
          <w:lang w:val="af-ZA"/>
        </w:rPr>
        <w:t xml:space="preserve"> </w:t>
      </w:r>
      <w:r>
        <w:rPr>
          <w:rFonts w:ascii="GHEA Grapalat" w:hAnsi="GHEA Grapalat" w:cs="Sylfaen"/>
          <w:sz w:val="20"/>
        </w:rPr>
        <w:t>պատասխանատվություն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կրում</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պատճառված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հիմնավորված</w:t>
      </w:r>
      <w:r>
        <w:rPr>
          <w:rFonts w:ascii="GHEA Grapalat" w:hAnsi="GHEA Grapalat" w:cs="Sylfaen"/>
          <w:sz w:val="20"/>
          <w:lang w:val="af-ZA"/>
        </w:rPr>
        <w:t xml:space="preserve"> </w:t>
      </w:r>
      <w:r>
        <w:rPr>
          <w:rFonts w:ascii="GHEA Grapalat" w:hAnsi="GHEA Grapalat" w:cs="Sylfaen"/>
          <w:sz w:val="20"/>
        </w:rPr>
        <w:t>վնասի</w:t>
      </w:r>
      <w:r>
        <w:rPr>
          <w:rFonts w:ascii="GHEA Grapalat" w:hAnsi="GHEA Grapalat" w:cs="Sylfaen"/>
          <w:sz w:val="20"/>
          <w:lang w:val="af-ZA"/>
        </w:rPr>
        <w:t xml:space="preserve"> </w:t>
      </w:r>
      <w:r>
        <w:rPr>
          <w:rFonts w:ascii="GHEA Grapalat" w:hAnsi="GHEA Grapalat" w:cs="Sylfaen"/>
          <w:sz w:val="20"/>
        </w:rPr>
        <w:t>հատուցման</w:t>
      </w:r>
      <w:r>
        <w:rPr>
          <w:rFonts w:ascii="GHEA Grapalat" w:hAnsi="GHEA Grapalat" w:cs="Sylfaen"/>
          <w:sz w:val="20"/>
          <w:lang w:val="af-ZA"/>
        </w:rPr>
        <w:t xml:space="preserve"> </w:t>
      </w:r>
      <w:r>
        <w:rPr>
          <w:rFonts w:ascii="GHEA Grapalat" w:hAnsi="GHEA Grapalat" w:cs="Sylfaen"/>
          <w:sz w:val="20"/>
        </w:rPr>
        <w:t>համար։</w:t>
      </w:r>
    </w:p>
    <w:p w:rsidR="00BF7179" w:rsidRDefault="00BF7179" w:rsidP="00BF7179">
      <w:pPr>
        <w:ind w:firstLine="567"/>
        <w:jc w:val="both"/>
        <w:rPr>
          <w:rFonts w:ascii="GHEA Grapalat" w:hAnsi="GHEA Grapalat" w:cs="Sylfaen"/>
          <w:lang w:val="af-ZA"/>
        </w:rPr>
      </w:pPr>
      <w:r>
        <w:rPr>
          <w:rFonts w:ascii="GHEA Grapalat" w:hAnsi="GHEA Grapalat" w:cs="Sylfaen"/>
          <w:sz w:val="20"/>
          <w:lang w:val="af-ZA"/>
        </w:rPr>
        <w:t xml:space="preserve">12.13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քննությունը</w:t>
      </w:r>
      <w:r>
        <w:rPr>
          <w:rFonts w:ascii="GHEA Grapalat" w:hAnsi="GHEA Grapalat" w:cs="Sylfaen"/>
          <w:sz w:val="20"/>
          <w:lang w:val="af-ZA"/>
        </w:rPr>
        <w:t xml:space="preserve"> </w:t>
      </w:r>
      <w:r>
        <w:rPr>
          <w:rFonts w:ascii="GHEA Grapalat" w:hAnsi="GHEA Grapalat" w:cs="Sylfaen"/>
          <w:sz w:val="20"/>
        </w:rPr>
        <w:t>բաց</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հանրության</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բացառությամբ</w:t>
      </w:r>
      <w:r>
        <w:rPr>
          <w:rFonts w:ascii="GHEA Grapalat" w:hAnsi="GHEA Grapalat" w:cs="Sylfaen"/>
          <w:sz w:val="20"/>
          <w:lang w:val="af-ZA"/>
        </w:rPr>
        <w:t xml:space="preserve"> </w:t>
      </w:r>
      <w:r>
        <w:rPr>
          <w:rFonts w:ascii="GHEA Grapalat" w:hAnsi="GHEA Grapalat" w:cs="Sylfaen"/>
          <w:sz w:val="20"/>
        </w:rPr>
        <w:t>պետական</w:t>
      </w:r>
      <w:r>
        <w:rPr>
          <w:rFonts w:ascii="GHEA Grapalat" w:hAnsi="GHEA Grapalat" w:cs="Sylfaen"/>
          <w:sz w:val="20"/>
          <w:lang w:val="af-ZA"/>
        </w:rPr>
        <w:t xml:space="preserve"> </w:t>
      </w:r>
      <w:r>
        <w:rPr>
          <w:rFonts w:ascii="GHEA Grapalat" w:hAnsi="GHEA Grapalat" w:cs="Sylfaen"/>
          <w:sz w:val="20"/>
        </w:rPr>
        <w:t>գաղտնիք</w:t>
      </w:r>
      <w:r>
        <w:rPr>
          <w:rFonts w:ascii="GHEA Grapalat" w:hAnsi="GHEA Grapalat" w:cs="Sylfaen"/>
          <w:sz w:val="20"/>
          <w:lang w:val="af-ZA"/>
        </w:rPr>
        <w:t xml:space="preserve"> </w:t>
      </w:r>
      <w:r>
        <w:rPr>
          <w:rFonts w:ascii="GHEA Grapalat" w:hAnsi="GHEA Grapalat" w:cs="Sylfaen"/>
          <w:sz w:val="20"/>
        </w:rPr>
        <w:t>պարունակող</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խորհուրդը</w:t>
      </w:r>
      <w:r>
        <w:rPr>
          <w:rFonts w:ascii="GHEA Grapalat" w:hAnsi="GHEA Grapalat" w:cs="Sylfaen"/>
          <w:sz w:val="20"/>
          <w:lang w:val="af-ZA"/>
        </w:rPr>
        <w:t xml:space="preserve"> </w:t>
      </w:r>
      <w:r>
        <w:rPr>
          <w:rFonts w:ascii="GHEA Grapalat" w:hAnsi="GHEA Grapalat" w:cs="Sylfaen"/>
          <w:sz w:val="20"/>
        </w:rPr>
        <w:t>հայտարարություն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հրապարակում</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w:t>
      </w:r>
      <w:r>
        <w:rPr>
          <w:rFonts w:ascii="GHEA Grapalat" w:hAnsi="GHEA Grapalat" w:cs="Sylfaen"/>
          <w:lang w:val="af-ZA"/>
        </w:rPr>
        <w:t xml:space="preserve"> </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12.14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շահերը</w:t>
      </w:r>
      <w:r>
        <w:rPr>
          <w:rFonts w:ascii="GHEA Grapalat" w:hAnsi="GHEA Grapalat" w:cs="Sylfaen"/>
          <w:sz w:val="20"/>
          <w:lang w:val="af-ZA"/>
        </w:rPr>
        <w:t xml:space="preserve"> </w:t>
      </w:r>
      <w:r>
        <w:rPr>
          <w:rFonts w:ascii="GHEA Grapalat" w:hAnsi="GHEA Grapalat" w:cs="Sylfaen"/>
          <w:sz w:val="20"/>
        </w:rPr>
        <w:t>խախտվել</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խախտվել</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հիմք</w:t>
      </w:r>
      <w:r>
        <w:rPr>
          <w:rFonts w:ascii="GHEA Grapalat" w:hAnsi="GHEA Grapalat" w:cs="Sylfaen"/>
          <w:sz w:val="20"/>
          <w:lang w:val="af-ZA"/>
        </w:rPr>
        <w:t xml:space="preserve"> </w:t>
      </w:r>
      <w:r>
        <w:rPr>
          <w:rFonts w:ascii="GHEA Grapalat" w:hAnsi="GHEA Grapalat" w:cs="Sylfaen"/>
          <w:sz w:val="20"/>
        </w:rPr>
        <w:t>ծառայած</w:t>
      </w:r>
      <w:r>
        <w:rPr>
          <w:rFonts w:ascii="GHEA Grapalat" w:hAnsi="GHEA Grapalat" w:cs="Sylfaen"/>
          <w:sz w:val="20"/>
          <w:lang w:val="af-ZA"/>
        </w:rPr>
        <w:t xml:space="preserve"> </w:t>
      </w:r>
      <w:r>
        <w:rPr>
          <w:rFonts w:ascii="GHEA Grapalat" w:hAnsi="GHEA Grapalat" w:cs="Sylfaen"/>
          <w:sz w:val="20"/>
        </w:rPr>
        <w:t>գործողությունների</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որոշում</w:t>
      </w:r>
      <w:r>
        <w:rPr>
          <w:rFonts w:ascii="GHEA Grapalat" w:hAnsi="GHEA Grapalat" w:cs="Sylfaen"/>
          <w:sz w:val="20"/>
          <w:lang w:val="af-ZA"/>
        </w:rPr>
        <w:t xml:space="preserve"> </w:t>
      </w:r>
      <w:r>
        <w:rPr>
          <w:rFonts w:ascii="GHEA Grapalat" w:hAnsi="GHEA Grapalat" w:cs="Sylfaen"/>
          <w:sz w:val="20"/>
        </w:rPr>
        <w:t>ընդունելու</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ներկայացնելով</w:t>
      </w:r>
      <w:r>
        <w:rPr>
          <w:rFonts w:ascii="GHEA Grapalat" w:hAnsi="GHEA Grapalat" w:cs="Sylfaen"/>
          <w:sz w:val="20"/>
          <w:lang w:val="af-ZA"/>
        </w:rPr>
        <w:t xml:space="preserve"> </w:t>
      </w:r>
      <w:r>
        <w:rPr>
          <w:rFonts w:ascii="GHEA Grapalat" w:hAnsi="GHEA Grapalat" w:cs="Sylfaen"/>
          <w:sz w:val="20"/>
        </w:rPr>
        <w:t>համանման</w:t>
      </w:r>
      <w:r>
        <w:rPr>
          <w:rFonts w:ascii="GHEA Grapalat" w:hAnsi="GHEA Grapalat" w:cs="Sylfaen"/>
          <w:sz w:val="20"/>
          <w:lang w:val="af-ZA"/>
        </w:rPr>
        <w:t xml:space="preserve"> </w:t>
      </w:r>
      <w:r>
        <w:rPr>
          <w:rFonts w:ascii="GHEA Grapalat" w:hAnsi="GHEA Grapalat" w:cs="Sylfaen"/>
          <w:sz w:val="20"/>
        </w:rPr>
        <w:t>բողոք։</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չմասնակցած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զրկվում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համանման</w:t>
      </w:r>
      <w:r>
        <w:rPr>
          <w:rFonts w:ascii="GHEA Grapalat" w:hAnsi="GHEA Grapalat" w:cs="Sylfaen"/>
          <w:sz w:val="20"/>
          <w:lang w:val="af-ZA"/>
        </w:rPr>
        <w:t xml:space="preserve"> </w:t>
      </w:r>
      <w:r>
        <w:rPr>
          <w:rFonts w:ascii="GHEA Grapalat" w:hAnsi="GHEA Grapalat" w:cs="Sylfaen"/>
          <w:sz w:val="20"/>
        </w:rPr>
        <w:t>բողոք</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իրավունքից։</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որոշումն</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կայացնելու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խորհուրդը </w:t>
      </w:r>
      <w:r>
        <w:rPr>
          <w:rFonts w:ascii="GHEA Grapalat" w:hAnsi="GHEA Grapalat" w:cs="Sylfaen"/>
          <w:sz w:val="20"/>
        </w:rPr>
        <w:t>հրապարակում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շահագրգռված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կոնկրետ</w:t>
      </w:r>
      <w:r>
        <w:rPr>
          <w:rFonts w:ascii="GHEA Grapalat" w:hAnsi="GHEA Grapalat" w:cs="Sylfaen"/>
          <w:sz w:val="20"/>
          <w:lang w:val="af-ZA"/>
        </w:rPr>
        <w:t xml:space="preserve"> </w:t>
      </w:r>
      <w:r>
        <w:rPr>
          <w:rFonts w:ascii="GHEA Grapalat" w:hAnsi="GHEA Grapalat" w:cs="Sylfaen"/>
          <w:sz w:val="20"/>
        </w:rPr>
        <w:t>գործարքի</w:t>
      </w:r>
      <w:r>
        <w:rPr>
          <w:rFonts w:ascii="GHEA Grapalat" w:hAnsi="GHEA Grapalat" w:cs="Sylfaen"/>
          <w:sz w:val="20"/>
          <w:lang w:val="af-ZA"/>
        </w:rPr>
        <w:t xml:space="preserve"> </w:t>
      </w:r>
      <w:r>
        <w:rPr>
          <w:rFonts w:ascii="GHEA Grapalat" w:hAnsi="GHEA Grapalat" w:cs="Sylfaen"/>
          <w:sz w:val="20"/>
        </w:rPr>
        <w:t>կնքման</w:t>
      </w:r>
      <w:r>
        <w:rPr>
          <w:rFonts w:ascii="GHEA Grapalat" w:hAnsi="GHEA Grapalat" w:cs="Sylfaen"/>
          <w:sz w:val="20"/>
          <w:lang w:val="af-ZA"/>
        </w:rPr>
        <w:t xml:space="preserve"> </w:t>
      </w:r>
      <w:r>
        <w:rPr>
          <w:rFonts w:ascii="GHEA Grapalat" w:hAnsi="GHEA Grapalat" w:cs="Sylfaen"/>
          <w:sz w:val="20"/>
        </w:rPr>
        <w:t>հարցում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վնասներ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կրել</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գործողության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հետևանքով</w:t>
      </w:r>
      <w:r>
        <w:rPr>
          <w:rFonts w:ascii="GHEA Grapalat" w:hAnsi="GHEA Grapalat" w:cs="Sylfaen"/>
          <w:sz w:val="20"/>
          <w:lang w:val="af-ZA"/>
        </w:rPr>
        <w:t xml:space="preserve"> ,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դատական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Sylfaen"/>
          <w:sz w:val="20"/>
          <w:lang w:val="af-ZA"/>
        </w:rPr>
        <w:t xml:space="preserve"> </w:t>
      </w:r>
      <w:r>
        <w:rPr>
          <w:rFonts w:ascii="GHEA Grapalat" w:hAnsi="GHEA Grapalat" w:cs="Sylfaen"/>
          <w:sz w:val="20"/>
        </w:rPr>
        <w:t>վնասների</w:t>
      </w:r>
      <w:r>
        <w:rPr>
          <w:rFonts w:ascii="GHEA Grapalat" w:hAnsi="GHEA Grapalat" w:cs="Sylfaen"/>
          <w:sz w:val="20"/>
          <w:lang w:val="af-ZA"/>
        </w:rPr>
        <w:t xml:space="preserve"> </w:t>
      </w:r>
      <w:r>
        <w:rPr>
          <w:rFonts w:ascii="GHEA Grapalat" w:hAnsi="GHEA Grapalat" w:cs="Sylfaen"/>
          <w:sz w:val="20"/>
        </w:rPr>
        <w:t>փոխհատուցում։</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բողոքն</w:t>
      </w:r>
      <w:r>
        <w:rPr>
          <w:rFonts w:ascii="GHEA Grapalat" w:hAnsi="GHEA Grapalat" w:cs="Sylfaen"/>
          <w:sz w:val="20"/>
          <w:lang w:val="af-ZA"/>
        </w:rPr>
        <w:t xml:space="preserve"> </w:t>
      </w:r>
      <w:r>
        <w:rPr>
          <w:rFonts w:ascii="GHEA Grapalat" w:hAnsi="GHEA Grapalat" w:cs="Sylfaen"/>
          <w:sz w:val="20"/>
        </w:rPr>
        <w:t>ինքնաբերաբար</w:t>
      </w:r>
      <w:r>
        <w:rPr>
          <w:rFonts w:ascii="GHEA Grapalat" w:hAnsi="GHEA Grapalat" w:cs="Sylfaen"/>
          <w:sz w:val="20"/>
          <w:lang w:val="af-ZA"/>
        </w:rPr>
        <w:t xml:space="preserve"> </w:t>
      </w:r>
      <w:r>
        <w:rPr>
          <w:rFonts w:ascii="GHEA Grapalat" w:hAnsi="GHEA Grapalat" w:cs="Sylfaen"/>
          <w:sz w:val="20"/>
        </w:rPr>
        <w:t>կասեցնում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9-</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12.13-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հրապարակվելու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ընդունված</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հրապարակման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ներառյալ</w:t>
      </w:r>
      <w:r>
        <w:rPr>
          <w:rFonts w:ascii="GHEA Grapalat" w:hAnsi="GHEA Grapalat" w:cs="Sylfaen"/>
          <w:sz w:val="20"/>
          <w:lang w:val="af-ZA"/>
        </w:rPr>
        <w:t xml:space="preserve">:  </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կասեցումը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հանվել</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հիմնավորումների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հանրային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պաշտպանության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ազգային</w:t>
      </w:r>
      <w:r>
        <w:rPr>
          <w:rFonts w:ascii="GHEA Grapalat" w:hAnsi="GHEA Grapalat" w:cs="Sylfaen"/>
          <w:sz w:val="20"/>
          <w:lang w:val="af-ZA"/>
        </w:rPr>
        <w:t xml:space="preserve"> </w:t>
      </w:r>
      <w:r>
        <w:rPr>
          <w:rFonts w:ascii="GHEA Grapalat" w:hAnsi="GHEA Grapalat" w:cs="Sylfaen"/>
          <w:sz w:val="20"/>
        </w:rPr>
        <w:t>անվտանգության</w:t>
      </w:r>
      <w:r>
        <w:rPr>
          <w:rFonts w:ascii="GHEA Grapalat" w:hAnsi="GHEA Grapalat" w:cs="Sylfaen"/>
          <w:sz w:val="20"/>
          <w:lang w:val="af-ZA"/>
        </w:rPr>
        <w:t xml:space="preserve"> </w:t>
      </w:r>
      <w:r>
        <w:rPr>
          <w:rFonts w:ascii="GHEA Grapalat" w:hAnsi="GHEA Grapalat" w:cs="Sylfaen"/>
          <w:sz w:val="20"/>
        </w:rPr>
        <w:t>շահերից</w:t>
      </w:r>
      <w:r>
        <w:rPr>
          <w:rFonts w:ascii="GHEA Grapalat" w:hAnsi="GHEA Grapalat" w:cs="Sylfaen"/>
          <w:sz w:val="20"/>
          <w:lang w:val="af-ZA"/>
        </w:rPr>
        <w:t xml:space="preserve"> </w:t>
      </w:r>
      <w:r>
        <w:rPr>
          <w:rFonts w:ascii="GHEA Grapalat" w:hAnsi="GHEA Grapalat" w:cs="Sylfaen"/>
          <w:sz w:val="20"/>
        </w:rPr>
        <w:t>ելնելով</w:t>
      </w:r>
      <w:r>
        <w:rPr>
          <w:rFonts w:ascii="GHEA Grapalat" w:hAnsi="GHEA Grapalat" w:cs="Sylfaen"/>
          <w:sz w:val="20"/>
          <w:lang w:val="af-ZA"/>
        </w:rPr>
        <w:t xml:space="preserve">, </w:t>
      </w:r>
      <w:r>
        <w:rPr>
          <w:rFonts w:ascii="GHEA Grapalat" w:hAnsi="GHEA Grapalat" w:cs="Sylfaen"/>
          <w:sz w:val="20"/>
        </w:rPr>
        <w:t>անհրաժեշտ</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շարունակել</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խորհուրդը</w:t>
      </w:r>
      <w:r>
        <w:rPr>
          <w:rFonts w:ascii="GHEA Grapalat" w:hAnsi="GHEA Grapalat" w:cs="Sylfaen"/>
          <w:sz w:val="20"/>
          <w:lang w:val="af-ZA"/>
        </w:rPr>
        <w:t xml:space="preserve"> </w:t>
      </w:r>
      <w:r>
        <w:rPr>
          <w:rFonts w:ascii="GHEA Grapalat" w:hAnsi="GHEA Grapalat" w:cs="Sylfaen"/>
          <w:sz w:val="20"/>
        </w:rPr>
        <w:t>հրապարակում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կայացնելու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rsidR="00BF7179" w:rsidRDefault="00BF7179" w:rsidP="00BF7179">
      <w:pPr>
        <w:ind w:firstLine="567"/>
        <w:jc w:val="center"/>
        <w:rPr>
          <w:rFonts w:ascii="GHEA Grapalat" w:hAnsi="GHEA Grapalat" w:cs="Sylfaen"/>
          <w:lang w:val="es-ES"/>
        </w:rPr>
      </w:pPr>
    </w:p>
    <w:p w:rsidR="00BF7179" w:rsidRDefault="00BF7179" w:rsidP="00BF7179">
      <w:pPr>
        <w:ind w:firstLine="567"/>
        <w:jc w:val="center"/>
        <w:rPr>
          <w:rFonts w:ascii="GHEA Grapalat" w:hAnsi="GHEA Grapalat" w:cs="Sylfaen"/>
          <w:lang w:val="es-ES"/>
        </w:rPr>
      </w:pPr>
    </w:p>
    <w:p w:rsidR="00BF7179" w:rsidRDefault="00BF7179" w:rsidP="00BF7179">
      <w:pPr>
        <w:ind w:firstLine="567"/>
        <w:jc w:val="center"/>
        <w:rPr>
          <w:rFonts w:ascii="GHEA Grapalat" w:hAnsi="GHEA Grapalat" w:cs="Sylfaen"/>
          <w:lang w:val="es-ES"/>
        </w:rPr>
      </w:pPr>
    </w:p>
    <w:p w:rsidR="00BF7179" w:rsidRDefault="00BF7179" w:rsidP="00BF7179">
      <w:pPr>
        <w:jc w:val="center"/>
        <w:rPr>
          <w:rFonts w:ascii="GHEA Grapalat" w:hAnsi="GHEA Grapalat"/>
          <w:sz w:val="20"/>
          <w:szCs w:val="20"/>
          <w:lang w:val="af-ZA"/>
        </w:rPr>
      </w:pPr>
      <w:r>
        <w:rPr>
          <w:rFonts w:ascii="GHEA Grapalat" w:hAnsi="GHEA Grapalat" w:cs="Sylfaen"/>
          <w:sz w:val="20"/>
          <w:szCs w:val="20"/>
          <w:lang w:val="es-ES"/>
        </w:rPr>
        <w:t>ՄԱՍ</w:t>
      </w:r>
      <w:r>
        <w:rPr>
          <w:rFonts w:ascii="GHEA Grapalat" w:hAnsi="GHEA Grapalat"/>
          <w:sz w:val="20"/>
          <w:szCs w:val="20"/>
          <w:lang w:val="af-ZA"/>
        </w:rPr>
        <w:t xml:space="preserve">  II</w:t>
      </w:r>
    </w:p>
    <w:p w:rsidR="00BF7179" w:rsidRDefault="00BF7179" w:rsidP="00BF7179">
      <w:pPr>
        <w:jc w:val="center"/>
        <w:rPr>
          <w:rFonts w:ascii="GHEA Grapalat" w:hAnsi="GHEA Grapalat"/>
          <w:sz w:val="20"/>
          <w:szCs w:val="20"/>
          <w:lang w:val="af-ZA"/>
        </w:rPr>
      </w:pPr>
    </w:p>
    <w:p w:rsidR="00BF7179" w:rsidRDefault="00BF7179" w:rsidP="00BF7179">
      <w:pPr>
        <w:pStyle w:val="aa"/>
        <w:ind w:right="-7"/>
        <w:jc w:val="center"/>
        <w:rPr>
          <w:rFonts w:ascii="GHEA Grapalat" w:hAnsi="GHEA Grapalat"/>
          <w:sz w:val="20"/>
          <w:szCs w:val="20"/>
          <w:lang w:val="af-ZA"/>
        </w:rPr>
      </w:pPr>
      <w:r>
        <w:rPr>
          <w:rFonts w:ascii="GHEA Grapalat" w:hAnsi="GHEA Grapalat" w:cs="Sylfaen"/>
          <w:sz w:val="20"/>
          <w:szCs w:val="20"/>
          <w:lang w:val="es-ES"/>
        </w:rPr>
        <w:t>Հ</w:t>
      </w:r>
      <w:r>
        <w:rPr>
          <w:rFonts w:ascii="GHEA Grapalat" w:hAnsi="GHEA Grapalat"/>
          <w:sz w:val="20"/>
          <w:szCs w:val="20"/>
          <w:lang w:val="af-ZA"/>
        </w:rPr>
        <w:t xml:space="preserve"> </w:t>
      </w:r>
      <w:r>
        <w:rPr>
          <w:rFonts w:ascii="GHEA Grapalat" w:hAnsi="GHEA Grapalat" w:cs="Sylfaen"/>
          <w:sz w:val="20"/>
          <w:szCs w:val="20"/>
          <w:lang w:val="es-ES"/>
        </w:rPr>
        <w:t>Ր</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Հ</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Ն</w:t>
      </w:r>
      <w:r>
        <w:rPr>
          <w:rFonts w:ascii="GHEA Grapalat" w:hAnsi="GHEA Grapalat"/>
          <w:sz w:val="20"/>
          <w:szCs w:val="20"/>
          <w:lang w:val="af-ZA"/>
        </w:rPr>
        <w:t xml:space="preserve"> </w:t>
      </w:r>
      <w:r>
        <w:rPr>
          <w:rFonts w:ascii="GHEA Grapalat" w:hAnsi="GHEA Grapalat" w:cs="Sylfaen"/>
          <w:sz w:val="20"/>
          <w:szCs w:val="20"/>
          <w:lang w:val="es-ES"/>
        </w:rPr>
        <w:t>Գ</w:t>
      </w:r>
    </w:p>
    <w:p w:rsidR="00BF7179" w:rsidRDefault="00BF7179" w:rsidP="00BF7179">
      <w:pPr>
        <w:pStyle w:val="aa"/>
        <w:ind w:right="-7"/>
        <w:jc w:val="center"/>
        <w:rPr>
          <w:rFonts w:ascii="GHEA Grapalat" w:hAnsi="GHEA Grapalat"/>
          <w:sz w:val="20"/>
          <w:szCs w:val="20"/>
          <w:lang w:val="af-ZA"/>
        </w:rPr>
      </w:pPr>
      <w:r>
        <w:rPr>
          <w:rFonts w:ascii="GHEA Grapalat" w:hAnsi="GHEA Grapalat" w:cs="Sylfaen"/>
          <w:sz w:val="20"/>
          <w:szCs w:val="20"/>
          <w:lang w:val="es-ES"/>
        </w:rPr>
        <w:t>Գ Ն Ա Ն Շ Մ Ա Ն  Հ Ա Ր Ց Մ Ա Ն  Հ</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Յ</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Ը</w:t>
      </w:r>
      <w:r>
        <w:rPr>
          <w:rFonts w:ascii="GHEA Grapalat" w:hAnsi="GHEA Grapalat"/>
          <w:sz w:val="20"/>
          <w:szCs w:val="20"/>
          <w:lang w:val="af-ZA"/>
        </w:rPr>
        <w:t xml:space="preserve">   </w:t>
      </w:r>
      <w:r>
        <w:rPr>
          <w:rFonts w:ascii="GHEA Grapalat" w:hAnsi="GHEA Grapalat" w:cs="Sylfaen"/>
          <w:sz w:val="20"/>
          <w:szCs w:val="20"/>
          <w:lang w:val="es-ES"/>
        </w:rPr>
        <w:t>Պ</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Ր</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Ս</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Ե</w:t>
      </w:r>
      <w:r>
        <w:rPr>
          <w:rFonts w:ascii="GHEA Grapalat" w:hAnsi="GHEA Grapalat"/>
          <w:sz w:val="20"/>
          <w:szCs w:val="20"/>
          <w:lang w:val="af-ZA"/>
        </w:rPr>
        <w:t xml:space="preserve"> </w:t>
      </w:r>
      <w:r>
        <w:rPr>
          <w:rFonts w:ascii="GHEA Grapalat" w:hAnsi="GHEA Grapalat" w:cs="Sylfaen"/>
          <w:sz w:val="20"/>
          <w:szCs w:val="20"/>
          <w:lang w:val="es-ES"/>
        </w:rPr>
        <w:t>Լ</w:t>
      </w:r>
      <w:r>
        <w:rPr>
          <w:rFonts w:ascii="GHEA Grapalat" w:hAnsi="GHEA Grapalat"/>
          <w:sz w:val="20"/>
          <w:szCs w:val="20"/>
          <w:lang w:val="af-ZA"/>
        </w:rPr>
        <w:t xml:space="preserve"> </w:t>
      </w:r>
      <w:r>
        <w:rPr>
          <w:rFonts w:ascii="GHEA Grapalat" w:hAnsi="GHEA Grapalat" w:cs="Sylfaen"/>
          <w:sz w:val="20"/>
          <w:szCs w:val="20"/>
          <w:lang w:val="es-ES"/>
        </w:rPr>
        <w:t>ՈՒ</w:t>
      </w:r>
    </w:p>
    <w:p w:rsidR="00BF7179" w:rsidRDefault="00BF7179" w:rsidP="00BF7179">
      <w:pPr>
        <w:ind w:firstLine="567"/>
        <w:jc w:val="center"/>
        <w:rPr>
          <w:rFonts w:ascii="GHEA Grapalat" w:hAnsi="GHEA Grapalat"/>
          <w:lang w:val="af-ZA"/>
        </w:rPr>
      </w:pPr>
    </w:p>
    <w:p w:rsidR="00BF7179" w:rsidRDefault="00BF7179" w:rsidP="00BF7179">
      <w:pPr>
        <w:jc w:val="center"/>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lang w:val="es-ES"/>
        </w:rPr>
        <w:t>ԸՆԴՀԱՆՈՒՐ</w:t>
      </w:r>
      <w:r>
        <w:rPr>
          <w:rFonts w:ascii="GHEA Grapalat" w:hAnsi="GHEA Grapalat"/>
          <w:sz w:val="20"/>
          <w:lang w:val="af-ZA"/>
        </w:rPr>
        <w:t xml:space="preserve"> </w:t>
      </w:r>
      <w:r>
        <w:rPr>
          <w:rFonts w:ascii="GHEA Grapalat" w:hAnsi="GHEA Grapalat" w:cs="Sylfaen"/>
          <w:sz w:val="20"/>
          <w:lang w:val="es-ES"/>
        </w:rPr>
        <w:t>ԴՐՈՒՅԹՆԵՐ</w:t>
      </w:r>
    </w:p>
    <w:p w:rsidR="00BF7179" w:rsidRDefault="00BF7179" w:rsidP="00BF7179">
      <w:pPr>
        <w:ind w:firstLine="567"/>
        <w:jc w:val="both"/>
        <w:rPr>
          <w:rFonts w:ascii="GHEA Grapalat" w:hAnsi="GHEA Grapalat"/>
          <w:lang w:val="af-ZA"/>
        </w:rPr>
      </w:pPr>
      <w:r>
        <w:rPr>
          <w:rFonts w:ascii="GHEA Grapalat" w:hAnsi="GHEA Grapalat"/>
          <w:lang w:val="af-ZA"/>
        </w:rPr>
        <w:t xml:space="preserve"> </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lastRenderedPageBreak/>
        <w:t xml:space="preserve">1.1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հրահանգը</w:t>
      </w:r>
      <w:r>
        <w:rPr>
          <w:rFonts w:ascii="GHEA Grapalat" w:hAnsi="GHEA Grapalat" w:cs="Sylfaen"/>
          <w:sz w:val="20"/>
          <w:lang w:val="af-ZA"/>
        </w:rPr>
        <w:t xml:space="preserve"> </w:t>
      </w:r>
      <w:r>
        <w:rPr>
          <w:rFonts w:ascii="GHEA Grapalat" w:hAnsi="GHEA Grapalat" w:cs="Sylfaen"/>
          <w:sz w:val="20"/>
        </w:rPr>
        <w:t>նպատակ</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օժանդակել</w:t>
      </w:r>
      <w:r>
        <w:rPr>
          <w:rFonts w:ascii="GHEA Grapalat" w:hAnsi="GHEA Grapalat" w:cs="Sylfaen"/>
          <w:sz w:val="20"/>
          <w:lang w:val="af-ZA"/>
        </w:rPr>
        <w:t xml:space="preserve"> մ</w:t>
      </w:r>
      <w:r>
        <w:rPr>
          <w:rFonts w:ascii="GHEA Grapalat" w:hAnsi="GHEA Grapalat" w:cs="Sylfaen"/>
          <w:sz w:val="20"/>
        </w:rPr>
        <w:t>ասնակիցներին</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պատրաստելիս։</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rPr>
        <w:t>Նպատակահարմարության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մ</w:t>
      </w:r>
      <w:r>
        <w:rPr>
          <w:rFonts w:ascii="GHEA Grapalat" w:hAnsi="GHEA Grapalat" w:cs="Sylfaen"/>
          <w:sz w:val="20"/>
        </w:rPr>
        <w:t>ասնակիցը</w:t>
      </w:r>
      <w:r>
        <w:rPr>
          <w:rFonts w:ascii="GHEA Grapalat" w:hAnsi="GHEA Grapalat" w:cs="Sylfaen"/>
          <w:sz w:val="20"/>
          <w:lang w:val="af-ZA"/>
        </w:rPr>
        <w:t xml:space="preserve"> </w:t>
      </w:r>
      <w:r>
        <w:rPr>
          <w:rFonts w:ascii="GHEA Grapalat" w:hAnsi="GHEA Grapalat" w:cs="Sylfaen"/>
          <w:sz w:val="20"/>
        </w:rPr>
        <w:t>պահանջվող</w:t>
      </w:r>
      <w:r>
        <w:rPr>
          <w:rFonts w:ascii="GHEA Grapalat" w:hAnsi="GHEA Grapalat" w:cs="Sylfaen"/>
          <w:sz w:val="20"/>
          <w:lang w:val="af-ZA"/>
        </w:rPr>
        <w:t xml:space="preserve"> </w:t>
      </w:r>
      <w:r>
        <w:rPr>
          <w:rFonts w:ascii="GHEA Grapalat" w:hAnsi="GHEA Grapalat" w:cs="Sylfaen"/>
          <w:sz w:val="20"/>
        </w:rPr>
        <w:t>տեղեկությունները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ներկայացնել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հրահանգով</w:t>
      </w:r>
      <w:r>
        <w:rPr>
          <w:rFonts w:ascii="GHEA Grapalat" w:hAnsi="GHEA Grapalat" w:cs="Sylfaen"/>
          <w:sz w:val="20"/>
          <w:lang w:val="af-ZA"/>
        </w:rPr>
        <w:t xml:space="preserve"> </w:t>
      </w:r>
      <w:r>
        <w:rPr>
          <w:rFonts w:ascii="GHEA Grapalat" w:hAnsi="GHEA Grapalat" w:cs="Sylfaen"/>
          <w:sz w:val="20"/>
        </w:rPr>
        <w:t>առաջարկվող</w:t>
      </w:r>
      <w:r>
        <w:rPr>
          <w:rFonts w:ascii="GHEA Grapalat" w:hAnsi="GHEA Grapalat" w:cs="Sylfaen"/>
          <w:sz w:val="20"/>
          <w:lang w:val="af-ZA"/>
        </w:rPr>
        <w:t xml:space="preserve"> </w:t>
      </w:r>
      <w:r>
        <w:rPr>
          <w:rFonts w:ascii="GHEA Grapalat" w:hAnsi="GHEA Grapalat" w:cs="Sylfaen"/>
          <w:sz w:val="20"/>
        </w:rPr>
        <w:t>ձևերից</w:t>
      </w:r>
      <w:r>
        <w:rPr>
          <w:rFonts w:ascii="GHEA Grapalat" w:hAnsi="GHEA Grapalat" w:cs="Sylfaen"/>
          <w:sz w:val="20"/>
          <w:lang w:val="af-ZA"/>
        </w:rPr>
        <w:t xml:space="preserve"> </w:t>
      </w:r>
      <w:r>
        <w:rPr>
          <w:rFonts w:ascii="GHEA Grapalat" w:hAnsi="GHEA Grapalat" w:cs="Sylfaen"/>
          <w:sz w:val="20"/>
        </w:rPr>
        <w:t>տարբերվող</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ձևերով</w:t>
      </w:r>
      <w:r>
        <w:rPr>
          <w:rFonts w:ascii="GHEA Grapalat" w:hAnsi="GHEA Grapalat" w:cs="Sylfaen"/>
          <w:sz w:val="20"/>
          <w:lang w:val="af-ZA"/>
        </w:rPr>
        <w:t xml:space="preserve">` </w:t>
      </w:r>
      <w:r>
        <w:rPr>
          <w:rFonts w:ascii="GHEA Grapalat" w:hAnsi="GHEA Grapalat" w:cs="Sylfaen"/>
          <w:sz w:val="20"/>
        </w:rPr>
        <w:t>պահպանելով</w:t>
      </w:r>
      <w:r>
        <w:rPr>
          <w:rFonts w:ascii="GHEA Grapalat" w:hAnsi="GHEA Grapalat" w:cs="Sylfaen"/>
          <w:sz w:val="20"/>
          <w:lang w:val="af-ZA"/>
        </w:rPr>
        <w:t xml:space="preserve"> </w:t>
      </w:r>
      <w:r>
        <w:rPr>
          <w:rFonts w:ascii="GHEA Grapalat" w:hAnsi="GHEA Grapalat" w:cs="Sylfaen"/>
          <w:sz w:val="20"/>
        </w:rPr>
        <w:t>պահանջվող</w:t>
      </w:r>
      <w:r>
        <w:rPr>
          <w:rFonts w:ascii="GHEA Grapalat" w:hAnsi="GHEA Grapalat" w:cs="Sylfaen"/>
          <w:sz w:val="20"/>
          <w:lang w:val="af-ZA"/>
        </w:rPr>
        <w:t xml:space="preserve"> </w:t>
      </w:r>
      <w:r>
        <w:rPr>
          <w:rFonts w:ascii="GHEA Grapalat" w:hAnsi="GHEA Grapalat" w:cs="Sylfaen"/>
          <w:sz w:val="20"/>
        </w:rPr>
        <w:t>վավերապայմանները։</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հայերենից</w:t>
      </w:r>
      <w:r>
        <w:rPr>
          <w:rFonts w:ascii="GHEA Grapalat" w:hAnsi="GHEA Grapalat" w:cs="Sylfaen"/>
          <w:sz w:val="20"/>
          <w:lang w:val="af-ZA"/>
        </w:rPr>
        <w:t xml:space="preserve"> </w:t>
      </w:r>
      <w:r>
        <w:rPr>
          <w:rFonts w:ascii="GHEA Grapalat" w:hAnsi="GHEA Grapalat" w:cs="Sylfaen"/>
          <w:sz w:val="20"/>
        </w:rPr>
        <w:t>բացի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ներկայացվել</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անգլերեն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ռուսերեն։</w:t>
      </w:r>
      <w:r>
        <w:rPr>
          <w:rFonts w:ascii="GHEA Grapalat" w:hAnsi="GHEA Grapalat" w:cs="Sylfaen"/>
          <w:sz w:val="20"/>
          <w:lang w:val="af-ZA"/>
        </w:rPr>
        <w:t xml:space="preserve"> </w:t>
      </w:r>
    </w:p>
    <w:p w:rsidR="00BF7179" w:rsidRDefault="00BF7179" w:rsidP="00BF7179">
      <w:pPr>
        <w:jc w:val="center"/>
        <w:rPr>
          <w:rFonts w:ascii="GHEA Grapalat" w:hAnsi="GHEA Grapalat"/>
          <w:sz w:val="20"/>
          <w:lang w:val="af-ZA"/>
        </w:rPr>
      </w:pPr>
    </w:p>
    <w:p w:rsidR="00BF7179" w:rsidRDefault="00BF7179" w:rsidP="00BF7179">
      <w:pPr>
        <w:jc w:val="center"/>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lang w:val="es-ES"/>
        </w:rPr>
        <w:t>ԸՆԹԱՑԱԿԱՐԳԻ</w:t>
      </w:r>
      <w:r>
        <w:rPr>
          <w:rFonts w:ascii="GHEA Grapalat" w:hAnsi="GHEA Grapalat"/>
          <w:sz w:val="20"/>
          <w:lang w:val="af-ZA"/>
        </w:rPr>
        <w:t xml:space="preserve"> </w:t>
      </w:r>
      <w:r>
        <w:rPr>
          <w:rFonts w:ascii="GHEA Grapalat" w:hAnsi="GHEA Grapalat" w:cs="Sylfaen"/>
          <w:sz w:val="20"/>
          <w:lang w:val="es-ES"/>
        </w:rPr>
        <w:t>ՀԱՅՏԸ</w:t>
      </w:r>
    </w:p>
    <w:p w:rsidR="00BF7179" w:rsidRDefault="00BF7179" w:rsidP="00BF7179">
      <w:pPr>
        <w:ind w:firstLine="720"/>
        <w:jc w:val="center"/>
        <w:rPr>
          <w:rFonts w:ascii="GHEA Grapalat" w:hAnsi="GHEA Grapalat"/>
          <w:lang w:val="af-ZA"/>
        </w:rPr>
      </w:pPr>
    </w:p>
    <w:p w:rsidR="00BF7179" w:rsidRDefault="00BF7179" w:rsidP="00BF7179">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4-</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rsidR="00BF7179" w:rsidRDefault="00BF7179" w:rsidP="00BF7179">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BF7179" w:rsidRDefault="00BF7179" w:rsidP="00BF7179">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դիմում</w:t>
      </w:r>
      <w:r>
        <w:rPr>
          <w:rFonts w:ascii="GHEA Grapalat" w:hAnsi="GHEA Grapalat" w:cs="Sylfaen"/>
          <w:sz w:val="20"/>
          <w:lang w:val="af-ZA"/>
        </w:rPr>
        <w:t>` համաձայն հ</w:t>
      </w:r>
      <w:r>
        <w:rPr>
          <w:rFonts w:ascii="GHEA Grapalat" w:hAnsi="GHEA Grapalat" w:cs="Sylfaen"/>
          <w:sz w:val="20"/>
        </w:rPr>
        <w:t>ավելված</w:t>
      </w:r>
      <w:r>
        <w:rPr>
          <w:rFonts w:ascii="GHEA Grapalat" w:hAnsi="GHEA Grapalat" w:cs="Sylfaen"/>
          <w:sz w:val="20"/>
          <w:lang w:val="af-ZA"/>
        </w:rPr>
        <w:t xml:space="preserve"> N 1-ի</w:t>
      </w:r>
      <w:r>
        <w:rPr>
          <w:rFonts w:ascii="GHEA Grapalat" w:hAnsi="GHEA Grapalat" w:cs="Sylfaen"/>
          <w:sz w:val="20"/>
          <w:lang w:val="es-ES"/>
        </w:rPr>
        <w:t>.</w:t>
      </w:r>
    </w:p>
    <w:p w:rsidR="00BF7179" w:rsidRDefault="00BF7179" w:rsidP="00BF7179">
      <w:pPr>
        <w:ind w:firstLine="567"/>
        <w:jc w:val="both"/>
        <w:rPr>
          <w:rFonts w:ascii="GHEA Grapalat" w:hAnsi="GHEA Grapalat" w:cs="Sylfaen"/>
          <w:sz w:val="20"/>
          <w:lang w:val="hy-AM"/>
        </w:rPr>
      </w:pPr>
      <w:r>
        <w:rPr>
          <w:rFonts w:ascii="GHEA Grapalat" w:hAnsi="GHEA Grapalat" w:cs="Sylfaen"/>
          <w:sz w:val="20"/>
          <w:lang w:val="af-ZA"/>
        </w:rPr>
        <w:t>2.2 հայտարարություն սույն հրավերի 1-ին մասի` 2.2 կետով նախատեսված մ</w:t>
      </w:r>
      <w:r>
        <w:rPr>
          <w:rFonts w:ascii="GHEA Grapalat" w:hAnsi="GHEA Grapalat" w:cs="Sylfaen"/>
          <w:sz w:val="20"/>
        </w:rPr>
        <w:t>ասնակցության</w:t>
      </w:r>
      <w:r>
        <w:rPr>
          <w:rFonts w:ascii="GHEA Grapalat" w:hAnsi="GHEA Grapalat" w:cs="Sylfaen"/>
          <w:sz w:val="20"/>
          <w:lang w:val="af-ZA"/>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lang w:val="af-ZA"/>
        </w:rPr>
        <w:t>համաձայն հավելված N 2-ի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10-</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հավելված N 2.1-ի. </w:t>
      </w:r>
    </w:p>
    <w:p w:rsidR="00BF7179" w:rsidRDefault="00BF7179" w:rsidP="00BF7179">
      <w:pPr>
        <w:ind w:firstLine="567"/>
        <w:jc w:val="both"/>
        <w:rPr>
          <w:rFonts w:ascii="GHEA Grapalat" w:hAnsi="GHEA Grapalat" w:cs="Sylfaen"/>
          <w:sz w:val="20"/>
          <w:lang w:val="hy-AM"/>
        </w:rPr>
      </w:pPr>
      <w:r>
        <w:rPr>
          <w:rFonts w:ascii="GHEA Grapalat" w:hAnsi="GHEA Grapalat" w:cs="Sylfaen"/>
          <w:sz w:val="20"/>
          <w:lang w:val="af-ZA"/>
        </w:rPr>
        <w:t xml:space="preserve">2.3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BF7179" w:rsidRDefault="00BF7179" w:rsidP="00BF7179">
      <w:pPr>
        <w:ind w:firstLine="567"/>
        <w:jc w:val="both"/>
        <w:rPr>
          <w:rFonts w:ascii="GHEA Grapalat" w:hAnsi="GHEA Grapalat" w:cs="Sylfaen"/>
          <w:sz w:val="20"/>
          <w:lang w:val="hy-AM"/>
        </w:rPr>
      </w:pPr>
      <w:r>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BF7179" w:rsidRDefault="00BF7179" w:rsidP="00BF7179">
      <w:pPr>
        <w:ind w:firstLine="540"/>
        <w:jc w:val="both"/>
        <w:rPr>
          <w:rFonts w:ascii="GHEA Grapalat" w:hAnsi="GHEA Grapalat" w:cs="Sylfaen"/>
          <w:sz w:val="20"/>
          <w:lang w:val="hy-AM"/>
        </w:rPr>
      </w:pPr>
      <w:r>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hy-AM"/>
        </w:rPr>
        <w:t>մասին համաձայն հավելված</w:t>
      </w:r>
      <w:r>
        <w:rPr>
          <w:rFonts w:ascii="GHEA Grapalat" w:hAnsi="GHEA Grapalat" w:cs="Sylfaen"/>
          <w:sz w:val="20"/>
          <w:lang w:val="af-ZA"/>
        </w:rPr>
        <w:t xml:space="preserve"> N 3-ի)</w:t>
      </w:r>
      <w:r>
        <w:rPr>
          <w:rFonts w:ascii="GHEA Grapalat" w:hAnsi="GHEA Grapalat"/>
          <w:sz w:val="20"/>
          <w:lang w:val="hy-AM"/>
        </w:rPr>
        <w:t>.</w:t>
      </w:r>
      <w:r>
        <w:rPr>
          <w:rFonts w:ascii="GHEA Grapalat" w:hAnsi="GHEA Grapalat" w:cs="Sylfaen"/>
          <w:sz w:val="20"/>
          <w:lang w:val="af-ZA"/>
        </w:rPr>
        <w:t xml:space="preserve"> </w:t>
      </w:r>
    </w:p>
    <w:p w:rsidR="00BF7179" w:rsidRDefault="00BF7179" w:rsidP="00BF7179">
      <w:pPr>
        <w:ind w:firstLine="540"/>
        <w:jc w:val="both"/>
        <w:rPr>
          <w:rFonts w:ascii="GHEA Grapalat" w:hAnsi="GHEA Grapalat" w:cs="Sylfaen"/>
          <w:sz w:val="20"/>
          <w:lang w:val="af-ZA"/>
        </w:rPr>
      </w:pPr>
      <w:r>
        <w:rPr>
          <w:rFonts w:ascii="GHEA Grapalat" w:hAnsi="GHEA Grapalat" w:cs="Sylfaen"/>
          <w:sz w:val="20"/>
          <w:lang w:val="hy-AM"/>
        </w:rPr>
        <w:t>2.5</w:t>
      </w:r>
      <w:r>
        <w:rPr>
          <w:rFonts w:ascii="GHEA Grapalat" w:hAnsi="GHEA Grapalat" w:cs="Sylfaen"/>
          <w:sz w:val="20"/>
          <w:lang w:val="af-ZA"/>
        </w:rPr>
        <w:t xml:space="preserve"> հաստատված հ</w:t>
      </w:r>
      <w:r>
        <w:rPr>
          <w:rFonts w:ascii="GHEA Grapalat" w:hAnsi="GHEA Grapalat" w:cs="Sylfaen"/>
          <w:sz w:val="20"/>
          <w:lang w:val="hy-AM"/>
        </w:rPr>
        <w:t>այտարարություն՝</w:t>
      </w:r>
      <w:r>
        <w:rPr>
          <w:rFonts w:ascii="GHEA Grapalat" w:hAnsi="GHEA Grapalat" w:cs="Sylfaen"/>
          <w:sz w:val="20"/>
          <w:lang w:val="af-ZA"/>
        </w:rPr>
        <w:t xml:space="preserve">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համապա</w:t>
      </w:r>
      <w:r>
        <w:rPr>
          <w:rFonts w:ascii="GHEA Grapalat" w:hAnsi="GHEA Grapalat" w:cs="Sylfaen"/>
          <w:sz w:val="20"/>
          <w:lang w:val="af-ZA"/>
        </w:rPr>
        <w:softHyphen/>
      </w:r>
      <w:r>
        <w:rPr>
          <w:rFonts w:ascii="GHEA Grapalat" w:hAnsi="GHEA Grapalat" w:cs="Sylfaen"/>
          <w:sz w:val="20"/>
          <w:lang w:val="hy-AM"/>
        </w:rPr>
        <w:t>տասխանության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պայմանով</w:t>
      </w:r>
      <w:r>
        <w:rPr>
          <w:rFonts w:ascii="GHEA Grapalat" w:hAnsi="GHEA Grapalat" w:cs="Sylfaen"/>
          <w:sz w:val="20"/>
          <w:lang w:val="af-ZA"/>
        </w:rPr>
        <w:t xml:space="preserve">, </w:t>
      </w:r>
      <w:r>
        <w:rPr>
          <w:rFonts w:ascii="GHEA Grapalat" w:hAnsi="GHEA Grapalat" w:cs="Sylfaen"/>
          <w:sz w:val="20"/>
          <w:lang w:val="hy-AM"/>
        </w:rPr>
        <w:t>որ</w:t>
      </w:r>
      <w:r>
        <w:rPr>
          <w:rFonts w:ascii="GHEA Grapalat" w:hAnsi="GHEA Grapalat" w:cs="Sylfaen"/>
          <w:sz w:val="20"/>
          <w:lang w:val="af-ZA"/>
        </w:rPr>
        <w:t xml:space="preserve"> </w:t>
      </w:r>
      <w:r>
        <w:rPr>
          <w:rFonts w:ascii="GHEA Grapalat" w:hAnsi="GHEA Grapalat" w:cs="Sylfaen"/>
          <w:sz w:val="20"/>
          <w:lang w:val="hy-AM"/>
        </w:rPr>
        <w:t xml:space="preserve">եթե մասնակիցը ճանաչվում է </w:t>
      </w:r>
      <w:r>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 համաձայն հավելված N 4-ի.</w:t>
      </w:r>
      <w:r>
        <w:rPr>
          <w:rFonts w:ascii="GHEA Grapalat" w:hAnsi="GHEA Grapalat" w:cs="Sylfaen"/>
          <w:sz w:val="20"/>
          <w:lang w:val="af-ZA"/>
        </w:rPr>
        <w:t xml:space="preserve">       </w:t>
      </w:r>
    </w:p>
    <w:p w:rsidR="00BF7179" w:rsidRDefault="00BF7179" w:rsidP="00BF7179">
      <w:pPr>
        <w:pStyle w:val="norm"/>
        <w:spacing w:line="240" w:lineRule="auto"/>
        <w:ind w:firstLine="0"/>
        <w:rPr>
          <w:rFonts w:ascii="GHEA Grapalat" w:hAnsi="GHEA Grapalat" w:cs="Sylfaen"/>
          <w:sz w:val="20"/>
          <w:szCs w:val="24"/>
          <w:lang w:val="af-ZA" w:eastAsia="en-US"/>
        </w:rPr>
      </w:pPr>
      <w:r>
        <w:rPr>
          <w:rFonts w:ascii="GHEA Grapalat" w:hAnsi="GHEA Grapalat" w:cs="Sylfaen"/>
          <w:sz w:val="20"/>
          <w:lang w:val="af-ZA"/>
        </w:rPr>
        <w:t xml:space="preserve">         2.6</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BF7179" w:rsidRDefault="00BF7179" w:rsidP="00BF7179">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2.7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2"/>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2.9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5-</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Արժեքի</w:t>
      </w:r>
      <w:r>
        <w:rPr>
          <w:rFonts w:ascii="GHEA Grapalat" w:hAnsi="GHEA Grapalat" w:cs="Sylfaen"/>
          <w:sz w:val="20"/>
          <w:lang w:val="af-ZA"/>
        </w:rPr>
        <w:t xml:space="preserve"> </w:t>
      </w:r>
      <w:r>
        <w:rPr>
          <w:rFonts w:ascii="GHEA Grapalat" w:hAnsi="GHEA Grapalat" w:cs="Sylfaen"/>
          <w:sz w:val="20"/>
        </w:rPr>
        <w:t>բաղադրիչների</w:t>
      </w:r>
      <w:r>
        <w:rPr>
          <w:rFonts w:ascii="GHEA Grapalat" w:hAnsi="GHEA Grapalat" w:cs="Sylfaen"/>
          <w:sz w:val="20"/>
          <w:lang w:val="af-ZA"/>
        </w:rPr>
        <w:t xml:space="preserve"> </w:t>
      </w:r>
      <w:r>
        <w:rPr>
          <w:rFonts w:ascii="GHEA Grapalat" w:hAnsi="GHEA Grapalat" w:cs="Sylfaen"/>
          <w:sz w:val="20"/>
        </w:rPr>
        <w:t>հաշվարկ</w:t>
      </w:r>
      <w:r>
        <w:rPr>
          <w:rFonts w:ascii="GHEA Grapalat" w:hAnsi="GHEA Grapalat" w:cs="Sylfaen"/>
          <w:sz w:val="20"/>
          <w:lang w:val="af-ZA"/>
        </w:rPr>
        <w:t xml:space="preserve">` </w:t>
      </w:r>
      <w:r>
        <w:rPr>
          <w:rFonts w:ascii="GHEA Grapalat" w:hAnsi="GHEA Grapalat" w:cs="Sylfaen"/>
          <w:sz w:val="20"/>
        </w:rPr>
        <w:t>բացվածք</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մանրամասներ</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r>
        <w:rPr>
          <w:rFonts w:ascii="GHEA Grapalat" w:hAnsi="GHEA Grapalat" w:cs="Sylfaen"/>
          <w:sz w:val="20"/>
        </w:rPr>
        <w:t>պահանջվում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p>
    <w:p w:rsidR="00BF7179" w:rsidRDefault="00BF7179" w:rsidP="00BF7179">
      <w:pPr>
        <w:ind w:firstLine="567"/>
        <w:jc w:val="both"/>
        <w:rPr>
          <w:rFonts w:ascii="GHEA Grapalat" w:hAnsi="GHEA Grapalat"/>
          <w:sz w:val="20"/>
          <w:lang w:val="af-ZA"/>
        </w:rPr>
      </w:pPr>
    </w:p>
    <w:p w:rsidR="00BF7179" w:rsidRDefault="00BF7179" w:rsidP="00BF7179">
      <w:pPr>
        <w:ind w:firstLine="567"/>
        <w:jc w:val="both"/>
        <w:rPr>
          <w:rFonts w:ascii="GHEA Grapalat" w:hAnsi="GHEA Grapalat"/>
          <w:sz w:val="20"/>
          <w:lang w:val="af-ZA"/>
        </w:rPr>
      </w:pPr>
    </w:p>
    <w:p w:rsidR="00BF7179" w:rsidRDefault="00BF7179" w:rsidP="00BF7179">
      <w:pPr>
        <w:ind w:firstLine="720"/>
        <w:jc w:val="center"/>
        <w:rPr>
          <w:rFonts w:ascii="GHEA Grapalat" w:hAnsi="GHEA Grapalat" w:cs="Sylfaen"/>
          <w:sz w:val="20"/>
          <w:lang w:val="es-ES"/>
        </w:rPr>
      </w:pPr>
      <w:r>
        <w:rPr>
          <w:rFonts w:ascii="GHEA Grapalat" w:hAnsi="GHEA Grapalat"/>
          <w:sz w:val="20"/>
          <w:lang w:val="es-ES"/>
        </w:rPr>
        <w:lastRenderedPageBreak/>
        <w:t xml:space="preserve">3. ԱՌԱՋԻՆ ՏԵՂԸ ԶԲԱՂԵՑՐԱԾ </w:t>
      </w:r>
      <w:r>
        <w:rPr>
          <w:rFonts w:ascii="GHEA Grapalat" w:hAnsi="GHEA Grapalat" w:cs="Arial"/>
          <w:sz w:val="20"/>
          <w:lang w:val="es-ES"/>
        </w:rPr>
        <w:t xml:space="preserve">ՄԱՍՆԱԿՑԻ ԿՈՂՄԻՑ ՆԵՐԿԱՅԱՑՎՈՂ </w:t>
      </w:r>
      <w:r>
        <w:rPr>
          <w:rFonts w:ascii="GHEA Grapalat" w:hAnsi="GHEA Grapalat" w:cs="Sylfaen"/>
          <w:sz w:val="20"/>
          <w:lang w:val="es-ES"/>
        </w:rPr>
        <w:t>ՓԱՍՏԱԹՂԹԵՐԸ</w:t>
      </w:r>
    </w:p>
    <w:p w:rsidR="00BF7179" w:rsidRDefault="00BF7179" w:rsidP="00BF7179">
      <w:pPr>
        <w:ind w:firstLine="720"/>
        <w:jc w:val="center"/>
        <w:rPr>
          <w:rFonts w:ascii="GHEA Grapalat" w:hAnsi="GHEA Grapalat" w:cs="Arial"/>
          <w:sz w:val="20"/>
          <w:lang w:val="es-ES"/>
        </w:rPr>
      </w:pPr>
    </w:p>
    <w:p w:rsidR="00BF7179" w:rsidRDefault="00BF7179" w:rsidP="00BF7179">
      <w:pPr>
        <w:ind w:firstLine="567"/>
        <w:jc w:val="both"/>
        <w:rPr>
          <w:rFonts w:ascii="GHEA Grapalat" w:hAnsi="GHEA Grapalat" w:cs="Sylfaen"/>
          <w:sz w:val="20"/>
          <w:lang w:val="es-ES"/>
        </w:rPr>
      </w:pPr>
      <w:r>
        <w:rPr>
          <w:rFonts w:ascii="GHEA Grapalat" w:hAnsi="GHEA Grapalat" w:cs="Sylfaen"/>
          <w:sz w:val="20"/>
          <w:lang w:val="es-ES"/>
        </w:rPr>
        <w:t>3.1 Ա</w:t>
      </w:r>
      <w:r>
        <w:rPr>
          <w:rFonts w:ascii="GHEA Grapalat" w:hAnsi="GHEA Grapalat" w:cs="Sylfaen"/>
          <w:sz w:val="20"/>
        </w:rPr>
        <w:t>ռաջին</w:t>
      </w:r>
      <w:r>
        <w:rPr>
          <w:rFonts w:ascii="GHEA Grapalat" w:hAnsi="GHEA Grapalat" w:cs="Sylfaen"/>
          <w:sz w:val="20"/>
          <w:lang w:val="es-ES"/>
        </w:rPr>
        <w:t xml:space="preserve"> </w:t>
      </w:r>
      <w:r>
        <w:rPr>
          <w:rFonts w:ascii="GHEA Grapalat" w:hAnsi="GHEA Grapalat" w:cs="Sylfaen"/>
          <w:sz w:val="20"/>
        </w:rPr>
        <w:t>տեղ</w:t>
      </w:r>
      <w:r>
        <w:rPr>
          <w:rFonts w:ascii="GHEA Grapalat" w:hAnsi="GHEA Grapalat" w:cs="Sylfaen"/>
          <w:sz w:val="20"/>
          <w:lang w:val="es-ES"/>
        </w:rPr>
        <w:t xml:space="preserve"> </w:t>
      </w:r>
      <w:r>
        <w:rPr>
          <w:rFonts w:ascii="GHEA Grapalat" w:hAnsi="GHEA Grapalat" w:cs="Sylfaen"/>
          <w:sz w:val="20"/>
        </w:rPr>
        <w:t>զբաղեցրած</w:t>
      </w:r>
      <w:r>
        <w:rPr>
          <w:rFonts w:ascii="GHEA Grapalat" w:hAnsi="GHEA Grapalat" w:cs="Sylfaen"/>
          <w:sz w:val="20"/>
          <w:lang w:val="es-ES"/>
        </w:rPr>
        <w:t xml:space="preserve"> մ</w:t>
      </w:r>
      <w:r>
        <w:rPr>
          <w:rFonts w:ascii="GHEA Grapalat" w:hAnsi="GHEA Grapalat" w:cs="Sylfaen"/>
          <w:sz w:val="20"/>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հրավերի</w:t>
      </w:r>
      <w:r>
        <w:rPr>
          <w:rFonts w:ascii="GHEA Grapalat" w:hAnsi="GHEA Grapalat" w:cs="Sylfaen"/>
          <w:sz w:val="20"/>
          <w:lang w:val="es-ES"/>
        </w:rPr>
        <w:t xml:space="preserve"> </w:t>
      </w:r>
      <w:r>
        <w:rPr>
          <w:rFonts w:ascii="GHEA Grapalat" w:hAnsi="GHEA Grapalat" w:cs="Sylfaen"/>
          <w:sz w:val="20"/>
          <w:lang w:val="hy-AM"/>
        </w:rPr>
        <w:t>6</w:t>
      </w:r>
      <w:r>
        <w:rPr>
          <w:rFonts w:ascii="GHEA Grapalat" w:hAnsi="GHEA Grapalat" w:cs="Sylfaen"/>
          <w:sz w:val="20"/>
          <w:lang w:val="es-ES"/>
        </w:rPr>
        <w:t>-</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հավելվածով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գրությունը</w:t>
      </w:r>
      <w:r>
        <w:rPr>
          <w:rFonts w:ascii="GHEA Grapalat" w:hAnsi="GHEA Grapalat" w:cs="Sylfaen"/>
          <w:sz w:val="20"/>
          <w:lang w:val="es-ES"/>
        </w:rPr>
        <w:t xml:space="preserve">, </w:t>
      </w:r>
      <w:r>
        <w:rPr>
          <w:rFonts w:ascii="GHEA Grapalat" w:hAnsi="GHEA Grapalat" w:cs="Sylfaen"/>
          <w:sz w:val="20"/>
        </w:rPr>
        <w:t>որին</w:t>
      </w:r>
      <w:r>
        <w:rPr>
          <w:rFonts w:ascii="GHEA Grapalat" w:hAnsi="GHEA Grapalat" w:cs="Sylfaen"/>
          <w:sz w:val="20"/>
          <w:lang w:val="es-ES"/>
        </w:rPr>
        <w:t xml:space="preserve"> </w:t>
      </w:r>
      <w:r>
        <w:rPr>
          <w:rFonts w:ascii="GHEA Grapalat" w:hAnsi="GHEA Grapalat" w:cs="Sylfaen"/>
          <w:sz w:val="20"/>
        </w:rPr>
        <w:t>կցվում</w:t>
      </w:r>
      <w:r>
        <w:rPr>
          <w:rFonts w:ascii="GHEA Grapalat" w:hAnsi="GHEA Grapalat" w:cs="Sylfaen"/>
          <w:sz w:val="20"/>
          <w:lang w:val="es-ES"/>
        </w:rPr>
        <w:t xml:space="preserve"> է 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rPr>
        <w:t>ամբողջական նկարագիրը</w:t>
      </w:r>
      <w:r>
        <w:rPr>
          <w:rFonts w:ascii="GHEA Grapalat" w:hAnsi="GHEA Grapalat"/>
          <w:sz w:val="20"/>
          <w:szCs w:val="20"/>
          <w:lang w:val="es-ES"/>
        </w:rPr>
        <w:t xml:space="preserve">` </w:t>
      </w:r>
      <w:r>
        <w:rPr>
          <w:rFonts w:ascii="GHEA Grapalat" w:hAnsi="GHEA Grapalat"/>
          <w:sz w:val="20"/>
          <w:szCs w:val="20"/>
        </w:rPr>
        <w:t>համաձայն</w:t>
      </w:r>
      <w:r>
        <w:rPr>
          <w:rFonts w:ascii="GHEA Grapalat" w:hAnsi="GHEA Grapalat"/>
          <w:sz w:val="20"/>
          <w:szCs w:val="20"/>
          <w:lang w:val="es-ES"/>
        </w:rPr>
        <w:t xml:space="preserve"> </w:t>
      </w:r>
      <w:r>
        <w:rPr>
          <w:rFonts w:ascii="GHEA Grapalat" w:hAnsi="GHEA Grapalat"/>
          <w:sz w:val="20"/>
          <w:szCs w:val="20"/>
        </w:rPr>
        <w:t>հավելված</w:t>
      </w:r>
      <w:r>
        <w:rPr>
          <w:rFonts w:ascii="GHEA Grapalat" w:hAnsi="GHEA Grapalat"/>
          <w:sz w:val="20"/>
          <w:szCs w:val="20"/>
          <w:lang w:val="es-ES"/>
        </w:rPr>
        <w:t xml:space="preserve"> N 6.1-</w:t>
      </w:r>
      <w:r>
        <w:rPr>
          <w:rFonts w:ascii="GHEA Grapalat" w:hAnsi="GHEA Grapalat"/>
          <w:sz w:val="20"/>
          <w:szCs w:val="20"/>
        </w:rPr>
        <w:t>ի</w:t>
      </w:r>
      <w:r>
        <w:rPr>
          <w:rFonts w:ascii="GHEA Grapalat" w:hAnsi="GHEA Grapalat" w:cs="Sylfaen"/>
          <w:sz w:val="20"/>
          <w:lang w:val="es-ES"/>
        </w:rPr>
        <w:t>.</w:t>
      </w:r>
    </w:p>
    <w:p w:rsidR="00BF7179" w:rsidRDefault="00BF7179" w:rsidP="00BF7179">
      <w:pPr>
        <w:ind w:firstLine="567"/>
        <w:jc w:val="both"/>
        <w:rPr>
          <w:rFonts w:ascii="GHEA Grapalat" w:hAnsi="GHEA Grapalat" w:cs="Sylfaen"/>
          <w:sz w:val="20"/>
          <w:lang w:val="af-ZA"/>
        </w:rPr>
      </w:pPr>
      <w:r>
        <w:rPr>
          <w:rFonts w:ascii="GHEA Grapalat" w:hAnsi="GHEA Grapalat" w:cs="Sylfaen"/>
          <w:sz w:val="20"/>
          <w:lang w:val="af-ZA"/>
        </w:rPr>
        <w:t xml:space="preserve">3.2 Սույն </w:t>
      </w:r>
      <w:r>
        <w:rPr>
          <w:rFonts w:ascii="GHEA Grapalat" w:hAnsi="GHEA Grapalat" w:cs="Sylfaen"/>
          <w:sz w:val="20"/>
        </w:rPr>
        <w:t>հրավերով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մ</w:t>
      </w:r>
      <w:r>
        <w:rPr>
          <w:rFonts w:ascii="GHEA Grapalat" w:hAnsi="GHEA Grapalat" w:cs="Sylfaen"/>
          <w:sz w:val="20"/>
        </w:rPr>
        <w:t>ասնակցի</w:t>
      </w:r>
      <w:r>
        <w:rPr>
          <w:rFonts w:ascii="GHEA Grapalat" w:hAnsi="GHEA Grapalat" w:cs="Sylfaen"/>
          <w:sz w:val="20"/>
          <w:lang w:val="es-ES"/>
        </w:rPr>
        <w:t xml:space="preserve"> </w:t>
      </w:r>
      <w:r>
        <w:rPr>
          <w:rFonts w:ascii="GHEA Grapalat" w:hAnsi="GHEA Grapalat" w:cs="Sylfaen"/>
          <w:sz w:val="20"/>
        </w:rPr>
        <w:t>կազմած</w:t>
      </w:r>
      <w:r>
        <w:rPr>
          <w:rFonts w:ascii="GHEA Grapalat" w:hAnsi="GHEA Grapalat" w:cs="Sylfaen"/>
          <w:sz w:val="20"/>
          <w:lang w:val="es-ES"/>
        </w:rPr>
        <w:t xml:space="preserve"> </w:t>
      </w:r>
      <w:r>
        <w:rPr>
          <w:rFonts w:ascii="GHEA Grapalat" w:hAnsi="GHEA Grapalat" w:cs="Sylfaen"/>
          <w:sz w:val="20"/>
        </w:rPr>
        <w:t>փաստաթղթերը</w:t>
      </w:r>
      <w:r>
        <w:rPr>
          <w:rFonts w:ascii="GHEA Grapalat" w:hAnsi="GHEA Grapalat" w:cs="Sylfaen"/>
          <w:sz w:val="20"/>
          <w:lang w:val="es-ES"/>
        </w:rPr>
        <w:t xml:space="preserve"> </w:t>
      </w:r>
      <w:r>
        <w:rPr>
          <w:rFonts w:ascii="GHEA Grapalat" w:hAnsi="GHEA Grapalat" w:cs="Sylfaen"/>
          <w:sz w:val="20"/>
        </w:rPr>
        <w:t>ստորագրում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դրանք</w:t>
      </w:r>
      <w:r>
        <w:rPr>
          <w:rFonts w:ascii="GHEA Grapalat" w:hAnsi="GHEA Grapalat" w:cs="Sylfaen"/>
          <w:sz w:val="20"/>
          <w:lang w:val="es-ES"/>
        </w:rPr>
        <w:t xml:space="preserve"> </w:t>
      </w:r>
      <w:r>
        <w:rPr>
          <w:rFonts w:ascii="GHEA Grapalat" w:hAnsi="GHEA Grapalat" w:cs="Sylfaen"/>
          <w:sz w:val="20"/>
        </w:rPr>
        <w:t>ներկայացնող</w:t>
      </w:r>
      <w:r>
        <w:rPr>
          <w:rFonts w:ascii="GHEA Grapalat" w:hAnsi="GHEA Grapalat" w:cs="Sylfaen"/>
          <w:sz w:val="20"/>
          <w:lang w:val="es-ES"/>
        </w:rPr>
        <w:t xml:space="preserve"> </w:t>
      </w:r>
      <w:r>
        <w:rPr>
          <w:rFonts w:ascii="GHEA Grapalat" w:hAnsi="GHEA Grapalat" w:cs="Sylfaen"/>
          <w:sz w:val="20"/>
        </w:rPr>
        <w:t>անձը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վերջինիս</w:t>
      </w:r>
      <w:r>
        <w:rPr>
          <w:rFonts w:ascii="GHEA Grapalat" w:hAnsi="GHEA Grapalat" w:cs="Sylfaen"/>
          <w:sz w:val="20"/>
          <w:lang w:val="es-ES"/>
        </w:rPr>
        <w:t xml:space="preserve"> </w:t>
      </w:r>
      <w:r>
        <w:rPr>
          <w:rFonts w:ascii="GHEA Grapalat" w:hAnsi="GHEA Grapalat" w:cs="Sylfaen"/>
          <w:sz w:val="20"/>
        </w:rPr>
        <w:t>լիազորված</w:t>
      </w:r>
      <w:r>
        <w:rPr>
          <w:rFonts w:ascii="GHEA Grapalat" w:hAnsi="GHEA Grapalat" w:cs="Sylfaen"/>
          <w:sz w:val="20"/>
          <w:lang w:val="es-ES"/>
        </w:rPr>
        <w:t xml:space="preserve"> </w:t>
      </w:r>
      <w:r>
        <w:rPr>
          <w:rFonts w:ascii="GHEA Grapalat" w:hAnsi="GHEA Grapalat" w:cs="Sylfaen"/>
          <w:sz w:val="20"/>
        </w:rPr>
        <w:t>անձը</w:t>
      </w:r>
      <w:r>
        <w:rPr>
          <w:rFonts w:ascii="GHEA Grapalat" w:hAnsi="GHEA Grapalat" w:cs="Sylfaen"/>
          <w:sz w:val="20"/>
          <w:lang w:val="es-ES"/>
        </w:rPr>
        <w:t xml:space="preserve"> (</w:t>
      </w:r>
      <w:r>
        <w:rPr>
          <w:rFonts w:ascii="GHEA Grapalat" w:hAnsi="GHEA Grapalat" w:cs="Sylfaen"/>
          <w:sz w:val="20"/>
        </w:rPr>
        <w:t>այսուհետ</w:t>
      </w:r>
      <w:r>
        <w:rPr>
          <w:rFonts w:ascii="GHEA Grapalat" w:hAnsi="GHEA Grapalat" w:cs="Sylfaen"/>
          <w:sz w:val="20"/>
          <w:lang w:val="es-ES"/>
        </w:rPr>
        <w:t xml:space="preserve">` </w:t>
      </w:r>
      <w:r>
        <w:rPr>
          <w:rFonts w:ascii="GHEA Grapalat" w:hAnsi="GHEA Grapalat" w:cs="Sylfaen"/>
          <w:sz w:val="20"/>
        </w:rPr>
        <w:t>գործակալ</w:t>
      </w:r>
      <w:r>
        <w:rPr>
          <w:rFonts w:ascii="GHEA Grapalat" w:hAnsi="GHEA Grapalat" w:cs="Sylfaen"/>
          <w:sz w:val="20"/>
          <w:lang w:val="es-ES"/>
        </w:rPr>
        <w:t>)</w:t>
      </w:r>
      <w:r>
        <w:rPr>
          <w:rFonts w:ascii="GHEA Grapalat" w:hAnsi="GHEA Grapalat" w:cs="Sylfaen"/>
          <w:sz w:val="20"/>
        </w:rPr>
        <w:t>։</w:t>
      </w:r>
      <w:r>
        <w:rPr>
          <w:rFonts w:ascii="GHEA Grapalat" w:hAnsi="GHEA Grapalat" w:cs="Sylfaen"/>
          <w:sz w:val="20"/>
          <w:lang w:val="es-ES"/>
        </w:rPr>
        <w:t xml:space="preserve"> </w:t>
      </w:r>
      <w:r>
        <w:rPr>
          <w:rFonts w:ascii="GHEA Grapalat" w:hAnsi="GHEA Grapalat" w:cs="Sylfaen"/>
          <w:sz w:val="20"/>
        </w:rPr>
        <w:t>Եթե</w:t>
      </w:r>
      <w:r>
        <w:rPr>
          <w:rFonts w:ascii="GHEA Grapalat" w:hAnsi="GHEA Grapalat" w:cs="Sylfaen"/>
          <w:sz w:val="20"/>
          <w:lang w:val="es-ES"/>
        </w:rPr>
        <w:t xml:space="preserve"> </w:t>
      </w:r>
      <w:r>
        <w:rPr>
          <w:rFonts w:ascii="GHEA Grapalat" w:hAnsi="GHEA Grapalat" w:cs="Sylfaen"/>
          <w:sz w:val="20"/>
        </w:rPr>
        <w:t>հայտը</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գործակալը</w:t>
      </w:r>
      <w:r>
        <w:rPr>
          <w:rFonts w:ascii="GHEA Grapalat" w:hAnsi="GHEA Grapalat" w:cs="Sylfaen"/>
          <w:sz w:val="20"/>
          <w:lang w:val="es-ES"/>
        </w:rPr>
        <w:t xml:space="preserve">, </w:t>
      </w:r>
      <w:r>
        <w:rPr>
          <w:rFonts w:ascii="GHEA Grapalat" w:hAnsi="GHEA Grapalat" w:cs="Sylfaen"/>
          <w:sz w:val="20"/>
        </w:rPr>
        <w:t>ապա</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ներկայացվում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վերջինիս</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լիազորությունը</w:t>
      </w:r>
      <w:r>
        <w:rPr>
          <w:rFonts w:ascii="GHEA Grapalat" w:hAnsi="GHEA Grapalat" w:cs="Sylfaen"/>
          <w:sz w:val="20"/>
          <w:lang w:val="es-ES"/>
        </w:rPr>
        <w:t xml:space="preserve"> </w:t>
      </w:r>
      <w:r>
        <w:rPr>
          <w:rFonts w:ascii="GHEA Grapalat" w:hAnsi="GHEA Grapalat" w:cs="Sylfaen"/>
          <w:sz w:val="20"/>
        </w:rPr>
        <w:t>վերապահված</w:t>
      </w:r>
      <w:r>
        <w:rPr>
          <w:rFonts w:ascii="GHEA Grapalat" w:hAnsi="GHEA Grapalat" w:cs="Sylfaen"/>
          <w:sz w:val="20"/>
          <w:lang w:val="es-ES"/>
        </w:rPr>
        <w:t xml:space="preserve"> </w:t>
      </w:r>
      <w:r>
        <w:rPr>
          <w:rFonts w:ascii="GHEA Grapalat" w:hAnsi="GHEA Grapalat" w:cs="Sylfaen"/>
          <w:sz w:val="20"/>
        </w:rPr>
        <w:t>լինելու</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փաստաթուղթ։</w:t>
      </w:r>
    </w:p>
    <w:p w:rsidR="00BF7179" w:rsidRDefault="00BF7179" w:rsidP="00BF7179">
      <w:pPr>
        <w:pStyle w:val="norm"/>
        <w:spacing w:line="240" w:lineRule="auto"/>
        <w:ind w:firstLine="284"/>
        <w:jc w:val="right"/>
        <w:rPr>
          <w:rFonts w:ascii="GHEA Grapalat" w:hAnsi="GHEA Grapalat" w:cs="Sylfaen"/>
          <w:sz w:val="20"/>
          <w:lang w:val="es-ES"/>
        </w:rPr>
      </w:pPr>
    </w:p>
    <w:p w:rsidR="00BF7179" w:rsidRDefault="00BF7179" w:rsidP="00BF7179">
      <w:pPr>
        <w:jc w:val="center"/>
        <w:rPr>
          <w:rFonts w:ascii="GHEA Grapalat" w:hAnsi="GHEA Grapalat" w:cs="Sylfaen"/>
          <w:sz w:val="20"/>
          <w:lang w:val="es-ES"/>
        </w:rPr>
      </w:pPr>
      <w:r>
        <w:rPr>
          <w:rFonts w:ascii="GHEA Grapalat" w:hAnsi="GHEA Grapalat"/>
          <w:sz w:val="20"/>
          <w:lang w:val="es-ES"/>
        </w:rPr>
        <w:t xml:space="preserve">4. </w:t>
      </w:r>
      <w:r>
        <w:rPr>
          <w:rFonts w:ascii="GHEA Grapalat" w:hAnsi="GHEA Grapalat" w:cs="Sylfaen"/>
          <w:sz w:val="20"/>
          <w:lang w:val="es-ES"/>
        </w:rPr>
        <w:t>ՀԱՅՏԸ</w:t>
      </w:r>
      <w:r>
        <w:rPr>
          <w:rFonts w:ascii="GHEA Grapalat" w:hAnsi="GHEA Grapalat" w:cs="Arial"/>
          <w:sz w:val="20"/>
          <w:lang w:val="es-ES"/>
        </w:rPr>
        <w:t xml:space="preserve">  </w:t>
      </w:r>
      <w:r>
        <w:rPr>
          <w:rFonts w:ascii="GHEA Grapalat" w:hAnsi="GHEA Grapalat" w:cs="Sylfaen"/>
          <w:sz w:val="20"/>
          <w:lang w:val="es-ES"/>
        </w:rPr>
        <w:t>ՊԱՏՐԱՍՏԵԼՈՒ</w:t>
      </w:r>
      <w:r>
        <w:rPr>
          <w:rFonts w:ascii="GHEA Grapalat" w:hAnsi="GHEA Grapalat" w:cs="Arial"/>
          <w:sz w:val="20"/>
          <w:lang w:val="es-ES"/>
        </w:rPr>
        <w:t xml:space="preserve">  </w:t>
      </w:r>
      <w:r>
        <w:rPr>
          <w:rFonts w:ascii="GHEA Grapalat" w:hAnsi="GHEA Grapalat" w:cs="Sylfaen"/>
          <w:sz w:val="20"/>
          <w:lang w:val="es-ES"/>
        </w:rPr>
        <w:t>ԿԱՐԳԸ</w:t>
      </w:r>
    </w:p>
    <w:p w:rsidR="00BF7179" w:rsidRDefault="00BF7179" w:rsidP="00BF7179">
      <w:pPr>
        <w:jc w:val="center"/>
        <w:rPr>
          <w:rFonts w:ascii="GHEA Grapalat" w:hAnsi="GHEA Grapalat" w:cs="Sylfaen"/>
          <w:sz w:val="20"/>
          <w:lang w:val="es-ES"/>
        </w:rPr>
      </w:pPr>
    </w:p>
    <w:p w:rsidR="00BF7179" w:rsidRDefault="00BF7179" w:rsidP="00BF7179">
      <w:pPr>
        <w:ind w:firstLine="567"/>
        <w:jc w:val="both"/>
        <w:rPr>
          <w:rFonts w:ascii="GHEA Grapalat" w:hAnsi="GHEA Grapalat" w:cs="Sylfaen"/>
          <w:sz w:val="20"/>
          <w:szCs w:val="20"/>
          <w:lang w:val="es-ES"/>
        </w:rPr>
      </w:pPr>
      <w:r>
        <w:rPr>
          <w:rFonts w:ascii="GHEA Grapalat" w:hAnsi="GHEA Grapalat"/>
          <w:sz w:val="20"/>
          <w:szCs w:val="20"/>
          <w:lang w:val="es-ES"/>
        </w:rPr>
        <w:t xml:space="preserve">4.1 </w:t>
      </w:r>
      <w:r>
        <w:rPr>
          <w:rFonts w:ascii="GHEA Grapalat" w:hAnsi="GHEA Grapalat" w:cs="Sylfaen"/>
          <w:sz w:val="20"/>
          <w:szCs w:val="20"/>
        </w:rPr>
        <w:t>Մասնակիցը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սույն</w:t>
      </w:r>
      <w:r>
        <w:rPr>
          <w:rFonts w:ascii="GHEA Grapalat" w:hAnsi="GHEA Grapalat" w:cs="Sylfaen"/>
          <w:sz w:val="20"/>
          <w:szCs w:val="20"/>
          <w:lang w:val="es-ES"/>
        </w:rPr>
        <w:t xml:space="preserve"> </w:t>
      </w:r>
      <w:r>
        <w:rPr>
          <w:rFonts w:ascii="GHEA Grapalat" w:hAnsi="GHEA Grapalat" w:cs="Sylfaen"/>
          <w:sz w:val="20"/>
          <w:szCs w:val="20"/>
        </w:rPr>
        <w:t>հրավերով</w:t>
      </w:r>
      <w:r>
        <w:rPr>
          <w:rFonts w:ascii="GHEA Grapalat" w:hAnsi="GHEA Grapalat" w:cs="Sylfaen"/>
          <w:sz w:val="20"/>
          <w:szCs w:val="20"/>
          <w:lang w:val="es-ES"/>
        </w:rPr>
        <w:t xml:space="preserve"> </w:t>
      </w:r>
      <w:r>
        <w:rPr>
          <w:rFonts w:ascii="GHEA Grapalat" w:hAnsi="GHEA Grapalat" w:cs="Sylfaen"/>
          <w:sz w:val="20"/>
          <w:szCs w:val="20"/>
        </w:rPr>
        <w:t>սահմանված</w:t>
      </w:r>
      <w:r>
        <w:rPr>
          <w:rFonts w:ascii="GHEA Grapalat" w:hAnsi="GHEA Grapalat" w:cs="Sylfaen"/>
          <w:sz w:val="20"/>
          <w:szCs w:val="20"/>
          <w:lang w:val="es-ES"/>
        </w:rPr>
        <w:t xml:space="preserve"> </w:t>
      </w:r>
      <w:r>
        <w:rPr>
          <w:rFonts w:ascii="GHEA Grapalat" w:hAnsi="GHEA Grapalat" w:cs="Sylfaen"/>
          <w:sz w:val="20"/>
          <w:szCs w:val="20"/>
        </w:rPr>
        <w:t>կարգով։</w:t>
      </w:r>
      <w:r>
        <w:rPr>
          <w:rFonts w:ascii="GHEA Grapalat" w:hAnsi="GHEA Grapalat" w:cs="Sylfaen"/>
          <w:sz w:val="20"/>
          <w:szCs w:val="20"/>
          <w:lang w:val="es-ES"/>
        </w:rPr>
        <w:t xml:space="preserve"> </w:t>
      </w:r>
    </w:p>
    <w:p w:rsidR="00BF7179" w:rsidRDefault="00BF7179" w:rsidP="00BF7179">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b/>
          <w:sz w:val="20"/>
          <w:szCs w:val="20"/>
          <w:lang w:val="es-ES"/>
        </w:rPr>
        <w:t xml:space="preserve">մեկ </w:t>
      </w:r>
      <w:r>
        <w:rPr>
          <w:rFonts w:ascii="GHEA Grapalat" w:hAnsi="GHEA Grapalat"/>
          <w:b/>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rPr>
        <w:t>Հայտում</w:t>
      </w:r>
      <w:r>
        <w:rPr>
          <w:rFonts w:ascii="GHEA Grapalat" w:hAnsi="GHEA Grapalat" w:cs="Sylfaen"/>
          <w:sz w:val="20"/>
          <w:lang w:val="af-ZA"/>
        </w:rPr>
        <w:t xml:space="preserve"> </w:t>
      </w:r>
      <w:r>
        <w:rPr>
          <w:rFonts w:ascii="GHEA Grapalat" w:hAnsi="GHEA Grapalat" w:cs="Sylfaen"/>
          <w:sz w:val="20"/>
        </w:rPr>
        <w:t>ներառվող</w:t>
      </w:r>
      <w:r>
        <w:rPr>
          <w:rFonts w:ascii="GHEA Grapalat" w:hAnsi="GHEA Grapalat" w:cs="Sylfaen"/>
          <w:sz w:val="20"/>
          <w:lang w:val="af-ZA"/>
        </w:rPr>
        <w:t xml:space="preserve"> </w:t>
      </w:r>
      <w:r>
        <w:rPr>
          <w:rFonts w:ascii="GHEA Grapalat" w:hAnsi="GHEA Grapalat" w:cs="Sylfaen"/>
          <w:sz w:val="20"/>
        </w:rPr>
        <w:t>բնօրինակ</w:t>
      </w:r>
      <w:r>
        <w:rPr>
          <w:rFonts w:ascii="GHEA Grapalat" w:hAnsi="GHEA Grapalat" w:cs="Sylfaen"/>
          <w:sz w:val="20"/>
          <w:lang w:val="af-ZA"/>
        </w:rPr>
        <w:t xml:space="preserve"> </w:t>
      </w:r>
      <w:r>
        <w:rPr>
          <w:rFonts w:ascii="GHEA Grapalat" w:hAnsi="GHEA Grapalat" w:cs="Sylfaen"/>
          <w:sz w:val="20"/>
        </w:rPr>
        <w:t>փաստաթղթերի</w:t>
      </w:r>
      <w:r>
        <w:rPr>
          <w:rFonts w:ascii="GHEA Grapalat" w:hAnsi="GHEA Grapalat" w:cs="Sylfaen"/>
          <w:sz w:val="20"/>
          <w:lang w:val="af-ZA"/>
        </w:rPr>
        <w:t xml:space="preserve"> </w:t>
      </w:r>
      <w:r>
        <w:rPr>
          <w:rFonts w:ascii="GHEA Grapalat" w:hAnsi="GHEA Grapalat" w:cs="Sylfaen"/>
          <w:sz w:val="20"/>
        </w:rPr>
        <w:t>փոխարեն</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ներկայացվել</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նոտարական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վավերացված</w:t>
      </w:r>
      <w:r>
        <w:rPr>
          <w:rFonts w:ascii="GHEA Grapalat" w:hAnsi="GHEA Grapalat" w:cs="Sylfaen"/>
          <w:sz w:val="20"/>
          <w:lang w:val="af-ZA"/>
        </w:rPr>
        <w:t xml:space="preserve"> </w:t>
      </w:r>
      <w:r>
        <w:rPr>
          <w:rFonts w:ascii="GHEA Grapalat" w:hAnsi="GHEA Grapalat" w:cs="Sylfaen"/>
          <w:sz w:val="20"/>
        </w:rPr>
        <w:t>օրինակները։</w:t>
      </w:r>
    </w:p>
    <w:p w:rsidR="00BF7179" w:rsidRDefault="00BF7179" w:rsidP="00BF7179">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rsidR="00BF7179" w:rsidRDefault="00BF7179" w:rsidP="00BF7179">
      <w:pPr>
        <w:ind w:firstLine="720"/>
        <w:jc w:val="both"/>
        <w:rPr>
          <w:rFonts w:ascii="GHEA Grapalat" w:hAnsi="GHEA Grapalat"/>
          <w:sz w:val="20"/>
          <w:szCs w:val="20"/>
          <w:lang w:val="af-ZA"/>
        </w:rPr>
      </w:pPr>
      <w:r>
        <w:rPr>
          <w:rFonts w:ascii="GHEA Grapalat" w:hAnsi="GHEA Grapalat"/>
          <w:sz w:val="20"/>
          <w:szCs w:val="20"/>
          <w:lang w:val="af-ZA"/>
        </w:rPr>
        <w:t xml:space="preserve">4.2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4.1-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rsidR="00BF7179" w:rsidRDefault="00BF7179" w:rsidP="00BF7179">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rsidR="00BF7179" w:rsidRDefault="00BF7179" w:rsidP="00BF7179">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գնանշման</w:t>
      </w:r>
      <w:r>
        <w:rPr>
          <w:rFonts w:ascii="GHEA Grapalat" w:hAnsi="GHEA Grapalat"/>
          <w:sz w:val="20"/>
          <w:szCs w:val="20"/>
          <w:lang w:val="af-ZA"/>
        </w:rPr>
        <w:t xml:space="preserve"> </w:t>
      </w:r>
      <w:r>
        <w:rPr>
          <w:rFonts w:ascii="GHEA Grapalat" w:hAnsi="GHEA Grapalat"/>
          <w:sz w:val="20"/>
          <w:szCs w:val="20"/>
        </w:rPr>
        <w:t>հարցման</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rsidR="00BF7179" w:rsidRDefault="00BF7179" w:rsidP="00BF7179">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rsidR="00BF7179" w:rsidRDefault="00BF7179" w:rsidP="00BF7179">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rsidR="00BF7179" w:rsidRDefault="00BF7179" w:rsidP="00BF7179">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4.3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4.1 </w:t>
      </w:r>
      <w:r>
        <w:rPr>
          <w:rFonts w:ascii="GHEA Grapalat" w:hAnsi="GHEA Grapalat" w:cs="Sylfaen"/>
          <w:sz w:val="20"/>
          <w:szCs w:val="20"/>
        </w:rPr>
        <w:t>և</w:t>
      </w:r>
      <w:r>
        <w:rPr>
          <w:rFonts w:ascii="GHEA Grapalat" w:hAnsi="GHEA Grapalat" w:cs="Sylfaen"/>
          <w:sz w:val="20"/>
          <w:szCs w:val="20"/>
          <w:lang w:val="af-ZA"/>
        </w:rPr>
        <w:t xml:space="preserve"> 4.2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rsidR="00BF7179" w:rsidRDefault="00BF7179" w:rsidP="00BF7179">
      <w:pPr>
        <w:pStyle w:val="norm"/>
        <w:spacing w:line="240" w:lineRule="auto"/>
        <w:ind w:firstLine="284"/>
        <w:jc w:val="right"/>
        <w:rPr>
          <w:rFonts w:ascii="GHEA Grapalat" w:hAnsi="GHEA Grapalat" w:cs="Sylfaen"/>
          <w:sz w:val="20"/>
          <w:lang w:val="es-ES"/>
        </w:rPr>
      </w:pPr>
    </w:p>
    <w:p w:rsidR="00BF7179" w:rsidRDefault="00BF7179" w:rsidP="00BF7179">
      <w:pPr>
        <w:pStyle w:val="norm"/>
        <w:spacing w:line="240" w:lineRule="auto"/>
        <w:ind w:firstLine="284"/>
        <w:jc w:val="right"/>
        <w:rPr>
          <w:rFonts w:ascii="GHEA Grapalat" w:hAnsi="GHEA Grapalat" w:cs="Sylfaen"/>
          <w:sz w:val="20"/>
          <w:lang w:val="es-ES"/>
        </w:rPr>
      </w:pPr>
    </w:p>
    <w:p w:rsidR="00BF7179" w:rsidRDefault="00BF7179" w:rsidP="00BF7179">
      <w:pPr>
        <w:pStyle w:val="norm"/>
        <w:spacing w:line="240" w:lineRule="auto"/>
        <w:ind w:firstLine="284"/>
        <w:jc w:val="right"/>
        <w:rPr>
          <w:rFonts w:ascii="GHEA Grapalat" w:hAnsi="GHEA Grapalat" w:cs="Sylfaen"/>
          <w:sz w:val="20"/>
          <w:lang w:val="es-ES"/>
        </w:rPr>
      </w:pPr>
    </w:p>
    <w:p w:rsidR="00BF7179" w:rsidRDefault="00BF7179" w:rsidP="00BF7179">
      <w:pPr>
        <w:pStyle w:val="norm"/>
        <w:spacing w:line="240" w:lineRule="auto"/>
        <w:ind w:firstLine="284"/>
        <w:jc w:val="right"/>
        <w:rPr>
          <w:rFonts w:ascii="GHEA Grapalat" w:hAnsi="GHEA Grapalat" w:cs="Sylfaen"/>
          <w:sz w:val="20"/>
          <w:lang w:val="es-ES"/>
        </w:rPr>
      </w:pPr>
    </w:p>
    <w:p w:rsidR="00BF7179" w:rsidRDefault="00BF7179" w:rsidP="00BF7179">
      <w:pPr>
        <w:pStyle w:val="norm"/>
        <w:spacing w:line="240" w:lineRule="auto"/>
        <w:ind w:firstLine="284"/>
        <w:jc w:val="right"/>
        <w:rPr>
          <w:rFonts w:ascii="GHEA Grapalat" w:hAnsi="GHEA Grapalat" w:cs="Sylfaen"/>
          <w:sz w:val="20"/>
          <w:lang w:val="es-ES"/>
        </w:rPr>
      </w:pPr>
    </w:p>
    <w:p w:rsidR="00BF7179" w:rsidRDefault="00BF7179" w:rsidP="00BF7179">
      <w:pPr>
        <w:pStyle w:val="norm"/>
        <w:spacing w:line="240" w:lineRule="auto"/>
        <w:ind w:firstLine="284"/>
        <w:jc w:val="right"/>
        <w:rPr>
          <w:rFonts w:ascii="GHEA Grapalat" w:hAnsi="GHEA Grapalat" w:cs="Sylfaen"/>
          <w:sz w:val="20"/>
          <w:lang w:val="es-ES"/>
        </w:rPr>
      </w:pPr>
    </w:p>
    <w:p w:rsidR="00BF7179" w:rsidRDefault="00BF7179" w:rsidP="00BF7179">
      <w:pPr>
        <w:pStyle w:val="norm"/>
        <w:spacing w:line="240" w:lineRule="auto"/>
        <w:ind w:firstLine="284"/>
        <w:jc w:val="right"/>
        <w:rPr>
          <w:rFonts w:ascii="GHEA Grapalat" w:hAnsi="GHEA Grapalat" w:cs="Sylfaen"/>
          <w:sz w:val="20"/>
          <w:lang w:val="es-ES"/>
        </w:rPr>
      </w:pPr>
    </w:p>
    <w:p w:rsidR="00BF7179" w:rsidRDefault="00BF7179" w:rsidP="00BF7179">
      <w:pPr>
        <w:pStyle w:val="norm"/>
        <w:spacing w:line="240" w:lineRule="auto"/>
        <w:ind w:firstLine="284"/>
        <w:jc w:val="right"/>
        <w:rPr>
          <w:rFonts w:ascii="GHEA Grapalat" w:hAnsi="GHEA Grapalat" w:cs="Sylfaen"/>
          <w:sz w:val="20"/>
          <w:lang w:val="es-ES"/>
        </w:rPr>
      </w:pPr>
    </w:p>
    <w:p w:rsidR="00BF7179" w:rsidRDefault="00BF7179" w:rsidP="00BF7179">
      <w:pPr>
        <w:pStyle w:val="norm"/>
        <w:spacing w:line="240" w:lineRule="auto"/>
        <w:ind w:firstLine="284"/>
        <w:jc w:val="right"/>
        <w:rPr>
          <w:rFonts w:ascii="GHEA Grapalat" w:hAnsi="GHEA Grapalat" w:cs="Sylfaen"/>
          <w:sz w:val="20"/>
          <w:lang w:val="es-ES"/>
        </w:rPr>
      </w:pPr>
    </w:p>
    <w:p w:rsidR="00BF7179" w:rsidRDefault="00BF7179" w:rsidP="00BF7179">
      <w:pPr>
        <w:pStyle w:val="norm"/>
        <w:spacing w:line="240" w:lineRule="auto"/>
        <w:ind w:firstLine="284"/>
        <w:jc w:val="right"/>
        <w:rPr>
          <w:rFonts w:ascii="GHEA Grapalat" w:hAnsi="GHEA Grapalat" w:cs="Sylfaen"/>
          <w:sz w:val="20"/>
          <w:lang w:val="es-ES"/>
        </w:rPr>
      </w:pPr>
    </w:p>
    <w:p w:rsidR="00BF7179" w:rsidRDefault="00BF7179" w:rsidP="00BF7179">
      <w:pPr>
        <w:pStyle w:val="norm"/>
        <w:spacing w:line="240" w:lineRule="auto"/>
        <w:ind w:firstLine="284"/>
        <w:jc w:val="right"/>
        <w:rPr>
          <w:rFonts w:ascii="GHEA Grapalat" w:hAnsi="GHEA Grapalat" w:cs="Sylfaen"/>
          <w:sz w:val="20"/>
          <w:lang w:val="es-ES"/>
        </w:rPr>
      </w:pPr>
    </w:p>
    <w:p w:rsidR="00BF7179" w:rsidRDefault="00BF7179" w:rsidP="00BF7179">
      <w:pPr>
        <w:pStyle w:val="norm"/>
        <w:spacing w:line="240" w:lineRule="auto"/>
        <w:ind w:firstLine="284"/>
        <w:jc w:val="right"/>
        <w:rPr>
          <w:rFonts w:ascii="GHEA Grapalat" w:hAnsi="GHEA Grapalat" w:cs="Sylfaen"/>
          <w:sz w:val="20"/>
          <w:lang w:val="es-ES"/>
        </w:rPr>
      </w:pPr>
    </w:p>
    <w:p w:rsidR="00BF7179" w:rsidRDefault="00BF7179" w:rsidP="00BF7179">
      <w:pPr>
        <w:pStyle w:val="norm"/>
        <w:spacing w:line="240" w:lineRule="auto"/>
        <w:ind w:firstLine="284"/>
        <w:jc w:val="right"/>
        <w:rPr>
          <w:rFonts w:ascii="GHEA Grapalat" w:hAnsi="GHEA Grapalat" w:cs="Sylfaen"/>
          <w:sz w:val="20"/>
          <w:lang w:val="es-ES"/>
        </w:rPr>
      </w:pPr>
    </w:p>
    <w:p w:rsidR="00BF7179" w:rsidRDefault="00BF7179" w:rsidP="00BF7179">
      <w:pPr>
        <w:pStyle w:val="norm"/>
        <w:spacing w:line="240" w:lineRule="auto"/>
        <w:ind w:firstLine="284"/>
        <w:jc w:val="right"/>
        <w:rPr>
          <w:rFonts w:ascii="GHEA Grapalat" w:hAnsi="GHEA Grapalat" w:cs="Sylfaen"/>
          <w:sz w:val="20"/>
          <w:lang w:val="es-ES"/>
        </w:rPr>
      </w:pPr>
    </w:p>
    <w:p w:rsidR="00BF7179" w:rsidRDefault="00BF7179" w:rsidP="00BF7179">
      <w:pPr>
        <w:pStyle w:val="norm"/>
        <w:spacing w:line="240" w:lineRule="auto"/>
        <w:ind w:firstLine="284"/>
        <w:jc w:val="right"/>
        <w:rPr>
          <w:rFonts w:ascii="GHEA Grapalat" w:hAnsi="GHEA Grapalat" w:cs="Sylfaen"/>
          <w:sz w:val="20"/>
          <w:lang w:val="es-ES"/>
        </w:rPr>
      </w:pPr>
    </w:p>
    <w:p w:rsidR="00BF7179" w:rsidRDefault="00BF7179" w:rsidP="00BF7179">
      <w:pPr>
        <w:pStyle w:val="norm"/>
        <w:spacing w:line="240" w:lineRule="auto"/>
        <w:ind w:firstLine="284"/>
        <w:jc w:val="right"/>
        <w:rPr>
          <w:rFonts w:ascii="GHEA Grapalat" w:hAnsi="GHEA Grapalat" w:cs="Sylfaen"/>
          <w:sz w:val="20"/>
          <w:lang w:val="es-ES"/>
        </w:rPr>
      </w:pPr>
    </w:p>
    <w:p w:rsidR="00BF7179" w:rsidRDefault="00BF7179" w:rsidP="00BF7179">
      <w:pPr>
        <w:pStyle w:val="norm"/>
        <w:spacing w:line="240" w:lineRule="auto"/>
        <w:ind w:firstLine="284"/>
        <w:jc w:val="right"/>
        <w:rPr>
          <w:rFonts w:ascii="GHEA Grapalat" w:hAnsi="GHEA Grapalat" w:cs="Sylfaen"/>
          <w:sz w:val="20"/>
          <w:lang w:val="es-ES"/>
        </w:rPr>
      </w:pPr>
    </w:p>
    <w:p w:rsidR="00BF7179" w:rsidRDefault="00BF7179" w:rsidP="00BF7179">
      <w:pPr>
        <w:pStyle w:val="norm"/>
        <w:spacing w:line="240" w:lineRule="auto"/>
        <w:ind w:firstLine="0"/>
        <w:rPr>
          <w:rFonts w:ascii="GHEA Grapalat" w:hAnsi="GHEA Grapalat" w:cs="Sylfaen"/>
          <w:sz w:val="20"/>
          <w:lang w:val="af-ZA"/>
        </w:rPr>
      </w:pPr>
    </w:p>
    <w:p w:rsidR="00BF7179" w:rsidRDefault="00BF7179" w:rsidP="00BF7179">
      <w:pPr>
        <w:pStyle w:val="norm"/>
        <w:spacing w:line="240" w:lineRule="auto"/>
        <w:ind w:firstLine="0"/>
        <w:rPr>
          <w:rFonts w:ascii="GHEA Grapalat" w:hAnsi="GHEA Grapalat" w:cs="Sylfaen"/>
          <w:sz w:val="20"/>
          <w:lang w:val="af-ZA"/>
        </w:rPr>
      </w:pPr>
    </w:p>
    <w:p w:rsidR="00BF7179" w:rsidRDefault="00BF7179" w:rsidP="00BF7179">
      <w:pPr>
        <w:pStyle w:val="norm"/>
        <w:spacing w:line="240" w:lineRule="auto"/>
        <w:ind w:firstLine="284"/>
        <w:jc w:val="right"/>
        <w:rPr>
          <w:rFonts w:ascii="GHEA Grapalat" w:hAnsi="GHEA Grapalat" w:cs="Arial"/>
          <w:sz w:val="20"/>
          <w:lang w:val="es-ES"/>
        </w:rPr>
      </w:pPr>
      <w:r>
        <w:rPr>
          <w:rFonts w:ascii="GHEA Grapalat" w:hAnsi="GHEA Grapalat" w:cs="Sylfaen"/>
          <w:sz w:val="20"/>
          <w:lang w:val="es-ES"/>
        </w:rPr>
        <w:t>Հավելված</w:t>
      </w:r>
      <w:r>
        <w:rPr>
          <w:rFonts w:ascii="GHEA Grapalat" w:hAnsi="GHEA Grapalat" w:cs="Arial"/>
          <w:sz w:val="20"/>
          <w:lang w:val="es-ES"/>
        </w:rPr>
        <w:t xml:space="preserve">  N 1</w:t>
      </w:r>
    </w:p>
    <w:p w:rsidR="00BF7179" w:rsidRDefault="00BF7179" w:rsidP="00BF7179">
      <w:pPr>
        <w:pStyle w:val="31"/>
        <w:spacing w:line="240" w:lineRule="auto"/>
        <w:jc w:val="right"/>
        <w:rPr>
          <w:rFonts w:ascii="GHEA Grapalat" w:hAnsi="GHEA Grapalat" w:cs="Arial"/>
          <w:lang w:val="es-ES"/>
        </w:rPr>
      </w:pPr>
      <w:r>
        <w:rPr>
          <w:rFonts w:ascii="GHEA Grapalat" w:hAnsi="GHEA Grapalat" w:cs="Times Armenian"/>
          <w:lang w:val="af-ZA"/>
        </w:rPr>
        <w:t>&lt;&lt; Վ2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es-ES"/>
        </w:rPr>
        <w:t>ծածկագրով</w:t>
      </w:r>
    </w:p>
    <w:p w:rsidR="00BF7179" w:rsidRDefault="00BF7179" w:rsidP="00BF7179">
      <w:pPr>
        <w:pStyle w:val="31"/>
        <w:spacing w:line="240" w:lineRule="auto"/>
        <w:jc w:val="right"/>
        <w:rPr>
          <w:rFonts w:ascii="GHEA Grapalat" w:hAnsi="GHEA Grapalat" w:cs="Arial"/>
          <w:lang w:val="es-ES"/>
        </w:rPr>
      </w:pPr>
      <w:r>
        <w:rPr>
          <w:rFonts w:ascii="GHEA Grapalat" w:hAnsi="GHEA Grapalat" w:cs="Sylfaen"/>
          <w:lang w:val="es-ES"/>
        </w:rPr>
        <w:t>գնանշման հարցման</w:t>
      </w:r>
      <w:r>
        <w:rPr>
          <w:rFonts w:ascii="GHEA Grapalat" w:hAnsi="GHEA Grapalat" w:cs="Arial"/>
          <w:lang w:val="es-ES"/>
        </w:rPr>
        <w:t xml:space="preserve"> </w:t>
      </w:r>
      <w:r>
        <w:rPr>
          <w:rFonts w:ascii="GHEA Grapalat" w:hAnsi="GHEA Grapalat" w:cs="Sylfaen"/>
          <w:lang w:val="es-ES"/>
        </w:rPr>
        <w:t>հրավերի</w:t>
      </w:r>
    </w:p>
    <w:p w:rsidR="00BF7179" w:rsidRDefault="00BF7179" w:rsidP="00BF7179">
      <w:pPr>
        <w:jc w:val="center"/>
        <w:rPr>
          <w:rFonts w:ascii="GHEA Grapalat" w:hAnsi="GHEA Grapalat" w:cs="Sylfaen"/>
          <w:lang w:val="es-ES"/>
        </w:rPr>
      </w:pPr>
    </w:p>
    <w:p w:rsidR="00BF7179" w:rsidRDefault="00BF7179" w:rsidP="00BF7179">
      <w:pPr>
        <w:jc w:val="center"/>
        <w:rPr>
          <w:rFonts w:ascii="GHEA Grapalat" w:hAnsi="GHEA Grapalat" w:cs="Sylfaen"/>
          <w:lang w:val="es-ES"/>
        </w:rPr>
      </w:pPr>
    </w:p>
    <w:p w:rsidR="00BF7179" w:rsidRDefault="00BF7179" w:rsidP="00BF7179">
      <w:pPr>
        <w:jc w:val="center"/>
        <w:rPr>
          <w:rFonts w:ascii="GHEA Grapalat" w:hAnsi="GHEA Grapalat" w:cs="Arial"/>
          <w:sz w:val="20"/>
          <w:szCs w:val="20"/>
          <w:lang w:val="es-ES"/>
        </w:rPr>
      </w:pPr>
      <w:r>
        <w:rPr>
          <w:rFonts w:ascii="GHEA Grapalat" w:hAnsi="GHEA Grapalat" w:cs="Sylfaen"/>
          <w:sz w:val="20"/>
          <w:szCs w:val="20"/>
          <w:lang w:val="es-ES"/>
        </w:rPr>
        <w:t>ԴԻՄՈՒՄ</w:t>
      </w:r>
    </w:p>
    <w:p w:rsidR="00BF7179" w:rsidRDefault="00BF7179" w:rsidP="00BF7179">
      <w:pPr>
        <w:pStyle w:val="6"/>
        <w:jc w:val="center"/>
        <w:rPr>
          <w:rFonts w:ascii="GHEA Grapalat" w:hAnsi="GHEA Grapalat" w:cs="Arial"/>
          <w:b w:val="0"/>
          <w:color w:val="auto"/>
          <w:sz w:val="20"/>
          <w:lang w:val="es-ES"/>
        </w:rPr>
      </w:pPr>
      <w:r>
        <w:rPr>
          <w:rFonts w:ascii="GHEA Grapalat" w:hAnsi="GHEA Grapalat" w:cs="Sylfaen"/>
          <w:b w:val="0"/>
          <w:color w:val="auto"/>
          <w:sz w:val="20"/>
          <w:lang w:val="es-ES"/>
        </w:rPr>
        <w:t>գնանշման հարցմանը մասնակցելու</w:t>
      </w:r>
      <w:r>
        <w:rPr>
          <w:rFonts w:ascii="GHEA Grapalat" w:hAnsi="GHEA Grapalat" w:cs="Arial"/>
          <w:b w:val="0"/>
          <w:color w:val="auto"/>
          <w:sz w:val="20"/>
          <w:lang w:val="es-ES"/>
        </w:rPr>
        <w:t xml:space="preserve">  </w:t>
      </w:r>
    </w:p>
    <w:p w:rsidR="00BF7179" w:rsidRDefault="00BF7179" w:rsidP="00BF7179">
      <w:pPr>
        <w:rPr>
          <w:lang w:val="es-ES"/>
        </w:rPr>
      </w:pPr>
    </w:p>
    <w:p w:rsidR="00BF7179" w:rsidRDefault="00BF7179" w:rsidP="00BF7179">
      <w:pPr>
        <w:rPr>
          <w:lang w:val="es-ES"/>
        </w:rPr>
      </w:pPr>
    </w:p>
    <w:p w:rsidR="00BF7179" w:rsidRDefault="00BF7179" w:rsidP="00BF7179">
      <w:pPr>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BF7179" w:rsidRDefault="00BF7179" w:rsidP="00BF7179">
      <w:pPr>
        <w:jc w:val="both"/>
        <w:rPr>
          <w:rFonts w:ascii="GHEA Grapalat" w:hAnsi="GHEA Grapalat"/>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BF7179" w:rsidRDefault="00BF7179" w:rsidP="00BF7179">
      <w:pPr>
        <w:jc w:val="both"/>
        <w:rPr>
          <w:rFonts w:ascii="GHEA Grapalat" w:hAnsi="GHEA Grapalat"/>
          <w:sz w:val="20"/>
          <w:szCs w:val="20"/>
          <w:lang w:val="es-ES"/>
        </w:rPr>
      </w:pPr>
      <w:r>
        <w:rPr>
          <w:rFonts w:ascii="GHEA Grapalat" w:hAnsi="GHEA Grapalat"/>
          <w:bCs/>
          <w:sz w:val="20"/>
          <w:szCs w:val="20"/>
          <w:lang w:val="af-ZA"/>
        </w:rPr>
        <w:t xml:space="preserve">&lt;&lt;Վանաձոր համայնքի թիվ </w:t>
      </w:r>
      <w:r>
        <w:rPr>
          <w:rFonts w:ascii="GHEA Grapalat" w:hAnsi="GHEA Grapalat"/>
          <w:bCs/>
          <w:sz w:val="20"/>
          <w:szCs w:val="20"/>
          <w:lang w:val="es-ES"/>
        </w:rPr>
        <w:t>2</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r>
        <w:rPr>
          <w:rFonts w:ascii="GHEA Grapalat" w:hAnsi="GHEA Grapalat"/>
          <w:sz w:val="20"/>
          <w:lang w:val="es-ES"/>
        </w:rPr>
        <w:t>-</w:t>
      </w:r>
      <w:r>
        <w:rPr>
          <w:rFonts w:ascii="GHEA Grapalat" w:hAnsi="GHEA Grapalat"/>
          <w:sz w:val="20"/>
        </w:rPr>
        <w:t>ի</w:t>
      </w:r>
      <w:r>
        <w:rPr>
          <w:rFonts w:ascii="GHEA Grapalat" w:hAnsi="GHEA Grapalat" w:cs="Sylfaen"/>
          <w:sz w:val="20"/>
          <w:szCs w:val="20"/>
          <w:lang w:val="es-ES"/>
        </w:rPr>
        <w:t xml:space="preserve"> կողմից</w:t>
      </w:r>
      <w:r>
        <w:rPr>
          <w:rFonts w:ascii="GHEA Grapalat" w:hAnsi="GHEA Grapalat"/>
          <w:lang w:val="es-ES"/>
        </w:rPr>
        <w:t xml:space="preserve"> </w:t>
      </w:r>
      <w:r>
        <w:rPr>
          <w:rFonts w:ascii="GHEA Grapalat" w:hAnsi="GHEA Grapalat" w:cs="Times Armenian"/>
          <w:sz w:val="20"/>
          <w:szCs w:val="20"/>
          <w:lang w:val="af-ZA"/>
        </w:rPr>
        <w:t>&lt;&lt; Վ</w:t>
      </w:r>
      <w:r>
        <w:rPr>
          <w:rFonts w:ascii="GHEA Grapalat" w:hAnsi="GHEA Grapalat" w:cs="Times Armenian"/>
          <w:sz w:val="20"/>
          <w:szCs w:val="20"/>
          <w:lang w:val="es-ES"/>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 գնանշման հարցման</w:t>
      </w:r>
      <w:r>
        <w:rPr>
          <w:rFonts w:ascii="GHEA Grapalat" w:hAnsi="GHEA Grapalat" w:cs="Arial"/>
          <w:sz w:val="16"/>
          <w:szCs w:val="16"/>
          <w:lang w:val="es-ES"/>
        </w:rPr>
        <w:t xml:space="preserve"> </w:t>
      </w:r>
      <w:r>
        <w:rPr>
          <w:rFonts w:ascii="GHEA Grapalat" w:hAnsi="GHEA Grapalat"/>
          <w:lang w:val="es-ES"/>
        </w:rPr>
        <w:t>64</w:t>
      </w:r>
      <w:r>
        <w:rPr>
          <w:rFonts w:ascii="GHEA Grapalat" w:hAnsi="GHEA Grapalat" w:cs="Sylfaen"/>
          <w:sz w:val="20"/>
          <w:szCs w:val="20"/>
          <w:lang w:val="es-ES"/>
        </w:rPr>
        <w:t xml:space="preserve"> չափաբաժնին </w:t>
      </w:r>
      <w:r>
        <w:rPr>
          <w:rFonts w:ascii="GHEA Grapalat" w:hAnsi="GHEA Grapalat" w:cs="Arial"/>
          <w:sz w:val="20"/>
          <w:szCs w:val="20"/>
          <w:lang w:val="es-ES"/>
        </w:rPr>
        <w:t>(</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հրավերի 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BF7179" w:rsidRDefault="00BF7179" w:rsidP="00BF7179">
      <w:pPr>
        <w:jc w:val="both"/>
        <w:rPr>
          <w:rFonts w:ascii="GHEA Grapalat" w:hAnsi="GHEA Grapalat"/>
          <w:sz w:val="12"/>
          <w:szCs w:val="12"/>
          <w:u w:val="single"/>
          <w:lang w:val="es-ES"/>
        </w:rPr>
      </w:pPr>
    </w:p>
    <w:p w:rsidR="00BF7179" w:rsidRDefault="00BF7179" w:rsidP="00BF7179">
      <w:pPr>
        <w:jc w:val="both"/>
        <w:rPr>
          <w:rFonts w:ascii="GHEA Grapalat" w:hAnsi="GHEA Grapalat" w:cs="Sylfaen"/>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BF7179" w:rsidRDefault="00BF7179" w:rsidP="00BF7179">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BF7179" w:rsidRDefault="00BF7179" w:rsidP="00BF7179">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t xml:space="preserve"> </w:t>
      </w:r>
      <w:r>
        <w:rPr>
          <w:rFonts w:ascii="GHEA Grapalat" w:hAnsi="GHEA Grapalat" w:cs="Sylfaen"/>
          <w:sz w:val="20"/>
          <w:szCs w:val="20"/>
          <w:lang w:val="es-ES"/>
        </w:rPr>
        <w:t xml:space="preserve">ռեզիդենտ:  </w:t>
      </w:r>
    </w:p>
    <w:p w:rsidR="00BF7179" w:rsidRDefault="00BF7179" w:rsidP="00BF7179">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BF7179" w:rsidRDefault="00BF7179" w:rsidP="00BF7179">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BF7179" w:rsidRDefault="00BF7179" w:rsidP="00BF7179">
      <w:pPr>
        <w:jc w:val="both"/>
        <w:rPr>
          <w:rFonts w:ascii="GHEA Grapalat" w:hAnsi="GHEA Grapalat" w:cs="Arial"/>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t>:</w:t>
      </w:r>
    </w:p>
    <w:p w:rsidR="00BF7179" w:rsidRDefault="00BF7179" w:rsidP="00BF7179">
      <w:pPr>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BF7179" w:rsidRDefault="00BF7179" w:rsidP="00BF7179">
      <w:pPr>
        <w:jc w:val="both"/>
        <w:rPr>
          <w:rFonts w:ascii="GHEA Grapalat" w:hAnsi="GHEA Grapalat"/>
          <w:lang w:val="es-ES"/>
        </w:rPr>
      </w:pPr>
    </w:p>
    <w:p w:rsidR="00BF7179" w:rsidRDefault="00BF7179" w:rsidP="00BF7179">
      <w:pPr>
        <w:jc w:val="both"/>
        <w:rPr>
          <w:rFonts w:ascii="GHEA Grapalat" w:hAnsi="GHEA Grapalat"/>
          <w:u w:val="single"/>
          <w:lang w:val="es-ES"/>
        </w:rPr>
      </w:pPr>
      <w:r>
        <w:rPr>
          <w:rFonts w:ascii="GHEA Grapalat" w:hAnsi="GHEA Grapalat"/>
          <w:u w:val="single"/>
          <w:lang w:val="es-ES"/>
        </w:rPr>
        <w:t xml:space="preserve">                                                </w:t>
      </w:r>
      <w:r>
        <w:rPr>
          <w:rFonts w:ascii="GHEA Grapalat" w:hAnsi="GHEA Grapalat"/>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BF7179" w:rsidRDefault="00BF7179" w:rsidP="00BF7179">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BF7179" w:rsidRDefault="00BF7179" w:rsidP="00BF7179">
      <w:pPr>
        <w:jc w:val="right"/>
        <w:rPr>
          <w:rFonts w:ascii="GHEA Grapalat" w:hAnsi="GHEA Grapalat"/>
          <w:sz w:val="10"/>
          <w:szCs w:val="10"/>
          <w:lang w:val="es-ES"/>
        </w:rPr>
      </w:pPr>
    </w:p>
    <w:p w:rsidR="00BF7179" w:rsidRDefault="00BF7179" w:rsidP="00BF7179">
      <w:pPr>
        <w:jc w:val="right"/>
        <w:rPr>
          <w:rFonts w:ascii="GHEA Grapalat" w:hAnsi="GHEA Grapalat"/>
          <w:sz w:val="10"/>
          <w:szCs w:val="10"/>
          <w:lang w:val="es-ES"/>
        </w:rPr>
      </w:pPr>
    </w:p>
    <w:p w:rsidR="00BF7179" w:rsidRDefault="00BF7179" w:rsidP="00BF7179">
      <w:pPr>
        <w:jc w:val="right"/>
        <w:rPr>
          <w:rFonts w:ascii="GHEA Grapalat" w:hAnsi="GHEA Grapalat"/>
          <w:sz w:val="10"/>
          <w:szCs w:val="10"/>
          <w:lang w:val="es-ES"/>
        </w:rPr>
      </w:pPr>
    </w:p>
    <w:p w:rsidR="00BF7179" w:rsidRDefault="00BF7179" w:rsidP="00BF7179">
      <w:pPr>
        <w:jc w:val="right"/>
        <w:rPr>
          <w:rFonts w:ascii="GHEA Grapalat" w:hAnsi="GHEA Grapalat"/>
          <w:sz w:val="10"/>
          <w:szCs w:val="10"/>
          <w:lang w:val="es-ES"/>
        </w:rPr>
      </w:pPr>
    </w:p>
    <w:p w:rsidR="00BF7179" w:rsidRDefault="00BF7179" w:rsidP="00BF7179">
      <w:pPr>
        <w:jc w:val="both"/>
        <w:rPr>
          <w:rFonts w:ascii="GHEA Grapalat" w:hAnsi="GHEA Grapalat"/>
          <w:sz w:val="20"/>
          <w:lang w:val="es-ES"/>
        </w:rPr>
      </w:pPr>
      <w:r>
        <w:rPr>
          <w:rFonts w:ascii="GHEA Grapalat" w:hAnsi="GHEA Grapalat"/>
          <w:sz w:val="20"/>
          <w:lang w:val="es-ES"/>
        </w:rPr>
        <w:t xml:space="preserve">               </w:t>
      </w:r>
    </w:p>
    <w:p w:rsidR="00BF7179" w:rsidRDefault="00BF7179" w:rsidP="00BF7179">
      <w:pPr>
        <w:jc w:val="both"/>
        <w:rPr>
          <w:rFonts w:ascii="GHEA Grapalat" w:hAnsi="GHEA Grapalat"/>
          <w:sz w:val="20"/>
          <w:lang w:val="es-ES"/>
        </w:rPr>
      </w:pPr>
    </w:p>
    <w:p w:rsidR="00BF7179" w:rsidRDefault="00BF7179" w:rsidP="00BF7179">
      <w:pPr>
        <w:jc w:val="both"/>
        <w:rPr>
          <w:rFonts w:ascii="GHEA Grapalat" w:hAnsi="GHEA Grapalat" w:cs="Arial"/>
          <w:sz w:val="20"/>
          <w:vertAlign w:val="superscript"/>
          <w:lang w:val="es-ES"/>
        </w:rPr>
      </w:pPr>
      <w:r>
        <w:rPr>
          <w:rFonts w:ascii="GHEA Grapalat" w:hAnsi="GHEA Grapalat"/>
          <w:sz w:val="20"/>
          <w:lang w:val="es-ES"/>
        </w:rPr>
        <w:lastRenderedPageBreak/>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BF7179" w:rsidRDefault="00BF7179" w:rsidP="00BF7179">
      <w:pPr>
        <w:jc w:val="both"/>
        <w:rPr>
          <w:rFonts w:ascii="GHEA Grapalat" w:hAnsi="GHEA Grapalat" w:cs="Arial"/>
          <w:sz w:val="20"/>
          <w:vertAlign w:val="superscript"/>
          <w:lang w:val="es-ES"/>
        </w:rPr>
      </w:pPr>
    </w:p>
    <w:p w:rsidR="00BF7179" w:rsidRDefault="00BF7179" w:rsidP="00BF7179">
      <w:pPr>
        <w:jc w:val="both"/>
        <w:rPr>
          <w:rFonts w:ascii="GHEA Grapalat" w:hAnsi="GHEA Grapalat"/>
          <w:sz w:val="20"/>
          <w:lang w:val="hy-AM"/>
        </w:rPr>
      </w:pPr>
      <w:r>
        <w:rPr>
          <w:rFonts w:ascii="GHEA Grapalat" w:hAnsi="GHEA Grapalat"/>
          <w:sz w:val="20"/>
          <w:lang w:val="hy-AM"/>
        </w:rPr>
        <w:t xml:space="preserve">    </w:t>
      </w:r>
    </w:p>
    <w:p w:rsidR="00BF7179" w:rsidRDefault="00BF7179" w:rsidP="00BF7179">
      <w:pPr>
        <w:jc w:val="right"/>
        <w:rPr>
          <w:rFonts w:ascii="GHEA Grapalat" w:hAnsi="GHEA Grapalat" w:cs="Arial"/>
          <w:sz w:val="20"/>
          <w:lang w:val="hy-AM"/>
        </w:rPr>
      </w:pPr>
      <w:r>
        <w:rPr>
          <w:rFonts w:ascii="GHEA Grapalat" w:hAnsi="GHEA Grapalat" w:cs="Sylfaen"/>
          <w:sz w:val="20"/>
          <w:lang w:val="es-ES"/>
        </w:rPr>
        <w:t xml:space="preserve">                                   </w:t>
      </w: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ab/>
        <w:t xml:space="preserve"> </w:t>
      </w:r>
    </w:p>
    <w:p w:rsidR="00BF7179" w:rsidRDefault="00BF7179" w:rsidP="00BF7179">
      <w:pPr>
        <w:pStyle w:val="31"/>
        <w:spacing w:line="240" w:lineRule="auto"/>
        <w:jc w:val="right"/>
        <w:rPr>
          <w:rFonts w:ascii="GHEA Grapalat" w:hAnsi="GHEA Grapalat"/>
          <w:lang w:val="es-ES"/>
        </w:rPr>
      </w:pPr>
    </w:p>
    <w:p w:rsidR="00BF7179" w:rsidRDefault="00BF7179" w:rsidP="00BF7179">
      <w:pPr>
        <w:pStyle w:val="31"/>
        <w:spacing w:line="240" w:lineRule="auto"/>
        <w:jc w:val="right"/>
        <w:rPr>
          <w:rFonts w:ascii="GHEA Grapalat" w:hAnsi="GHEA Grapalat"/>
          <w:lang w:val="es-ES"/>
        </w:rPr>
      </w:pPr>
    </w:p>
    <w:p w:rsidR="00BF7179" w:rsidRDefault="00BF7179" w:rsidP="00BF7179">
      <w:pPr>
        <w:pStyle w:val="31"/>
        <w:spacing w:line="240" w:lineRule="auto"/>
        <w:jc w:val="right"/>
        <w:rPr>
          <w:rFonts w:ascii="GHEA Grapalat" w:hAnsi="GHEA Grapalat"/>
          <w:lang w:val="es-ES"/>
        </w:rPr>
      </w:pPr>
    </w:p>
    <w:p w:rsidR="00BF7179" w:rsidRDefault="00BF7179" w:rsidP="00BF7179">
      <w:pPr>
        <w:pStyle w:val="af2"/>
        <w:rPr>
          <w:rFonts w:ascii="GHEA Grapalat" w:hAnsi="GHEA Grapalat"/>
          <w:sz w:val="16"/>
          <w:szCs w:val="16"/>
          <w:lang w:val="es-ES"/>
        </w:rPr>
      </w:pPr>
    </w:p>
    <w:p w:rsidR="00BF7179" w:rsidRDefault="00BF7179" w:rsidP="00BF7179">
      <w:pPr>
        <w:pStyle w:val="31"/>
        <w:spacing w:line="240" w:lineRule="auto"/>
        <w:jc w:val="right"/>
        <w:rPr>
          <w:rFonts w:ascii="GHEA Grapalat" w:hAnsi="GHEA Grapalat"/>
          <w:lang w:val="es-ES"/>
        </w:rPr>
      </w:pPr>
    </w:p>
    <w:p w:rsidR="00BF7179" w:rsidRDefault="00BF7179" w:rsidP="00BF7179">
      <w:pPr>
        <w:pStyle w:val="31"/>
        <w:spacing w:line="240" w:lineRule="auto"/>
        <w:jc w:val="right"/>
        <w:rPr>
          <w:rFonts w:ascii="GHEA Grapalat" w:hAnsi="GHEA Grapalat" w:cs="Arial"/>
          <w:lang w:val="hy-AM"/>
        </w:rPr>
      </w:pPr>
      <w:r>
        <w:rPr>
          <w:rFonts w:ascii="GHEA Grapalat" w:hAnsi="GHEA Grapalat"/>
          <w:lang w:val="hy-AM"/>
        </w:rPr>
        <w:br w:type="page"/>
      </w:r>
      <w:r>
        <w:rPr>
          <w:rFonts w:ascii="GHEA Grapalat" w:hAnsi="GHEA Grapalat" w:cs="Sylfaen"/>
          <w:lang w:val="hy-AM"/>
        </w:rPr>
        <w:lastRenderedPageBreak/>
        <w:t>Հավելված</w:t>
      </w:r>
      <w:r>
        <w:rPr>
          <w:rFonts w:ascii="GHEA Grapalat" w:hAnsi="GHEA Grapalat" w:cs="Arial"/>
          <w:lang w:val="hy-AM"/>
        </w:rPr>
        <w:t xml:space="preserve"> 2</w:t>
      </w:r>
    </w:p>
    <w:p w:rsidR="00BF7179" w:rsidRDefault="00BF7179" w:rsidP="00BF7179">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es-ES"/>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BF7179" w:rsidRDefault="00BF7179" w:rsidP="00BF7179">
      <w:pPr>
        <w:pStyle w:val="31"/>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BF7179" w:rsidRDefault="00BF7179" w:rsidP="00BF7179">
      <w:pPr>
        <w:jc w:val="center"/>
        <w:rPr>
          <w:rFonts w:ascii="GHEA Grapalat" w:hAnsi="GHEA Grapalat" w:cs="Arial"/>
          <w:sz w:val="20"/>
          <w:szCs w:val="20"/>
          <w:lang w:val="es-ES"/>
        </w:rPr>
      </w:pPr>
    </w:p>
    <w:p w:rsidR="00BF7179" w:rsidRDefault="00BF7179" w:rsidP="00BF7179">
      <w:pPr>
        <w:jc w:val="center"/>
        <w:rPr>
          <w:rFonts w:ascii="GHEA Grapalat" w:hAnsi="GHEA Grapalat" w:cs="Arial"/>
          <w:sz w:val="20"/>
          <w:szCs w:val="20"/>
          <w:lang w:val="es-ES"/>
        </w:rPr>
      </w:pPr>
    </w:p>
    <w:p w:rsidR="00BF7179" w:rsidRDefault="00BF7179" w:rsidP="00BF7179">
      <w:pPr>
        <w:jc w:val="center"/>
        <w:rPr>
          <w:rFonts w:ascii="GHEA Grapalat" w:hAnsi="GHEA Grapalat" w:cs="Arial"/>
          <w:sz w:val="20"/>
          <w:szCs w:val="20"/>
          <w:lang w:val="es-ES"/>
        </w:rPr>
      </w:pPr>
    </w:p>
    <w:p w:rsidR="00BF7179" w:rsidRDefault="00BF7179" w:rsidP="00BF7179">
      <w:pPr>
        <w:jc w:val="center"/>
        <w:rPr>
          <w:rFonts w:ascii="GHEA Grapalat" w:hAnsi="GHEA Grapalat" w:cs="Arial"/>
          <w:sz w:val="20"/>
          <w:szCs w:val="20"/>
          <w:lang w:val="es-ES"/>
        </w:rPr>
      </w:pPr>
      <w:r>
        <w:rPr>
          <w:rFonts w:ascii="GHEA Grapalat" w:hAnsi="GHEA Grapalat" w:cs="Arial"/>
          <w:sz w:val="20"/>
          <w:szCs w:val="20"/>
          <w:lang w:val="es-ES"/>
        </w:rPr>
        <w:t>Հ Ա Յ Տ Ա Ր Ա Ր Ո Ւ Թ Յ Ո Ւ Ն</w:t>
      </w:r>
    </w:p>
    <w:p w:rsidR="00BF7179" w:rsidRDefault="00BF7179" w:rsidP="00BF7179">
      <w:pPr>
        <w:jc w:val="center"/>
        <w:rPr>
          <w:rFonts w:ascii="GHEA Grapalat" w:hAnsi="GHEA Grapalat" w:cs="Arial"/>
          <w:sz w:val="20"/>
          <w:szCs w:val="20"/>
          <w:lang w:val="es-ES"/>
        </w:rPr>
      </w:pPr>
      <w:r>
        <w:rPr>
          <w:rFonts w:ascii="GHEA Grapalat" w:hAnsi="GHEA Grapalat" w:cs="Arial"/>
          <w:sz w:val="20"/>
          <w:szCs w:val="20"/>
          <w:lang w:val="es-ES"/>
        </w:rPr>
        <w:t>մասնակցության իրավունքի պահանջներին համապատասխանելու մասին</w:t>
      </w:r>
    </w:p>
    <w:p w:rsidR="00BF7179" w:rsidRDefault="00BF7179" w:rsidP="00BF7179">
      <w:pPr>
        <w:pStyle w:val="a3"/>
        <w:spacing w:line="240" w:lineRule="auto"/>
        <w:jc w:val="center"/>
        <w:rPr>
          <w:rFonts w:ascii="GHEA Grapalat" w:hAnsi="GHEA Grapalat"/>
          <w:i w:val="0"/>
          <w:szCs w:val="24"/>
          <w:lang w:val="es-ES"/>
        </w:rPr>
      </w:pPr>
    </w:p>
    <w:p w:rsidR="00BF7179" w:rsidRDefault="00BF7179" w:rsidP="00BF7179">
      <w:pPr>
        <w:pStyle w:val="a3"/>
        <w:spacing w:line="240" w:lineRule="auto"/>
        <w:jc w:val="center"/>
        <w:rPr>
          <w:rFonts w:ascii="GHEA Grapalat" w:hAnsi="GHEA Grapalat"/>
          <w:i w:val="0"/>
          <w:szCs w:val="24"/>
          <w:lang w:val="es-ES"/>
        </w:rPr>
      </w:pPr>
    </w:p>
    <w:p w:rsidR="00BF7179" w:rsidRDefault="00BF7179" w:rsidP="00BF7179">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BF7179" w:rsidRDefault="00BF7179" w:rsidP="00BF7179">
      <w:pPr>
        <w:jc w:val="both"/>
        <w:rPr>
          <w:rFonts w:ascii="GHEA Grapalat" w:hAnsi="GHEA Grapalat"/>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BF7179" w:rsidRDefault="00BF7179" w:rsidP="00BF7179">
      <w:pPr>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 Վ</w:t>
      </w:r>
      <w:r>
        <w:rPr>
          <w:rFonts w:ascii="GHEA Grapalat" w:hAnsi="GHEA Grapalat" w:cs="Times Armenian"/>
          <w:sz w:val="20"/>
          <w:szCs w:val="20"/>
          <w:lang w:val="es-ES"/>
        </w:rPr>
        <w:t>2</w:t>
      </w:r>
      <w:r>
        <w:rPr>
          <w:rFonts w:ascii="GHEA Grapalat" w:hAnsi="GHEA Grapalat"/>
          <w:bCs/>
          <w:sz w:val="20"/>
          <w:szCs w:val="20"/>
          <w:lang w:val="af-ZA"/>
        </w:rPr>
        <w:t xml:space="preserve"> Մ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մասնակցության իրավունքի պահանջներին:</w:t>
      </w:r>
    </w:p>
    <w:p w:rsidR="00BF7179" w:rsidRDefault="00BF7179" w:rsidP="00BF7179">
      <w:pPr>
        <w:jc w:val="both"/>
        <w:rPr>
          <w:rFonts w:ascii="GHEA Grapalat" w:hAnsi="GHEA Grapalat" w:cs="Arial"/>
          <w:sz w:val="20"/>
          <w:szCs w:val="20"/>
          <w:lang w:val="es-ES"/>
        </w:rPr>
      </w:pPr>
      <w:r>
        <w:rPr>
          <w:rFonts w:ascii="GHEA Grapalat" w:hAnsi="GHEA Grapalat"/>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cs="Arial"/>
          <w:sz w:val="20"/>
          <w:szCs w:val="20"/>
          <w:lang w:val="es-ES"/>
        </w:rPr>
        <w:t xml:space="preserve">-ն  </w:t>
      </w:r>
    </w:p>
    <w:p w:rsidR="00BF7179" w:rsidRDefault="00BF7179" w:rsidP="00BF7179">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BF7179" w:rsidRDefault="00BF7179" w:rsidP="00BF7179">
      <w:pPr>
        <w:jc w:val="both"/>
        <w:rPr>
          <w:rFonts w:ascii="GHEA Grapalat" w:hAnsi="GHEA Grapalat" w:cs="Arial"/>
          <w:lang w:val="es-ES"/>
        </w:rPr>
      </w:pPr>
      <w:r>
        <w:rPr>
          <w:rFonts w:ascii="GHEA Grapalat" w:hAnsi="GHEA Grapalat" w:cs="Arial"/>
          <w:sz w:val="20"/>
          <w:szCs w:val="20"/>
          <w:lang w:val="es-ES"/>
        </w:rPr>
        <w:tab/>
        <w:t>1) հայտնում և հավաստում է, որ</w:t>
      </w:r>
      <w:r>
        <w:rPr>
          <w:rFonts w:ascii="GHEA Grapalat" w:hAnsi="GHEA Grapalat"/>
          <w:vertAlign w:val="superscript"/>
          <w:lang w:val="hy-AM"/>
        </w:rPr>
        <w:t xml:space="preserve"> </w:t>
      </w:r>
      <w:r>
        <w:rPr>
          <w:rFonts w:ascii="GHEA Grapalat" w:hAnsi="GHEA Grapalat" w:cs="Times Armenian"/>
          <w:sz w:val="20"/>
          <w:szCs w:val="20"/>
          <w:lang w:val="af-ZA"/>
        </w:rPr>
        <w:t>&lt;&lt; Վ</w:t>
      </w:r>
      <w:r>
        <w:rPr>
          <w:rFonts w:ascii="GHEA Grapalat" w:hAnsi="GHEA Grapalat" w:cs="Times Armenian"/>
          <w:sz w:val="20"/>
          <w:szCs w:val="20"/>
          <w:lang w:val="es-ES"/>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շրջանակում`</w:t>
      </w:r>
      <w:r>
        <w:rPr>
          <w:rFonts w:ascii="GHEA Grapalat" w:hAnsi="GHEA Grapalat" w:cs="Sylfaen"/>
          <w:lang w:val="es-ES"/>
        </w:rPr>
        <w:t xml:space="preserve">  </w:t>
      </w:r>
    </w:p>
    <w:p w:rsidR="00BF7179" w:rsidRDefault="00BF7179" w:rsidP="00BF7179">
      <w:pPr>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F7179" w:rsidRDefault="00BF7179" w:rsidP="00BF7179">
      <w:pPr>
        <w:ind w:firstLine="567"/>
        <w:jc w:val="both"/>
        <w:rPr>
          <w:rFonts w:ascii="GHEA Grapalat" w:hAnsi="GHEA Grapalat"/>
          <w:lang w:val="es-ES"/>
        </w:rPr>
      </w:pPr>
      <w:r>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-ին</w:t>
      </w:r>
      <w:r>
        <w:rPr>
          <w:rFonts w:ascii="GHEA Grapalat" w:hAnsi="GHEA Grapalat"/>
          <w:lang w:val="es-ES"/>
        </w:rPr>
        <w:t xml:space="preserve"> </w:t>
      </w:r>
    </w:p>
    <w:p w:rsidR="00BF7179" w:rsidRDefault="00BF7179" w:rsidP="00BF717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BF7179" w:rsidRDefault="00BF7179" w:rsidP="00BF7179">
      <w:pPr>
        <w:jc w:val="both"/>
        <w:rPr>
          <w:rFonts w:ascii="GHEA Grapalat" w:hAnsi="GHEA Grapalat"/>
          <w:u w:val="single"/>
          <w:lang w:val="es-ES"/>
        </w:rPr>
      </w:pPr>
      <w:r>
        <w:rPr>
          <w:rFonts w:ascii="GHEA Grapalat" w:hAnsi="GHEA Grapalat" w:cs="Arial"/>
          <w:sz w:val="20"/>
          <w:szCs w:val="20"/>
          <w:lang w:val="es-ES"/>
        </w:rPr>
        <w:t>փոխկապակցված անձանց և (կամ)</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w:t>
      </w:r>
      <w:r>
        <w:rPr>
          <w:rFonts w:ascii="GHEA Grapalat" w:hAnsi="GHEA Grapalat"/>
          <w:u w:val="single"/>
          <w:lang w:val="es-ES"/>
        </w:rPr>
        <w:t xml:space="preserve">  </w:t>
      </w:r>
    </w:p>
    <w:p w:rsidR="00BF7179" w:rsidRDefault="00BF7179" w:rsidP="00BF7179">
      <w:pPr>
        <w:jc w:val="both"/>
        <w:rPr>
          <w:rFonts w:ascii="GHEA Grapalat" w:hAnsi="GHEA Grapalat"/>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BF7179" w:rsidRDefault="00BF7179" w:rsidP="00BF7179">
      <w:pPr>
        <w:jc w:val="both"/>
        <w:rPr>
          <w:rFonts w:ascii="GHEA Grapalat" w:hAnsi="GHEA Grapalat"/>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-ին</w:t>
      </w:r>
    </w:p>
    <w:p w:rsidR="00BF7179" w:rsidRDefault="00BF7179" w:rsidP="00BF7179">
      <w:pPr>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BF7179" w:rsidRDefault="00BF7179" w:rsidP="00BF7179">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F7179" w:rsidRDefault="00BF7179" w:rsidP="00BF7179">
      <w:pPr>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BF7179" w:rsidRDefault="00BF7179" w:rsidP="00BF7179">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BF7179" w:rsidRDefault="00BF7179" w:rsidP="00BF7179">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BF7179" w:rsidRDefault="00BF7179" w:rsidP="00BF7179">
      <w:pPr>
        <w:jc w:val="right"/>
        <w:rPr>
          <w:rFonts w:ascii="GHEA Grapalat" w:hAnsi="GHEA Grapalat"/>
          <w:sz w:val="20"/>
          <w:lang w:val="hy-AM"/>
        </w:rPr>
      </w:pPr>
      <w:r>
        <w:rPr>
          <w:rFonts w:ascii="GHEA Grapalat" w:hAnsi="GHEA Grapalat"/>
          <w:sz w:val="20"/>
          <w:lang w:val="hy-AM"/>
        </w:rPr>
        <w:lastRenderedPageBreak/>
        <w:t xml:space="preserve">    </w:t>
      </w:r>
    </w:p>
    <w:p w:rsidR="00BF7179" w:rsidRDefault="00BF7179" w:rsidP="00BF7179">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rsidR="00BF7179" w:rsidRDefault="00BF7179" w:rsidP="00BF7179">
      <w:pPr>
        <w:jc w:val="both"/>
        <w:rPr>
          <w:rFonts w:ascii="GHEA Grapalat" w:hAnsi="GHEA Grapalat" w:cs="Sylfaen"/>
          <w:sz w:val="18"/>
          <w:szCs w:val="18"/>
          <w:lang w:val="hy-AM"/>
        </w:rPr>
      </w:pPr>
      <w:r>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BF7179" w:rsidRDefault="00BF7179" w:rsidP="00BF7179">
      <w:pPr>
        <w:pStyle w:val="31"/>
        <w:spacing w:line="240" w:lineRule="auto"/>
        <w:jc w:val="right"/>
        <w:rPr>
          <w:rFonts w:ascii="GHEA Grapalat" w:hAnsi="GHEA Grapalat" w:cs="Arial"/>
          <w:lang w:val="hy-AM"/>
        </w:rPr>
      </w:pPr>
      <w:r>
        <w:rPr>
          <w:rFonts w:ascii="GHEA Grapalat" w:hAnsi="GHEA Grapalat"/>
          <w:lang w:val="hy-AM"/>
        </w:rPr>
        <w:tab/>
      </w:r>
      <w:r>
        <w:rPr>
          <w:rFonts w:ascii="GHEA Grapalat" w:hAnsi="GHEA Grapalat"/>
          <w:lang w:val="hy-AM"/>
        </w:rPr>
        <w:tab/>
      </w:r>
      <w:r>
        <w:rPr>
          <w:rFonts w:ascii="GHEA Grapalat" w:hAnsi="GHEA Grapalat" w:cs="Sylfaen"/>
          <w:lang w:val="hy-AM"/>
        </w:rPr>
        <w:t>Հավելված</w:t>
      </w:r>
      <w:r>
        <w:rPr>
          <w:rFonts w:ascii="GHEA Grapalat" w:hAnsi="GHEA Grapalat" w:cs="Arial"/>
          <w:lang w:val="hy-AM"/>
        </w:rPr>
        <w:t xml:space="preserve"> 2.1</w:t>
      </w:r>
    </w:p>
    <w:p w:rsidR="00BF7179" w:rsidRDefault="00BF7179" w:rsidP="00BF7179">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BF7179" w:rsidRDefault="00BF7179" w:rsidP="00BF7179">
      <w:pPr>
        <w:pStyle w:val="31"/>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BF7179" w:rsidRDefault="00BF7179" w:rsidP="00BF7179">
      <w:pPr>
        <w:rPr>
          <w:rFonts w:ascii="GHEA Grapalat" w:hAnsi="GHEA Grapalat"/>
          <w:sz w:val="20"/>
          <w:lang w:val="hy-AM"/>
        </w:rPr>
      </w:pPr>
    </w:p>
    <w:p w:rsidR="00BF7179" w:rsidRDefault="00BF7179" w:rsidP="00BF7179">
      <w:pPr>
        <w:rPr>
          <w:rFonts w:ascii="GHEA Grapalat" w:hAnsi="GHEA Grapalat"/>
          <w:sz w:val="20"/>
          <w:lang w:val="hy-AM"/>
        </w:rPr>
      </w:pPr>
    </w:p>
    <w:p w:rsidR="00BF7179" w:rsidRDefault="00BF7179" w:rsidP="00BF7179">
      <w:pPr>
        <w:jc w:val="center"/>
        <w:rPr>
          <w:rFonts w:ascii="GHEA Grapalat" w:hAnsi="GHEA Grapalat"/>
          <w:sz w:val="20"/>
          <w:lang w:val="hy-AM"/>
        </w:rPr>
      </w:pPr>
      <w:r>
        <w:rPr>
          <w:rFonts w:ascii="GHEA Grapalat" w:hAnsi="GHEA Grapalat"/>
          <w:sz w:val="20"/>
          <w:lang w:val="hy-AM"/>
        </w:rPr>
        <w:t>ՏՎՅԱԼՆԵՐ</w:t>
      </w:r>
    </w:p>
    <w:p w:rsidR="00BF7179" w:rsidRDefault="00BF7179" w:rsidP="00BF7179">
      <w:pPr>
        <w:jc w:val="center"/>
        <w:rPr>
          <w:rFonts w:ascii="GHEA Grapalat" w:hAnsi="GHEA Grapalat"/>
          <w:sz w:val="20"/>
          <w:lang w:val="hy-AM"/>
        </w:rPr>
      </w:pPr>
      <w:r>
        <w:rPr>
          <w:rFonts w:ascii="GHEA Grapalat" w:hAnsi="GHEA Grapalat"/>
          <w:sz w:val="20"/>
          <w:lang w:val="hy-AM"/>
        </w:rPr>
        <w:t xml:space="preserve">մասնակցի իրական շահառուների մասին </w:t>
      </w:r>
    </w:p>
    <w:p w:rsidR="00BF7179" w:rsidRDefault="00BF7179" w:rsidP="00BF7179">
      <w:pPr>
        <w:jc w:val="center"/>
        <w:rPr>
          <w:rFonts w:ascii="GHEA Grapalat" w:hAnsi="GHEA Grapalat"/>
          <w:sz w:val="20"/>
          <w:lang w:val="hy-AM"/>
        </w:rPr>
      </w:pPr>
    </w:p>
    <w:p w:rsidR="00BF7179" w:rsidRDefault="00BF7179" w:rsidP="00BF7179">
      <w:pPr>
        <w:jc w:val="both"/>
        <w:rPr>
          <w:rFonts w:ascii="GHEA Grapalat" w:hAnsi="GHEA Grapalat"/>
          <w:vertAlign w:val="superscript"/>
          <w:lang w:val="hy-AM"/>
        </w:rPr>
      </w:pPr>
      <w:r>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F7179" w:rsidRPr="00326D3D" w:rsidTr="00BF7179">
        <w:tc>
          <w:tcPr>
            <w:tcW w:w="5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pStyle w:val="31"/>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pStyle w:val="31"/>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pStyle w:val="31"/>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BF7179" w:rsidRDefault="00BF7179">
            <w:pPr>
              <w:pStyle w:val="31"/>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BF7179" w:rsidRPr="00326D3D" w:rsidTr="00BF7179">
        <w:tc>
          <w:tcPr>
            <w:tcW w:w="540" w:type="dxa"/>
            <w:tcBorders>
              <w:top w:val="single" w:sz="4" w:space="0" w:color="auto"/>
              <w:left w:val="single" w:sz="4" w:space="0" w:color="auto"/>
              <w:bottom w:val="single" w:sz="4" w:space="0" w:color="auto"/>
              <w:right w:val="single" w:sz="4" w:space="0" w:color="auto"/>
            </w:tcBorders>
            <w:vAlign w:val="center"/>
          </w:tcPr>
          <w:p w:rsidR="00BF7179" w:rsidRDefault="00BF7179">
            <w:pPr>
              <w:pStyle w:val="31"/>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BF7179" w:rsidRDefault="00BF7179">
            <w:pPr>
              <w:pStyle w:val="31"/>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BF7179" w:rsidRDefault="00BF7179">
            <w:pPr>
              <w:pStyle w:val="31"/>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BF7179" w:rsidRDefault="00BF7179">
            <w:pPr>
              <w:pStyle w:val="31"/>
              <w:spacing w:line="240" w:lineRule="auto"/>
              <w:ind w:firstLine="0"/>
              <w:jc w:val="center"/>
              <w:rPr>
                <w:rFonts w:ascii="GHEA Grapalat" w:hAnsi="GHEA Grapalat"/>
                <w:sz w:val="26"/>
                <w:vertAlign w:val="superscript"/>
                <w:lang w:val="en-US" w:eastAsia="en-US"/>
              </w:rPr>
            </w:pPr>
          </w:p>
        </w:tc>
      </w:tr>
      <w:tr w:rsidR="00BF7179" w:rsidRPr="00326D3D" w:rsidTr="00BF7179">
        <w:tc>
          <w:tcPr>
            <w:tcW w:w="540" w:type="dxa"/>
            <w:tcBorders>
              <w:top w:val="single" w:sz="4" w:space="0" w:color="auto"/>
              <w:left w:val="single" w:sz="4" w:space="0" w:color="auto"/>
              <w:bottom w:val="single" w:sz="4" w:space="0" w:color="auto"/>
              <w:right w:val="single" w:sz="4" w:space="0" w:color="auto"/>
            </w:tcBorders>
            <w:vAlign w:val="center"/>
          </w:tcPr>
          <w:p w:rsidR="00BF7179" w:rsidRDefault="00BF7179">
            <w:pPr>
              <w:pStyle w:val="31"/>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BF7179" w:rsidRDefault="00BF7179">
            <w:pPr>
              <w:pStyle w:val="31"/>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BF7179" w:rsidRDefault="00BF7179">
            <w:pPr>
              <w:pStyle w:val="31"/>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BF7179" w:rsidRDefault="00BF7179">
            <w:pPr>
              <w:pStyle w:val="31"/>
              <w:spacing w:line="240" w:lineRule="auto"/>
              <w:ind w:firstLine="0"/>
              <w:jc w:val="center"/>
              <w:rPr>
                <w:rFonts w:ascii="GHEA Grapalat" w:hAnsi="GHEA Grapalat"/>
                <w:sz w:val="26"/>
                <w:vertAlign w:val="superscript"/>
                <w:lang w:val="en-US" w:eastAsia="en-US"/>
              </w:rPr>
            </w:pPr>
          </w:p>
        </w:tc>
      </w:tr>
      <w:tr w:rsidR="00BF7179" w:rsidRPr="00326D3D" w:rsidTr="00BF7179">
        <w:tc>
          <w:tcPr>
            <w:tcW w:w="540" w:type="dxa"/>
            <w:tcBorders>
              <w:top w:val="single" w:sz="4" w:space="0" w:color="auto"/>
              <w:left w:val="single" w:sz="4" w:space="0" w:color="auto"/>
              <w:bottom w:val="single" w:sz="4" w:space="0" w:color="auto"/>
              <w:right w:val="single" w:sz="4" w:space="0" w:color="auto"/>
            </w:tcBorders>
            <w:vAlign w:val="center"/>
          </w:tcPr>
          <w:p w:rsidR="00BF7179" w:rsidRDefault="00BF7179">
            <w:pPr>
              <w:pStyle w:val="31"/>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BF7179" w:rsidRDefault="00BF7179">
            <w:pPr>
              <w:pStyle w:val="31"/>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BF7179" w:rsidRDefault="00BF7179">
            <w:pPr>
              <w:pStyle w:val="31"/>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BF7179" w:rsidRDefault="00BF7179">
            <w:pPr>
              <w:pStyle w:val="31"/>
              <w:spacing w:line="240" w:lineRule="auto"/>
              <w:ind w:firstLine="0"/>
              <w:jc w:val="center"/>
              <w:rPr>
                <w:rFonts w:ascii="GHEA Grapalat" w:hAnsi="GHEA Grapalat"/>
                <w:sz w:val="26"/>
                <w:vertAlign w:val="superscript"/>
                <w:lang w:val="en-US" w:eastAsia="en-US"/>
              </w:rPr>
            </w:pPr>
          </w:p>
        </w:tc>
      </w:tr>
    </w:tbl>
    <w:p w:rsidR="00BF7179" w:rsidRDefault="00BF7179" w:rsidP="00BF7179">
      <w:pPr>
        <w:jc w:val="both"/>
        <w:rPr>
          <w:rFonts w:ascii="GHEA Grapalat" w:hAnsi="GHEA Grapalat"/>
          <w:u w:val="single"/>
          <w:lang w:val="en-US"/>
        </w:rPr>
      </w:pPr>
    </w:p>
    <w:p w:rsidR="00BF7179" w:rsidRDefault="00BF7179" w:rsidP="00BF7179">
      <w:pPr>
        <w:jc w:val="both"/>
        <w:rPr>
          <w:rFonts w:ascii="GHEA Grapalat" w:hAnsi="GHEA Grapalat" w:cs="Arial"/>
          <w:sz w:val="20"/>
          <w:szCs w:val="20"/>
          <w:lang w:val="es-ES"/>
        </w:rPr>
      </w:pPr>
      <w:r>
        <w:rPr>
          <w:rFonts w:ascii="GHEA Grapalat" w:hAnsi="GHEA Grapalat"/>
          <w:lang w:val="en-US"/>
        </w:rPr>
        <w:tab/>
      </w:r>
      <w:r>
        <w:rPr>
          <w:rFonts w:ascii="GHEA Grapalat" w:hAnsi="GHEA Grapalat"/>
          <w:u w:val="single"/>
          <w:lang w:val="en-US"/>
        </w:rPr>
        <w:tab/>
      </w:r>
      <w:r>
        <w:rPr>
          <w:rFonts w:ascii="GHEA Grapalat" w:hAnsi="GHEA Grapalat"/>
          <w:u w:val="single"/>
          <w:lang w:val="en-US"/>
        </w:rPr>
        <w:tab/>
      </w:r>
      <w:r>
        <w:rPr>
          <w:rFonts w:ascii="GHEA Grapalat" w:hAnsi="GHEA Grapalat"/>
          <w:u w:val="single"/>
          <w:lang w:val="en-US"/>
        </w:rPr>
        <w:tab/>
      </w:r>
      <w:r>
        <w:rPr>
          <w:rFonts w:ascii="GHEA Grapalat" w:hAnsi="GHEA Grapalat"/>
          <w:u w:val="single"/>
          <w:lang w:val="hy-AM"/>
        </w:rPr>
        <w:t xml:space="preserve">             </w:t>
      </w:r>
      <w:r>
        <w:rPr>
          <w:rFonts w:ascii="GHEA Grapalat" w:hAnsi="GHEA Grapalat"/>
          <w:u w:val="single"/>
          <w:lang w:val="en-US"/>
        </w:rPr>
        <w:tab/>
      </w:r>
      <w:r>
        <w:rPr>
          <w:rFonts w:ascii="GHEA Grapalat" w:hAnsi="GHEA Grapalat"/>
          <w:u w:val="single"/>
          <w:lang w:val="en-US"/>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BF7179" w:rsidRDefault="00BF7179" w:rsidP="00BF7179">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BF7179" w:rsidRDefault="00BF7179" w:rsidP="00BF7179">
      <w:pPr>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F7179" w:rsidRDefault="00BF7179" w:rsidP="00BF7179">
      <w:pPr>
        <w:jc w:val="both"/>
        <w:rPr>
          <w:rFonts w:ascii="GHEA Grapalat" w:hAnsi="GHEA Grapalat" w:cs="Arial"/>
          <w:sz w:val="20"/>
          <w:szCs w:val="20"/>
          <w:lang w:val="es-ES"/>
        </w:rPr>
      </w:pPr>
    </w:p>
    <w:p w:rsidR="00BF7179" w:rsidRDefault="00BF7179" w:rsidP="00BF7179">
      <w:pPr>
        <w:pStyle w:val="31"/>
        <w:spacing w:line="240" w:lineRule="auto"/>
        <w:jc w:val="center"/>
        <w:rPr>
          <w:rFonts w:ascii="GHEA Grapalat" w:hAnsi="GHEA Grapalat"/>
          <w:vertAlign w:val="superscript"/>
          <w:lang w:val="es-ES"/>
        </w:rPr>
      </w:pPr>
    </w:p>
    <w:p w:rsidR="00BF7179" w:rsidRDefault="00BF7179" w:rsidP="00BF7179">
      <w:pPr>
        <w:pStyle w:val="31"/>
        <w:spacing w:line="240" w:lineRule="auto"/>
        <w:jc w:val="center"/>
        <w:rPr>
          <w:rFonts w:ascii="GHEA Grapalat" w:hAnsi="GHEA Grapalat"/>
          <w:vertAlign w:val="superscript"/>
          <w:lang w:val="es-ES"/>
        </w:rPr>
      </w:pPr>
    </w:p>
    <w:p w:rsidR="00BF7179" w:rsidRDefault="00BF7179" w:rsidP="00BF7179">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BF7179" w:rsidRDefault="00BF7179" w:rsidP="00BF7179">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BF7179" w:rsidRDefault="00BF7179" w:rsidP="00BF7179">
      <w:pPr>
        <w:jc w:val="right"/>
        <w:rPr>
          <w:rFonts w:ascii="GHEA Grapalat" w:hAnsi="GHEA Grapalat"/>
          <w:sz w:val="20"/>
          <w:lang w:val="hy-AM"/>
        </w:rPr>
      </w:pPr>
      <w:r>
        <w:rPr>
          <w:rFonts w:ascii="GHEA Grapalat" w:hAnsi="GHEA Grapalat"/>
          <w:sz w:val="20"/>
          <w:lang w:val="hy-AM"/>
        </w:rPr>
        <w:t xml:space="preserve">    </w:t>
      </w:r>
    </w:p>
    <w:p w:rsidR="00BF7179" w:rsidRDefault="00BF7179" w:rsidP="00BF7179">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BF7179" w:rsidRDefault="00BF7179" w:rsidP="00BF7179">
      <w:pPr>
        <w:jc w:val="right"/>
        <w:rPr>
          <w:rFonts w:ascii="GHEA Grapalat" w:hAnsi="GHEA Grapalat"/>
          <w:sz w:val="20"/>
          <w:lang w:val="hy-AM"/>
        </w:rPr>
      </w:pPr>
    </w:p>
    <w:p w:rsidR="00BF7179" w:rsidRDefault="00BF7179" w:rsidP="00BF7179">
      <w:pPr>
        <w:jc w:val="right"/>
        <w:rPr>
          <w:rFonts w:ascii="GHEA Grapalat" w:hAnsi="GHEA Grapalat"/>
          <w:sz w:val="20"/>
          <w:lang w:val="hy-AM"/>
        </w:rPr>
      </w:pPr>
    </w:p>
    <w:p w:rsidR="00BF7179" w:rsidRDefault="00BF7179" w:rsidP="00BF7179">
      <w:pPr>
        <w:jc w:val="right"/>
        <w:rPr>
          <w:rFonts w:ascii="GHEA Grapalat" w:hAnsi="GHEA Grapalat"/>
          <w:sz w:val="20"/>
          <w:lang w:val="hy-AM"/>
        </w:rPr>
      </w:pPr>
    </w:p>
    <w:p w:rsidR="00BF7179" w:rsidRDefault="00BF7179" w:rsidP="00BF7179">
      <w:pPr>
        <w:jc w:val="right"/>
        <w:rPr>
          <w:rFonts w:ascii="GHEA Grapalat" w:hAnsi="GHEA Grapalat"/>
          <w:sz w:val="20"/>
          <w:lang w:val="hy-AM"/>
        </w:rPr>
      </w:pPr>
    </w:p>
    <w:p w:rsidR="00BF7179" w:rsidRDefault="00BF7179" w:rsidP="00BF7179">
      <w:pPr>
        <w:jc w:val="right"/>
        <w:rPr>
          <w:rFonts w:ascii="GHEA Grapalat" w:hAnsi="GHEA Grapalat"/>
          <w:sz w:val="20"/>
          <w:lang w:val="hy-AM"/>
        </w:rPr>
      </w:pPr>
    </w:p>
    <w:p w:rsidR="00BF7179" w:rsidRDefault="00BF7179" w:rsidP="00BF7179">
      <w:pPr>
        <w:jc w:val="right"/>
        <w:rPr>
          <w:rFonts w:ascii="GHEA Grapalat" w:hAnsi="GHEA Grapalat"/>
          <w:sz w:val="20"/>
          <w:lang w:val="hy-AM"/>
        </w:rPr>
      </w:pPr>
    </w:p>
    <w:p w:rsidR="00BF7179" w:rsidRDefault="00BF7179" w:rsidP="00BF7179">
      <w:pPr>
        <w:pStyle w:val="31"/>
        <w:spacing w:line="240" w:lineRule="auto"/>
        <w:ind w:firstLine="0"/>
        <w:jc w:val="right"/>
        <w:rPr>
          <w:rFonts w:ascii="GHEA Grapalat" w:hAnsi="GHEA Grapalat" w:cs="Arial"/>
          <w:lang w:val="hy-AM"/>
        </w:rPr>
      </w:pPr>
      <w:r>
        <w:rPr>
          <w:rFonts w:ascii="GHEA Grapalat" w:hAnsi="GHEA Grapalat"/>
          <w:vertAlign w:val="superscript"/>
          <w:lang w:val="hy-AM"/>
        </w:rPr>
        <w:br w:type="page"/>
      </w:r>
      <w:r>
        <w:rPr>
          <w:rFonts w:ascii="GHEA Grapalat" w:hAnsi="GHEA Grapalat" w:cs="Sylfaen"/>
          <w:lang w:val="hy-AM"/>
        </w:rPr>
        <w:lastRenderedPageBreak/>
        <w:t>Հավելված</w:t>
      </w:r>
      <w:r>
        <w:rPr>
          <w:rFonts w:ascii="GHEA Grapalat" w:hAnsi="GHEA Grapalat" w:cs="Arial"/>
          <w:lang w:val="hy-AM"/>
        </w:rPr>
        <w:t xml:space="preserve"> 3</w:t>
      </w:r>
    </w:p>
    <w:p w:rsidR="00BF7179" w:rsidRDefault="00BF7179" w:rsidP="00BF7179">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BF7179" w:rsidRDefault="00BF7179" w:rsidP="00BF7179">
      <w:pPr>
        <w:pStyle w:val="31"/>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BF7179" w:rsidRDefault="00BF7179" w:rsidP="00BF7179">
      <w:pPr>
        <w:rPr>
          <w:rFonts w:ascii="GHEA Grapalat" w:hAnsi="GHEA Grapalat"/>
          <w:lang w:val="hy-AM"/>
        </w:rPr>
      </w:pPr>
    </w:p>
    <w:p w:rsidR="00BF7179" w:rsidRDefault="00BF7179" w:rsidP="00BF7179">
      <w:pPr>
        <w:rPr>
          <w:rFonts w:ascii="GHEA Grapalat" w:hAnsi="GHEA Grapalat"/>
          <w:lang w:val="hy-AM"/>
        </w:rPr>
      </w:pPr>
    </w:p>
    <w:p w:rsidR="00BF7179" w:rsidRDefault="00BF7179" w:rsidP="00BF7179">
      <w:pPr>
        <w:pStyle w:val="31"/>
        <w:spacing w:line="240" w:lineRule="auto"/>
        <w:jc w:val="right"/>
        <w:rPr>
          <w:rFonts w:ascii="GHEA Grapalat" w:hAnsi="GHEA Grapalat"/>
          <w:lang w:val="hy-AM"/>
        </w:rPr>
      </w:pPr>
    </w:p>
    <w:p w:rsidR="00BF7179" w:rsidRDefault="00BF7179" w:rsidP="00BF7179">
      <w:pPr>
        <w:rPr>
          <w:rFonts w:ascii="GHEA Grapalat" w:hAnsi="GHEA Grapalat"/>
          <w:lang w:val="hy-AM"/>
        </w:rPr>
      </w:pPr>
    </w:p>
    <w:p w:rsidR="00BF7179" w:rsidRDefault="00BF7179" w:rsidP="00BF7179">
      <w:pPr>
        <w:jc w:val="center"/>
        <w:rPr>
          <w:rFonts w:ascii="GHEA Grapalat" w:hAnsi="GHEA Grapalat" w:cs="Arial"/>
          <w:sz w:val="20"/>
          <w:szCs w:val="20"/>
          <w:lang w:val="hy-AM"/>
        </w:rPr>
      </w:pPr>
      <w:r>
        <w:rPr>
          <w:rFonts w:ascii="GHEA Grapalat" w:hAnsi="GHEA Grapalat" w:cs="Sylfaen"/>
          <w:lang w:val="hy-AM"/>
        </w:rPr>
        <w:t xml:space="preserve">        </w:t>
      </w:r>
      <w:r>
        <w:rPr>
          <w:rFonts w:ascii="GHEA Grapalat" w:hAnsi="GHEA Grapalat" w:cs="Sylfaen"/>
          <w:sz w:val="20"/>
          <w:szCs w:val="20"/>
          <w:lang w:val="hy-AM"/>
        </w:rPr>
        <w:t>Հ</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Յ</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Ր</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Ր</w:t>
      </w:r>
      <w:r>
        <w:rPr>
          <w:rFonts w:ascii="GHEA Grapalat" w:hAnsi="GHEA Grapalat" w:cs="Arial"/>
          <w:sz w:val="20"/>
          <w:szCs w:val="20"/>
          <w:lang w:val="hy-AM"/>
        </w:rPr>
        <w:t xml:space="preserve"> </w:t>
      </w:r>
      <w:r>
        <w:rPr>
          <w:rFonts w:ascii="GHEA Grapalat" w:hAnsi="GHEA Grapalat" w:cs="Sylfaen"/>
          <w:sz w:val="20"/>
          <w:szCs w:val="20"/>
          <w:lang w:val="hy-AM"/>
        </w:rPr>
        <w:t>Ո</w:t>
      </w:r>
      <w:r>
        <w:rPr>
          <w:rFonts w:ascii="GHEA Grapalat" w:hAnsi="GHEA Grapalat" w:cs="Arial"/>
          <w:sz w:val="20"/>
          <w:szCs w:val="20"/>
          <w:lang w:val="hy-AM"/>
        </w:rPr>
        <w:t xml:space="preserve"> </w:t>
      </w:r>
      <w:r>
        <w:rPr>
          <w:rFonts w:ascii="GHEA Grapalat" w:hAnsi="GHEA Grapalat" w:cs="Sylfaen"/>
          <w:sz w:val="20"/>
          <w:szCs w:val="20"/>
          <w:lang w:val="hy-AM"/>
        </w:rPr>
        <w:t>Ւ</w:t>
      </w:r>
      <w:r>
        <w:rPr>
          <w:rFonts w:ascii="GHEA Grapalat" w:hAnsi="GHEA Grapalat" w:cs="Arial"/>
          <w:sz w:val="20"/>
          <w:szCs w:val="20"/>
          <w:lang w:val="hy-AM"/>
        </w:rPr>
        <w:t xml:space="preserve"> </w:t>
      </w:r>
      <w:r>
        <w:rPr>
          <w:rFonts w:ascii="GHEA Grapalat" w:hAnsi="GHEA Grapalat" w:cs="Sylfaen"/>
          <w:sz w:val="20"/>
          <w:szCs w:val="20"/>
          <w:lang w:val="hy-AM"/>
        </w:rPr>
        <w:t>Թ</w:t>
      </w:r>
      <w:r>
        <w:rPr>
          <w:rFonts w:ascii="GHEA Grapalat" w:hAnsi="GHEA Grapalat" w:cs="Arial"/>
          <w:sz w:val="20"/>
          <w:szCs w:val="20"/>
          <w:lang w:val="hy-AM"/>
        </w:rPr>
        <w:t xml:space="preserve"> </w:t>
      </w:r>
      <w:r>
        <w:rPr>
          <w:rFonts w:ascii="GHEA Grapalat" w:hAnsi="GHEA Grapalat" w:cs="Sylfaen"/>
          <w:sz w:val="20"/>
          <w:szCs w:val="20"/>
          <w:lang w:val="hy-AM"/>
        </w:rPr>
        <w:t>Յ</w:t>
      </w:r>
      <w:r>
        <w:rPr>
          <w:rFonts w:ascii="GHEA Grapalat" w:hAnsi="GHEA Grapalat" w:cs="Arial"/>
          <w:sz w:val="20"/>
          <w:szCs w:val="20"/>
          <w:lang w:val="hy-AM"/>
        </w:rPr>
        <w:t xml:space="preserve"> </w:t>
      </w:r>
      <w:r>
        <w:rPr>
          <w:rFonts w:ascii="GHEA Grapalat" w:hAnsi="GHEA Grapalat" w:cs="Sylfaen"/>
          <w:sz w:val="20"/>
          <w:szCs w:val="20"/>
          <w:lang w:val="hy-AM"/>
        </w:rPr>
        <w:t>Ո</w:t>
      </w:r>
      <w:r>
        <w:rPr>
          <w:rFonts w:ascii="GHEA Grapalat" w:hAnsi="GHEA Grapalat" w:cs="Arial"/>
          <w:sz w:val="20"/>
          <w:szCs w:val="20"/>
          <w:lang w:val="hy-AM"/>
        </w:rPr>
        <w:t xml:space="preserve"> </w:t>
      </w:r>
      <w:r>
        <w:rPr>
          <w:rFonts w:ascii="GHEA Grapalat" w:hAnsi="GHEA Grapalat" w:cs="Sylfaen"/>
          <w:sz w:val="20"/>
          <w:szCs w:val="20"/>
          <w:lang w:val="hy-AM"/>
        </w:rPr>
        <w:t>Ւ</w:t>
      </w:r>
      <w:r>
        <w:rPr>
          <w:rFonts w:ascii="GHEA Grapalat" w:hAnsi="GHEA Grapalat" w:cs="Arial"/>
          <w:sz w:val="20"/>
          <w:szCs w:val="20"/>
          <w:lang w:val="hy-AM"/>
        </w:rPr>
        <w:t xml:space="preserve"> </w:t>
      </w:r>
      <w:r>
        <w:rPr>
          <w:rFonts w:ascii="GHEA Grapalat" w:hAnsi="GHEA Grapalat" w:cs="Sylfaen"/>
          <w:sz w:val="20"/>
          <w:szCs w:val="20"/>
          <w:lang w:val="hy-AM"/>
        </w:rPr>
        <w:t>Ն</w:t>
      </w:r>
    </w:p>
    <w:p w:rsidR="00BF7179" w:rsidRDefault="00BF7179" w:rsidP="00BF7179">
      <w:pPr>
        <w:pStyle w:val="a3"/>
        <w:spacing w:line="240" w:lineRule="auto"/>
        <w:jc w:val="center"/>
        <w:rPr>
          <w:rFonts w:ascii="GHEA Grapalat" w:hAnsi="GHEA Grapalat" w:cs="Arial"/>
          <w:i w:val="0"/>
          <w:szCs w:val="24"/>
          <w:lang w:val="hy-AM"/>
        </w:rPr>
      </w:pPr>
      <w:r>
        <w:rPr>
          <w:rFonts w:ascii="GHEA Grapalat" w:hAnsi="GHEA Grapalat" w:cs="Sylfaen"/>
          <w:i w:val="0"/>
          <w:szCs w:val="24"/>
          <w:lang w:val="hy-AM"/>
        </w:rPr>
        <w:t xml:space="preserve">որակավորման չափանիշների պահանջներին բավարարելու մասին </w:t>
      </w:r>
    </w:p>
    <w:p w:rsidR="00BF7179" w:rsidRDefault="00BF7179" w:rsidP="00BF7179">
      <w:pPr>
        <w:jc w:val="center"/>
        <w:rPr>
          <w:rFonts w:ascii="GHEA Grapalat" w:hAnsi="GHEA Grapalat"/>
          <w:sz w:val="20"/>
          <w:lang w:val="hy-AM"/>
        </w:rPr>
      </w:pPr>
    </w:p>
    <w:p w:rsidR="00BF7179" w:rsidRDefault="00BF7179" w:rsidP="00BF7179">
      <w:pPr>
        <w:ind w:left="709" w:hanging="1844"/>
        <w:jc w:val="center"/>
        <w:rPr>
          <w:rFonts w:ascii="GHEA Grapalat" w:hAnsi="GHEA Grapalat"/>
          <w:sz w:val="20"/>
          <w:lang w:val="hy-AM"/>
        </w:rPr>
      </w:pPr>
    </w:p>
    <w:p w:rsidR="00BF7179" w:rsidRDefault="00BF7179" w:rsidP="00BF7179">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BF7179" w:rsidRDefault="00BF7179" w:rsidP="00BF7179">
      <w:pPr>
        <w:jc w:val="both"/>
        <w:rPr>
          <w:rFonts w:ascii="GHEA Grapalat" w:hAnsi="GHEA Grapalat"/>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BF7179" w:rsidRDefault="00BF7179" w:rsidP="00BF7179">
      <w:pPr>
        <w:jc w:val="both"/>
        <w:rPr>
          <w:rFonts w:ascii="GHEA Grapalat" w:hAnsi="GHEA Grapalat" w:cs="Sylfaen"/>
          <w:lang w:val="hy-AM"/>
        </w:rPr>
      </w:pPr>
      <w:r>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 Վ</w:t>
      </w:r>
      <w:r>
        <w:rPr>
          <w:rFonts w:ascii="GHEA Grapalat" w:hAnsi="GHEA Grapalat" w:cs="Times Armenian"/>
          <w:sz w:val="20"/>
          <w:szCs w:val="20"/>
          <w:lang w:val="hy-AM"/>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որակավորման չափանիշների պահանջներին: </w:t>
      </w:r>
    </w:p>
    <w:p w:rsidR="00BF7179" w:rsidRDefault="00BF7179" w:rsidP="00BF7179">
      <w:pPr>
        <w:jc w:val="both"/>
        <w:rPr>
          <w:rFonts w:ascii="GHEA Grapalat" w:hAnsi="GHEA Grapalat" w:cs="Sylfaen"/>
          <w:lang w:val="hy-AM"/>
        </w:rPr>
      </w:pPr>
    </w:p>
    <w:p w:rsidR="00BF7179" w:rsidRDefault="00BF7179" w:rsidP="00BF7179">
      <w:pPr>
        <w:ind w:left="720"/>
        <w:jc w:val="both"/>
        <w:rPr>
          <w:rFonts w:ascii="GHEA Grapalat" w:hAnsi="GHEA Grapalat"/>
          <w:lang w:val="hy-AM"/>
        </w:rPr>
      </w:pPr>
    </w:p>
    <w:p w:rsidR="00BF7179" w:rsidRDefault="00BF7179" w:rsidP="00BF7179">
      <w:pPr>
        <w:pStyle w:val="23"/>
        <w:spacing w:line="240" w:lineRule="auto"/>
        <w:ind w:firstLine="567"/>
        <w:rPr>
          <w:rFonts w:ascii="GHEA Grapalat" w:hAnsi="GHEA Grapalat"/>
        </w:rPr>
      </w:pPr>
    </w:p>
    <w:p w:rsidR="00BF7179" w:rsidRDefault="00BF7179" w:rsidP="00BF7179">
      <w:pPr>
        <w:rPr>
          <w:rFonts w:ascii="GHEA Grapalat" w:hAnsi="GHEA Grapalat"/>
          <w:sz w:val="20"/>
          <w:lang w:val="hy-AM"/>
        </w:rPr>
      </w:pPr>
    </w:p>
    <w:p w:rsidR="00BF7179" w:rsidRDefault="00BF7179" w:rsidP="00BF7179">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BF7179" w:rsidRDefault="00BF7179" w:rsidP="00BF7179">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BF7179" w:rsidRDefault="00BF7179" w:rsidP="00BF7179">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BF7179" w:rsidRDefault="00BF7179" w:rsidP="00BF7179">
      <w:pPr>
        <w:jc w:val="right"/>
        <w:rPr>
          <w:rFonts w:ascii="GHEA Grapalat" w:hAnsi="GHEA Grapalat"/>
          <w:sz w:val="20"/>
          <w:lang w:val="hy-AM"/>
        </w:rPr>
      </w:pPr>
      <w:r>
        <w:rPr>
          <w:rFonts w:ascii="GHEA Grapalat" w:hAnsi="GHEA Grapalat"/>
          <w:sz w:val="20"/>
          <w:lang w:val="hy-AM"/>
        </w:rPr>
        <w:t xml:space="preserve">    </w:t>
      </w:r>
    </w:p>
    <w:p w:rsidR="00BF7179" w:rsidRDefault="00BF7179" w:rsidP="00BF7179">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BF7179" w:rsidRDefault="00BF7179" w:rsidP="00BF7179">
      <w:pPr>
        <w:jc w:val="right"/>
        <w:rPr>
          <w:rFonts w:ascii="GHEA Grapalat" w:hAnsi="GHEA Grapalat"/>
          <w:sz w:val="20"/>
          <w:lang w:val="hy-AM"/>
        </w:rPr>
      </w:pPr>
    </w:p>
    <w:p w:rsidR="00BF7179" w:rsidRDefault="00BF7179" w:rsidP="00BF7179">
      <w:pPr>
        <w:pStyle w:val="31"/>
        <w:spacing w:line="240" w:lineRule="auto"/>
        <w:jc w:val="right"/>
        <w:rPr>
          <w:rFonts w:ascii="GHEA Grapalat" w:hAnsi="GHEA Grapalat"/>
          <w:lang w:val="hy-AM"/>
        </w:rPr>
      </w:pPr>
    </w:p>
    <w:p w:rsidR="00BF7179" w:rsidRDefault="00BF7179" w:rsidP="00BF7179">
      <w:pPr>
        <w:pStyle w:val="31"/>
        <w:spacing w:line="240" w:lineRule="auto"/>
        <w:jc w:val="right"/>
        <w:rPr>
          <w:rFonts w:ascii="GHEA Grapalat" w:hAnsi="GHEA Grapalat" w:cs="Sylfaen"/>
          <w:lang w:val="hy-AM"/>
        </w:rPr>
      </w:pPr>
    </w:p>
    <w:p w:rsidR="00BF7179" w:rsidRDefault="00BF7179" w:rsidP="00BF7179">
      <w:pPr>
        <w:pStyle w:val="31"/>
        <w:spacing w:line="240" w:lineRule="auto"/>
        <w:jc w:val="right"/>
        <w:rPr>
          <w:rFonts w:ascii="GHEA Grapalat" w:hAnsi="GHEA Grapalat" w:cs="Sylfaen"/>
          <w:lang w:val="hy-AM"/>
        </w:rPr>
      </w:pPr>
    </w:p>
    <w:p w:rsidR="00BF7179" w:rsidRDefault="00BF7179" w:rsidP="00BF7179">
      <w:pPr>
        <w:pStyle w:val="31"/>
        <w:spacing w:line="240" w:lineRule="auto"/>
        <w:jc w:val="right"/>
        <w:rPr>
          <w:rFonts w:ascii="GHEA Grapalat" w:hAnsi="GHEA Grapalat" w:cs="Sylfaen"/>
          <w:lang w:val="hy-AM"/>
        </w:rPr>
      </w:pPr>
    </w:p>
    <w:p w:rsidR="00BF7179" w:rsidRDefault="00BF7179" w:rsidP="00BF7179">
      <w:pPr>
        <w:pStyle w:val="31"/>
        <w:spacing w:line="240" w:lineRule="auto"/>
        <w:jc w:val="right"/>
        <w:rPr>
          <w:rFonts w:ascii="GHEA Grapalat" w:hAnsi="GHEA Grapalat" w:cs="Sylfaen"/>
          <w:lang w:val="hy-AM"/>
        </w:rPr>
      </w:pPr>
    </w:p>
    <w:p w:rsidR="00BF7179" w:rsidRDefault="00BF7179" w:rsidP="00BF7179">
      <w:pPr>
        <w:pStyle w:val="31"/>
        <w:spacing w:line="240" w:lineRule="auto"/>
        <w:jc w:val="right"/>
        <w:rPr>
          <w:rFonts w:ascii="GHEA Grapalat" w:hAnsi="GHEA Grapalat" w:cs="Sylfaen"/>
          <w:lang w:val="hy-AM"/>
        </w:rPr>
      </w:pPr>
    </w:p>
    <w:p w:rsidR="00BF7179" w:rsidRDefault="00BF7179" w:rsidP="00BF7179">
      <w:pPr>
        <w:pStyle w:val="31"/>
        <w:spacing w:line="240" w:lineRule="auto"/>
        <w:jc w:val="right"/>
        <w:rPr>
          <w:rFonts w:ascii="GHEA Grapalat" w:hAnsi="GHEA Grapalat" w:cs="Sylfaen"/>
          <w:lang w:val="hy-AM"/>
        </w:rPr>
      </w:pPr>
    </w:p>
    <w:p w:rsidR="00BF7179" w:rsidRDefault="00BF7179" w:rsidP="00BF7179">
      <w:pPr>
        <w:pStyle w:val="31"/>
        <w:spacing w:line="240" w:lineRule="auto"/>
        <w:jc w:val="right"/>
        <w:rPr>
          <w:rFonts w:ascii="GHEA Grapalat" w:hAnsi="GHEA Grapalat" w:cs="Sylfaen"/>
          <w:lang w:val="hy-AM"/>
        </w:rPr>
      </w:pPr>
    </w:p>
    <w:p w:rsidR="00BF7179" w:rsidRDefault="00BF7179" w:rsidP="00BF7179">
      <w:pPr>
        <w:pStyle w:val="31"/>
        <w:spacing w:line="240" w:lineRule="auto"/>
        <w:jc w:val="right"/>
        <w:rPr>
          <w:rFonts w:ascii="GHEA Grapalat" w:hAnsi="GHEA Grapalat" w:cs="Sylfaen"/>
          <w:lang w:val="hy-AM"/>
        </w:rPr>
      </w:pPr>
    </w:p>
    <w:p w:rsidR="00BF7179" w:rsidRDefault="00BF7179" w:rsidP="00BF7179">
      <w:pPr>
        <w:pStyle w:val="31"/>
        <w:spacing w:line="240" w:lineRule="auto"/>
        <w:jc w:val="right"/>
        <w:rPr>
          <w:rFonts w:ascii="GHEA Grapalat" w:hAnsi="GHEA Grapalat" w:cs="Sylfaen"/>
          <w:lang w:val="hy-AM"/>
        </w:rPr>
      </w:pPr>
    </w:p>
    <w:p w:rsidR="00BF7179" w:rsidRDefault="00BF7179" w:rsidP="00BF7179">
      <w:pPr>
        <w:pStyle w:val="31"/>
        <w:spacing w:line="240" w:lineRule="auto"/>
        <w:jc w:val="right"/>
        <w:rPr>
          <w:rFonts w:ascii="GHEA Grapalat" w:hAnsi="GHEA Grapalat" w:cs="Sylfaen"/>
          <w:lang w:val="hy-AM"/>
        </w:rPr>
      </w:pPr>
    </w:p>
    <w:p w:rsidR="00BF7179" w:rsidRDefault="00BF7179" w:rsidP="00BF7179">
      <w:pPr>
        <w:pStyle w:val="31"/>
        <w:spacing w:line="240" w:lineRule="auto"/>
        <w:jc w:val="right"/>
        <w:rPr>
          <w:rFonts w:ascii="GHEA Grapalat" w:hAnsi="GHEA Grapalat" w:cs="Sylfaen"/>
          <w:lang w:val="hy-AM"/>
        </w:rPr>
      </w:pPr>
    </w:p>
    <w:p w:rsidR="00BF7179" w:rsidRDefault="00BF7179" w:rsidP="00BF7179">
      <w:pPr>
        <w:pStyle w:val="31"/>
        <w:spacing w:line="240" w:lineRule="auto"/>
        <w:jc w:val="right"/>
        <w:rPr>
          <w:rFonts w:ascii="GHEA Grapalat" w:hAnsi="GHEA Grapalat" w:cs="Sylfaen"/>
          <w:lang w:val="hy-AM"/>
        </w:rPr>
      </w:pPr>
    </w:p>
    <w:p w:rsidR="00BF7179" w:rsidRDefault="00BF7179" w:rsidP="00BF7179">
      <w:pPr>
        <w:pStyle w:val="31"/>
        <w:spacing w:line="240" w:lineRule="auto"/>
        <w:jc w:val="right"/>
        <w:rPr>
          <w:rFonts w:ascii="GHEA Grapalat" w:hAnsi="GHEA Grapalat" w:cs="Sylfaen"/>
          <w:lang w:val="hy-AM"/>
        </w:rPr>
      </w:pPr>
    </w:p>
    <w:p w:rsidR="00BF7179" w:rsidRDefault="00BF7179" w:rsidP="00BF7179">
      <w:pPr>
        <w:pStyle w:val="31"/>
        <w:spacing w:line="240" w:lineRule="auto"/>
        <w:jc w:val="right"/>
        <w:rPr>
          <w:rFonts w:ascii="GHEA Grapalat" w:hAnsi="GHEA Grapalat" w:cs="Sylfaen"/>
          <w:lang w:val="hy-AM"/>
        </w:rPr>
      </w:pPr>
    </w:p>
    <w:p w:rsidR="00BF7179" w:rsidRDefault="00BF7179" w:rsidP="00BF7179">
      <w:pPr>
        <w:pStyle w:val="31"/>
        <w:spacing w:line="240" w:lineRule="auto"/>
        <w:jc w:val="right"/>
        <w:rPr>
          <w:rFonts w:ascii="GHEA Grapalat" w:hAnsi="GHEA Grapalat" w:cs="Sylfaen"/>
          <w:lang w:val="hy-AM"/>
        </w:rPr>
      </w:pPr>
    </w:p>
    <w:p w:rsidR="00BF7179" w:rsidRDefault="00BF7179" w:rsidP="00BF7179">
      <w:pPr>
        <w:pStyle w:val="31"/>
        <w:spacing w:line="240" w:lineRule="auto"/>
        <w:ind w:firstLine="0"/>
        <w:rPr>
          <w:rFonts w:ascii="GHEA Grapalat" w:hAnsi="GHEA Grapalat" w:cs="Sylfaen"/>
          <w:lang w:val="hy-AM"/>
        </w:rPr>
      </w:pPr>
    </w:p>
    <w:p w:rsidR="00BF7179" w:rsidRDefault="00BF7179" w:rsidP="00BF7179">
      <w:pPr>
        <w:pStyle w:val="31"/>
        <w:spacing w:line="240" w:lineRule="auto"/>
        <w:jc w:val="right"/>
        <w:rPr>
          <w:rFonts w:ascii="GHEA Grapalat" w:hAnsi="GHEA Grapalat" w:cs="Arial"/>
          <w:lang w:val="hy-AM"/>
        </w:rPr>
      </w:pPr>
      <w:r>
        <w:rPr>
          <w:rFonts w:ascii="GHEA Grapalat" w:hAnsi="GHEA Grapalat" w:cs="Sylfaen"/>
          <w:lang w:val="hy-AM"/>
        </w:rPr>
        <w:t>Հավելված</w:t>
      </w:r>
      <w:r>
        <w:rPr>
          <w:rFonts w:ascii="GHEA Grapalat" w:hAnsi="GHEA Grapalat" w:cs="Arial"/>
          <w:lang w:val="hy-AM"/>
        </w:rPr>
        <w:t xml:space="preserve"> 4</w:t>
      </w:r>
    </w:p>
    <w:p w:rsidR="00BF7179" w:rsidRDefault="00BF7179" w:rsidP="00BF7179">
      <w:pPr>
        <w:pStyle w:val="31"/>
        <w:spacing w:line="240" w:lineRule="auto"/>
        <w:jc w:val="right"/>
        <w:rPr>
          <w:rFonts w:ascii="GHEA Grapalat" w:hAnsi="GHEA Grapalat" w:cs="Arial"/>
          <w:lang w:val="hy-AM"/>
        </w:rPr>
      </w:pPr>
      <w:r>
        <w:rPr>
          <w:rFonts w:ascii="GHEA Grapalat" w:hAnsi="GHEA Grapalat" w:cs="Times Armenian"/>
          <w:lang w:val="af-ZA"/>
        </w:rPr>
        <w:lastRenderedPageBreak/>
        <w:t>&lt;&lt; Վ</w:t>
      </w:r>
      <w:r>
        <w:rPr>
          <w:rFonts w:ascii="GHEA Grapalat" w:hAnsi="GHEA Grapalat" w:cs="Times Armenian"/>
          <w:lang w:val="hy-AM"/>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af-ZA"/>
        </w:rPr>
        <w:t xml:space="preserve"> </w:t>
      </w:r>
      <w:r>
        <w:rPr>
          <w:rFonts w:ascii="GHEA Grapalat" w:hAnsi="GHEA Grapalat" w:cs="Sylfaen"/>
          <w:lang w:val="hy-AM"/>
        </w:rPr>
        <w:t>ծածկագրով</w:t>
      </w:r>
    </w:p>
    <w:p w:rsidR="00BF7179" w:rsidRDefault="00BF7179" w:rsidP="00BF7179">
      <w:pPr>
        <w:pStyle w:val="31"/>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BF7179" w:rsidRDefault="00BF7179" w:rsidP="00BF7179">
      <w:pPr>
        <w:pStyle w:val="31"/>
        <w:spacing w:line="240" w:lineRule="auto"/>
        <w:jc w:val="right"/>
        <w:rPr>
          <w:rFonts w:ascii="GHEA Grapalat" w:hAnsi="GHEA Grapalat"/>
          <w:lang w:val="hy-AM"/>
        </w:rPr>
      </w:pPr>
    </w:p>
    <w:p w:rsidR="00BF7179" w:rsidRDefault="00BF7179" w:rsidP="00BF7179">
      <w:pPr>
        <w:pStyle w:val="31"/>
        <w:spacing w:line="240" w:lineRule="auto"/>
        <w:jc w:val="right"/>
        <w:rPr>
          <w:rFonts w:ascii="GHEA Grapalat" w:hAnsi="GHEA Grapalat"/>
          <w:lang w:val="hy-AM"/>
        </w:rPr>
      </w:pPr>
    </w:p>
    <w:p w:rsidR="00BF7179" w:rsidRDefault="00BF7179" w:rsidP="00BF7179">
      <w:pPr>
        <w:pStyle w:val="31"/>
        <w:spacing w:line="240" w:lineRule="auto"/>
        <w:jc w:val="right"/>
        <w:rPr>
          <w:rFonts w:ascii="GHEA Grapalat" w:hAnsi="GHEA Grapalat"/>
          <w:lang w:val="hy-AM"/>
        </w:rPr>
      </w:pPr>
    </w:p>
    <w:p w:rsidR="00BF7179" w:rsidRDefault="00BF7179" w:rsidP="00BF7179">
      <w:pPr>
        <w:pStyle w:val="31"/>
        <w:spacing w:line="240" w:lineRule="auto"/>
        <w:jc w:val="right"/>
        <w:rPr>
          <w:rFonts w:ascii="GHEA Grapalat" w:hAnsi="GHEA Grapalat"/>
          <w:lang w:val="hy-AM"/>
        </w:rPr>
      </w:pPr>
    </w:p>
    <w:p w:rsidR="00BF7179" w:rsidRDefault="00BF7179" w:rsidP="00BF7179">
      <w:pPr>
        <w:ind w:left="-66"/>
        <w:jc w:val="center"/>
        <w:rPr>
          <w:rFonts w:ascii="GHEA Grapalat" w:hAnsi="GHEA Grapalat"/>
          <w:sz w:val="20"/>
          <w:lang w:val="hy-AM"/>
        </w:rPr>
      </w:pPr>
      <w:r>
        <w:rPr>
          <w:rFonts w:ascii="GHEA Grapalat" w:hAnsi="GHEA Grapalat"/>
          <w:sz w:val="20"/>
          <w:lang w:val="hy-AM"/>
        </w:rPr>
        <w:t>Հ Ա Յ Տ Ա Ր Ա Ր Ո Ւ Թ Յ Ո Ւ Ն</w:t>
      </w:r>
    </w:p>
    <w:p w:rsidR="00BF7179" w:rsidRDefault="00BF7179" w:rsidP="00BF7179">
      <w:pPr>
        <w:jc w:val="center"/>
        <w:rPr>
          <w:rFonts w:ascii="GHEA Grapalat" w:hAnsi="GHEA Grapalat"/>
          <w:sz w:val="20"/>
          <w:lang w:val="hy-AM"/>
        </w:rPr>
      </w:pPr>
      <w:r>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BF7179" w:rsidRDefault="00BF7179" w:rsidP="00BF7179">
      <w:pPr>
        <w:pStyle w:val="ac"/>
        <w:jc w:val="both"/>
        <w:rPr>
          <w:rFonts w:ascii="GHEA Grapalat" w:hAnsi="GHEA Grapalat"/>
          <w:lang w:val="hy-AM"/>
        </w:rPr>
      </w:pPr>
    </w:p>
    <w:p w:rsidR="00BF7179" w:rsidRDefault="00BF7179" w:rsidP="00BF7179">
      <w:pPr>
        <w:ind w:firstLine="709"/>
        <w:jc w:val="both"/>
        <w:rPr>
          <w:rFonts w:ascii="GHEA Grapalat" w:hAnsi="GHEA Grapalat"/>
          <w:sz w:val="20"/>
          <w:lang w:val="hy-AM"/>
        </w:rPr>
      </w:pPr>
    </w:p>
    <w:p w:rsidR="00BF7179" w:rsidRDefault="00BF7179" w:rsidP="00BF7179">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BF7179" w:rsidRDefault="00BF7179" w:rsidP="00BF7179">
      <w:pPr>
        <w:jc w:val="both"/>
        <w:rPr>
          <w:rFonts w:ascii="GHEA Grapalat" w:hAnsi="GHEA Grapalat"/>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BF7179" w:rsidRDefault="00BF7179" w:rsidP="00BF7179">
      <w:pPr>
        <w:jc w:val="both"/>
        <w:rPr>
          <w:rFonts w:ascii="GHEA Grapalat" w:hAnsi="GHEA Grapalat" w:cs="Arial"/>
          <w:sz w:val="20"/>
          <w:szCs w:val="20"/>
          <w:lang w:val="es-ES"/>
        </w:rPr>
      </w:pPr>
      <w:r>
        <w:rPr>
          <w:rFonts w:ascii="GHEA Grapalat" w:hAnsi="GHEA Grapalat" w:cs="Times Armenian"/>
          <w:sz w:val="20"/>
          <w:szCs w:val="20"/>
          <w:lang w:val="af-ZA"/>
        </w:rPr>
        <w:t>&lt;&lt; Վ</w:t>
      </w:r>
      <w:r>
        <w:rPr>
          <w:rFonts w:ascii="GHEA Grapalat" w:hAnsi="GHEA Grapalat" w:cs="Times Armenian"/>
          <w:sz w:val="20"/>
          <w:szCs w:val="20"/>
          <w:lang w:val="hy-AM"/>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F7179" w:rsidRDefault="00BF7179" w:rsidP="00BF7179">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պարտավորվում է առաջին տեղը</w:t>
      </w:r>
    </w:p>
    <w:p w:rsidR="00BF7179" w:rsidRDefault="00BF7179" w:rsidP="00BF7179">
      <w:pPr>
        <w:jc w:val="both"/>
        <w:rPr>
          <w:rFonts w:ascii="GHEA Grapalat" w:hAnsi="GHEA Grapalat"/>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BF7179" w:rsidRDefault="00BF7179" w:rsidP="00BF7179">
      <w:pPr>
        <w:jc w:val="both"/>
        <w:rPr>
          <w:rFonts w:ascii="GHEA Grapalat" w:hAnsi="GHEA Grapalat" w:cs="Arial"/>
          <w:sz w:val="20"/>
          <w:szCs w:val="20"/>
          <w:lang w:val="es-ES"/>
        </w:rPr>
      </w:pPr>
      <w:r>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 Վ</w:t>
      </w:r>
      <w:r>
        <w:rPr>
          <w:rFonts w:ascii="GHEA Grapalat" w:hAnsi="GHEA Grapalat" w:cs="Times Armenian"/>
          <w:sz w:val="20"/>
          <w:szCs w:val="20"/>
          <w:lang w:val="es-ES"/>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F7179" w:rsidRDefault="00BF7179" w:rsidP="00BF7179">
      <w:pPr>
        <w:pStyle w:val="31"/>
        <w:spacing w:line="240" w:lineRule="auto"/>
        <w:jc w:val="right"/>
        <w:rPr>
          <w:rFonts w:ascii="GHEA Grapalat" w:hAnsi="GHEA Grapalat"/>
          <w:lang w:val="es-ES"/>
        </w:rPr>
      </w:pPr>
    </w:p>
    <w:p w:rsidR="00BF7179" w:rsidRDefault="00BF7179" w:rsidP="00BF7179">
      <w:pPr>
        <w:pStyle w:val="31"/>
        <w:spacing w:line="240" w:lineRule="auto"/>
        <w:jc w:val="right"/>
        <w:rPr>
          <w:rFonts w:ascii="GHEA Grapalat" w:hAnsi="GHEA Grapalat"/>
          <w:lang w:val="hy-AM"/>
        </w:rPr>
      </w:pPr>
    </w:p>
    <w:p w:rsidR="00BF7179" w:rsidRDefault="00BF7179" w:rsidP="00BF7179">
      <w:pPr>
        <w:pStyle w:val="31"/>
        <w:spacing w:line="240" w:lineRule="auto"/>
        <w:jc w:val="right"/>
        <w:rPr>
          <w:rFonts w:ascii="GHEA Grapalat" w:hAnsi="GHEA Grapalat"/>
          <w:lang w:val="hy-AM"/>
        </w:rPr>
      </w:pPr>
    </w:p>
    <w:p w:rsidR="00BF7179" w:rsidRDefault="00BF7179" w:rsidP="00BF7179">
      <w:pPr>
        <w:jc w:val="center"/>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w:t>
      </w:r>
    </w:p>
    <w:p w:rsidR="00BF7179" w:rsidRDefault="00BF7179" w:rsidP="00BF7179">
      <w:pPr>
        <w:jc w:val="center"/>
        <w:rPr>
          <w:rFonts w:ascii="GHEA Grapalat" w:hAnsi="GHEA Grapalat" w:cs="Arial"/>
          <w:sz w:val="20"/>
          <w:vertAlign w:val="superscript"/>
          <w:lang w:val="hy-AM"/>
        </w:rPr>
      </w:pPr>
      <w:r>
        <w:rPr>
          <w:rFonts w:ascii="GHEA Grapalat" w:hAnsi="GHEA Grapalat" w:cs="Arial"/>
          <w:sz w:val="20"/>
          <w:vertAlign w:val="superscript"/>
          <w:lang w:val="hy-AM"/>
        </w:rPr>
        <w:t xml:space="preserve">      մասնակցի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p>
    <w:p w:rsidR="00BF7179" w:rsidRDefault="00BF7179" w:rsidP="00BF7179">
      <w:pPr>
        <w:jc w:val="right"/>
        <w:rPr>
          <w:rFonts w:ascii="GHEA Grapalat" w:hAnsi="GHEA Grapalat"/>
          <w:sz w:val="20"/>
          <w:lang w:val="hy-AM"/>
        </w:rPr>
      </w:pPr>
      <w:r>
        <w:rPr>
          <w:rFonts w:ascii="GHEA Grapalat" w:hAnsi="GHEA Grapalat"/>
          <w:sz w:val="20"/>
          <w:lang w:val="hy-AM"/>
        </w:rPr>
        <w:t xml:space="preserve">    </w:t>
      </w:r>
    </w:p>
    <w:p w:rsidR="00BF7179" w:rsidRDefault="00BF7179" w:rsidP="00BF7179">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BF7179" w:rsidRDefault="00BF7179" w:rsidP="00BF7179">
      <w:pPr>
        <w:jc w:val="right"/>
        <w:rPr>
          <w:rFonts w:ascii="GHEA Grapalat" w:hAnsi="GHEA Grapalat"/>
          <w:sz w:val="20"/>
          <w:lang w:val="hy-AM"/>
        </w:rPr>
      </w:pPr>
    </w:p>
    <w:p w:rsidR="00BF7179" w:rsidRDefault="00BF7179" w:rsidP="00BF7179">
      <w:pPr>
        <w:pStyle w:val="31"/>
        <w:spacing w:line="240" w:lineRule="auto"/>
        <w:jc w:val="right"/>
        <w:rPr>
          <w:rFonts w:ascii="GHEA Grapalat" w:hAnsi="GHEA Grapalat"/>
          <w:lang w:val="es-ES"/>
        </w:rPr>
      </w:pPr>
    </w:p>
    <w:p w:rsidR="00BF7179" w:rsidRDefault="00BF7179" w:rsidP="00BF7179">
      <w:pPr>
        <w:pStyle w:val="31"/>
        <w:spacing w:line="240" w:lineRule="auto"/>
        <w:jc w:val="right"/>
        <w:rPr>
          <w:rFonts w:ascii="GHEA Grapalat" w:hAnsi="GHEA Grapalat"/>
          <w:lang w:val="es-ES"/>
        </w:rPr>
      </w:pPr>
    </w:p>
    <w:p w:rsidR="00BF7179" w:rsidRDefault="00BF7179" w:rsidP="00BF7179">
      <w:pPr>
        <w:pStyle w:val="31"/>
        <w:spacing w:line="240" w:lineRule="auto"/>
        <w:jc w:val="right"/>
        <w:rPr>
          <w:rFonts w:ascii="GHEA Grapalat" w:hAnsi="GHEA Grapalat"/>
          <w:lang w:val="es-ES"/>
        </w:rPr>
      </w:pPr>
    </w:p>
    <w:p w:rsidR="00BF7179" w:rsidRDefault="00BF7179" w:rsidP="00BF7179">
      <w:pPr>
        <w:pStyle w:val="31"/>
        <w:spacing w:line="240" w:lineRule="auto"/>
        <w:jc w:val="right"/>
        <w:rPr>
          <w:rFonts w:ascii="GHEA Grapalat" w:hAnsi="GHEA Grapalat"/>
          <w:lang w:val="es-ES"/>
        </w:rPr>
      </w:pPr>
    </w:p>
    <w:p w:rsidR="00BF7179" w:rsidRDefault="00BF7179" w:rsidP="00BF7179">
      <w:pPr>
        <w:pStyle w:val="31"/>
        <w:spacing w:line="240" w:lineRule="auto"/>
        <w:ind w:firstLine="0"/>
        <w:jc w:val="right"/>
        <w:rPr>
          <w:rFonts w:ascii="GHEA Grapalat" w:hAnsi="GHEA Grapalat" w:cs="Arial"/>
          <w:lang w:val="hy-AM"/>
        </w:rPr>
      </w:pPr>
      <w:r>
        <w:rPr>
          <w:rFonts w:ascii="GHEA Grapalat" w:hAnsi="GHEA Grapalat"/>
          <w:sz w:val="18"/>
          <w:lang w:val="hy-AM"/>
        </w:rPr>
        <w:br w:type="page"/>
      </w:r>
      <w:r>
        <w:rPr>
          <w:rFonts w:ascii="GHEA Grapalat" w:hAnsi="GHEA Grapalat" w:cs="Sylfaen"/>
          <w:lang w:val="hy-AM"/>
        </w:rPr>
        <w:lastRenderedPageBreak/>
        <w:t>Հավելված</w:t>
      </w:r>
      <w:r>
        <w:rPr>
          <w:rFonts w:ascii="GHEA Grapalat" w:hAnsi="GHEA Grapalat" w:cs="Arial"/>
          <w:lang w:val="hy-AM"/>
        </w:rPr>
        <w:t xml:space="preserve"> </w:t>
      </w:r>
      <w:r>
        <w:rPr>
          <w:rFonts w:ascii="GHEA Grapalat" w:hAnsi="GHEA Grapalat" w:cs="Arial"/>
          <w:lang w:val="es-ES"/>
        </w:rPr>
        <w:t>5</w:t>
      </w:r>
    </w:p>
    <w:p w:rsidR="00BF7179" w:rsidRDefault="00BF7179" w:rsidP="00BF7179">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BF7179" w:rsidRDefault="00BF7179" w:rsidP="00BF7179">
      <w:pPr>
        <w:pStyle w:val="31"/>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BF7179" w:rsidRDefault="00BF7179" w:rsidP="00BF7179">
      <w:pPr>
        <w:rPr>
          <w:rFonts w:ascii="GHEA Grapalat" w:hAnsi="GHEA Grapalat"/>
          <w:lang w:val="hy-AM"/>
        </w:rPr>
      </w:pPr>
    </w:p>
    <w:p w:rsidR="00BF7179" w:rsidRDefault="00BF7179" w:rsidP="00BF7179">
      <w:pPr>
        <w:ind w:firstLine="567"/>
        <w:jc w:val="center"/>
        <w:rPr>
          <w:rFonts w:ascii="GHEA Grapalat" w:hAnsi="GHEA Grapalat"/>
          <w:sz w:val="20"/>
          <w:lang w:val="hy-AM"/>
        </w:rPr>
      </w:pPr>
    </w:p>
    <w:p w:rsidR="00BF7179" w:rsidRDefault="00BF7179" w:rsidP="00BF7179">
      <w:pPr>
        <w:ind w:left="-66"/>
        <w:jc w:val="center"/>
        <w:rPr>
          <w:rFonts w:ascii="GHEA Grapalat" w:hAnsi="GHEA Grapalat"/>
          <w:sz w:val="20"/>
          <w:lang w:val="hy-AM"/>
        </w:rPr>
      </w:pPr>
      <w:r>
        <w:rPr>
          <w:rFonts w:ascii="GHEA Grapalat" w:hAnsi="GHEA Grapalat"/>
          <w:sz w:val="20"/>
          <w:lang w:val="hy-AM"/>
        </w:rPr>
        <w:t>Գ Ն Ա Յ Ի Ն  Ա Ռ Ա Ջ Ա Ր Կ</w:t>
      </w:r>
    </w:p>
    <w:p w:rsidR="00BF7179" w:rsidRDefault="00BF7179" w:rsidP="00BF7179">
      <w:pPr>
        <w:ind w:firstLine="567"/>
        <w:rPr>
          <w:rFonts w:ascii="GHEA Grapalat" w:hAnsi="GHEA Grapalat"/>
          <w:lang w:val="hy-AM"/>
        </w:rPr>
      </w:pPr>
    </w:p>
    <w:p w:rsidR="00BF7179" w:rsidRDefault="00BF7179" w:rsidP="00BF717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cs="Times Armenian"/>
          <w:sz w:val="20"/>
          <w:szCs w:val="20"/>
          <w:lang w:val="af-ZA"/>
        </w:rPr>
        <w:t>&lt;&lt; Վ</w:t>
      </w:r>
      <w:r>
        <w:rPr>
          <w:rFonts w:ascii="GHEA Grapalat" w:hAnsi="GHEA Grapalat" w:cs="Times Armenian"/>
          <w:sz w:val="20"/>
          <w:szCs w:val="20"/>
          <w:lang w:val="hy-AM"/>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BF7179" w:rsidRDefault="00BF7179" w:rsidP="00BF7179">
      <w:pPr>
        <w:ind w:firstLine="567"/>
        <w:jc w:val="both"/>
        <w:rPr>
          <w:rFonts w:ascii="GHEA Grapalat" w:hAnsi="GHEA Grapalat" w:cs="Arial"/>
          <w:lang w:val="hy-AM"/>
        </w:rPr>
      </w:pPr>
      <w:r>
        <w:rPr>
          <w:rFonts w:ascii="GHEA Grapalat" w:hAnsi="GHEA Grapalat" w:cs="Sylfaen"/>
          <w:vertAlign w:val="superscript"/>
          <w:lang w:val="hy-AM"/>
        </w:rPr>
        <w:t xml:space="preserve">                                                                                                           մասնակցի անվանումը</w:t>
      </w:r>
    </w:p>
    <w:p w:rsidR="00BF7179" w:rsidRDefault="00BF7179" w:rsidP="00BF7179">
      <w:pPr>
        <w:jc w:val="both"/>
        <w:rPr>
          <w:rFonts w:ascii="GHEA Grapalat" w:hAnsi="GHEA Grapalat" w:cs="Arial"/>
          <w:sz w:val="20"/>
          <w:szCs w:val="20"/>
          <w:lang w:val="es-ES"/>
        </w:rPr>
      </w:pPr>
      <w:r>
        <w:rPr>
          <w:rFonts w:ascii="GHEA Grapalat" w:hAnsi="GHEA Grapalat" w:cs="Arial"/>
          <w:sz w:val="20"/>
          <w:szCs w:val="20"/>
          <w:lang w:val="es-ES"/>
        </w:rPr>
        <w:t>պայմանագիրը կատարել ներքոհիշյալ ընդհանուր գներով.</w:t>
      </w:r>
    </w:p>
    <w:p w:rsidR="00BF7179" w:rsidRDefault="00BF7179" w:rsidP="00BF7179">
      <w:pPr>
        <w:jc w:val="both"/>
        <w:rPr>
          <w:rFonts w:ascii="GHEA Grapalat" w:hAnsi="GHEA Grapalat"/>
          <w:sz w:val="20"/>
          <w:lang w:val="hy-AM"/>
        </w:rPr>
      </w:pPr>
    </w:p>
    <w:p w:rsidR="00BF7179" w:rsidRDefault="00BF7179" w:rsidP="00BF7179">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10500"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5"/>
        <w:gridCol w:w="3257"/>
        <w:gridCol w:w="2125"/>
        <w:gridCol w:w="1056"/>
        <w:gridCol w:w="2927"/>
      </w:tblGrid>
      <w:tr w:rsidR="00BF7179" w:rsidRPr="00326D3D" w:rsidTr="00BF717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BF7179" w:rsidRDefault="00BF7179">
            <w:pPr>
              <w:jc w:val="center"/>
              <w:rPr>
                <w:rFonts w:ascii="GHEA Grapalat" w:hAnsi="GHEA Grapalat"/>
                <w:bCs/>
                <w:sz w:val="16"/>
                <w:szCs w:val="18"/>
                <w:lang w:val="es-ES"/>
              </w:rPr>
            </w:pPr>
            <w:r>
              <w:rPr>
                <w:rFonts w:ascii="GHEA Grapalat" w:hAnsi="GHEA Grapalat"/>
                <w:bCs/>
                <w:sz w:val="16"/>
                <w:szCs w:val="18"/>
                <w:lang w:val="es-ES"/>
              </w:rPr>
              <w:t>Չափա-</w:t>
            </w:r>
          </w:p>
          <w:p w:rsidR="00BF7179" w:rsidRDefault="00BF7179">
            <w:pPr>
              <w:jc w:val="center"/>
              <w:rPr>
                <w:rFonts w:ascii="GHEA Grapalat" w:hAnsi="GHEA Grapalat"/>
                <w:bCs/>
                <w:sz w:val="16"/>
                <w:lang w:val="es-ES"/>
              </w:rPr>
            </w:pPr>
            <w:r>
              <w:rPr>
                <w:rFonts w:ascii="GHEA Grapalat" w:hAnsi="GHEA Grapalat"/>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BF7179" w:rsidRDefault="00BF7179">
            <w:pPr>
              <w:jc w:val="center"/>
              <w:rPr>
                <w:rFonts w:ascii="GHEA Grapalat" w:hAnsi="GHEA Grapalat"/>
                <w:bCs/>
                <w:sz w:val="16"/>
                <w:szCs w:val="18"/>
                <w:lang w:val="es-ES"/>
              </w:rPr>
            </w:pPr>
            <w:r>
              <w:rPr>
                <w:rFonts w:ascii="GHEA Grapalat" w:hAnsi="GHEA Grapalat"/>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BF7179" w:rsidRDefault="00BF7179">
            <w:pPr>
              <w:jc w:val="center"/>
              <w:rPr>
                <w:rFonts w:ascii="GHEA Grapalat" w:hAnsi="GHEA Grapalat"/>
                <w:bCs/>
                <w:sz w:val="16"/>
                <w:szCs w:val="18"/>
                <w:lang w:val="es-ES"/>
              </w:rPr>
            </w:pPr>
            <w:r>
              <w:rPr>
                <w:rFonts w:ascii="GHEA Grapalat" w:hAnsi="GHEA Grapalat"/>
                <w:bCs/>
                <w:sz w:val="16"/>
                <w:szCs w:val="18"/>
                <w:lang w:val="es-ES"/>
              </w:rPr>
              <w:t xml:space="preserve"> Արժեքը (ինքնարժեքի և կանխատեսվող շահույթի հանրագումարը)</w:t>
            </w:r>
          </w:p>
          <w:p w:rsidR="00BF7179" w:rsidRDefault="00BF7179">
            <w:pPr>
              <w:jc w:val="center"/>
              <w:rPr>
                <w:rFonts w:ascii="GHEA Grapalat" w:hAnsi="GHEA Grapalat"/>
                <w:bCs/>
                <w:sz w:val="16"/>
                <w:szCs w:val="18"/>
                <w:lang w:val="es-ES"/>
              </w:rPr>
            </w:pPr>
            <w:r>
              <w:rPr>
                <w:rFonts w:ascii="GHEA Grapalat" w:hAnsi="GHEA Grapalat"/>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BF7179" w:rsidRDefault="00BF7179">
            <w:pPr>
              <w:jc w:val="center"/>
              <w:rPr>
                <w:rFonts w:ascii="GHEA Grapalat" w:hAnsi="GHEA Grapalat"/>
                <w:bCs/>
                <w:sz w:val="16"/>
                <w:szCs w:val="18"/>
                <w:lang w:val="es-ES"/>
              </w:rPr>
            </w:pPr>
            <w:r>
              <w:rPr>
                <w:rFonts w:ascii="GHEA Grapalat" w:hAnsi="GHEA Grapalat"/>
                <w:bCs/>
                <w:sz w:val="16"/>
                <w:szCs w:val="18"/>
                <w:lang w:val="es-ES"/>
              </w:rPr>
              <w:t>ԱԱՀ*</w:t>
            </w:r>
          </w:p>
          <w:p w:rsidR="00BF7179" w:rsidRDefault="00BF7179">
            <w:pPr>
              <w:jc w:val="center"/>
              <w:rPr>
                <w:rFonts w:ascii="GHEA Grapalat" w:hAnsi="GHEA Grapalat"/>
                <w:bCs/>
                <w:sz w:val="16"/>
                <w:szCs w:val="18"/>
                <w:lang w:val="es-ES"/>
              </w:rPr>
            </w:pPr>
            <w:r>
              <w:rPr>
                <w:rFonts w:ascii="GHEA Grapalat" w:hAnsi="GHEA Grapalat"/>
                <w:bCs/>
                <w:sz w:val="16"/>
                <w:szCs w:val="18"/>
                <w:lang w:val="es-ES"/>
              </w:rPr>
              <w:t>/տառերով և թվերով/</w:t>
            </w:r>
          </w:p>
        </w:tc>
        <w:tc>
          <w:tcPr>
            <w:tcW w:w="2929" w:type="dxa"/>
            <w:tcBorders>
              <w:top w:val="single" w:sz="4" w:space="0" w:color="auto"/>
              <w:left w:val="single" w:sz="4" w:space="0" w:color="auto"/>
              <w:bottom w:val="nil"/>
              <w:right w:val="single" w:sz="4" w:space="0" w:color="auto"/>
            </w:tcBorders>
            <w:vAlign w:val="center"/>
            <w:hideMark/>
          </w:tcPr>
          <w:p w:rsidR="00BF7179" w:rsidRDefault="00BF7179">
            <w:pPr>
              <w:jc w:val="center"/>
              <w:rPr>
                <w:rFonts w:ascii="GHEA Grapalat" w:hAnsi="GHEA Grapalat"/>
                <w:bCs/>
                <w:sz w:val="16"/>
                <w:szCs w:val="18"/>
                <w:lang w:val="es-ES"/>
              </w:rPr>
            </w:pPr>
            <w:r>
              <w:rPr>
                <w:rFonts w:ascii="GHEA Grapalat" w:hAnsi="GHEA Grapalat"/>
                <w:bCs/>
                <w:sz w:val="16"/>
                <w:szCs w:val="18"/>
                <w:lang w:val="es-ES"/>
              </w:rPr>
              <w:t>Ընդհանուր գինը</w:t>
            </w:r>
          </w:p>
          <w:p w:rsidR="00BF7179" w:rsidRDefault="00BF7179">
            <w:pPr>
              <w:jc w:val="center"/>
              <w:rPr>
                <w:rFonts w:ascii="GHEA Grapalat" w:hAnsi="GHEA Grapalat"/>
                <w:bCs/>
                <w:sz w:val="16"/>
                <w:szCs w:val="18"/>
                <w:lang w:val="es-ES"/>
              </w:rPr>
            </w:pPr>
            <w:r>
              <w:rPr>
                <w:rFonts w:ascii="GHEA Grapalat" w:hAnsi="GHEA Grapalat"/>
                <w:bCs/>
                <w:sz w:val="16"/>
                <w:szCs w:val="18"/>
                <w:lang w:val="es-ES"/>
              </w:rPr>
              <w:t xml:space="preserve"> /տառերով և թվերով/</w:t>
            </w:r>
          </w:p>
        </w:tc>
      </w:tr>
      <w:tr w:rsidR="00BF7179" w:rsidTr="00BF717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BF7179" w:rsidRDefault="00BF7179">
            <w:pPr>
              <w:jc w:val="center"/>
              <w:rPr>
                <w:rFonts w:ascii="GHEA Grapalat" w:hAnsi="GHEA Grapalat"/>
                <w:sz w:val="16"/>
                <w:lang w:val="es-ES"/>
              </w:rPr>
            </w:pPr>
            <w:r>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BF7179" w:rsidRDefault="00BF7179">
            <w:pPr>
              <w:jc w:val="center"/>
              <w:rPr>
                <w:rFonts w:ascii="GHEA Grapalat" w:hAnsi="GHEA Grapalat"/>
                <w:sz w:val="16"/>
                <w:lang w:val="es-ES"/>
              </w:rPr>
            </w:pPr>
            <w:r>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BF7179" w:rsidRDefault="00BF7179">
            <w:pPr>
              <w:jc w:val="center"/>
              <w:rPr>
                <w:rFonts w:ascii="GHEA Grapalat" w:hAnsi="GHEA Grapalat"/>
                <w:sz w:val="16"/>
                <w:lang w:val="es-ES"/>
              </w:rPr>
            </w:pPr>
            <w:r>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BF7179" w:rsidRDefault="00BF7179">
            <w:pPr>
              <w:jc w:val="center"/>
              <w:rPr>
                <w:rFonts w:ascii="GHEA Grapalat" w:hAnsi="GHEA Grapalat"/>
                <w:sz w:val="16"/>
                <w:lang w:val="es-ES"/>
              </w:rPr>
            </w:pPr>
            <w:r>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hideMark/>
          </w:tcPr>
          <w:p w:rsidR="00BF7179" w:rsidRDefault="00BF7179">
            <w:pPr>
              <w:jc w:val="center"/>
              <w:rPr>
                <w:rFonts w:ascii="GHEA Grapalat" w:hAnsi="GHEA Grapalat"/>
                <w:sz w:val="16"/>
                <w:lang w:val="es-ES"/>
              </w:rPr>
            </w:pPr>
            <w:r>
              <w:rPr>
                <w:rFonts w:ascii="GHEA Grapalat" w:hAnsi="GHEA Grapalat"/>
                <w:sz w:val="16"/>
                <w:lang w:val="es-ES"/>
              </w:rPr>
              <w:t>5=3+4</w:t>
            </w:r>
          </w:p>
        </w:tc>
      </w:tr>
      <w:tr w:rsidR="00BF7179" w:rsidRPr="00326D3D" w:rsidTr="00BF717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bCs/>
                <w:sz w:val="20"/>
                <w:szCs w:val="20"/>
                <w:lang w:val="es-ES"/>
              </w:rPr>
            </w:pPr>
            <w:r>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lang w:val="es-ES"/>
              </w:rPr>
            </w:pPr>
          </w:p>
        </w:tc>
      </w:tr>
      <w:tr w:rsidR="00BF7179" w:rsidRPr="00326D3D" w:rsidTr="00BF717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bCs/>
                <w:sz w:val="20"/>
                <w:szCs w:val="20"/>
                <w:lang w:val="es-ES"/>
              </w:rPr>
            </w:pPr>
            <w:r>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lang w:val="es-ES"/>
              </w:rPr>
            </w:pPr>
          </w:p>
        </w:tc>
      </w:tr>
      <w:tr w:rsidR="00BF7179" w:rsidRPr="00326D3D" w:rsidTr="00BF717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bCs/>
                <w:sz w:val="20"/>
                <w:szCs w:val="20"/>
                <w:lang w:val="es-ES"/>
              </w:rPr>
            </w:pPr>
            <w:r>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lang w:val="es-ES"/>
              </w:rPr>
            </w:pPr>
          </w:p>
        </w:tc>
      </w:tr>
      <w:tr w:rsidR="00BF7179" w:rsidTr="00BF717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bCs/>
                <w:sz w:val="20"/>
                <w:szCs w:val="20"/>
                <w:lang w:val="es-ES"/>
              </w:rPr>
            </w:pPr>
            <w:r>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rPr>
                <w:rFonts w:ascii="GHEA Grapalat" w:hAnsi="GHEA Grapalat"/>
                <w:sz w:val="20"/>
                <w:szCs w:val="20"/>
                <w:lang w:val="es-ES"/>
              </w:rPr>
            </w:pPr>
            <w:r>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lang w:val="es-ES"/>
              </w:rPr>
            </w:pPr>
          </w:p>
        </w:tc>
      </w:tr>
    </w:tbl>
    <w:p w:rsidR="00BF7179" w:rsidRDefault="00BF7179" w:rsidP="00BF7179">
      <w:pPr>
        <w:rPr>
          <w:rFonts w:ascii="GHEA Grapalat" w:hAnsi="GHEA Grapalat"/>
          <w:sz w:val="18"/>
          <w:szCs w:val="18"/>
          <w:lang w:val="es-ES"/>
        </w:rPr>
      </w:pPr>
    </w:p>
    <w:p w:rsidR="00BF7179" w:rsidRDefault="00BF7179" w:rsidP="00BF7179">
      <w:pPr>
        <w:rPr>
          <w:rFonts w:ascii="GHEA Grapalat" w:hAnsi="GHEA Grapalat"/>
          <w:sz w:val="18"/>
          <w:szCs w:val="18"/>
          <w:lang w:val="es-ES"/>
        </w:rPr>
      </w:pPr>
    </w:p>
    <w:p w:rsidR="00BF7179" w:rsidRDefault="00BF7179" w:rsidP="00BF7179">
      <w:pPr>
        <w:rPr>
          <w:rFonts w:ascii="GHEA Grapalat" w:hAnsi="GHEA Grapalat"/>
          <w:sz w:val="18"/>
          <w:szCs w:val="18"/>
          <w:lang w:val="es-ES"/>
        </w:rPr>
      </w:pPr>
    </w:p>
    <w:p w:rsidR="00BF7179" w:rsidRDefault="00BF7179" w:rsidP="00BF7179">
      <w:pPr>
        <w:rPr>
          <w:rFonts w:ascii="GHEA Grapalat" w:hAnsi="GHEA Grapalat"/>
          <w:sz w:val="18"/>
          <w:szCs w:val="18"/>
          <w:lang w:val="hy-AM"/>
        </w:rPr>
      </w:pPr>
    </w:p>
    <w:p w:rsidR="00BF7179" w:rsidRDefault="00BF7179" w:rsidP="00BF7179">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BF7179" w:rsidRDefault="00BF7179" w:rsidP="00BF7179">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BF7179" w:rsidRDefault="00BF7179" w:rsidP="00BF7179">
      <w:pPr>
        <w:jc w:val="right"/>
        <w:rPr>
          <w:rFonts w:ascii="GHEA Grapalat" w:hAnsi="GHEA Grapalat"/>
          <w:sz w:val="20"/>
          <w:lang w:val="hy-AM"/>
        </w:rPr>
      </w:pPr>
      <w:r>
        <w:rPr>
          <w:rFonts w:ascii="GHEA Grapalat" w:hAnsi="GHEA Grapalat"/>
          <w:sz w:val="20"/>
          <w:lang w:val="hy-AM"/>
        </w:rPr>
        <w:t xml:space="preserve">    </w:t>
      </w:r>
    </w:p>
    <w:p w:rsidR="00BF7179" w:rsidRDefault="00BF7179" w:rsidP="00BF7179">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BF7179" w:rsidRDefault="00BF7179" w:rsidP="00BF7179">
      <w:pPr>
        <w:jc w:val="right"/>
        <w:rPr>
          <w:rFonts w:ascii="GHEA Grapalat" w:hAnsi="GHEA Grapalat"/>
          <w:sz w:val="20"/>
          <w:lang w:val="hy-AM"/>
        </w:rPr>
      </w:pPr>
    </w:p>
    <w:p w:rsidR="00BF7179" w:rsidRDefault="00BF7179" w:rsidP="00BF7179">
      <w:pPr>
        <w:rPr>
          <w:rFonts w:ascii="GHEA Grapalat" w:hAnsi="GHEA Grapalat" w:cs="Sylfaen"/>
          <w:sz w:val="16"/>
          <w:szCs w:val="16"/>
          <w:lang w:val="hy-AM"/>
        </w:rPr>
      </w:pPr>
    </w:p>
    <w:p w:rsidR="00BF7179" w:rsidRDefault="00BF7179" w:rsidP="00BF7179">
      <w:pPr>
        <w:rPr>
          <w:rFonts w:ascii="GHEA Grapalat" w:hAnsi="GHEA Grapalat" w:cs="Sylfaen"/>
          <w:sz w:val="16"/>
          <w:szCs w:val="16"/>
          <w:lang w:val="hy-AM"/>
        </w:rPr>
      </w:pPr>
    </w:p>
    <w:p w:rsidR="00BF7179" w:rsidRDefault="00BF7179" w:rsidP="00BF7179">
      <w:pPr>
        <w:ind w:right="309"/>
        <w:jc w:val="both"/>
        <w:rPr>
          <w:rFonts w:ascii="GHEA Grapalat" w:hAnsi="GHEA Grapalat"/>
          <w:sz w:val="18"/>
          <w:szCs w:val="18"/>
          <w:lang w:val="hy-AM"/>
        </w:rPr>
      </w:pPr>
      <w:r>
        <w:rPr>
          <w:rFonts w:ascii="GHEA Grapalat" w:hAnsi="GHEA Grapalat"/>
          <w:bCs/>
          <w:sz w:val="18"/>
          <w:szCs w:val="18"/>
          <w:lang w:val="es-ES"/>
        </w:rPr>
        <w:lastRenderedPageBreak/>
        <w:t>*</w:t>
      </w:r>
      <w:r>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F7179" w:rsidRDefault="00BF7179" w:rsidP="00BF7179">
      <w:pPr>
        <w:ind w:firstLine="567"/>
        <w:jc w:val="right"/>
        <w:rPr>
          <w:rFonts w:ascii="GHEA Grapalat" w:hAnsi="GHEA Grapalat" w:cs="Arial"/>
          <w:sz w:val="20"/>
          <w:szCs w:val="20"/>
          <w:lang w:val="es-ES"/>
        </w:rPr>
      </w:pPr>
      <w:r>
        <w:rPr>
          <w:rFonts w:ascii="GHEA Grapalat" w:hAnsi="GHEA Grapalat" w:cs="Sylfaen"/>
          <w:sz w:val="20"/>
          <w:szCs w:val="20"/>
          <w:lang w:val="hy-AM"/>
        </w:rPr>
        <w:t>Հավելված</w:t>
      </w:r>
      <w:r>
        <w:rPr>
          <w:rFonts w:ascii="GHEA Grapalat" w:hAnsi="GHEA Grapalat" w:cs="Arial"/>
          <w:sz w:val="20"/>
          <w:szCs w:val="20"/>
          <w:lang w:val="hy-AM"/>
        </w:rPr>
        <w:t xml:space="preserve"> </w:t>
      </w:r>
      <w:r>
        <w:rPr>
          <w:rFonts w:ascii="GHEA Grapalat" w:hAnsi="GHEA Grapalat" w:cs="Arial"/>
          <w:sz w:val="20"/>
          <w:szCs w:val="20"/>
          <w:lang w:val="es-ES"/>
        </w:rPr>
        <w:t>6</w:t>
      </w:r>
    </w:p>
    <w:p w:rsidR="00BF7179" w:rsidRDefault="00BF7179" w:rsidP="00BF7179">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lang w:val="hy-AM"/>
        </w:rPr>
        <w:t xml:space="preserve"> </w:t>
      </w:r>
      <w:r>
        <w:rPr>
          <w:rFonts w:ascii="GHEA Grapalat" w:hAnsi="GHEA Grapalat" w:cs="Sylfaen"/>
          <w:lang w:val="hy-AM"/>
        </w:rPr>
        <w:t>ծածկագրով</w:t>
      </w:r>
    </w:p>
    <w:p w:rsidR="00BF7179" w:rsidRDefault="00BF7179" w:rsidP="00BF7179">
      <w:pPr>
        <w:pStyle w:val="31"/>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BF7179" w:rsidRDefault="00BF7179" w:rsidP="00BF7179">
      <w:pPr>
        <w:pStyle w:val="31"/>
        <w:spacing w:line="240" w:lineRule="auto"/>
        <w:jc w:val="right"/>
        <w:rPr>
          <w:rFonts w:ascii="GHEA Grapalat" w:hAnsi="GHEA Grapalat"/>
          <w:szCs w:val="24"/>
          <w:lang w:val="hy-AM"/>
        </w:rPr>
      </w:pPr>
    </w:p>
    <w:p w:rsidR="00BF7179" w:rsidRDefault="00BF7179" w:rsidP="00BF7179">
      <w:pPr>
        <w:rPr>
          <w:rFonts w:ascii="GHEA Grapalat" w:hAnsi="GHEA Grapalat"/>
          <w:lang w:val="es-ES"/>
        </w:rPr>
      </w:pPr>
    </w:p>
    <w:p w:rsidR="00BF7179" w:rsidRDefault="00BF7179" w:rsidP="00BF7179">
      <w:pPr>
        <w:rPr>
          <w:rFonts w:ascii="GHEA Grapalat" w:hAnsi="GHEA Grapalat"/>
          <w:lang w:val="es-ES"/>
        </w:rPr>
      </w:pPr>
    </w:p>
    <w:p w:rsidR="00BF7179" w:rsidRDefault="00BF7179" w:rsidP="00BF7179">
      <w:pPr>
        <w:ind w:left="-66"/>
        <w:jc w:val="center"/>
        <w:rPr>
          <w:rFonts w:ascii="GHEA Grapalat" w:hAnsi="GHEA Grapalat"/>
          <w:sz w:val="20"/>
          <w:lang w:val="hy-AM"/>
        </w:rPr>
      </w:pPr>
      <w:r>
        <w:rPr>
          <w:rFonts w:ascii="GHEA Grapalat" w:hAnsi="GHEA Grapalat"/>
          <w:sz w:val="20"/>
          <w:lang w:val="hy-AM"/>
        </w:rPr>
        <w:t>ԴԻՄՈՒՄ</w:t>
      </w:r>
    </w:p>
    <w:p w:rsidR="00BF7179" w:rsidRDefault="00BF7179" w:rsidP="00BF7179">
      <w:pPr>
        <w:ind w:left="-66"/>
        <w:jc w:val="center"/>
        <w:rPr>
          <w:rFonts w:ascii="GHEA Grapalat" w:hAnsi="GHEA Grapalat"/>
          <w:sz w:val="20"/>
          <w:lang w:val="hy-AM"/>
        </w:rPr>
      </w:pPr>
      <w:r>
        <w:rPr>
          <w:rFonts w:ascii="GHEA Grapalat" w:hAnsi="GHEA Grapalat"/>
          <w:sz w:val="20"/>
          <w:lang w:val="hy-AM"/>
        </w:rPr>
        <w:t xml:space="preserve">առաջին տեղը զբաղեցրած մասնակցի կողմից հրավերով պահանջվող փաստաթղթերի ներկայացման </w:t>
      </w:r>
    </w:p>
    <w:p w:rsidR="00BF7179" w:rsidRDefault="00BF7179" w:rsidP="00BF7179">
      <w:pPr>
        <w:rPr>
          <w:rFonts w:ascii="GHEA Grapalat" w:hAnsi="GHEA Grapalat"/>
          <w:lang w:val="hy-AM"/>
        </w:rPr>
      </w:pPr>
    </w:p>
    <w:p w:rsidR="00BF7179" w:rsidRDefault="00BF7179" w:rsidP="00BF7179">
      <w:pPr>
        <w:ind w:firstLine="720"/>
        <w:jc w:val="both"/>
        <w:rPr>
          <w:rFonts w:ascii="GHEA Grapalat" w:hAnsi="GHEA Grapalat" w:cs="Sylfaen"/>
          <w:szCs w:val="28"/>
          <w:lang w:val="hy-AM"/>
        </w:rPr>
      </w:pPr>
    </w:p>
    <w:p w:rsidR="00BF7179" w:rsidRDefault="00BF7179" w:rsidP="00BF7179">
      <w:pPr>
        <w:ind w:firstLine="567"/>
        <w:jc w:val="both"/>
        <w:rPr>
          <w:rFonts w:ascii="GHEA Grapalat" w:hAnsi="GHEA Grapalat" w:cs="Arial"/>
          <w:sz w:val="20"/>
          <w:szCs w:val="20"/>
          <w:u w:val="single"/>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-ն, որպես</w:t>
      </w:r>
      <w:r>
        <w:rPr>
          <w:rFonts w:ascii="GHEA Grapalat" w:hAnsi="GHEA Grapalat" w:cs="Times Armenian"/>
          <w:sz w:val="20"/>
          <w:szCs w:val="20"/>
          <w:lang w:val="af-ZA"/>
        </w:rPr>
        <w:t>&lt;&lt; Վ</w:t>
      </w:r>
      <w:r>
        <w:rPr>
          <w:rFonts w:ascii="GHEA Grapalat" w:hAnsi="GHEA Grapalat" w:cs="Times Armenian"/>
          <w:sz w:val="20"/>
          <w:szCs w:val="20"/>
          <w:lang w:val="es-ES"/>
        </w:rPr>
        <w:t>2</w:t>
      </w:r>
      <w:r>
        <w:rPr>
          <w:rFonts w:ascii="GHEA Grapalat" w:hAnsi="GHEA Grapalat"/>
          <w:bCs/>
          <w:sz w:val="20"/>
          <w:szCs w:val="20"/>
          <w:lang w:val="es-ES"/>
        </w:rPr>
        <w:t xml:space="preserve"> </w:t>
      </w:r>
      <w:r>
        <w:rPr>
          <w:rFonts w:ascii="GHEA Grapalat" w:hAnsi="GHEA Grapalat"/>
          <w:bCs/>
          <w:sz w:val="20"/>
          <w:szCs w:val="20"/>
          <w:lang w:val="af-ZA"/>
        </w:rPr>
        <w:t>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BF7179" w:rsidRDefault="00BF7179" w:rsidP="00BF7179">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BF7179" w:rsidRDefault="00BF7179" w:rsidP="00BF7179">
      <w:pPr>
        <w:ind w:left="720" w:firstLine="720"/>
        <w:jc w:val="right"/>
        <w:rPr>
          <w:rFonts w:ascii="GHEA Grapalat" w:hAnsi="GHEA Grapalat"/>
          <w:sz w:val="20"/>
          <w:lang w:val="es-ES"/>
        </w:rPr>
      </w:pPr>
    </w:p>
    <w:p w:rsidR="00BF7179" w:rsidRDefault="00BF7179" w:rsidP="00BF7179">
      <w:pPr>
        <w:ind w:left="720" w:firstLine="720"/>
        <w:jc w:val="right"/>
        <w:rPr>
          <w:rFonts w:ascii="GHEA Grapalat" w:hAnsi="GHEA Grapalat"/>
          <w:sz w:val="20"/>
          <w:lang w:val="es-ES"/>
        </w:rPr>
      </w:pPr>
    </w:p>
    <w:p w:rsidR="00BF7179" w:rsidRDefault="00BF7179" w:rsidP="00BF7179">
      <w:pPr>
        <w:ind w:left="720" w:firstLine="720"/>
        <w:jc w:val="right"/>
        <w:rPr>
          <w:rFonts w:ascii="GHEA Grapalat" w:hAnsi="GHEA Grapalat"/>
          <w:sz w:val="20"/>
          <w:lang w:val="es-ES"/>
        </w:rPr>
      </w:pPr>
    </w:p>
    <w:p w:rsidR="00BF7179" w:rsidRDefault="00BF7179" w:rsidP="00BF7179">
      <w:pPr>
        <w:rPr>
          <w:rFonts w:ascii="GHEA Grapalat" w:hAnsi="GHEA Grapalat"/>
          <w:sz w:val="20"/>
          <w:lang w:val="es-ES"/>
        </w:rPr>
      </w:pPr>
    </w:p>
    <w:p w:rsidR="00BF7179" w:rsidRDefault="00BF7179" w:rsidP="00BF7179">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BF7179" w:rsidRDefault="00BF7179" w:rsidP="00BF7179">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BF7179" w:rsidRDefault="00BF7179" w:rsidP="00BF7179">
      <w:pPr>
        <w:jc w:val="both"/>
        <w:rPr>
          <w:rFonts w:ascii="GHEA Grapalat" w:hAnsi="GHEA Grapalat"/>
          <w:sz w:val="20"/>
          <w:lang w:val="es-ES"/>
        </w:rPr>
      </w:pPr>
    </w:p>
    <w:p w:rsidR="00BF7179" w:rsidRDefault="00BF7179" w:rsidP="00BF7179">
      <w:pPr>
        <w:jc w:val="both"/>
        <w:rPr>
          <w:rFonts w:ascii="GHEA Grapalat" w:hAnsi="GHEA Grapalat"/>
          <w:sz w:val="20"/>
          <w:lang w:val="hy-AM"/>
        </w:rPr>
      </w:pPr>
      <w:r>
        <w:rPr>
          <w:rFonts w:ascii="GHEA Grapalat" w:hAnsi="GHEA Grapalat"/>
          <w:sz w:val="20"/>
          <w:lang w:val="hy-AM"/>
        </w:rPr>
        <w:t xml:space="preserve"> </w:t>
      </w:r>
    </w:p>
    <w:p w:rsidR="00BF7179" w:rsidRDefault="00BF7179" w:rsidP="00BF7179">
      <w:pPr>
        <w:jc w:val="right"/>
        <w:rPr>
          <w:rFonts w:ascii="GHEA Grapalat" w:hAnsi="GHEA Grapalat"/>
          <w:sz w:val="20"/>
          <w:lang w:val="hy-AM"/>
        </w:rPr>
      </w:pPr>
      <w:r>
        <w:rPr>
          <w:rFonts w:ascii="GHEA Grapalat" w:hAnsi="GHEA Grapalat"/>
          <w:sz w:val="20"/>
          <w:lang w:val="hy-AM"/>
        </w:rPr>
        <w:t xml:space="preserve">    </w:t>
      </w:r>
    </w:p>
    <w:p w:rsidR="00BF7179" w:rsidRDefault="00BF7179" w:rsidP="00BF7179">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BF7179" w:rsidRDefault="00BF7179" w:rsidP="00BF7179">
      <w:pPr>
        <w:jc w:val="right"/>
        <w:rPr>
          <w:rFonts w:ascii="GHEA Grapalat" w:hAnsi="GHEA Grapalat"/>
          <w:sz w:val="20"/>
          <w:lang w:val="hy-AM"/>
        </w:rPr>
      </w:pPr>
    </w:p>
    <w:p w:rsidR="00BF7179" w:rsidRDefault="00BF7179" w:rsidP="00BF7179">
      <w:pPr>
        <w:jc w:val="right"/>
        <w:rPr>
          <w:rFonts w:ascii="GHEA Grapalat" w:hAnsi="GHEA Grapalat"/>
          <w:sz w:val="20"/>
          <w:lang w:val="hy-AM"/>
        </w:rPr>
      </w:pPr>
    </w:p>
    <w:p w:rsidR="00BF7179" w:rsidRDefault="00BF7179" w:rsidP="00BF7179">
      <w:pPr>
        <w:jc w:val="right"/>
        <w:rPr>
          <w:rFonts w:ascii="GHEA Grapalat" w:hAnsi="GHEA Grapalat"/>
          <w:sz w:val="20"/>
          <w:lang w:val="hy-AM"/>
        </w:rPr>
      </w:pPr>
    </w:p>
    <w:p w:rsidR="00BF7179" w:rsidRDefault="00BF7179" w:rsidP="00BF7179">
      <w:pPr>
        <w:jc w:val="right"/>
        <w:rPr>
          <w:rFonts w:ascii="GHEA Grapalat" w:hAnsi="GHEA Grapalat"/>
          <w:sz w:val="20"/>
          <w:lang w:val="hy-AM"/>
        </w:rPr>
      </w:pPr>
    </w:p>
    <w:p w:rsidR="00BF7179" w:rsidRDefault="00BF7179" w:rsidP="00BF7179">
      <w:pPr>
        <w:tabs>
          <w:tab w:val="left" w:pos="8925"/>
        </w:tabs>
        <w:rPr>
          <w:rFonts w:ascii="GHEA Grapalat" w:hAnsi="GHEA Grapalat"/>
          <w:sz w:val="20"/>
          <w:lang w:val="hy-AM"/>
        </w:rPr>
      </w:pPr>
      <w:r>
        <w:rPr>
          <w:rFonts w:ascii="GHEA Grapalat" w:hAnsi="GHEA Grapalat"/>
          <w:sz w:val="20"/>
          <w:lang w:val="hy-AM"/>
        </w:rPr>
        <w:tab/>
      </w:r>
    </w:p>
    <w:p w:rsidR="00BF7179" w:rsidRDefault="00BF7179" w:rsidP="00BF7179">
      <w:pPr>
        <w:jc w:val="right"/>
        <w:rPr>
          <w:rFonts w:ascii="GHEA Grapalat" w:hAnsi="GHEA Grapalat"/>
          <w:sz w:val="20"/>
          <w:lang w:val="hy-AM"/>
        </w:rPr>
      </w:pPr>
    </w:p>
    <w:p w:rsidR="00BF7179" w:rsidRDefault="00BF7179" w:rsidP="00BF7179">
      <w:pPr>
        <w:jc w:val="right"/>
        <w:rPr>
          <w:rFonts w:ascii="GHEA Grapalat" w:hAnsi="GHEA Grapalat"/>
          <w:sz w:val="20"/>
          <w:lang w:val="hy-AM"/>
        </w:rPr>
      </w:pPr>
    </w:p>
    <w:p w:rsidR="00BF7179" w:rsidRDefault="00BF7179" w:rsidP="00BF7179">
      <w:pPr>
        <w:jc w:val="right"/>
        <w:rPr>
          <w:rFonts w:ascii="GHEA Grapalat" w:hAnsi="GHEA Grapalat"/>
          <w:sz w:val="20"/>
          <w:lang w:val="hy-AM"/>
        </w:rPr>
      </w:pPr>
    </w:p>
    <w:p w:rsidR="00BF7179" w:rsidRDefault="00BF7179" w:rsidP="00BF7179">
      <w:pPr>
        <w:rPr>
          <w:rFonts w:ascii="GHEA Grapalat" w:hAnsi="GHEA Grapalat"/>
          <w:sz w:val="20"/>
          <w:lang w:val="hy-AM"/>
        </w:rPr>
      </w:pPr>
    </w:p>
    <w:p w:rsidR="00BF7179" w:rsidRDefault="00BF7179" w:rsidP="00BF7179">
      <w:pPr>
        <w:jc w:val="right"/>
        <w:rPr>
          <w:rFonts w:ascii="GHEA Grapalat" w:hAnsi="GHEA Grapalat" w:cs="Arial"/>
          <w:sz w:val="20"/>
          <w:szCs w:val="20"/>
          <w:lang w:val="hy-AM"/>
        </w:rPr>
      </w:pPr>
      <w:r>
        <w:rPr>
          <w:sz w:val="20"/>
          <w:lang w:val="hy-AM"/>
        </w:rPr>
        <w:br w:type="page"/>
      </w:r>
      <w:r>
        <w:rPr>
          <w:rFonts w:ascii="GHEA Grapalat" w:hAnsi="GHEA Grapalat"/>
          <w:sz w:val="20"/>
          <w:szCs w:val="20"/>
          <w:lang w:val="hy-AM"/>
        </w:rPr>
        <w:lastRenderedPageBreak/>
        <w:t>Հավելված</w:t>
      </w:r>
      <w:r>
        <w:rPr>
          <w:rFonts w:ascii="GHEA Grapalat" w:hAnsi="GHEA Grapalat" w:cs="Arial"/>
          <w:sz w:val="20"/>
          <w:szCs w:val="20"/>
          <w:lang w:val="hy-AM"/>
        </w:rPr>
        <w:t xml:space="preserve"> 6.1</w:t>
      </w:r>
    </w:p>
    <w:p w:rsidR="00BF7179" w:rsidRDefault="00BF7179" w:rsidP="00BF7179">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BF7179" w:rsidRDefault="00BF7179" w:rsidP="00BF7179">
      <w:pPr>
        <w:pStyle w:val="31"/>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BF7179" w:rsidRDefault="00BF7179" w:rsidP="00BF7179">
      <w:pPr>
        <w:ind w:left="-66"/>
        <w:jc w:val="center"/>
        <w:rPr>
          <w:rFonts w:ascii="GHEA Grapalat" w:hAnsi="GHEA Grapalat"/>
          <w:lang w:val="hy-AM"/>
        </w:rPr>
      </w:pPr>
    </w:p>
    <w:p w:rsidR="00BF7179" w:rsidRDefault="00BF7179" w:rsidP="00BF7179">
      <w:pPr>
        <w:pStyle w:val="3"/>
        <w:spacing w:line="240" w:lineRule="auto"/>
        <w:ind w:firstLine="567"/>
        <w:jc w:val="left"/>
        <w:rPr>
          <w:rFonts w:ascii="GHEA Grapalat" w:hAnsi="GHEA Grapalat"/>
          <w:i w:val="0"/>
          <w:lang w:val="hy-AM"/>
        </w:rPr>
      </w:pPr>
    </w:p>
    <w:p w:rsidR="00BF7179" w:rsidRDefault="00BF7179" w:rsidP="00BF7179">
      <w:pPr>
        <w:pStyle w:val="3"/>
        <w:spacing w:line="240" w:lineRule="auto"/>
        <w:ind w:firstLine="567"/>
        <w:rPr>
          <w:rFonts w:ascii="GHEA Grapalat" w:hAnsi="GHEA Grapalat"/>
          <w:i w:val="0"/>
          <w:lang w:val="hy-AM"/>
        </w:rPr>
      </w:pPr>
      <w:r>
        <w:rPr>
          <w:rFonts w:ascii="GHEA Grapalat" w:hAnsi="GHEA Grapalat"/>
          <w:i w:val="0"/>
          <w:lang w:val="hy-AM"/>
        </w:rPr>
        <w:t>ՆԿԱՐԱԳԻՐ</w:t>
      </w:r>
    </w:p>
    <w:p w:rsidR="00BF7179" w:rsidRDefault="00BF7179" w:rsidP="00BF7179">
      <w:pPr>
        <w:pStyle w:val="3"/>
        <w:spacing w:line="240" w:lineRule="auto"/>
        <w:ind w:firstLine="567"/>
        <w:rPr>
          <w:rFonts w:ascii="GHEA Grapalat" w:hAnsi="GHEA Grapalat"/>
          <w:i w:val="0"/>
          <w:lang w:val="hy-AM"/>
        </w:rPr>
      </w:pPr>
      <w:r>
        <w:rPr>
          <w:rFonts w:ascii="GHEA Grapalat" w:hAnsi="GHEA Grapalat"/>
          <w:i w:val="0"/>
          <w:lang w:val="hy-AM"/>
        </w:rPr>
        <w:t xml:space="preserve">առաջին տեղը զբաղեցրած մասնակից կողմից առաջարկվող ապրանքի ամբողջական </w:t>
      </w:r>
    </w:p>
    <w:p w:rsidR="00BF7179" w:rsidRDefault="00BF7179" w:rsidP="00BF7179">
      <w:pPr>
        <w:pStyle w:val="3"/>
        <w:spacing w:line="240" w:lineRule="auto"/>
        <w:ind w:firstLine="567"/>
        <w:rPr>
          <w:rFonts w:ascii="GHEA Grapalat" w:hAnsi="GHEA Grapalat" w:cs="Arial"/>
          <w:i w:val="0"/>
          <w:lang w:val="es-ES"/>
        </w:rPr>
      </w:pPr>
    </w:p>
    <w:p w:rsidR="00BF7179" w:rsidRDefault="00BF7179" w:rsidP="00BF7179">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 xml:space="preserve">-ն, որպես </w:t>
      </w:r>
      <w:r>
        <w:rPr>
          <w:rFonts w:ascii="GHEA Grapalat" w:hAnsi="GHEA Grapalat" w:cs="Times Armenian"/>
          <w:sz w:val="20"/>
          <w:szCs w:val="20"/>
          <w:lang w:val="af-ZA"/>
        </w:rPr>
        <w:t>&lt;&lt; Վ</w:t>
      </w:r>
      <w:r>
        <w:rPr>
          <w:rFonts w:ascii="GHEA Grapalat" w:hAnsi="GHEA Grapalat" w:cs="Times Armenian"/>
          <w:sz w:val="20"/>
          <w:szCs w:val="20"/>
          <w:lang w:val="es-ES"/>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Times Armenian"/>
          <w:sz w:val="20"/>
          <w:lang w:val="af-ZA"/>
        </w:rPr>
        <w:t xml:space="preserve"> </w:t>
      </w:r>
    </w:p>
    <w:p w:rsidR="00BF7179" w:rsidRDefault="00BF7179" w:rsidP="00BF7179">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BF7179" w:rsidRDefault="00BF7179" w:rsidP="00BF7179">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F7179" w:rsidRDefault="00BF7179" w:rsidP="00BF7179">
      <w:pPr>
        <w:pStyle w:val="3"/>
        <w:spacing w:line="240" w:lineRule="auto"/>
        <w:ind w:firstLine="567"/>
        <w:rPr>
          <w:rFonts w:ascii="GHEA Grapalat" w:hAnsi="GHEA Grapalat" w:cs="Arial"/>
          <w:i w:val="0"/>
          <w:lang w:val="es-ES"/>
        </w:rPr>
      </w:pPr>
    </w:p>
    <w:p w:rsidR="00BF7179" w:rsidRDefault="00BF7179" w:rsidP="00BF7179">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BF7179" w:rsidTr="00BF717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bCs/>
                <w:sz w:val="16"/>
                <w:szCs w:val="18"/>
                <w:lang w:val="es-ES"/>
              </w:rPr>
            </w:pPr>
            <w:r>
              <w:rPr>
                <w:rFonts w:ascii="GHEA Grapalat" w:hAnsi="GHEA Grapalat"/>
                <w:bCs/>
                <w:sz w:val="16"/>
                <w:szCs w:val="18"/>
                <w:lang w:val="es-ES"/>
              </w:rPr>
              <w:t>Չափաբաժնի համար</w:t>
            </w:r>
          </w:p>
        </w:tc>
        <w:tc>
          <w:tcPr>
            <w:tcW w:w="9072" w:type="dxa"/>
            <w:gridSpan w:val="5"/>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bCs/>
                <w:sz w:val="16"/>
                <w:szCs w:val="18"/>
                <w:lang w:val="es-ES"/>
              </w:rPr>
            </w:pPr>
            <w:r>
              <w:rPr>
                <w:rFonts w:ascii="GHEA Grapalat" w:hAnsi="GHEA Grapalat"/>
                <w:bCs/>
                <w:sz w:val="16"/>
                <w:szCs w:val="18"/>
                <w:lang w:val="es-ES"/>
              </w:rPr>
              <w:t>Առաջարկվող ապրանքի</w:t>
            </w:r>
          </w:p>
        </w:tc>
      </w:tr>
      <w:tr w:rsidR="00BF7179" w:rsidTr="00BF7179">
        <w:tc>
          <w:tcPr>
            <w:tcW w:w="0" w:type="auto"/>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bCs/>
                <w:sz w:val="16"/>
                <w:szCs w:val="18"/>
                <w:lang w:val="es-ES"/>
              </w:rPr>
            </w:pPr>
            <w:r>
              <w:rPr>
                <w:rFonts w:ascii="GHEA Grapalat" w:hAnsi="GHEA Grapalat"/>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bCs/>
                <w:sz w:val="16"/>
                <w:szCs w:val="18"/>
                <w:lang w:val="es-ES"/>
              </w:rPr>
            </w:pPr>
            <w:r>
              <w:rPr>
                <w:rFonts w:ascii="GHEA Grapalat" w:hAnsi="GHEA Grapalat"/>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bCs/>
                <w:sz w:val="16"/>
                <w:szCs w:val="18"/>
                <w:lang w:val="es-ES"/>
              </w:rPr>
            </w:pPr>
            <w:r>
              <w:rPr>
                <w:rFonts w:ascii="GHEA Grapalat" w:hAnsi="GHEA Grapalat"/>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bCs/>
                <w:sz w:val="16"/>
                <w:szCs w:val="18"/>
                <w:lang w:val="es-ES"/>
              </w:rPr>
            </w:pPr>
            <w:r>
              <w:rPr>
                <w:rFonts w:ascii="GHEA Grapalat" w:hAnsi="GHEA Grapalat"/>
                <w:bCs/>
                <w:sz w:val="16"/>
                <w:szCs w:val="18"/>
                <w:lang w:val="es-ES"/>
              </w:rPr>
              <w:t>ծագման երկիրը</w:t>
            </w:r>
          </w:p>
        </w:tc>
        <w:tc>
          <w:tcPr>
            <w:tcW w:w="232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bCs/>
                <w:sz w:val="16"/>
                <w:szCs w:val="18"/>
                <w:lang w:val="es-ES"/>
              </w:rPr>
            </w:pPr>
            <w:r>
              <w:rPr>
                <w:rFonts w:ascii="GHEA Grapalat" w:hAnsi="GHEA Grapalat"/>
                <w:bCs/>
                <w:sz w:val="16"/>
                <w:szCs w:val="18"/>
                <w:lang w:val="es-ES"/>
              </w:rPr>
              <w:t>տեխնիկական բնութագրերը</w:t>
            </w:r>
          </w:p>
        </w:tc>
      </w:tr>
      <w:tr w:rsidR="00BF7179" w:rsidTr="00BF7179">
        <w:tc>
          <w:tcPr>
            <w:tcW w:w="1368" w:type="dxa"/>
            <w:tcBorders>
              <w:top w:val="single" w:sz="4" w:space="0" w:color="auto"/>
              <w:left w:val="single" w:sz="4" w:space="0" w:color="auto"/>
              <w:bottom w:val="single" w:sz="4" w:space="0" w:color="auto"/>
              <w:right w:val="single" w:sz="4" w:space="0" w:color="auto"/>
            </w:tcBorders>
          </w:tcPr>
          <w:p w:rsidR="00BF7179" w:rsidRDefault="00BF7179">
            <w:pPr>
              <w:pStyle w:val="3"/>
              <w:spacing w:line="240" w:lineRule="auto"/>
              <w:jc w:val="left"/>
              <w:rPr>
                <w:rFonts w:ascii="GHEA Grapalat" w:hAnsi="GHEA Grapalat"/>
                <w:i w:val="0"/>
                <w:lang w:val="hy-AM" w:eastAsia="ru-RU"/>
              </w:rPr>
            </w:pPr>
          </w:p>
        </w:tc>
        <w:tc>
          <w:tcPr>
            <w:tcW w:w="1460" w:type="dxa"/>
            <w:tcBorders>
              <w:top w:val="single" w:sz="4" w:space="0" w:color="auto"/>
              <w:left w:val="single" w:sz="4" w:space="0" w:color="auto"/>
              <w:bottom w:val="single" w:sz="4" w:space="0" w:color="auto"/>
              <w:right w:val="single" w:sz="4" w:space="0" w:color="auto"/>
            </w:tcBorders>
          </w:tcPr>
          <w:p w:rsidR="00BF7179" w:rsidRDefault="00BF7179">
            <w:pPr>
              <w:pStyle w:val="3"/>
              <w:spacing w:line="240" w:lineRule="auto"/>
              <w:jc w:val="left"/>
              <w:rPr>
                <w:rFonts w:ascii="GHEA Grapalat" w:hAnsi="GHEA Grapalat"/>
                <w:i w:val="0"/>
                <w:lang w:val="hy-AM" w:eastAsia="ru-RU"/>
              </w:rPr>
            </w:pPr>
          </w:p>
        </w:tc>
        <w:tc>
          <w:tcPr>
            <w:tcW w:w="2003" w:type="dxa"/>
            <w:tcBorders>
              <w:top w:val="single" w:sz="4" w:space="0" w:color="auto"/>
              <w:left w:val="single" w:sz="4" w:space="0" w:color="auto"/>
              <w:bottom w:val="single" w:sz="4" w:space="0" w:color="auto"/>
              <w:right w:val="single" w:sz="4" w:space="0" w:color="auto"/>
            </w:tcBorders>
          </w:tcPr>
          <w:p w:rsidR="00BF7179" w:rsidRDefault="00BF7179">
            <w:pPr>
              <w:pStyle w:val="3"/>
              <w:spacing w:line="240" w:lineRule="auto"/>
              <w:jc w:val="left"/>
              <w:rPr>
                <w:rFonts w:ascii="GHEA Grapalat" w:hAnsi="GHEA Grapalat"/>
                <w:i w:val="0"/>
                <w:lang w:val="hy-AM" w:eastAsia="ru-RU"/>
              </w:rPr>
            </w:pPr>
          </w:p>
        </w:tc>
        <w:tc>
          <w:tcPr>
            <w:tcW w:w="1757" w:type="dxa"/>
            <w:tcBorders>
              <w:top w:val="single" w:sz="4" w:space="0" w:color="auto"/>
              <w:left w:val="single" w:sz="4" w:space="0" w:color="auto"/>
              <w:bottom w:val="single" w:sz="4" w:space="0" w:color="auto"/>
              <w:right w:val="single" w:sz="4" w:space="0" w:color="auto"/>
            </w:tcBorders>
          </w:tcPr>
          <w:p w:rsidR="00BF7179" w:rsidRDefault="00BF7179">
            <w:pPr>
              <w:pStyle w:val="3"/>
              <w:spacing w:line="240" w:lineRule="auto"/>
              <w:jc w:val="left"/>
              <w:rPr>
                <w:rFonts w:ascii="GHEA Grapalat" w:hAnsi="GHEA Grapalat"/>
                <w:i w:val="0"/>
                <w:lang w:val="hy-AM" w:eastAsia="ru-RU"/>
              </w:rPr>
            </w:pPr>
          </w:p>
        </w:tc>
        <w:tc>
          <w:tcPr>
            <w:tcW w:w="1530" w:type="dxa"/>
            <w:tcBorders>
              <w:top w:val="single" w:sz="4" w:space="0" w:color="auto"/>
              <w:left w:val="single" w:sz="4" w:space="0" w:color="auto"/>
              <w:bottom w:val="single" w:sz="4" w:space="0" w:color="auto"/>
              <w:right w:val="single" w:sz="4" w:space="0" w:color="auto"/>
            </w:tcBorders>
          </w:tcPr>
          <w:p w:rsidR="00BF7179" w:rsidRDefault="00BF7179">
            <w:pPr>
              <w:pStyle w:val="3"/>
              <w:spacing w:line="240" w:lineRule="auto"/>
              <w:jc w:val="left"/>
              <w:rPr>
                <w:rFonts w:ascii="GHEA Grapalat" w:hAnsi="GHEA Grapalat"/>
                <w:i w:val="0"/>
                <w:lang w:val="hy-AM" w:eastAsia="ru-RU"/>
              </w:rPr>
            </w:pPr>
          </w:p>
        </w:tc>
        <w:tc>
          <w:tcPr>
            <w:tcW w:w="2322" w:type="dxa"/>
            <w:tcBorders>
              <w:top w:val="single" w:sz="4" w:space="0" w:color="auto"/>
              <w:left w:val="single" w:sz="4" w:space="0" w:color="auto"/>
              <w:bottom w:val="single" w:sz="4" w:space="0" w:color="auto"/>
              <w:right w:val="single" w:sz="4" w:space="0" w:color="auto"/>
            </w:tcBorders>
          </w:tcPr>
          <w:p w:rsidR="00BF7179" w:rsidRDefault="00BF7179">
            <w:pPr>
              <w:pStyle w:val="3"/>
              <w:spacing w:line="240" w:lineRule="auto"/>
              <w:jc w:val="left"/>
              <w:rPr>
                <w:rFonts w:ascii="GHEA Grapalat" w:hAnsi="GHEA Grapalat"/>
                <w:i w:val="0"/>
                <w:lang w:val="hy-AM" w:eastAsia="ru-RU"/>
              </w:rPr>
            </w:pPr>
          </w:p>
        </w:tc>
      </w:tr>
      <w:tr w:rsidR="00BF7179" w:rsidTr="00BF7179">
        <w:tc>
          <w:tcPr>
            <w:tcW w:w="1368" w:type="dxa"/>
            <w:tcBorders>
              <w:top w:val="single" w:sz="4" w:space="0" w:color="auto"/>
              <w:left w:val="single" w:sz="4" w:space="0" w:color="auto"/>
              <w:bottom w:val="single" w:sz="4" w:space="0" w:color="auto"/>
              <w:right w:val="single" w:sz="4" w:space="0" w:color="auto"/>
            </w:tcBorders>
          </w:tcPr>
          <w:p w:rsidR="00BF7179" w:rsidRDefault="00BF7179">
            <w:pPr>
              <w:pStyle w:val="3"/>
              <w:spacing w:line="240" w:lineRule="auto"/>
              <w:jc w:val="left"/>
              <w:rPr>
                <w:rFonts w:ascii="GHEA Grapalat" w:hAnsi="GHEA Grapalat"/>
                <w:i w:val="0"/>
                <w:lang w:val="hy-AM" w:eastAsia="ru-RU"/>
              </w:rPr>
            </w:pPr>
          </w:p>
        </w:tc>
        <w:tc>
          <w:tcPr>
            <w:tcW w:w="1460" w:type="dxa"/>
            <w:tcBorders>
              <w:top w:val="single" w:sz="4" w:space="0" w:color="auto"/>
              <w:left w:val="single" w:sz="4" w:space="0" w:color="auto"/>
              <w:bottom w:val="single" w:sz="4" w:space="0" w:color="auto"/>
              <w:right w:val="single" w:sz="4" w:space="0" w:color="auto"/>
            </w:tcBorders>
          </w:tcPr>
          <w:p w:rsidR="00BF7179" w:rsidRDefault="00BF7179">
            <w:pPr>
              <w:pStyle w:val="3"/>
              <w:spacing w:line="240" w:lineRule="auto"/>
              <w:jc w:val="left"/>
              <w:rPr>
                <w:rFonts w:ascii="GHEA Grapalat" w:hAnsi="GHEA Grapalat"/>
                <w:i w:val="0"/>
                <w:lang w:val="hy-AM" w:eastAsia="ru-RU"/>
              </w:rPr>
            </w:pPr>
          </w:p>
        </w:tc>
        <w:tc>
          <w:tcPr>
            <w:tcW w:w="2003" w:type="dxa"/>
            <w:tcBorders>
              <w:top w:val="single" w:sz="4" w:space="0" w:color="auto"/>
              <w:left w:val="single" w:sz="4" w:space="0" w:color="auto"/>
              <w:bottom w:val="single" w:sz="4" w:space="0" w:color="auto"/>
              <w:right w:val="single" w:sz="4" w:space="0" w:color="auto"/>
            </w:tcBorders>
          </w:tcPr>
          <w:p w:rsidR="00BF7179" w:rsidRDefault="00BF7179">
            <w:pPr>
              <w:pStyle w:val="3"/>
              <w:spacing w:line="240" w:lineRule="auto"/>
              <w:jc w:val="left"/>
              <w:rPr>
                <w:rFonts w:ascii="GHEA Grapalat" w:hAnsi="GHEA Grapalat"/>
                <w:i w:val="0"/>
                <w:lang w:val="hy-AM" w:eastAsia="ru-RU"/>
              </w:rPr>
            </w:pPr>
          </w:p>
        </w:tc>
        <w:tc>
          <w:tcPr>
            <w:tcW w:w="1757" w:type="dxa"/>
            <w:tcBorders>
              <w:top w:val="single" w:sz="4" w:space="0" w:color="auto"/>
              <w:left w:val="single" w:sz="4" w:space="0" w:color="auto"/>
              <w:bottom w:val="single" w:sz="4" w:space="0" w:color="auto"/>
              <w:right w:val="single" w:sz="4" w:space="0" w:color="auto"/>
            </w:tcBorders>
          </w:tcPr>
          <w:p w:rsidR="00BF7179" w:rsidRDefault="00BF7179">
            <w:pPr>
              <w:pStyle w:val="3"/>
              <w:spacing w:line="240" w:lineRule="auto"/>
              <w:jc w:val="left"/>
              <w:rPr>
                <w:rFonts w:ascii="GHEA Grapalat" w:hAnsi="GHEA Grapalat"/>
                <w:i w:val="0"/>
                <w:lang w:val="hy-AM" w:eastAsia="ru-RU"/>
              </w:rPr>
            </w:pPr>
          </w:p>
        </w:tc>
        <w:tc>
          <w:tcPr>
            <w:tcW w:w="1530" w:type="dxa"/>
            <w:tcBorders>
              <w:top w:val="single" w:sz="4" w:space="0" w:color="auto"/>
              <w:left w:val="single" w:sz="4" w:space="0" w:color="auto"/>
              <w:bottom w:val="single" w:sz="4" w:space="0" w:color="auto"/>
              <w:right w:val="single" w:sz="4" w:space="0" w:color="auto"/>
            </w:tcBorders>
          </w:tcPr>
          <w:p w:rsidR="00BF7179" w:rsidRDefault="00BF7179">
            <w:pPr>
              <w:pStyle w:val="3"/>
              <w:spacing w:line="240" w:lineRule="auto"/>
              <w:jc w:val="left"/>
              <w:rPr>
                <w:rFonts w:ascii="GHEA Grapalat" w:hAnsi="GHEA Grapalat"/>
                <w:i w:val="0"/>
                <w:lang w:val="hy-AM" w:eastAsia="ru-RU"/>
              </w:rPr>
            </w:pPr>
          </w:p>
        </w:tc>
        <w:tc>
          <w:tcPr>
            <w:tcW w:w="2322" w:type="dxa"/>
            <w:tcBorders>
              <w:top w:val="single" w:sz="4" w:space="0" w:color="auto"/>
              <w:left w:val="single" w:sz="4" w:space="0" w:color="auto"/>
              <w:bottom w:val="single" w:sz="4" w:space="0" w:color="auto"/>
              <w:right w:val="single" w:sz="4" w:space="0" w:color="auto"/>
            </w:tcBorders>
          </w:tcPr>
          <w:p w:rsidR="00BF7179" w:rsidRDefault="00BF7179">
            <w:pPr>
              <w:pStyle w:val="3"/>
              <w:spacing w:line="240" w:lineRule="auto"/>
              <w:jc w:val="left"/>
              <w:rPr>
                <w:rFonts w:ascii="GHEA Grapalat" w:hAnsi="GHEA Grapalat"/>
                <w:i w:val="0"/>
                <w:lang w:val="hy-AM" w:eastAsia="ru-RU"/>
              </w:rPr>
            </w:pPr>
          </w:p>
        </w:tc>
      </w:tr>
      <w:tr w:rsidR="00BF7179" w:rsidTr="00BF7179">
        <w:tc>
          <w:tcPr>
            <w:tcW w:w="1368" w:type="dxa"/>
            <w:tcBorders>
              <w:top w:val="single" w:sz="4" w:space="0" w:color="auto"/>
              <w:left w:val="single" w:sz="4" w:space="0" w:color="auto"/>
              <w:bottom w:val="single" w:sz="4" w:space="0" w:color="auto"/>
              <w:right w:val="single" w:sz="4" w:space="0" w:color="auto"/>
            </w:tcBorders>
          </w:tcPr>
          <w:p w:rsidR="00BF7179" w:rsidRDefault="00BF7179">
            <w:pPr>
              <w:pStyle w:val="3"/>
              <w:spacing w:line="240" w:lineRule="auto"/>
              <w:jc w:val="left"/>
              <w:rPr>
                <w:rFonts w:ascii="GHEA Grapalat" w:hAnsi="GHEA Grapalat"/>
                <w:i w:val="0"/>
                <w:lang w:val="hy-AM" w:eastAsia="ru-RU"/>
              </w:rPr>
            </w:pPr>
          </w:p>
        </w:tc>
        <w:tc>
          <w:tcPr>
            <w:tcW w:w="1460" w:type="dxa"/>
            <w:tcBorders>
              <w:top w:val="single" w:sz="4" w:space="0" w:color="auto"/>
              <w:left w:val="single" w:sz="4" w:space="0" w:color="auto"/>
              <w:bottom w:val="single" w:sz="4" w:space="0" w:color="auto"/>
              <w:right w:val="single" w:sz="4" w:space="0" w:color="auto"/>
            </w:tcBorders>
          </w:tcPr>
          <w:p w:rsidR="00BF7179" w:rsidRDefault="00BF7179">
            <w:pPr>
              <w:pStyle w:val="3"/>
              <w:spacing w:line="240" w:lineRule="auto"/>
              <w:jc w:val="left"/>
              <w:rPr>
                <w:rFonts w:ascii="GHEA Grapalat" w:hAnsi="GHEA Grapalat"/>
                <w:i w:val="0"/>
                <w:lang w:val="hy-AM" w:eastAsia="ru-RU"/>
              </w:rPr>
            </w:pPr>
          </w:p>
        </w:tc>
        <w:tc>
          <w:tcPr>
            <w:tcW w:w="2003" w:type="dxa"/>
            <w:tcBorders>
              <w:top w:val="single" w:sz="4" w:space="0" w:color="auto"/>
              <w:left w:val="single" w:sz="4" w:space="0" w:color="auto"/>
              <w:bottom w:val="single" w:sz="4" w:space="0" w:color="auto"/>
              <w:right w:val="single" w:sz="4" w:space="0" w:color="auto"/>
            </w:tcBorders>
          </w:tcPr>
          <w:p w:rsidR="00BF7179" w:rsidRDefault="00BF7179">
            <w:pPr>
              <w:pStyle w:val="3"/>
              <w:spacing w:line="240" w:lineRule="auto"/>
              <w:jc w:val="left"/>
              <w:rPr>
                <w:rFonts w:ascii="GHEA Grapalat" w:hAnsi="GHEA Grapalat"/>
                <w:i w:val="0"/>
                <w:lang w:val="hy-AM" w:eastAsia="ru-RU"/>
              </w:rPr>
            </w:pPr>
          </w:p>
        </w:tc>
        <w:tc>
          <w:tcPr>
            <w:tcW w:w="1757" w:type="dxa"/>
            <w:tcBorders>
              <w:top w:val="single" w:sz="4" w:space="0" w:color="auto"/>
              <w:left w:val="single" w:sz="4" w:space="0" w:color="auto"/>
              <w:bottom w:val="single" w:sz="4" w:space="0" w:color="auto"/>
              <w:right w:val="single" w:sz="4" w:space="0" w:color="auto"/>
            </w:tcBorders>
          </w:tcPr>
          <w:p w:rsidR="00BF7179" w:rsidRDefault="00BF7179">
            <w:pPr>
              <w:pStyle w:val="3"/>
              <w:spacing w:line="240" w:lineRule="auto"/>
              <w:jc w:val="left"/>
              <w:rPr>
                <w:rFonts w:ascii="GHEA Grapalat" w:hAnsi="GHEA Grapalat"/>
                <w:i w:val="0"/>
                <w:lang w:val="hy-AM" w:eastAsia="ru-RU"/>
              </w:rPr>
            </w:pPr>
          </w:p>
        </w:tc>
        <w:tc>
          <w:tcPr>
            <w:tcW w:w="1530" w:type="dxa"/>
            <w:tcBorders>
              <w:top w:val="single" w:sz="4" w:space="0" w:color="auto"/>
              <w:left w:val="single" w:sz="4" w:space="0" w:color="auto"/>
              <w:bottom w:val="single" w:sz="4" w:space="0" w:color="auto"/>
              <w:right w:val="single" w:sz="4" w:space="0" w:color="auto"/>
            </w:tcBorders>
          </w:tcPr>
          <w:p w:rsidR="00BF7179" w:rsidRDefault="00BF7179">
            <w:pPr>
              <w:pStyle w:val="3"/>
              <w:spacing w:line="240" w:lineRule="auto"/>
              <w:jc w:val="left"/>
              <w:rPr>
                <w:rFonts w:ascii="GHEA Grapalat" w:hAnsi="GHEA Grapalat"/>
                <w:i w:val="0"/>
                <w:lang w:val="hy-AM" w:eastAsia="ru-RU"/>
              </w:rPr>
            </w:pPr>
          </w:p>
        </w:tc>
        <w:tc>
          <w:tcPr>
            <w:tcW w:w="2322" w:type="dxa"/>
            <w:tcBorders>
              <w:top w:val="single" w:sz="4" w:space="0" w:color="auto"/>
              <w:left w:val="single" w:sz="4" w:space="0" w:color="auto"/>
              <w:bottom w:val="single" w:sz="4" w:space="0" w:color="auto"/>
              <w:right w:val="single" w:sz="4" w:space="0" w:color="auto"/>
            </w:tcBorders>
          </w:tcPr>
          <w:p w:rsidR="00BF7179" w:rsidRDefault="00BF7179">
            <w:pPr>
              <w:pStyle w:val="3"/>
              <w:spacing w:line="240" w:lineRule="auto"/>
              <w:jc w:val="left"/>
              <w:rPr>
                <w:rFonts w:ascii="GHEA Grapalat" w:hAnsi="GHEA Grapalat"/>
                <w:i w:val="0"/>
                <w:lang w:val="hy-AM" w:eastAsia="ru-RU"/>
              </w:rPr>
            </w:pPr>
          </w:p>
        </w:tc>
      </w:tr>
    </w:tbl>
    <w:p w:rsidR="00BF7179" w:rsidRDefault="00BF7179" w:rsidP="00BF7179">
      <w:pPr>
        <w:pStyle w:val="3"/>
        <w:spacing w:line="240" w:lineRule="auto"/>
        <w:ind w:firstLine="567"/>
        <w:jc w:val="left"/>
        <w:rPr>
          <w:rFonts w:ascii="GHEA Grapalat" w:hAnsi="GHEA Grapalat"/>
          <w:i w:val="0"/>
          <w:lang w:val="en-US"/>
        </w:rPr>
      </w:pPr>
    </w:p>
    <w:p w:rsidR="00BF7179" w:rsidRDefault="00BF7179" w:rsidP="00BF7179">
      <w:pPr>
        <w:pStyle w:val="3"/>
        <w:spacing w:line="240" w:lineRule="auto"/>
        <w:ind w:firstLine="567"/>
        <w:jc w:val="left"/>
        <w:rPr>
          <w:rFonts w:ascii="GHEA Grapalat" w:hAnsi="GHEA Grapalat"/>
          <w:i w:val="0"/>
          <w:lang w:val="en-US"/>
        </w:rPr>
      </w:pPr>
    </w:p>
    <w:p w:rsidR="00BF7179" w:rsidRDefault="00BF7179" w:rsidP="00BF7179">
      <w:pPr>
        <w:pStyle w:val="3"/>
        <w:spacing w:line="240" w:lineRule="auto"/>
        <w:ind w:firstLine="567"/>
        <w:jc w:val="left"/>
        <w:rPr>
          <w:rFonts w:ascii="GHEA Grapalat" w:hAnsi="GHEA Grapalat"/>
          <w:i w:val="0"/>
          <w:lang w:val="en-US"/>
        </w:rPr>
      </w:pPr>
    </w:p>
    <w:p w:rsidR="00BF7179" w:rsidRDefault="00BF7179" w:rsidP="00BF7179">
      <w:pPr>
        <w:pStyle w:val="3"/>
        <w:spacing w:line="240" w:lineRule="auto"/>
        <w:ind w:firstLine="567"/>
        <w:jc w:val="left"/>
        <w:rPr>
          <w:rFonts w:ascii="GHEA Grapalat" w:hAnsi="GHEA Grapalat"/>
          <w:i w:val="0"/>
          <w:lang w:val="en-US"/>
        </w:rPr>
      </w:pPr>
    </w:p>
    <w:p w:rsidR="00BF7179" w:rsidRDefault="00BF7179" w:rsidP="00BF7179">
      <w:pPr>
        <w:rPr>
          <w:rFonts w:ascii="GHEA Grapalat" w:hAnsi="GHEA Grapalat"/>
          <w:sz w:val="20"/>
          <w:lang w:val="es-ES"/>
        </w:rPr>
      </w:pPr>
    </w:p>
    <w:p w:rsidR="00BF7179" w:rsidRDefault="00BF7179" w:rsidP="00BF7179">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p>
    <w:p w:rsidR="00BF7179" w:rsidRDefault="00BF7179" w:rsidP="00BF7179">
      <w:pPr>
        <w:rPr>
          <w:rFonts w:ascii="GHEA Grapalat" w:hAnsi="GHEA Grapalat" w:cs="Sylfaen"/>
          <w:sz w:val="20"/>
        </w:rPr>
      </w:pPr>
      <w:r>
        <w:rPr>
          <w:rFonts w:ascii="GHEA Grapalat" w:hAnsi="GHEA Grapalat" w:cs="Sylfaen"/>
          <w:sz w:val="20"/>
          <w:vertAlign w:val="superscript"/>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vertAlign w:val="superscript"/>
        </w:rPr>
        <w:t>ւն</w:t>
      </w:r>
    </w:p>
    <w:p w:rsidR="00BF7179" w:rsidRDefault="00BF7179" w:rsidP="00BF7179">
      <w:pPr>
        <w:jc w:val="right"/>
        <w:rPr>
          <w:rFonts w:ascii="GHEA Grapalat" w:hAnsi="GHEA Grapalat" w:cs="Sylfaen"/>
          <w:sz w:val="20"/>
        </w:rPr>
      </w:pPr>
    </w:p>
    <w:p w:rsidR="00BF7179" w:rsidRDefault="00BF7179" w:rsidP="00BF7179">
      <w:pPr>
        <w:jc w:val="right"/>
        <w:rPr>
          <w:rFonts w:ascii="GHEA Grapalat" w:hAnsi="GHEA Grapalat" w:cs="Sylfaen"/>
          <w:sz w:val="20"/>
        </w:rPr>
      </w:pPr>
    </w:p>
    <w:p w:rsidR="00BF7179" w:rsidRDefault="00BF7179" w:rsidP="00BF7179">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BF7179" w:rsidRDefault="00BF7179" w:rsidP="00BF7179">
      <w:pPr>
        <w:jc w:val="right"/>
        <w:rPr>
          <w:rFonts w:ascii="GHEA Grapalat" w:hAnsi="GHEA Grapalat"/>
          <w:sz w:val="20"/>
        </w:rPr>
      </w:pPr>
    </w:p>
    <w:p w:rsidR="00BF7179" w:rsidRDefault="00BF7179" w:rsidP="00BF7179">
      <w:pPr>
        <w:jc w:val="right"/>
        <w:rPr>
          <w:rFonts w:ascii="GHEA Grapalat" w:hAnsi="GHEA Grapalat"/>
          <w:sz w:val="20"/>
        </w:rPr>
      </w:pPr>
    </w:p>
    <w:p w:rsidR="00BF7179" w:rsidRDefault="00BF7179" w:rsidP="00BF7179">
      <w:pPr>
        <w:jc w:val="right"/>
        <w:rPr>
          <w:rFonts w:ascii="GHEA Grapalat" w:hAnsi="GHEA Grapalat"/>
          <w:sz w:val="20"/>
        </w:rPr>
      </w:pPr>
    </w:p>
    <w:p w:rsidR="00BF7179" w:rsidRDefault="00BF7179" w:rsidP="00BF7179">
      <w:pPr>
        <w:jc w:val="right"/>
        <w:rPr>
          <w:rFonts w:ascii="GHEA Grapalat" w:hAnsi="GHEA Grapalat"/>
          <w:sz w:val="20"/>
        </w:rPr>
      </w:pPr>
    </w:p>
    <w:p w:rsidR="00BF7179" w:rsidRDefault="00BF7179" w:rsidP="00BF7179">
      <w:pPr>
        <w:jc w:val="right"/>
        <w:rPr>
          <w:rFonts w:ascii="GHEA Grapalat" w:hAnsi="GHEA Grapalat"/>
          <w:sz w:val="20"/>
        </w:rPr>
      </w:pPr>
    </w:p>
    <w:p w:rsidR="00BF7179" w:rsidRDefault="00BF7179" w:rsidP="00BF7179">
      <w:pPr>
        <w:jc w:val="right"/>
        <w:rPr>
          <w:rFonts w:ascii="GHEA Grapalat" w:hAnsi="GHEA Grapalat"/>
          <w:sz w:val="20"/>
          <w:lang w:val="hy-AM"/>
        </w:rPr>
      </w:pPr>
    </w:p>
    <w:p w:rsidR="00BF7179" w:rsidRDefault="00BF7179" w:rsidP="00BF7179">
      <w:pPr>
        <w:pStyle w:val="3"/>
        <w:spacing w:line="240" w:lineRule="auto"/>
        <w:ind w:firstLine="567"/>
        <w:jc w:val="right"/>
        <w:rPr>
          <w:rFonts w:ascii="GHEA Grapalat" w:hAnsi="GHEA Grapalat" w:cs="Sylfaen"/>
          <w:i w:val="0"/>
          <w:lang w:val="hy-AM"/>
        </w:rPr>
      </w:pPr>
      <w:r>
        <w:rPr>
          <w:rFonts w:ascii="GHEA Grapalat" w:hAnsi="GHEA Grapalat"/>
          <w:lang w:val="hy-AM"/>
        </w:rPr>
        <w:br w:type="page"/>
      </w:r>
      <w:r>
        <w:rPr>
          <w:rFonts w:ascii="GHEA Grapalat" w:hAnsi="GHEA Grapalat" w:cs="Sylfaen"/>
          <w:i w:val="0"/>
          <w:lang w:val="hy-AM"/>
        </w:rPr>
        <w:lastRenderedPageBreak/>
        <w:t>Հավելված 7</w:t>
      </w:r>
    </w:p>
    <w:p w:rsidR="00BF7179" w:rsidRDefault="00BF7179" w:rsidP="00BF7179">
      <w:pPr>
        <w:pStyle w:val="31"/>
        <w:spacing w:line="240" w:lineRule="auto"/>
        <w:jc w:val="right"/>
        <w:rPr>
          <w:rFonts w:ascii="GHEA Grapalat" w:hAnsi="GHEA Grapalat" w:cs="Sylfaen"/>
          <w:lang w:val="hy-AM"/>
        </w:rPr>
      </w:pPr>
      <w:r>
        <w:rPr>
          <w:rFonts w:ascii="GHEA Grapalat" w:hAnsi="GHEA Grapalat" w:cs="Times Armenian"/>
          <w:lang w:val="af-ZA"/>
        </w:rPr>
        <w:t>&lt;&lt; Վ</w:t>
      </w:r>
      <w:r>
        <w:rPr>
          <w:rFonts w:ascii="GHEA Grapalat" w:hAnsi="GHEA Grapalat" w:cs="Times Armenian"/>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BF7179" w:rsidRDefault="00BF7179" w:rsidP="00BF7179">
      <w:pPr>
        <w:pStyle w:val="31"/>
        <w:spacing w:line="240" w:lineRule="auto"/>
        <w:jc w:val="right"/>
        <w:rPr>
          <w:rFonts w:ascii="GHEA Grapalat" w:hAnsi="GHEA Grapalat" w:cs="Sylfaen"/>
          <w:lang w:val="hy-AM"/>
        </w:rPr>
      </w:pPr>
      <w:r>
        <w:rPr>
          <w:rFonts w:ascii="GHEA Grapalat" w:hAnsi="GHEA Grapalat" w:cs="Sylfaen"/>
          <w:lang w:val="hy-AM"/>
        </w:rPr>
        <w:t>գնանշման հարցման հրավերի</w:t>
      </w:r>
    </w:p>
    <w:p w:rsidR="00BF7179" w:rsidRDefault="00BF7179" w:rsidP="00BF7179">
      <w:pPr>
        <w:jc w:val="right"/>
        <w:rPr>
          <w:rFonts w:ascii="GHEA Grapalat" w:hAnsi="GHEA Grapalat"/>
          <w:sz w:val="20"/>
          <w:lang w:val="hy-AM"/>
        </w:rPr>
      </w:pPr>
    </w:p>
    <w:p w:rsidR="00BF7179" w:rsidRDefault="00BF7179" w:rsidP="00BF7179">
      <w:pPr>
        <w:ind w:left="-142" w:firstLine="142"/>
        <w:jc w:val="center"/>
        <w:rPr>
          <w:rFonts w:ascii="GHEA Grapalat" w:hAnsi="GHEA Grapalat" w:cs="Sylfaen"/>
          <w:sz w:val="20"/>
          <w:lang w:val="hy-AM"/>
        </w:rPr>
      </w:pP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2 ՄԱՆԿԱՊԱՐՏԵԶ</w:t>
      </w:r>
      <w:r>
        <w:rPr>
          <w:rFonts w:ascii="GHEA Grapalat" w:hAnsi="GHEA Grapalat"/>
          <w:bCs/>
          <w:sz w:val="20"/>
          <w:szCs w:val="20"/>
          <w:lang w:val="af-ZA"/>
        </w:rPr>
        <w:t>&gt;&gt; ՀՈԱԿ</w:t>
      </w:r>
      <w:r>
        <w:rPr>
          <w:rFonts w:ascii="GHEA Grapalat" w:hAnsi="GHEA Grapalat" w:cs="Sylfaen"/>
          <w:sz w:val="20"/>
          <w:szCs w:val="20"/>
          <w:lang w:val="hy-AM"/>
        </w:rPr>
        <w:t>-Ի</w:t>
      </w:r>
      <w:r>
        <w:rPr>
          <w:rFonts w:ascii="GHEA Grapalat" w:hAnsi="GHEA Grapalat" w:cs="Sylfaen"/>
          <w:sz w:val="20"/>
          <w:szCs w:val="20"/>
          <w:lang w:val="af-ZA"/>
        </w:rPr>
        <w:t xml:space="preserve"> </w:t>
      </w:r>
      <w:r>
        <w:rPr>
          <w:rFonts w:ascii="GHEA Grapalat" w:hAnsi="GHEA Grapalat" w:cs="Sylfaen"/>
          <w:sz w:val="20"/>
          <w:szCs w:val="20"/>
          <w:lang w:val="hy-AM"/>
        </w:rPr>
        <w:t>ԿԱՐԻՔՆԵՐԻ</w:t>
      </w:r>
      <w:r>
        <w:rPr>
          <w:rFonts w:ascii="GHEA Grapalat" w:hAnsi="GHEA Grapalat" w:cs="Times Armenian"/>
          <w:sz w:val="20"/>
          <w:szCs w:val="20"/>
          <w:lang w:val="af-ZA"/>
        </w:rPr>
        <w:t xml:space="preserve"> </w:t>
      </w:r>
      <w:r>
        <w:rPr>
          <w:rFonts w:ascii="GHEA Grapalat" w:hAnsi="GHEA Grapalat" w:cs="Sylfaen"/>
          <w:sz w:val="20"/>
          <w:szCs w:val="20"/>
          <w:lang w:val="hy-AM"/>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cs="Sylfaen"/>
          <w:sz w:val="20"/>
          <w:szCs w:val="20"/>
          <w:lang w:val="hy-AM"/>
        </w:rPr>
        <w:t xml:space="preserve"> ՄԱՏԱԿԱՐԱՐՄԱՆ ՊԱՅՄԱՆԱԳԻՐ </w:t>
      </w:r>
      <w:r>
        <w:rPr>
          <w:rFonts w:ascii="GHEA Grapalat" w:hAnsi="GHEA Grapalat"/>
          <w:sz w:val="20"/>
          <w:szCs w:val="20"/>
          <w:lang w:val="hy-AM"/>
        </w:rPr>
        <w:t>N</w:t>
      </w:r>
      <w:r>
        <w:rPr>
          <w:rFonts w:ascii="GHEA Grapalat" w:hAnsi="GHEA Grapalat" w:cs="Times Armenian"/>
          <w:lang w:val="af-ZA"/>
        </w:rPr>
        <w:t>&lt;&lt; Վ</w:t>
      </w:r>
      <w:r>
        <w:rPr>
          <w:rFonts w:ascii="GHEA Grapalat" w:hAnsi="GHEA Grapalat" w:cs="Times Armenian"/>
          <w:lang w:val="hy-AM"/>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p>
    <w:p w:rsidR="00BF7179" w:rsidRDefault="00BF7179" w:rsidP="00BF7179">
      <w:pPr>
        <w:tabs>
          <w:tab w:val="left" w:pos="720"/>
          <w:tab w:val="left" w:pos="1440"/>
          <w:tab w:val="left" w:pos="8865"/>
        </w:tabs>
        <w:jc w:val="both"/>
        <w:rPr>
          <w:rFonts w:ascii="GHEA Grapalat" w:hAnsi="GHEA Grapalat" w:cs="Sylfaen"/>
          <w:sz w:val="20"/>
          <w:szCs w:val="20"/>
          <w:lang w:val="hy-AM"/>
        </w:rPr>
      </w:pPr>
      <w:r>
        <w:rPr>
          <w:rFonts w:ascii="GHEA Grapalat" w:hAnsi="GHEA Grapalat" w:cs="Sylfaen"/>
          <w:sz w:val="20"/>
          <w:szCs w:val="20"/>
          <w:lang w:val="hy-AM"/>
        </w:rPr>
        <w:t>ք. _______________                                                                                    &lt;&lt;_____&gt;&gt; &lt;&lt;______________&gt;&gt; 20   թ.</w:t>
      </w:r>
    </w:p>
    <w:p w:rsidR="00BF7179" w:rsidRDefault="00BF7179" w:rsidP="00BF7179">
      <w:pPr>
        <w:tabs>
          <w:tab w:val="left" w:pos="720"/>
          <w:tab w:val="left" w:pos="1440"/>
          <w:tab w:val="left" w:pos="8865"/>
        </w:tabs>
        <w:jc w:val="both"/>
        <w:rPr>
          <w:rFonts w:ascii="GHEA Grapalat" w:hAnsi="GHEA Grapalat" w:cs="Sylfaen"/>
          <w:sz w:val="20"/>
          <w:szCs w:val="20"/>
          <w:lang w:val="hy-AM"/>
        </w:rPr>
      </w:pPr>
    </w:p>
    <w:p w:rsidR="00BF7179" w:rsidRDefault="00BF7179" w:rsidP="00BF7179">
      <w:pPr>
        <w:ind w:firstLine="720"/>
        <w:jc w:val="both"/>
        <w:rPr>
          <w:rFonts w:ascii="GHEA Grapalat" w:hAnsi="GHEA Grapalat"/>
          <w:sz w:val="20"/>
          <w:lang w:val="hy-AM"/>
        </w:rPr>
      </w:pP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2</w:t>
      </w:r>
      <w:r>
        <w:rPr>
          <w:rFonts w:ascii="GHEA Grapalat" w:hAnsi="GHEA Grapalat"/>
          <w:bCs/>
          <w:sz w:val="20"/>
          <w:szCs w:val="20"/>
          <w:lang w:val="af-ZA"/>
        </w:rPr>
        <w:t xml:space="preserve"> </w:t>
      </w:r>
      <w:r>
        <w:rPr>
          <w:rFonts w:ascii="GHEA Grapalat" w:hAnsi="GHEA Grapalat"/>
          <w:bCs/>
          <w:sz w:val="20"/>
          <w:szCs w:val="20"/>
          <w:lang w:val="hy-AM"/>
        </w:rPr>
        <w:t>մանկապարտեզ</w:t>
      </w:r>
      <w:r>
        <w:rPr>
          <w:rFonts w:ascii="GHEA Grapalat" w:hAnsi="GHEA Grapalat"/>
          <w:bCs/>
          <w:sz w:val="20"/>
          <w:szCs w:val="20"/>
          <w:lang w:val="af-ZA"/>
        </w:rPr>
        <w:t>&gt;&gt; ՀՈԱԿ</w:t>
      </w:r>
      <w:r>
        <w:rPr>
          <w:rFonts w:ascii="GHEA Grapalat" w:hAnsi="GHEA Grapalat"/>
          <w:sz w:val="20"/>
          <w:lang w:val="hy-AM"/>
        </w:rPr>
        <w:t xml:space="preserve">-ը, </w:t>
      </w:r>
      <w:r>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w:t>
      </w: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lang w:val="hy-AM"/>
        </w:rPr>
        <w:t>Դարբինյանի</w:t>
      </w:r>
      <w:r>
        <w:rPr>
          <w:rFonts w:ascii="GHEA Grapalat" w:hAnsi="GHEA Grapalat" w:cs="Sylfaen"/>
          <w:sz w:val="20"/>
          <w:szCs w:val="20"/>
          <w:lang w:val="pt-BR"/>
        </w:rPr>
        <w:t>,</w:t>
      </w:r>
      <w:r>
        <w:rPr>
          <w:rFonts w:ascii="GHEA Grapalat" w:hAnsi="GHEA Grapalat"/>
          <w:sz w:val="20"/>
          <w:szCs w:val="20"/>
          <w:lang w:val="hy-AM"/>
        </w:rPr>
        <w:t xml:space="preserve"> որը գործում է </w:t>
      </w:r>
      <w:r>
        <w:rPr>
          <w:rFonts w:ascii="GHEA Grapalat" w:hAnsi="GHEA Grapalat"/>
          <w:bCs/>
          <w:sz w:val="20"/>
          <w:szCs w:val="20"/>
          <w:lang w:val="hy-AM"/>
        </w:rPr>
        <w:t>մանկապարտեզ</w:t>
      </w:r>
      <w:r>
        <w:rPr>
          <w:rFonts w:ascii="GHEA Grapalat" w:hAnsi="GHEA Grapalat"/>
          <w:bCs/>
          <w:sz w:val="20"/>
          <w:szCs w:val="20"/>
          <w:lang w:val="af-ZA"/>
        </w:rPr>
        <w:t>ի</w:t>
      </w:r>
      <w:r>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BF7179" w:rsidRDefault="00BF7179" w:rsidP="00BF7179">
      <w:pPr>
        <w:ind w:firstLine="709"/>
        <w:jc w:val="both"/>
        <w:rPr>
          <w:rFonts w:ascii="GHEA Grapalat" w:hAnsi="GHEA Grapalat"/>
          <w:sz w:val="20"/>
          <w:lang w:val="hy-AM"/>
        </w:rPr>
      </w:pPr>
    </w:p>
    <w:p w:rsidR="00BF7179" w:rsidRDefault="00BF7179" w:rsidP="00BF7179">
      <w:pPr>
        <w:numPr>
          <w:ilvl w:val="0"/>
          <w:numId w:val="44"/>
        </w:numPr>
        <w:spacing w:after="0" w:line="240" w:lineRule="auto"/>
        <w:jc w:val="center"/>
        <w:rPr>
          <w:rFonts w:ascii="GHEA Grapalat" w:hAnsi="GHEA Grapalat" w:cs="Times Armenian"/>
          <w:sz w:val="20"/>
        </w:rPr>
      </w:pP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ԱՌԱՐԿԱՆ</w:t>
      </w:r>
    </w:p>
    <w:p w:rsidR="00BF7179" w:rsidRDefault="00BF7179" w:rsidP="00BF7179">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rsidR="00BF7179" w:rsidRDefault="00BF7179" w:rsidP="00BF7179">
      <w:pPr>
        <w:ind w:firstLine="709"/>
        <w:jc w:val="both"/>
        <w:rPr>
          <w:rFonts w:ascii="GHEA Grapalat" w:hAnsi="GHEA Grapalat" w:cs="Times Armenian"/>
          <w:sz w:val="20"/>
        </w:rPr>
      </w:pPr>
    </w:p>
    <w:p w:rsidR="00BF7179" w:rsidRDefault="00BF7179" w:rsidP="00BF7179">
      <w:pPr>
        <w:numPr>
          <w:ilvl w:val="0"/>
          <w:numId w:val="44"/>
        </w:numPr>
        <w:spacing w:after="0" w:line="240" w:lineRule="auto"/>
        <w:jc w:val="center"/>
        <w:rPr>
          <w:rFonts w:ascii="GHEA Grapalat" w:hAnsi="GHEA Grapalat"/>
          <w:sz w:val="20"/>
        </w:rPr>
      </w:pPr>
      <w:r>
        <w:rPr>
          <w:rFonts w:ascii="GHEA Grapalat" w:hAnsi="GHEA Grapalat"/>
          <w:sz w:val="20"/>
          <w:lang w:val="hy-AM"/>
        </w:rPr>
        <w:t>ԿՈՂՄԵՐԻ ԻՐԱՎՈՒՆՔՆԵՐԸ ԵՎ ՊԱՐՏԱԿԱՆՈՒԹՅՈՒՆՆԵՐԸ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2.1 Գնորդն իրավունք ունի`</w:t>
      </w:r>
    </w:p>
    <w:p w:rsidR="00BF7179" w:rsidRDefault="00BF7179" w:rsidP="00BF7179">
      <w:pPr>
        <w:ind w:firstLine="709"/>
        <w:jc w:val="both"/>
        <w:rPr>
          <w:rFonts w:ascii="GHEA Grapalat" w:hAnsi="GHEA Grapalat"/>
          <w:sz w:val="20"/>
          <w:lang w:val="hy-AM"/>
        </w:rPr>
      </w:pPr>
      <w:r>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BF7179" w:rsidRDefault="00BF7179" w:rsidP="00BF7179">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F7179" w:rsidRDefault="00BF7179" w:rsidP="00BF7179">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7179" w:rsidRDefault="00BF7179" w:rsidP="00BF7179">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rsidR="00BF7179" w:rsidRDefault="00BF7179" w:rsidP="00BF7179">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rsidR="00BF7179" w:rsidRDefault="00BF7179" w:rsidP="00BF7179">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F7179" w:rsidRDefault="00BF7179" w:rsidP="00BF7179">
      <w:pPr>
        <w:ind w:firstLine="709"/>
        <w:jc w:val="both"/>
        <w:rPr>
          <w:rFonts w:ascii="GHEA Grapalat" w:hAnsi="GHEA Grapalat"/>
          <w:sz w:val="20"/>
          <w:lang w:val="hy-AM"/>
        </w:rPr>
      </w:pPr>
      <w:r>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BF7179" w:rsidRDefault="00BF7179" w:rsidP="00BF7179">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7179" w:rsidRDefault="00BF7179" w:rsidP="00BF7179">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7179" w:rsidRDefault="00BF7179" w:rsidP="00BF7179">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F7179" w:rsidRDefault="00BF7179" w:rsidP="00BF7179">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rsidR="00BF7179" w:rsidRDefault="00BF7179" w:rsidP="00BF7179">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F7179" w:rsidRDefault="00BF7179" w:rsidP="00BF7179">
      <w:pPr>
        <w:tabs>
          <w:tab w:val="left" w:pos="720"/>
        </w:tabs>
        <w:ind w:firstLine="709"/>
        <w:jc w:val="both"/>
        <w:rPr>
          <w:rFonts w:ascii="GHEA Grapalat" w:hAnsi="GHEA Grapalat"/>
          <w:sz w:val="20"/>
          <w:lang w:val="hy-AM"/>
        </w:rPr>
      </w:pPr>
      <w:r>
        <w:rPr>
          <w:rFonts w:ascii="GHEA Grapalat" w:hAnsi="GHEA Grapalat"/>
          <w:sz w:val="20"/>
          <w:lang w:val="hy-AM"/>
        </w:rPr>
        <w:tab/>
        <w:t>բ) ապրանքի մատակարարման ժամկետները խախտվել են 10 օրից ավելի,</w:t>
      </w:r>
    </w:p>
    <w:p w:rsidR="00BF7179" w:rsidRDefault="00BF7179" w:rsidP="00BF7179">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rsidR="00BF7179" w:rsidRDefault="00BF7179" w:rsidP="00BF7179">
      <w:pPr>
        <w:tabs>
          <w:tab w:val="left" w:pos="720"/>
        </w:tabs>
        <w:ind w:firstLine="709"/>
        <w:jc w:val="both"/>
        <w:rPr>
          <w:rFonts w:ascii="GHEA Grapalat" w:hAnsi="GHEA Grapalat"/>
          <w:sz w:val="12"/>
          <w:szCs w:val="12"/>
          <w:lang w:val="hy-AM"/>
        </w:rPr>
      </w:pPr>
    </w:p>
    <w:p w:rsidR="00BF7179" w:rsidRDefault="00BF7179" w:rsidP="00BF7179">
      <w:pPr>
        <w:ind w:firstLine="709"/>
        <w:jc w:val="both"/>
        <w:rPr>
          <w:rFonts w:ascii="GHEA Grapalat" w:hAnsi="GHEA Grapalat"/>
          <w:sz w:val="20"/>
          <w:lang w:val="hy-AM"/>
        </w:rPr>
      </w:pPr>
      <w:r>
        <w:rPr>
          <w:rFonts w:ascii="GHEA Grapalat" w:hAnsi="GHEA Grapalat"/>
          <w:sz w:val="20"/>
          <w:lang w:val="hy-AM"/>
        </w:rPr>
        <w:t>2.2 Գնորդը պարտավոր է`</w:t>
      </w:r>
    </w:p>
    <w:p w:rsidR="00BF7179" w:rsidRDefault="00BF7179" w:rsidP="00BF7179">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7179" w:rsidRDefault="00BF7179" w:rsidP="00BF7179">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7179" w:rsidRDefault="00BF7179" w:rsidP="00BF7179">
      <w:pPr>
        <w:ind w:firstLine="709"/>
        <w:jc w:val="both"/>
        <w:rPr>
          <w:rFonts w:ascii="GHEA Grapalat" w:hAnsi="GHEA Grapalat"/>
          <w:sz w:val="20"/>
          <w:lang w:val="hy-AM"/>
        </w:rPr>
      </w:pPr>
      <w:r>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BF7179" w:rsidRDefault="00BF7179" w:rsidP="00BF7179">
      <w:pPr>
        <w:ind w:firstLine="709"/>
        <w:jc w:val="both"/>
        <w:rPr>
          <w:rFonts w:ascii="GHEA Grapalat" w:hAnsi="GHEA Grapalat"/>
          <w:sz w:val="20"/>
          <w:lang w:val="hy-AM"/>
        </w:rPr>
      </w:pPr>
    </w:p>
    <w:p w:rsidR="00BF7179" w:rsidRDefault="00BF7179" w:rsidP="00BF7179">
      <w:pPr>
        <w:ind w:firstLine="709"/>
        <w:jc w:val="both"/>
        <w:rPr>
          <w:rFonts w:ascii="GHEA Grapalat" w:hAnsi="GHEA Grapalat"/>
          <w:sz w:val="20"/>
          <w:lang w:val="hy-AM"/>
        </w:rPr>
      </w:pPr>
      <w:r>
        <w:rPr>
          <w:rFonts w:ascii="GHEA Grapalat" w:hAnsi="GHEA Grapalat"/>
          <w:sz w:val="20"/>
          <w:lang w:val="hy-AM"/>
        </w:rPr>
        <w:t>2.3 Վաճառողն իրավունք ունի`</w:t>
      </w:r>
    </w:p>
    <w:p w:rsidR="00BF7179" w:rsidRDefault="00BF7179" w:rsidP="00BF7179">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rsidR="00BF7179" w:rsidRDefault="00BF7179" w:rsidP="00BF7179">
      <w:pPr>
        <w:ind w:firstLine="709"/>
        <w:jc w:val="both"/>
        <w:rPr>
          <w:rFonts w:ascii="GHEA Grapalat" w:hAnsi="GHEA Grapalat"/>
          <w:sz w:val="20"/>
          <w:lang w:val="hy-AM"/>
        </w:rPr>
      </w:pPr>
      <w:r>
        <w:rPr>
          <w:rFonts w:ascii="GHEA Grapalat" w:hAnsi="GHEA Grapalat"/>
          <w:sz w:val="20"/>
          <w:lang w:val="hy-AM"/>
        </w:rPr>
        <w:lastRenderedPageBreak/>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2.3.4 Միակողմանի լուծել պայմանագիրը (լրիվ կամ մասնակի), եթե Գնորդն էականորեն խախտել է պայմանագիրը: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 xml:space="preserve">2.3.5 Գնորդի համաձայնությամբ վաղաժամկետ մատակարարել ապրանքը։ </w:t>
      </w:r>
    </w:p>
    <w:p w:rsidR="00BF7179" w:rsidRDefault="00BF7179" w:rsidP="00BF7179">
      <w:pPr>
        <w:ind w:firstLine="709"/>
        <w:jc w:val="both"/>
        <w:rPr>
          <w:rFonts w:ascii="GHEA Grapalat" w:hAnsi="GHEA Grapalat"/>
          <w:sz w:val="20"/>
          <w:lang w:val="hy-AM"/>
        </w:rPr>
      </w:pPr>
    </w:p>
    <w:p w:rsidR="00BF7179" w:rsidRDefault="00BF7179" w:rsidP="00BF7179">
      <w:pPr>
        <w:ind w:firstLine="709"/>
        <w:jc w:val="both"/>
        <w:rPr>
          <w:rFonts w:ascii="GHEA Grapalat" w:hAnsi="GHEA Grapalat"/>
          <w:sz w:val="20"/>
          <w:lang w:val="hy-AM"/>
        </w:rPr>
      </w:pPr>
      <w:r>
        <w:rPr>
          <w:rFonts w:ascii="GHEA Grapalat" w:hAnsi="GHEA Grapalat"/>
          <w:sz w:val="20"/>
          <w:lang w:val="hy-AM"/>
        </w:rPr>
        <w:t>2.4 Վաճառողը պարտավոր է`</w:t>
      </w:r>
    </w:p>
    <w:p w:rsidR="00BF7179" w:rsidRDefault="00BF7179" w:rsidP="00BF7179">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rsidR="00BF7179" w:rsidRDefault="00BF7179" w:rsidP="00BF7179">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F7179" w:rsidRDefault="00BF7179" w:rsidP="00BF7179">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rsidR="00BF7179" w:rsidRDefault="00BF7179" w:rsidP="00BF7179">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7179" w:rsidRDefault="00BF7179" w:rsidP="00BF7179">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BF7179" w:rsidRDefault="00BF7179" w:rsidP="00BF7179">
      <w:pPr>
        <w:ind w:firstLine="709"/>
        <w:jc w:val="both"/>
        <w:rPr>
          <w:rFonts w:ascii="GHEA Grapalat" w:hAnsi="GHEA Grapalat"/>
          <w:lang w:val="hy-AM"/>
        </w:rPr>
      </w:pPr>
    </w:p>
    <w:p w:rsidR="00BF7179" w:rsidRDefault="00BF7179" w:rsidP="00BF7179">
      <w:pPr>
        <w:numPr>
          <w:ilvl w:val="0"/>
          <w:numId w:val="44"/>
        </w:numPr>
        <w:spacing w:after="0" w:line="240" w:lineRule="auto"/>
        <w:jc w:val="center"/>
        <w:rPr>
          <w:rFonts w:ascii="GHEA Grapalat" w:hAnsi="GHEA Grapalat"/>
          <w:sz w:val="20"/>
        </w:rPr>
      </w:pPr>
      <w:r>
        <w:rPr>
          <w:rFonts w:ascii="GHEA Grapalat" w:hAnsi="GHEA Grapalat"/>
          <w:sz w:val="20"/>
          <w:lang w:val="hy-AM"/>
        </w:rPr>
        <w:t>ՊԱՅՄԱՆԱԳՐԻ ԳԻՆԸ ԵՎ ՎՃԱՐՄԱՆ ԿԱՐԳԸ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3"/>
      </w:r>
      <w:r>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7179" w:rsidRDefault="00BF7179" w:rsidP="00BF7179">
      <w:pPr>
        <w:ind w:firstLine="720"/>
        <w:jc w:val="both"/>
        <w:rPr>
          <w:rFonts w:ascii="GHEA Grapalat" w:hAnsi="GHEA Grapalat" w:cs="Sylfaen"/>
          <w:sz w:val="20"/>
          <w:lang w:val="hy-AM"/>
        </w:rPr>
      </w:pPr>
      <w:r>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BF7179" w:rsidRDefault="00BF7179" w:rsidP="00BF7179">
      <w:pPr>
        <w:ind w:firstLine="720"/>
        <w:jc w:val="both"/>
        <w:rPr>
          <w:rFonts w:ascii="GHEA Grapalat" w:hAnsi="GHEA Grapalat" w:cs="Sylfaen"/>
          <w:sz w:val="20"/>
          <w:u w:val="single"/>
          <w:lang w:val="hy-AM"/>
        </w:rPr>
      </w:pPr>
    </w:p>
    <w:p w:rsidR="00BF7179" w:rsidRDefault="00BF7179" w:rsidP="00BF7179">
      <w:pPr>
        <w:numPr>
          <w:ilvl w:val="0"/>
          <w:numId w:val="44"/>
        </w:numPr>
        <w:spacing w:after="0" w:line="240" w:lineRule="auto"/>
        <w:jc w:val="center"/>
        <w:rPr>
          <w:rFonts w:ascii="GHEA Grapalat" w:hAnsi="GHEA Grapalat"/>
          <w:sz w:val="20"/>
        </w:rPr>
      </w:pPr>
      <w:r>
        <w:rPr>
          <w:rFonts w:ascii="GHEA Grapalat" w:hAnsi="GHEA Grapalat"/>
          <w:sz w:val="20"/>
          <w:lang w:val="hy-AM"/>
        </w:rPr>
        <w:t>ԱՊՐԱՆՔԻ ՈՐԱԿԸ ԵՎ ԵՐԱՇԽԻՔԸ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BF7179" w:rsidRDefault="00BF7179" w:rsidP="00BF7179">
      <w:pPr>
        <w:ind w:firstLine="702"/>
        <w:jc w:val="both"/>
        <w:rPr>
          <w:rFonts w:ascii="GHEA Grapalat" w:hAnsi="GHEA Grapalat" w:cs="Sylfaen"/>
          <w:sz w:val="20"/>
          <w:lang w:val="pt-BR"/>
        </w:rPr>
      </w:pPr>
    </w:p>
    <w:p w:rsidR="00BF7179" w:rsidRDefault="00BF7179" w:rsidP="00BF7179">
      <w:pPr>
        <w:ind w:firstLine="709"/>
        <w:jc w:val="both"/>
        <w:rPr>
          <w:rFonts w:ascii="GHEA Grapalat" w:hAnsi="GHEA Grapalat"/>
          <w:sz w:val="20"/>
          <w:lang w:val="hy-AM"/>
        </w:rPr>
      </w:pPr>
    </w:p>
    <w:p w:rsidR="00BF7179" w:rsidRDefault="00BF7179" w:rsidP="00BF7179">
      <w:pPr>
        <w:numPr>
          <w:ilvl w:val="0"/>
          <w:numId w:val="44"/>
        </w:numPr>
        <w:spacing w:after="0" w:line="240" w:lineRule="auto"/>
        <w:jc w:val="center"/>
        <w:rPr>
          <w:rFonts w:ascii="GHEA Grapalat" w:hAnsi="GHEA Grapalat"/>
          <w:sz w:val="20"/>
        </w:rPr>
      </w:pPr>
      <w:r>
        <w:rPr>
          <w:rFonts w:ascii="GHEA Grapalat" w:hAnsi="GHEA Grapalat"/>
          <w:sz w:val="20"/>
          <w:lang w:val="hy-AM"/>
        </w:rPr>
        <w:t>ԱՊՐԱՆՔԻ ՀԱՆՁՆՈՒՄԸ ԵՎ ԸՆԴՈՒՆՈՒՄԸ</w:t>
      </w:r>
    </w:p>
    <w:p w:rsidR="00BF7179" w:rsidRDefault="00BF7179" w:rsidP="00BF7179">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7179" w:rsidRDefault="00BF7179" w:rsidP="00BF7179">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lang w:val="hy-AM"/>
        </w:rPr>
        <w:t>երկու օրինակ</w:t>
      </w:r>
      <w:r>
        <w:rPr>
          <w:rFonts w:ascii="GHEA Grapalat" w:hAnsi="GHEA Grapalat" w:cs="Sylfaen"/>
          <w:sz w:val="20"/>
          <w:szCs w:val="20"/>
          <w:lang w:val="hy-AM"/>
        </w:rPr>
        <w:t xml:space="preserve"> (հավելված N 3): </w:t>
      </w:r>
    </w:p>
    <w:p w:rsidR="00BF7179" w:rsidRDefault="00BF7179" w:rsidP="00BF7179">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F7179" w:rsidRDefault="00BF7179" w:rsidP="00BF7179">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F7179" w:rsidRDefault="00BF7179" w:rsidP="00BF7179">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F7179" w:rsidRDefault="00BF7179" w:rsidP="00BF7179">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F7179" w:rsidRDefault="00BF7179" w:rsidP="00BF7179">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rsidR="00BF7179" w:rsidRDefault="00BF7179" w:rsidP="00BF7179">
      <w:pPr>
        <w:ind w:firstLine="720"/>
        <w:jc w:val="both"/>
        <w:rPr>
          <w:rFonts w:ascii="GHEA Grapalat" w:hAnsi="GHEA Grapalat" w:cs="Sylfaen"/>
          <w:sz w:val="20"/>
          <w:lang w:val="hy-AM"/>
        </w:rPr>
      </w:pPr>
      <w:r>
        <w:rPr>
          <w:rFonts w:ascii="GHEA Grapalat" w:hAnsi="GHEA Grapalat" w:cs="Sylfaen"/>
          <w:sz w:val="20"/>
          <w:lang w:val="hy-AM"/>
        </w:rPr>
        <w:t xml:space="preserve"> </w:t>
      </w:r>
    </w:p>
    <w:p w:rsidR="00BF7179" w:rsidRDefault="00BF7179" w:rsidP="00BF7179">
      <w:pPr>
        <w:numPr>
          <w:ilvl w:val="0"/>
          <w:numId w:val="44"/>
        </w:numPr>
        <w:spacing w:after="0" w:line="240" w:lineRule="auto"/>
        <w:jc w:val="center"/>
        <w:rPr>
          <w:rFonts w:ascii="GHEA Grapalat" w:hAnsi="GHEA Grapalat"/>
          <w:sz w:val="20"/>
        </w:rPr>
      </w:pPr>
      <w:r>
        <w:rPr>
          <w:rFonts w:ascii="GHEA Grapalat" w:hAnsi="GHEA Grapalat"/>
          <w:sz w:val="20"/>
          <w:lang w:val="hy-AM"/>
        </w:rPr>
        <w:t>ԿՈՂՄԵՐԻ ՊԱՏԱՍԽԱՆԱՏՎՈՒԹՅՈՒՆԸ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F7179" w:rsidRDefault="00BF7179" w:rsidP="00BF7179">
      <w:pPr>
        <w:ind w:firstLine="709"/>
        <w:jc w:val="both"/>
        <w:rPr>
          <w:rFonts w:ascii="GHEA Grapalat" w:hAnsi="GHEA Grapalat"/>
          <w:sz w:val="20"/>
          <w:lang w:val="hy-AM"/>
        </w:rPr>
      </w:pPr>
      <w:r>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BF7179" w:rsidRDefault="00BF7179" w:rsidP="00BF7179">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p>
    <w:p w:rsidR="00BF7179" w:rsidRDefault="00BF7179" w:rsidP="00BF7179">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F7179" w:rsidRDefault="00BF7179" w:rsidP="00BF7179">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BF7179" w:rsidRDefault="00BF7179" w:rsidP="00BF7179">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7179" w:rsidRDefault="00BF7179" w:rsidP="00BF7179">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F7179" w:rsidRDefault="00BF7179" w:rsidP="00BF7179">
      <w:pPr>
        <w:ind w:firstLine="709"/>
        <w:jc w:val="both"/>
        <w:rPr>
          <w:rFonts w:ascii="GHEA Grapalat" w:hAnsi="GHEA Grapalat"/>
          <w:sz w:val="20"/>
          <w:lang w:val="hy-AM"/>
        </w:rPr>
      </w:pPr>
    </w:p>
    <w:p w:rsidR="00BF7179" w:rsidRDefault="00BF7179" w:rsidP="00BF7179">
      <w:pPr>
        <w:numPr>
          <w:ilvl w:val="0"/>
          <w:numId w:val="44"/>
        </w:numPr>
        <w:spacing w:after="0" w:line="240" w:lineRule="auto"/>
        <w:jc w:val="center"/>
        <w:rPr>
          <w:rFonts w:ascii="GHEA Grapalat" w:hAnsi="GHEA Grapalat"/>
          <w:sz w:val="20"/>
          <w:lang w:val="hy-AM"/>
        </w:rPr>
      </w:pPr>
      <w:r>
        <w:rPr>
          <w:rFonts w:ascii="GHEA Grapalat" w:hAnsi="GHEA Grapalat"/>
          <w:sz w:val="20"/>
          <w:lang w:val="hy-AM"/>
        </w:rPr>
        <w:t>ԱՆՀԱՂԹԱՀԱՐԵԼԻ ՈՒԺԻ ԱԶԴԵՑՈՒԹՅՈՒՆԸ (ՖՈՐՍ-ՄԱԺՈՐ)</w:t>
      </w:r>
    </w:p>
    <w:p w:rsidR="00BF7179" w:rsidRDefault="00BF7179" w:rsidP="00BF7179">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F7179" w:rsidRDefault="00BF7179" w:rsidP="00BF7179">
      <w:pPr>
        <w:ind w:firstLine="709"/>
        <w:jc w:val="both"/>
        <w:rPr>
          <w:rFonts w:ascii="GHEA Grapalat" w:hAnsi="GHEA Grapalat"/>
          <w:sz w:val="20"/>
          <w:lang w:val="hy-AM"/>
        </w:rPr>
      </w:pPr>
    </w:p>
    <w:p w:rsidR="00BF7179" w:rsidRDefault="00BF7179" w:rsidP="00BF7179">
      <w:pPr>
        <w:numPr>
          <w:ilvl w:val="0"/>
          <w:numId w:val="44"/>
        </w:numPr>
        <w:spacing w:after="0" w:line="240" w:lineRule="auto"/>
        <w:jc w:val="center"/>
        <w:rPr>
          <w:rFonts w:ascii="GHEA Grapalat" w:hAnsi="GHEA Grapalat"/>
          <w:sz w:val="20"/>
        </w:rPr>
      </w:pPr>
      <w:r>
        <w:rPr>
          <w:rFonts w:ascii="GHEA Grapalat" w:hAnsi="GHEA Grapalat"/>
          <w:sz w:val="20"/>
          <w:lang w:val="hy-AM"/>
        </w:rPr>
        <w:t>ԱՅԼ ՊԱՅՄԱՆՆԵՐ</w:t>
      </w:r>
    </w:p>
    <w:p w:rsidR="00BF7179" w:rsidRDefault="00BF7179" w:rsidP="00BF7179">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rsidR="00BF7179" w:rsidRDefault="00BF7179" w:rsidP="00BF7179">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7179" w:rsidRDefault="00BF7179" w:rsidP="00BF7179">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BF7179" w:rsidRDefault="00BF7179" w:rsidP="00BF7179">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F7179" w:rsidRDefault="00BF7179" w:rsidP="00BF7179">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7179" w:rsidRDefault="00BF7179" w:rsidP="00BF7179">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F7179" w:rsidRDefault="00BF7179" w:rsidP="00BF7179">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7179" w:rsidRDefault="00BF7179" w:rsidP="00BF7179">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BF7179" w:rsidRDefault="00BF7179" w:rsidP="00BF7179">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F7179" w:rsidRDefault="00BF7179" w:rsidP="00BF7179">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4"/>
      </w:r>
      <w:r>
        <w:rPr>
          <w:rFonts w:ascii="GHEA Grapalat" w:hAnsi="GHEA Grapalat"/>
          <w:sz w:val="20"/>
          <w:lang w:val="pt-BR"/>
        </w:rPr>
        <w:t>:</w:t>
      </w:r>
    </w:p>
    <w:p w:rsidR="00BF7179" w:rsidRDefault="00BF7179" w:rsidP="00BF7179">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5"/>
      </w:r>
      <w:r>
        <w:rPr>
          <w:rFonts w:ascii="GHEA Grapalat" w:hAnsi="GHEA Grapalat"/>
          <w:sz w:val="20"/>
          <w:lang w:val="pt-BR"/>
        </w:rPr>
        <w:t>:</w:t>
      </w:r>
    </w:p>
    <w:p w:rsidR="00BF7179" w:rsidRDefault="00BF7179" w:rsidP="00BF7179">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rsidR="00BF7179" w:rsidRDefault="00BF7179" w:rsidP="00BF7179">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7179" w:rsidRDefault="00BF7179" w:rsidP="00BF7179">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7179" w:rsidRDefault="00BF7179" w:rsidP="00BF7179">
      <w:pPr>
        <w:ind w:firstLine="567"/>
        <w:jc w:val="both"/>
        <w:rPr>
          <w:rFonts w:ascii="GHEA Grapalat" w:hAnsi="GHEA Grapalat"/>
          <w:sz w:val="20"/>
          <w:szCs w:val="20"/>
          <w:lang w:val="hy-AM"/>
        </w:rPr>
      </w:pPr>
      <w:r>
        <w:rPr>
          <w:rFonts w:ascii="GHEA Grapalat" w:hAnsi="GHEA Grapalat"/>
          <w:sz w:val="20"/>
          <w:lang w:val="hy-AM"/>
        </w:rPr>
        <w:tab/>
        <w:t>8.10 Պ</w:t>
      </w:r>
      <w:r>
        <w:rPr>
          <w:rFonts w:ascii="GHEA Grapalat" w:hAnsi="GHEA Grapalat"/>
          <w:spacing w:val="-4"/>
          <w:sz w:val="20"/>
          <w:szCs w:val="20"/>
          <w:lang w:val="hy-AM"/>
        </w:rPr>
        <w:t xml:space="preserve">այմանագիրը չի </w:t>
      </w:r>
      <w:r>
        <w:rPr>
          <w:rFonts w:ascii="GHEA Grapalat" w:hAnsi="GHEA Grapalat"/>
          <w:sz w:val="20"/>
          <w:szCs w:val="20"/>
          <w:lang w:val="hy-AM"/>
        </w:rPr>
        <w:t>կարող փոփոխվել կողմերի պարտա</w:t>
      </w:r>
      <w:r>
        <w:rPr>
          <w:rFonts w:ascii="GHEA Grapalat" w:hAnsi="GHEA Grapalat"/>
          <w:sz w:val="20"/>
          <w:szCs w:val="20"/>
          <w:lang w:val="hy-AM"/>
        </w:rPr>
        <w:softHyphen/>
        <w:t>վորու</w:t>
      </w:r>
      <w:r>
        <w:rPr>
          <w:rFonts w:ascii="GHEA Grapalat" w:hAnsi="GHEA Grapalat"/>
          <w:sz w:val="20"/>
          <w:szCs w:val="20"/>
          <w:lang w:val="hy-AM"/>
        </w:rPr>
        <w:softHyphen/>
        <w:t xml:space="preserve">թյունների մասնակի չկատարման հետևանքով կամ ամբողջությամբ լուծվել կողմերի փոխադարձ համաձայնությամբ՝ բացառությամբ` </w:t>
      </w:r>
      <w:r>
        <w:rPr>
          <w:rFonts w:ascii="GHEA Grapalat" w:hAnsi="GHEA Grapalat"/>
          <w:sz w:val="20"/>
          <w:szCs w:val="20"/>
          <w:lang w:val="hy-AM"/>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F7179" w:rsidRDefault="00BF7179" w:rsidP="00BF7179">
      <w:pPr>
        <w:ind w:firstLine="567"/>
        <w:jc w:val="both"/>
        <w:rPr>
          <w:rFonts w:ascii="GHEA Grapalat" w:hAnsi="GHEA Grapalat"/>
          <w:sz w:val="20"/>
          <w:szCs w:val="20"/>
          <w:lang w:val="hy-AM"/>
        </w:rPr>
      </w:pPr>
      <w:r>
        <w:rPr>
          <w:rFonts w:ascii="GHEA Grapalat" w:hAnsi="GHEA Grapalat"/>
          <w:sz w:val="20"/>
          <w:szCs w:val="20"/>
          <w:lang w:val="hy-AM"/>
        </w:rPr>
        <w:tab/>
        <w:t>8.11 Վաճառողի  կողմից ստանձնած պարտավորությունները չկատա</w:t>
      </w:r>
      <w:r>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BF7179" w:rsidRDefault="00BF7179" w:rsidP="00BF7179">
      <w:pPr>
        <w:ind w:firstLine="567"/>
        <w:jc w:val="both"/>
        <w:rPr>
          <w:rFonts w:ascii="GHEA Grapalat" w:hAnsi="GHEA Grapalat"/>
          <w:sz w:val="20"/>
          <w:szCs w:val="20"/>
          <w:lang w:val="hy-AM"/>
        </w:rPr>
      </w:pPr>
      <w:r>
        <w:rPr>
          <w:rFonts w:ascii="GHEA Grapalat" w:hAnsi="GHEA Grapalat"/>
          <w:sz w:val="20"/>
          <w:szCs w:val="20"/>
          <w:lang w:val="hy-AM"/>
        </w:rPr>
        <w:t xml:space="preserve">   8.12</w:t>
      </w:r>
      <w:r>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7179" w:rsidRDefault="00BF7179" w:rsidP="00BF7179">
      <w:pPr>
        <w:ind w:firstLine="567"/>
        <w:jc w:val="both"/>
        <w:rPr>
          <w:rFonts w:ascii="GHEA Grapalat" w:hAnsi="GHEA Grapalat"/>
          <w:sz w:val="20"/>
          <w:szCs w:val="20"/>
          <w:lang w:val="hy-AM"/>
        </w:rPr>
      </w:pPr>
      <w:r>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BF7179" w:rsidRDefault="00BF7179" w:rsidP="00BF7179">
      <w:pPr>
        <w:ind w:firstLine="567"/>
        <w:jc w:val="both"/>
        <w:rPr>
          <w:rFonts w:ascii="GHEA Grapalat" w:hAnsi="GHEA Grapalat"/>
          <w:sz w:val="20"/>
          <w:szCs w:val="20"/>
          <w:lang w:val="hy-AM"/>
        </w:rPr>
      </w:pPr>
      <w:r>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BF7179" w:rsidRDefault="00BF7179" w:rsidP="00BF7179">
      <w:pPr>
        <w:ind w:firstLine="567"/>
        <w:jc w:val="both"/>
        <w:rPr>
          <w:rFonts w:ascii="GHEA Grapalat" w:hAnsi="GHEA Grapalat"/>
          <w:sz w:val="20"/>
          <w:lang w:val="hy-AM"/>
        </w:rPr>
      </w:pPr>
      <w:r>
        <w:rPr>
          <w:rFonts w:ascii="GHEA Grapalat" w:hAnsi="GHEA Grapalat"/>
          <w:sz w:val="20"/>
          <w:szCs w:val="20"/>
          <w:lang w:val="hy-AM"/>
        </w:rPr>
        <w:tab/>
      </w:r>
    </w:p>
    <w:p w:rsidR="00BF7179" w:rsidRDefault="00BF7179" w:rsidP="00BF7179">
      <w:pPr>
        <w:ind w:firstLine="709"/>
        <w:jc w:val="both"/>
        <w:rPr>
          <w:rFonts w:ascii="GHEA Grapalat" w:hAnsi="GHEA Grapalat"/>
          <w:sz w:val="20"/>
          <w:lang w:val="hy-AM"/>
        </w:rPr>
      </w:pPr>
      <w:r>
        <w:rPr>
          <w:rFonts w:ascii="GHEA Grapalat" w:hAnsi="GHEA Grapalat"/>
          <w:sz w:val="20"/>
          <w:lang w:val="hy-AM"/>
        </w:rPr>
        <w:t>9. Կողմերի հասցեները, բանկային վավերապայմանները և ստորագրությունները</w:t>
      </w:r>
    </w:p>
    <w:p w:rsidR="00BF7179" w:rsidRDefault="00BF7179" w:rsidP="00BF7179">
      <w:pPr>
        <w:ind w:firstLine="709"/>
        <w:jc w:val="both"/>
        <w:rPr>
          <w:rFonts w:ascii="GHEA Grapalat" w:hAnsi="GHEA Grapalat"/>
          <w:sz w:val="20"/>
          <w:lang w:val="hy-AM"/>
        </w:rPr>
      </w:pPr>
      <w:r>
        <w:rPr>
          <w:rFonts w:ascii="GHEA Grapalat" w:hAnsi="GHEA Grapalat"/>
          <w:sz w:val="20"/>
          <w:lang w:val="hy-AM"/>
        </w:rPr>
        <w:t xml:space="preserve"> </w:t>
      </w:r>
    </w:p>
    <w:p w:rsidR="00BF7179" w:rsidRDefault="00BF7179" w:rsidP="00BF7179">
      <w:pPr>
        <w:ind w:firstLine="709"/>
        <w:jc w:val="both"/>
        <w:rPr>
          <w:rFonts w:ascii="GHEA Grapalat" w:hAnsi="GHEA Grapalat"/>
          <w:sz w:val="20"/>
          <w:lang w:val="hy-AM"/>
        </w:rPr>
      </w:pPr>
    </w:p>
    <w:tbl>
      <w:tblPr>
        <w:tblW w:w="9645" w:type="dxa"/>
        <w:tblInd w:w="409" w:type="dxa"/>
        <w:tblLayout w:type="fixed"/>
        <w:tblLook w:val="04A0"/>
      </w:tblPr>
      <w:tblGrid>
        <w:gridCol w:w="4539"/>
        <w:gridCol w:w="760"/>
        <w:gridCol w:w="4346"/>
      </w:tblGrid>
      <w:tr w:rsidR="00BF7179" w:rsidTr="00BF7179">
        <w:tc>
          <w:tcPr>
            <w:tcW w:w="4536" w:type="dxa"/>
          </w:tcPr>
          <w:p w:rsidR="00BF7179" w:rsidRDefault="00BF7179">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BF7179" w:rsidRDefault="00BF7179">
            <w:pPr>
              <w:jc w:val="center"/>
              <w:rPr>
                <w:rFonts w:ascii="GHEA Grapalat" w:hAnsi="GHEA Grapalat" w:cs="Sylfaen"/>
                <w:lang w:val="hy-AM"/>
              </w:rPr>
            </w:pPr>
            <w:r>
              <w:rPr>
                <w:rFonts w:ascii="GHEA Grapalat" w:hAnsi="GHEA Grapalat" w:cs="Sylfaen"/>
                <w:lang w:val="hy-AM"/>
              </w:rPr>
              <w:t xml:space="preserve">Վանաձորի </w:t>
            </w:r>
            <w:r>
              <w:rPr>
                <w:rFonts w:ascii="GHEA Grapalat" w:hAnsi="GHEA Grapalat" w:cs="Sylfaen"/>
                <w:lang w:val="nb-NO"/>
              </w:rPr>
              <w:t xml:space="preserve">թիվ </w:t>
            </w:r>
            <w:r>
              <w:rPr>
                <w:rFonts w:ascii="GHEA Grapalat" w:hAnsi="GHEA Grapalat" w:cs="Sylfaen"/>
                <w:lang w:val="hy-AM"/>
              </w:rPr>
              <w:t xml:space="preserve">2 </w:t>
            </w:r>
            <w:r>
              <w:rPr>
                <w:rFonts w:ascii="GHEA Grapalat" w:hAnsi="GHEA Grapalat" w:cs="Sylfaen"/>
                <w:lang w:val="nb-NO"/>
              </w:rPr>
              <w:t xml:space="preserve"> </w:t>
            </w:r>
            <w:r>
              <w:rPr>
                <w:rFonts w:ascii="GHEA Grapalat" w:hAnsi="GHEA Grapalat" w:cs="Sylfaen"/>
                <w:lang w:val="hy-AM"/>
              </w:rPr>
              <w:t xml:space="preserve">մանկապարտեզ </w:t>
            </w:r>
          </w:p>
          <w:p w:rsidR="00BF7179" w:rsidRDefault="00BF7179">
            <w:pPr>
              <w:jc w:val="center"/>
              <w:rPr>
                <w:rFonts w:ascii="GHEA Grapalat" w:hAnsi="GHEA Grapalat"/>
                <w:lang w:val="nb-NO"/>
              </w:rPr>
            </w:pPr>
            <w:r>
              <w:rPr>
                <w:rFonts w:ascii="GHEA Grapalat" w:hAnsi="GHEA Grapalat" w:cs="Sylfaen"/>
                <w:lang w:val="hy-AM"/>
              </w:rPr>
              <w:t>ՀՈԱԿ</w:t>
            </w:r>
          </w:p>
          <w:p w:rsidR="00BF7179" w:rsidRDefault="00BF7179">
            <w:pPr>
              <w:jc w:val="center"/>
              <w:rPr>
                <w:rFonts w:ascii="GHEA Grapalat" w:hAnsi="GHEA Grapalat"/>
                <w:lang w:val="nb-NO"/>
              </w:rPr>
            </w:pPr>
            <w:r>
              <w:rPr>
                <w:rFonts w:ascii="GHEA Grapalat" w:hAnsi="GHEA Grapalat" w:cs="Sylfaen"/>
                <w:lang w:val="nb-NO"/>
              </w:rPr>
              <w:t>«</w:t>
            </w:r>
            <w:r>
              <w:rPr>
                <w:rFonts w:ascii="GHEA Grapalat" w:hAnsi="GHEA Grapalat" w:cs="Sylfaen"/>
                <w:lang w:val="hy-AM"/>
              </w:rPr>
              <w:t>Ամերիա</w:t>
            </w:r>
            <w:r>
              <w:rPr>
                <w:rFonts w:ascii="GHEA Grapalat" w:hAnsi="GHEA Grapalat" w:cs="Sylfaen"/>
                <w:lang w:val="nb-NO"/>
              </w:rPr>
              <w:t xml:space="preserve"> </w:t>
            </w:r>
            <w:r>
              <w:rPr>
                <w:rFonts w:ascii="GHEA Grapalat" w:hAnsi="GHEA Grapalat" w:cs="Sylfaen"/>
                <w:lang w:val="hy-AM"/>
              </w:rPr>
              <w:t>բանկ</w:t>
            </w:r>
            <w:r>
              <w:rPr>
                <w:rFonts w:ascii="GHEA Grapalat" w:hAnsi="GHEA Grapalat" w:cs="Times Armenian"/>
                <w:lang w:val="nb-NO"/>
              </w:rPr>
              <w:t xml:space="preserve">» </w:t>
            </w:r>
            <w:r>
              <w:rPr>
                <w:rFonts w:ascii="GHEA Grapalat" w:hAnsi="GHEA Grapalat" w:cs="Times Armenian"/>
                <w:lang w:val="hy-AM"/>
              </w:rPr>
              <w:t>ՓԲԸ</w:t>
            </w:r>
          </w:p>
          <w:p w:rsidR="00BF7179" w:rsidRDefault="00BF7179">
            <w:pPr>
              <w:jc w:val="center"/>
              <w:rPr>
                <w:rFonts w:ascii="GHEA Grapalat" w:hAnsi="GHEA Grapalat" w:cs="Sylfaen"/>
                <w:lang w:val="nb-NO"/>
              </w:rPr>
            </w:pPr>
            <w:r>
              <w:rPr>
                <w:rFonts w:ascii="GHEA Grapalat" w:hAnsi="GHEA Grapalat" w:cs="Sylfaen"/>
                <w:lang w:val="hy-AM"/>
              </w:rPr>
              <w:t xml:space="preserve">ՀՀ  </w:t>
            </w:r>
            <w:r>
              <w:rPr>
                <w:rFonts w:ascii="GHEA Grapalat" w:hAnsi="GHEA Grapalat" w:cs="Sylfaen"/>
                <w:lang w:val="nb-NO"/>
              </w:rPr>
              <w:t>1570020823270100</w:t>
            </w:r>
          </w:p>
          <w:p w:rsidR="00BF7179" w:rsidRDefault="00BF7179">
            <w:pPr>
              <w:jc w:val="center"/>
              <w:rPr>
                <w:rFonts w:ascii="GHEA Grapalat" w:hAnsi="GHEA Grapalat" w:cs="Sylfaen"/>
                <w:lang w:val="nb-NO"/>
              </w:rPr>
            </w:pPr>
            <w:r>
              <w:rPr>
                <w:rFonts w:ascii="GHEA Grapalat" w:hAnsi="GHEA Grapalat" w:cs="Sylfaen"/>
                <w:lang w:val="hy-AM"/>
              </w:rPr>
              <w:t>Հ</w:t>
            </w:r>
            <w:r>
              <w:rPr>
                <w:rFonts w:ascii="GHEA Grapalat" w:hAnsi="GHEA Grapalat" w:cs="Times Armenian"/>
              </w:rPr>
              <w:t>ՎՀ</w:t>
            </w:r>
            <w:r>
              <w:rPr>
                <w:rFonts w:ascii="GHEA Grapalat" w:hAnsi="GHEA Grapalat" w:cs="Sylfaen"/>
                <w:lang w:val="hy-AM"/>
              </w:rPr>
              <w:t xml:space="preserve">Հ  </w:t>
            </w:r>
            <w:r>
              <w:rPr>
                <w:rFonts w:ascii="GHEA Grapalat" w:hAnsi="GHEA Grapalat" w:cs="Sylfaen"/>
                <w:lang w:val="nb-NO"/>
              </w:rPr>
              <w:t>06914093</w:t>
            </w:r>
          </w:p>
          <w:p w:rsidR="00BF7179" w:rsidRDefault="00BF7179">
            <w:pPr>
              <w:jc w:val="center"/>
              <w:rPr>
                <w:rFonts w:ascii="GHEA Grapalat" w:hAnsi="GHEA Grapalat"/>
                <w:sz w:val="20"/>
                <w:lang w:val="hy-AM"/>
              </w:rPr>
            </w:pPr>
          </w:p>
          <w:p w:rsidR="00BF7179" w:rsidRDefault="00BF7179">
            <w:pPr>
              <w:jc w:val="center"/>
              <w:rPr>
                <w:rFonts w:ascii="GHEA Grapalat" w:hAnsi="GHEA Grapalat"/>
                <w:lang w:val="nb-NO"/>
              </w:rPr>
            </w:pPr>
            <w:r>
              <w:rPr>
                <w:rFonts w:ascii="GHEA Grapalat" w:hAnsi="GHEA Grapalat"/>
                <w:lang w:val="hy-AM"/>
              </w:rPr>
              <w:t>------------------</w:t>
            </w:r>
            <w:r>
              <w:rPr>
                <w:rFonts w:ascii="GHEA Grapalat" w:hAnsi="GHEA Grapalat"/>
              </w:rPr>
              <w:t>Ա</w:t>
            </w:r>
            <w:r>
              <w:rPr>
                <w:rFonts w:ascii="GHEA Grapalat" w:hAnsi="GHEA Grapalat"/>
                <w:lang w:val="nb-NO"/>
              </w:rPr>
              <w:t xml:space="preserve">. </w:t>
            </w:r>
            <w:r>
              <w:rPr>
                <w:rFonts w:ascii="GHEA Grapalat" w:hAnsi="GHEA Grapalat"/>
              </w:rPr>
              <w:t>Դարբի</w:t>
            </w:r>
            <w:r>
              <w:rPr>
                <w:rFonts w:ascii="GHEA Grapalat" w:hAnsi="GHEA Grapalat"/>
                <w:lang w:val="hy-AM"/>
              </w:rPr>
              <w:t>ն</w:t>
            </w:r>
            <w:r>
              <w:rPr>
                <w:rFonts w:ascii="GHEA Grapalat" w:hAnsi="GHEA Grapalat"/>
                <w:lang w:val="nb-NO"/>
              </w:rPr>
              <w:t>յան</w:t>
            </w:r>
          </w:p>
          <w:p w:rsidR="00BF7179" w:rsidRDefault="00BF7179">
            <w:pPr>
              <w:jc w:val="center"/>
              <w:rPr>
                <w:rFonts w:ascii="GHEA Grapalat" w:hAnsi="GHEA Grapalat"/>
                <w:b/>
                <w:sz w:val="20"/>
                <w:lang w:val="hy-AM"/>
              </w:rPr>
            </w:pPr>
            <w:r>
              <w:rPr>
                <w:rFonts w:ascii="GHEA Grapalat" w:hAnsi="GHEA Grapalat"/>
                <w:vertAlign w:val="superscript"/>
                <w:lang w:val="hy-AM"/>
              </w:rPr>
              <w:t xml:space="preserve"> (</w:t>
            </w:r>
            <w:r>
              <w:rPr>
                <w:rFonts w:ascii="GHEA Grapalat" w:hAnsi="GHEA Grapalat" w:cs="Sylfaen"/>
                <w:vertAlign w:val="superscript"/>
                <w:lang w:val="hy-AM"/>
              </w:rPr>
              <w:t>ստորագրություն</w:t>
            </w:r>
            <w:r>
              <w:rPr>
                <w:rFonts w:ascii="GHEA Grapalat" w:hAnsi="GHEA Grapalat" w:cs="Arial"/>
                <w:vertAlign w:val="superscript"/>
                <w:lang w:val="hy-AM"/>
              </w:rPr>
              <w:t>)</w:t>
            </w:r>
          </w:p>
          <w:p w:rsidR="00BF7179" w:rsidRDefault="00BF7179">
            <w:pPr>
              <w:jc w:val="center"/>
              <w:rPr>
                <w:rFonts w:ascii="GHEA Grapalat" w:hAnsi="GHEA Grapalat"/>
                <w:b/>
                <w:sz w:val="20"/>
                <w:lang w:val="nb-NO"/>
              </w:rPr>
            </w:pPr>
            <w:r>
              <w:rPr>
                <w:rFonts w:ascii="GHEA Grapalat" w:hAnsi="GHEA Grapalat" w:cs="Sylfaen"/>
                <w:b/>
                <w:sz w:val="20"/>
                <w:lang w:val="hy-AM"/>
              </w:rPr>
              <w:t>Կ</w:t>
            </w:r>
            <w:r>
              <w:rPr>
                <w:rFonts w:ascii="GHEA Grapalat" w:hAnsi="GHEA Grapalat" w:cs="Arial"/>
                <w:b/>
                <w:sz w:val="20"/>
                <w:lang w:val="hy-AM"/>
              </w:rPr>
              <w:t>.</w:t>
            </w:r>
            <w:r>
              <w:rPr>
                <w:rFonts w:ascii="GHEA Grapalat" w:hAnsi="GHEA Grapalat" w:cs="Sylfaen"/>
                <w:b/>
                <w:sz w:val="20"/>
                <w:lang w:val="hy-AM"/>
              </w:rPr>
              <w:t>Տ</w:t>
            </w:r>
          </w:p>
          <w:p w:rsidR="00BF7179" w:rsidRDefault="00BF7179">
            <w:pPr>
              <w:jc w:val="center"/>
              <w:rPr>
                <w:rFonts w:ascii="GHEA Grapalat" w:hAnsi="GHEA Grapalat"/>
                <w:u w:val="single"/>
              </w:rPr>
            </w:pPr>
            <w:r>
              <w:rPr>
                <w:rFonts w:ascii="GHEA Grapalat" w:hAnsi="GHEA Grapalat"/>
                <w:u w:val="single"/>
                <w:lang w:val="nb-NO"/>
              </w:rPr>
              <w:t xml:space="preserve"> </w:t>
            </w:r>
          </w:p>
          <w:p w:rsidR="00BF7179" w:rsidRDefault="00BF7179">
            <w:pPr>
              <w:rPr>
                <w:rFonts w:ascii="GHEA Grapalat" w:hAnsi="GHEA Grapalat"/>
                <w:lang w:val="hy-AM"/>
              </w:rPr>
            </w:pPr>
          </w:p>
          <w:p w:rsidR="00BF7179" w:rsidRDefault="00BF7179">
            <w:pPr>
              <w:jc w:val="center"/>
              <w:rPr>
                <w:rFonts w:ascii="GHEA Grapalat" w:hAnsi="GHEA Grapalat"/>
                <w:sz w:val="18"/>
                <w:szCs w:val="18"/>
                <w:lang w:val="hy-AM"/>
              </w:rPr>
            </w:pPr>
          </w:p>
        </w:tc>
        <w:tc>
          <w:tcPr>
            <w:tcW w:w="760" w:type="dxa"/>
          </w:tcPr>
          <w:p w:rsidR="00BF7179" w:rsidRDefault="00BF7179">
            <w:pPr>
              <w:jc w:val="center"/>
              <w:rPr>
                <w:rFonts w:ascii="GHEA Grapalat" w:hAnsi="GHEA Grapalat"/>
                <w:lang w:val="hy-AM"/>
              </w:rPr>
            </w:pPr>
          </w:p>
        </w:tc>
        <w:tc>
          <w:tcPr>
            <w:tcW w:w="4343" w:type="dxa"/>
          </w:tcPr>
          <w:p w:rsidR="00BF7179" w:rsidRDefault="00BF7179">
            <w:pPr>
              <w:jc w:val="center"/>
              <w:rPr>
                <w:rFonts w:ascii="GHEA Grapalat" w:hAnsi="GHEA Grapalat" w:cs="Sylfaen"/>
                <w:bCs/>
                <w:sz w:val="20"/>
                <w:szCs w:val="20"/>
                <w:lang w:val="hy-AM"/>
              </w:rPr>
            </w:pPr>
            <w:r>
              <w:rPr>
                <w:rFonts w:ascii="GHEA Grapalat" w:hAnsi="GHEA Grapalat" w:cs="Sylfaen"/>
                <w:bCs/>
                <w:sz w:val="20"/>
                <w:szCs w:val="20"/>
                <w:lang w:val="hy-AM"/>
              </w:rPr>
              <w:t>ՎԱՃԱՌՈՂ</w:t>
            </w:r>
          </w:p>
          <w:p w:rsidR="00BF7179" w:rsidRDefault="00BF7179">
            <w:pPr>
              <w:jc w:val="center"/>
              <w:rPr>
                <w:rFonts w:ascii="GHEA Grapalat" w:hAnsi="GHEA Grapalat"/>
                <w:lang w:val="hy-AM"/>
              </w:rPr>
            </w:pPr>
          </w:p>
          <w:p w:rsidR="00BF7179" w:rsidRDefault="00BF7179">
            <w:pPr>
              <w:jc w:val="center"/>
              <w:rPr>
                <w:rFonts w:ascii="GHEA Grapalat" w:hAnsi="GHEA Grapalat"/>
                <w:lang w:val="hy-AM"/>
              </w:rPr>
            </w:pPr>
          </w:p>
          <w:p w:rsidR="00BF7179" w:rsidRDefault="00BF7179">
            <w:pPr>
              <w:jc w:val="center"/>
              <w:rPr>
                <w:rFonts w:ascii="GHEA Grapalat" w:hAnsi="GHEA Grapalat"/>
              </w:rPr>
            </w:pPr>
          </w:p>
          <w:p w:rsidR="00BF7179" w:rsidRDefault="00BF7179">
            <w:pPr>
              <w:jc w:val="center"/>
              <w:rPr>
                <w:rFonts w:ascii="GHEA Grapalat" w:hAnsi="GHEA Grapalat"/>
              </w:rPr>
            </w:pPr>
          </w:p>
          <w:p w:rsidR="00BF7179" w:rsidRDefault="00BF7179">
            <w:pPr>
              <w:jc w:val="center"/>
              <w:rPr>
                <w:rFonts w:ascii="GHEA Grapalat" w:hAnsi="GHEA Grapalat"/>
              </w:rPr>
            </w:pPr>
          </w:p>
          <w:p w:rsidR="00BF7179" w:rsidRDefault="00BF7179">
            <w:pPr>
              <w:jc w:val="center"/>
              <w:rPr>
                <w:rFonts w:ascii="GHEA Grapalat" w:hAnsi="GHEA Grapalat"/>
              </w:rPr>
            </w:pPr>
          </w:p>
          <w:p w:rsidR="00BF7179" w:rsidRDefault="00BF7179">
            <w:pPr>
              <w:jc w:val="center"/>
              <w:rPr>
                <w:rFonts w:ascii="GHEA Grapalat" w:hAnsi="GHEA Grapalat"/>
                <w:lang w:val="hy-AM"/>
              </w:rPr>
            </w:pPr>
            <w:r>
              <w:rPr>
                <w:rFonts w:ascii="GHEA Grapalat" w:hAnsi="GHEA Grapalat"/>
                <w:lang w:val="hy-AM"/>
              </w:rPr>
              <w:t>---------------------------------</w:t>
            </w:r>
          </w:p>
          <w:p w:rsidR="00BF7179" w:rsidRDefault="00BF717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BF7179" w:rsidRDefault="00BF7179">
            <w:pPr>
              <w:jc w:val="center"/>
              <w:rPr>
                <w:rFonts w:ascii="GHEA Grapalat" w:hAnsi="GHEA Grapalat"/>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BF7179" w:rsidRDefault="00BF7179" w:rsidP="00BF7179">
      <w:pPr>
        <w:rPr>
          <w:rFonts w:ascii="GHEA Grapalat" w:hAnsi="GHEA Grapalat"/>
          <w:sz w:val="20"/>
          <w:lang w:val="hy-AM"/>
        </w:rPr>
      </w:pPr>
    </w:p>
    <w:p w:rsidR="00BF7179" w:rsidRDefault="00BF7179" w:rsidP="00BF7179">
      <w:pPr>
        <w:ind w:firstLine="720"/>
        <w:jc w:val="both"/>
        <w:rPr>
          <w:rFonts w:ascii="GHEA Grapalat" w:hAnsi="GHEA Grapalat"/>
          <w:sz w:val="20"/>
          <w:lang w:val="hy-AM"/>
        </w:rPr>
      </w:pPr>
    </w:p>
    <w:p w:rsidR="00BF7179" w:rsidRDefault="00BF7179" w:rsidP="00BF7179">
      <w:pPr>
        <w:tabs>
          <w:tab w:val="left" w:pos="1276"/>
        </w:tabs>
        <w:ind w:firstLine="720"/>
        <w:jc w:val="both"/>
        <w:rPr>
          <w:rFonts w:ascii="GHEA Grapalat" w:hAnsi="GHEA Grapalat" w:cs="Sylfaen"/>
          <w:sz w:val="20"/>
          <w:u w:val="single"/>
          <w:lang w:val="hy-AM"/>
        </w:rPr>
      </w:pPr>
    </w:p>
    <w:p w:rsidR="00BF7179" w:rsidRDefault="00BF7179" w:rsidP="00BF7179">
      <w:pPr>
        <w:rPr>
          <w:rFonts w:ascii="GHEA Grapalat" w:hAnsi="GHEA Grapalat"/>
          <w:sz w:val="20"/>
          <w:lang w:val="hy-AM"/>
        </w:rPr>
      </w:pPr>
    </w:p>
    <w:p w:rsidR="00BF7179" w:rsidRDefault="00BF7179" w:rsidP="00BF7179">
      <w:pPr>
        <w:spacing w:after="0"/>
        <w:rPr>
          <w:rFonts w:ascii="GHEA Grapalat" w:hAnsi="GHEA Grapalat"/>
          <w:sz w:val="20"/>
          <w:lang w:val="hy-AM"/>
        </w:rPr>
        <w:sectPr w:rsidR="00BF7179">
          <w:footnotePr>
            <w:pos w:val="beneathText"/>
          </w:footnotePr>
          <w:pgSz w:w="11906" w:h="16838"/>
          <w:pgMar w:top="360" w:right="662" w:bottom="360" w:left="720" w:header="562" w:footer="562" w:gutter="0"/>
          <w:cols w:space="720"/>
        </w:sectPr>
      </w:pPr>
    </w:p>
    <w:p w:rsidR="00BF7179" w:rsidRDefault="00BF7179" w:rsidP="00BF7179">
      <w:pPr>
        <w:jc w:val="right"/>
        <w:rPr>
          <w:rFonts w:ascii="GHEA Grapalat" w:hAnsi="GHEA Grapalat"/>
          <w:sz w:val="18"/>
          <w:lang w:val="hy-AM"/>
        </w:rPr>
      </w:pPr>
      <w:r>
        <w:rPr>
          <w:rFonts w:ascii="GHEA Grapalat" w:hAnsi="GHEA Grapalat"/>
          <w:sz w:val="18"/>
          <w:lang w:val="hy-AM"/>
        </w:rPr>
        <w:lastRenderedPageBreak/>
        <w:t>Հավելված N 1</w:t>
      </w:r>
    </w:p>
    <w:p w:rsidR="00BF7179" w:rsidRDefault="00BF7179" w:rsidP="00BF7179">
      <w:pPr>
        <w:jc w:val="right"/>
        <w:rPr>
          <w:rFonts w:ascii="GHEA Grapalat" w:hAnsi="GHEA Grapalat"/>
          <w:sz w:val="18"/>
          <w:lang w:val="hy-AM"/>
        </w:rPr>
      </w:pPr>
      <w:r>
        <w:rPr>
          <w:rFonts w:ascii="GHEA Grapalat" w:hAnsi="GHEA Grapalat"/>
          <w:sz w:val="18"/>
          <w:lang w:val="hy-AM"/>
        </w:rPr>
        <w:t xml:space="preserve">«         »              20  թ. կնքված </w:t>
      </w:r>
    </w:p>
    <w:p w:rsidR="00BF7179" w:rsidRDefault="00BF7179" w:rsidP="00BF7179">
      <w:pPr>
        <w:jc w:val="right"/>
        <w:rPr>
          <w:rFonts w:ascii="GHEA Grapalat" w:hAnsi="GHEA Grapalat"/>
          <w:sz w:val="18"/>
          <w:lang w:val="hy-AM"/>
        </w:rPr>
      </w:pPr>
      <w:r>
        <w:rPr>
          <w:rFonts w:ascii="GHEA Grapalat" w:hAnsi="GHEA Grapalat" w:cs="Times Armenian"/>
          <w:sz w:val="18"/>
          <w:szCs w:val="18"/>
          <w:lang w:val="af-ZA"/>
        </w:rPr>
        <w:t>&lt;&lt; Վ</w:t>
      </w:r>
      <w:r>
        <w:rPr>
          <w:rFonts w:ascii="GHEA Grapalat" w:hAnsi="GHEA Grapalat" w:cs="Times Armenian"/>
          <w:sz w:val="18"/>
          <w:szCs w:val="18"/>
          <w:lang w:val="hy-AM"/>
        </w:rPr>
        <w:t>2</w:t>
      </w:r>
      <w:r>
        <w:rPr>
          <w:rFonts w:ascii="GHEA Grapalat" w:hAnsi="GHEA Grapalat"/>
          <w:bCs/>
          <w:sz w:val="18"/>
          <w:szCs w:val="18"/>
          <w:lang w:val="af-ZA"/>
        </w:rPr>
        <w:t xml:space="preserve"> Մ</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sz w:val="18"/>
          <w:lang w:val="hy-AM"/>
        </w:rPr>
        <w:t>ծածկագրով պայմանագրի</w:t>
      </w:r>
    </w:p>
    <w:p w:rsidR="00BF7179" w:rsidRDefault="00BF7179" w:rsidP="00BF7179">
      <w:pPr>
        <w:jc w:val="center"/>
        <w:rPr>
          <w:rFonts w:ascii="GHEA Grapalat" w:hAnsi="GHEA Grapalat"/>
          <w:sz w:val="18"/>
          <w:lang w:val="hy-AM"/>
        </w:rPr>
      </w:pPr>
    </w:p>
    <w:p w:rsidR="00BF7179" w:rsidRDefault="00BF7179" w:rsidP="00BF7179">
      <w:pPr>
        <w:jc w:val="center"/>
        <w:rPr>
          <w:rFonts w:ascii="GHEA Grapalat" w:hAnsi="GHEA Grapalat"/>
          <w:sz w:val="20"/>
          <w:lang w:val="hy-AM"/>
        </w:rPr>
      </w:pPr>
    </w:p>
    <w:p w:rsidR="00BF7179" w:rsidRDefault="00BF7179" w:rsidP="00BF7179">
      <w:pPr>
        <w:jc w:val="center"/>
        <w:rPr>
          <w:rFonts w:ascii="GHEA Grapalat" w:hAnsi="GHEA Grapalat"/>
          <w:sz w:val="20"/>
          <w:lang w:val="hy-AM"/>
        </w:rPr>
      </w:pPr>
    </w:p>
    <w:p w:rsidR="00BF7179" w:rsidRDefault="00BF7179" w:rsidP="00BF7179">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BF7179" w:rsidRDefault="00BF7179" w:rsidP="00BF7179">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p w:rsidR="00BF7179" w:rsidRDefault="00BF7179" w:rsidP="00BF7179">
      <w:pPr>
        <w:jc w:val="center"/>
        <w:rPr>
          <w:rFonts w:ascii="GHEA Grapalat" w:hAnsi="GHEA Grapalat"/>
          <w:sz w:val="20"/>
          <w:lang w:val="hy-AM"/>
        </w:rPr>
      </w:pPr>
      <w:r>
        <w:rPr>
          <w:rFonts w:ascii="GHEA Grapalat" w:hAnsi="GHEA Grapalat"/>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23"/>
        <w:gridCol w:w="1469"/>
        <w:gridCol w:w="1317"/>
        <w:gridCol w:w="1461"/>
        <w:gridCol w:w="1021"/>
        <w:gridCol w:w="1000"/>
        <w:gridCol w:w="1170"/>
        <w:gridCol w:w="1170"/>
        <w:gridCol w:w="1423"/>
        <w:gridCol w:w="1043"/>
        <w:gridCol w:w="1220"/>
      </w:tblGrid>
      <w:tr w:rsidR="00BF7179" w:rsidTr="00BF7179">
        <w:tc>
          <w:tcPr>
            <w:tcW w:w="15423" w:type="dxa"/>
            <w:gridSpan w:val="12"/>
            <w:tcBorders>
              <w:top w:val="single" w:sz="4" w:space="0" w:color="auto"/>
              <w:left w:val="single" w:sz="4" w:space="0" w:color="auto"/>
              <w:bottom w:val="single" w:sz="4" w:space="0" w:color="auto"/>
              <w:right w:val="single" w:sz="4" w:space="0" w:color="auto"/>
            </w:tcBorders>
            <w:hideMark/>
          </w:tcPr>
          <w:p w:rsidR="00BF7179" w:rsidRDefault="00BF7179">
            <w:pPr>
              <w:jc w:val="center"/>
              <w:rPr>
                <w:rFonts w:ascii="GHEA Grapalat" w:hAnsi="GHEA Grapalat"/>
                <w:sz w:val="18"/>
              </w:rPr>
            </w:pPr>
            <w:r>
              <w:rPr>
                <w:rFonts w:ascii="GHEA Grapalat" w:hAnsi="GHEA Grapalat"/>
                <w:sz w:val="18"/>
              </w:rPr>
              <w:t>Ապրանքի</w:t>
            </w:r>
          </w:p>
        </w:tc>
      </w:tr>
      <w:tr w:rsidR="00BF7179" w:rsidTr="00BF7179">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rPr>
            </w:pPr>
            <w:r>
              <w:rPr>
                <w:rFonts w:ascii="GHEA Grapalat" w:hAnsi="GHEA Grapalat"/>
                <w:sz w:val="18"/>
              </w:rPr>
              <w:t>հրավերով նախատեսված չափաբաժնի համարը</w:t>
            </w:r>
          </w:p>
        </w:tc>
        <w:tc>
          <w:tcPr>
            <w:tcW w:w="1677"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rPr>
            </w:pPr>
            <w:r>
              <w:rPr>
                <w:rFonts w:ascii="GHEA Grapalat" w:hAnsi="GHEA Grapalat"/>
                <w:sz w:val="18"/>
              </w:rPr>
              <w:t>անվանումը և ապրանքային նշանը</w:t>
            </w:r>
          </w:p>
        </w:tc>
        <w:tc>
          <w:tcPr>
            <w:tcW w:w="1272"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rPr>
            </w:pPr>
            <w:r>
              <w:rPr>
                <w:rFonts w:ascii="GHEA Grapalat" w:hAnsi="GHEA Grapalat"/>
                <w:sz w:val="18"/>
              </w:rPr>
              <w:t>արտադրողը և ծագման երկիրը</w:t>
            </w:r>
          </w:p>
        </w:tc>
        <w:tc>
          <w:tcPr>
            <w:tcW w:w="1409"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rPr>
            </w:pPr>
            <w:r>
              <w:rPr>
                <w:rFonts w:ascii="GHEA Grapalat" w:hAnsi="GHEA Grapalat"/>
                <w:sz w:val="18"/>
              </w:rPr>
              <w:t>չափման միավորը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rPr>
            </w:pPr>
            <w:r>
              <w:rPr>
                <w:rFonts w:ascii="GHEA Grapalat" w:hAnsi="GHEA Grapalat"/>
                <w:sz w:val="18"/>
              </w:rPr>
              <w:t>միավորի գինը /ՀՀ դրամ</w:t>
            </w:r>
          </w:p>
        </w:tc>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rPr>
            </w:pPr>
            <w:r>
              <w:rPr>
                <w:rFonts w:ascii="GHEA Grapalat" w:hAnsi="GHEA Grapalat"/>
                <w:sz w:val="18"/>
              </w:rPr>
              <w:t>ընդհանուր գինը /ՀՀ դրամ</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rPr>
            </w:pPr>
            <w:r>
              <w:rPr>
                <w:rFonts w:ascii="GHEA Grapalat" w:hAnsi="GHEA Grapalat"/>
                <w:sz w:val="18"/>
              </w:rPr>
              <w:t>ընդհանուր քանակը</w:t>
            </w:r>
          </w:p>
        </w:tc>
        <w:tc>
          <w:tcPr>
            <w:tcW w:w="3858" w:type="dxa"/>
            <w:gridSpan w:val="3"/>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rPr>
            </w:pPr>
            <w:r>
              <w:rPr>
                <w:rFonts w:ascii="GHEA Grapalat" w:hAnsi="GHEA Grapalat"/>
                <w:sz w:val="18"/>
              </w:rPr>
              <w:t>մատակարարման</w:t>
            </w:r>
          </w:p>
        </w:tc>
      </w:tr>
      <w:tr w:rsidR="00BF7179" w:rsidTr="00BF7179">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rPr>
            </w:pPr>
            <w:r>
              <w:rPr>
                <w:rFonts w:ascii="GHEA Grapalat" w:hAnsi="GHEA Grapalat"/>
                <w:sz w:val="18"/>
              </w:rPr>
              <w:t>հասցեն</w:t>
            </w:r>
          </w:p>
        </w:tc>
        <w:tc>
          <w:tcPr>
            <w:tcW w:w="107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rPr>
            </w:pPr>
            <w:r>
              <w:rPr>
                <w:rFonts w:ascii="GHEA Grapalat" w:hAnsi="GHEA Grapalat"/>
                <w:sz w:val="18"/>
              </w:rPr>
              <w:t>ենթակա քանակը</w:t>
            </w:r>
          </w:p>
        </w:tc>
        <w:tc>
          <w:tcPr>
            <w:tcW w:w="1209"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sz w:val="18"/>
              </w:rPr>
            </w:pPr>
            <w:r>
              <w:rPr>
                <w:rFonts w:ascii="GHEA Grapalat" w:hAnsi="GHEA Grapalat"/>
                <w:sz w:val="18"/>
              </w:rPr>
              <w:t>Ժամկետը</w:t>
            </w:r>
          </w:p>
          <w:p w:rsidR="00BF7179" w:rsidRDefault="00BF7179">
            <w:pPr>
              <w:jc w:val="center"/>
              <w:rPr>
                <w:rFonts w:ascii="GHEA Grapalat" w:hAnsi="GHEA Grapalat"/>
                <w:sz w:val="18"/>
              </w:rPr>
            </w:pPr>
          </w:p>
        </w:tc>
      </w:tr>
      <w:tr w:rsidR="00BF7179" w:rsidTr="00BF7179">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1-64</w:t>
            </w:r>
          </w:p>
        </w:tc>
        <w:tc>
          <w:tcPr>
            <w:tcW w:w="1677"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sz w:val="18"/>
                <w:szCs w:val="18"/>
                <w:lang w:val="es-ES"/>
              </w:rPr>
            </w:pPr>
          </w:p>
        </w:tc>
        <w:tc>
          <w:tcPr>
            <w:tcW w:w="154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bCs/>
                <w:color w:val="000000"/>
                <w:sz w:val="18"/>
                <w:szCs w:val="18"/>
              </w:rPr>
            </w:pPr>
            <w:r>
              <w:rPr>
                <w:rFonts w:ascii="GHEA Grapalat" w:hAnsi="GHEA Grapalat"/>
                <w:bCs/>
                <w:color w:val="000000"/>
                <w:sz w:val="18"/>
                <w:szCs w:val="18"/>
              </w:rPr>
              <w:t>սննդամթերք</w:t>
            </w:r>
          </w:p>
        </w:tc>
        <w:tc>
          <w:tcPr>
            <w:tcW w:w="1272"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20"/>
              </w:rPr>
            </w:pPr>
          </w:p>
        </w:tc>
        <w:tc>
          <w:tcPr>
            <w:tcW w:w="140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szCs w:val="18"/>
                <w:u w:val="single"/>
              </w:rPr>
            </w:pPr>
            <w:r>
              <w:rPr>
                <w:rFonts w:ascii="GHEA Grapalat" w:hAnsi="GHEA Grapalat"/>
                <w:sz w:val="18"/>
                <w:szCs w:val="18"/>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Arial"/>
                <w:sz w:val="18"/>
                <w:szCs w:val="18"/>
              </w:rPr>
            </w:pPr>
            <w:r>
              <w:rPr>
                <w:rFonts w:ascii="GHEA Grapalat" w:hAnsi="GHEA Grapalat"/>
                <w:sz w:val="18"/>
                <w:szCs w:val="18"/>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sz w:val="18"/>
                <w:szCs w:val="18"/>
                <w:lang w:val="es-ES"/>
              </w:rPr>
            </w:pPr>
          </w:p>
        </w:tc>
        <w:tc>
          <w:tcPr>
            <w:tcW w:w="112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sz w:val="18"/>
                <w:szCs w:val="18"/>
              </w:rPr>
            </w:pPr>
            <w:r>
              <w:rPr>
                <w:rFonts w:ascii="GHEA Grapalat" w:hAnsi="GHEA Grapalat"/>
                <w:sz w:val="18"/>
                <w:szCs w:val="18"/>
                <w:u w:val="single"/>
              </w:rPr>
              <w:t>Տես ներքևում</w:t>
            </w:r>
          </w:p>
        </w:tc>
        <w:tc>
          <w:tcPr>
            <w:tcW w:w="157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szCs w:val="18"/>
              </w:rPr>
            </w:pPr>
            <w:r>
              <w:rPr>
                <w:rFonts w:ascii="GHEA Grapalat" w:hAnsi="GHEA Grapalat"/>
                <w:bCs/>
                <w:sz w:val="18"/>
                <w:szCs w:val="18"/>
                <w:lang w:val="af-ZA"/>
              </w:rPr>
              <w:t xml:space="preserve">ք. Վանաձոր, </w:t>
            </w:r>
            <w:r>
              <w:rPr>
                <w:rFonts w:ascii="GHEA Grapalat" w:hAnsi="GHEA Grapalat"/>
                <w:bCs/>
                <w:sz w:val="18"/>
                <w:szCs w:val="18"/>
              </w:rPr>
              <w:t>Մյասնիկյան 28</w:t>
            </w:r>
          </w:p>
        </w:tc>
        <w:tc>
          <w:tcPr>
            <w:tcW w:w="107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sz w:val="18"/>
                <w:szCs w:val="18"/>
              </w:rPr>
            </w:pPr>
            <w:r>
              <w:rPr>
                <w:rFonts w:ascii="GHEA Grapalat" w:hAnsi="GHEA Grapalat"/>
                <w:sz w:val="18"/>
                <w:szCs w:val="18"/>
                <w:u w:val="single"/>
              </w:rPr>
              <w:t>Տես ներքևում</w:t>
            </w:r>
          </w:p>
        </w:tc>
        <w:tc>
          <w:tcPr>
            <w:tcW w:w="120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szCs w:val="18"/>
              </w:rPr>
            </w:pPr>
            <w:r>
              <w:rPr>
                <w:rFonts w:ascii="GHEA Grapalat" w:hAnsi="GHEA Grapalat"/>
                <w:sz w:val="18"/>
                <w:szCs w:val="18"/>
              </w:rPr>
              <w:t>2018թ. հունվար-դեկտեմբեր</w:t>
            </w:r>
          </w:p>
        </w:tc>
      </w:tr>
    </w:tbl>
    <w:p w:rsidR="00BF7179" w:rsidRDefault="00BF7179" w:rsidP="00BF7179">
      <w:pPr>
        <w:jc w:val="both"/>
        <w:rPr>
          <w:rFonts w:ascii="GHEA Grapalat" w:hAnsi="GHEA Grapalat"/>
          <w:sz w:val="20"/>
        </w:rPr>
      </w:pPr>
      <w:r>
        <w:rPr>
          <w:rFonts w:ascii="GHEA Grapalat" w:hAnsi="GHEA Grapalat"/>
          <w:sz w:val="20"/>
        </w:rPr>
        <w:t xml:space="preserve"> </w:t>
      </w:r>
    </w:p>
    <w:p w:rsidR="00BF7179" w:rsidRDefault="00BF7179" w:rsidP="00BF7179">
      <w:pPr>
        <w:jc w:val="both"/>
        <w:rPr>
          <w:rFonts w:ascii="GHEA Grapalat" w:hAnsi="GHEA Grapalat"/>
          <w:sz w:val="20"/>
        </w:rPr>
      </w:pPr>
    </w:p>
    <w:p w:rsidR="00BF7179" w:rsidRDefault="00BF7179" w:rsidP="00BF717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F7179" w:rsidRDefault="00BF7179" w:rsidP="00BF717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tbl>
      <w:tblPr>
        <w:tblW w:w="17340" w:type="dxa"/>
        <w:tblInd w:w="-432" w:type="dxa"/>
        <w:tblLayout w:type="fixed"/>
        <w:tblLook w:val="04A0"/>
      </w:tblPr>
      <w:tblGrid>
        <w:gridCol w:w="542"/>
        <w:gridCol w:w="1893"/>
        <w:gridCol w:w="1168"/>
        <w:gridCol w:w="1351"/>
        <w:gridCol w:w="1800"/>
        <w:gridCol w:w="1890"/>
        <w:gridCol w:w="1890"/>
        <w:gridCol w:w="2160"/>
        <w:gridCol w:w="1620"/>
        <w:gridCol w:w="1710"/>
        <w:gridCol w:w="236"/>
        <w:gridCol w:w="1080"/>
      </w:tblGrid>
      <w:tr w:rsidR="00BF7179" w:rsidTr="00BF7179">
        <w:trPr>
          <w:gridAfter w:val="2"/>
          <w:wAfter w:w="1316" w:type="dxa"/>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Sylfaen"/>
                <w:sz w:val="20"/>
              </w:rPr>
            </w:pPr>
            <w:r>
              <w:rPr>
                <w:rFonts w:ascii="GHEA Grapalat" w:hAnsi="GHEA Grapalat" w:cs="Sylfaen"/>
                <w:sz w:val="20"/>
              </w:rPr>
              <w:lastRenderedPageBreak/>
              <w:t>Հ</w:t>
            </w:r>
            <w:r>
              <w:rPr>
                <w:rFonts w:ascii="GHEA Grapalat" w:hAnsi="GHEA Grapalat" w:cs="Arial LatArm"/>
                <w:sz w:val="20"/>
              </w:rPr>
              <w:t>/</w:t>
            </w:r>
            <w:r>
              <w:rPr>
                <w:rFonts w:ascii="GHEA Grapalat" w:hAnsi="GHEA Grapalat"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Arial LatArm"/>
              </w:rPr>
            </w:pPr>
            <w:r>
              <w:rPr>
                <w:rFonts w:ascii="GHEA Grapalat" w:hAnsi="GHEA Grapalat"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Sylfaen"/>
              </w:rPr>
            </w:pPr>
            <w:r>
              <w:rPr>
                <w:rFonts w:ascii="GHEA Grapalat" w:hAnsi="GHEA Grapalat" w:cs="Arial LatArm"/>
              </w:rPr>
              <w:t xml:space="preserve">Նախատեսվում է </w:t>
            </w:r>
            <w:r>
              <w:rPr>
                <w:rFonts w:ascii="GHEA Grapalat" w:hAnsi="GHEA Grapalat"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Arial LatArm"/>
                <w:sz w:val="20"/>
              </w:rPr>
            </w:pPr>
            <w:r>
              <w:rPr>
                <w:rFonts w:ascii="GHEA Grapalat" w:hAnsi="GHEA Grapalat" w:cs="Arial LatArm"/>
              </w:rPr>
              <w:t>Ընդամենը</w:t>
            </w:r>
          </w:p>
        </w:tc>
      </w:tr>
      <w:tr w:rsidR="00BF7179" w:rsidTr="00BF7179">
        <w:trPr>
          <w:gridAfter w:val="2"/>
          <w:wAfter w:w="1316" w:type="dxa"/>
          <w:trHeight w:val="46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Arial LatArm"/>
              </w:rPr>
            </w:pPr>
            <w:r>
              <w:rPr>
                <w:rFonts w:ascii="GHEA Grapalat" w:hAnsi="GHEA Grapalat"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Arial LatArm"/>
                <w:sz w:val="16"/>
                <w:szCs w:val="16"/>
              </w:rPr>
            </w:pPr>
            <w:r>
              <w:rPr>
                <w:rFonts w:ascii="GHEA Grapalat" w:hAnsi="GHEA Grapalat"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Arial LatArm"/>
                <w:sz w:val="16"/>
                <w:szCs w:val="16"/>
              </w:rPr>
            </w:pPr>
            <w:r>
              <w:rPr>
                <w:rFonts w:ascii="GHEA Grapalat" w:hAnsi="GHEA Grapalat" w:cs="Sylfaen"/>
                <w:sz w:val="16"/>
                <w:szCs w:val="16"/>
              </w:rPr>
              <w:t>Միավորի</w:t>
            </w:r>
            <w:r>
              <w:rPr>
                <w:rFonts w:ascii="GHEA Grapalat" w:hAnsi="GHEA Grapalat" w:cs="Arial LatArm"/>
                <w:sz w:val="16"/>
                <w:szCs w:val="16"/>
              </w:rPr>
              <w:t xml:space="preserve"> </w:t>
            </w:r>
            <w:r>
              <w:rPr>
                <w:rFonts w:ascii="GHEA Grapalat" w:hAnsi="GHEA Grapalat" w:cs="Sylfaen"/>
                <w:sz w:val="16"/>
                <w:szCs w:val="16"/>
              </w:rPr>
              <w:t>գինը</w:t>
            </w:r>
            <w:r>
              <w:rPr>
                <w:rFonts w:ascii="GHEA Grapalat" w:hAnsi="GHEA Grapalat"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Arial LatArm"/>
                <w:sz w:val="20"/>
              </w:rPr>
            </w:pPr>
            <w:r>
              <w:rPr>
                <w:rFonts w:ascii="GHEA Grapalat" w:hAnsi="GHEA Grapalat" w:cs="Arial LatArm"/>
                <w:sz w:val="20"/>
              </w:rPr>
              <w:t xml:space="preserve">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Arial LatArm"/>
                <w:sz w:val="20"/>
              </w:rPr>
            </w:pPr>
            <w:r>
              <w:rPr>
                <w:rFonts w:ascii="GHEA Grapalat" w:hAnsi="GHEA Grapalat" w:cs="Arial LatArm"/>
                <w:sz w:val="20"/>
              </w:rPr>
              <w:t xml:space="preserve">II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Arial LatArm"/>
                <w:sz w:val="20"/>
              </w:rPr>
            </w:pPr>
            <w:r>
              <w:rPr>
                <w:rFonts w:ascii="GHEA Grapalat" w:hAnsi="GHEA Grapalat" w:cs="Arial LatArm"/>
                <w:sz w:val="20"/>
              </w:rPr>
              <w:t xml:space="preserve">III </w:t>
            </w:r>
            <w:r>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Arial LatArm"/>
                <w:sz w:val="20"/>
              </w:rPr>
            </w:pPr>
            <w:r>
              <w:rPr>
                <w:rFonts w:ascii="GHEA Grapalat" w:hAnsi="GHEA Grapalat"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rPr>
                <w:rFonts w:cs="Times New Roman"/>
              </w:rPr>
            </w:pPr>
          </w:p>
        </w:tc>
      </w:tr>
      <w:tr w:rsidR="00BF7179" w:rsidTr="00BF7179">
        <w:trPr>
          <w:gridAfter w:val="2"/>
          <w:wAfter w:w="1316" w:type="dxa"/>
          <w:trHeight w:val="48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cs="Sylfaen"/>
                <w:sz w:val="20"/>
              </w:rPr>
            </w:pPr>
          </w:p>
        </w:tc>
        <w:tc>
          <w:tcPr>
            <w:tcW w:w="300" w:type="dxa"/>
            <w:vMerge/>
            <w:tcBorders>
              <w:top w:val="nil"/>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cs="Arial LatArm"/>
              </w:rPr>
            </w:pPr>
          </w:p>
        </w:tc>
        <w:tc>
          <w:tcPr>
            <w:tcW w:w="300" w:type="dxa"/>
            <w:vMerge/>
            <w:tcBorders>
              <w:top w:val="nil"/>
              <w:left w:val="nil"/>
              <w:bottom w:val="single" w:sz="4" w:space="0" w:color="auto"/>
              <w:right w:val="single" w:sz="4" w:space="0" w:color="auto"/>
            </w:tcBorders>
            <w:vAlign w:val="center"/>
            <w:hideMark/>
          </w:tcPr>
          <w:p w:rsidR="00BF7179" w:rsidRDefault="00BF7179">
            <w:pPr>
              <w:spacing w:after="0" w:line="240" w:lineRule="auto"/>
              <w:rPr>
                <w:rFonts w:ascii="GHEA Grapalat" w:hAnsi="GHEA Grapalat" w:cs="Arial LatArm"/>
                <w:sz w:val="16"/>
                <w:szCs w:val="16"/>
              </w:rPr>
            </w:pPr>
          </w:p>
        </w:tc>
        <w:tc>
          <w:tcPr>
            <w:tcW w:w="300" w:type="dxa"/>
            <w:vMerge/>
            <w:tcBorders>
              <w:top w:val="nil"/>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cs="Arial LatArm"/>
                <w:sz w:val="16"/>
                <w:szCs w:val="16"/>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Arial LatArm"/>
                <w:sz w:val="16"/>
                <w:szCs w:val="16"/>
              </w:rPr>
            </w:pPr>
            <w:r>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Arial LatArm"/>
                <w:sz w:val="16"/>
                <w:szCs w:val="16"/>
              </w:rPr>
            </w:pPr>
            <w:r>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Arial LatArm"/>
                <w:sz w:val="16"/>
                <w:szCs w:val="16"/>
              </w:rPr>
            </w:pPr>
            <w:r>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Arial LatArm"/>
                <w:sz w:val="16"/>
                <w:szCs w:val="16"/>
              </w:rPr>
            </w:pPr>
            <w:r>
              <w:rPr>
                <w:rFonts w:ascii="GHEA Grapalat" w:hAnsi="GHEA Grapalat" w:cs="Sylfaen"/>
                <w:sz w:val="16"/>
                <w:szCs w:val="16"/>
              </w:rPr>
              <w:t>քանակը</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Arial LatArm"/>
                <w:sz w:val="16"/>
                <w:szCs w:val="16"/>
              </w:rPr>
            </w:pPr>
            <w:r>
              <w:rPr>
                <w:rFonts w:ascii="GHEA Grapalat" w:hAnsi="GHEA Grapalat" w:cs="Sylfaen"/>
                <w:sz w:val="16"/>
                <w:szCs w:val="16"/>
              </w:rPr>
              <w:t>Քանակը</w:t>
            </w:r>
          </w:p>
        </w:tc>
        <w:tc>
          <w:tcPr>
            <w:tcW w:w="171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Arial LatArm"/>
                <w:sz w:val="16"/>
                <w:szCs w:val="16"/>
              </w:rPr>
            </w:pPr>
            <w:r>
              <w:rPr>
                <w:rFonts w:ascii="GHEA Grapalat" w:hAnsi="GHEA Grapalat" w:cs="Sylfaen"/>
                <w:sz w:val="16"/>
                <w:szCs w:val="16"/>
              </w:rPr>
              <w:t>գումար</w:t>
            </w:r>
          </w:p>
        </w:tc>
      </w:tr>
      <w:tr w:rsidR="00BF7179" w:rsidTr="00BF7179">
        <w:trPr>
          <w:gridAfter w:val="2"/>
          <w:wAfter w:w="1316" w:type="dxa"/>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BF7179" w:rsidRDefault="00BF7179">
            <w:pPr>
              <w:jc w:val="center"/>
              <w:rPr>
                <w:rFonts w:ascii="GHEA Grapalat" w:hAnsi="GHEA Grapalat" w:cs="Arial LatArm"/>
                <w:sz w:val="18"/>
                <w:szCs w:val="18"/>
              </w:rPr>
            </w:pPr>
            <w:r>
              <w:rPr>
                <w:rFonts w:ascii="GHEA Grapalat" w:hAnsi="GHEA Grapalat"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BF7179" w:rsidRDefault="00BF7179">
            <w:pPr>
              <w:jc w:val="center"/>
              <w:rPr>
                <w:rFonts w:ascii="GHEA Grapalat" w:hAnsi="GHEA Grapalat" w:cs="Arial LatArm"/>
                <w:sz w:val="18"/>
                <w:szCs w:val="18"/>
              </w:rPr>
            </w:pPr>
            <w:r>
              <w:rPr>
                <w:rFonts w:ascii="GHEA Grapalat" w:hAnsi="GHEA Grapalat"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BF7179" w:rsidRDefault="00BF7179">
            <w:pPr>
              <w:jc w:val="center"/>
              <w:rPr>
                <w:rFonts w:ascii="GHEA Grapalat" w:hAnsi="GHEA Grapalat" w:cs="Arial LatArm"/>
                <w:sz w:val="18"/>
                <w:szCs w:val="18"/>
              </w:rPr>
            </w:pPr>
            <w:r>
              <w:rPr>
                <w:rFonts w:ascii="GHEA Grapalat" w:hAnsi="GHEA Grapalat"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BF7179" w:rsidRDefault="00BF7179">
            <w:pPr>
              <w:jc w:val="center"/>
              <w:rPr>
                <w:rFonts w:ascii="GHEA Grapalat" w:hAnsi="GHEA Grapalat" w:cs="Arial LatArm"/>
                <w:sz w:val="18"/>
                <w:szCs w:val="18"/>
              </w:rPr>
            </w:pPr>
            <w:r>
              <w:rPr>
                <w:rFonts w:ascii="GHEA Grapalat" w:hAnsi="GHEA Grapalat"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BF7179" w:rsidRDefault="00BF7179">
            <w:pPr>
              <w:jc w:val="center"/>
              <w:rPr>
                <w:rFonts w:ascii="GHEA Grapalat" w:hAnsi="GHEA Grapalat" w:cs="Arial LatArm"/>
                <w:sz w:val="18"/>
                <w:szCs w:val="18"/>
              </w:rPr>
            </w:pPr>
            <w:r>
              <w:rPr>
                <w:rFonts w:ascii="GHEA Grapalat" w:hAnsi="GHEA Grapalat"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BF7179" w:rsidRDefault="00BF7179">
            <w:pPr>
              <w:jc w:val="center"/>
              <w:rPr>
                <w:rFonts w:ascii="GHEA Grapalat" w:hAnsi="GHEA Grapalat" w:cs="Arial LatArm"/>
                <w:sz w:val="18"/>
                <w:szCs w:val="18"/>
              </w:rPr>
            </w:pPr>
            <w:r>
              <w:rPr>
                <w:rFonts w:ascii="GHEA Grapalat" w:hAnsi="GHEA Grapalat"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BF7179" w:rsidRDefault="00BF7179">
            <w:pPr>
              <w:jc w:val="center"/>
              <w:rPr>
                <w:rFonts w:ascii="GHEA Grapalat" w:hAnsi="GHEA Grapalat" w:cs="Arial LatArm"/>
                <w:sz w:val="18"/>
                <w:szCs w:val="18"/>
              </w:rPr>
            </w:pPr>
            <w:r>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BF7179" w:rsidRDefault="00BF7179">
            <w:pPr>
              <w:jc w:val="center"/>
              <w:rPr>
                <w:rFonts w:ascii="GHEA Grapalat" w:hAnsi="GHEA Grapalat" w:cs="Arial LatArm"/>
                <w:sz w:val="18"/>
                <w:szCs w:val="18"/>
              </w:rPr>
            </w:pPr>
            <w:r>
              <w:rPr>
                <w:rFonts w:ascii="GHEA Grapalat" w:hAnsi="GHEA Grapalat"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BF7179" w:rsidRDefault="00BF7179">
            <w:pPr>
              <w:jc w:val="center"/>
              <w:rPr>
                <w:rFonts w:ascii="GHEA Grapalat" w:hAnsi="GHEA Grapalat" w:cs="Arial LatArm"/>
                <w:sz w:val="18"/>
                <w:szCs w:val="18"/>
              </w:rPr>
            </w:pPr>
            <w:r>
              <w:rPr>
                <w:rFonts w:ascii="GHEA Grapalat" w:hAnsi="GHEA Grapalat"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BF7179" w:rsidRDefault="00BF7179">
            <w:pPr>
              <w:jc w:val="center"/>
              <w:rPr>
                <w:rFonts w:ascii="GHEA Grapalat" w:hAnsi="GHEA Grapalat" w:cs="Arial LatArm"/>
                <w:sz w:val="18"/>
                <w:szCs w:val="18"/>
              </w:rPr>
            </w:pPr>
            <w:r>
              <w:rPr>
                <w:rFonts w:ascii="GHEA Grapalat" w:hAnsi="GHEA Grapalat" w:cs="Arial LatArm"/>
                <w:sz w:val="18"/>
                <w:szCs w:val="18"/>
              </w:rPr>
              <w:t>14</w:t>
            </w: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Հաց</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1250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1400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1300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1450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5400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2</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Բուլկի</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հատ</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500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550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500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550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2100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3</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Կաղամբ</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300</w:t>
            </w: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300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Կաղամբ</w:t>
            </w:r>
          </w:p>
        </w:tc>
        <w:tc>
          <w:tcPr>
            <w:tcW w:w="116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300</w:t>
            </w:r>
          </w:p>
        </w:tc>
        <w:tc>
          <w:tcPr>
            <w:tcW w:w="18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200</w:t>
            </w:r>
          </w:p>
        </w:tc>
        <w:tc>
          <w:tcPr>
            <w:tcW w:w="216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500</w:t>
            </w:r>
          </w:p>
        </w:tc>
        <w:tc>
          <w:tcPr>
            <w:tcW w:w="171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5</w:t>
            </w:r>
          </w:p>
        </w:tc>
        <w:tc>
          <w:tcPr>
            <w:tcW w:w="1892" w:type="dxa"/>
            <w:tcBorders>
              <w:top w:val="single" w:sz="4" w:space="0" w:color="auto"/>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Կարտոֆիլ</w:t>
            </w:r>
          </w:p>
        </w:tc>
        <w:tc>
          <w:tcPr>
            <w:tcW w:w="1167"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200</w:t>
            </w:r>
          </w:p>
        </w:tc>
        <w:tc>
          <w:tcPr>
            <w:tcW w:w="189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200</w:t>
            </w:r>
          </w:p>
        </w:tc>
        <w:tc>
          <w:tcPr>
            <w:tcW w:w="171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6</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Կարտոֆիլ</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400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300</w:t>
            </w:r>
          </w:p>
        </w:tc>
        <w:tc>
          <w:tcPr>
            <w:tcW w:w="216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700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7</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Կարտոֆիլ</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250</w:t>
            </w: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250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8</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Սոխ գլուխ</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70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9</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Գազար</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160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10</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Գազար</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lastRenderedPageBreak/>
              <w:t>11</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Վարունգ</w:t>
            </w:r>
          </w:p>
        </w:tc>
        <w:tc>
          <w:tcPr>
            <w:tcW w:w="116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60</w:t>
            </w:r>
          </w:p>
        </w:tc>
        <w:tc>
          <w:tcPr>
            <w:tcW w:w="189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60</w:t>
            </w:r>
          </w:p>
        </w:tc>
        <w:tc>
          <w:tcPr>
            <w:tcW w:w="171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12</w:t>
            </w:r>
          </w:p>
        </w:tc>
        <w:tc>
          <w:tcPr>
            <w:tcW w:w="1892" w:type="dxa"/>
            <w:tcBorders>
              <w:top w:val="single" w:sz="4" w:space="0" w:color="auto"/>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Վարունգ</w:t>
            </w:r>
          </w:p>
        </w:tc>
        <w:tc>
          <w:tcPr>
            <w:tcW w:w="1167"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80</w:t>
            </w:r>
          </w:p>
        </w:tc>
        <w:tc>
          <w:tcPr>
            <w:tcW w:w="171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13</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Խառը կանաչի</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կապ</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95</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14</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Խառը կանաչի</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կապ</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95</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15</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Բազուկ</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30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16</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Բազուկ</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17</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Լոլիկ</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18</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Լոլիկ</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19</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Տավարի միս 1-</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180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220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220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250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870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20</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Հավի կրծքամիս 1-ին կարգի</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250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270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300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300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1120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21</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Ձու</w:t>
            </w:r>
          </w:p>
        </w:tc>
        <w:tc>
          <w:tcPr>
            <w:tcW w:w="116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հատ</w:t>
            </w:r>
          </w:p>
        </w:tc>
        <w:tc>
          <w:tcPr>
            <w:tcW w:w="135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450</w:t>
            </w:r>
          </w:p>
        </w:tc>
        <w:tc>
          <w:tcPr>
            <w:tcW w:w="18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700</w:t>
            </w:r>
          </w:p>
        </w:tc>
        <w:tc>
          <w:tcPr>
            <w:tcW w:w="18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450</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2100</w:t>
            </w:r>
          </w:p>
        </w:tc>
        <w:tc>
          <w:tcPr>
            <w:tcW w:w="171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22</w:t>
            </w:r>
          </w:p>
        </w:tc>
        <w:tc>
          <w:tcPr>
            <w:tcW w:w="1892" w:type="dxa"/>
            <w:tcBorders>
              <w:top w:val="single" w:sz="4" w:space="0" w:color="auto"/>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Ծիրան</w:t>
            </w:r>
          </w:p>
        </w:tc>
        <w:tc>
          <w:tcPr>
            <w:tcW w:w="1167"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lang w:val="hy-AM"/>
              </w:rPr>
            </w:pPr>
          </w:p>
        </w:tc>
        <w:tc>
          <w:tcPr>
            <w:tcW w:w="189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100</w:t>
            </w:r>
          </w:p>
        </w:tc>
        <w:tc>
          <w:tcPr>
            <w:tcW w:w="171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lastRenderedPageBreak/>
              <w:t>23</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Դեղձ</w:t>
            </w:r>
          </w:p>
        </w:tc>
        <w:tc>
          <w:tcPr>
            <w:tcW w:w="116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160</w:t>
            </w:r>
          </w:p>
        </w:tc>
        <w:tc>
          <w:tcPr>
            <w:tcW w:w="216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160</w:t>
            </w:r>
          </w:p>
        </w:tc>
        <w:tc>
          <w:tcPr>
            <w:tcW w:w="171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24</w:t>
            </w:r>
          </w:p>
        </w:tc>
        <w:tc>
          <w:tcPr>
            <w:tcW w:w="1892" w:type="dxa"/>
            <w:tcBorders>
              <w:top w:val="single" w:sz="4" w:space="0" w:color="auto"/>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Սալոր</w:t>
            </w:r>
          </w:p>
        </w:tc>
        <w:tc>
          <w:tcPr>
            <w:tcW w:w="1167"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30</w:t>
            </w:r>
          </w:p>
        </w:tc>
        <w:tc>
          <w:tcPr>
            <w:tcW w:w="171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25</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Խնձոր</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26</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Խնձոր</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50</w:t>
            </w: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50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27</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Մանդարին</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50</w:t>
            </w: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100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150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28</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Բանան</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29</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Չամիչ քիշմիշի</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6</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15</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30</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Կաթ խտացրած շաքարով</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320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250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280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1050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31</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Կաթ խտացրած շաքարով, եփած</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75</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110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110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395</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32</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Թթվասեր 20%</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220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230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250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900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33</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Մածուն բարձր յուղայնության</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lang w:val="en-US"/>
              </w:rPr>
            </w:pPr>
            <w:r>
              <w:rPr>
                <w:rFonts w:ascii="GHEA Grapalat" w:hAnsi="GHEA Grapalat" w:cs="Calibri"/>
                <w:bCs/>
                <w:sz w:val="20"/>
                <w:szCs w:val="20"/>
                <w:lang w:val="en-US"/>
              </w:rPr>
              <w:t>տուփ</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180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260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270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910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34</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Կաթ պաստերացված</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լիտր</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40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lastRenderedPageBreak/>
              <w:t>35</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Կաթնաշոռ բարձր յուղայնության</w:t>
            </w:r>
          </w:p>
        </w:tc>
        <w:tc>
          <w:tcPr>
            <w:tcW w:w="116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400</w:t>
            </w:r>
          </w:p>
        </w:tc>
        <w:tc>
          <w:tcPr>
            <w:tcW w:w="18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450</w:t>
            </w:r>
          </w:p>
        </w:tc>
        <w:tc>
          <w:tcPr>
            <w:tcW w:w="18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400</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480</w:t>
            </w:r>
          </w:p>
        </w:tc>
        <w:tc>
          <w:tcPr>
            <w:tcW w:w="16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1730</w:t>
            </w:r>
          </w:p>
        </w:tc>
        <w:tc>
          <w:tcPr>
            <w:tcW w:w="171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36</w:t>
            </w:r>
          </w:p>
        </w:tc>
        <w:tc>
          <w:tcPr>
            <w:tcW w:w="1892" w:type="dxa"/>
            <w:tcBorders>
              <w:top w:val="single" w:sz="4" w:space="0" w:color="auto"/>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Պանիր</w:t>
            </w:r>
          </w:p>
        </w:tc>
        <w:tc>
          <w:tcPr>
            <w:tcW w:w="1167"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40</w:t>
            </w:r>
          </w:p>
        </w:tc>
        <w:tc>
          <w:tcPr>
            <w:tcW w:w="189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40</w:t>
            </w:r>
          </w:p>
        </w:tc>
        <w:tc>
          <w:tcPr>
            <w:tcW w:w="162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150</w:t>
            </w:r>
          </w:p>
        </w:tc>
        <w:tc>
          <w:tcPr>
            <w:tcW w:w="171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37</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Կարագ սերուցքային</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35</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155</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38</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Յուղ հալած</w:t>
            </w:r>
          </w:p>
        </w:tc>
        <w:tc>
          <w:tcPr>
            <w:tcW w:w="116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70</w:t>
            </w:r>
          </w:p>
        </w:tc>
        <w:tc>
          <w:tcPr>
            <w:tcW w:w="18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80</w:t>
            </w:r>
          </w:p>
        </w:tc>
        <w:tc>
          <w:tcPr>
            <w:tcW w:w="18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80</w:t>
            </w:r>
          </w:p>
        </w:tc>
        <w:tc>
          <w:tcPr>
            <w:tcW w:w="16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310</w:t>
            </w:r>
          </w:p>
        </w:tc>
        <w:tc>
          <w:tcPr>
            <w:tcW w:w="171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39</w:t>
            </w:r>
          </w:p>
        </w:tc>
        <w:tc>
          <w:tcPr>
            <w:tcW w:w="1892" w:type="dxa"/>
            <w:tcBorders>
              <w:top w:val="single" w:sz="4" w:space="0" w:color="auto"/>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Յուղ բուսական</w:t>
            </w:r>
          </w:p>
        </w:tc>
        <w:tc>
          <w:tcPr>
            <w:tcW w:w="1167"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Լիտր</w:t>
            </w:r>
          </w:p>
        </w:tc>
        <w:tc>
          <w:tcPr>
            <w:tcW w:w="135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65</w:t>
            </w:r>
          </w:p>
        </w:tc>
        <w:tc>
          <w:tcPr>
            <w:tcW w:w="189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76</w:t>
            </w:r>
          </w:p>
        </w:tc>
        <w:tc>
          <w:tcPr>
            <w:tcW w:w="189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74</w:t>
            </w:r>
          </w:p>
        </w:tc>
        <w:tc>
          <w:tcPr>
            <w:tcW w:w="216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75</w:t>
            </w:r>
          </w:p>
        </w:tc>
        <w:tc>
          <w:tcPr>
            <w:tcW w:w="1620" w:type="dxa"/>
            <w:tcBorders>
              <w:top w:val="single" w:sz="4" w:space="0" w:color="auto"/>
              <w:left w:val="nil"/>
              <w:bottom w:val="single" w:sz="4" w:space="0" w:color="auto"/>
              <w:right w:val="single" w:sz="4" w:space="0" w:color="auto"/>
            </w:tcBorders>
            <w:vAlign w:val="center"/>
            <w:hideMark/>
          </w:tcPr>
          <w:p w:rsidR="00BF7179" w:rsidRDefault="00BF7179">
            <w:pPr>
              <w:rPr>
                <w:rFonts w:ascii="GHEA Grapalat" w:hAnsi="GHEA Grapalat"/>
                <w:color w:val="000000"/>
              </w:rPr>
            </w:pPr>
            <w:r>
              <w:rPr>
                <w:rFonts w:ascii="GHEA Grapalat" w:hAnsi="GHEA Grapalat"/>
                <w:color w:val="000000"/>
              </w:rPr>
              <w:t xml:space="preserve">        290</w:t>
            </w:r>
          </w:p>
        </w:tc>
        <w:tc>
          <w:tcPr>
            <w:tcW w:w="171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40</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Հնդկաձավար</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100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120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120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440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41</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Բրինձ</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130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220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150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170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670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42</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Եգիպտացորենի պահածո</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160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43</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Ձավար ցորենի</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45</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110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44</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Լոբի հատիկ</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22</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28</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75</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45</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Ոլոռ կանաչ</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80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46</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Ոսպ</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lastRenderedPageBreak/>
              <w:t>47</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Ալյուր ցորենի` բարձր տեսակի</w:t>
            </w:r>
          </w:p>
        </w:tc>
        <w:tc>
          <w:tcPr>
            <w:tcW w:w="116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120</w:t>
            </w:r>
          </w:p>
        </w:tc>
        <w:tc>
          <w:tcPr>
            <w:tcW w:w="18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150</w:t>
            </w:r>
          </w:p>
        </w:tc>
        <w:tc>
          <w:tcPr>
            <w:tcW w:w="18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150</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180</w:t>
            </w:r>
          </w:p>
        </w:tc>
        <w:tc>
          <w:tcPr>
            <w:tcW w:w="16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600</w:t>
            </w:r>
          </w:p>
        </w:tc>
        <w:tc>
          <w:tcPr>
            <w:tcW w:w="171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48</w:t>
            </w:r>
          </w:p>
        </w:tc>
        <w:tc>
          <w:tcPr>
            <w:tcW w:w="1892" w:type="dxa"/>
            <w:tcBorders>
              <w:top w:val="single" w:sz="4" w:space="0" w:color="auto"/>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Լավաշ</w:t>
            </w:r>
          </w:p>
        </w:tc>
        <w:tc>
          <w:tcPr>
            <w:tcW w:w="1167"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15</w:t>
            </w:r>
          </w:p>
        </w:tc>
        <w:tc>
          <w:tcPr>
            <w:tcW w:w="189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30</w:t>
            </w:r>
          </w:p>
        </w:tc>
        <w:tc>
          <w:tcPr>
            <w:tcW w:w="171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49</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Վերմիշել</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160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150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500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50</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Մակարոն</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180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150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130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140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600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51</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Շաքարավազ</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185</w:t>
            </w:r>
          </w:p>
        </w:tc>
        <w:tc>
          <w:tcPr>
            <w:tcW w:w="1890" w:type="dxa"/>
            <w:tcBorders>
              <w:top w:val="nil"/>
              <w:left w:val="nil"/>
              <w:bottom w:val="single" w:sz="4" w:space="0" w:color="auto"/>
              <w:right w:val="single" w:sz="4" w:space="0" w:color="auto"/>
            </w:tcBorders>
            <w:vAlign w:val="center"/>
            <w:hideMark/>
          </w:tcPr>
          <w:p w:rsidR="00BF7179" w:rsidRDefault="00BF7179">
            <w:pPr>
              <w:jc w:val="center"/>
            </w:pPr>
            <w:r>
              <w:t>200</w:t>
            </w:r>
          </w:p>
        </w:tc>
        <w:tc>
          <w:tcPr>
            <w:tcW w:w="1890" w:type="dxa"/>
            <w:tcBorders>
              <w:top w:val="nil"/>
              <w:left w:val="nil"/>
              <w:bottom w:val="single" w:sz="4" w:space="0" w:color="auto"/>
              <w:right w:val="single" w:sz="4" w:space="0" w:color="auto"/>
            </w:tcBorders>
            <w:vAlign w:val="center"/>
            <w:hideMark/>
          </w:tcPr>
          <w:p w:rsidR="00BF7179" w:rsidRDefault="00BF7179">
            <w:pPr>
              <w:jc w:val="center"/>
            </w:pPr>
            <w:r>
              <w:t>200</w:t>
            </w:r>
          </w:p>
        </w:tc>
        <w:tc>
          <w:tcPr>
            <w:tcW w:w="2160" w:type="dxa"/>
            <w:tcBorders>
              <w:top w:val="nil"/>
              <w:left w:val="nil"/>
              <w:bottom w:val="single" w:sz="4" w:space="0" w:color="auto"/>
              <w:right w:val="single" w:sz="4" w:space="0" w:color="auto"/>
            </w:tcBorders>
            <w:vAlign w:val="center"/>
            <w:hideMark/>
          </w:tcPr>
          <w:p w:rsidR="00BF7179" w:rsidRDefault="00BF7179">
            <w:pPr>
              <w:jc w:val="center"/>
            </w:pPr>
            <w:r>
              <w:t>200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785</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52</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Շոկոլադապատ կոնֆետներ</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75</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220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53</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Թխվածքաբլիթ</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210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54</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Մուրաբա</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20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55</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Ջեմ</w:t>
            </w:r>
          </w:p>
        </w:tc>
        <w:tc>
          <w:tcPr>
            <w:tcW w:w="116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42</w:t>
            </w:r>
          </w:p>
        </w:tc>
        <w:tc>
          <w:tcPr>
            <w:tcW w:w="18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50</w:t>
            </w:r>
          </w:p>
        </w:tc>
        <w:tc>
          <w:tcPr>
            <w:tcW w:w="16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182</w:t>
            </w:r>
          </w:p>
        </w:tc>
        <w:tc>
          <w:tcPr>
            <w:tcW w:w="171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56</w:t>
            </w:r>
          </w:p>
        </w:tc>
        <w:tc>
          <w:tcPr>
            <w:tcW w:w="1892" w:type="dxa"/>
            <w:tcBorders>
              <w:top w:val="single" w:sz="4" w:space="0" w:color="auto"/>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Բնական հյութ</w:t>
            </w:r>
          </w:p>
        </w:tc>
        <w:tc>
          <w:tcPr>
            <w:tcW w:w="1167"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լիտր</w:t>
            </w:r>
          </w:p>
        </w:tc>
        <w:tc>
          <w:tcPr>
            <w:tcW w:w="135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30</w:t>
            </w:r>
          </w:p>
        </w:tc>
        <w:tc>
          <w:tcPr>
            <w:tcW w:w="162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90</w:t>
            </w:r>
          </w:p>
        </w:tc>
        <w:tc>
          <w:tcPr>
            <w:tcW w:w="171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57</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Թեյ չոր</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65</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58</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Կիսել</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170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220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220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810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lastRenderedPageBreak/>
              <w:t>59</w:t>
            </w:r>
          </w:p>
        </w:tc>
        <w:tc>
          <w:tcPr>
            <w:tcW w:w="1892" w:type="dxa"/>
            <w:tcBorders>
              <w:top w:val="single" w:sz="4" w:space="0" w:color="auto"/>
              <w:left w:val="single" w:sz="4" w:space="0" w:color="auto"/>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Կակաո փոշի</w:t>
            </w:r>
          </w:p>
        </w:tc>
        <w:tc>
          <w:tcPr>
            <w:tcW w:w="116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7</w:t>
            </w:r>
          </w:p>
        </w:tc>
        <w:tc>
          <w:tcPr>
            <w:tcW w:w="18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9</w:t>
            </w:r>
          </w:p>
        </w:tc>
        <w:tc>
          <w:tcPr>
            <w:tcW w:w="189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12</w:t>
            </w:r>
          </w:p>
        </w:tc>
        <w:tc>
          <w:tcPr>
            <w:tcW w:w="16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38</w:t>
            </w:r>
          </w:p>
        </w:tc>
        <w:tc>
          <w:tcPr>
            <w:tcW w:w="171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60</w:t>
            </w:r>
          </w:p>
        </w:tc>
        <w:tc>
          <w:tcPr>
            <w:tcW w:w="1892" w:type="dxa"/>
            <w:tcBorders>
              <w:top w:val="single" w:sz="4" w:space="0" w:color="auto"/>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Աղ յոդացված</w:t>
            </w:r>
          </w:p>
        </w:tc>
        <w:tc>
          <w:tcPr>
            <w:tcW w:w="1167"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50</w:t>
            </w:r>
          </w:p>
        </w:tc>
        <w:tc>
          <w:tcPr>
            <w:tcW w:w="189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45</w:t>
            </w:r>
          </w:p>
        </w:tc>
        <w:tc>
          <w:tcPr>
            <w:tcW w:w="1620" w:type="dxa"/>
            <w:tcBorders>
              <w:top w:val="single" w:sz="4" w:space="0" w:color="auto"/>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190</w:t>
            </w:r>
          </w:p>
        </w:tc>
        <w:tc>
          <w:tcPr>
            <w:tcW w:w="1710" w:type="dxa"/>
            <w:tcBorders>
              <w:top w:val="single" w:sz="4" w:space="0" w:color="auto"/>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61</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Աղացած պղպեղ</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6</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62</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Տոմատի  մածուկ</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18</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70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lang w:val="en-US"/>
              </w:rPr>
            </w:pPr>
            <w:r>
              <w:rPr>
                <w:rFonts w:ascii="GHEA Grapalat" w:hAnsi="GHEA Grapalat"/>
                <w:color w:val="000000"/>
                <w:lang w:val="en-US"/>
              </w:rPr>
              <w:t>63</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Սննդային սոդա</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1</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6</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lang w:val="en-US"/>
              </w:rPr>
            </w:pPr>
            <w:r>
              <w:rPr>
                <w:rFonts w:ascii="GHEA Grapalat" w:hAnsi="GHEA Grapalat"/>
                <w:sz w:val="20"/>
                <w:szCs w:val="20"/>
                <w:lang w:val="en-US"/>
              </w:rPr>
              <w:t>64</w:t>
            </w:r>
          </w:p>
        </w:tc>
        <w:tc>
          <w:tcPr>
            <w:tcW w:w="1892" w:type="dxa"/>
            <w:tcBorders>
              <w:top w:val="nil"/>
              <w:left w:val="nil"/>
              <w:bottom w:val="single" w:sz="4" w:space="0" w:color="auto"/>
              <w:right w:val="single" w:sz="4" w:space="0" w:color="auto"/>
            </w:tcBorders>
            <w:noWrap/>
            <w:vAlign w:val="center"/>
            <w:hideMark/>
          </w:tcPr>
          <w:p w:rsidR="00BF7179" w:rsidRDefault="00BF7179">
            <w:pPr>
              <w:jc w:val="center"/>
              <w:rPr>
                <w:rFonts w:ascii="GHEA Grapalat" w:hAnsi="GHEA Grapalat" w:cs="Sylfaen"/>
                <w:sz w:val="20"/>
                <w:szCs w:val="20"/>
              </w:rPr>
            </w:pPr>
            <w:r>
              <w:rPr>
                <w:rFonts w:ascii="GHEA Grapalat" w:hAnsi="GHEA Grapalat" w:cs="Sylfaen"/>
                <w:sz w:val="20"/>
                <w:szCs w:val="20"/>
              </w:rPr>
              <w:t>Վաֆլի</w:t>
            </w:r>
          </w:p>
        </w:tc>
        <w:tc>
          <w:tcPr>
            <w:tcW w:w="1167"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color w:val="000000"/>
              </w:rPr>
            </w:pPr>
            <w:r>
              <w:rPr>
                <w:rFonts w:ascii="GHEA Grapalat" w:hAnsi="GHEA Grapalat"/>
                <w:color w:val="000000"/>
              </w:rPr>
              <w:t>80</w:t>
            </w: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b/>
              </w:rPr>
            </w:pPr>
          </w:p>
        </w:tc>
      </w:tr>
      <w:tr w:rsidR="00BF7179" w:rsidTr="00BF7179">
        <w:trPr>
          <w:trHeight w:val="405"/>
        </w:trPr>
        <w:tc>
          <w:tcPr>
            <w:tcW w:w="4950" w:type="dxa"/>
            <w:gridSpan w:val="4"/>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Arial LatArm"/>
              </w:rPr>
            </w:pPr>
            <w:r>
              <w:rPr>
                <w:rFonts w:ascii="GHEA Grapalat" w:hAnsi="GHEA Grapalat" w:cs="Arial LatArm"/>
              </w:rPr>
              <w:t>Ընդամենը</w:t>
            </w:r>
          </w:p>
        </w:tc>
        <w:tc>
          <w:tcPr>
            <w:tcW w:w="1800" w:type="dxa"/>
            <w:tcBorders>
              <w:top w:val="nil"/>
              <w:left w:val="nil"/>
              <w:bottom w:val="single" w:sz="4" w:space="0" w:color="auto"/>
              <w:right w:val="single" w:sz="4" w:space="0" w:color="auto"/>
            </w:tcBorders>
            <w:vAlign w:val="center"/>
            <w:hideMark/>
          </w:tcPr>
          <w:p w:rsidR="00BF7179" w:rsidRDefault="00BF7179">
            <w:pPr>
              <w:spacing w:after="0"/>
              <w:rPr>
                <w:rFonts w:cs="Times New Roman"/>
              </w:rPr>
            </w:pPr>
          </w:p>
        </w:tc>
        <w:tc>
          <w:tcPr>
            <w:tcW w:w="189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rPr>
            </w:pPr>
          </w:p>
        </w:tc>
        <w:tc>
          <w:tcPr>
            <w:tcW w:w="1890" w:type="dxa"/>
            <w:tcBorders>
              <w:top w:val="nil"/>
              <w:left w:val="nil"/>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X</w:t>
            </w:r>
          </w:p>
        </w:tc>
        <w:tc>
          <w:tcPr>
            <w:tcW w:w="216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F7179" w:rsidRDefault="00BF7179">
            <w:pPr>
              <w:spacing w:after="0"/>
              <w:rPr>
                <w:rFonts w:cs="Times New Roman"/>
              </w:rPr>
            </w:pPr>
          </w:p>
        </w:tc>
        <w:tc>
          <w:tcPr>
            <w:tcW w:w="1710" w:type="dxa"/>
            <w:tcBorders>
              <w:top w:val="nil"/>
              <w:left w:val="nil"/>
              <w:bottom w:val="single" w:sz="4" w:space="0" w:color="auto"/>
              <w:right w:val="single" w:sz="4" w:space="0" w:color="auto"/>
            </w:tcBorders>
            <w:vAlign w:val="center"/>
          </w:tcPr>
          <w:p w:rsidR="00BF7179" w:rsidRDefault="00BF7179">
            <w:pPr>
              <w:jc w:val="center"/>
              <w:rPr>
                <w:rFonts w:ascii="GHEA Grapalat" w:hAnsi="GHEA Grapalat" w:cs="Calibri"/>
                <w:bCs/>
                <w:sz w:val="20"/>
                <w:szCs w:val="20"/>
              </w:rPr>
            </w:pPr>
          </w:p>
        </w:tc>
        <w:tc>
          <w:tcPr>
            <w:tcW w:w="236" w:type="dxa"/>
            <w:vAlign w:val="center"/>
          </w:tcPr>
          <w:p w:rsidR="00BF7179" w:rsidRDefault="00BF7179">
            <w:pPr>
              <w:rPr>
                <w:rFonts w:ascii="GHEA Grapalat" w:hAnsi="GHEA Grapalat" w:cs="Calibri"/>
                <w:bCs/>
                <w:sz w:val="20"/>
                <w:szCs w:val="20"/>
              </w:rPr>
            </w:pPr>
          </w:p>
        </w:tc>
        <w:tc>
          <w:tcPr>
            <w:tcW w:w="1080" w:type="dxa"/>
            <w:vAlign w:val="center"/>
            <w:hideMark/>
          </w:tcPr>
          <w:p w:rsidR="00BF7179" w:rsidRDefault="00BF7179">
            <w:pPr>
              <w:jc w:val="center"/>
              <w:rPr>
                <w:rFonts w:ascii="GHEA Grapalat" w:hAnsi="GHEA Grapalat" w:cs="Calibri"/>
                <w:bCs/>
                <w:sz w:val="20"/>
                <w:szCs w:val="20"/>
              </w:rPr>
            </w:pPr>
            <w:r>
              <w:rPr>
                <w:rFonts w:ascii="GHEA Grapalat" w:hAnsi="GHEA Grapalat" w:cs="Calibri"/>
                <w:bCs/>
                <w:sz w:val="20"/>
                <w:szCs w:val="20"/>
              </w:rPr>
              <w:t>6</w:t>
            </w:r>
          </w:p>
        </w:tc>
      </w:tr>
    </w:tbl>
    <w:p w:rsidR="00BF7179" w:rsidRDefault="00BF7179" w:rsidP="00BF7179">
      <w:pPr>
        <w:rPr>
          <w:rFonts w:ascii="GHEA Grapalat" w:hAnsi="GHEA Grapalat"/>
          <w:sz w:val="20"/>
          <w:lang w:val="hy-AM"/>
        </w:rPr>
      </w:pPr>
    </w:p>
    <w:p w:rsidR="00BF7179" w:rsidRDefault="00BF7179" w:rsidP="00BF7179">
      <w:pPr>
        <w:tabs>
          <w:tab w:val="left" w:pos="12930"/>
        </w:tabs>
        <w:rPr>
          <w:rFonts w:ascii="GHEA Grapalat" w:hAnsi="GHEA Grapalat"/>
          <w:sz w:val="20"/>
          <w:lang w:val="es-ES"/>
        </w:rPr>
      </w:pPr>
      <w:r>
        <w:rPr>
          <w:rFonts w:ascii="GHEA Grapalat" w:hAnsi="GHEA Grapalat"/>
          <w:sz w:val="20"/>
          <w:lang w:val="es-ES"/>
        </w:rPr>
        <w:tab/>
      </w:r>
    </w:p>
    <w:tbl>
      <w:tblPr>
        <w:tblW w:w="9645" w:type="dxa"/>
        <w:tblInd w:w="2891" w:type="dxa"/>
        <w:tblLayout w:type="fixed"/>
        <w:tblLook w:val="04A0"/>
      </w:tblPr>
      <w:tblGrid>
        <w:gridCol w:w="4539"/>
        <w:gridCol w:w="760"/>
        <w:gridCol w:w="4346"/>
      </w:tblGrid>
      <w:tr w:rsidR="00BF7179" w:rsidTr="00BF7179">
        <w:tc>
          <w:tcPr>
            <w:tcW w:w="4536" w:type="dxa"/>
          </w:tcPr>
          <w:p w:rsidR="00BF7179" w:rsidRDefault="00BF7179">
            <w:pPr>
              <w:spacing w:line="360" w:lineRule="auto"/>
              <w:jc w:val="center"/>
              <w:rPr>
                <w:rFonts w:ascii="GHEA Grapalat" w:hAnsi="GHEA Grapalat" w:cs="Sylfaen"/>
                <w:b/>
                <w:bCs/>
                <w:lang w:val="nb-NO"/>
              </w:rPr>
            </w:pPr>
            <w:r>
              <w:rPr>
                <w:rFonts w:ascii="GHEA Grapalat" w:hAnsi="GHEA Grapalat" w:cs="Sylfaen"/>
                <w:b/>
                <w:bCs/>
                <w:lang w:val="nb-NO"/>
              </w:rPr>
              <w:t>ԳՆՈՐԴ</w:t>
            </w:r>
          </w:p>
          <w:p w:rsidR="00BF7179" w:rsidRDefault="00BF7179">
            <w:pPr>
              <w:jc w:val="center"/>
              <w:rPr>
                <w:rFonts w:ascii="GHEA Grapalat" w:hAnsi="GHEA Grapalat" w:cs="Sylfaen"/>
                <w:lang w:val="es-ES"/>
              </w:rPr>
            </w:pPr>
            <w:r>
              <w:rPr>
                <w:rFonts w:ascii="GHEA Grapalat" w:hAnsi="GHEA Grapalat" w:cs="Sylfaen"/>
                <w:lang w:val="hy-AM"/>
              </w:rPr>
              <w:t xml:space="preserve">Վանաձորի </w:t>
            </w:r>
            <w:r>
              <w:rPr>
                <w:rFonts w:ascii="GHEA Grapalat" w:hAnsi="GHEA Grapalat" w:cs="Sylfaen"/>
                <w:lang w:val="nb-NO"/>
              </w:rPr>
              <w:t xml:space="preserve">թիվ </w:t>
            </w:r>
            <w:r>
              <w:rPr>
                <w:rFonts w:ascii="GHEA Grapalat" w:hAnsi="GHEA Grapalat" w:cs="Sylfaen"/>
                <w:lang w:val="es-ES"/>
              </w:rPr>
              <w:t>2</w:t>
            </w:r>
            <w:r>
              <w:rPr>
                <w:rFonts w:ascii="GHEA Grapalat" w:hAnsi="GHEA Grapalat" w:cs="Sylfaen"/>
                <w:lang w:val="nb-NO"/>
              </w:rPr>
              <w:t xml:space="preserve"> </w:t>
            </w:r>
            <w:r>
              <w:rPr>
                <w:rFonts w:ascii="GHEA Grapalat" w:hAnsi="GHEA Grapalat" w:cs="Sylfaen"/>
              </w:rPr>
              <w:t>մանկապարտեզ</w:t>
            </w:r>
          </w:p>
          <w:p w:rsidR="00BF7179" w:rsidRDefault="00BF7179">
            <w:pPr>
              <w:jc w:val="center"/>
              <w:rPr>
                <w:rFonts w:ascii="GHEA Grapalat" w:hAnsi="GHEA Grapalat"/>
                <w:lang w:val="nb-NO"/>
              </w:rPr>
            </w:pPr>
            <w:r>
              <w:rPr>
                <w:rFonts w:ascii="GHEA Grapalat" w:hAnsi="GHEA Grapalat" w:cs="Sylfaen"/>
                <w:lang w:val="nb-NO"/>
              </w:rPr>
              <w:t xml:space="preserve"> </w:t>
            </w:r>
            <w:r>
              <w:rPr>
                <w:rFonts w:ascii="GHEA Grapalat" w:hAnsi="GHEA Grapalat" w:cs="Sylfaen"/>
                <w:lang w:val="hy-AM"/>
              </w:rPr>
              <w:t>ՀՈԱԿ</w:t>
            </w:r>
          </w:p>
          <w:p w:rsidR="00BF7179" w:rsidRDefault="00BF7179">
            <w:pPr>
              <w:jc w:val="center"/>
              <w:rPr>
                <w:rFonts w:ascii="GHEA Grapalat" w:hAnsi="GHEA Grapalat"/>
                <w:lang w:val="nb-NO"/>
              </w:rPr>
            </w:pPr>
            <w:r>
              <w:rPr>
                <w:rFonts w:ascii="GHEA Grapalat" w:hAnsi="GHEA Grapalat" w:cs="Sylfaen"/>
                <w:lang w:val="nb-NO"/>
              </w:rPr>
              <w:t>«</w:t>
            </w:r>
            <w:r>
              <w:rPr>
                <w:rFonts w:ascii="GHEA Grapalat" w:hAnsi="GHEA Grapalat" w:cs="Sylfaen"/>
                <w:lang w:val="hy-AM"/>
              </w:rPr>
              <w:t>Ամերիա</w:t>
            </w:r>
            <w:r>
              <w:rPr>
                <w:rFonts w:ascii="GHEA Grapalat" w:hAnsi="GHEA Grapalat" w:cs="Sylfaen"/>
                <w:lang w:val="nb-NO"/>
              </w:rPr>
              <w:t xml:space="preserve"> </w:t>
            </w:r>
            <w:r>
              <w:rPr>
                <w:rFonts w:ascii="GHEA Grapalat" w:hAnsi="GHEA Grapalat" w:cs="Sylfaen"/>
                <w:lang w:val="hy-AM"/>
              </w:rPr>
              <w:t>բանկ</w:t>
            </w:r>
            <w:r>
              <w:rPr>
                <w:rFonts w:ascii="GHEA Grapalat" w:hAnsi="GHEA Grapalat" w:cs="Times Armenian"/>
                <w:lang w:val="nb-NO"/>
              </w:rPr>
              <w:t xml:space="preserve">» </w:t>
            </w:r>
            <w:r>
              <w:rPr>
                <w:rFonts w:ascii="GHEA Grapalat" w:hAnsi="GHEA Grapalat" w:cs="Times Armenian"/>
                <w:lang w:val="hy-AM"/>
              </w:rPr>
              <w:t>ՓԲԸ</w:t>
            </w:r>
          </w:p>
          <w:p w:rsidR="00BF7179" w:rsidRDefault="00BF7179">
            <w:pPr>
              <w:jc w:val="center"/>
              <w:rPr>
                <w:rFonts w:ascii="GHEA Grapalat" w:hAnsi="GHEA Grapalat" w:cs="Sylfaen"/>
                <w:lang w:val="nb-NO"/>
              </w:rPr>
            </w:pPr>
            <w:r>
              <w:rPr>
                <w:rFonts w:ascii="GHEA Grapalat" w:hAnsi="GHEA Grapalat" w:cs="Sylfaen"/>
                <w:lang w:val="hy-AM"/>
              </w:rPr>
              <w:t xml:space="preserve">ՀՀ  </w:t>
            </w:r>
            <w:r>
              <w:rPr>
                <w:rFonts w:ascii="GHEA Grapalat" w:hAnsi="GHEA Grapalat" w:cs="Sylfaen"/>
                <w:lang w:val="nb-NO"/>
              </w:rPr>
              <w:t>1570020823270100</w:t>
            </w:r>
          </w:p>
          <w:p w:rsidR="00BF7179" w:rsidRDefault="00BF7179">
            <w:pPr>
              <w:jc w:val="center"/>
              <w:rPr>
                <w:rFonts w:ascii="GHEA Grapalat" w:hAnsi="GHEA Grapalat" w:cs="Sylfaen"/>
                <w:lang w:val="nb-NO"/>
              </w:rPr>
            </w:pPr>
            <w:r>
              <w:rPr>
                <w:rFonts w:ascii="GHEA Grapalat" w:hAnsi="GHEA Grapalat" w:cs="Sylfaen"/>
                <w:lang w:val="hy-AM"/>
              </w:rPr>
              <w:t>Հ</w:t>
            </w:r>
            <w:r>
              <w:rPr>
                <w:rFonts w:ascii="GHEA Grapalat" w:hAnsi="GHEA Grapalat" w:cs="Times Armenian"/>
              </w:rPr>
              <w:t>ՎՀ</w:t>
            </w:r>
            <w:r>
              <w:rPr>
                <w:rFonts w:ascii="GHEA Grapalat" w:hAnsi="GHEA Grapalat" w:cs="Sylfaen"/>
                <w:lang w:val="hy-AM"/>
              </w:rPr>
              <w:t xml:space="preserve">Հ  </w:t>
            </w:r>
            <w:r>
              <w:rPr>
                <w:rFonts w:ascii="GHEA Grapalat" w:hAnsi="GHEA Grapalat" w:cs="Sylfaen"/>
                <w:lang w:val="nb-NO"/>
              </w:rPr>
              <w:t>06914093</w:t>
            </w:r>
          </w:p>
          <w:p w:rsidR="00BF7179" w:rsidRDefault="00BF7179">
            <w:pPr>
              <w:jc w:val="center"/>
              <w:rPr>
                <w:rFonts w:ascii="GHEA Grapalat" w:hAnsi="GHEA Grapalat"/>
                <w:sz w:val="20"/>
                <w:lang w:val="hy-AM"/>
              </w:rPr>
            </w:pPr>
          </w:p>
          <w:p w:rsidR="00BF7179" w:rsidRDefault="00BF7179">
            <w:pPr>
              <w:jc w:val="center"/>
              <w:rPr>
                <w:rFonts w:ascii="GHEA Grapalat" w:hAnsi="GHEA Grapalat"/>
                <w:lang w:val="nb-NO"/>
              </w:rPr>
            </w:pPr>
            <w:r>
              <w:rPr>
                <w:rFonts w:ascii="GHEA Grapalat" w:hAnsi="GHEA Grapalat"/>
                <w:lang w:val="hy-AM"/>
              </w:rPr>
              <w:lastRenderedPageBreak/>
              <w:t>------------------</w:t>
            </w:r>
            <w:r>
              <w:rPr>
                <w:rFonts w:ascii="GHEA Grapalat" w:hAnsi="GHEA Grapalat"/>
              </w:rPr>
              <w:t>Ա</w:t>
            </w:r>
            <w:r>
              <w:rPr>
                <w:rFonts w:ascii="GHEA Grapalat" w:hAnsi="GHEA Grapalat"/>
                <w:lang w:val="nb-NO"/>
              </w:rPr>
              <w:t xml:space="preserve">. </w:t>
            </w:r>
            <w:r>
              <w:rPr>
                <w:rFonts w:ascii="GHEA Grapalat" w:hAnsi="GHEA Grapalat"/>
              </w:rPr>
              <w:t>Դարբի</w:t>
            </w:r>
            <w:r>
              <w:rPr>
                <w:rFonts w:ascii="GHEA Grapalat" w:hAnsi="GHEA Grapalat"/>
                <w:lang w:val="hy-AM"/>
              </w:rPr>
              <w:t>ն</w:t>
            </w:r>
            <w:r>
              <w:rPr>
                <w:rFonts w:ascii="GHEA Grapalat" w:hAnsi="GHEA Grapalat"/>
                <w:lang w:val="nb-NO"/>
              </w:rPr>
              <w:t>յան</w:t>
            </w:r>
          </w:p>
          <w:p w:rsidR="00BF7179" w:rsidRDefault="00BF7179">
            <w:pPr>
              <w:jc w:val="center"/>
              <w:rPr>
                <w:rFonts w:ascii="GHEA Grapalat" w:hAnsi="GHEA Grapalat"/>
                <w:b/>
                <w:sz w:val="20"/>
                <w:lang w:val="hy-AM"/>
              </w:rPr>
            </w:pPr>
            <w:r>
              <w:rPr>
                <w:rFonts w:ascii="GHEA Grapalat" w:hAnsi="GHEA Grapalat"/>
                <w:vertAlign w:val="superscript"/>
                <w:lang w:val="hy-AM"/>
              </w:rPr>
              <w:t xml:space="preserve"> (</w:t>
            </w:r>
            <w:r>
              <w:rPr>
                <w:rFonts w:ascii="GHEA Grapalat" w:hAnsi="GHEA Grapalat" w:cs="Sylfaen"/>
                <w:vertAlign w:val="superscript"/>
                <w:lang w:val="hy-AM"/>
              </w:rPr>
              <w:t>ստորագրություն</w:t>
            </w:r>
            <w:r>
              <w:rPr>
                <w:rFonts w:ascii="GHEA Grapalat" w:hAnsi="GHEA Grapalat" w:cs="Arial"/>
                <w:vertAlign w:val="superscript"/>
                <w:lang w:val="hy-AM"/>
              </w:rPr>
              <w:t>)</w:t>
            </w:r>
          </w:p>
          <w:p w:rsidR="00BF7179" w:rsidRDefault="00BF7179">
            <w:pPr>
              <w:jc w:val="center"/>
              <w:rPr>
                <w:rFonts w:ascii="GHEA Grapalat" w:hAnsi="GHEA Grapalat"/>
                <w:b/>
                <w:sz w:val="20"/>
                <w:lang w:val="nb-NO"/>
              </w:rPr>
            </w:pPr>
            <w:r>
              <w:rPr>
                <w:rFonts w:ascii="GHEA Grapalat" w:hAnsi="GHEA Grapalat" w:cs="Sylfaen"/>
                <w:b/>
                <w:sz w:val="20"/>
                <w:lang w:val="hy-AM"/>
              </w:rPr>
              <w:t>Կ</w:t>
            </w:r>
            <w:r>
              <w:rPr>
                <w:rFonts w:ascii="GHEA Grapalat" w:hAnsi="GHEA Grapalat" w:cs="Arial"/>
                <w:b/>
                <w:sz w:val="20"/>
                <w:lang w:val="hy-AM"/>
              </w:rPr>
              <w:t>.</w:t>
            </w:r>
            <w:r>
              <w:rPr>
                <w:rFonts w:ascii="GHEA Grapalat" w:hAnsi="GHEA Grapalat" w:cs="Sylfaen"/>
                <w:b/>
                <w:sz w:val="20"/>
                <w:lang w:val="hy-AM"/>
              </w:rPr>
              <w:t>Տ</w:t>
            </w:r>
          </w:p>
          <w:p w:rsidR="00BF7179" w:rsidRDefault="00BF7179">
            <w:pPr>
              <w:jc w:val="center"/>
              <w:rPr>
                <w:rFonts w:ascii="GHEA Grapalat" w:hAnsi="GHEA Grapalat"/>
                <w:sz w:val="18"/>
                <w:szCs w:val="18"/>
                <w:lang w:val="es-ES"/>
              </w:rPr>
            </w:pPr>
          </w:p>
        </w:tc>
        <w:tc>
          <w:tcPr>
            <w:tcW w:w="760" w:type="dxa"/>
          </w:tcPr>
          <w:p w:rsidR="00BF7179" w:rsidRDefault="00BF7179">
            <w:pPr>
              <w:spacing w:line="360" w:lineRule="auto"/>
              <w:jc w:val="center"/>
              <w:rPr>
                <w:rFonts w:ascii="GHEA Grapalat" w:hAnsi="GHEA Grapalat"/>
                <w:lang w:val="es-ES"/>
              </w:rPr>
            </w:pPr>
          </w:p>
        </w:tc>
        <w:tc>
          <w:tcPr>
            <w:tcW w:w="4343" w:type="dxa"/>
          </w:tcPr>
          <w:p w:rsidR="00BF7179" w:rsidRDefault="00BF7179">
            <w:pPr>
              <w:spacing w:line="360" w:lineRule="auto"/>
              <w:jc w:val="center"/>
              <w:rPr>
                <w:rFonts w:ascii="GHEA Grapalat" w:hAnsi="GHEA Grapalat" w:cs="Sylfaen"/>
                <w:b/>
                <w:bCs/>
                <w:lang w:val="es-ES"/>
              </w:rPr>
            </w:pPr>
            <w:r>
              <w:rPr>
                <w:rFonts w:ascii="GHEA Grapalat" w:hAnsi="GHEA Grapalat" w:cs="Sylfaen"/>
                <w:b/>
                <w:bCs/>
                <w:lang w:val="pt-BR"/>
              </w:rPr>
              <w:t>ՎԱՃԱՌՈՂ</w:t>
            </w:r>
          </w:p>
          <w:p w:rsidR="00BF7179" w:rsidRDefault="00BF7179">
            <w:pPr>
              <w:jc w:val="center"/>
              <w:rPr>
                <w:rFonts w:ascii="GHEA Grapalat" w:hAnsi="GHEA Grapalat"/>
                <w:lang w:val="es-ES"/>
              </w:rPr>
            </w:pPr>
          </w:p>
          <w:p w:rsidR="00BF7179" w:rsidRDefault="00BF7179">
            <w:pPr>
              <w:jc w:val="center"/>
              <w:rPr>
                <w:rFonts w:ascii="GHEA Grapalat" w:hAnsi="GHEA Grapalat"/>
                <w:lang w:val="es-ES"/>
              </w:rPr>
            </w:pPr>
          </w:p>
          <w:p w:rsidR="00BF7179" w:rsidRDefault="00BF7179">
            <w:pPr>
              <w:jc w:val="center"/>
              <w:rPr>
                <w:rFonts w:ascii="GHEA Grapalat" w:hAnsi="GHEA Grapalat"/>
                <w:lang w:val="es-ES"/>
              </w:rPr>
            </w:pPr>
          </w:p>
          <w:p w:rsidR="00BF7179" w:rsidRDefault="00BF7179">
            <w:pPr>
              <w:jc w:val="center"/>
              <w:rPr>
                <w:rFonts w:ascii="GHEA Grapalat" w:hAnsi="GHEA Grapalat"/>
                <w:lang w:val="es-ES"/>
              </w:rPr>
            </w:pPr>
          </w:p>
          <w:p w:rsidR="00BF7179" w:rsidRDefault="00BF7179">
            <w:pPr>
              <w:jc w:val="center"/>
              <w:rPr>
                <w:rFonts w:ascii="GHEA Grapalat" w:hAnsi="GHEA Grapalat"/>
              </w:rPr>
            </w:pPr>
          </w:p>
          <w:p w:rsidR="00BF7179" w:rsidRDefault="00BF7179">
            <w:pPr>
              <w:rPr>
                <w:rFonts w:ascii="GHEA Grapalat" w:hAnsi="GHEA Grapalat"/>
                <w:lang w:val="es-ES"/>
              </w:rPr>
            </w:pPr>
            <w:r>
              <w:rPr>
                <w:rFonts w:ascii="GHEA Grapalat" w:hAnsi="GHEA Grapalat"/>
              </w:rPr>
              <w:t xml:space="preserve">               </w:t>
            </w:r>
            <w:r>
              <w:rPr>
                <w:rFonts w:ascii="GHEA Grapalat" w:hAnsi="GHEA Grapalat"/>
                <w:lang w:val="es-ES"/>
              </w:rPr>
              <w:t>---------------------------------</w:t>
            </w:r>
          </w:p>
          <w:p w:rsidR="00BF7179" w:rsidRDefault="00BF7179">
            <w:pPr>
              <w:jc w:val="center"/>
              <w:rPr>
                <w:rFonts w:ascii="GHEA Grapalat" w:hAnsi="GHEA Grapalat"/>
                <w:sz w:val="18"/>
                <w:szCs w:val="18"/>
                <w:lang w:val="es-ES"/>
              </w:rPr>
            </w:pPr>
            <w:r>
              <w:rPr>
                <w:rFonts w:ascii="GHEA Grapalat" w:hAnsi="GHEA Grapalat"/>
                <w:sz w:val="18"/>
                <w:szCs w:val="18"/>
                <w:lang w:val="es-ES"/>
              </w:rPr>
              <w:lastRenderedPageBreak/>
              <w:t>/</w:t>
            </w:r>
            <w:r>
              <w:rPr>
                <w:rFonts w:ascii="GHEA Grapalat" w:hAnsi="GHEA Grapalat" w:cs="Sylfaen"/>
                <w:sz w:val="18"/>
                <w:szCs w:val="18"/>
                <w:lang w:val="es-ES"/>
              </w:rPr>
              <w:t>ստորագրություն</w:t>
            </w:r>
            <w:r>
              <w:rPr>
                <w:rFonts w:ascii="GHEA Grapalat" w:hAnsi="GHEA Grapalat"/>
                <w:sz w:val="18"/>
                <w:szCs w:val="18"/>
                <w:lang w:val="es-ES"/>
              </w:rPr>
              <w:t>/</w:t>
            </w:r>
          </w:p>
          <w:p w:rsidR="00BF7179" w:rsidRDefault="00BF7179">
            <w:pPr>
              <w:jc w:val="center"/>
              <w:rPr>
                <w:rFonts w:ascii="GHEA Grapalat" w:hAnsi="GHEA Grapalat"/>
                <w:lang w:val="es-ES"/>
              </w:rPr>
            </w:pPr>
            <w:r>
              <w:rPr>
                <w:rFonts w:ascii="GHEA Grapalat" w:hAnsi="GHEA Grapalat" w:cs="Sylfaen"/>
                <w:sz w:val="18"/>
                <w:szCs w:val="18"/>
                <w:lang w:val="es-ES"/>
              </w:rPr>
              <w:t>Կ</w:t>
            </w:r>
            <w:r>
              <w:rPr>
                <w:rFonts w:ascii="GHEA Grapalat" w:hAnsi="GHEA Grapalat"/>
                <w:sz w:val="18"/>
                <w:szCs w:val="18"/>
                <w:lang w:val="es-ES"/>
              </w:rPr>
              <w:t>.</w:t>
            </w:r>
            <w:r>
              <w:rPr>
                <w:rFonts w:ascii="GHEA Grapalat" w:hAnsi="GHEA Grapalat" w:cs="Sylfaen"/>
                <w:sz w:val="18"/>
                <w:szCs w:val="18"/>
                <w:lang w:val="es-ES"/>
              </w:rPr>
              <w:t>Տ</w:t>
            </w:r>
          </w:p>
        </w:tc>
      </w:tr>
    </w:tbl>
    <w:p w:rsidR="00BF7179" w:rsidRDefault="00BF7179" w:rsidP="00BF717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F7179" w:rsidRDefault="00BF7179" w:rsidP="00BF717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F7179" w:rsidRDefault="00BF7179" w:rsidP="00BF717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F7179" w:rsidRDefault="00BF7179" w:rsidP="00BF717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F7179" w:rsidRDefault="00BF7179" w:rsidP="00BF717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F7179" w:rsidRDefault="00BF7179" w:rsidP="00BF717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F7179" w:rsidRDefault="00BF7179" w:rsidP="00BF717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F7179" w:rsidRDefault="00BF7179" w:rsidP="00BF717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F7179" w:rsidRDefault="00BF7179" w:rsidP="00BF717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F7179" w:rsidRDefault="00BF7179" w:rsidP="00BF717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բնութագիր</w:t>
      </w:r>
    </w:p>
    <w:p w:rsidR="00BF7179" w:rsidRDefault="00BF7179" w:rsidP="00BF7179">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Pr>
          <w:rFonts w:ascii="GHEA Grapalat" w:hAnsi="GHEA Grapalat"/>
          <w:bCs/>
          <w:sz w:val="20"/>
          <w:szCs w:val="20"/>
          <w:lang w:val="af-ZA"/>
        </w:rPr>
        <w:t xml:space="preserve">&lt;&lt;Վանաձոր համայնքի թիվ </w:t>
      </w:r>
      <w:r>
        <w:rPr>
          <w:rFonts w:ascii="GHEA Grapalat" w:hAnsi="GHEA Grapalat"/>
          <w:bCs/>
          <w:sz w:val="20"/>
          <w:szCs w:val="20"/>
        </w:rPr>
        <w:t>2 մանկապարտեզ</w:t>
      </w:r>
      <w:r>
        <w:rPr>
          <w:rFonts w:ascii="GHEA Grapalat" w:hAnsi="GHEA Grapalat"/>
          <w:bCs/>
          <w:sz w:val="20"/>
          <w:szCs w:val="20"/>
          <w:lang w:val="af-ZA"/>
        </w:rPr>
        <w:t>&gt;&gt; ՀՈԱԿ</w:t>
      </w:r>
      <w:r>
        <w:rPr>
          <w:rFonts w:ascii="GHEA Grapalat" w:hAnsi="GHEA Grapalat" w:cs="Arial Armenian"/>
          <w:sz w:val="20"/>
          <w:szCs w:val="20"/>
        </w:rPr>
        <w:t>-</w:t>
      </w:r>
      <w:r>
        <w:rPr>
          <w:rFonts w:ascii="GHEA Grapalat" w:hAnsi="GHEA Grapalat" w:cs="Sylfaen"/>
          <w:sz w:val="20"/>
          <w:szCs w:val="20"/>
        </w:rPr>
        <w:t>ի</w:t>
      </w:r>
      <w:r>
        <w:rPr>
          <w:rFonts w:ascii="GHEA Grapalat" w:hAnsi="GHEA Grapalat" w:cs="Arial Armenian"/>
          <w:sz w:val="20"/>
          <w:szCs w:val="20"/>
        </w:rPr>
        <w:t xml:space="preserve"> </w:t>
      </w:r>
      <w:r>
        <w:rPr>
          <w:rFonts w:ascii="GHEA Grapalat" w:hAnsi="GHEA Grapalat" w:cs="Sylfaen"/>
          <w:sz w:val="20"/>
          <w:szCs w:val="20"/>
        </w:rPr>
        <w:t>կարիքների</w:t>
      </w:r>
      <w:r>
        <w:rPr>
          <w:rFonts w:ascii="GHEA Grapalat" w:hAnsi="GHEA Grapalat" w:cs="Arial Armenian"/>
          <w:sz w:val="20"/>
          <w:szCs w:val="20"/>
        </w:rPr>
        <w:t xml:space="preserve"> </w:t>
      </w:r>
      <w:r>
        <w:rPr>
          <w:rFonts w:ascii="GHEA Grapalat" w:hAnsi="GHEA Grapalat" w:cs="Sylfaen"/>
          <w:sz w:val="20"/>
          <w:szCs w:val="20"/>
        </w:rPr>
        <w:t>համար</w:t>
      </w:r>
      <w:r>
        <w:rPr>
          <w:rFonts w:ascii="GHEA Grapalat" w:hAnsi="GHEA Grapalat" w:cs="Arial Armenian"/>
          <w:sz w:val="20"/>
          <w:szCs w:val="20"/>
        </w:rPr>
        <w:t xml:space="preserve"> 2018 </w:t>
      </w:r>
      <w:r>
        <w:rPr>
          <w:rFonts w:ascii="GHEA Grapalat" w:hAnsi="GHEA Grapalat" w:cs="Sylfaen"/>
          <w:sz w:val="20"/>
          <w:szCs w:val="20"/>
        </w:rPr>
        <w:t>թվականին</w:t>
      </w:r>
      <w:r>
        <w:rPr>
          <w:rFonts w:ascii="GHEA Grapalat" w:hAnsi="GHEA Grapalat" w:cs="Arial Armenian"/>
          <w:sz w:val="20"/>
          <w:szCs w:val="20"/>
        </w:rPr>
        <w:t xml:space="preserve"> </w:t>
      </w:r>
      <w:r>
        <w:rPr>
          <w:rFonts w:ascii="GHEA Grapalat" w:hAnsi="GHEA Grapalat" w:cs="Sylfaen"/>
          <w:sz w:val="20"/>
          <w:szCs w:val="20"/>
        </w:rPr>
        <w:t>գնման</w:t>
      </w:r>
      <w:r>
        <w:rPr>
          <w:rFonts w:ascii="GHEA Grapalat" w:hAnsi="GHEA Grapalat" w:cs="Arial Armenian"/>
          <w:sz w:val="20"/>
          <w:szCs w:val="20"/>
        </w:rPr>
        <w:t xml:space="preserve"> </w:t>
      </w:r>
      <w:r>
        <w:rPr>
          <w:rFonts w:ascii="GHEA Grapalat" w:hAnsi="GHEA Grapalat" w:cs="Sylfaen"/>
          <w:sz w:val="20"/>
          <w:szCs w:val="20"/>
        </w:rPr>
        <w:t>ենթակա</w:t>
      </w:r>
      <w:r>
        <w:rPr>
          <w:rFonts w:ascii="GHEA Grapalat" w:hAnsi="GHEA Grapalat" w:cs="Arial Armenian"/>
          <w:sz w:val="20"/>
          <w:szCs w:val="20"/>
        </w:rPr>
        <w:t xml:space="preserve"> </w:t>
      </w:r>
      <w:r>
        <w:rPr>
          <w:rFonts w:ascii="GHEA Grapalat" w:hAnsi="GHEA Grapalat"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0"/>
        <w:gridCol w:w="2401"/>
        <w:gridCol w:w="9779"/>
        <w:gridCol w:w="1297"/>
        <w:gridCol w:w="1223"/>
      </w:tblGrid>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Arial"/>
              </w:rPr>
            </w:pPr>
            <w:r>
              <w:rPr>
                <w:rFonts w:ascii="GHEA Grapalat" w:hAnsi="GHEA Grapalat" w:cs="Arial"/>
              </w:rPr>
              <w:t>Չ/Հ</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Arial"/>
              </w:rPr>
            </w:pPr>
            <w:r>
              <w:rPr>
                <w:rFonts w:ascii="GHEA Grapalat" w:hAnsi="GHEA Grapalat" w:cs="Arial"/>
              </w:rPr>
              <w:t>Անվանում</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Arial"/>
              </w:rPr>
            </w:pPr>
            <w:r>
              <w:rPr>
                <w:rFonts w:ascii="GHEA Grapalat" w:hAnsi="GHEA Grapalat" w:cs="Arial"/>
              </w:rPr>
              <w:t>Բնութագիր</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sz w:val="12"/>
                <w:szCs w:val="12"/>
              </w:rPr>
            </w:pPr>
            <w:r>
              <w:rPr>
                <w:rFonts w:ascii="GHEA Grapalat" w:hAnsi="GHEA Grapalat"/>
                <w:color w:val="000000"/>
                <w:sz w:val="12"/>
                <w:szCs w:val="12"/>
              </w:rPr>
              <w:t>օրական, շաբաթական, ամսական</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olor w:val="000000"/>
                <w:sz w:val="12"/>
                <w:szCs w:val="12"/>
              </w:rPr>
            </w:pPr>
            <w:r>
              <w:rPr>
                <w:rFonts w:ascii="GHEA Grapalat" w:hAnsi="GHEA Grapalat"/>
                <w:color w:val="000000"/>
                <w:sz w:val="12"/>
                <w:szCs w:val="12"/>
              </w:rPr>
              <w:t>մատակարարել մինչև ժամը՝</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1</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Հաց</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Sylfaen"/>
                <w:sz w:val="16"/>
                <w:szCs w:val="16"/>
                <w:lang w:val="hy-AM"/>
              </w:rPr>
            </w:pPr>
            <w:r>
              <w:rPr>
                <w:rFonts w:ascii="GHEA Grapalat" w:hAnsi="GHEA Grapalat"/>
                <w:sz w:val="16"/>
                <w:szCs w:val="16"/>
                <w:lang w:val="hy-AM"/>
              </w:rPr>
              <w:t xml:space="preserve">Ցորենի 1-ին տեսակի </w:t>
            </w:r>
            <w:r>
              <w:rPr>
                <w:rFonts w:ascii="GHEA Grapalat" w:hAnsi="GHEA Grapalat"/>
                <w:sz w:val="16"/>
                <w:szCs w:val="16"/>
              </w:rPr>
              <w:t>և բարձր տեսակի</w:t>
            </w:r>
            <w:r>
              <w:rPr>
                <w:rFonts w:ascii="GHEA Grapalat" w:hAnsi="GHEA Grapalat"/>
                <w:sz w:val="16"/>
                <w:szCs w:val="16"/>
                <w:lang w:val="hy-AM"/>
              </w:rPr>
              <w:t xml:space="preserve"> ալյուրից պատրաստված, ՀՍՏ 31-99։ </w:t>
            </w:r>
            <w:r>
              <w:rPr>
                <w:rFonts w:ascii="GHEA Grapalat" w:hAnsi="GHEA Grapalat" w:cs="Sylfaen"/>
                <w:sz w:val="16"/>
                <w:szCs w:val="16"/>
                <w:lang w:val="hy-AM"/>
              </w:rPr>
              <w:t>Ցորենի</w:t>
            </w:r>
            <w:r>
              <w:rPr>
                <w:rFonts w:ascii="GHEA Grapalat" w:hAnsi="GHEA Grapalat" w:cs="Sylfaen"/>
                <w:sz w:val="16"/>
                <w:szCs w:val="16"/>
                <w:lang w:val="pt-BR"/>
              </w:rPr>
              <w:t xml:space="preserve"> </w:t>
            </w:r>
            <w:r>
              <w:rPr>
                <w:rFonts w:ascii="GHEA Grapalat" w:hAnsi="GHEA Grapalat" w:cs="Sylfaen"/>
                <w:sz w:val="16"/>
                <w:szCs w:val="16"/>
                <w:lang w:val="hy-AM"/>
              </w:rPr>
              <w:t>ալյուրին</w:t>
            </w:r>
            <w:r>
              <w:rPr>
                <w:rFonts w:ascii="GHEA Grapalat" w:hAnsi="GHEA Grapalat" w:cs="Sylfaen"/>
                <w:sz w:val="16"/>
                <w:szCs w:val="16"/>
                <w:lang w:val="pt-BR"/>
              </w:rPr>
              <w:t xml:space="preserve"> </w:t>
            </w:r>
            <w:r>
              <w:rPr>
                <w:rFonts w:ascii="GHEA Grapalat" w:hAnsi="GHEA Grapalat" w:cs="Sylfaen"/>
                <w:sz w:val="16"/>
                <w:szCs w:val="16"/>
                <w:lang w:val="hy-AM"/>
              </w:rPr>
              <w:t>բնորոշ</w:t>
            </w:r>
            <w:r>
              <w:rPr>
                <w:rFonts w:ascii="GHEA Grapalat" w:hAnsi="GHEA Grapalat" w:cs="Sylfaen"/>
                <w:sz w:val="16"/>
                <w:szCs w:val="16"/>
                <w:lang w:val="pt-BR"/>
              </w:rPr>
              <w:t xml:space="preserve">, </w:t>
            </w:r>
            <w:r>
              <w:rPr>
                <w:rFonts w:ascii="GHEA Grapalat" w:hAnsi="GHEA Grapalat" w:cs="Sylfaen"/>
                <w:sz w:val="16"/>
                <w:szCs w:val="16"/>
                <w:lang w:val="hy-AM"/>
              </w:rPr>
              <w:t>առանց</w:t>
            </w:r>
            <w:r>
              <w:rPr>
                <w:rFonts w:ascii="GHEA Grapalat" w:hAnsi="GHEA Grapalat" w:cs="Sylfaen"/>
                <w:sz w:val="16"/>
                <w:szCs w:val="16"/>
                <w:lang w:val="pt-BR"/>
              </w:rPr>
              <w:t xml:space="preserve"> </w:t>
            </w:r>
            <w:r>
              <w:rPr>
                <w:rFonts w:ascii="GHEA Grapalat" w:hAnsi="GHEA Grapalat" w:cs="Sylfaen"/>
                <w:sz w:val="16"/>
                <w:szCs w:val="16"/>
                <w:lang w:val="hy-AM"/>
              </w:rPr>
              <w:t>կողմնակի</w:t>
            </w:r>
            <w:r>
              <w:rPr>
                <w:rFonts w:ascii="GHEA Grapalat" w:hAnsi="GHEA Grapalat" w:cs="Sylfaen"/>
                <w:sz w:val="16"/>
                <w:szCs w:val="16"/>
                <w:lang w:val="pt-BR"/>
              </w:rPr>
              <w:t xml:space="preserve"> </w:t>
            </w:r>
            <w:r>
              <w:rPr>
                <w:rFonts w:ascii="GHEA Grapalat" w:hAnsi="GHEA Grapalat" w:cs="Sylfaen"/>
                <w:sz w:val="16"/>
                <w:szCs w:val="16"/>
                <w:lang w:val="hy-AM"/>
              </w:rPr>
              <w:t>համի</w:t>
            </w:r>
            <w:r>
              <w:rPr>
                <w:rFonts w:ascii="GHEA Grapalat" w:hAnsi="GHEA Grapalat" w:cs="Sylfaen"/>
                <w:sz w:val="16"/>
                <w:szCs w:val="16"/>
                <w:lang w:val="pt-BR"/>
              </w:rPr>
              <w:t xml:space="preserve"> </w:t>
            </w:r>
            <w:r>
              <w:rPr>
                <w:rFonts w:ascii="GHEA Grapalat" w:hAnsi="GHEA Grapalat" w:cs="Sylfaen"/>
                <w:sz w:val="16"/>
                <w:szCs w:val="16"/>
                <w:lang w:val="hy-AM"/>
              </w:rPr>
              <w:t>և</w:t>
            </w:r>
            <w:r>
              <w:rPr>
                <w:rFonts w:ascii="GHEA Grapalat" w:hAnsi="GHEA Grapalat" w:cs="Sylfaen"/>
                <w:sz w:val="16"/>
                <w:szCs w:val="16"/>
                <w:lang w:val="pt-BR"/>
              </w:rPr>
              <w:t xml:space="preserve"> </w:t>
            </w:r>
            <w:r>
              <w:rPr>
                <w:rFonts w:ascii="GHEA Grapalat" w:hAnsi="GHEA Grapalat" w:cs="Sylfaen"/>
                <w:sz w:val="16"/>
                <w:szCs w:val="16"/>
                <w:lang w:val="hy-AM"/>
              </w:rPr>
              <w:t>հոտի</w:t>
            </w:r>
            <w:r>
              <w:rPr>
                <w:rFonts w:ascii="GHEA Grapalat" w:hAnsi="GHEA Grapalat" w:cs="Sylfaen"/>
                <w:sz w:val="16"/>
                <w:szCs w:val="16"/>
                <w:lang w:val="pt-BR"/>
              </w:rPr>
              <w:t xml:space="preserve">: </w:t>
            </w:r>
            <w:r>
              <w:rPr>
                <w:rFonts w:ascii="GHEA Grapalat" w:hAnsi="GHEA Grapalat" w:cs="Sylfaen"/>
                <w:sz w:val="16"/>
                <w:szCs w:val="16"/>
                <w:lang w:val="hy-AM"/>
              </w:rPr>
              <w:t>Առանց</w:t>
            </w:r>
            <w:r>
              <w:rPr>
                <w:rFonts w:ascii="GHEA Grapalat" w:hAnsi="GHEA Grapalat" w:cs="Sylfaen"/>
                <w:sz w:val="16"/>
                <w:szCs w:val="16"/>
                <w:lang w:val="pt-BR"/>
              </w:rPr>
              <w:t xml:space="preserve"> </w:t>
            </w:r>
            <w:r>
              <w:rPr>
                <w:rFonts w:ascii="GHEA Grapalat" w:hAnsi="GHEA Grapalat" w:cs="Sylfaen"/>
                <w:sz w:val="16"/>
                <w:szCs w:val="16"/>
                <w:lang w:val="hy-AM"/>
              </w:rPr>
              <w:t>թթվության</w:t>
            </w:r>
            <w:r>
              <w:rPr>
                <w:rFonts w:ascii="GHEA Grapalat" w:hAnsi="GHEA Grapalat" w:cs="Sylfaen"/>
                <w:sz w:val="16"/>
                <w:szCs w:val="16"/>
                <w:lang w:val="pt-BR"/>
              </w:rPr>
              <w:t xml:space="preserve"> </w:t>
            </w:r>
            <w:r>
              <w:rPr>
                <w:rFonts w:ascii="GHEA Grapalat" w:hAnsi="GHEA Grapalat" w:cs="Sylfaen"/>
                <w:sz w:val="16"/>
                <w:szCs w:val="16"/>
                <w:lang w:val="hy-AM"/>
              </w:rPr>
              <w:t>և</w:t>
            </w:r>
            <w:r>
              <w:rPr>
                <w:rFonts w:ascii="GHEA Grapalat" w:hAnsi="GHEA Grapalat" w:cs="Sylfaen"/>
                <w:sz w:val="16"/>
                <w:szCs w:val="16"/>
                <w:lang w:val="pt-BR"/>
              </w:rPr>
              <w:t xml:space="preserve"> </w:t>
            </w:r>
            <w:r>
              <w:rPr>
                <w:rFonts w:ascii="GHEA Grapalat" w:hAnsi="GHEA Grapalat" w:cs="Sylfaen"/>
                <w:sz w:val="16"/>
                <w:szCs w:val="16"/>
                <w:lang w:val="hy-AM"/>
              </w:rPr>
              <w:t>դառնության</w:t>
            </w:r>
            <w:r>
              <w:rPr>
                <w:rFonts w:ascii="GHEA Grapalat" w:hAnsi="GHEA Grapalat" w:cs="Sylfaen"/>
                <w:sz w:val="16"/>
                <w:szCs w:val="16"/>
                <w:lang w:val="pt-BR"/>
              </w:rPr>
              <w:t xml:space="preserve">, </w:t>
            </w:r>
            <w:r>
              <w:rPr>
                <w:rFonts w:ascii="GHEA Grapalat" w:hAnsi="GHEA Grapalat" w:cs="Sylfaen"/>
                <w:sz w:val="16"/>
                <w:szCs w:val="16"/>
                <w:lang w:val="hy-AM"/>
              </w:rPr>
              <w:t>առանց  փտահոտի</w:t>
            </w:r>
            <w:r>
              <w:rPr>
                <w:rFonts w:ascii="GHEA Grapalat" w:hAnsi="GHEA Grapalat" w:cs="Sylfaen"/>
                <w:sz w:val="16"/>
                <w:szCs w:val="16"/>
                <w:lang w:val="pt-BR"/>
              </w:rPr>
              <w:t xml:space="preserve"> </w:t>
            </w:r>
            <w:r>
              <w:rPr>
                <w:rFonts w:ascii="GHEA Grapalat" w:hAnsi="GHEA Grapalat" w:cs="Sylfaen"/>
                <w:sz w:val="16"/>
                <w:szCs w:val="16"/>
                <w:lang w:val="hy-AM"/>
              </w:rPr>
              <w:t>ու</w:t>
            </w:r>
            <w:r>
              <w:rPr>
                <w:rFonts w:ascii="GHEA Grapalat" w:hAnsi="GHEA Grapalat" w:cs="Sylfaen"/>
                <w:sz w:val="16"/>
                <w:szCs w:val="16"/>
                <w:lang w:val="pt-BR"/>
              </w:rPr>
              <w:t xml:space="preserve"> </w:t>
            </w:r>
            <w:r>
              <w:rPr>
                <w:rFonts w:ascii="GHEA Grapalat" w:hAnsi="GHEA Grapalat" w:cs="Sylfaen"/>
                <w:sz w:val="16"/>
                <w:szCs w:val="16"/>
                <w:lang w:val="hy-AM"/>
              </w:rPr>
              <w:t>բորբոսի</w:t>
            </w:r>
            <w:r>
              <w:rPr>
                <w:rFonts w:ascii="GHEA Grapalat" w:hAnsi="GHEA Grapalat" w:cs="Sylfaen"/>
                <w:sz w:val="16"/>
                <w:szCs w:val="16"/>
                <w:lang w:val="pt-BR"/>
              </w:rPr>
              <w:t xml:space="preserve">:: </w:t>
            </w:r>
            <w:r>
              <w:rPr>
                <w:rFonts w:ascii="GHEA Grapalat" w:hAnsi="GHEA Grapalat"/>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Pr>
                <w:rFonts w:ascii="GHEA Grapalat" w:hAnsi="GHEA Grapalat"/>
                <w:sz w:val="16"/>
                <w:szCs w:val="16"/>
                <w:lang w:val="pt-BR"/>
              </w:rPr>
              <w:t xml:space="preserve">Պահպանել սանիտարական վիճակը: Փոխադրում՝ </w:t>
            </w:r>
            <w:r>
              <w:rPr>
                <w:rFonts w:ascii="GHEA Grapalat" w:hAnsi="GHEA Grapalat"/>
                <w:sz w:val="16"/>
                <w:szCs w:val="16"/>
                <w:lang w:val="hy-AM"/>
              </w:rPr>
              <w:t>ա</w:t>
            </w:r>
            <w:r>
              <w:rPr>
                <w:rFonts w:ascii="GHEA Grapalat" w:hAnsi="GHEA Grapalat"/>
                <w:sz w:val="16"/>
                <w:szCs w:val="16"/>
                <w:lang w:val="pt-BR"/>
              </w:rPr>
              <w:t>վտոտրանսպորտով</w:t>
            </w:r>
            <w:r>
              <w:rPr>
                <w:rFonts w:ascii="GHEA Grapalat" w:hAnsi="GHEA Grapalat"/>
                <w:sz w:val="16"/>
                <w:szCs w:val="16"/>
                <w:lang w:val="hy-AM"/>
              </w:rPr>
              <w:t xml:space="preserve"> </w:t>
            </w:r>
            <w:r>
              <w:rPr>
                <w:rFonts w:ascii="GHEA Grapalat" w:hAnsi="GHEA Grapalat"/>
                <w:sz w:val="16"/>
                <w:szCs w:val="16"/>
                <w:lang w:val="pt-BR"/>
              </w:rPr>
              <w:t xml:space="preserve">/հատուկ/Բեռնաթափումը՝ </w:t>
            </w:r>
            <w:r>
              <w:rPr>
                <w:rFonts w:ascii="GHEA Grapalat" w:hAnsi="GHEA Grapalat"/>
                <w:sz w:val="16"/>
                <w:szCs w:val="16"/>
                <w:lang w:val="hy-AM"/>
              </w:rPr>
              <w:t>ձեռքով</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09:10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2</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Բուլկի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6"/>
                <w:szCs w:val="16"/>
                <w:lang w:val="hy-AM"/>
              </w:rPr>
            </w:pPr>
            <w:r>
              <w:rPr>
                <w:rFonts w:ascii="GHEA Grapalat" w:hAnsi="GHEA Grapalat" w:cs="Sylfaen"/>
                <w:sz w:val="16"/>
                <w:szCs w:val="16"/>
                <w:lang w:val="hy-AM"/>
              </w:rPr>
              <w:t>Բուլկիներ</w:t>
            </w:r>
            <w:r>
              <w:rPr>
                <w:rFonts w:ascii="GHEA Grapalat" w:hAnsi="GHEA Grapalat" w:cs="Arial Armenian"/>
                <w:sz w:val="16"/>
                <w:szCs w:val="16"/>
                <w:lang w:val="hy-AM"/>
              </w:rPr>
              <w:t xml:space="preserve"> չամիչով </w:t>
            </w:r>
            <w:r>
              <w:rPr>
                <w:rFonts w:ascii="GHEA Grapalat" w:hAnsi="GHEA Grapalat" w:cs="Arial Armenian"/>
                <w:sz w:val="16"/>
                <w:szCs w:val="16"/>
              </w:rPr>
              <w:t xml:space="preserve">, </w:t>
            </w:r>
            <w:r>
              <w:rPr>
                <w:rFonts w:ascii="GHEA Grapalat" w:hAnsi="GHEA Grapalat" w:cs="Arial Armenian"/>
                <w:sz w:val="16"/>
                <w:szCs w:val="16"/>
                <w:lang w:val="hy-AM"/>
              </w:rPr>
              <w:t xml:space="preserve">ջեմով </w:t>
            </w:r>
            <w:r>
              <w:rPr>
                <w:rFonts w:ascii="GHEA Grapalat" w:hAnsi="GHEA Grapalat" w:cs="Arial Armenian"/>
                <w:sz w:val="16"/>
                <w:szCs w:val="16"/>
              </w:rPr>
              <w:t xml:space="preserve">կամ առանց միջուկի </w:t>
            </w:r>
            <w:r>
              <w:rPr>
                <w:rFonts w:ascii="GHEA Grapalat" w:hAnsi="GHEA Grapalat" w:cs="Arial Armenian"/>
                <w:sz w:val="16"/>
                <w:szCs w:val="16"/>
                <w:lang w:val="hy-AM"/>
              </w:rPr>
              <w:t xml:space="preserve"> </w:t>
            </w:r>
            <w:r>
              <w:rPr>
                <w:rFonts w:ascii="GHEA Grapalat" w:hAnsi="GHEA Grapalat" w:cs="Arial Armenian"/>
                <w:sz w:val="16"/>
                <w:szCs w:val="16"/>
              </w:rPr>
              <w:t>11</w:t>
            </w:r>
            <w:r>
              <w:rPr>
                <w:rFonts w:ascii="GHEA Grapalat" w:hAnsi="GHEA Grapalat" w:cs="Arial Armenian"/>
                <w:sz w:val="16"/>
                <w:szCs w:val="16"/>
                <w:lang w:val="hy-AM"/>
              </w:rPr>
              <w:t xml:space="preserve">0գր, </w:t>
            </w:r>
            <w:r>
              <w:rPr>
                <w:rFonts w:ascii="GHEA Grapalat" w:hAnsi="GHEA Grapalat" w:cs="Sylfaen"/>
                <w:sz w:val="16"/>
                <w:szCs w:val="16"/>
                <w:lang w:val="hy-AM"/>
              </w:rPr>
              <w:t>թխված</w:t>
            </w:r>
            <w:r>
              <w:rPr>
                <w:rFonts w:ascii="GHEA Grapalat" w:hAnsi="GHEA Grapalat" w:cs="Arial Armenian"/>
                <w:sz w:val="16"/>
                <w:szCs w:val="16"/>
                <w:lang w:val="hy-AM"/>
              </w:rPr>
              <w:t xml:space="preserve"> </w:t>
            </w:r>
            <w:r>
              <w:rPr>
                <w:rFonts w:ascii="GHEA Grapalat" w:hAnsi="GHEA Grapalat" w:cs="Sylfaen"/>
                <w:sz w:val="16"/>
                <w:szCs w:val="16"/>
                <w:lang w:val="hy-AM"/>
              </w:rPr>
              <w:t>բարձր</w:t>
            </w:r>
            <w:r>
              <w:rPr>
                <w:rFonts w:ascii="GHEA Grapalat" w:hAnsi="GHEA Grapalat" w:cs="Arial Armenian"/>
                <w:sz w:val="16"/>
                <w:szCs w:val="16"/>
                <w:lang w:val="hy-AM"/>
              </w:rPr>
              <w:t xml:space="preserve"> </w:t>
            </w:r>
            <w:r>
              <w:rPr>
                <w:rFonts w:ascii="GHEA Grapalat" w:hAnsi="GHEA Grapalat" w:cs="Sylfaen"/>
                <w:sz w:val="16"/>
                <w:szCs w:val="16"/>
                <w:lang w:val="hy-AM"/>
              </w:rPr>
              <w:t>տեսակի</w:t>
            </w:r>
            <w:r>
              <w:rPr>
                <w:rFonts w:ascii="GHEA Grapalat" w:hAnsi="GHEA Grapalat" w:cs="Arial Armenian"/>
                <w:sz w:val="16"/>
                <w:szCs w:val="16"/>
                <w:lang w:val="hy-AM"/>
              </w:rPr>
              <w:t xml:space="preserve"> </w:t>
            </w:r>
            <w:r>
              <w:rPr>
                <w:rFonts w:ascii="GHEA Grapalat" w:hAnsi="GHEA Grapalat" w:cs="Sylfaen"/>
                <w:sz w:val="16"/>
                <w:szCs w:val="16"/>
                <w:lang w:val="hy-AM"/>
              </w:rPr>
              <w:t>ալյուրից</w:t>
            </w:r>
            <w:r>
              <w:rPr>
                <w:rFonts w:ascii="GHEA Grapalat" w:hAnsi="GHEA Grapalat" w:cs="Arial Armenian"/>
                <w:sz w:val="16"/>
                <w:szCs w:val="16"/>
                <w:lang w:val="hy-AM"/>
              </w:rPr>
              <w:t xml:space="preserve">: </w:t>
            </w:r>
            <w:r>
              <w:rPr>
                <w:rFonts w:ascii="GHEA Grapalat" w:hAnsi="GHEA Grapalat" w:cs="Sylfaen"/>
                <w:sz w:val="16"/>
                <w:szCs w:val="16"/>
                <w:lang w:val="hy-AM"/>
              </w:rPr>
              <w:t>Անվտանգությունը</w:t>
            </w:r>
            <w:r>
              <w:rPr>
                <w:rFonts w:ascii="GHEA Grapalat" w:hAnsi="GHEA Grapalat" w:cs="Arial Armenian"/>
                <w:sz w:val="16"/>
                <w:szCs w:val="16"/>
                <w:lang w:val="hy-AM"/>
              </w:rPr>
              <w:t xml:space="preserve">` </w:t>
            </w:r>
            <w:r>
              <w:rPr>
                <w:rFonts w:ascii="GHEA Grapalat" w:hAnsi="GHEA Grapalat" w:cs="Sylfaen"/>
                <w:sz w:val="16"/>
                <w:szCs w:val="16"/>
                <w:lang w:val="hy-AM"/>
              </w:rPr>
              <w:t>ըստ</w:t>
            </w:r>
            <w:r>
              <w:rPr>
                <w:rFonts w:ascii="GHEA Grapalat" w:hAnsi="GHEA Grapalat" w:cs="Arial Armenian"/>
                <w:sz w:val="16"/>
                <w:szCs w:val="16"/>
                <w:lang w:val="hy-AM"/>
              </w:rPr>
              <w:t xml:space="preserve"> 2-III-4.9-01-2010  </w:t>
            </w:r>
            <w:r>
              <w:rPr>
                <w:rFonts w:ascii="GHEA Grapalat" w:hAnsi="GHEA Grapalat" w:cs="Sylfaen"/>
                <w:sz w:val="16"/>
                <w:szCs w:val="16"/>
                <w:lang w:val="hy-AM"/>
              </w:rPr>
              <w:t>հիգիենիկ</w:t>
            </w:r>
            <w:r>
              <w:rPr>
                <w:rFonts w:ascii="GHEA Grapalat" w:hAnsi="GHEA Grapalat" w:cs="Arial Armenian"/>
                <w:sz w:val="16"/>
                <w:szCs w:val="16"/>
                <w:lang w:val="hy-AM"/>
              </w:rPr>
              <w:t xml:space="preserve"> </w:t>
            </w:r>
            <w:r>
              <w:rPr>
                <w:rFonts w:ascii="GHEA Grapalat" w:hAnsi="GHEA Grapalat" w:cs="Sylfaen"/>
                <w:sz w:val="16"/>
                <w:szCs w:val="16"/>
                <w:lang w:val="hy-AM"/>
              </w:rPr>
              <w:t>նորմատիվների</w:t>
            </w:r>
            <w:r>
              <w:rPr>
                <w:rFonts w:ascii="GHEA Grapalat" w:hAnsi="GHEA Grapalat" w:cs="Arial Armenian"/>
                <w:sz w:val="16"/>
                <w:szCs w:val="16"/>
                <w:lang w:val="hy-AM"/>
              </w:rPr>
              <w:t xml:space="preserve">, </w:t>
            </w:r>
            <w:r>
              <w:rPr>
                <w:rFonts w:ascii="GHEA Grapalat" w:hAnsi="GHEA Grapalat" w:cs="Sylfaen"/>
                <w:sz w:val="16"/>
                <w:szCs w:val="16"/>
                <w:lang w:val="hy-AM"/>
              </w:rPr>
              <w:t>իսկ</w:t>
            </w:r>
            <w:r>
              <w:rPr>
                <w:rFonts w:ascii="GHEA Grapalat" w:hAnsi="GHEA Grapalat" w:cs="Arial Armenian"/>
                <w:sz w:val="16"/>
                <w:szCs w:val="16"/>
                <w:lang w:val="hy-AM"/>
              </w:rPr>
              <w:t xml:space="preserve"> </w:t>
            </w:r>
            <w:r>
              <w:rPr>
                <w:rFonts w:ascii="GHEA Grapalat" w:hAnsi="GHEA Grapalat" w:cs="Sylfaen"/>
                <w:sz w:val="16"/>
                <w:szCs w:val="16"/>
                <w:lang w:val="hy-AM"/>
              </w:rPr>
              <w:t>մակնշումը</w:t>
            </w:r>
            <w:r>
              <w:rPr>
                <w:rFonts w:ascii="GHEA Grapalat" w:hAnsi="GHEA Grapalat" w:cs="Arial Armenian"/>
                <w:sz w:val="16"/>
                <w:szCs w:val="16"/>
                <w:lang w:val="hy-AM"/>
              </w:rPr>
              <w:t xml:space="preserve">`  </w:t>
            </w:r>
            <w:r>
              <w:rPr>
                <w:rFonts w:ascii="GHEA Grapalat" w:hAnsi="GHEA Grapalat" w:cs="Sylfaen"/>
                <w:sz w:val="16"/>
                <w:szCs w:val="16"/>
                <w:lang w:val="hy-AM"/>
              </w:rPr>
              <w:t>ՙՍննդամթերքի</w:t>
            </w:r>
            <w:r>
              <w:rPr>
                <w:rFonts w:ascii="GHEA Grapalat" w:hAnsi="GHEA Grapalat" w:cs="Arial Armenian"/>
                <w:sz w:val="16"/>
                <w:szCs w:val="16"/>
                <w:lang w:val="hy-AM"/>
              </w:rPr>
              <w:t xml:space="preserve"> </w:t>
            </w:r>
            <w:r>
              <w:rPr>
                <w:rFonts w:ascii="GHEA Grapalat" w:hAnsi="GHEA Grapalat" w:cs="Sylfaen"/>
                <w:sz w:val="16"/>
                <w:szCs w:val="16"/>
                <w:lang w:val="hy-AM"/>
              </w:rPr>
              <w:t>անվտանգության</w:t>
            </w:r>
            <w:r>
              <w:rPr>
                <w:rFonts w:ascii="GHEA Grapalat" w:hAnsi="GHEA Grapalat" w:cs="Arial Armenian"/>
                <w:sz w:val="16"/>
                <w:szCs w:val="16"/>
                <w:lang w:val="hy-AM"/>
              </w:rPr>
              <w:t xml:space="preserve"> </w:t>
            </w:r>
            <w:r>
              <w:rPr>
                <w:rFonts w:ascii="GHEA Grapalat" w:hAnsi="GHEA Grapalat" w:cs="Sylfaen"/>
                <w:sz w:val="16"/>
                <w:szCs w:val="16"/>
                <w:lang w:val="hy-AM"/>
              </w:rPr>
              <w:t>մասին՚</w:t>
            </w:r>
            <w:r>
              <w:rPr>
                <w:rFonts w:ascii="GHEA Grapalat" w:hAnsi="GHEA Grapalat" w:cs="Arial Armenian"/>
                <w:sz w:val="16"/>
                <w:szCs w:val="16"/>
                <w:lang w:val="hy-AM"/>
              </w:rPr>
              <w:t xml:space="preserve"> </w:t>
            </w:r>
            <w:r>
              <w:rPr>
                <w:rFonts w:ascii="GHEA Grapalat" w:hAnsi="GHEA Grapalat" w:cs="Sylfaen"/>
                <w:sz w:val="16"/>
                <w:szCs w:val="16"/>
                <w:lang w:val="hy-AM"/>
              </w:rPr>
              <w:t>ՀՀ</w:t>
            </w:r>
            <w:r>
              <w:rPr>
                <w:rFonts w:ascii="GHEA Grapalat" w:hAnsi="GHEA Grapalat" w:cs="Arial Armenian"/>
                <w:sz w:val="16"/>
                <w:szCs w:val="16"/>
                <w:lang w:val="hy-AM"/>
              </w:rPr>
              <w:t xml:space="preserve"> </w:t>
            </w:r>
            <w:r>
              <w:rPr>
                <w:rFonts w:ascii="GHEA Grapalat" w:hAnsi="GHEA Grapalat" w:cs="Sylfaen"/>
                <w:sz w:val="16"/>
                <w:szCs w:val="16"/>
                <w:lang w:val="hy-AM"/>
              </w:rPr>
              <w:t>օրենքի</w:t>
            </w:r>
            <w:r>
              <w:rPr>
                <w:rFonts w:ascii="GHEA Grapalat" w:hAnsi="GHEA Grapalat" w:cs="Arial Armenian"/>
                <w:sz w:val="16"/>
                <w:szCs w:val="16"/>
                <w:lang w:val="hy-AM"/>
              </w:rPr>
              <w:t>:</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lang w:val="hy-AM"/>
              </w:rPr>
              <w:t>09</w:t>
            </w:r>
            <w:r>
              <w:rPr>
                <w:rFonts w:ascii="GHEA Grapalat" w:hAnsi="GHEA Grapalat"/>
              </w:rPr>
              <w:t>:30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3</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Կաղամբ</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lang w:val="hy-AM"/>
              </w:rPr>
            </w:pPr>
            <w:r>
              <w:rPr>
                <w:rFonts w:ascii="GHEA Grapalat" w:hAnsi="GHEA Grapalat" w:cs="Calibri"/>
                <w:bCs/>
                <w:sz w:val="16"/>
                <w:szCs w:val="16"/>
                <w:lang w:val="hy-AM"/>
              </w:rPr>
              <w:t xml:space="preserve">(ԳՕՍՏ 26768-85)  ուշահաս,   Արտաքին տեսքը` գլուխները թարմ, </w:t>
            </w:r>
            <w:r>
              <w:rPr>
                <w:rFonts w:ascii="GHEA Grapalat" w:hAnsi="GHEA Grapalat" w:cs="Calibri"/>
                <w:bCs/>
                <w:sz w:val="16"/>
                <w:szCs w:val="16"/>
              </w:rPr>
              <w:t xml:space="preserve">հյութալի, </w:t>
            </w:r>
            <w:r>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lang w:val="hy-AM"/>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4</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Կաղամբ</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(ԳՕՍՏ 26768-85)  վաղահաս,   Արտաքին տեսքը` գլուխները թարմ,հյութալի,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1538"/>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5</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Կարտոֆիլ</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6</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Կարտոֆիլ</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7</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Կարտոֆիլ</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lang w:val="hy-AM"/>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8</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Սոխ գլուխ</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lang w:val="hy-AM"/>
              </w:rPr>
            </w:pPr>
            <w:r>
              <w:rPr>
                <w:rFonts w:ascii="GHEA Grapalat" w:hAnsi="GHEA Grapalat" w:cs="Calibri"/>
                <w:bCs/>
                <w:sz w:val="16"/>
                <w:szCs w:val="16"/>
                <w:lang w:val="hy-AM"/>
              </w:rPr>
              <w:t xml:space="preserve">Թարմ,  քաղցր, </w:t>
            </w:r>
            <w:r>
              <w:rPr>
                <w:rFonts w:ascii="GHEA Grapalat" w:hAnsi="GHEA Grapalat" w:cs="Calibri"/>
                <w:bCs/>
                <w:sz w:val="16"/>
                <w:szCs w:val="16"/>
              </w:rPr>
              <w:t xml:space="preserve">կարմիր, </w:t>
            </w:r>
            <w:r>
              <w:rPr>
                <w:rFonts w:ascii="GHEA Grapalat" w:hAnsi="GHEA Grapalat" w:cs="Calibri"/>
                <w:bCs/>
                <w:sz w:val="16"/>
                <w:szCs w:val="16"/>
                <w:lang w:val="hy-AM"/>
              </w:rPr>
              <w:t xml:space="preserve">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9</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Գազար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Առողջ, թարմ,</w:t>
            </w:r>
            <w:r>
              <w:rPr>
                <w:rFonts w:ascii="GHEA Grapalat" w:hAnsi="GHEA Grapalat"/>
                <w:bCs/>
                <w:sz w:val="16"/>
                <w:szCs w:val="16"/>
              </w:rPr>
              <w:t>առանց վնասվածքի, վաղահաս,</w:t>
            </w:r>
            <w:r>
              <w:rPr>
                <w:rFonts w:ascii="GHEA Grapalat" w:hAnsi="GHEA Grapalat" w:cs="Calibri"/>
                <w:bCs/>
                <w:sz w:val="16"/>
                <w:szCs w:val="16"/>
              </w:rPr>
              <w:t xml:space="preserve"> ԳՕՍՏ 26767-85</w:t>
            </w:r>
            <w:r>
              <w:rPr>
                <w:rFonts w:ascii="GHEA Grapalat" w:hAnsi="GHEA Grapalat" w:cs="Tahoma"/>
                <w:bCs/>
                <w:sz w:val="16"/>
                <w:szCs w:val="16"/>
              </w:rPr>
              <w:t>։</w:t>
            </w:r>
            <w:r>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10</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Գազար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lang w:val="hy-AM"/>
              </w:rPr>
            </w:pPr>
            <w:r>
              <w:rPr>
                <w:rFonts w:ascii="GHEA Grapalat" w:hAnsi="GHEA Grapalat" w:cs="Calibri"/>
                <w:bCs/>
                <w:sz w:val="16"/>
                <w:szCs w:val="16"/>
                <w:lang w:val="hy-AM"/>
              </w:rPr>
              <w:t>Սովարական և ընտիր տեսակի, ԳՕՍՏ 26767-85</w:t>
            </w:r>
            <w:r>
              <w:rPr>
                <w:rFonts w:ascii="GHEA Grapalat" w:hAnsi="GHEA Grapalat" w:cs="Tahoma"/>
                <w:bCs/>
                <w:sz w:val="16"/>
                <w:szCs w:val="16"/>
                <w:lang w:val="hy-AM"/>
              </w:rPr>
              <w:t>։</w:t>
            </w:r>
            <w:r>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11</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Վարունգ</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Վարունգ թարմ օգտագործման տեսակի,</w:t>
            </w:r>
            <w:r>
              <w:rPr>
                <w:rFonts w:ascii="GHEA Grapalat" w:hAnsi="GHEA Grapalat"/>
                <w:bCs/>
                <w:sz w:val="16"/>
                <w:szCs w:val="16"/>
                <w:lang w:val="hy-AM"/>
              </w:rPr>
              <w:t xml:space="preserve"> վաղահաս</w:t>
            </w:r>
            <w:r>
              <w:rPr>
                <w:rFonts w:ascii="GHEA Grapalat" w:hAnsi="GHEA Grapalat" w:cs="Calibri"/>
                <w:bCs/>
                <w:sz w:val="16"/>
                <w:szCs w:val="16"/>
                <w:lang w:val="hy-AM"/>
              </w:rPr>
              <w:t xml:space="preserve"> </w:t>
            </w:r>
            <w:r>
              <w:rPr>
                <w:rFonts w:ascii="GHEA Grapalat" w:hAnsi="GHEA Grapalat" w:cs="Calibri"/>
                <w:bCs/>
                <w:sz w:val="16"/>
                <w:szCs w:val="16"/>
              </w:rPr>
              <w:t>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12</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Վարունգ</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Վարունգ թարմ օգտագործման տեսակի</w:t>
            </w:r>
            <w:r>
              <w:rPr>
                <w:rFonts w:ascii="GHEA Grapalat" w:hAnsi="GHEA Grapalat" w:cs="Calibri"/>
                <w:bCs/>
                <w:sz w:val="16"/>
                <w:szCs w:val="16"/>
                <w:lang w:val="hy-AM"/>
              </w:rPr>
              <w:t xml:space="preserve"> </w:t>
            </w:r>
            <w:r>
              <w:rPr>
                <w:rFonts w:ascii="GHEA Grapalat" w:hAnsi="GHEA Grapalat"/>
                <w:bCs/>
                <w:sz w:val="16"/>
                <w:szCs w:val="16"/>
                <w:lang w:val="hy-AM"/>
              </w:rPr>
              <w:t>,դաշտի,</w:t>
            </w:r>
            <w:r>
              <w:rPr>
                <w:rFonts w:ascii="GHEA Grapalat" w:hAnsi="GHEA Grapalat" w:cs="Calibri"/>
                <w:bCs/>
                <w:sz w:val="16"/>
                <w:szCs w:val="16"/>
                <w:lang w:val="hy-AM"/>
              </w:rPr>
              <w:t xml:space="preserve"> </w:t>
            </w:r>
            <w:r>
              <w:rPr>
                <w:rFonts w:ascii="GHEA Grapalat" w:hAnsi="GHEA Grapalat" w:cs="Calibri"/>
                <w:bCs/>
                <w:sz w:val="16"/>
                <w:szCs w:val="16"/>
              </w:rPr>
              <w:t>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13</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Խառը կանաչի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14</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Խառը կանաչի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15</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Բազուկ</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w:t>
            </w:r>
            <w:r>
              <w:rPr>
                <w:rFonts w:ascii="GHEA Grapalat" w:hAnsi="GHEA Grapalat" w:cs="Tahoma"/>
                <w:bCs/>
                <w:sz w:val="16"/>
                <w:szCs w:val="16"/>
              </w:rPr>
              <w:t>։</w:t>
            </w:r>
            <w:r>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1007"/>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16</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Բազուկ</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lang w:val="hy-AM"/>
              </w:rPr>
            </w:pPr>
            <w:r>
              <w:rPr>
                <w:rFonts w:ascii="GHEA Grapalat" w:hAnsi="GHEA Grapalat" w:cs="Calibri"/>
                <w:bCs/>
                <w:sz w:val="16"/>
                <w:szCs w:val="16"/>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Pr>
                <w:rFonts w:ascii="GHEA Grapalat" w:hAnsi="GHEA Grapalat" w:cs="Tahoma"/>
                <w:bCs/>
                <w:sz w:val="16"/>
                <w:szCs w:val="16"/>
                <w:lang w:val="hy-AM"/>
              </w:rPr>
              <w:t>։</w:t>
            </w:r>
            <w:r>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17</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Լոլիկ</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Լոլիկ թարմ օգտագործման տեսակի,</w:t>
            </w:r>
            <w:r>
              <w:rPr>
                <w:rFonts w:ascii="GHEA Grapalat" w:hAnsi="GHEA Grapalat" w:cs="Calibri"/>
                <w:bCs/>
                <w:sz w:val="16"/>
                <w:szCs w:val="16"/>
                <w:lang w:val="hy-AM"/>
              </w:rPr>
              <w:t xml:space="preserve"> վաղահաս,  </w:t>
            </w:r>
            <w:r>
              <w:rPr>
                <w:rFonts w:ascii="GHEA Grapalat" w:hAnsi="GHEA Grapalat" w:cs="Calibri"/>
                <w:bCs/>
                <w:sz w:val="16"/>
                <w:szCs w:val="16"/>
              </w:rPr>
              <w:t>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18</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Լոլիկ</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Լոլիկ թարմ օգտագործման տեսակի, դաշտի</w:t>
            </w:r>
            <w:r>
              <w:rPr>
                <w:rFonts w:ascii="GHEA Grapalat" w:hAnsi="GHEA Grapalat"/>
                <w:bCs/>
                <w:sz w:val="16"/>
                <w:szCs w:val="16"/>
              </w:rPr>
              <w:t xml:space="preserve">, </w:t>
            </w:r>
            <w:r>
              <w:rPr>
                <w:rFonts w:ascii="GHEA Grapalat" w:hAnsi="GHEA Grapalat" w:cs="Calibri"/>
                <w:bCs/>
                <w:sz w:val="16"/>
                <w:szCs w:val="16"/>
              </w:rPr>
              <w:t>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lang w:val="hy-AM"/>
              </w:rPr>
              <w:t>շ</w:t>
            </w:r>
            <w:r>
              <w:rPr>
                <w:rFonts w:ascii="GHEA Grapalat" w:hAnsi="GHEA Grapalat"/>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19</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Տավարի միս /հորթի/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color w:val="000000"/>
                <w:sz w:val="16"/>
                <w:szCs w:val="16"/>
              </w:rPr>
            </w:pPr>
            <w:r>
              <w:rPr>
                <w:rFonts w:ascii="GHEA Grapalat" w:hAnsi="GHEA Grapalat" w:cs="Calibri"/>
                <w:bCs/>
                <w:color w:val="000000"/>
                <w:sz w:val="16"/>
                <w:szCs w:val="16"/>
              </w:rPr>
              <w:t>Միս  հորթի, պաղեցրած, թարմ, սպանդանոցային մորթի փափուկ միս առանց ոսկորի,</w:t>
            </w:r>
            <w:r>
              <w:rPr>
                <w:rFonts w:ascii="GHEA Grapalat" w:hAnsi="GHEA Grapalat"/>
                <w:bCs/>
                <w:color w:val="000000"/>
                <w:sz w:val="16"/>
                <w:szCs w:val="16"/>
              </w:rPr>
              <w:t>ոչ յուղոտ,</w:t>
            </w:r>
            <w:r>
              <w:rPr>
                <w:rFonts w:ascii="GHEA Grapalat" w:hAnsi="GHEA Grapalat" w:cs="Calibri"/>
                <w:bCs/>
                <w:color w:val="000000"/>
                <w:sz w:val="16"/>
                <w:szCs w:val="16"/>
              </w:rPr>
              <w:t xml:space="preserve"> պահված 0</w:t>
            </w:r>
            <w:r>
              <w:rPr>
                <w:rFonts w:ascii="Sylfaen" w:hAnsi="Sylfaen" w:cs="Calibri"/>
                <w:bCs/>
                <w:color w:val="000000"/>
                <w:sz w:val="16"/>
                <w:szCs w:val="16"/>
              </w:rPr>
              <w:t> </w:t>
            </w:r>
            <w:r>
              <w:rPr>
                <w:rFonts w:ascii="GHEA Grapalat" w:hAnsi="GHEA Grapalat" w:cs="Calibri"/>
                <w:bCs/>
                <w:color w:val="000000"/>
                <w:sz w:val="16"/>
                <w:szCs w:val="16"/>
              </w:rPr>
              <w:t>օC -ից մինչև 4</w:t>
            </w:r>
            <w:r>
              <w:rPr>
                <w:rFonts w:ascii="Sylfaen" w:hAnsi="Sylfaen" w:cs="Calibri"/>
                <w:bCs/>
                <w:color w:val="000000"/>
                <w:sz w:val="16"/>
                <w:szCs w:val="16"/>
              </w:rPr>
              <w:t> </w:t>
            </w:r>
            <w:r>
              <w:rPr>
                <w:rFonts w:ascii="GHEA Grapalat" w:hAnsi="GHEA Grapalat" w:cs="Calibri"/>
                <w:bCs/>
                <w:color w:val="000000"/>
                <w:sz w:val="16"/>
                <w:szCs w:val="16"/>
              </w:rPr>
              <w:t xml:space="preserve">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2017թ. հաստատված «Մսի և մսամթերքի տեխնիկական կանոնակարգի» և «Սննդամթերքի անվտանգության մասին» ՀՀ օրենքի </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lang w:val="hy-AM"/>
              </w:rPr>
            </w:pPr>
            <w:r>
              <w:rPr>
                <w:rFonts w:ascii="GHEA Grapalat" w:hAnsi="GHEA Grapalat"/>
                <w:lang w:val="hy-AM"/>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08:40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20</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Հավի կրծքամիս 1-ին կարգի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color w:val="000000"/>
                <w:sz w:val="16"/>
                <w:szCs w:val="16"/>
              </w:rPr>
            </w:pPr>
            <w:r>
              <w:rPr>
                <w:rFonts w:ascii="GHEA Grapalat" w:hAnsi="GHEA Grapalat" w:cs="Calibri"/>
                <w:bCs/>
                <w:color w:val="000000"/>
                <w:sz w:val="16"/>
                <w:szCs w:val="16"/>
              </w:rPr>
              <w:t>Կրծքամիս , թարմ, մաքուր, փափուկ միս առանց ոսկորի</w:t>
            </w:r>
            <w:r>
              <w:rPr>
                <w:rFonts w:ascii="GHEA Grapalat" w:hAnsi="GHEA Grapalat" w:cs="Calibri"/>
                <w:bCs/>
                <w:color w:val="000000"/>
                <w:sz w:val="16"/>
                <w:szCs w:val="16"/>
                <w:lang w:val="hy-AM"/>
              </w:rPr>
              <w:t xml:space="preserve">, </w:t>
            </w:r>
            <w:r>
              <w:rPr>
                <w:rFonts w:ascii="GHEA Grapalat" w:hAnsi="GHEA Grapalat" w:cs="Calibri"/>
                <w:bCs/>
                <w:color w:val="000000"/>
                <w:sz w:val="16"/>
                <w:szCs w:val="16"/>
              </w:rPr>
              <w:t>արյունազրկված, առանց կողմնակի հոտերի, փաթեթավորված պոլիէթիլենային թաղանթներով, ԳՕՍՏ 25391-82</w:t>
            </w:r>
            <w:r>
              <w:rPr>
                <w:rFonts w:ascii="GHEA Grapalat" w:hAnsi="GHEA Grapalat" w:cs="Tahoma"/>
                <w:bCs/>
                <w:color w:val="000000"/>
                <w:sz w:val="16"/>
                <w:szCs w:val="16"/>
              </w:rPr>
              <w:t>։</w:t>
            </w:r>
            <w:r>
              <w:rPr>
                <w:rFonts w:ascii="GHEA Grapalat" w:hAnsi="GHEA Grapalat" w:cs="Calibri"/>
                <w:bCs/>
                <w:color w:val="000000"/>
                <w:sz w:val="16"/>
                <w:szCs w:val="16"/>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21</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Ձու</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 xml:space="preserve">Ձու  հավի սեղանի 1-րդ կարգի, 0.1 համարի,  </w:t>
            </w:r>
            <w:r>
              <w:rPr>
                <w:rFonts w:ascii="GHEA Grapalat" w:hAnsi="GHEA Grapalat"/>
                <w:bCs/>
                <w:sz w:val="16"/>
                <w:szCs w:val="16"/>
              </w:rPr>
              <w:t>տ</w:t>
            </w:r>
            <w:r>
              <w:rPr>
                <w:rFonts w:ascii="GHEA Grapalat" w:hAnsi="GHEA Grapalat" w:cs="Calibri"/>
                <w:bCs/>
                <w:sz w:val="16"/>
                <w:szCs w:val="16"/>
              </w:rPr>
              <w:t>եսակավորված ըստ մեկ ձվի  զանգվածի, սեղանի ձվինը` 25 օր, սառնարանային պայմաններում` 120 օր, ՀՍՏ 182-2012</w:t>
            </w:r>
            <w:r>
              <w:rPr>
                <w:rFonts w:ascii="GHEA Grapalat" w:hAnsi="GHEA Grapalat" w:cs="Tahoma"/>
                <w:bCs/>
                <w:sz w:val="16"/>
                <w:szCs w:val="16"/>
              </w:rPr>
              <w:t>։</w:t>
            </w:r>
            <w:r>
              <w:rPr>
                <w:rFonts w:ascii="GHEA Grapalat" w:hAnsi="GHEA Grapalat" w:cs="Calibri"/>
                <w:bCs/>
                <w:sz w:val="16"/>
                <w:szCs w:val="16"/>
              </w:rPr>
              <w:t xml:space="preserve">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lang w:val="hy-AM"/>
              </w:rPr>
            </w:pPr>
            <w:r>
              <w:rPr>
                <w:rFonts w:ascii="GHEA Grapalat" w:hAnsi="GHEA Grapalat"/>
                <w:lang w:val="hy-AM"/>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22</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Ծիրան</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Ծիրան թարմ, պտղաբանական I խմբի, տարբեր տեսակների, նեղ  տրամագիծը 3,5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lang w:val="hy-AM"/>
              </w:rPr>
            </w:pPr>
            <w:r>
              <w:rPr>
                <w:rFonts w:ascii="GHEA Grapalat" w:hAnsi="GHEA Grapalat"/>
                <w:lang w:val="hy-AM"/>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23</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Դեղձ</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24</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Սալոր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Սալոր թարմ, պտղաբանական I խմբի, տարբեր տեսակների, նեղ  տրամագիծը 2,5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rPr>
            </w:pPr>
          </w:p>
          <w:p w:rsidR="00BF7179" w:rsidRDefault="00BF7179">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25</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Խնձոր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 xml:space="preserve">Խնձոր թարմ, պտղաբանական I խմբի, </w:t>
            </w:r>
            <w:r>
              <w:rPr>
                <w:rFonts w:ascii="GHEA Grapalat" w:hAnsi="GHEA Grapalat"/>
                <w:bCs/>
                <w:sz w:val="16"/>
                <w:szCs w:val="16"/>
                <w:lang w:val="hy-AM"/>
              </w:rPr>
              <w:t>քաղցր, կանաչ և դեղին ,</w:t>
            </w:r>
            <w:r>
              <w:rPr>
                <w:rFonts w:ascii="GHEA Grapalat" w:hAnsi="GHEA Grapalat" w:cs="Calibri"/>
                <w:bCs/>
                <w:sz w:val="16"/>
                <w:szCs w:val="16"/>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rPr>
            </w:pPr>
          </w:p>
          <w:p w:rsidR="00BF7179" w:rsidRDefault="00BF7179">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lang w:val="hy-AM"/>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26</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Խնձոր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lang w:val="hy-AM"/>
              </w:rPr>
            </w:pPr>
            <w:r>
              <w:rPr>
                <w:rFonts w:ascii="GHEA Grapalat" w:hAnsi="GHEA Grapalat" w:cs="Calibri"/>
                <w:bCs/>
                <w:sz w:val="16"/>
                <w:szCs w:val="16"/>
                <w:lang w:val="hy-AM"/>
              </w:rPr>
              <w:t xml:space="preserve">Խնձոր թարմ, պտղաբանական I խմբի, </w:t>
            </w:r>
            <w:r>
              <w:rPr>
                <w:rFonts w:ascii="GHEA Grapalat" w:hAnsi="GHEA Grapalat"/>
                <w:bCs/>
                <w:sz w:val="16"/>
                <w:szCs w:val="16"/>
                <w:lang w:val="hy-AM"/>
              </w:rPr>
              <w:t>քաղցր, կանաչ և դեղին ,</w:t>
            </w:r>
            <w:r>
              <w:rPr>
                <w:rFonts w:ascii="GHEA Grapalat" w:hAnsi="GHEA Grapalat" w:cs="Calibri"/>
                <w:bCs/>
                <w:sz w:val="16"/>
                <w:szCs w:val="16"/>
                <w:lang w:val="hy-AM"/>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27</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Մանդարին</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Մանդարին թարմ, I պտղաբանական խմբի, դեղին կեղևով և պտղամսով, ԳՕՍՏ 4428-82, անվտանգությունը, փաթեթավո</w:t>
            </w:r>
            <w:r>
              <w:rPr>
                <w:rFonts w:ascii="GHEA Grapalat" w:hAnsi="GHEA Grapalat" w:cs="Calibri"/>
                <w:bCs/>
                <w:sz w:val="16"/>
                <w:szCs w:val="16"/>
              </w:rPr>
              <w:softHyphen/>
              <w:t>րումը և մակնշումը` ըստ ՀՀ կառ. 2006թ. դեկ</w:t>
            </w:r>
            <w:r>
              <w:rPr>
                <w:rFonts w:ascii="GHEA Grapalat" w:hAnsi="GHEA Grapalat" w:cs="Calibri"/>
                <w:bCs/>
                <w:sz w:val="16"/>
                <w:szCs w:val="16"/>
              </w:rPr>
              <w:softHyphen/>
              <w:t>տեմբերի 21-ի N 1913-Ն որոշմամբ հաստատված “Թարմ պտուղ-բանջարեղենի տեխ.  կանոնակարգի”և “Սննդա</w:t>
            </w:r>
            <w:r>
              <w:rPr>
                <w:rFonts w:ascii="GHEA Grapalat" w:hAnsi="GHEA Grapalat" w:cs="Calibri"/>
                <w:bCs/>
                <w:sz w:val="16"/>
                <w:szCs w:val="16"/>
              </w:rPr>
              <w:softHyphen/>
              <w:t>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28</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Բանան</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lang w:val="hy-AM"/>
              </w:rPr>
            </w:pPr>
            <w:r>
              <w:rPr>
                <w:rFonts w:ascii="GHEA Grapalat" w:hAnsi="GHEA Grapalat" w:cs="Calibri"/>
                <w:bCs/>
                <w:sz w:val="16"/>
                <w:szCs w:val="16"/>
                <w:lang w:val="hy-AM"/>
              </w:rPr>
              <w:t>Երկարությունը 11սմ-ից ոչ պակաս, թարմ, մաքուր, առանց մեխանիկական վնասվածքների և հիվանդությունների,  ԳՕՍՏ 4428-82, անվտանգությունը, փաթեթավո</w:t>
            </w:r>
            <w:r>
              <w:rPr>
                <w:rFonts w:ascii="GHEA Grapalat" w:hAnsi="GHEA Grapalat" w:cs="Calibri"/>
                <w:bCs/>
                <w:sz w:val="16"/>
                <w:szCs w:val="16"/>
                <w:lang w:val="hy-AM"/>
              </w:rPr>
              <w:softHyphen/>
              <w:t>րումը և մակնշումը` ըստ ՀՀ կառ. 2006թ. դեկ</w:t>
            </w:r>
            <w:r>
              <w:rPr>
                <w:rFonts w:ascii="GHEA Grapalat" w:hAnsi="GHEA Grapalat" w:cs="Calibri"/>
                <w:bCs/>
                <w:sz w:val="16"/>
                <w:szCs w:val="16"/>
                <w:lang w:val="hy-AM"/>
              </w:rPr>
              <w:softHyphen/>
              <w:t>տեմբերի 21-ի N 1913-Ն որոշմամբ հաստատված “Թարմ պտուղ-բանջարեղենի տեխ.  կանոնակարգի”և “Սննդա</w:t>
            </w:r>
            <w:r>
              <w:rPr>
                <w:rFonts w:ascii="GHEA Grapalat" w:hAnsi="GHEA Grapalat" w:cs="Calibri"/>
                <w:bCs/>
                <w:sz w:val="16"/>
                <w:szCs w:val="16"/>
                <w:lang w:val="hy-AM"/>
              </w:rPr>
              <w:softHyphen/>
              <w:t>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29</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Չամիչ</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lang w:val="hy-AM"/>
              </w:rPr>
            </w:pPr>
            <w:r>
              <w:rPr>
                <w:rFonts w:ascii="GHEA Grapalat" w:hAnsi="GHEA Grapalat" w:cs="Sylfaen"/>
                <w:sz w:val="16"/>
                <w:szCs w:val="16"/>
              </w:rPr>
              <w:t>Չորացրած</w:t>
            </w:r>
            <w:r>
              <w:rPr>
                <w:rFonts w:ascii="GHEA Grapalat" w:hAnsi="GHEA Grapalat" w:cs="Arial Armenian"/>
                <w:sz w:val="16"/>
                <w:szCs w:val="16"/>
              </w:rPr>
              <w:t xml:space="preserve"> </w:t>
            </w:r>
            <w:r>
              <w:rPr>
                <w:rFonts w:ascii="GHEA Grapalat" w:hAnsi="GHEA Grapalat" w:cs="Sylfaen"/>
                <w:sz w:val="16"/>
                <w:szCs w:val="16"/>
              </w:rPr>
              <w:t>քիշմիշ</w:t>
            </w:r>
            <w:r>
              <w:rPr>
                <w:rFonts w:ascii="GHEA Grapalat" w:hAnsi="GHEA Grapalat" w:cs="Arial Armenian"/>
                <w:sz w:val="16"/>
                <w:szCs w:val="16"/>
              </w:rPr>
              <w:t xml:space="preserve"> </w:t>
            </w:r>
            <w:r>
              <w:rPr>
                <w:rFonts w:ascii="GHEA Grapalat" w:hAnsi="GHEA Grapalat" w:cs="Sylfaen"/>
                <w:sz w:val="16"/>
                <w:szCs w:val="16"/>
              </w:rPr>
              <w:t>տեսակի</w:t>
            </w:r>
            <w:r>
              <w:rPr>
                <w:rFonts w:ascii="GHEA Grapalat" w:hAnsi="GHEA Grapalat" w:cs="Arial Armenian"/>
                <w:sz w:val="16"/>
                <w:szCs w:val="16"/>
              </w:rPr>
              <w:t xml:space="preserve"> </w:t>
            </w:r>
            <w:r>
              <w:rPr>
                <w:rFonts w:ascii="GHEA Grapalat" w:hAnsi="GHEA Grapalat" w:cs="Sylfaen"/>
                <w:sz w:val="16"/>
                <w:szCs w:val="16"/>
              </w:rPr>
              <w:t>խաղող</w:t>
            </w:r>
            <w:r>
              <w:rPr>
                <w:rFonts w:ascii="GHEA Grapalat" w:hAnsi="GHEA Grapalat" w:cs="Arial Armenian"/>
                <w:sz w:val="16"/>
                <w:szCs w:val="16"/>
              </w:rPr>
              <w:t xml:space="preserve">: </w:t>
            </w:r>
            <w:r>
              <w:rPr>
                <w:rFonts w:ascii="GHEA Grapalat" w:hAnsi="GHEA Grapalat" w:cs="Sylfaen"/>
                <w:sz w:val="16"/>
                <w:szCs w:val="16"/>
              </w:rPr>
              <w:t>Անվտանգությունը</w:t>
            </w:r>
            <w:r>
              <w:rPr>
                <w:rFonts w:ascii="GHEA Grapalat" w:hAnsi="GHEA Grapalat" w:cs="Arial Armenian"/>
                <w:sz w:val="16"/>
                <w:szCs w:val="16"/>
              </w:rPr>
              <w:t xml:space="preserve">` </w:t>
            </w:r>
            <w:r>
              <w:rPr>
                <w:rFonts w:ascii="GHEA Grapalat" w:hAnsi="GHEA Grapalat" w:cs="Sylfaen"/>
                <w:sz w:val="16"/>
                <w:szCs w:val="16"/>
              </w:rPr>
              <w:t>ըստ</w:t>
            </w:r>
            <w:r>
              <w:rPr>
                <w:rFonts w:ascii="GHEA Grapalat" w:hAnsi="GHEA Grapalat" w:cs="Arial Armenian"/>
                <w:sz w:val="16"/>
                <w:szCs w:val="16"/>
              </w:rPr>
              <w:t xml:space="preserve"> N 2-III-4.9-01-2010 </w:t>
            </w:r>
            <w:r>
              <w:rPr>
                <w:rFonts w:ascii="GHEA Grapalat" w:hAnsi="GHEA Grapalat" w:cs="Sylfaen"/>
                <w:sz w:val="16"/>
                <w:szCs w:val="16"/>
              </w:rPr>
              <w:t>հիգիենիկ</w:t>
            </w:r>
            <w:r>
              <w:rPr>
                <w:rFonts w:ascii="GHEA Grapalat" w:hAnsi="GHEA Grapalat" w:cs="Arial Armenian"/>
                <w:sz w:val="16"/>
                <w:szCs w:val="16"/>
              </w:rPr>
              <w:t xml:space="preserve"> </w:t>
            </w:r>
            <w:r>
              <w:rPr>
                <w:rFonts w:ascii="GHEA Grapalat" w:hAnsi="GHEA Grapalat" w:cs="Sylfaen"/>
                <w:sz w:val="16"/>
                <w:szCs w:val="16"/>
              </w:rPr>
              <w:t>նորմատիվների</w:t>
            </w:r>
            <w:r>
              <w:rPr>
                <w:rFonts w:ascii="GHEA Grapalat" w:hAnsi="GHEA Grapalat" w:cs="Arial Armenian"/>
                <w:sz w:val="16"/>
                <w:szCs w:val="16"/>
              </w:rPr>
              <w:t xml:space="preserve">, </w:t>
            </w:r>
            <w:r>
              <w:rPr>
                <w:rFonts w:ascii="GHEA Grapalat" w:hAnsi="GHEA Grapalat" w:cs="Sylfaen"/>
                <w:sz w:val="16"/>
                <w:szCs w:val="16"/>
              </w:rPr>
              <w:t>ՙՍննդամթերքի</w:t>
            </w:r>
            <w:r>
              <w:rPr>
                <w:rFonts w:ascii="GHEA Grapalat" w:hAnsi="GHEA Grapalat" w:cs="Arial Armenian"/>
                <w:sz w:val="16"/>
                <w:szCs w:val="16"/>
              </w:rPr>
              <w:t xml:space="preserve"> </w:t>
            </w:r>
            <w:r>
              <w:rPr>
                <w:rFonts w:ascii="GHEA Grapalat" w:hAnsi="GHEA Grapalat" w:cs="Sylfaen"/>
                <w:sz w:val="16"/>
                <w:szCs w:val="16"/>
              </w:rPr>
              <w:t>անվտանգության</w:t>
            </w:r>
            <w:r>
              <w:rPr>
                <w:rFonts w:ascii="GHEA Grapalat" w:hAnsi="GHEA Grapalat" w:cs="Arial Armenian"/>
                <w:sz w:val="16"/>
                <w:szCs w:val="16"/>
              </w:rPr>
              <w:t xml:space="preserve"> </w:t>
            </w:r>
            <w:r>
              <w:rPr>
                <w:rFonts w:ascii="GHEA Grapalat" w:hAnsi="GHEA Grapalat" w:cs="Sylfaen"/>
                <w:sz w:val="16"/>
                <w:szCs w:val="16"/>
              </w:rPr>
              <w:t>մասին՚</w:t>
            </w:r>
            <w:r>
              <w:rPr>
                <w:rFonts w:ascii="GHEA Grapalat" w:hAnsi="GHEA Grapalat" w:cs="Arial Armenian"/>
                <w:sz w:val="16"/>
                <w:szCs w:val="16"/>
              </w:rPr>
              <w:t xml:space="preserve"> </w:t>
            </w:r>
            <w:r>
              <w:rPr>
                <w:rFonts w:ascii="GHEA Grapalat" w:hAnsi="GHEA Grapalat" w:cs="Sylfaen"/>
                <w:sz w:val="16"/>
                <w:szCs w:val="16"/>
              </w:rPr>
              <w:t>ՀՀ</w:t>
            </w:r>
            <w:r>
              <w:rPr>
                <w:rFonts w:ascii="GHEA Grapalat" w:hAnsi="GHEA Grapalat" w:cs="Arial Armenian"/>
                <w:sz w:val="16"/>
                <w:szCs w:val="16"/>
              </w:rPr>
              <w:t xml:space="preserve"> </w:t>
            </w:r>
            <w:r>
              <w:rPr>
                <w:rFonts w:ascii="GHEA Grapalat" w:hAnsi="GHEA Grapalat" w:cs="Sylfaen"/>
                <w:sz w:val="16"/>
                <w:szCs w:val="16"/>
              </w:rPr>
              <w:t>օրենքի</w:t>
            </w:r>
            <w:r>
              <w:rPr>
                <w:rFonts w:ascii="GHEA Grapalat" w:hAnsi="GHEA Grapalat" w:cs="Arial Armenian"/>
                <w:sz w:val="16"/>
                <w:szCs w:val="16"/>
              </w:rPr>
              <w:t xml:space="preserve"> 8-</w:t>
            </w:r>
            <w:r>
              <w:rPr>
                <w:rFonts w:ascii="GHEA Grapalat" w:hAnsi="GHEA Grapalat" w:cs="Sylfaen"/>
                <w:sz w:val="16"/>
                <w:szCs w:val="16"/>
              </w:rPr>
              <w:t>րդ</w:t>
            </w:r>
            <w:r>
              <w:rPr>
                <w:rFonts w:ascii="GHEA Grapalat" w:hAnsi="GHEA Grapalat" w:cs="Arial Armenian"/>
                <w:sz w:val="16"/>
                <w:szCs w:val="16"/>
              </w:rPr>
              <w:t xml:space="preserve"> </w:t>
            </w:r>
            <w:r>
              <w:rPr>
                <w:rFonts w:ascii="GHEA Grapalat" w:hAnsi="GHEA Grapalat" w:cs="Sylfaen"/>
                <w:sz w:val="16"/>
                <w:szCs w:val="16"/>
              </w:rPr>
              <w:t>հոդվածի</w:t>
            </w:r>
            <w:r>
              <w:rPr>
                <w:rFonts w:ascii="GHEA Grapalat" w:hAnsi="GHEA Grapalat" w:cs="Arial Armenian"/>
                <w:sz w:val="16"/>
                <w:szCs w:val="16"/>
              </w:rPr>
              <w:t>:</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30</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 xml:space="preserve">Կաթ խտացրած </w:t>
            </w:r>
            <w:r>
              <w:rPr>
                <w:rFonts w:ascii="GHEA Grapalat" w:hAnsi="GHEA Grapalat" w:cs="Calibri"/>
                <w:sz w:val="20"/>
                <w:szCs w:val="20"/>
              </w:rPr>
              <w:lastRenderedPageBreak/>
              <w:t>շաքարով</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lastRenderedPageBreak/>
              <w:t>Խտացրած կաթ  բնական կաթով և շաքարով, ,,Իչնյա,, ապրանքանիշի կամ համարժեքը, 370</w:t>
            </w:r>
            <w:r>
              <w:rPr>
                <w:rFonts w:ascii="GHEA Grapalat" w:hAnsi="GHEA Grapalat" w:cs="Calibri"/>
                <w:bCs/>
                <w:sz w:val="16"/>
                <w:szCs w:val="16"/>
                <w:lang w:val="hy-AM"/>
              </w:rPr>
              <w:t xml:space="preserve"> գրամանոց տարաներով</w:t>
            </w:r>
            <w:r>
              <w:rPr>
                <w:rFonts w:ascii="GHEA Grapalat" w:hAnsi="GHEA Grapalat"/>
                <w:bCs/>
                <w:sz w:val="16"/>
                <w:szCs w:val="16"/>
                <w:lang w:val="hy-AM"/>
              </w:rPr>
              <w:t xml:space="preserve">  </w:t>
            </w:r>
            <w:r>
              <w:rPr>
                <w:rFonts w:ascii="GHEA Grapalat" w:hAnsi="GHEA Grapalat"/>
                <w:bCs/>
                <w:sz w:val="16"/>
                <w:szCs w:val="16"/>
              </w:rPr>
              <w:t xml:space="preserve">թանձր, </w:t>
            </w:r>
            <w:r>
              <w:rPr>
                <w:rFonts w:ascii="GHEA Grapalat" w:hAnsi="GHEA Grapalat"/>
                <w:bCs/>
                <w:sz w:val="16"/>
                <w:szCs w:val="16"/>
                <w:lang w:val="hy-AM"/>
              </w:rPr>
              <w:t>ճարպեր` 8,5,:</w:t>
            </w:r>
            <w:r>
              <w:rPr>
                <w:rFonts w:ascii="GHEA Grapalat" w:hAnsi="GHEA Grapalat"/>
                <w:bCs/>
                <w:sz w:val="16"/>
                <w:szCs w:val="16"/>
              </w:rPr>
              <w:t>սպիտակուցներ 7,2գր, ածխաջրեր 58,3գր</w:t>
            </w:r>
            <w:r>
              <w:rPr>
                <w:rFonts w:ascii="GHEA Grapalat" w:hAnsi="GHEA Grapalat" w:cs="Calibri"/>
                <w:bCs/>
                <w:sz w:val="16"/>
                <w:szCs w:val="16"/>
              </w:rPr>
              <w:t xml:space="preserve"> պիտանելիության մնացորդային ժամկետը մատակարարման պահից  ոչ պակաս քան  70 %: Անվտանգությունը և մակնշումը՝ ըստ ՀՀ կառավարության 2006թ. </w:t>
            </w:r>
            <w:r>
              <w:rPr>
                <w:rFonts w:ascii="GHEA Grapalat" w:hAnsi="GHEA Grapalat" w:cs="Calibri"/>
                <w:bCs/>
                <w:sz w:val="16"/>
                <w:szCs w:val="16"/>
              </w:rPr>
              <w:lastRenderedPageBreak/>
              <w:t>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lastRenderedPageBreak/>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31</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Կաթ խտացրած շաքարով, եփած</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Խտացրած կաթ բնական կաթով և շաքարով, եփած,,Իչնյա,, ապրանքանիշի կամ համարժեքը,   370</w:t>
            </w:r>
            <w:r>
              <w:rPr>
                <w:rFonts w:ascii="GHEA Grapalat" w:hAnsi="GHEA Grapalat" w:cs="Calibri"/>
                <w:bCs/>
                <w:sz w:val="16"/>
                <w:szCs w:val="16"/>
                <w:lang w:val="hy-AM"/>
              </w:rPr>
              <w:t xml:space="preserve"> գրամանոց տարաներով </w:t>
            </w:r>
            <w:r>
              <w:rPr>
                <w:rFonts w:ascii="GHEA Grapalat" w:hAnsi="GHEA Grapalat" w:cs="Calibri"/>
                <w:bCs/>
                <w:sz w:val="16"/>
                <w:szCs w:val="16"/>
              </w:rPr>
              <w:t xml:space="preserve">միասեռ զանգվածով </w:t>
            </w:r>
            <w:r>
              <w:rPr>
                <w:rFonts w:ascii="GHEA Grapalat" w:hAnsi="GHEA Grapalat"/>
                <w:bCs/>
                <w:sz w:val="16"/>
                <w:szCs w:val="16"/>
                <w:lang w:val="hy-AM"/>
              </w:rPr>
              <w:t xml:space="preserve"> ճարպեր` 8,5, </w:t>
            </w:r>
            <w:r>
              <w:rPr>
                <w:rFonts w:ascii="GHEA Grapalat" w:hAnsi="GHEA Grapalat"/>
                <w:bCs/>
                <w:sz w:val="16"/>
                <w:szCs w:val="16"/>
              </w:rPr>
              <w:t xml:space="preserve">սպիտակուցներ 7,2գր, ածխաջրեր 58,0գր </w:t>
            </w:r>
            <w:r>
              <w:rPr>
                <w:rFonts w:ascii="GHEA Grapalat" w:hAnsi="GHEA Grapalat" w:cs="Calibri"/>
                <w:bCs/>
                <w:sz w:val="16"/>
                <w:szCs w:val="16"/>
              </w:rPr>
              <w:t>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32</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Թթվասեր 20%</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 xml:space="preserve">Թարմ կովի կաթից, </w:t>
            </w:r>
            <w:r>
              <w:rPr>
                <w:rFonts w:ascii="GHEA Grapalat" w:hAnsi="GHEA Grapalat" w:cs="Calibri"/>
                <w:bCs/>
                <w:sz w:val="16"/>
                <w:szCs w:val="16"/>
                <w:lang w:val="hy-AM"/>
              </w:rPr>
              <w:t xml:space="preserve">400գրամանոց տարաներով, </w:t>
            </w:r>
            <w:r>
              <w:rPr>
                <w:rFonts w:ascii="GHEA Grapalat" w:hAnsi="GHEA Grapalat" w:cs="Calibri"/>
                <w:bCs/>
                <w:sz w:val="16"/>
                <w:szCs w:val="16"/>
              </w:rPr>
              <w:t>յուղայնությունը` 20 %-ից ոչ պակաս,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09:00</w:t>
            </w:r>
          </w:p>
        </w:tc>
      </w:tr>
      <w:tr w:rsidR="00BF7179" w:rsidTr="00BF7179">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33</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Մածուն բարձր յուղայնության</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Tahoma"/>
                <w:bCs/>
                <w:sz w:val="16"/>
                <w:szCs w:val="16"/>
              </w:rPr>
            </w:pPr>
            <w:r>
              <w:rPr>
                <w:rFonts w:ascii="GHEA Grapalat" w:hAnsi="GHEA Grapalat" w:cs="Calibri"/>
                <w:bCs/>
                <w:sz w:val="16"/>
                <w:szCs w:val="16"/>
              </w:rPr>
              <w:t>Թարմ կովի կաթից,0,9</w:t>
            </w:r>
            <w:r>
              <w:rPr>
                <w:rFonts w:ascii="GHEA Grapalat" w:hAnsi="GHEA Grapalat" w:cs="Calibri"/>
                <w:bCs/>
                <w:sz w:val="16"/>
                <w:szCs w:val="16"/>
                <w:lang w:val="hy-AM"/>
              </w:rPr>
              <w:t xml:space="preserve"> լիտրանոց  տարաներով, </w:t>
            </w:r>
            <w:r>
              <w:rPr>
                <w:rFonts w:ascii="GHEA Grapalat" w:hAnsi="GHEA Grapalat" w:cs="Calibri"/>
                <w:bCs/>
                <w:sz w:val="16"/>
                <w:szCs w:val="16"/>
              </w:rPr>
              <w:t>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Pr>
                <w:rFonts w:ascii="GHEA Grapalat" w:hAnsi="GHEA Grapalat" w:cs="Tahoma"/>
                <w:bCs/>
                <w:sz w:val="16"/>
                <w:szCs w:val="16"/>
              </w:rPr>
              <w:t>։</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09:00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34</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Կաթ պաստերացված</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rPr>
            </w:pPr>
          </w:p>
          <w:p w:rsidR="00BF7179" w:rsidRDefault="00BF7179">
            <w:pPr>
              <w:jc w:val="center"/>
              <w:rPr>
                <w:rFonts w:ascii="GHEA Grapalat" w:hAnsi="GHEA Grapalat"/>
              </w:rPr>
            </w:pPr>
            <w:r>
              <w:rPr>
                <w:rFonts w:ascii="GHEA Grapalat" w:hAnsi="GHEA Grapalat"/>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09:00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35</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Կաթնաշոռ բարձր յուղայնության</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 xml:space="preserve">Կաթնաշոռ </w:t>
            </w:r>
            <w:r>
              <w:rPr>
                <w:rFonts w:ascii="GHEA Grapalat" w:hAnsi="GHEA Grapalat" w:cs="Calibri"/>
                <w:bCs/>
                <w:sz w:val="16"/>
                <w:szCs w:val="16"/>
                <w:lang w:val="hy-AM"/>
              </w:rPr>
              <w:t xml:space="preserve"> </w:t>
            </w:r>
            <w:r>
              <w:rPr>
                <w:rFonts w:ascii="GHEA Grapalat" w:hAnsi="GHEA Grapalat" w:cs="Calibri"/>
                <w:bCs/>
                <w:sz w:val="16"/>
                <w:szCs w:val="16"/>
              </w:rPr>
              <w:t>փաթեթավորված</w:t>
            </w:r>
            <w:r>
              <w:rPr>
                <w:rFonts w:ascii="GHEA Grapalat" w:hAnsi="GHEA Grapalat" w:cs="Calibri"/>
                <w:bCs/>
                <w:sz w:val="16"/>
                <w:szCs w:val="16"/>
                <w:lang w:val="hy-AM"/>
              </w:rPr>
              <w:t xml:space="preserve"> 200գր</w:t>
            </w:r>
            <w:r>
              <w:rPr>
                <w:rFonts w:ascii="GHEA Grapalat" w:hAnsi="GHEA Grapalat"/>
                <w:bCs/>
                <w:sz w:val="16"/>
                <w:szCs w:val="16"/>
                <w:lang w:val="hy-AM"/>
              </w:rPr>
              <w:t xml:space="preserve"> </w:t>
            </w:r>
            <w:r>
              <w:rPr>
                <w:rFonts w:ascii="GHEA Grapalat" w:hAnsi="GHEA Grapalat" w:cs="Calibri"/>
                <w:bCs/>
                <w:sz w:val="16"/>
                <w:szCs w:val="16"/>
              </w:rPr>
              <w:t>սպառողական</w:t>
            </w:r>
            <w:r>
              <w:rPr>
                <w:rFonts w:ascii="GHEA Grapalat" w:hAnsi="GHEA Grapalat"/>
                <w:bCs/>
                <w:sz w:val="16"/>
                <w:szCs w:val="16"/>
              </w:rPr>
              <w:t xml:space="preserve"> </w:t>
            </w:r>
            <w:r>
              <w:rPr>
                <w:rFonts w:ascii="GHEA Grapalat" w:hAnsi="GHEA Grapalat" w:cs="Calibri"/>
                <w:bCs/>
                <w:sz w:val="16"/>
                <w:szCs w:val="16"/>
              </w:rPr>
              <w:t>տարաներով 18 և 9,0% յուղի պարունակությամբ, թթվայնությունը` 210-240</w:t>
            </w:r>
            <w:r>
              <w:rPr>
                <w:rFonts w:ascii="Arial Armenian" w:hAnsi="Arial Armenian" w:cs="Calibri"/>
                <w:bCs/>
                <w:sz w:val="16"/>
                <w:szCs w:val="16"/>
              </w:rPr>
              <w:t> </w:t>
            </w:r>
            <w:r>
              <w:rPr>
                <w:rFonts w:ascii="GHEA Grapalat" w:hAnsi="GHEA Grapalat"/>
                <w:bCs/>
                <w:sz w:val="16"/>
                <w:szCs w:val="16"/>
                <w:vertAlign w:val="superscript"/>
              </w:rPr>
              <w:t>0</w:t>
            </w:r>
            <w:r>
              <w:rPr>
                <w:rFonts w:ascii="GHEA Grapalat" w:hAnsi="GHEA Grapalat"/>
                <w:bCs/>
                <w:sz w:val="16"/>
                <w:szCs w:val="16"/>
              </w:rPr>
              <w:t xml:space="preserve">T, </w:t>
            </w:r>
            <w:r>
              <w:rPr>
                <w:rFonts w:ascii="GHEA Grapalat" w:hAnsi="GHEA Grapalat" w:cs="Calibri"/>
                <w:bCs/>
                <w:sz w:val="16"/>
                <w:szCs w:val="16"/>
              </w:rPr>
              <w:t>անվտանգությունը</w:t>
            </w:r>
            <w:r>
              <w:rPr>
                <w:rFonts w:ascii="GHEA Grapalat" w:hAnsi="GHEA Grapalat"/>
                <w:bCs/>
                <w:sz w:val="16"/>
                <w:szCs w:val="16"/>
              </w:rPr>
              <w:t xml:space="preserve"> </w:t>
            </w:r>
            <w:r>
              <w:rPr>
                <w:rFonts w:ascii="GHEA Grapalat" w:hAnsi="GHEA Grapalat" w:cs="Calibri"/>
                <w:bCs/>
                <w:sz w:val="16"/>
                <w:szCs w:val="16"/>
              </w:rPr>
              <w:t>և</w:t>
            </w:r>
            <w:r>
              <w:rPr>
                <w:rFonts w:ascii="GHEA Grapalat" w:hAnsi="GHEA Grapalat"/>
                <w:bCs/>
                <w:sz w:val="16"/>
                <w:szCs w:val="16"/>
              </w:rPr>
              <w:t xml:space="preserve"> </w:t>
            </w:r>
            <w:r>
              <w:rPr>
                <w:rFonts w:ascii="GHEA Grapalat" w:hAnsi="GHEA Grapalat" w:cs="Calibri"/>
                <w:bCs/>
                <w:sz w:val="16"/>
                <w:szCs w:val="16"/>
              </w:rPr>
              <w:t>մակնշումը</w:t>
            </w:r>
            <w:r>
              <w:rPr>
                <w:rFonts w:ascii="GHEA Grapalat" w:hAnsi="GHEA Grapalat"/>
                <w:bCs/>
                <w:sz w:val="16"/>
                <w:szCs w:val="16"/>
              </w:rPr>
              <w:t xml:space="preserve">` </w:t>
            </w:r>
            <w:r>
              <w:rPr>
                <w:rFonts w:ascii="GHEA Grapalat" w:hAnsi="GHEA Grapalat" w:cs="Calibri"/>
                <w:bCs/>
                <w:sz w:val="16"/>
                <w:szCs w:val="16"/>
              </w:rPr>
              <w:t>ըստ</w:t>
            </w:r>
            <w:r>
              <w:rPr>
                <w:rFonts w:ascii="GHEA Grapalat" w:hAnsi="GHEA Grapalat"/>
                <w:bCs/>
                <w:sz w:val="16"/>
                <w:szCs w:val="16"/>
              </w:rPr>
              <w:t xml:space="preserve"> </w:t>
            </w:r>
            <w:r>
              <w:rPr>
                <w:rFonts w:ascii="GHEA Grapalat" w:hAnsi="GHEA Grapalat" w:cs="Calibri"/>
                <w:bCs/>
                <w:sz w:val="16"/>
                <w:szCs w:val="16"/>
              </w:rPr>
              <w:t>ՀՀ</w:t>
            </w:r>
            <w:r>
              <w:rPr>
                <w:rFonts w:ascii="GHEA Grapalat" w:hAnsi="GHEA Grapalat"/>
                <w:bCs/>
                <w:sz w:val="16"/>
                <w:szCs w:val="16"/>
              </w:rPr>
              <w:t xml:space="preserve"> </w:t>
            </w:r>
            <w:r>
              <w:rPr>
                <w:rFonts w:ascii="GHEA Grapalat" w:hAnsi="GHEA Grapalat" w:cs="Sylfaen"/>
                <w:bCs/>
                <w:sz w:val="16"/>
                <w:szCs w:val="16"/>
              </w:rPr>
              <w:t>կառավարության</w:t>
            </w:r>
            <w:r>
              <w:rPr>
                <w:rFonts w:ascii="GHEA Grapalat" w:hAnsi="GHEA Grapalat"/>
                <w:bCs/>
                <w:sz w:val="16"/>
                <w:szCs w:val="16"/>
              </w:rPr>
              <w:t xml:space="preserve"> 2006</w:t>
            </w:r>
            <w:r>
              <w:rPr>
                <w:rFonts w:ascii="GHEA Grapalat" w:hAnsi="GHEA Grapalat" w:cs="Sylfaen"/>
                <w:bCs/>
                <w:sz w:val="16"/>
                <w:szCs w:val="16"/>
              </w:rPr>
              <w:t>թ</w:t>
            </w:r>
            <w:r>
              <w:rPr>
                <w:rFonts w:ascii="GHEA Grapalat" w:hAnsi="GHEA Grapalat"/>
                <w:bCs/>
                <w:sz w:val="16"/>
                <w:szCs w:val="16"/>
              </w:rPr>
              <w:t xml:space="preserve">. </w:t>
            </w:r>
            <w:r>
              <w:rPr>
                <w:rFonts w:ascii="GHEA Grapalat" w:hAnsi="GHEA Grapalat" w:cs="Sylfaen"/>
                <w:bCs/>
                <w:sz w:val="16"/>
                <w:szCs w:val="16"/>
              </w:rPr>
              <w:t>դեկտեմբերի</w:t>
            </w:r>
            <w:r>
              <w:rPr>
                <w:rFonts w:ascii="GHEA Grapalat" w:hAnsi="GHEA Grapalat"/>
                <w:bCs/>
                <w:sz w:val="16"/>
                <w:szCs w:val="16"/>
              </w:rPr>
              <w:t xml:space="preserve"> 21-</w:t>
            </w:r>
            <w:r>
              <w:rPr>
                <w:rFonts w:ascii="GHEA Grapalat" w:hAnsi="GHEA Grapalat" w:cs="Sylfaen"/>
                <w:bCs/>
                <w:sz w:val="16"/>
                <w:szCs w:val="16"/>
              </w:rPr>
              <w:t>ի</w:t>
            </w:r>
            <w:r>
              <w:rPr>
                <w:rFonts w:ascii="GHEA Grapalat" w:hAnsi="GHEA Grapalat"/>
                <w:bCs/>
                <w:sz w:val="16"/>
                <w:szCs w:val="16"/>
              </w:rPr>
              <w:t xml:space="preserve"> N 1925-</w:t>
            </w:r>
            <w:r>
              <w:rPr>
                <w:rFonts w:ascii="GHEA Grapalat" w:hAnsi="GHEA Grapalat" w:cs="Sylfaen"/>
                <w:bCs/>
                <w:sz w:val="16"/>
                <w:szCs w:val="16"/>
              </w:rPr>
              <w:t>Ն</w:t>
            </w:r>
            <w:r>
              <w:rPr>
                <w:rFonts w:ascii="GHEA Grapalat" w:hAnsi="GHEA Grapalat"/>
                <w:bCs/>
                <w:sz w:val="16"/>
                <w:szCs w:val="16"/>
              </w:rPr>
              <w:t xml:space="preserve"> </w:t>
            </w:r>
            <w:r>
              <w:rPr>
                <w:rFonts w:ascii="GHEA Grapalat" w:hAnsi="GHEA Grapalat" w:cs="Sylfaen"/>
                <w:bCs/>
                <w:sz w:val="16"/>
                <w:szCs w:val="16"/>
              </w:rPr>
              <w:t>որոշմամբ</w:t>
            </w:r>
            <w:r>
              <w:rPr>
                <w:rFonts w:ascii="GHEA Grapalat" w:hAnsi="GHEA Grapalat"/>
                <w:bCs/>
                <w:sz w:val="16"/>
                <w:szCs w:val="16"/>
              </w:rPr>
              <w:t xml:space="preserve"> </w:t>
            </w:r>
            <w:r>
              <w:rPr>
                <w:rFonts w:ascii="GHEA Grapalat" w:hAnsi="GHEA Grapalat" w:cs="Sylfaen"/>
                <w:bCs/>
                <w:sz w:val="16"/>
                <w:szCs w:val="16"/>
              </w:rPr>
              <w:t>հաստատված</w:t>
            </w:r>
            <w:r>
              <w:rPr>
                <w:rFonts w:ascii="GHEA Grapalat" w:hAnsi="GHEA Grapalat"/>
                <w:bCs/>
                <w:sz w:val="16"/>
                <w:szCs w:val="16"/>
              </w:rPr>
              <w:t xml:space="preserve"> «</w:t>
            </w:r>
            <w:r>
              <w:rPr>
                <w:rFonts w:ascii="GHEA Grapalat" w:hAnsi="GHEA Grapalat" w:cs="Sylfaen"/>
                <w:bCs/>
                <w:sz w:val="16"/>
                <w:szCs w:val="16"/>
              </w:rPr>
              <w:t>Կաթին</w:t>
            </w:r>
            <w:r>
              <w:rPr>
                <w:rFonts w:ascii="GHEA Grapalat" w:hAnsi="GHEA Grapalat"/>
                <w:bCs/>
                <w:sz w:val="16"/>
                <w:szCs w:val="16"/>
              </w:rPr>
              <w:t xml:space="preserve">, </w:t>
            </w:r>
            <w:r>
              <w:rPr>
                <w:rFonts w:ascii="GHEA Grapalat" w:hAnsi="GHEA Grapalat" w:cs="Sylfaen"/>
                <w:bCs/>
                <w:sz w:val="16"/>
                <w:szCs w:val="16"/>
              </w:rPr>
              <w:t>կաթնամթերքին</w:t>
            </w:r>
            <w:r>
              <w:rPr>
                <w:rFonts w:ascii="GHEA Grapalat" w:hAnsi="GHEA Grapalat"/>
                <w:bCs/>
                <w:sz w:val="16"/>
                <w:szCs w:val="16"/>
              </w:rPr>
              <w:t xml:space="preserve"> </w:t>
            </w:r>
            <w:r>
              <w:rPr>
                <w:rFonts w:ascii="GHEA Grapalat" w:hAnsi="GHEA Grapalat" w:cs="Sylfaen"/>
                <w:bCs/>
                <w:sz w:val="16"/>
                <w:szCs w:val="16"/>
              </w:rPr>
              <w:t>և</w:t>
            </w:r>
            <w:r>
              <w:rPr>
                <w:rFonts w:ascii="GHEA Grapalat" w:hAnsi="GHEA Grapalat"/>
                <w:bCs/>
                <w:sz w:val="16"/>
                <w:szCs w:val="16"/>
              </w:rPr>
              <w:t xml:space="preserve"> </w:t>
            </w:r>
            <w:r>
              <w:rPr>
                <w:rFonts w:ascii="GHEA Grapalat" w:hAnsi="GHEA Grapalat" w:cs="Sylfaen"/>
                <w:bCs/>
                <w:sz w:val="16"/>
                <w:szCs w:val="16"/>
              </w:rPr>
              <w:t>դրանց</w:t>
            </w:r>
            <w:r>
              <w:rPr>
                <w:rFonts w:ascii="GHEA Grapalat" w:hAnsi="GHEA Grapalat"/>
                <w:bCs/>
                <w:sz w:val="16"/>
                <w:szCs w:val="16"/>
              </w:rPr>
              <w:t xml:space="preserve"> </w:t>
            </w:r>
            <w:r>
              <w:rPr>
                <w:rFonts w:ascii="GHEA Grapalat" w:hAnsi="GHEA Grapalat" w:cs="Sylfaen"/>
                <w:bCs/>
                <w:sz w:val="16"/>
                <w:szCs w:val="16"/>
              </w:rPr>
              <w:t>արտադրությանը</w:t>
            </w:r>
            <w:r>
              <w:rPr>
                <w:rFonts w:ascii="GHEA Grapalat" w:hAnsi="GHEA Grapalat"/>
                <w:bCs/>
                <w:sz w:val="16"/>
                <w:szCs w:val="16"/>
              </w:rPr>
              <w:t xml:space="preserve"> </w:t>
            </w:r>
            <w:r>
              <w:rPr>
                <w:rFonts w:ascii="GHEA Grapalat" w:hAnsi="GHEA Grapalat" w:cs="Sylfaen"/>
                <w:bCs/>
                <w:sz w:val="16"/>
                <w:szCs w:val="16"/>
              </w:rPr>
              <w:t>ներկայացվող</w:t>
            </w:r>
            <w:r>
              <w:rPr>
                <w:rFonts w:ascii="GHEA Grapalat" w:hAnsi="GHEA Grapalat"/>
                <w:bCs/>
                <w:sz w:val="16"/>
                <w:szCs w:val="16"/>
              </w:rPr>
              <w:t xml:space="preserve"> </w:t>
            </w:r>
            <w:r>
              <w:rPr>
                <w:rFonts w:ascii="GHEA Grapalat" w:hAnsi="GHEA Grapalat" w:cs="Sylfaen"/>
                <w:bCs/>
                <w:sz w:val="16"/>
                <w:szCs w:val="16"/>
              </w:rPr>
              <w:t>պահանջների</w:t>
            </w:r>
            <w:r>
              <w:rPr>
                <w:rFonts w:ascii="GHEA Grapalat" w:hAnsi="GHEA Grapalat"/>
                <w:bCs/>
                <w:sz w:val="16"/>
                <w:szCs w:val="16"/>
              </w:rPr>
              <w:t xml:space="preserve"> </w:t>
            </w:r>
            <w:r>
              <w:rPr>
                <w:rFonts w:ascii="GHEA Grapalat" w:hAnsi="GHEA Grapalat" w:cs="Sylfaen"/>
                <w:bCs/>
                <w:sz w:val="16"/>
                <w:szCs w:val="16"/>
              </w:rPr>
              <w:t>տեխնիկական</w:t>
            </w:r>
            <w:r>
              <w:rPr>
                <w:rFonts w:ascii="GHEA Grapalat" w:hAnsi="GHEA Grapalat"/>
                <w:bCs/>
                <w:sz w:val="16"/>
                <w:szCs w:val="16"/>
              </w:rPr>
              <w:t xml:space="preserve"> </w:t>
            </w:r>
            <w:r>
              <w:rPr>
                <w:rFonts w:ascii="GHEA Grapalat" w:hAnsi="GHEA Grapalat" w:cs="Sylfaen"/>
                <w:bCs/>
                <w:sz w:val="16"/>
                <w:szCs w:val="16"/>
              </w:rPr>
              <w:t>կանոնակարգի</w:t>
            </w:r>
            <w:r>
              <w:rPr>
                <w:rFonts w:ascii="GHEA Grapalat" w:hAnsi="GHEA Grapalat"/>
                <w:bCs/>
                <w:sz w:val="16"/>
                <w:szCs w:val="16"/>
              </w:rPr>
              <w:t xml:space="preserve">» </w:t>
            </w:r>
            <w:r>
              <w:rPr>
                <w:rFonts w:ascii="GHEA Grapalat" w:hAnsi="GHEA Grapalat" w:cs="Sylfaen"/>
                <w:bCs/>
                <w:sz w:val="16"/>
                <w:szCs w:val="16"/>
              </w:rPr>
              <w:t>և</w:t>
            </w:r>
            <w:r>
              <w:rPr>
                <w:rFonts w:ascii="GHEA Grapalat" w:hAnsi="GHEA Grapalat"/>
                <w:bCs/>
                <w:sz w:val="16"/>
                <w:szCs w:val="16"/>
              </w:rPr>
              <w:t xml:space="preserve"> «</w:t>
            </w:r>
            <w:r>
              <w:rPr>
                <w:rFonts w:ascii="GHEA Grapalat" w:hAnsi="GHEA Grapalat" w:cs="Sylfaen"/>
                <w:bCs/>
                <w:sz w:val="16"/>
                <w:szCs w:val="16"/>
              </w:rPr>
              <w:t>Սննդամթերքի</w:t>
            </w:r>
            <w:r>
              <w:rPr>
                <w:rFonts w:ascii="GHEA Grapalat" w:hAnsi="GHEA Grapalat"/>
                <w:bCs/>
                <w:sz w:val="16"/>
                <w:szCs w:val="16"/>
              </w:rPr>
              <w:t xml:space="preserve"> </w:t>
            </w:r>
            <w:r>
              <w:rPr>
                <w:rFonts w:ascii="GHEA Grapalat" w:hAnsi="GHEA Grapalat" w:cs="Sylfaen"/>
                <w:bCs/>
                <w:sz w:val="16"/>
                <w:szCs w:val="16"/>
              </w:rPr>
              <w:t>անվտանգության</w:t>
            </w:r>
            <w:r>
              <w:rPr>
                <w:rFonts w:ascii="GHEA Grapalat" w:hAnsi="GHEA Grapalat"/>
                <w:bCs/>
                <w:sz w:val="16"/>
                <w:szCs w:val="16"/>
              </w:rPr>
              <w:t xml:space="preserve"> </w:t>
            </w:r>
            <w:r>
              <w:rPr>
                <w:rFonts w:ascii="GHEA Grapalat" w:hAnsi="GHEA Grapalat" w:cs="Sylfaen"/>
                <w:bCs/>
                <w:sz w:val="16"/>
                <w:szCs w:val="16"/>
              </w:rPr>
              <w:t>մասին</w:t>
            </w:r>
            <w:r>
              <w:rPr>
                <w:rFonts w:ascii="GHEA Grapalat" w:hAnsi="GHEA Grapalat"/>
                <w:bCs/>
                <w:sz w:val="16"/>
                <w:szCs w:val="16"/>
              </w:rPr>
              <w:t xml:space="preserve">» </w:t>
            </w:r>
            <w:r>
              <w:rPr>
                <w:rFonts w:ascii="GHEA Grapalat" w:hAnsi="GHEA Grapalat" w:cs="Sylfaen"/>
                <w:bCs/>
                <w:sz w:val="16"/>
                <w:szCs w:val="16"/>
              </w:rPr>
              <w:t>ՀՀ</w:t>
            </w:r>
            <w:r>
              <w:rPr>
                <w:rFonts w:ascii="GHEA Grapalat" w:hAnsi="GHEA Grapalat"/>
                <w:bCs/>
                <w:sz w:val="16"/>
                <w:szCs w:val="16"/>
              </w:rPr>
              <w:t xml:space="preserve"> </w:t>
            </w:r>
            <w:r>
              <w:rPr>
                <w:rFonts w:ascii="GHEA Grapalat" w:hAnsi="GHEA Grapalat" w:cs="Sylfaen"/>
                <w:bCs/>
                <w:sz w:val="16"/>
                <w:szCs w:val="16"/>
              </w:rPr>
              <w:t>օրենքի</w:t>
            </w:r>
            <w:r>
              <w:rPr>
                <w:rFonts w:ascii="GHEA Grapalat" w:hAnsi="GHEA Grapalat"/>
                <w:bCs/>
                <w:sz w:val="16"/>
                <w:szCs w:val="16"/>
              </w:rPr>
              <w:t xml:space="preserve"> 8-</w:t>
            </w:r>
            <w:r>
              <w:rPr>
                <w:rFonts w:ascii="GHEA Grapalat" w:hAnsi="GHEA Grapalat" w:cs="Sylfaen"/>
                <w:bCs/>
                <w:sz w:val="16"/>
                <w:szCs w:val="16"/>
              </w:rPr>
              <w:t>րդ</w:t>
            </w:r>
            <w:r>
              <w:rPr>
                <w:rFonts w:ascii="GHEA Grapalat" w:hAnsi="GHEA Grapalat"/>
                <w:bCs/>
                <w:sz w:val="16"/>
                <w:szCs w:val="16"/>
              </w:rPr>
              <w:t xml:space="preserve"> </w:t>
            </w:r>
            <w:r>
              <w:rPr>
                <w:rFonts w:ascii="GHEA Grapalat" w:hAnsi="GHEA Grapalat" w:cs="Sylfaen"/>
                <w:bCs/>
                <w:sz w:val="16"/>
                <w:szCs w:val="16"/>
              </w:rPr>
              <w:t>հոդվածի</w:t>
            </w:r>
            <w:r>
              <w:rPr>
                <w:rFonts w:ascii="GHEA Grapalat" w:hAnsi="GHEA Grapalat" w:cs="Tahoma"/>
                <w:bCs/>
                <w:sz w:val="16"/>
                <w:szCs w:val="16"/>
              </w:rPr>
              <w:t>։</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lang w:val="hy-AM"/>
              </w:rPr>
            </w:pPr>
            <w:r>
              <w:rPr>
                <w:rFonts w:ascii="GHEA Grapalat" w:hAnsi="GHEA Grapalat"/>
                <w:lang w:val="hy-AM"/>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lang w:val="hy-AM"/>
              </w:rPr>
            </w:pPr>
            <w:r>
              <w:rPr>
                <w:rFonts w:ascii="GHEA Grapalat" w:hAnsi="GHEA Grapalat"/>
                <w:lang w:val="hy-AM"/>
              </w:rPr>
              <w:t>09</w:t>
            </w:r>
            <w:r>
              <w:rPr>
                <w:rFonts w:ascii="GHEA Grapalat" w:hAnsi="GHEA Grapalat"/>
              </w:rPr>
              <w:t>:00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36</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Պանիր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lang w:val="hy-AM"/>
              </w:rPr>
            </w:pPr>
            <w:r>
              <w:rPr>
                <w:rFonts w:ascii="GHEA Grapalat" w:hAnsi="GHEA Grapalat" w:cs="Calibri"/>
                <w:bCs/>
                <w:sz w:val="16"/>
                <w:szCs w:val="16"/>
                <w:lang w:val="hy-AM"/>
              </w:rPr>
              <w:t>Պանիր</w:t>
            </w:r>
            <w:r>
              <w:rPr>
                <w:rFonts w:ascii="GHEA Grapalat" w:hAnsi="GHEA Grapalat" w:cs="Calibri"/>
                <w:bCs/>
                <w:sz w:val="16"/>
                <w:szCs w:val="16"/>
              </w:rPr>
              <w:t xml:space="preserve"> ,,</w:t>
            </w:r>
            <w:r>
              <w:rPr>
                <w:rFonts w:ascii="GHEA Grapalat" w:hAnsi="GHEA Grapalat" w:cs="Calibri"/>
                <w:bCs/>
                <w:sz w:val="16"/>
                <w:szCs w:val="16"/>
                <w:lang w:val="hy-AM"/>
              </w:rPr>
              <w:t xml:space="preserve"> </w:t>
            </w:r>
            <w:r>
              <w:rPr>
                <w:rFonts w:ascii="GHEA Grapalat" w:hAnsi="GHEA Grapalat" w:cs="Calibri"/>
                <w:sz w:val="16"/>
                <w:szCs w:val="16"/>
              </w:rPr>
              <w:t>Լոռի</w:t>
            </w:r>
            <w:r>
              <w:rPr>
                <w:rFonts w:ascii="GHEA Grapalat" w:hAnsi="GHEA Grapalat" w:cs="Calibri"/>
                <w:sz w:val="16"/>
                <w:szCs w:val="16"/>
                <w:lang w:val="hy-AM"/>
              </w:rPr>
              <w:t>,, տեսակի կամ համարժեքը</w:t>
            </w:r>
            <w:r>
              <w:rPr>
                <w:rFonts w:ascii="GHEA Grapalat" w:hAnsi="GHEA Grapalat" w:cs="Calibri"/>
                <w:sz w:val="16"/>
                <w:szCs w:val="16"/>
              </w:rPr>
              <w:t xml:space="preserve">, </w:t>
            </w:r>
            <w:r>
              <w:rPr>
                <w:rFonts w:ascii="GHEA Grapalat" w:hAnsi="GHEA Grapalat" w:cs="Calibri"/>
                <w:sz w:val="16"/>
                <w:szCs w:val="16"/>
                <w:lang w:val="hy-AM"/>
              </w:rPr>
              <w:t xml:space="preserve"> </w:t>
            </w:r>
            <w:r>
              <w:rPr>
                <w:rFonts w:ascii="GHEA Grapalat" w:hAnsi="GHEA Grapalat" w:cs="Calibri"/>
                <w:bCs/>
                <w:sz w:val="16"/>
                <w:szCs w:val="16"/>
                <w:lang w:val="hy-AM"/>
              </w:rPr>
              <w:t>կովի կաթից, աղաջրային, սպիտակից մինչև բաց դեղին գույնի,</w:t>
            </w:r>
            <w:r>
              <w:rPr>
                <w:rFonts w:ascii="GHEA Grapalat" w:hAnsi="GHEA Grapalat" w:cs="Calibri"/>
                <w:sz w:val="16"/>
                <w:szCs w:val="16"/>
                <w:lang w:val="hy-AM"/>
              </w:rPr>
              <w:t xml:space="preserve"> </w:t>
            </w:r>
            <w:r>
              <w:rPr>
                <w:rFonts w:ascii="GHEA Grapalat" w:hAnsi="GHEA Grapalat" w:cs="Calibri"/>
                <w:bCs/>
                <w:sz w:val="16"/>
                <w:szCs w:val="16"/>
                <w:lang w:val="hy-AM"/>
              </w:rPr>
              <w:t xml:space="preserve">տարբեր մեծության և ձևի աչքերով: 46 % յուղայնությամբ, պիտանելիության ժամկետը ոչ պակաս քան 90%:, </w:t>
            </w:r>
            <w:r>
              <w:rPr>
                <w:rFonts w:ascii="GHEA Grapalat" w:hAnsi="GHEA Grapalat" w:cs="Calibri"/>
                <w:sz w:val="16"/>
                <w:szCs w:val="16"/>
              </w:rPr>
              <w:t>"</w:t>
            </w:r>
            <w:r>
              <w:rPr>
                <w:rFonts w:ascii="GHEA Grapalat" w:hAnsi="GHEA Grapalat" w:cs="Calibri"/>
                <w:bCs/>
                <w:sz w:val="16"/>
                <w:szCs w:val="16"/>
                <w:lang w:val="hy-AM"/>
              </w:rPr>
              <w:t xml:space="preserve">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37</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Կարագ սերուցքային</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lang w:val="hy-AM"/>
              </w:rPr>
            </w:pPr>
            <w:r>
              <w:rPr>
                <w:rFonts w:ascii="GHEA Grapalat" w:hAnsi="GHEA Grapalat" w:cs="Calibri"/>
                <w:bCs/>
                <w:sz w:val="16"/>
                <w:szCs w:val="16"/>
                <w:lang w:val="hy-AM"/>
              </w:rPr>
              <w:t>Սերուցքային, յուղայնությունը՝82,</w:t>
            </w:r>
            <w:r>
              <w:rPr>
                <w:rFonts w:ascii="GHEA Grapalat" w:hAnsi="GHEA Grapalat" w:cs="Calibri"/>
                <w:bCs/>
                <w:sz w:val="16"/>
                <w:szCs w:val="16"/>
              </w:rPr>
              <w:t>5</w:t>
            </w:r>
            <w:r>
              <w:rPr>
                <w:rFonts w:ascii="GHEA Grapalat" w:hAnsi="GHEA Grapalat" w:cs="Calibri"/>
                <w:bCs/>
                <w:sz w:val="16"/>
                <w:szCs w:val="16"/>
                <w:lang w:val="hy-AM"/>
              </w:rPr>
              <w:t>%-82,9%-,, բարձր որակի, թարմ վիճակում, պրոտեինի պարունակությունը 0,7 գ, ածխաջուր 0,</w:t>
            </w:r>
            <w:r>
              <w:rPr>
                <w:rFonts w:ascii="GHEA Grapalat" w:hAnsi="GHEA Grapalat" w:cs="Calibri"/>
                <w:bCs/>
                <w:sz w:val="16"/>
                <w:szCs w:val="16"/>
              </w:rPr>
              <w:t>0</w:t>
            </w:r>
            <w:r>
              <w:rPr>
                <w:rFonts w:ascii="GHEA Grapalat" w:hAnsi="GHEA Grapalat" w:cs="Calibri"/>
                <w:bCs/>
                <w:sz w:val="16"/>
                <w:szCs w:val="16"/>
                <w:lang w:val="hy-AM"/>
              </w:rPr>
              <w:t xml:space="preserve"> գ,</w:t>
            </w:r>
            <w:r>
              <w:rPr>
                <w:rFonts w:ascii="GHEA Grapalat" w:hAnsi="GHEA Grapalat"/>
                <w:bCs/>
                <w:sz w:val="16"/>
                <w:szCs w:val="16"/>
                <w:lang w:val="hy-AM"/>
              </w:rPr>
              <w:t xml:space="preserve"> սպիտակուցներ` </w:t>
            </w:r>
            <w:r>
              <w:rPr>
                <w:rFonts w:ascii="GHEA Grapalat" w:hAnsi="GHEA Grapalat"/>
                <w:bCs/>
                <w:sz w:val="16"/>
                <w:szCs w:val="16"/>
              </w:rPr>
              <w:t>0</w:t>
            </w:r>
            <w:r>
              <w:rPr>
                <w:rFonts w:ascii="GHEA Grapalat" w:hAnsi="GHEA Grapalat"/>
                <w:bCs/>
                <w:sz w:val="16"/>
                <w:szCs w:val="16"/>
                <w:lang w:val="hy-AM"/>
              </w:rPr>
              <w:t>,</w:t>
            </w:r>
            <w:r>
              <w:rPr>
                <w:rFonts w:ascii="GHEA Grapalat" w:hAnsi="GHEA Grapalat"/>
                <w:bCs/>
                <w:sz w:val="16"/>
                <w:szCs w:val="16"/>
              </w:rPr>
              <w:t xml:space="preserve">6 </w:t>
            </w:r>
            <w:r>
              <w:rPr>
                <w:rFonts w:ascii="GHEA Grapalat" w:hAnsi="GHEA Grapalat" w:cs="Calibri"/>
                <w:bCs/>
                <w:sz w:val="16"/>
                <w:szCs w:val="16"/>
              </w:rPr>
              <w:t>%</w:t>
            </w:r>
            <w:r>
              <w:rPr>
                <w:rFonts w:ascii="GHEA Grapalat" w:hAnsi="GHEA Grapalat" w:cs="Calibri"/>
                <w:bCs/>
                <w:sz w:val="16"/>
                <w:szCs w:val="16"/>
                <w:lang w:val="hy-AM"/>
              </w:rPr>
              <w:t xml:space="preserve">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38</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Յուղ հալած</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 xml:space="preserve">Յուղայնությունը 100%, </w:t>
            </w:r>
            <w:r>
              <w:rPr>
                <w:rFonts w:ascii="GHEA Grapalat" w:hAnsi="GHEA Grapalat" w:cs="Calibri"/>
                <w:bCs/>
                <w:sz w:val="16"/>
                <w:szCs w:val="16"/>
                <w:lang w:val="hy-AM"/>
              </w:rPr>
              <w:t xml:space="preserve">,, Ռեդդի,, ապրանքանիշի կամ համարժեքը    </w:t>
            </w:r>
            <w:r>
              <w:rPr>
                <w:rFonts w:ascii="GHEA Grapalat" w:hAnsi="GHEA Grapalat"/>
                <w:bCs/>
                <w:sz w:val="16"/>
                <w:szCs w:val="16"/>
              </w:rPr>
              <w:t>էներգետիկ արժեքը՝ 900 կկալ, ճարպեր՝46գր, աղ՝ 0, պրոտեին՝ 0, ածխաջրեր՝ 0:</w:t>
            </w:r>
            <w:r>
              <w:rPr>
                <w:rFonts w:ascii="GHEA Grapalat" w:hAnsi="GHEA Grapalat" w:cs="Calibri"/>
                <w:bCs/>
                <w:sz w:val="16"/>
                <w:szCs w:val="16"/>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lang w:val="hy-AM"/>
              </w:rPr>
            </w:pPr>
          </w:p>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39</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Յուղ բուսական</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Պատրաստված արևածաղկի սերմերի լուծամզման և ճզմման եղանակով, բարձր տեսակի, զտված, հոտազերծված,1լ-ոց տարաներով ,,Ավեդով,, ապրանքանիշի  կամ համարժեքի  ԳՕՍՏ 1129-93</w:t>
            </w:r>
            <w:r>
              <w:rPr>
                <w:rFonts w:ascii="GHEA Grapalat" w:hAnsi="GHEA Grapalat" w:cs="Tahoma"/>
                <w:bCs/>
                <w:sz w:val="16"/>
                <w:szCs w:val="16"/>
              </w:rPr>
              <w:t>։</w:t>
            </w:r>
            <w:r>
              <w:rPr>
                <w:rFonts w:ascii="GHEA Grapalat" w:hAnsi="GHEA Grapalat" w:cs="Calibri"/>
                <w:bCs/>
                <w:sz w:val="16"/>
                <w:szCs w:val="16"/>
              </w:rPr>
              <w:t xml:space="preserve"> Անվտանգությունը՝ N 2-III-4.9-01-2010 հիգիենիկ նորմատիվների,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40</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Հնդկաձավար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Հնդկաձավար I տեսակի, մաքուր,  խոնավությունը` 14,0 %-ից ոչ ավելի, հատիկները` 97,5 %-ից ոչ պակաս</w:t>
            </w:r>
            <w:r>
              <w:rPr>
                <w:rFonts w:ascii="GHEA Grapalat" w:hAnsi="GHEA Grapalat"/>
                <w:bCs/>
                <w:sz w:val="16"/>
                <w:szCs w:val="16"/>
              </w:rPr>
              <w:t>:</w:t>
            </w:r>
            <w:r>
              <w:rPr>
                <w:rFonts w:ascii="Sylfaen" w:hAnsi="Sylfaen"/>
                <w:bCs/>
                <w:sz w:val="16"/>
                <w:szCs w:val="16"/>
              </w:rPr>
              <w:t> </w:t>
            </w:r>
            <w:r>
              <w:rPr>
                <w:rFonts w:ascii="GHEA Grapalat" w:hAnsi="GHEA Grapalat" w:cs="Calibri"/>
                <w:bCs/>
                <w:sz w:val="16"/>
                <w:szCs w:val="16"/>
              </w:rPr>
              <w:t>Անվտանգությունը</w:t>
            </w:r>
            <w:r>
              <w:rPr>
                <w:rFonts w:ascii="GHEA Grapalat" w:hAnsi="GHEA Grapalat"/>
                <w:bCs/>
                <w:sz w:val="16"/>
                <w:szCs w:val="16"/>
              </w:rPr>
              <w:t xml:space="preserve"> </w:t>
            </w:r>
            <w:r>
              <w:rPr>
                <w:rFonts w:ascii="GHEA Grapalat" w:hAnsi="GHEA Grapalat" w:cs="Calibri"/>
                <w:bCs/>
                <w:sz w:val="16"/>
                <w:szCs w:val="16"/>
              </w:rPr>
              <w:t>և</w:t>
            </w:r>
            <w:r>
              <w:rPr>
                <w:rFonts w:ascii="GHEA Grapalat" w:hAnsi="GHEA Grapalat"/>
                <w:bCs/>
                <w:sz w:val="16"/>
                <w:szCs w:val="16"/>
              </w:rPr>
              <w:t xml:space="preserve"> </w:t>
            </w:r>
            <w:r>
              <w:rPr>
                <w:rFonts w:ascii="GHEA Grapalat" w:hAnsi="GHEA Grapalat" w:cs="Calibri"/>
                <w:bCs/>
                <w:sz w:val="16"/>
                <w:szCs w:val="16"/>
              </w:rPr>
              <w:t>մակնշումը՝</w:t>
            </w:r>
            <w:r>
              <w:rPr>
                <w:rFonts w:ascii="GHEA Grapalat" w:hAnsi="GHEA Grapalat"/>
                <w:bCs/>
                <w:sz w:val="16"/>
                <w:szCs w:val="16"/>
              </w:rPr>
              <w:t xml:space="preserve"> </w:t>
            </w:r>
            <w:r>
              <w:rPr>
                <w:rFonts w:ascii="GHEA Grapalat" w:hAnsi="GHEA Grapalat" w:cs="Calibri"/>
                <w:bCs/>
                <w:sz w:val="16"/>
                <w:szCs w:val="16"/>
              </w:rPr>
              <w:t>ըստ</w:t>
            </w:r>
            <w:r>
              <w:rPr>
                <w:rFonts w:ascii="GHEA Grapalat" w:hAnsi="GHEA Grapalat"/>
                <w:bCs/>
                <w:sz w:val="16"/>
                <w:szCs w:val="16"/>
              </w:rPr>
              <w:t xml:space="preserve"> </w:t>
            </w:r>
            <w:r>
              <w:rPr>
                <w:rFonts w:ascii="GHEA Grapalat" w:hAnsi="GHEA Grapalat" w:cs="Calibri"/>
                <w:bCs/>
                <w:sz w:val="16"/>
                <w:szCs w:val="16"/>
              </w:rPr>
              <w:t>ՀՀ</w:t>
            </w:r>
            <w:r>
              <w:rPr>
                <w:rFonts w:ascii="GHEA Grapalat" w:hAnsi="GHEA Grapalat"/>
                <w:bCs/>
                <w:sz w:val="16"/>
                <w:szCs w:val="16"/>
              </w:rPr>
              <w:t xml:space="preserve"> </w:t>
            </w:r>
            <w:r>
              <w:rPr>
                <w:rFonts w:ascii="GHEA Grapalat" w:hAnsi="GHEA Grapalat" w:cs="Calibri"/>
                <w:bCs/>
                <w:sz w:val="16"/>
                <w:szCs w:val="16"/>
              </w:rPr>
              <w:t>կառավարության</w:t>
            </w:r>
            <w:r>
              <w:rPr>
                <w:rFonts w:ascii="GHEA Grapalat" w:hAnsi="GHEA Grapalat"/>
                <w:bCs/>
                <w:sz w:val="16"/>
                <w:szCs w:val="16"/>
              </w:rPr>
              <w:t xml:space="preserve"> 2007</w:t>
            </w:r>
            <w:r>
              <w:rPr>
                <w:rFonts w:ascii="GHEA Grapalat" w:hAnsi="GHEA Grapalat" w:cs="Calibri"/>
                <w:bCs/>
                <w:sz w:val="16"/>
                <w:szCs w:val="16"/>
              </w:rPr>
              <w:t>թ</w:t>
            </w:r>
            <w:r>
              <w:rPr>
                <w:rFonts w:ascii="GHEA Grapalat" w:hAnsi="GHEA Grapalat"/>
                <w:bCs/>
                <w:sz w:val="16"/>
                <w:szCs w:val="16"/>
              </w:rPr>
              <w:t xml:space="preserve">. </w:t>
            </w:r>
            <w:r>
              <w:rPr>
                <w:rFonts w:ascii="GHEA Grapalat" w:hAnsi="GHEA Grapalat" w:cs="Calibri"/>
                <w:bCs/>
                <w:sz w:val="16"/>
                <w:szCs w:val="16"/>
              </w:rPr>
              <w:t>հունվարի</w:t>
            </w:r>
            <w:r>
              <w:rPr>
                <w:rFonts w:ascii="GHEA Grapalat" w:hAnsi="GHEA Grapalat"/>
                <w:bCs/>
                <w:sz w:val="16"/>
                <w:szCs w:val="16"/>
              </w:rPr>
              <w:t xml:space="preserve"> 11-</w:t>
            </w:r>
            <w:r>
              <w:rPr>
                <w:rFonts w:ascii="GHEA Grapalat" w:hAnsi="GHEA Grapalat" w:cs="Calibri"/>
                <w:bCs/>
                <w:sz w:val="16"/>
                <w:szCs w:val="16"/>
              </w:rPr>
              <w:t>ի</w:t>
            </w:r>
            <w:r>
              <w:rPr>
                <w:rFonts w:ascii="GHEA Grapalat" w:hAnsi="GHEA Grapalat"/>
                <w:bCs/>
                <w:sz w:val="16"/>
                <w:szCs w:val="16"/>
              </w:rPr>
              <w:t xml:space="preserve"> N 22-</w:t>
            </w:r>
            <w:r>
              <w:rPr>
                <w:rFonts w:ascii="GHEA Grapalat" w:hAnsi="GHEA Grapalat" w:cs="Calibri"/>
                <w:bCs/>
                <w:sz w:val="16"/>
                <w:szCs w:val="16"/>
              </w:rPr>
              <w:t>Ն</w:t>
            </w:r>
            <w:r>
              <w:rPr>
                <w:rFonts w:ascii="GHEA Grapalat" w:hAnsi="GHEA Grapalat"/>
                <w:bCs/>
                <w:sz w:val="16"/>
                <w:szCs w:val="16"/>
              </w:rPr>
              <w:t xml:space="preserve"> </w:t>
            </w:r>
            <w:r>
              <w:rPr>
                <w:rFonts w:ascii="GHEA Grapalat" w:hAnsi="GHEA Grapalat" w:cs="Calibri"/>
                <w:bCs/>
                <w:sz w:val="16"/>
                <w:szCs w:val="16"/>
              </w:rPr>
              <w:t>որոշմամբ</w:t>
            </w:r>
            <w:r>
              <w:rPr>
                <w:rFonts w:ascii="GHEA Grapalat" w:hAnsi="GHEA Grapalat"/>
                <w:bCs/>
                <w:sz w:val="16"/>
                <w:szCs w:val="16"/>
              </w:rPr>
              <w:t xml:space="preserve"> </w:t>
            </w:r>
            <w:r>
              <w:rPr>
                <w:rFonts w:ascii="GHEA Grapalat" w:hAnsi="GHEA Grapalat" w:cs="Calibri"/>
                <w:bCs/>
                <w:sz w:val="16"/>
                <w:szCs w:val="16"/>
              </w:rPr>
              <w:t>հաստատված</w:t>
            </w:r>
            <w:r>
              <w:rPr>
                <w:rFonts w:ascii="GHEA Grapalat" w:hAnsi="GHEA Grapalat"/>
                <w:bCs/>
                <w:sz w:val="16"/>
                <w:szCs w:val="16"/>
              </w:rPr>
              <w:t xml:space="preserve"> «</w:t>
            </w:r>
            <w:r>
              <w:rPr>
                <w:rFonts w:ascii="GHEA Grapalat" w:hAnsi="GHEA Grapalat" w:cs="Calibri"/>
                <w:bCs/>
                <w:sz w:val="16"/>
                <w:szCs w:val="16"/>
              </w:rPr>
              <w:t>Հացահատիկին</w:t>
            </w:r>
            <w:r>
              <w:rPr>
                <w:rFonts w:ascii="GHEA Grapalat" w:hAnsi="GHEA Grapalat"/>
                <w:bCs/>
                <w:sz w:val="16"/>
                <w:szCs w:val="16"/>
              </w:rPr>
              <w:t xml:space="preserve">, </w:t>
            </w:r>
            <w:r>
              <w:rPr>
                <w:rFonts w:ascii="GHEA Grapalat" w:hAnsi="GHEA Grapalat" w:cs="Calibri"/>
                <w:bCs/>
                <w:sz w:val="16"/>
                <w:szCs w:val="16"/>
              </w:rPr>
              <w:t>դրա</w:t>
            </w:r>
            <w:r>
              <w:rPr>
                <w:rFonts w:ascii="GHEA Grapalat" w:hAnsi="GHEA Grapalat"/>
                <w:bCs/>
                <w:sz w:val="16"/>
                <w:szCs w:val="16"/>
              </w:rPr>
              <w:t xml:space="preserve"> </w:t>
            </w:r>
            <w:r>
              <w:rPr>
                <w:rFonts w:ascii="GHEA Grapalat" w:hAnsi="GHEA Grapalat" w:cs="Calibri"/>
                <w:bCs/>
                <w:sz w:val="16"/>
                <w:szCs w:val="16"/>
              </w:rPr>
              <w:t>արտադրմանը</w:t>
            </w:r>
            <w:r>
              <w:rPr>
                <w:rFonts w:ascii="GHEA Grapalat" w:hAnsi="GHEA Grapalat"/>
                <w:bCs/>
                <w:sz w:val="16"/>
                <w:szCs w:val="16"/>
              </w:rPr>
              <w:t xml:space="preserve">, </w:t>
            </w:r>
            <w:r>
              <w:rPr>
                <w:rFonts w:ascii="GHEA Grapalat" w:hAnsi="GHEA Grapalat" w:cs="Calibri"/>
                <w:bCs/>
                <w:sz w:val="16"/>
                <w:szCs w:val="16"/>
              </w:rPr>
              <w:t>պահմանը</w:t>
            </w:r>
            <w:r>
              <w:rPr>
                <w:rFonts w:ascii="GHEA Grapalat" w:hAnsi="GHEA Grapalat"/>
                <w:bCs/>
                <w:sz w:val="16"/>
                <w:szCs w:val="16"/>
              </w:rPr>
              <w:t xml:space="preserve">, </w:t>
            </w:r>
            <w:r>
              <w:rPr>
                <w:rFonts w:ascii="GHEA Grapalat" w:hAnsi="GHEA Grapalat" w:cs="Calibri"/>
                <w:bCs/>
                <w:sz w:val="16"/>
                <w:szCs w:val="16"/>
              </w:rPr>
              <w:t>վերամշակմանը</w:t>
            </w:r>
            <w:r>
              <w:rPr>
                <w:rFonts w:ascii="GHEA Grapalat" w:hAnsi="GHEA Grapalat"/>
                <w:bCs/>
                <w:sz w:val="16"/>
                <w:szCs w:val="16"/>
              </w:rPr>
              <w:t xml:space="preserve"> </w:t>
            </w:r>
            <w:r>
              <w:rPr>
                <w:rFonts w:ascii="GHEA Grapalat" w:hAnsi="GHEA Grapalat" w:cs="Calibri"/>
                <w:bCs/>
                <w:sz w:val="16"/>
                <w:szCs w:val="16"/>
              </w:rPr>
              <w:t>և</w:t>
            </w:r>
            <w:r>
              <w:rPr>
                <w:rFonts w:ascii="GHEA Grapalat" w:hAnsi="GHEA Grapalat"/>
                <w:bCs/>
                <w:sz w:val="16"/>
                <w:szCs w:val="16"/>
              </w:rPr>
              <w:t xml:space="preserve"> </w:t>
            </w:r>
            <w:r>
              <w:rPr>
                <w:rFonts w:ascii="GHEA Grapalat" w:hAnsi="GHEA Grapalat" w:cs="Calibri"/>
                <w:bCs/>
                <w:sz w:val="16"/>
                <w:szCs w:val="16"/>
              </w:rPr>
              <w:t>օգտահանմանը</w:t>
            </w:r>
            <w:r>
              <w:rPr>
                <w:rFonts w:ascii="GHEA Grapalat" w:hAnsi="GHEA Grapalat"/>
                <w:bCs/>
                <w:sz w:val="16"/>
                <w:szCs w:val="16"/>
              </w:rPr>
              <w:t xml:space="preserve"> </w:t>
            </w:r>
            <w:r>
              <w:rPr>
                <w:rFonts w:ascii="GHEA Grapalat" w:hAnsi="GHEA Grapalat" w:cs="Calibri"/>
                <w:bCs/>
                <w:sz w:val="16"/>
                <w:szCs w:val="16"/>
              </w:rPr>
              <w:t>ներկայացվող</w:t>
            </w:r>
            <w:r>
              <w:rPr>
                <w:rFonts w:ascii="GHEA Grapalat" w:hAnsi="GHEA Grapalat"/>
                <w:bCs/>
                <w:sz w:val="16"/>
                <w:szCs w:val="16"/>
              </w:rPr>
              <w:t xml:space="preserve"> </w:t>
            </w:r>
            <w:r>
              <w:rPr>
                <w:rFonts w:ascii="GHEA Grapalat" w:hAnsi="GHEA Grapalat" w:cs="Calibri"/>
                <w:bCs/>
                <w:sz w:val="16"/>
                <w:szCs w:val="16"/>
              </w:rPr>
              <w:t>պահանջների</w:t>
            </w:r>
            <w:r>
              <w:rPr>
                <w:rFonts w:ascii="GHEA Grapalat" w:hAnsi="GHEA Grapalat"/>
                <w:bCs/>
                <w:sz w:val="16"/>
                <w:szCs w:val="16"/>
              </w:rPr>
              <w:t xml:space="preserve"> </w:t>
            </w:r>
            <w:r>
              <w:rPr>
                <w:rFonts w:ascii="GHEA Grapalat" w:hAnsi="GHEA Grapalat" w:cs="Calibri"/>
                <w:bCs/>
                <w:sz w:val="16"/>
                <w:szCs w:val="16"/>
              </w:rPr>
              <w:t>տեխնիկական</w:t>
            </w:r>
            <w:r>
              <w:rPr>
                <w:rFonts w:ascii="GHEA Grapalat" w:hAnsi="GHEA Grapalat"/>
                <w:bCs/>
                <w:sz w:val="16"/>
                <w:szCs w:val="16"/>
              </w:rPr>
              <w:t xml:space="preserve"> </w:t>
            </w:r>
            <w:r>
              <w:rPr>
                <w:rFonts w:ascii="GHEA Grapalat" w:hAnsi="GHEA Grapalat" w:cs="Calibri"/>
                <w:bCs/>
                <w:sz w:val="16"/>
                <w:szCs w:val="16"/>
              </w:rPr>
              <w:t>կանոնակարգի</w:t>
            </w:r>
            <w:r>
              <w:rPr>
                <w:rFonts w:ascii="GHEA Grapalat" w:hAnsi="GHEA Grapalat"/>
                <w:bCs/>
                <w:sz w:val="16"/>
                <w:szCs w:val="16"/>
              </w:rPr>
              <w:t xml:space="preserve">» </w:t>
            </w:r>
            <w:r>
              <w:rPr>
                <w:rFonts w:ascii="GHEA Grapalat" w:hAnsi="GHEA Grapalat" w:cs="Calibri"/>
                <w:bCs/>
                <w:sz w:val="16"/>
                <w:szCs w:val="16"/>
              </w:rPr>
              <w:t>և</w:t>
            </w:r>
            <w:r>
              <w:rPr>
                <w:rFonts w:ascii="GHEA Grapalat" w:hAnsi="GHEA Grapalat"/>
                <w:bCs/>
                <w:sz w:val="16"/>
                <w:szCs w:val="16"/>
              </w:rPr>
              <w:t xml:space="preserve"> «</w:t>
            </w:r>
            <w:r>
              <w:rPr>
                <w:rFonts w:ascii="GHEA Grapalat" w:hAnsi="GHEA Grapalat" w:cs="Calibri"/>
                <w:bCs/>
                <w:sz w:val="16"/>
                <w:szCs w:val="16"/>
              </w:rPr>
              <w:t>Սննդամթերքի</w:t>
            </w:r>
            <w:r>
              <w:rPr>
                <w:rFonts w:ascii="GHEA Grapalat" w:hAnsi="GHEA Grapalat"/>
                <w:bCs/>
                <w:sz w:val="16"/>
                <w:szCs w:val="16"/>
              </w:rPr>
              <w:t xml:space="preserve"> </w:t>
            </w:r>
            <w:r>
              <w:rPr>
                <w:rFonts w:ascii="GHEA Grapalat" w:hAnsi="GHEA Grapalat" w:cs="Calibri"/>
                <w:bCs/>
                <w:sz w:val="16"/>
                <w:szCs w:val="16"/>
              </w:rPr>
              <w:t>անվտանգության</w:t>
            </w:r>
            <w:r>
              <w:rPr>
                <w:rFonts w:ascii="GHEA Grapalat" w:hAnsi="GHEA Grapalat"/>
                <w:bCs/>
                <w:sz w:val="16"/>
                <w:szCs w:val="16"/>
              </w:rPr>
              <w:t xml:space="preserve"> </w:t>
            </w:r>
            <w:r>
              <w:rPr>
                <w:rFonts w:ascii="GHEA Grapalat" w:hAnsi="GHEA Grapalat" w:cs="Calibri"/>
                <w:bCs/>
                <w:sz w:val="16"/>
                <w:szCs w:val="16"/>
              </w:rPr>
              <w:t>մասին</w:t>
            </w:r>
            <w:r>
              <w:rPr>
                <w:rFonts w:ascii="GHEA Grapalat" w:hAnsi="GHEA Grapalat"/>
                <w:bCs/>
                <w:sz w:val="16"/>
                <w:szCs w:val="16"/>
              </w:rPr>
              <w:t xml:space="preserve">» </w:t>
            </w:r>
            <w:r>
              <w:rPr>
                <w:rFonts w:ascii="GHEA Grapalat" w:hAnsi="GHEA Grapalat" w:cs="Calibri"/>
                <w:bCs/>
                <w:sz w:val="16"/>
                <w:szCs w:val="16"/>
              </w:rPr>
              <w:t>ՀՀ</w:t>
            </w:r>
            <w:r>
              <w:rPr>
                <w:rFonts w:ascii="GHEA Grapalat" w:hAnsi="GHEA Grapalat"/>
                <w:bCs/>
                <w:sz w:val="16"/>
                <w:szCs w:val="16"/>
              </w:rPr>
              <w:t xml:space="preserve"> </w:t>
            </w:r>
            <w:r>
              <w:rPr>
                <w:rFonts w:ascii="GHEA Grapalat" w:hAnsi="GHEA Grapalat" w:cs="Calibri"/>
                <w:bCs/>
                <w:sz w:val="16"/>
                <w:szCs w:val="16"/>
              </w:rPr>
              <w:t>օրենքի</w:t>
            </w:r>
            <w:r>
              <w:rPr>
                <w:rFonts w:ascii="GHEA Grapalat" w:hAnsi="GHEA Grapalat"/>
                <w:bCs/>
                <w:sz w:val="16"/>
                <w:szCs w:val="16"/>
              </w:rPr>
              <w:t xml:space="preserve"> 8-</w:t>
            </w:r>
            <w:r>
              <w:rPr>
                <w:rFonts w:ascii="GHEA Grapalat" w:hAnsi="GHEA Grapalat" w:cs="Calibri"/>
                <w:bCs/>
                <w:sz w:val="16"/>
                <w:szCs w:val="16"/>
              </w:rPr>
              <w:t>րդ</w:t>
            </w:r>
            <w:r>
              <w:rPr>
                <w:rFonts w:ascii="GHEA Grapalat" w:hAnsi="GHEA Grapalat"/>
                <w:bCs/>
                <w:sz w:val="16"/>
                <w:szCs w:val="16"/>
              </w:rPr>
              <w:t xml:space="preserve"> </w:t>
            </w:r>
            <w:r>
              <w:rPr>
                <w:rFonts w:ascii="GHEA Grapalat" w:hAnsi="GHEA Grapalat" w:cs="Calibri"/>
                <w:bCs/>
                <w:sz w:val="16"/>
                <w:szCs w:val="16"/>
              </w:rPr>
              <w:t>հոդվածի։</w:t>
            </w:r>
            <w:r>
              <w:rPr>
                <w:rFonts w:ascii="GHEA Grapalat" w:hAnsi="GHEA Grapalat"/>
                <w:bCs/>
                <w:sz w:val="16"/>
                <w:szCs w:val="16"/>
              </w:rPr>
              <w:t xml:space="preserve"> </w:t>
            </w:r>
            <w:r>
              <w:rPr>
                <w:rFonts w:ascii="GHEA Grapalat" w:hAnsi="GHEA Grapalat" w:cs="Calibri"/>
                <w:bCs/>
                <w:sz w:val="16"/>
                <w:szCs w:val="16"/>
              </w:rPr>
              <w:t>Պիտանելիության</w:t>
            </w:r>
            <w:r>
              <w:rPr>
                <w:rFonts w:ascii="GHEA Grapalat" w:hAnsi="GHEA Grapalat"/>
                <w:bCs/>
                <w:sz w:val="16"/>
                <w:szCs w:val="16"/>
              </w:rPr>
              <w:t xml:space="preserve"> </w:t>
            </w:r>
            <w:r>
              <w:rPr>
                <w:rFonts w:ascii="GHEA Grapalat" w:hAnsi="GHEA Grapalat" w:cs="Calibri"/>
                <w:bCs/>
                <w:sz w:val="16"/>
                <w:szCs w:val="16"/>
              </w:rPr>
              <w:t>մնացորդային</w:t>
            </w:r>
            <w:r>
              <w:rPr>
                <w:rFonts w:ascii="GHEA Grapalat" w:hAnsi="GHEA Grapalat"/>
                <w:bCs/>
                <w:sz w:val="16"/>
                <w:szCs w:val="16"/>
              </w:rPr>
              <w:t xml:space="preserve"> </w:t>
            </w:r>
            <w:r>
              <w:rPr>
                <w:rFonts w:ascii="GHEA Grapalat" w:hAnsi="GHEA Grapalat" w:cs="Calibri"/>
                <w:bCs/>
                <w:sz w:val="16"/>
                <w:szCs w:val="16"/>
              </w:rPr>
              <w:t>ժամկետը</w:t>
            </w:r>
            <w:r>
              <w:rPr>
                <w:rFonts w:ascii="GHEA Grapalat" w:hAnsi="GHEA Grapalat"/>
                <w:bCs/>
                <w:sz w:val="16"/>
                <w:szCs w:val="16"/>
              </w:rPr>
              <w:t xml:space="preserve"> </w:t>
            </w:r>
            <w:r>
              <w:rPr>
                <w:rFonts w:ascii="GHEA Grapalat" w:hAnsi="GHEA Grapalat" w:cs="Calibri"/>
                <w:bCs/>
                <w:sz w:val="16"/>
                <w:szCs w:val="16"/>
              </w:rPr>
              <w:t>ոչ</w:t>
            </w:r>
            <w:r>
              <w:rPr>
                <w:rFonts w:ascii="GHEA Grapalat" w:hAnsi="GHEA Grapalat"/>
                <w:bCs/>
                <w:sz w:val="16"/>
                <w:szCs w:val="16"/>
              </w:rPr>
              <w:t xml:space="preserve"> </w:t>
            </w:r>
            <w:r>
              <w:rPr>
                <w:rFonts w:ascii="GHEA Grapalat" w:hAnsi="GHEA Grapalat" w:cs="Calibri"/>
                <w:bCs/>
                <w:sz w:val="16"/>
                <w:szCs w:val="16"/>
              </w:rPr>
              <w:t>պակաս</w:t>
            </w:r>
            <w:r>
              <w:rPr>
                <w:rFonts w:ascii="GHEA Grapalat" w:hAnsi="GHEA Grapalat"/>
                <w:bCs/>
                <w:sz w:val="16"/>
                <w:szCs w:val="16"/>
              </w:rPr>
              <w:t xml:space="preserve"> </w:t>
            </w:r>
            <w:r>
              <w:rPr>
                <w:rFonts w:ascii="GHEA Grapalat" w:hAnsi="GHEA Grapalat" w:cs="Calibri"/>
                <w:bCs/>
                <w:sz w:val="16"/>
                <w:szCs w:val="16"/>
              </w:rPr>
              <w:t>քան</w:t>
            </w:r>
            <w:r>
              <w:rPr>
                <w:rFonts w:ascii="GHEA Grapalat" w:hAnsi="GHEA Grapalat"/>
                <w:bCs/>
                <w:sz w:val="16"/>
                <w:szCs w:val="16"/>
              </w:rPr>
              <w:t xml:space="preserve"> 70 %</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41</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Բրինձ</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lang w:val="hy-AM"/>
              </w:rPr>
            </w:pPr>
            <w:r>
              <w:rPr>
                <w:rFonts w:ascii="GHEA Grapalat" w:hAnsi="GHEA Grapalat" w:cs="Calibri"/>
                <w:bCs/>
                <w:sz w:val="16"/>
                <w:szCs w:val="16"/>
                <w:lang w:val="hy-AM"/>
              </w:rPr>
              <w:t>Սպիտակ, խոշոր, բարձր կարգի, երկար տեսակի,  չկոտրած, լայնությունից բաժանվում են 1-իցմինչև 4 տիպերի, ըստ տիպերի խոնավությունը 13%-ից մինչև 15%, ԳՕՍՏ 6293-90</w:t>
            </w:r>
            <w:r>
              <w:rPr>
                <w:rFonts w:ascii="GHEA Grapalat" w:hAnsi="GHEA Grapalat" w:cs="Tahoma"/>
                <w:bCs/>
                <w:sz w:val="16"/>
                <w:szCs w:val="16"/>
                <w:lang w:val="hy-AM"/>
              </w:rPr>
              <w:t>։</w:t>
            </w:r>
            <w:r>
              <w:rPr>
                <w:rFonts w:ascii="GHEA Grapalat" w:hAnsi="GHEA Grapalat" w:cs="Calibri"/>
                <w:bCs/>
                <w:sz w:val="16"/>
                <w:szCs w:val="16"/>
                <w:lang w:val="hy-AM"/>
              </w:rPr>
              <w:t xml:space="preserve">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42</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Եգիպտացորենի պահածո</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rPr>
                <w:rFonts w:ascii="GHEA Grapalat" w:hAnsi="GHEA Grapalat" w:cs="Calibri"/>
                <w:bCs/>
                <w:sz w:val="16"/>
                <w:szCs w:val="16"/>
                <w:lang w:val="hy-AM"/>
              </w:rPr>
            </w:pPr>
            <w:r>
              <w:rPr>
                <w:rFonts w:ascii="GHEA Grapalat" w:hAnsi="GHEA Grapalat" w:cs="Calibri"/>
                <w:bCs/>
                <w:sz w:val="16"/>
                <w:szCs w:val="16"/>
                <w:lang w:val="hy-AM"/>
              </w:rPr>
              <w:t>Եգիպտացորեն պահածոյացված: ,,Բոնդուել,, տեսակի կամ համարժեքը Ապակյա կամ մետաղյա մեծ տարաներով: Ըստ սահմանված բնութագրի: Անվտանգությունը` ըստ 2-III-4.9-01-2010  հիգիենիկ նորմատիվների, իսկ մակնշումը` «Սննդամթերքի անվտանգության մասին» ՀՀ օրենքի 8-րդ հոդվածի:Չորացրած, բարձր տեսակի</w:t>
            </w:r>
            <w:r>
              <w:rPr>
                <w:rFonts w:ascii="GHEA Grapalat" w:hAnsi="GHEA Grapalat"/>
                <w:bCs/>
                <w:sz w:val="16"/>
                <w:szCs w:val="16"/>
                <w:lang w:val="hy-AM"/>
              </w:rPr>
              <w:t xml:space="preserve">, </w:t>
            </w:r>
            <w:r>
              <w:rPr>
                <w:rFonts w:ascii="GHEA Grapalat" w:hAnsi="GHEA Grapalat" w:cs="Calibri"/>
                <w:bCs/>
                <w:sz w:val="16"/>
                <w:szCs w:val="16"/>
                <w:lang w:val="hy-AM"/>
              </w:rPr>
              <w:t>կեղևած, դեղին գույնի: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43</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Ձավար ցորենի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lang w:val="hy-AM"/>
              </w:rPr>
            </w:pPr>
            <w:r>
              <w:rPr>
                <w:rFonts w:ascii="GHEA Grapalat" w:hAnsi="GHEA Grapalat" w:cs="Sylfaen"/>
                <w:sz w:val="16"/>
                <w:szCs w:val="16"/>
              </w:rPr>
              <w:t>Ստացված</w:t>
            </w:r>
            <w:r>
              <w:rPr>
                <w:rFonts w:ascii="GHEA Grapalat" w:hAnsi="GHEA Grapalat"/>
                <w:sz w:val="16"/>
                <w:szCs w:val="16"/>
              </w:rPr>
              <w:t xml:space="preserve"> </w:t>
            </w:r>
            <w:r>
              <w:rPr>
                <w:rFonts w:ascii="GHEA Grapalat" w:hAnsi="GHEA Grapalat" w:cs="Sylfaen"/>
                <w:sz w:val="16"/>
                <w:szCs w:val="16"/>
              </w:rPr>
              <w:t>ցորենի</w:t>
            </w:r>
            <w:r>
              <w:rPr>
                <w:rFonts w:ascii="GHEA Grapalat" w:hAnsi="GHEA Grapalat"/>
                <w:sz w:val="16"/>
                <w:szCs w:val="16"/>
              </w:rPr>
              <w:t xml:space="preserve"> </w:t>
            </w:r>
            <w:r>
              <w:rPr>
                <w:rFonts w:ascii="GHEA Grapalat" w:hAnsi="GHEA Grapalat" w:cs="Sylfaen"/>
                <w:sz w:val="16"/>
                <w:szCs w:val="16"/>
              </w:rPr>
              <w:t>թեփահան</w:t>
            </w:r>
            <w:r>
              <w:rPr>
                <w:rFonts w:ascii="GHEA Grapalat" w:hAnsi="GHEA Grapalat"/>
                <w:sz w:val="16"/>
                <w:szCs w:val="16"/>
              </w:rPr>
              <w:t xml:space="preserve"> </w:t>
            </w:r>
            <w:r>
              <w:rPr>
                <w:rFonts w:ascii="GHEA Grapalat" w:hAnsi="GHEA Grapalat" w:cs="Sylfaen"/>
                <w:sz w:val="16"/>
                <w:szCs w:val="16"/>
              </w:rPr>
              <w:t>հատիկների</w:t>
            </w:r>
            <w:r>
              <w:rPr>
                <w:rFonts w:ascii="GHEA Grapalat" w:hAnsi="GHEA Grapalat"/>
                <w:sz w:val="16"/>
                <w:szCs w:val="16"/>
              </w:rPr>
              <w:t xml:space="preserve"> </w:t>
            </w:r>
            <w:r>
              <w:rPr>
                <w:rFonts w:ascii="GHEA Grapalat" w:hAnsi="GHEA Grapalat" w:cs="Sylfaen"/>
                <w:sz w:val="16"/>
                <w:szCs w:val="16"/>
              </w:rPr>
              <w:t>հղկմամբ</w:t>
            </w:r>
            <w:r>
              <w:rPr>
                <w:rFonts w:ascii="GHEA Grapalat" w:hAnsi="GHEA Grapalat"/>
                <w:sz w:val="16"/>
                <w:szCs w:val="16"/>
              </w:rPr>
              <w:t>,</w:t>
            </w:r>
            <w:r>
              <w:rPr>
                <w:rFonts w:ascii="GHEA Grapalat" w:hAnsi="GHEA Grapalat" w:cs="Calibri"/>
                <w:bCs/>
                <w:sz w:val="16"/>
                <w:szCs w:val="16"/>
                <w:lang w:val="hy-AM"/>
              </w:rPr>
              <w:t xml:space="preserve"> I տեսակի</w:t>
            </w:r>
            <w:r>
              <w:rPr>
                <w:rFonts w:ascii="GHEA Grapalat" w:hAnsi="GHEA Grapalat" w:cs="Calibri"/>
                <w:bCs/>
                <w:sz w:val="16"/>
                <w:szCs w:val="16"/>
              </w:rPr>
              <w:t>,</w:t>
            </w:r>
            <w:r>
              <w:rPr>
                <w:rFonts w:ascii="GHEA Grapalat" w:hAnsi="GHEA Grapalat" w:cs="Calibri"/>
                <w:bCs/>
                <w:sz w:val="16"/>
                <w:szCs w:val="16"/>
                <w:lang w:val="hy-AM"/>
              </w:rPr>
              <w:t xml:space="preserve"> արագ եփվող,</w:t>
            </w:r>
            <w:r>
              <w:rPr>
                <w:rFonts w:ascii="GHEA Grapalat" w:hAnsi="GHEA Grapalat"/>
                <w:sz w:val="16"/>
                <w:szCs w:val="16"/>
                <w:lang w:val="hy-AM"/>
              </w:rPr>
              <w:t xml:space="preserve"> </w:t>
            </w:r>
            <w:r>
              <w:rPr>
                <w:rFonts w:ascii="GHEA Grapalat" w:hAnsi="GHEA Grapalat" w:cs="Sylfaen"/>
                <w:sz w:val="16"/>
                <w:szCs w:val="16"/>
              </w:rPr>
              <w:t>ցորենի</w:t>
            </w:r>
            <w:r>
              <w:rPr>
                <w:rFonts w:ascii="GHEA Grapalat" w:hAnsi="GHEA Grapalat"/>
                <w:sz w:val="16"/>
                <w:szCs w:val="16"/>
              </w:rPr>
              <w:t xml:space="preserve"> </w:t>
            </w:r>
            <w:r>
              <w:rPr>
                <w:rFonts w:ascii="GHEA Grapalat" w:hAnsi="GHEA Grapalat" w:cs="Sylfaen"/>
                <w:sz w:val="16"/>
                <w:szCs w:val="16"/>
              </w:rPr>
              <w:t>հատիկները</w:t>
            </w:r>
            <w:r>
              <w:rPr>
                <w:rFonts w:ascii="GHEA Grapalat" w:hAnsi="GHEA Grapalat"/>
                <w:sz w:val="16"/>
                <w:szCs w:val="16"/>
              </w:rPr>
              <w:t xml:space="preserve"> </w:t>
            </w:r>
            <w:r>
              <w:rPr>
                <w:rFonts w:ascii="GHEA Grapalat" w:hAnsi="GHEA Grapalat" w:cs="Sylfaen"/>
                <w:sz w:val="16"/>
                <w:szCs w:val="16"/>
              </w:rPr>
              <w:t>լինում</w:t>
            </w:r>
            <w:r>
              <w:rPr>
                <w:rFonts w:ascii="GHEA Grapalat" w:hAnsi="GHEA Grapalat"/>
                <w:sz w:val="16"/>
                <w:szCs w:val="16"/>
              </w:rPr>
              <w:t xml:space="preserve"> </w:t>
            </w:r>
            <w:r>
              <w:rPr>
                <w:rFonts w:ascii="GHEA Grapalat" w:hAnsi="GHEA Grapalat" w:cs="Sylfaen"/>
                <w:sz w:val="16"/>
                <w:szCs w:val="16"/>
              </w:rPr>
              <w:t>են</w:t>
            </w:r>
            <w:r>
              <w:rPr>
                <w:rFonts w:ascii="GHEA Grapalat" w:hAnsi="GHEA Grapalat"/>
                <w:sz w:val="16"/>
                <w:szCs w:val="16"/>
              </w:rPr>
              <w:t xml:space="preserve"> </w:t>
            </w:r>
            <w:r>
              <w:rPr>
                <w:rFonts w:ascii="GHEA Grapalat" w:hAnsi="GHEA Grapalat" w:cs="Sylfaen"/>
                <w:sz w:val="16"/>
                <w:szCs w:val="16"/>
              </w:rPr>
              <w:t>հղկված</w:t>
            </w:r>
            <w:r>
              <w:rPr>
                <w:rFonts w:ascii="GHEA Grapalat" w:hAnsi="GHEA Grapalat"/>
                <w:sz w:val="16"/>
                <w:szCs w:val="16"/>
              </w:rPr>
              <w:t xml:space="preserve"> </w:t>
            </w:r>
            <w:r>
              <w:rPr>
                <w:rFonts w:ascii="GHEA Grapalat" w:hAnsi="GHEA Grapalat" w:cs="Sylfaen"/>
                <w:sz w:val="16"/>
                <w:szCs w:val="16"/>
              </w:rPr>
              <w:t>ծայրերով</w:t>
            </w:r>
            <w:r>
              <w:rPr>
                <w:rFonts w:ascii="GHEA Grapalat" w:hAnsi="GHEA Grapalat"/>
                <w:sz w:val="16"/>
                <w:szCs w:val="16"/>
              </w:rPr>
              <w:t xml:space="preserve"> </w:t>
            </w:r>
            <w:r>
              <w:rPr>
                <w:rFonts w:ascii="GHEA Grapalat" w:hAnsi="GHEA Grapalat" w:cs="Sylfaen"/>
                <w:sz w:val="16"/>
                <w:szCs w:val="16"/>
              </w:rPr>
              <w:t>կամ</w:t>
            </w:r>
            <w:r>
              <w:rPr>
                <w:rFonts w:ascii="GHEA Grapalat" w:hAnsi="GHEA Grapalat"/>
                <w:sz w:val="16"/>
                <w:szCs w:val="16"/>
              </w:rPr>
              <w:t xml:space="preserve"> </w:t>
            </w:r>
            <w:r>
              <w:rPr>
                <w:rFonts w:ascii="GHEA Grapalat" w:hAnsi="GHEA Grapalat" w:cs="Sylfaen"/>
                <w:sz w:val="16"/>
                <w:szCs w:val="16"/>
              </w:rPr>
              <w:t>հղկված</w:t>
            </w:r>
            <w:r>
              <w:rPr>
                <w:rFonts w:ascii="GHEA Grapalat" w:hAnsi="GHEA Grapalat"/>
                <w:sz w:val="16"/>
                <w:szCs w:val="16"/>
              </w:rPr>
              <w:t xml:space="preserve"> </w:t>
            </w:r>
            <w:r>
              <w:rPr>
                <w:rFonts w:ascii="GHEA Grapalat" w:hAnsi="GHEA Grapalat" w:cs="Sylfaen"/>
                <w:sz w:val="16"/>
                <w:szCs w:val="16"/>
              </w:rPr>
              <w:t>կլոր</w:t>
            </w:r>
            <w:r>
              <w:rPr>
                <w:rFonts w:ascii="GHEA Grapalat" w:hAnsi="GHEA Grapalat"/>
                <w:sz w:val="16"/>
                <w:szCs w:val="16"/>
              </w:rPr>
              <w:t xml:space="preserve"> </w:t>
            </w:r>
            <w:r>
              <w:rPr>
                <w:rFonts w:ascii="GHEA Grapalat" w:hAnsi="GHEA Grapalat" w:cs="Sylfaen"/>
                <w:sz w:val="16"/>
                <w:szCs w:val="16"/>
              </w:rPr>
              <w:t>հատիկների</w:t>
            </w:r>
            <w:r>
              <w:rPr>
                <w:rFonts w:ascii="GHEA Grapalat" w:hAnsi="GHEA Grapalat"/>
                <w:sz w:val="16"/>
                <w:szCs w:val="16"/>
              </w:rPr>
              <w:t xml:space="preserve"> </w:t>
            </w:r>
            <w:r>
              <w:rPr>
                <w:rFonts w:ascii="GHEA Grapalat" w:hAnsi="GHEA Grapalat" w:cs="Sylfaen"/>
                <w:sz w:val="16"/>
                <w:szCs w:val="16"/>
              </w:rPr>
              <w:t>ձևով</w:t>
            </w:r>
            <w:r>
              <w:rPr>
                <w:rFonts w:ascii="GHEA Grapalat" w:hAnsi="GHEA Grapalat"/>
                <w:sz w:val="16"/>
                <w:szCs w:val="16"/>
              </w:rPr>
              <w:t xml:space="preserve">, </w:t>
            </w:r>
            <w:r>
              <w:rPr>
                <w:rFonts w:ascii="GHEA Grapalat" w:hAnsi="GHEA Grapalat" w:cs="Sylfaen"/>
                <w:sz w:val="16"/>
                <w:szCs w:val="16"/>
              </w:rPr>
              <w:t>խոնավությունը</w:t>
            </w:r>
            <w:r>
              <w:rPr>
                <w:rFonts w:ascii="GHEA Grapalat" w:hAnsi="GHEA Grapalat"/>
                <w:sz w:val="16"/>
                <w:szCs w:val="16"/>
              </w:rPr>
              <w:t xml:space="preserve"> 14%-</w:t>
            </w:r>
            <w:r>
              <w:rPr>
                <w:rFonts w:ascii="GHEA Grapalat" w:hAnsi="GHEA Grapalat" w:cs="Sylfaen"/>
                <w:sz w:val="16"/>
                <w:szCs w:val="16"/>
              </w:rPr>
              <w:t>ից</w:t>
            </w:r>
            <w:r>
              <w:rPr>
                <w:rFonts w:ascii="GHEA Grapalat" w:hAnsi="GHEA Grapalat"/>
                <w:sz w:val="16"/>
                <w:szCs w:val="16"/>
              </w:rPr>
              <w:t xml:space="preserve"> </w:t>
            </w:r>
            <w:r>
              <w:rPr>
                <w:rFonts w:ascii="GHEA Grapalat" w:hAnsi="GHEA Grapalat" w:cs="Sylfaen"/>
                <w:sz w:val="16"/>
                <w:szCs w:val="16"/>
              </w:rPr>
              <w:t>ոչ</w:t>
            </w:r>
            <w:r>
              <w:rPr>
                <w:rFonts w:ascii="GHEA Grapalat" w:hAnsi="GHEA Grapalat"/>
                <w:sz w:val="16"/>
                <w:szCs w:val="16"/>
              </w:rPr>
              <w:t xml:space="preserve"> </w:t>
            </w:r>
            <w:r>
              <w:rPr>
                <w:rFonts w:ascii="GHEA Grapalat" w:hAnsi="GHEA Grapalat" w:cs="Sylfaen"/>
                <w:sz w:val="16"/>
                <w:szCs w:val="16"/>
              </w:rPr>
              <w:t>ավելի</w:t>
            </w:r>
            <w:r>
              <w:rPr>
                <w:rFonts w:ascii="GHEA Grapalat" w:hAnsi="GHEA Grapalat"/>
                <w:sz w:val="16"/>
                <w:szCs w:val="16"/>
              </w:rPr>
              <w:t xml:space="preserve">, </w:t>
            </w:r>
            <w:r>
              <w:rPr>
                <w:rFonts w:ascii="GHEA Grapalat" w:hAnsi="GHEA Grapalat" w:cs="Sylfaen"/>
                <w:sz w:val="16"/>
                <w:szCs w:val="16"/>
              </w:rPr>
              <w:t>աղբային</w:t>
            </w:r>
            <w:r>
              <w:rPr>
                <w:rFonts w:ascii="GHEA Grapalat" w:hAnsi="GHEA Grapalat"/>
                <w:sz w:val="16"/>
                <w:szCs w:val="16"/>
              </w:rPr>
              <w:t xml:space="preserve"> </w:t>
            </w:r>
            <w:r>
              <w:rPr>
                <w:rFonts w:ascii="GHEA Grapalat" w:hAnsi="GHEA Grapalat" w:cs="Sylfaen"/>
                <w:sz w:val="16"/>
                <w:szCs w:val="16"/>
              </w:rPr>
              <w:t>խառնուկները</w:t>
            </w:r>
            <w:r>
              <w:rPr>
                <w:rFonts w:ascii="GHEA Grapalat" w:hAnsi="GHEA Grapalat"/>
                <w:sz w:val="16"/>
                <w:szCs w:val="16"/>
              </w:rPr>
              <w:t xml:space="preserve"> 0,3%-</w:t>
            </w:r>
            <w:r>
              <w:rPr>
                <w:rFonts w:ascii="GHEA Grapalat" w:hAnsi="GHEA Grapalat" w:cs="Sylfaen"/>
                <w:sz w:val="16"/>
                <w:szCs w:val="16"/>
              </w:rPr>
              <w:t>ից</w:t>
            </w:r>
            <w:r>
              <w:rPr>
                <w:rFonts w:ascii="GHEA Grapalat" w:hAnsi="GHEA Grapalat"/>
                <w:sz w:val="16"/>
                <w:szCs w:val="16"/>
              </w:rPr>
              <w:t xml:space="preserve"> </w:t>
            </w:r>
            <w:r>
              <w:rPr>
                <w:rFonts w:ascii="GHEA Grapalat" w:hAnsi="GHEA Grapalat" w:cs="Sylfaen"/>
                <w:sz w:val="16"/>
                <w:szCs w:val="16"/>
              </w:rPr>
              <w:t>ոչ</w:t>
            </w:r>
            <w:r>
              <w:rPr>
                <w:rFonts w:ascii="GHEA Grapalat" w:hAnsi="GHEA Grapalat"/>
                <w:sz w:val="16"/>
                <w:szCs w:val="16"/>
              </w:rPr>
              <w:t xml:space="preserve"> </w:t>
            </w:r>
            <w:r>
              <w:rPr>
                <w:rFonts w:ascii="GHEA Grapalat" w:hAnsi="GHEA Grapalat" w:cs="Sylfaen"/>
                <w:sz w:val="16"/>
                <w:szCs w:val="16"/>
              </w:rPr>
              <w:t>ավելի</w:t>
            </w:r>
            <w:r>
              <w:rPr>
                <w:rFonts w:ascii="GHEA Grapalat" w:hAnsi="GHEA Grapalat"/>
                <w:sz w:val="16"/>
                <w:szCs w:val="16"/>
              </w:rPr>
              <w:t xml:space="preserve">, </w:t>
            </w:r>
            <w:r>
              <w:rPr>
                <w:rFonts w:ascii="GHEA Grapalat" w:hAnsi="GHEA Grapalat" w:cs="Sylfaen"/>
                <w:sz w:val="16"/>
                <w:szCs w:val="16"/>
              </w:rPr>
              <w:t>պատրաստ</w:t>
            </w:r>
            <w:r>
              <w:rPr>
                <w:rFonts w:ascii="GHEA Grapalat" w:hAnsi="GHEA Grapalat"/>
                <w:sz w:val="16"/>
                <w:szCs w:val="16"/>
              </w:rPr>
              <w:t>-</w:t>
            </w:r>
            <w:r>
              <w:rPr>
                <w:rFonts w:ascii="GHEA Grapalat" w:hAnsi="GHEA Grapalat" w:cs="Sylfaen"/>
                <w:sz w:val="16"/>
                <w:szCs w:val="16"/>
              </w:rPr>
              <w:t>ված</w:t>
            </w:r>
            <w:r>
              <w:rPr>
                <w:rFonts w:ascii="GHEA Grapalat" w:hAnsi="GHEA Grapalat"/>
                <w:sz w:val="16"/>
                <w:szCs w:val="16"/>
              </w:rPr>
              <w:t xml:space="preserve"> </w:t>
            </w:r>
            <w:r>
              <w:rPr>
                <w:rFonts w:ascii="GHEA Grapalat" w:hAnsi="GHEA Grapalat" w:cs="Sylfaen"/>
                <w:sz w:val="16"/>
                <w:szCs w:val="16"/>
              </w:rPr>
              <w:t>բարձր</w:t>
            </w:r>
            <w:r>
              <w:rPr>
                <w:rFonts w:ascii="GHEA Grapalat" w:hAnsi="GHEA Grapalat"/>
                <w:sz w:val="16"/>
                <w:szCs w:val="16"/>
              </w:rPr>
              <w:t xml:space="preserve"> </w:t>
            </w:r>
            <w:r>
              <w:rPr>
                <w:rFonts w:ascii="GHEA Grapalat" w:hAnsi="GHEA Grapalat" w:cs="Sylfaen"/>
                <w:sz w:val="16"/>
                <w:szCs w:val="16"/>
              </w:rPr>
              <w:t>և</w:t>
            </w:r>
            <w:r>
              <w:rPr>
                <w:rFonts w:ascii="GHEA Grapalat" w:hAnsi="GHEA Grapalat"/>
                <w:sz w:val="16"/>
                <w:szCs w:val="16"/>
              </w:rPr>
              <w:t xml:space="preserve"> </w:t>
            </w:r>
            <w:r>
              <w:rPr>
                <w:rFonts w:ascii="GHEA Grapalat" w:hAnsi="GHEA Grapalat" w:cs="Sylfaen"/>
                <w:sz w:val="16"/>
                <w:szCs w:val="16"/>
              </w:rPr>
              <w:t>առաջին</w:t>
            </w:r>
            <w:r>
              <w:rPr>
                <w:rFonts w:ascii="GHEA Grapalat" w:hAnsi="GHEA Grapalat"/>
                <w:sz w:val="16"/>
                <w:szCs w:val="16"/>
              </w:rPr>
              <w:t xml:space="preserve"> </w:t>
            </w:r>
            <w:r>
              <w:rPr>
                <w:rFonts w:ascii="GHEA Grapalat" w:hAnsi="GHEA Grapalat" w:cs="Sylfaen"/>
                <w:sz w:val="16"/>
                <w:szCs w:val="16"/>
              </w:rPr>
              <w:t>տեսակի</w:t>
            </w:r>
            <w:r>
              <w:rPr>
                <w:rFonts w:ascii="GHEA Grapalat" w:hAnsi="GHEA Grapalat"/>
                <w:sz w:val="16"/>
                <w:szCs w:val="16"/>
              </w:rPr>
              <w:t xml:space="preserve"> </w:t>
            </w:r>
            <w:r>
              <w:rPr>
                <w:rFonts w:ascii="GHEA Grapalat" w:hAnsi="GHEA Grapalat" w:cs="Sylfaen"/>
                <w:sz w:val="16"/>
                <w:szCs w:val="16"/>
              </w:rPr>
              <w:t>ցորենից</w:t>
            </w:r>
            <w:r>
              <w:rPr>
                <w:rFonts w:ascii="GHEA Grapalat" w:hAnsi="GHEA Grapalat"/>
                <w:sz w:val="16"/>
                <w:szCs w:val="16"/>
              </w:rPr>
              <w:t xml:space="preserve">, </w:t>
            </w:r>
            <w:r>
              <w:rPr>
                <w:rFonts w:ascii="GHEA Grapalat" w:hAnsi="GHEA Grapalat" w:cs="Sylfaen"/>
                <w:sz w:val="16"/>
                <w:szCs w:val="16"/>
              </w:rPr>
              <w:t>անվտանգությունը</w:t>
            </w:r>
            <w:r>
              <w:rPr>
                <w:rFonts w:ascii="GHEA Grapalat" w:hAnsi="GHEA Grapalat"/>
                <w:sz w:val="16"/>
                <w:szCs w:val="16"/>
              </w:rPr>
              <w:t xml:space="preserve"> </w:t>
            </w:r>
            <w:r>
              <w:rPr>
                <w:rFonts w:ascii="GHEA Grapalat" w:hAnsi="GHEA Grapalat" w:cs="Sylfaen"/>
                <w:sz w:val="16"/>
                <w:szCs w:val="16"/>
              </w:rPr>
              <w:t>և</w:t>
            </w:r>
            <w:r>
              <w:rPr>
                <w:rFonts w:ascii="GHEA Grapalat" w:hAnsi="GHEA Grapalat"/>
                <w:sz w:val="16"/>
                <w:szCs w:val="16"/>
              </w:rPr>
              <w:t xml:space="preserve"> </w:t>
            </w:r>
            <w:r>
              <w:rPr>
                <w:rFonts w:ascii="GHEA Grapalat" w:hAnsi="GHEA Grapalat" w:cs="Sylfaen"/>
                <w:sz w:val="16"/>
                <w:szCs w:val="16"/>
              </w:rPr>
              <w:t>մակնշումը՝</w:t>
            </w:r>
            <w:r>
              <w:rPr>
                <w:rFonts w:ascii="GHEA Grapalat" w:hAnsi="GHEA Grapalat"/>
                <w:sz w:val="16"/>
                <w:szCs w:val="16"/>
              </w:rPr>
              <w:t xml:space="preserve"> </w:t>
            </w:r>
            <w:r>
              <w:rPr>
                <w:rFonts w:ascii="GHEA Grapalat" w:hAnsi="GHEA Grapalat" w:cs="Sylfaen"/>
                <w:sz w:val="16"/>
                <w:szCs w:val="16"/>
              </w:rPr>
              <w:t>ըստ</w:t>
            </w:r>
            <w:r>
              <w:rPr>
                <w:rFonts w:ascii="GHEA Grapalat" w:hAnsi="GHEA Grapalat"/>
                <w:sz w:val="16"/>
                <w:szCs w:val="16"/>
              </w:rPr>
              <w:t xml:space="preserve"> </w:t>
            </w:r>
            <w:r>
              <w:rPr>
                <w:rFonts w:ascii="GHEA Grapalat" w:hAnsi="GHEA Grapalat" w:cs="Sylfaen"/>
                <w:sz w:val="16"/>
                <w:szCs w:val="16"/>
              </w:rPr>
              <w:t>ՀՀ</w:t>
            </w:r>
            <w:r>
              <w:rPr>
                <w:rFonts w:ascii="GHEA Grapalat" w:hAnsi="GHEA Grapalat"/>
                <w:sz w:val="16"/>
                <w:szCs w:val="16"/>
              </w:rPr>
              <w:t xml:space="preserve"> </w:t>
            </w:r>
            <w:r>
              <w:rPr>
                <w:rFonts w:ascii="GHEA Grapalat" w:hAnsi="GHEA Grapalat" w:cs="Sylfaen"/>
                <w:sz w:val="16"/>
                <w:szCs w:val="16"/>
              </w:rPr>
              <w:t>կառավարության</w:t>
            </w:r>
            <w:r>
              <w:rPr>
                <w:rFonts w:ascii="GHEA Grapalat" w:hAnsi="GHEA Grapalat"/>
                <w:sz w:val="16"/>
                <w:szCs w:val="16"/>
              </w:rPr>
              <w:t xml:space="preserve"> 2007</w:t>
            </w:r>
            <w:r>
              <w:rPr>
                <w:rFonts w:ascii="GHEA Grapalat" w:hAnsi="GHEA Grapalat" w:cs="Sylfaen"/>
                <w:sz w:val="16"/>
                <w:szCs w:val="16"/>
              </w:rPr>
              <w:t>թ</w:t>
            </w:r>
            <w:r>
              <w:rPr>
                <w:rFonts w:ascii="GHEA Grapalat" w:hAnsi="GHEA Grapalat"/>
                <w:sz w:val="16"/>
                <w:szCs w:val="16"/>
              </w:rPr>
              <w:t xml:space="preserve">. </w:t>
            </w:r>
            <w:r>
              <w:rPr>
                <w:rFonts w:ascii="GHEA Grapalat" w:hAnsi="GHEA Grapalat" w:cs="Sylfaen"/>
                <w:sz w:val="16"/>
                <w:szCs w:val="16"/>
              </w:rPr>
              <w:t>հունվարի</w:t>
            </w:r>
            <w:r>
              <w:rPr>
                <w:rFonts w:ascii="GHEA Grapalat" w:hAnsi="GHEA Grapalat"/>
                <w:sz w:val="16"/>
                <w:szCs w:val="16"/>
              </w:rPr>
              <w:t xml:space="preserve"> 11-</w:t>
            </w:r>
            <w:r>
              <w:rPr>
                <w:rFonts w:ascii="GHEA Grapalat" w:hAnsi="GHEA Grapalat" w:cs="Sylfaen"/>
                <w:sz w:val="16"/>
                <w:szCs w:val="16"/>
              </w:rPr>
              <w:t>ի</w:t>
            </w:r>
            <w:r>
              <w:rPr>
                <w:rFonts w:ascii="GHEA Grapalat" w:hAnsi="GHEA Grapalat"/>
                <w:sz w:val="16"/>
                <w:szCs w:val="16"/>
              </w:rPr>
              <w:t xml:space="preserve"> N 22-</w:t>
            </w:r>
            <w:r>
              <w:rPr>
                <w:rFonts w:ascii="GHEA Grapalat" w:hAnsi="GHEA Grapalat" w:cs="Sylfaen"/>
                <w:sz w:val="16"/>
                <w:szCs w:val="16"/>
              </w:rPr>
              <w:t>Ն</w:t>
            </w:r>
            <w:r>
              <w:rPr>
                <w:rFonts w:ascii="GHEA Grapalat" w:hAnsi="GHEA Grapalat"/>
                <w:sz w:val="16"/>
                <w:szCs w:val="16"/>
              </w:rPr>
              <w:t xml:space="preserve"> </w:t>
            </w:r>
            <w:r>
              <w:rPr>
                <w:rFonts w:ascii="GHEA Grapalat" w:hAnsi="GHEA Grapalat" w:cs="Sylfaen"/>
                <w:sz w:val="16"/>
                <w:szCs w:val="16"/>
              </w:rPr>
              <w:t>որոշմամբ</w:t>
            </w:r>
            <w:r>
              <w:rPr>
                <w:rFonts w:ascii="GHEA Grapalat" w:hAnsi="GHEA Grapalat"/>
                <w:sz w:val="16"/>
                <w:szCs w:val="16"/>
              </w:rPr>
              <w:t xml:space="preserve"> </w:t>
            </w:r>
            <w:r>
              <w:rPr>
                <w:rFonts w:ascii="GHEA Grapalat" w:hAnsi="GHEA Grapalat" w:cs="Sylfaen"/>
                <w:sz w:val="16"/>
                <w:szCs w:val="16"/>
              </w:rPr>
              <w:t>հաստատված</w:t>
            </w:r>
            <w:r>
              <w:rPr>
                <w:rFonts w:ascii="GHEA Grapalat" w:hAnsi="GHEA Grapalat"/>
                <w:sz w:val="16"/>
                <w:szCs w:val="16"/>
              </w:rPr>
              <w:t>‚“</w:t>
            </w:r>
            <w:r>
              <w:rPr>
                <w:rFonts w:ascii="GHEA Grapalat" w:hAnsi="GHEA Grapalat" w:cs="Sylfaen"/>
                <w:sz w:val="16"/>
                <w:szCs w:val="16"/>
              </w:rPr>
              <w:t>Հացահատիկին</w:t>
            </w:r>
            <w:r>
              <w:rPr>
                <w:rFonts w:ascii="GHEA Grapalat" w:hAnsi="GHEA Grapalat"/>
                <w:sz w:val="16"/>
                <w:szCs w:val="16"/>
              </w:rPr>
              <w:t xml:space="preserve">, </w:t>
            </w:r>
            <w:r>
              <w:rPr>
                <w:rFonts w:ascii="GHEA Grapalat" w:hAnsi="GHEA Grapalat" w:cs="Sylfaen"/>
                <w:sz w:val="16"/>
                <w:szCs w:val="16"/>
              </w:rPr>
              <w:t>դրա</w:t>
            </w:r>
            <w:r>
              <w:rPr>
                <w:rFonts w:ascii="GHEA Grapalat" w:hAnsi="GHEA Grapalat"/>
                <w:sz w:val="16"/>
                <w:szCs w:val="16"/>
              </w:rPr>
              <w:t xml:space="preserve"> </w:t>
            </w:r>
            <w:r>
              <w:rPr>
                <w:rFonts w:ascii="GHEA Grapalat" w:hAnsi="GHEA Grapalat" w:cs="Sylfaen"/>
                <w:sz w:val="16"/>
                <w:szCs w:val="16"/>
              </w:rPr>
              <w:t>արտադրմանը</w:t>
            </w:r>
            <w:r>
              <w:rPr>
                <w:rFonts w:ascii="GHEA Grapalat" w:hAnsi="GHEA Grapalat"/>
                <w:sz w:val="16"/>
                <w:szCs w:val="16"/>
              </w:rPr>
              <w:t xml:space="preserve">, </w:t>
            </w:r>
            <w:r>
              <w:rPr>
                <w:rFonts w:ascii="GHEA Grapalat" w:hAnsi="GHEA Grapalat" w:cs="Sylfaen"/>
                <w:sz w:val="16"/>
                <w:szCs w:val="16"/>
              </w:rPr>
              <w:t>պահմանը</w:t>
            </w:r>
            <w:r>
              <w:rPr>
                <w:rFonts w:ascii="GHEA Grapalat" w:hAnsi="GHEA Grapalat"/>
                <w:sz w:val="16"/>
                <w:szCs w:val="16"/>
              </w:rPr>
              <w:t xml:space="preserve">, </w:t>
            </w:r>
            <w:r>
              <w:rPr>
                <w:rFonts w:ascii="GHEA Grapalat" w:hAnsi="GHEA Grapalat" w:cs="Sylfaen"/>
                <w:sz w:val="16"/>
                <w:szCs w:val="16"/>
              </w:rPr>
              <w:t>վերամշակմանը</w:t>
            </w:r>
            <w:r>
              <w:rPr>
                <w:rFonts w:ascii="GHEA Grapalat" w:hAnsi="GHEA Grapalat"/>
                <w:sz w:val="16"/>
                <w:szCs w:val="16"/>
              </w:rPr>
              <w:t xml:space="preserve"> </w:t>
            </w:r>
            <w:r>
              <w:rPr>
                <w:rFonts w:ascii="GHEA Grapalat" w:hAnsi="GHEA Grapalat" w:cs="Sylfaen"/>
                <w:sz w:val="16"/>
                <w:szCs w:val="16"/>
              </w:rPr>
              <w:t>և</w:t>
            </w:r>
            <w:r>
              <w:rPr>
                <w:rFonts w:ascii="GHEA Grapalat" w:hAnsi="GHEA Grapalat"/>
                <w:sz w:val="16"/>
                <w:szCs w:val="16"/>
              </w:rPr>
              <w:t xml:space="preserve"> </w:t>
            </w:r>
            <w:r>
              <w:rPr>
                <w:rFonts w:ascii="GHEA Grapalat" w:hAnsi="GHEA Grapalat" w:cs="Sylfaen"/>
                <w:sz w:val="16"/>
                <w:szCs w:val="16"/>
              </w:rPr>
              <w:t>օգտահանմանը</w:t>
            </w:r>
            <w:r>
              <w:rPr>
                <w:rFonts w:ascii="GHEA Grapalat" w:hAnsi="GHEA Grapalat"/>
                <w:sz w:val="16"/>
                <w:szCs w:val="16"/>
              </w:rPr>
              <w:t xml:space="preserve"> </w:t>
            </w:r>
            <w:r>
              <w:rPr>
                <w:rFonts w:ascii="GHEA Grapalat" w:hAnsi="GHEA Grapalat" w:cs="Sylfaen"/>
                <w:sz w:val="16"/>
                <w:szCs w:val="16"/>
              </w:rPr>
              <w:t>ներկայացվող</w:t>
            </w:r>
            <w:r>
              <w:rPr>
                <w:rFonts w:ascii="GHEA Grapalat" w:hAnsi="GHEA Grapalat"/>
                <w:sz w:val="16"/>
                <w:szCs w:val="16"/>
              </w:rPr>
              <w:t xml:space="preserve"> </w:t>
            </w:r>
            <w:r>
              <w:rPr>
                <w:rFonts w:ascii="GHEA Grapalat" w:hAnsi="GHEA Grapalat" w:cs="Sylfaen"/>
                <w:sz w:val="16"/>
                <w:szCs w:val="16"/>
              </w:rPr>
              <w:t>պահանջների</w:t>
            </w:r>
            <w:r>
              <w:rPr>
                <w:rFonts w:ascii="GHEA Grapalat" w:hAnsi="GHEA Grapalat"/>
                <w:sz w:val="16"/>
                <w:szCs w:val="16"/>
              </w:rPr>
              <w:t xml:space="preserve"> </w:t>
            </w:r>
            <w:r>
              <w:rPr>
                <w:rFonts w:ascii="GHEA Grapalat" w:hAnsi="GHEA Grapalat" w:cs="Sylfaen"/>
                <w:sz w:val="16"/>
                <w:szCs w:val="16"/>
              </w:rPr>
              <w:t>տեխնիկական</w:t>
            </w:r>
            <w:r>
              <w:rPr>
                <w:rFonts w:ascii="GHEA Grapalat" w:hAnsi="GHEA Grapalat"/>
                <w:sz w:val="16"/>
                <w:szCs w:val="16"/>
              </w:rPr>
              <w:t xml:space="preserve"> </w:t>
            </w:r>
            <w:r>
              <w:rPr>
                <w:rFonts w:ascii="GHEA Grapalat" w:hAnsi="GHEA Grapalat" w:cs="Sylfaen"/>
                <w:sz w:val="16"/>
                <w:szCs w:val="16"/>
              </w:rPr>
              <w:t>կանոնակարգի</w:t>
            </w:r>
            <w:r>
              <w:rPr>
                <w:rFonts w:ascii="GHEA Grapalat" w:hAnsi="GHEA Grapalat"/>
                <w:sz w:val="16"/>
                <w:szCs w:val="16"/>
              </w:rPr>
              <w:t xml:space="preserve">” </w:t>
            </w:r>
            <w:r>
              <w:rPr>
                <w:rFonts w:ascii="GHEA Grapalat" w:hAnsi="GHEA Grapalat" w:cs="Sylfaen"/>
                <w:sz w:val="16"/>
                <w:szCs w:val="16"/>
              </w:rPr>
              <w:t>և</w:t>
            </w:r>
            <w:r>
              <w:rPr>
                <w:rFonts w:ascii="GHEA Grapalat" w:hAnsi="GHEA Grapalat"/>
                <w:sz w:val="16"/>
                <w:szCs w:val="16"/>
              </w:rPr>
              <w:t xml:space="preserve"> “</w:t>
            </w:r>
            <w:r>
              <w:rPr>
                <w:rFonts w:ascii="GHEA Grapalat" w:hAnsi="GHEA Grapalat" w:cs="Sylfaen"/>
                <w:sz w:val="16"/>
                <w:szCs w:val="16"/>
              </w:rPr>
              <w:t>Սննդամթերքի</w:t>
            </w:r>
            <w:r>
              <w:rPr>
                <w:rFonts w:ascii="GHEA Grapalat" w:hAnsi="GHEA Grapalat"/>
                <w:sz w:val="16"/>
                <w:szCs w:val="16"/>
              </w:rPr>
              <w:t xml:space="preserve"> </w:t>
            </w:r>
            <w:r>
              <w:rPr>
                <w:rFonts w:ascii="GHEA Grapalat" w:hAnsi="GHEA Grapalat" w:cs="Sylfaen"/>
                <w:sz w:val="16"/>
                <w:szCs w:val="16"/>
              </w:rPr>
              <w:t>անվտանգության</w:t>
            </w:r>
            <w:r>
              <w:rPr>
                <w:rFonts w:ascii="GHEA Grapalat" w:hAnsi="GHEA Grapalat"/>
                <w:sz w:val="16"/>
                <w:szCs w:val="16"/>
              </w:rPr>
              <w:t xml:space="preserve"> </w:t>
            </w:r>
            <w:r>
              <w:rPr>
                <w:rFonts w:ascii="GHEA Grapalat" w:hAnsi="GHEA Grapalat" w:cs="Sylfaen"/>
                <w:sz w:val="16"/>
                <w:szCs w:val="16"/>
              </w:rPr>
              <w:t>մասին</w:t>
            </w:r>
            <w:r>
              <w:rPr>
                <w:rFonts w:ascii="GHEA Grapalat" w:hAnsi="GHEA Grapalat"/>
                <w:sz w:val="16"/>
                <w:szCs w:val="16"/>
              </w:rPr>
              <w:t xml:space="preserve">”  </w:t>
            </w:r>
            <w:r>
              <w:rPr>
                <w:rFonts w:ascii="GHEA Grapalat" w:hAnsi="GHEA Grapalat" w:cs="Sylfaen"/>
                <w:sz w:val="16"/>
                <w:szCs w:val="16"/>
              </w:rPr>
              <w:t>ՀՀ</w:t>
            </w:r>
            <w:r>
              <w:rPr>
                <w:rFonts w:ascii="GHEA Grapalat" w:hAnsi="GHEA Grapalat"/>
                <w:sz w:val="16"/>
                <w:szCs w:val="16"/>
              </w:rPr>
              <w:t xml:space="preserve"> </w:t>
            </w:r>
            <w:r>
              <w:rPr>
                <w:rFonts w:ascii="GHEA Grapalat" w:hAnsi="GHEA Grapalat" w:cs="Sylfaen"/>
                <w:sz w:val="16"/>
                <w:szCs w:val="16"/>
              </w:rPr>
              <w:t>օրենքի</w:t>
            </w:r>
            <w:r>
              <w:rPr>
                <w:rFonts w:ascii="GHEA Grapalat" w:hAnsi="GHEA Grapalat"/>
                <w:sz w:val="16"/>
                <w:szCs w:val="16"/>
              </w:rPr>
              <w:t xml:space="preserve"> 8-</w:t>
            </w:r>
            <w:r>
              <w:rPr>
                <w:rFonts w:ascii="GHEA Grapalat" w:hAnsi="GHEA Grapalat" w:cs="Sylfaen"/>
                <w:sz w:val="16"/>
                <w:szCs w:val="16"/>
              </w:rPr>
              <w:t>րդ</w:t>
            </w:r>
            <w:r>
              <w:rPr>
                <w:rFonts w:ascii="GHEA Grapalat" w:hAnsi="GHEA Grapalat"/>
                <w:sz w:val="16"/>
                <w:szCs w:val="16"/>
              </w:rPr>
              <w:t xml:space="preserve"> </w:t>
            </w:r>
            <w:r>
              <w:rPr>
                <w:rFonts w:ascii="GHEA Grapalat" w:hAnsi="GHEA Grapalat" w:cs="Sylfaen"/>
                <w:sz w:val="16"/>
                <w:szCs w:val="16"/>
              </w:rPr>
              <w:t>հոդվածի</w:t>
            </w:r>
            <w:r>
              <w:rPr>
                <w:rFonts w:ascii="GHEA Grapalat" w:hAnsi="GHEA Grapalat" w:cs="Tahoma"/>
                <w:sz w:val="16"/>
                <w:szCs w:val="16"/>
              </w:rPr>
              <w:t>։</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44</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Լոբի հատիկ</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rPr>
                <w:rFonts w:ascii="GHEA Grapalat" w:hAnsi="GHEA Grapalat" w:cs="Calibri"/>
                <w:bCs/>
                <w:sz w:val="16"/>
                <w:szCs w:val="16"/>
                <w:lang w:val="hy-AM"/>
              </w:rPr>
            </w:pPr>
            <w:r>
              <w:rPr>
                <w:rFonts w:ascii="GHEA Grapalat" w:hAnsi="GHEA Grapalat" w:cs="Calibri"/>
                <w:bCs/>
                <w:sz w:val="16"/>
                <w:szCs w:val="16"/>
                <w:lang w:val="hy-AM"/>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lang w:val="hy-AM"/>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45</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Ոլոռ կանաչ</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 xml:space="preserve">Ոլոռ պահածոյացված: </w:t>
            </w:r>
            <w:r>
              <w:rPr>
                <w:rFonts w:ascii="GHEA Grapalat" w:hAnsi="GHEA Grapalat" w:cs="Calibri"/>
                <w:bCs/>
                <w:sz w:val="16"/>
                <w:szCs w:val="16"/>
                <w:lang w:val="hy-AM"/>
              </w:rPr>
              <w:t>,,Բոնդուել,, տեսակի կամ համարժեքը: 720 ծավալով ա</w:t>
            </w:r>
            <w:r>
              <w:rPr>
                <w:rFonts w:ascii="GHEA Grapalat" w:hAnsi="GHEA Grapalat" w:cs="Calibri"/>
                <w:bCs/>
                <w:sz w:val="16"/>
                <w:szCs w:val="16"/>
              </w:rPr>
              <w:t>պակյա  մեծ տարաներով</w:t>
            </w:r>
            <w:r>
              <w:rPr>
                <w:rFonts w:ascii="GHEA Grapalat" w:hAnsi="GHEA Grapalat" w:cs="Calibri"/>
                <w:bCs/>
                <w:sz w:val="16"/>
                <w:szCs w:val="16"/>
                <w:lang w:val="hy-AM"/>
              </w:rPr>
              <w:t xml:space="preserve">, մաքուր քաշը` 660գր, չոր մթերքի քաշը` 465գր;  </w:t>
            </w:r>
            <w:r>
              <w:rPr>
                <w:rFonts w:ascii="GHEA Grapalat" w:hAnsi="GHEA Grapalat" w:cs="Calibri"/>
                <w:bCs/>
                <w:sz w:val="16"/>
                <w:szCs w:val="16"/>
              </w:rPr>
              <w:t>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46</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Ոսպ</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lang w:val="hy-AM"/>
              </w:rPr>
            </w:pPr>
            <w:r>
              <w:rPr>
                <w:rFonts w:ascii="GHEA Grapalat" w:hAnsi="GHEA Grapalat" w:cs="Calibri"/>
                <w:bCs/>
                <w:sz w:val="16"/>
                <w:szCs w:val="16"/>
              </w:rPr>
              <w:t>Բարձր կարգի,, համասեռ, մաքուր,</w:t>
            </w:r>
            <w:r>
              <w:rPr>
                <w:rFonts w:ascii="GHEA Grapalat" w:hAnsi="GHEA Grapalat" w:cs="Calibri"/>
                <w:bCs/>
                <w:sz w:val="16"/>
                <w:szCs w:val="16"/>
                <w:lang w:val="hy-AM"/>
              </w:rPr>
              <w:t xml:space="preserve"> առանց  կողմնակի հատիկներից,  </w:t>
            </w:r>
            <w:r>
              <w:rPr>
                <w:rFonts w:ascii="GHEA Grapalat" w:hAnsi="GHEA Grapalat" w:cs="Calibri"/>
                <w:bCs/>
                <w:sz w:val="16"/>
                <w:szCs w:val="16"/>
              </w:rPr>
              <w:t>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47</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Ալյուր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Ցորենի ալյուրին բնորոշ, առանց  կողմնակի համի և հոտի:</w:t>
            </w:r>
            <w:r>
              <w:rPr>
                <w:rFonts w:ascii="GHEA Grapalat" w:hAnsi="GHEA Grapalat" w:cs="Calibri"/>
                <w:bCs/>
                <w:sz w:val="16"/>
                <w:szCs w:val="16"/>
                <w:lang w:val="hy-AM"/>
              </w:rPr>
              <w:t xml:space="preserve"> Բարձր կարգի: </w:t>
            </w:r>
            <w:r>
              <w:rPr>
                <w:rFonts w:ascii="GHEA Grapalat" w:hAnsi="GHEA Grapalat" w:cs="Calibri"/>
                <w:bCs/>
                <w:sz w:val="16"/>
                <w:szCs w:val="16"/>
              </w:rPr>
              <w:t xml:space="preserve">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w:t>
            </w:r>
            <w:r>
              <w:rPr>
                <w:rFonts w:ascii="GHEA Grapalat" w:hAnsi="GHEA Grapalat" w:cs="Calibri"/>
                <w:bCs/>
                <w:sz w:val="16"/>
                <w:szCs w:val="16"/>
              </w:rPr>
              <w:lastRenderedPageBreak/>
              <w:t>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lastRenderedPageBreak/>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48</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Լավաշ</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 xml:space="preserve">Անալի սպիտակ հաց ,  </w:t>
            </w:r>
            <w:r>
              <w:rPr>
                <w:rFonts w:ascii="GHEA Grapalat" w:hAnsi="GHEA Grapalat"/>
                <w:bCs/>
                <w:sz w:val="16"/>
                <w:szCs w:val="16"/>
              </w:rPr>
              <w:t xml:space="preserve">թարմ, </w:t>
            </w:r>
            <w:r>
              <w:rPr>
                <w:rFonts w:ascii="GHEA Grapalat" w:hAnsi="GHEA Grapalat" w:cs="Calibri"/>
                <w:bCs/>
                <w:sz w:val="16"/>
                <w:szCs w:val="16"/>
              </w:rPr>
              <w:t>պատրաստված  ցորենի ալյուրից բարակ բլիթների տեսքով, ԳՈՍՏ 3199, Խոնավությունը Անվտանգությունը և մակնշումը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lang w:val="hy-AM"/>
              </w:rPr>
            </w:pPr>
            <w:r>
              <w:rPr>
                <w:rFonts w:ascii="GHEA Grapalat" w:hAnsi="GHEA Grapalat"/>
                <w:lang w:val="hy-AM"/>
              </w:rPr>
              <w:t>օ</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lang w:val="hy-AM"/>
              </w:rPr>
              <w:t>09</w:t>
            </w:r>
            <w:r>
              <w:rPr>
                <w:rFonts w:ascii="GHEA Grapalat" w:hAnsi="GHEA Grapalat"/>
              </w:rPr>
              <w:t>:10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49</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Վերմիշել</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 xml:space="preserve">Վերմիշել </w:t>
            </w:r>
            <w:r>
              <w:rPr>
                <w:rFonts w:ascii="GHEA Grapalat" w:hAnsi="GHEA Grapalat"/>
                <w:bCs/>
                <w:sz w:val="16"/>
                <w:szCs w:val="16"/>
              </w:rPr>
              <w:t xml:space="preserve">մանր, </w:t>
            </w:r>
            <w:r>
              <w:rPr>
                <w:rFonts w:ascii="GHEA Grapalat" w:hAnsi="GHEA Grapalat" w:cs="Calibri"/>
                <w:bCs/>
                <w:sz w:val="16"/>
                <w:szCs w:val="16"/>
              </w:rPr>
              <w:t xml:space="preserve">անդրոժ խմորից,բարձր կարգի </w:t>
            </w:r>
            <w:r>
              <w:rPr>
                <w:rFonts w:ascii="GHEA Grapalat" w:hAnsi="GHEA Grapalat" w:cs="Calibri"/>
                <w:bCs/>
                <w:sz w:val="16"/>
                <w:szCs w:val="16"/>
                <w:lang w:val="hy-AM"/>
              </w:rPr>
              <w:t xml:space="preserve">, ,, Կարոնա,,  տեսակի կամ համարժեքը , ցորենի ալյուրի ամուր տեսակներից  </w:t>
            </w:r>
            <w:r>
              <w:rPr>
                <w:rFonts w:ascii="GHEA Grapalat" w:hAnsi="GHEA Grapalat" w:cs="Calibri"/>
                <w:bCs/>
                <w:sz w:val="16"/>
                <w:szCs w:val="16"/>
              </w:rPr>
              <w:t>և որակից` B (հացաթխման ցորենի ալյուրից)</w:t>
            </w:r>
            <w:r>
              <w:rPr>
                <w:rFonts w:ascii="GHEA Grapalat" w:hAnsi="GHEA Grapalat"/>
                <w:bCs/>
                <w:sz w:val="16"/>
                <w:szCs w:val="16"/>
              </w:rPr>
              <w:t>խմբի</w:t>
            </w:r>
            <w:r>
              <w:rPr>
                <w:rFonts w:ascii="GHEA Grapalat" w:hAnsi="GHEA Grapalat" w:cs="Calibri"/>
                <w:bCs/>
                <w:sz w:val="16"/>
                <w:szCs w:val="16"/>
              </w:rPr>
              <w:t>,</w:t>
            </w:r>
            <w:r>
              <w:rPr>
                <w:rFonts w:ascii="GHEA Grapalat" w:hAnsi="GHEA Grapalat"/>
                <w:bCs/>
                <w:sz w:val="16"/>
                <w:szCs w:val="16"/>
              </w:rPr>
              <w:t xml:space="preserve"> սպիտակուցներ՝ 10.4</w:t>
            </w:r>
            <w:r>
              <w:rPr>
                <w:rFonts w:ascii="GHEA Grapalat" w:hAnsi="GHEA Grapalat" w:cs="Calibri"/>
                <w:bCs/>
                <w:sz w:val="16"/>
                <w:szCs w:val="16"/>
              </w:rPr>
              <w:t>%</w:t>
            </w:r>
            <w:r>
              <w:rPr>
                <w:rFonts w:ascii="GHEA Grapalat" w:hAnsi="GHEA Grapalat"/>
                <w:bCs/>
                <w:sz w:val="16"/>
                <w:szCs w:val="16"/>
              </w:rPr>
              <w:t xml:space="preserve">, ճարպեր՝ </w:t>
            </w:r>
            <w:r>
              <w:rPr>
                <w:rFonts w:ascii="GHEA Grapalat" w:hAnsi="GHEA Grapalat" w:cs="Calibri"/>
                <w:bCs/>
                <w:sz w:val="16"/>
                <w:szCs w:val="16"/>
              </w:rPr>
              <w:t xml:space="preserve"> 1.1%, </w:t>
            </w:r>
            <w:r>
              <w:rPr>
                <w:rFonts w:ascii="GHEA Grapalat" w:hAnsi="GHEA Grapalat"/>
                <w:bCs/>
                <w:sz w:val="16"/>
                <w:szCs w:val="16"/>
              </w:rPr>
              <w:t>ածխաջրեր՝ 71.5</w:t>
            </w:r>
            <w:r>
              <w:rPr>
                <w:rFonts w:ascii="GHEA Grapalat" w:hAnsi="GHEA Grapalat" w:cs="Calibri"/>
                <w:bCs/>
                <w:sz w:val="16"/>
                <w:szCs w:val="16"/>
              </w:rPr>
              <w:t>%</w:t>
            </w:r>
            <w:r>
              <w:rPr>
                <w:rFonts w:ascii="GHEA Grapalat" w:hAnsi="GHEA Grapalat"/>
                <w:bCs/>
                <w:sz w:val="16"/>
                <w:szCs w:val="16"/>
              </w:rPr>
              <w:t xml:space="preserve">, էներգետիկ արժեքը՝344 կկալ, </w:t>
            </w:r>
            <w:r>
              <w:rPr>
                <w:rFonts w:ascii="GHEA Grapalat" w:hAnsi="GHEA Grapalat" w:cs="Calibri"/>
                <w:bCs/>
                <w:sz w:val="16"/>
                <w:szCs w:val="16"/>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50</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Մակարոն</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Մակարոն</w:t>
            </w:r>
            <w:r>
              <w:rPr>
                <w:rFonts w:ascii="GHEA Grapalat" w:hAnsi="GHEA Grapalat"/>
                <w:bCs/>
                <w:sz w:val="16"/>
                <w:szCs w:val="16"/>
              </w:rPr>
              <w:t xml:space="preserve">  </w:t>
            </w:r>
            <w:r>
              <w:rPr>
                <w:rFonts w:ascii="GHEA Grapalat" w:hAnsi="GHEA Grapalat" w:cs="Calibri"/>
                <w:bCs/>
                <w:sz w:val="16"/>
                <w:szCs w:val="16"/>
              </w:rPr>
              <w:t xml:space="preserve">անդրոժ խմորից,բարձր կարգի </w:t>
            </w:r>
            <w:r>
              <w:rPr>
                <w:rFonts w:ascii="GHEA Grapalat" w:hAnsi="GHEA Grapalat" w:cs="Calibri"/>
                <w:bCs/>
                <w:sz w:val="16"/>
                <w:szCs w:val="16"/>
                <w:lang w:val="hy-AM"/>
              </w:rPr>
              <w:t xml:space="preserve">, ,, Կարոնա,,  տեսակի կամ համարժեքը,  ցորենի ալյուրի ամուր տեսակներից  </w:t>
            </w:r>
            <w:r>
              <w:rPr>
                <w:rFonts w:ascii="GHEA Grapalat" w:hAnsi="GHEA Grapalat" w:cs="Calibri"/>
                <w:bCs/>
                <w:sz w:val="16"/>
                <w:szCs w:val="16"/>
              </w:rPr>
              <w:t>և որակից` B (հացաթխման ցորենի ալյուրից)</w:t>
            </w:r>
            <w:r>
              <w:rPr>
                <w:rFonts w:ascii="GHEA Grapalat" w:hAnsi="GHEA Grapalat"/>
                <w:bCs/>
                <w:sz w:val="16"/>
                <w:szCs w:val="16"/>
              </w:rPr>
              <w:t>խմբի</w:t>
            </w:r>
            <w:r>
              <w:rPr>
                <w:rFonts w:ascii="GHEA Grapalat" w:hAnsi="GHEA Grapalat" w:cs="Calibri"/>
                <w:bCs/>
                <w:sz w:val="16"/>
                <w:szCs w:val="16"/>
              </w:rPr>
              <w:t>,</w:t>
            </w:r>
            <w:r>
              <w:rPr>
                <w:rFonts w:ascii="GHEA Grapalat" w:hAnsi="GHEA Grapalat"/>
                <w:bCs/>
                <w:sz w:val="16"/>
                <w:szCs w:val="16"/>
              </w:rPr>
              <w:t xml:space="preserve"> սպիտակուցներ՝ 10.4</w:t>
            </w:r>
            <w:r>
              <w:rPr>
                <w:rFonts w:ascii="GHEA Grapalat" w:hAnsi="GHEA Grapalat" w:cs="Calibri"/>
                <w:bCs/>
                <w:sz w:val="16"/>
                <w:szCs w:val="16"/>
              </w:rPr>
              <w:t>%</w:t>
            </w:r>
            <w:r>
              <w:rPr>
                <w:rFonts w:ascii="GHEA Grapalat" w:hAnsi="GHEA Grapalat"/>
                <w:bCs/>
                <w:sz w:val="16"/>
                <w:szCs w:val="16"/>
              </w:rPr>
              <w:t xml:space="preserve">, ճարպեր՝ </w:t>
            </w:r>
            <w:r>
              <w:rPr>
                <w:rFonts w:ascii="GHEA Grapalat" w:hAnsi="GHEA Grapalat" w:cs="Calibri"/>
                <w:bCs/>
                <w:sz w:val="16"/>
                <w:szCs w:val="16"/>
              </w:rPr>
              <w:t xml:space="preserve"> 1.1%, </w:t>
            </w:r>
            <w:r>
              <w:rPr>
                <w:rFonts w:ascii="GHEA Grapalat" w:hAnsi="GHEA Grapalat"/>
                <w:bCs/>
                <w:sz w:val="16"/>
                <w:szCs w:val="16"/>
              </w:rPr>
              <w:t>ածխաջրեր՝ 71.5</w:t>
            </w:r>
            <w:r>
              <w:rPr>
                <w:rFonts w:ascii="GHEA Grapalat" w:hAnsi="GHEA Grapalat" w:cs="Calibri"/>
                <w:bCs/>
                <w:sz w:val="16"/>
                <w:szCs w:val="16"/>
              </w:rPr>
              <w:t>%</w:t>
            </w:r>
            <w:r>
              <w:rPr>
                <w:rFonts w:ascii="GHEA Grapalat" w:hAnsi="GHEA Grapalat"/>
                <w:bCs/>
                <w:sz w:val="16"/>
                <w:szCs w:val="16"/>
              </w:rPr>
              <w:t xml:space="preserve">, էներգետիկ արժեքը՝344 կկալ, </w:t>
            </w:r>
            <w:r>
              <w:rPr>
                <w:rFonts w:ascii="GHEA Grapalat" w:hAnsi="GHEA Grapalat" w:cs="Calibri"/>
                <w:bCs/>
                <w:sz w:val="16"/>
                <w:szCs w:val="16"/>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51</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Շաքարավազ</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52</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Շոկոլադապատ կոնֆետներ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lang w:val="hy-AM"/>
              </w:rPr>
            </w:pPr>
            <w:r>
              <w:rPr>
                <w:rFonts w:ascii="GHEA Grapalat" w:hAnsi="GHEA Grapalat" w:cs="Calibri"/>
                <w:bCs/>
                <w:sz w:val="16"/>
                <w:szCs w:val="16"/>
              </w:rPr>
              <w:t xml:space="preserve">Կոնֆետներ </w:t>
            </w:r>
            <w:r>
              <w:rPr>
                <w:rFonts w:ascii="GHEA Grapalat" w:hAnsi="GHEA Grapalat" w:cs="Calibri"/>
                <w:bCs/>
                <w:sz w:val="16"/>
                <w:szCs w:val="16"/>
                <w:lang w:val="hy-AM"/>
              </w:rPr>
              <w:t xml:space="preserve">կաթնային, </w:t>
            </w:r>
            <w:r>
              <w:rPr>
                <w:rFonts w:ascii="GHEA Grapalat" w:hAnsi="GHEA Grapalat" w:cs="Calibri"/>
                <w:bCs/>
                <w:sz w:val="16"/>
                <w:szCs w:val="16"/>
              </w:rPr>
              <w:t>շոկոլադապատ,,Ռոշեն,, ֆիրմայի կամ համարժեքը :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8-րդ</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53</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Թխվածքաբլիթ</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Կաթնահունց  շաքարահունց,</w:t>
            </w:r>
            <w:r>
              <w:rPr>
                <w:rFonts w:ascii="GHEA Grapalat" w:hAnsi="GHEA Grapalat" w:cs="Calibri"/>
                <w:bCs/>
                <w:sz w:val="16"/>
                <w:szCs w:val="16"/>
                <w:lang w:val="hy-AM"/>
              </w:rPr>
              <w:t xml:space="preserve">,,Էքստրա,, տեսակի կամ համարժեքը, </w:t>
            </w:r>
            <w:r>
              <w:rPr>
                <w:rFonts w:ascii="GHEA Grapalat" w:hAnsi="GHEA Grapalat" w:cs="Calibri"/>
                <w:bCs/>
                <w:sz w:val="16"/>
                <w:szCs w:val="16"/>
              </w:rPr>
              <w:t>խոնավությունը՝ 3-10,</w:t>
            </w:r>
            <w:r>
              <w:rPr>
                <w:rFonts w:ascii="GHEA Grapalat" w:hAnsi="GHEA Grapalat"/>
                <w:bCs/>
                <w:sz w:val="16"/>
                <w:szCs w:val="16"/>
              </w:rPr>
              <w:t xml:space="preserve"> սպիտակուցներ՝ 8.3 </w:t>
            </w:r>
            <w:r>
              <w:rPr>
                <w:rFonts w:ascii="GHEA Grapalat" w:hAnsi="GHEA Grapalat" w:cs="Calibri"/>
                <w:bCs/>
                <w:sz w:val="16"/>
                <w:szCs w:val="16"/>
              </w:rPr>
              <w:t>%</w:t>
            </w:r>
            <w:r>
              <w:rPr>
                <w:rFonts w:ascii="GHEA Grapalat" w:hAnsi="GHEA Grapalat"/>
                <w:bCs/>
                <w:sz w:val="16"/>
                <w:szCs w:val="16"/>
              </w:rPr>
              <w:t xml:space="preserve">, ճարպեր՝ </w:t>
            </w:r>
            <w:r>
              <w:rPr>
                <w:rFonts w:ascii="GHEA Grapalat" w:hAnsi="GHEA Grapalat" w:cs="Calibri"/>
                <w:bCs/>
                <w:sz w:val="16"/>
                <w:szCs w:val="16"/>
              </w:rPr>
              <w:t xml:space="preserve"> 11.8 %, </w:t>
            </w:r>
            <w:r>
              <w:rPr>
                <w:rFonts w:ascii="GHEA Grapalat" w:hAnsi="GHEA Grapalat"/>
                <w:bCs/>
                <w:sz w:val="16"/>
                <w:szCs w:val="16"/>
              </w:rPr>
              <w:t>ածխաջրեր՝ 69.4</w:t>
            </w:r>
            <w:r>
              <w:rPr>
                <w:rFonts w:ascii="GHEA Grapalat" w:hAnsi="GHEA Grapalat" w:cs="Calibri"/>
                <w:bCs/>
                <w:sz w:val="16"/>
                <w:szCs w:val="16"/>
              </w:rPr>
              <w:t>%</w:t>
            </w:r>
            <w:r>
              <w:rPr>
                <w:rFonts w:ascii="GHEA Grapalat" w:hAnsi="GHEA Grapalat"/>
                <w:bCs/>
                <w:sz w:val="16"/>
                <w:szCs w:val="16"/>
              </w:rPr>
              <w:t>, էներգետիկ արժեքը՝415 կկալ</w:t>
            </w:r>
            <w:r>
              <w:rPr>
                <w:rFonts w:ascii="GHEA Grapalat" w:hAnsi="GHEA Grapalat" w:cs="Calibri"/>
                <w:bCs/>
                <w:sz w:val="16"/>
                <w:szCs w:val="16"/>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lang w:val="hy-AM"/>
              </w:rPr>
            </w:pPr>
            <w:r>
              <w:rPr>
                <w:rFonts w:ascii="GHEA Grapalat" w:hAnsi="GHEA Grapalat"/>
                <w:lang w:val="hy-AM"/>
              </w:rPr>
              <w:t>շ2</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54</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Մուրաբա</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 xml:space="preserve">Մուրաբա` տարբեր </w:t>
            </w:r>
            <w:r>
              <w:rPr>
                <w:rFonts w:ascii="GHEA Grapalat" w:hAnsi="GHEA Grapalat"/>
                <w:bCs/>
                <w:sz w:val="16"/>
                <w:szCs w:val="16"/>
                <w:lang w:val="hy-AM"/>
              </w:rPr>
              <w:t xml:space="preserve">անկորիզ </w:t>
            </w:r>
            <w:r>
              <w:rPr>
                <w:rFonts w:ascii="GHEA Grapalat" w:hAnsi="GHEA Grapalat" w:cs="Calibri"/>
                <w:bCs/>
                <w:sz w:val="16"/>
                <w:szCs w:val="16"/>
              </w:rPr>
              <w:t>մրգերի, պիտանելիության մնացորդային ժամկետը մատակարարման պահից ոչ պակաս քան 80 %: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55</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Ջեմ</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lang w:val="hy-AM"/>
              </w:rPr>
            </w:pPr>
            <w:r>
              <w:rPr>
                <w:rFonts w:ascii="GHEA Grapalat" w:hAnsi="GHEA Grapalat" w:cs="Calibri"/>
                <w:bCs/>
                <w:sz w:val="16"/>
                <w:szCs w:val="16"/>
                <w:lang w:val="hy-AM"/>
              </w:rPr>
              <w:t xml:space="preserve">Ջեմ` </w:t>
            </w:r>
            <w:r>
              <w:rPr>
                <w:rFonts w:ascii="GHEA Grapalat" w:hAnsi="GHEA Grapalat" w:cs="Calibri"/>
                <w:bCs/>
                <w:sz w:val="16"/>
                <w:szCs w:val="16"/>
              </w:rPr>
              <w:t>ծիրանի</w:t>
            </w:r>
            <w:r>
              <w:rPr>
                <w:rFonts w:ascii="GHEA Grapalat" w:hAnsi="GHEA Grapalat" w:cs="Calibri"/>
                <w:bCs/>
                <w:sz w:val="16"/>
                <w:szCs w:val="16"/>
                <w:lang w:val="hy-AM"/>
              </w:rPr>
              <w:t xml:space="preserve">, </w:t>
            </w:r>
            <w:r>
              <w:rPr>
                <w:rFonts w:ascii="GHEA Grapalat" w:hAnsi="GHEA Grapalat" w:cs="Calibri"/>
                <w:bCs/>
                <w:sz w:val="16"/>
                <w:szCs w:val="16"/>
              </w:rPr>
              <w:t xml:space="preserve">սալորի, դեղձի  թզի </w:t>
            </w:r>
            <w:r>
              <w:rPr>
                <w:rFonts w:ascii="GHEA Grapalat" w:hAnsi="GHEA Grapalat" w:cs="Calibri"/>
                <w:bCs/>
                <w:sz w:val="16"/>
                <w:szCs w:val="16"/>
                <w:lang w:val="hy-AM"/>
              </w:rPr>
              <w:t xml:space="preserve"> 1-ին տեսակի ՀՍՏ 48-2007</w:t>
            </w:r>
            <w:r>
              <w:rPr>
                <w:rFonts w:ascii="GHEA Grapalat" w:hAnsi="GHEA Grapalat"/>
                <w:bCs/>
                <w:sz w:val="16"/>
                <w:szCs w:val="16"/>
                <w:lang w:val="hy-AM"/>
              </w:rPr>
              <w:t>:</w:t>
            </w:r>
            <w:r>
              <w:rPr>
                <w:bCs/>
                <w:sz w:val="16"/>
                <w:szCs w:val="16"/>
                <w:lang w:val="hy-AM"/>
              </w:rPr>
              <w:t> </w:t>
            </w:r>
            <w:r>
              <w:rPr>
                <w:rFonts w:ascii="GHEA Grapalat" w:hAnsi="GHEA Grapalat" w:cs="Calibri"/>
                <w:bCs/>
                <w:sz w:val="16"/>
                <w:szCs w:val="16"/>
                <w:lang w:val="hy-AM"/>
              </w:rPr>
              <w:t>Անվտանգությունը՝</w:t>
            </w:r>
            <w:r>
              <w:rPr>
                <w:rFonts w:ascii="GHEA Grapalat" w:hAnsi="GHEA Grapalat"/>
                <w:bCs/>
                <w:sz w:val="16"/>
                <w:szCs w:val="16"/>
                <w:lang w:val="hy-AM"/>
              </w:rPr>
              <w:t xml:space="preserve"> </w:t>
            </w:r>
            <w:r>
              <w:rPr>
                <w:rFonts w:ascii="GHEA Grapalat" w:hAnsi="GHEA Grapalat" w:cs="Calibri"/>
                <w:bCs/>
                <w:sz w:val="16"/>
                <w:szCs w:val="16"/>
                <w:lang w:val="hy-AM"/>
              </w:rPr>
              <w:t>ըստ</w:t>
            </w:r>
            <w:r>
              <w:rPr>
                <w:rFonts w:ascii="GHEA Grapalat" w:hAnsi="GHEA Grapalat"/>
                <w:bCs/>
                <w:sz w:val="16"/>
                <w:szCs w:val="16"/>
                <w:lang w:val="hy-AM"/>
              </w:rPr>
              <w:t xml:space="preserve"> N 2-III-4.9-01-2010 </w:t>
            </w:r>
            <w:r>
              <w:rPr>
                <w:rFonts w:ascii="GHEA Grapalat" w:hAnsi="GHEA Grapalat" w:cs="Calibri"/>
                <w:bCs/>
                <w:sz w:val="16"/>
                <w:szCs w:val="16"/>
                <w:lang w:val="hy-AM"/>
              </w:rPr>
              <w:t>հիգիենիկ</w:t>
            </w:r>
            <w:r>
              <w:rPr>
                <w:rFonts w:ascii="GHEA Grapalat" w:hAnsi="GHEA Grapalat"/>
                <w:bCs/>
                <w:sz w:val="16"/>
                <w:szCs w:val="16"/>
                <w:lang w:val="hy-AM"/>
              </w:rPr>
              <w:t xml:space="preserve"> </w:t>
            </w:r>
            <w:r>
              <w:rPr>
                <w:rFonts w:ascii="GHEA Grapalat" w:hAnsi="GHEA Grapalat" w:cs="Calibri"/>
                <w:bCs/>
                <w:sz w:val="16"/>
                <w:szCs w:val="16"/>
                <w:lang w:val="hy-AM"/>
              </w:rPr>
              <w:t>նորմատիվների</w:t>
            </w:r>
            <w:r>
              <w:rPr>
                <w:rFonts w:ascii="GHEA Grapalat" w:hAnsi="GHEA Grapalat"/>
                <w:bCs/>
                <w:sz w:val="16"/>
                <w:szCs w:val="16"/>
                <w:lang w:val="hy-AM"/>
              </w:rPr>
              <w:t xml:space="preserve">, </w:t>
            </w:r>
            <w:r>
              <w:rPr>
                <w:rFonts w:ascii="GHEA Grapalat" w:hAnsi="GHEA Grapalat" w:cs="Calibri"/>
                <w:bCs/>
                <w:sz w:val="16"/>
                <w:szCs w:val="16"/>
                <w:lang w:val="hy-AM"/>
              </w:rPr>
              <w:t>իսկ</w:t>
            </w:r>
            <w:r>
              <w:rPr>
                <w:rFonts w:ascii="GHEA Grapalat" w:hAnsi="GHEA Grapalat"/>
                <w:bCs/>
                <w:sz w:val="16"/>
                <w:szCs w:val="16"/>
                <w:lang w:val="hy-AM"/>
              </w:rPr>
              <w:t xml:space="preserve"> </w:t>
            </w:r>
            <w:r>
              <w:rPr>
                <w:rFonts w:ascii="GHEA Grapalat" w:hAnsi="GHEA Grapalat" w:cs="Calibri"/>
                <w:bCs/>
                <w:sz w:val="16"/>
                <w:szCs w:val="16"/>
                <w:lang w:val="hy-AM"/>
              </w:rPr>
              <w:t>մակնշումը</w:t>
            </w:r>
            <w:r>
              <w:rPr>
                <w:rFonts w:ascii="GHEA Grapalat" w:hAnsi="GHEA Grapalat"/>
                <w:bCs/>
                <w:sz w:val="16"/>
                <w:szCs w:val="16"/>
                <w:lang w:val="hy-AM"/>
              </w:rPr>
              <w:t>` «</w:t>
            </w:r>
            <w:r>
              <w:rPr>
                <w:rFonts w:ascii="GHEA Grapalat" w:hAnsi="GHEA Grapalat" w:cs="Calibri"/>
                <w:bCs/>
                <w:sz w:val="16"/>
                <w:szCs w:val="16"/>
                <w:lang w:val="hy-AM"/>
              </w:rPr>
              <w:t>Սննդամթերքի</w:t>
            </w:r>
            <w:r>
              <w:rPr>
                <w:rFonts w:ascii="GHEA Grapalat" w:hAnsi="GHEA Grapalat"/>
                <w:bCs/>
                <w:sz w:val="16"/>
                <w:szCs w:val="16"/>
                <w:lang w:val="hy-AM"/>
              </w:rPr>
              <w:t xml:space="preserve"> </w:t>
            </w:r>
            <w:r>
              <w:rPr>
                <w:rFonts w:ascii="GHEA Grapalat" w:hAnsi="GHEA Grapalat" w:cs="Calibri"/>
                <w:bCs/>
                <w:sz w:val="16"/>
                <w:szCs w:val="16"/>
                <w:lang w:val="hy-AM"/>
              </w:rPr>
              <w:t>անվտանգության</w:t>
            </w:r>
            <w:r>
              <w:rPr>
                <w:rFonts w:ascii="GHEA Grapalat" w:hAnsi="GHEA Grapalat"/>
                <w:bCs/>
                <w:sz w:val="16"/>
                <w:szCs w:val="16"/>
                <w:lang w:val="hy-AM"/>
              </w:rPr>
              <w:t xml:space="preserve"> </w:t>
            </w:r>
            <w:r>
              <w:rPr>
                <w:rFonts w:ascii="GHEA Grapalat" w:hAnsi="GHEA Grapalat" w:cs="Calibri"/>
                <w:bCs/>
                <w:sz w:val="16"/>
                <w:szCs w:val="16"/>
                <w:lang w:val="hy-AM"/>
              </w:rPr>
              <w:t>մասին</w:t>
            </w:r>
            <w:r>
              <w:rPr>
                <w:rFonts w:ascii="GHEA Grapalat" w:hAnsi="GHEA Grapalat"/>
                <w:bCs/>
                <w:sz w:val="16"/>
                <w:szCs w:val="16"/>
                <w:lang w:val="hy-AM"/>
              </w:rPr>
              <w:t xml:space="preserve">» </w:t>
            </w:r>
            <w:r>
              <w:rPr>
                <w:rFonts w:ascii="GHEA Grapalat" w:hAnsi="GHEA Grapalat" w:cs="Calibri"/>
                <w:bCs/>
                <w:sz w:val="16"/>
                <w:szCs w:val="16"/>
                <w:lang w:val="hy-AM"/>
              </w:rPr>
              <w:t>ՀՀ</w:t>
            </w:r>
            <w:r>
              <w:rPr>
                <w:rFonts w:ascii="GHEA Grapalat" w:hAnsi="GHEA Grapalat"/>
                <w:bCs/>
                <w:sz w:val="16"/>
                <w:szCs w:val="16"/>
                <w:lang w:val="hy-AM"/>
              </w:rPr>
              <w:t xml:space="preserve"> </w:t>
            </w:r>
            <w:r>
              <w:rPr>
                <w:rFonts w:ascii="GHEA Grapalat" w:hAnsi="GHEA Grapalat" w:cs="Calibri"/>
                <w:bCs/>
                <w:sz w:val="16"/>
                <w:szCs w:val="16"/>
                <w:lang w:val="hy-AM"/>
              </w:rPr>
              <w:t>օրենքի</w:t>
            </w:r>
            <w:r>
              <w:rPr>
                <w:rFonts w:ascii="GHEA Grapalat" w:hAnsi="GHEA Grapalat"/>
                <w:bCs/>
                <w:sz w:val="16"/>
                <w:szCs w:val="16"/>
                <w:lang w:val="hy-AM"/>
              </w:rPr>
              <w:t xml:space="preserve"> 8-</w:t>
            </w:r>
            <w:r>
              <w:rPr>
                <w:rFonts w:ascii="GHEA Grapalat" w:hAnsi="GHEA Grapalat" w:cs="Calibri"/>
                <w:bCs/>
                <w:sz w:val="16"/>
                <w:szCs w:val="16"/>
                <w:lang w:val="hy-AM"/>
              </w:rPr>
              <w:t>րդ</w:t>
            </w:r>
            <w:r>
              <w:rPr>
                <w:rFonts w:ascii="GHEA Grapalat" w:hAnsi="GHEA Grapalat"/>
                <w:bCs/>
                <w:sz w:val="16"/>
                <w:szCs w:val="16"/>
                <w:lang w:val="hy-AM"/>
              </w:rPr>
              <w:t xml:space="preserve"> </w:t>
            </w:r>
            <w:r>
              <w:rPr>
                <w:rFonts w:ascii="GHEA Grapalat" w:hAnsi="GHEA Grapalat" w:cs="Calibri"/>
                <w:bCs/>
                <w:sz w:val="16"/>
                <w:szCs w:val="16"/>
                <w:lang w:val="hy-AM"/>
              </w:rPr>
              <w:t>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56</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Բնական հյութ</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Մրգահյութեր` պատրաստված թարմ մրգերից և պտուղներից,</w:t>
            </w:r>
            <w:r>
              <w:rPr>
                <w:rFonts w:ascii="GHEA Grapalat" w:hAnsi="GHEA Grapalat" w:cs="Calibri"/>
                <w:bCs/>
                <w:sz w:val="16"/>
                <w:szCs w:val="16"/>
                <w:lang w:val="hy-AM"/>
              </w:rPr>
              <w:t xml:space="preserve"> 1</w:t>
            </w:r>
            <w:r>
              <w:rPr>
                <w:rFonts w:ascii="GHEA Grapalat" w:hAnsi="GHEA Grapalat" w:cs="Calibri"/>
                <w:bCs/>
                <w:sz w:val="16"/>
                <w:szCs w:val="16"/>
              </w:rPr>
              <w:t xml:space="preserve">,5 </w:t>
            </w:r>
            <w:r>
              <w:rPr>
                <w:rFonts w:ascii="GHEA Grapalat" w:hAnsi="GHEA Grapalat" w:cs="Calibri"/>
                <w:bCs/>
                <w:sz w:val="16"/>
                <w:szCs w:val="16"/>
                <w:lang w:val="hy-AM"/>
              </w:rPr>
              <w:t xml:space="preserve">լիտր տարողությամբ, ,,Դոբրի,, ապրանքանիշի կամ համարժեքը,  </w:t>
            </w:r>
            <w:r>
              <w:rPr>
                <w:rFonts w:ascii="GHEA Grapalat" w:hAnsi="GHEA Grapalat" w:cs="Calibri"/>
                <w:bCs/>
                <w:sz w:val="16"/>
                <w:szCs w:val="16"/>
              </w:rPr>
              <w:t>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w:t>
            </w:r>
            <w:r>
              <w:rPr>
                <w:rFonts w:ascii="GHEA Grapalat" w:hAnsi="GHEA Grapalat" w:cs="Tahoma"/>
                <w:bCs/>
                <w:sz w:val="16"/>
                <w:szCs w:val="16"/>
              </w:rPr>
              <w:t>։</w:t>
            </w:r>
            <w:r>
              <w:rPr>
                <w:rFonts w:ascii="GHEA Grapalat" w:hAnsi="GHEA Grapalat" w:cs="Calibri"/>
                <w:bCs/>
                <w:sz w:val="16"/>
                <w:szCs w:val="16"/>
              </w:rPr>
              <w:t xml:space="preserve">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r>
              <w:rPr>
                <w:rFonts w:ascii="GHEA Grapalat" w:hAnsi="GHEA Grapalat" w:cs="Tahoma"/>
                <w:bCs/>
                <w:sz w:val="16"/>
                <w:szCs w:val="16"/>
              </w:rPr>
              <w:t>։</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57</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Թեյ չոր</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Բայխա թեյ սև չափածրարված , խոշոր տերևներով, հատիկավորված և մանր։ Միանգամյա օգտագործման թեյի տոպրակները տեսակավորված են 2, 2,5 և 3 գ փաթեթներով  բարձրորակ և I տեսակների, ԳՕՍՏ 1937-90 կամ ԳՕՍՏ1938-90</w:t>
            </w:r>
            <w:r>
              <w:rPr>
                <w:rFonts w:ascii="GHEA Grapalat" w:hAnsi="GHEA Grapalat" w:cs="Tahoma"/>
                <w:bCs/>
                <w:sz w:val="16"/>
                <w:szCs w:val="16"/>
              </w:rPr>
              <w:t>։</w:t>
            </w:r>
            <w:r>
              <w:rPr>
                <w:rFonts w:ascii="GHEA Grapalat" w:hAnsi="GHEA Grapalat" w:cs="Calibri"/>
                <w:bCs/>
                <w:sz w:val="16"/>
                <w:szCs w:val="16"/>
              </w:rPr>
              <w:t xml:space="preserve"> Անվտանգությունը` ըստ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58</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Կիսել</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lang w:val="hy-AM"/>
              </w:rPr>
            </w:pPr>
            <w:r>
              <w:rPr>
                <w:rFonts w:ascii="GHEA Grapalat" w:hAnsi="GHEA Grapalat" w:cs="Sylfaen"/>
                <w:sz w:val="16"/>
                <w:szCs w:val="16"/>
              </w:rPr>
              <w:t>Մրգային</w:t>
            </w:r>
            <w:r>
              <w:rPr>
                <w:rFonts w:ascii="GHEA Grapalat" w:hAnsi="GHEA Grapalat" w:cs="Arial Armenian"/>
                <w:sz w:val="16"/>
                <w:szCs w:val="16"/>
              </w:rPr>
              <w:t xml:space="preserve">, </w:t>
            </w:r>
            <w:r>
              <w:rPr>
                <w:rFonts w:ascii="GHEA Grapalat" w:hAnsi="GHEA Grapalat" w:cs="Sylfaen"/>
                <w:sz w:val="16"/>
                <w:szCs w:val="16"/>
              </w:rPr>
              <w:t>թարմ</w:t>
            </w:r>
            <w:r>
              <w:rPr>
                <w:rFonts w:ascii="GHEA Grapalat" w:hAnsi="GHEA Grapalat" w:cs="Arial Armenian"/>
                <w:sz w:val="16"/>
                <w:szCs w:val="16"/>
              </w:rPr>
              <w:t xml:space="preserve">, </w:t>
            </w:r>
            <w:r>
              <w:rPr>
                <w:rFonts w:ascii="GHEA Grapalat" w:hAnsi="GHEA Grapalat" w:cs="Sylfaen"/>
                <w:sz w:val="16"/>
                <w:szCs w:val="16"/>
              </w:rPr>
              <w:t>ռուսական</w:t>
            </w:r>
            <w:r>
              <w:rPr>
                <w:rFonts w:ascii="GHEA Grapalat" w:hAnsi="GHEA Grapalat" w:cs="Arial Armenian"/>
                <w:sz w:val="16"/>
                <w:szCs w:val="16"/>
              </w:rPr>
              <w:t xml:space="preserve"> </w:t>
            </w:r>
            <w:r>
              <w:rPr>
                <w:rFonts w:ascii="GHEA Grapalat" w:hAnsi="GHEA Grapalat" w:cs="Sylfaen"/>
                <w:sz w:val="16"/>
                <w:szCs w:val="16"/>
              </w:rPr>
              <w:t>արտադրության</w:t>
            </w:r>
            <w:r>
              <w:rPr>
                <w:rFonts w:ascii="GHEA Grapalat" w:hAnsi="GHEA Grapalat" w:cs="Arial Armenian"/>
                <w:sz w:val="16"/>
                <w:szCs w:val="16"/>
              </w:rPr>
              <w:t xml:space="preserve"> </w:t>
            </w:r>
            <w:r>
              <w:rPr>
                <w:rFonts w:ascii="GHEA Grapalat" w:hAnsi="GHEA Grapalat" w:cs="Sylfaen"/>
                <w:sz w:val="16"/>
                <w:szCs w:val="16"/>
              </w:rPr>
              <w:t>կամ</w:t>
            </w:r>
            <w:r>
              <w:rPr>
                <w:rFonts w:ascii="GHEA Grapalat" w:hAnsi="GHEA Grapalat" w:cs="Arial Armenian"/>
                <w:sz w:val="16"/>
                <w:szCs w:val="16"/>
              </w:rPr>
              <w:t xml:space="preserve"> </w:t>
            </w:r>
            <w:r>
              <w:rPr>
                <w:rFonts w:ascii="GHEA Grapalat" w:hAnsi="GHEA Grapalat" w:cs="Sylfaen"/>
                <w:sz w:val="16"/>
                <w:szCs w:val="16"/>
              </w:rPr>
              <w:t>համարժեք</w:t>
            </w:r>
            <w:r>
              <w:rPr>
                <w:rFonts w:ascii="GHEA Grapalat" w:hAnsi="GHEA Grapalat" w:cs="Arial Armenian"/>
                <w:sz w:val="16"/>
                <w:szCs w:val="16"/>
              </w:rPr>
              <w:t>: 220 գրամանոց փաթեթավորմամբ</w:t>
            </w:r>
            <w:proofErr w:type="gramStart"/>
            <w:r>
              <w:rPr>
                <w:rFonts w:ascii="GHEA Grapalat" w:hAnsi="GHEA Grapalat" w:cs="Arial Armenian"/>
                <w:sz w:val="16"/>
                <w:szCs w:val="16"/>
              </w:rPr>
              <w:t xml:space="preserve"> :</w:t>
            </w:r>
            <w:proofErr w:type="gramEnd"/>
            <w:r>
              <w:rPr>
                <w:rFonts w:ascii="GHEA Grapalat" w:hAnsi="GHEA Grapalat" w:cs="Sylfaen"/>
                <w:sz w:val="16"/>
                <w:szCs w:val="16"/>
              </w:rPr>
              <w:t>Անվտանգությունը</w:t>
            </w:r>
            <w:r>
              <w:rPr>
                <w:rFonts w:ascii="GHEA Grapalat" w:hAnsi="GHEA Grapalat" w:cs="Arial Armenian"/>
                <w:sz w:val="16"/>
                <w:szCs w:val="16"/>
              </w:rPr>
              <w:t xml:space="preserve">` N 2-III-4.9-01-2010 </w:t>
            </w:r>
            <w:r>
              <w:rPr>
                <w:rFonts w:ascii="GHEA Grapalat" w:hAnsi="GHEA Grapalat" w:cs="Sylfaen"/>
                <w:sz w:val="16"/>
                <w:szCs w:val="16"/>
              </w:rPr>
              <w:t>հիգիենիկ</w:t>
            </w:r>
            <w:r>
              <w:rPr>
                <w:rFonts w:ascii="GHEA Grapalat" w:hAnsi="GHEA Grapalat" w:cs="Arial Armenian"/>
                <w:sz w:val="16"/>
                <w:szCs w:val="16"/>
              </w:rPr>
              <w:t xml:space="preserve"> </w:t>
            </w:r>
            <w:r>
              <w:rPr>
                <w:rFonts w:ascii="GHEA Grapalat" w:hAnsi="GHEA Grapalat" w:cs="Sylfaen"/>
                <w:sz w:val="16"/>
                <w:szCs w:val="16"/>
              </w:rPr>
              <w:t>նորմատիվների</w:t>
            </w:r>
            <w:r>
              <w:rPr>
                <w:rFonts w:ascii="GHEA Grapalat" w:hAnsi="GHEA Grapalat" w:cs="Arial Armenian"/>
                <w:sz w:val="16"/>
                <w:szCs w:val="16"/>
              </w:rPr>
              <w:t xml:space="preserve"> </w:t>
            </w:r>
            <w:r>
              <w:rPr>
                <w:rFonts w:ascii="GHEA Grapalat" w:hAnsi="GHEA Grapalat" w:cs="Sylfaen"/>
                <w:sz w:val="16"/>
                <w:szCs w:val="16"/>
              </w:rPr>
              <w:t>և</w:t>
            </w:r>
            <w:r>
              <w:rPr>
                <w:rFonts w:ascii="GHEA Grapalat" w:hAnsi="GHEA Grapalat" w:cs="Arial Armenian"/>
                <w:sz w:val="16"/>
                <w:szCs w:val="16"/>
              </w:rPr>
              <w:t xml:space="preserve"> </w:t>
            </w:r>
            <w:r>
              <w:rPr>
                <w:rFonts w:ascii="GHEA Grapalat" w:hAnsi="GHEA Grapalat" w:cs="Sylfaen"/>
                <w:sz w:val="16"/>
                <w:szCs w:val="16"/>
              </w:rPr>
              <w:t>ՙՍննդամթերքի</w:t>
            </w:r>
            <w:r>
              <w:rPr>
                <w:rFonts w:ascii="GHEA Grapalat" w:hAnsi="GHEA Grapalat" w:cs="Arial Armenian"/>
                <w:sz w:val="16"/>
                <w:szCs w:val="16"/>
              </w:rPr>
              <w:t xml:space="preserve"> </w:t>
            </w:r>
            <w:r>
              <w:rPr>
                <w:rFonts w:ascii="GHEA Grapalat" w:hAnsi="GHEA Grapalat" w:cs="Sylfaen"/>
                <w:sz w:val="16"/>
                <w:szCs w:val="16"/>
              </w:rPr>
              <w:t>անվտանգության</w:t>
            </w:r>
            <w:r>
              <w:rPr>
                <w:rFonts w:ascii="GHEA Grapalat" w:hAnsi="GHEA Grapalat" w:cs="Arial Armenian"/>
                <w:sz w:val="16"/>
                <w:szCs w:val="16"/>
              </w:rPr>
              <w:t xml:space="preserve"> </w:t>
            </w:r>
            <w:r>
              <w:rPr>
                <w:rFonts w:ascii="GHEA Grapalat" w:hAnsi="GHEA Grapalat" w:cs="Sylfaen"/>
                <w:sz w:val="16"/>
                <w:szCs w:val="16"/>
              </w:rPr>
              <w:t>մասին՚</w:t>
            </w:r>
            <w:r>
              <w:rPr>
                <w:rFonts w:ascii="GHEA Grapalat" w:hAnsi="GHEA Grapalat" w:cs="Arial Armenian"/>
                <w:sz w:val="16"/>
                <w:szCs w:val="16"/>
              </w:rPr>
              <w:t xml:space="preserve"> </w:t>
            </w:r>
            <w:r>
              <w:rPr>
                <w:rFonts w:ascii="GHEA Grapalat" w:hAnsi="GHEA Grapalat" w:cs="Sylfaen"/>
                <w:sz w:val="16"/>
                <w:szCs w:val="16"/>
              </w:rPr>
              <w:t>ՀՀ</w:t>
            </w:r>
            <w:r>
              <w:rPr>
                <w:rFonts w:ascii="GHEA Grapalat" w:hAnsi="GHEA Grapalat" w:cs="Arial Armenian"/>
                <w:sz w:val="16"/>
                <w:szCs w:val="16"/>
              </w:rPr>
              <w:t xml:space="preserve"> </w:t>
            </w:r>
            <w:r>
              <w:rPr>
                <w:rFonts w:ascii="GHEA Grapalat" w:hAnsi="GHEA Grapalat" w:cs="Sylfaen"/>
                <w:sz w:val="16"/>
                <w:szCs w:val="16"/>
              </w:rPr>
              <w:t>օրենքի</w:t>
            </w:r>
            <w:r>
              <w:rPr>
                <w:rFonts w:ascii="GHEA Grapalat" w:hAnsi="GHEA Grapalat" w:cs="Arial Armenian"/>
                <w:sz w:val="16"/>
                <w:szCs w:val="16"/>
              </w:rPr>
              <w:t xml:space="preserve"> 8-</w:t>
            </w:r>
            <w:r>
              <w:rPr>
                <w:rFonts w:ascii="GHEA Grapalat" w:hAnsi="GHEA Grapalat" w:cs="Sylfaen"/>
                <w:sz w:val="16"/>
                <w:szCs w:val="16"/>
              </w:rPr>
              <w:t>րդ</w:t>
            </w:r>
            <w:r>
              <w:rPr>
                <w:rFonts w:ascii="GHEA Grapalat" w:hAnsi="GHEA Grapalat" w:cs="Arial Armenian"/>
                <w:sz w:val="16"/>
                <w:szCs w:val="16"/>
              </w:rPr>
              <w:t xml:space="preserve"> </w:t>
            </w:r>
            <w:r>
              <w:rPr>
                <w:rFonts w:ascii="GHEA Grapalat" w:hAnsi="GHEA Grapalat" w:cs="Sylfaen"/>
                <w:sz w:val="16"/>
                <w:szCs w:val="16"/>
              </w:rPr>
              <w:t>հոդվածի</w:t>
            </w:r>
            <w:r>
              <w:rPr>
                <w:rFonts w:ascii="GHEA Grapalat" w:hAnsi="GHEA Grapalat" w:cs="Arial Armenian"/>
                <w:sz w:val="16"/>
                <w:szCs w:val="16"/>
              </w:rPr>
              <w:t xml:space="preserve">:  </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59</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Կակաո փոշի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 xml:space="preserve">Կակաո փոշի, </w:t>
            </w:r>
            <w:r>
              <w:rPr>
                <w:rFonts w:ascii="GHEA Grapalat" w:hAnsi="GHEA Grapalat" w:cs="Calibri"/>
                <w:bCs/>
                <w:sz w:val="16"/>
                <w:szCs w:val="16"/>
                <w:lang w:val="hy-AM"/>
              </w:rPr>
              <w:t xml:space="preserve">,, Ռասսիա շեդրայա դուշա,, ապրանքանիշի կամ համարժեքը,  </w:t>
            </w:r>
            <w:r>
              <w:rPr>
                <w:rFonts w:ascii="GHEA Grapalat" w:hAnsi="GHEA Grapalat" w:cs="Calibri"/>
                <w:bCs/>
                <w:sz w:val="16"/>
                <w:szCs w:val="16"/>
              </w:rPr>
              <w:t>գործարանային</w:t>
            </w:r>
            <w:r>
              <w:rPr>
                <w:rFonts w:ascii="GHEA Grapalat" w:hAnsi="GHEA Grapalat" w:cs="Calibri"/>
                <w:bCs/>
                <w:sz w:val="16"/>
                <w:szCs w:val="16"/>
                <w:lang w:val="hy-AM"/>
              </w:rPr>
              <w:t xml:space="preserve"> </w:t>
            </w:r>
            <w:r>
              <w:rPr>
                <w:rFonts w:ascii="GHEA Grapalat" w:hAnsi="GHEA Grapalat" w:cs="Calibri"/>
                <w:bCs/>
                <w:sz w:val="16"/>
                <w:szCs w:val="16"/>
              </w:rPr>
              <w:t xml:space="preserve">արտադրության, չափածրարված: </w:t>
            </w:r>
            <w:r>
              <w:rPr>
                <w:rFonts w:ascii="GHEA Grapalat" w:hAnsi="GHEA Grapalat" w:cs="Calibri"/>
                <w:bCs/>
                <w:sz w:val="16"/>
                <w:szCs w:val="16"/>
                <w:lang w:val="hy-AM"/>
              </w:rPr>
              <w:t xml:space="preserve">100գր, սպիտակուցներ`24, ճարպեր` 11, ածխաջրեր`  10:  </w:t>
            </w:r>
            <w:r>
              <w:rPr>
                <w:rFonts w:ascii="GHEA Grapalat" w:hAnsi="GHEA Grapalat" w:cs="Calibri"/>
                <w:bCs/>
                <w:sz w:val="16"/>
                <w:szCs w:val="16"/>
              </w:rPr>
              <w:t>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60</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Աղ յոդացված</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Կերակրի</w:t>
            </w:r>
            <w:r>
              <w:rPr>
                <w:rFonts w:ascii="GHEA Grapalat" w:hAnsi="GHEA Grapalat" w:cs="Calibri"/>
                <w:bCs/>
                <w:sz w:val="16"/>
                <w:szCs w:val="16"/>
                <w:lang w:val="hy-AM"/>
              </w:rPr>
              <w:t xml:space="preserve"> մանր  </w:t>
            </w:r>
            <w:r>
              <w:rPr>
                <w:rFonts w:ascii="GHEA Grapalat" w:hAnsi="GHEA Grapalat" w:cs="Calibri"/>
                <w:bCs/>
                <w:sz w:val="16"/>
                <w:szCs w:val="16"/>
              </w:rPr>
              <w:t>աղ` բարձր տեսակի, յոդացված ՀՍՏ 239-2005  Պիտանելիության ժամկետը արտադրման օրվանից ոչ պակաս 12 ամիս:</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61</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Աղացած պղպեղ</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rPr>
            </w:pPr>
            <w:r>
              <w:rPr>
                <w:rFonts w:ascii="GHEA Grapalat" w:hAnsi="GHEA Grapalat" w:cs="Calibri"/>
                <w:bCs/>
                <w:sz w:val="16"/>
                <w:szCs w:val="16"/>
              </w:rPr>
              <w:t>Ընտիր կամ սովորական տեսակի։</w:t>
            </w:r>
            <w:r>
              <w:rPr>
                <w:rFonts w:ascii="GHEA Grapalat" w:hAnsi="GHEA Grapalat" w:cs="Calibri"/>
                <w:bCs/>
                <w:sz w:val="16"/>
                <w:szCs w:val="16"/>
                <w:lang w:val="hy-AM"/>
              </w:rPr>
              <w:t xml:space="preserve"> Կարմիր, քաղցր:  </w:t>
            </w:r>
            <w:r>
              <w:rPr>
                <w:rFonts w:ascii="GHEA Grapalat" w:hAnsi="GHEA Grapalat" w:cs="Calibri"/>
                <w:bCs/>
                <w:sz w:val="16"/>
                <w:szCs w:val="16"/>
              </w:rPr>
              <w:t>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lang w:val="hy-AM"/>
              </w:rPr>
            </w:pPr>
            <w:r>
              <w:rPr>
                <w:rFonts w:ascii="GHEA Grapalat" w:hAnsi="GHEA Grapalat"/>
                <w:lang w:val="hy-AM"/>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autoSpaceDE w:val="0"/>
              <w:autoSpaceDN w:val="0"/>
              <w:adjustRightInd w:val="0"/>
              <w:jc w:val="center"/>
              <w:rPr>
                <w:rFonts w:ascii="GHEA Grapalat" w:hAnsi="GHEA Grapalat" w:cs="Calibri"/>
                <w:color w:val="000000"/>
              </w:rPr>
            </w:pPr>
            <w:r>
              <w:rPr>
                <w:rFonts w:ascii="GHEA Grapalat" w:hAnsi="GHEA Grapalat" w:cs="Calibri"/>
                <w:color w:val="000000"/>
              </w:rPr>
              <w:t>62</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sz w:val="20"/>
                <w:szCs w:val="20"/>
              </w:rPr>
            </w:pPr>
            <w:r>
              <w:rPr>
                <w:rFonts w:ascii="GHEA Grapalat" w:hAnsi="GHEA Grapalat" w:cs="Calibri"/>
                <w:sz w:val="20"/>
                <w:szCs w:val="20"/>
              </w:rPr>
              <w:t>Տոմատի  մածուկ</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Calibri"/>
                <w:bCs/>
                <w:sz w:val="16"/>
                <w:szCs w:val="16"/>
                <w:lang w:val="hy-AM"/>
              </w:rPr>
            </w:pPr>
            <w:r>
              <w:rPr>
                <w:rFonts w:ascii="GHEA Grapalat" w:hAnsi="GHEA Grapalat" w:cs="Calibri"/>
                <w:bCs/>
                <w:sz w:val="16"/>
                <w:szCs w:val="16"/>
                <w:lang w:val="hy-AM"/>
              </w:rPr>
              <w:t>Բարձր տեսակների</w:t>
            </w:r>
            <w:r>
              <w:rPr>
                <w:rFonts w:ascii="GHEA Grapalat" w:hAnsi="GHEA Grapalat"/>
                <w:bCs/>
                <w:sz w:val="16"/>
                <w:szCs w:val="16"/>
              </w:rPr>
              <w:t>՝ բնական հումքից</w:t>
            </w:r>
            <w:r>
              <w:rPr>
                <w:rFonts w:ascii="GHEA Grapalat" w:hAnsi="GHEA Grapalat" w:cs="Calibri"/>
                <w:bCs/>
                <w:sz w:val="16"/>
                <w:szCs w:val="16"/>
                <w:lang w:val="hy-AM"/>
              </w:rPr>
              <w:t xml:space="preserve"> ապակե  տարաներով,  ,,</w:t>
            </w:r>
            <w:r>
              <w:rPr>
                <w:rFonts w:ascii="GHEA Grapalat" w:hAnsi="GHEA Grapalat" w:cs="Calibri"/>
                <w:bCs/>
                <w:sz w:val="16"/>
                <w:szCs w:val="16"/>
              </w:rPr>
              <w:t>Սինյոր Պոմիդոր</w:t>
            </w:r>
            <w:r>
              <w:rPr>
                <w:rFonts w:ascii="GHEA Grapalat" w:hAnsi="GHEA Grapalat" w:cs="Calibri"/>
                <w:bCs/>
                <w:sz w:val="16"/>
                <w:szCs w:val="16"/>
                <w:lang w:val="hy-AM"/>
              </w:rPr>
              <w:t xml:space="preserve">,, ապրանքանիշի կամ համարժեքը,  </w:t>
            </w:r>
            <w:r>
              <w:rPr>
                <w:rFonts w:ascii="GHEA Grapalat" w:hAnsi="GHEA Grapalat" w:cs="Calibri"/>
                <w:bCs/>
                <w:sz w:val="16"/>
                <w:szCs w:val="16"/>
              </w:rPr>
              <w:t>զտաքաշը՝ 1կգ,  սպիտակուցներ՝ 15.8, էներգետիկ արժեքը՝79 կկալ:</w:t>
            </w:r>
            <w:r>
              <w:rPr>
                <w:rFonts w:ascii="GHEA Grapalat" w:hAnsi="GHEA Grapalat" w:cs="Calibri"/>
                <w:bCs/>
                <w:sz w:val="16"/>
                <w:szCs w:val="16"/>
                <w:lang w:val="hy-AM"/>
              </w:rPr>
              <w:t xml:space="preserve"> ԳՕՍՏ 3343-89: Անվտանգությունը` N 2-III-4.9-01-2010 հիգիենիկ նորմատիվների և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lang w:val="hy-AM"/>
              </w:rPr>
            </w:pPr>
            <w:r>
              <w:rPr>
                <w:rFonts w:ascii="GHEA Grapalat" w:hAnsi="GHEA Grapalat"/>
                <w:lang w:val="hy-AM"/>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rP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cs="Calibri"/>
                <w:color w:val="000000"/>
              </w:rPr>
              <w:t>63</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Sylfaen"/>
                <w:sz w:val="20"/>
                <w:szCs w:val="20"/>
              </w:rPr>
            </w:pPr>
            <w:r>
              <w:rPr>
                <w:rFonts w:ascii="GHEA Grapalat" w:hAnsi="GHEA Grapalat" w:cs="Sylfaen"/>
                <w:sz w:val="20"/>
                <w:szCs w:val="20"/>
              </w:rPr>
              <w:t>Սննդային սոդա</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rPr>
                <w:rFonts w:ascii="Arial Armenian" w:hAnsi="Arial Armenian" w:cs="Calibri"/>
                <w:bCs/>
                <w:sz w:val="16"/>
                <w:szCs w:val="16"/>
                <w:lang w:val="hy-AM"/>
              </w:rPr>
            </w:pPr>
            <w:r>
              <w:rPr>
                <w:rFonts w:ascii="GHEA Grapalat" w:hAnsi="GHEA Grapalat" w:cs="Calibri"/>
                <w:bCs/>
                <w:sz w:val="16"/>
                <w:szCs w:val="16"/>
              </w:rPr>
              <w:t xml:space="preserve">Նատրիում </w:t>
            </w:r>
            <w:r>
              <w:rPr>
                <w:rFonts w:ascii="Arial Armenian" w:hAnsi="Arial Armenian" w:cs="Calibri"/>
                <w:bCs/>
                <w:sz w:val="16"/>
                <w:szCs w:val="16"/>
                <w:lang w:val="hy-AM"/>
              </w:rPr>
              <w:t xml:space="preserve"> </w:t>
            </w:r>
            <w:r>
              <w:rPr>
                <w:rFonts w:ascii="GHEA Grapalat" w:hAnsi="GHEA Grapalat" w:cs="Calibri"/>
                <w:bCs/>
                <w:sz w:val="16"/>
                <w:szCs w:val="16"/>
              </w:rPr>
              <w:t>երկթթվային</w:t>
            </w:r>
            <w:r>
              <w:rPr>
                <w:rFonts w:ascii="Arial Armenian" w:hAnsi="Arial Armenian" w:cs="Calibri"/>
                <w:bCs/>
                <w:sz w:val="16"/>
                <w:szCs w:val="16"/>
                <w:lang w:val="hy-AM"/>
              </w:rPr>
              <w:t xml:space="preserve">. </w:t>
            </w:r>
            <w:r>
              <w:rPr>
                <w:rFonts w:ascii="GHEA Grapalat" w:hAnsi="GHEA Grapalat" w:cs="Calibri"/>
                <w:bCs/>
                <w:sz w:val="16"/>
                <w:szCs w:val="16"/>
                <w:lang w:val="hy-AM"/>
              </w:rPr>
              <w:t>Անվտանգությունը` N 2-III-4.9-01-20003 սանիտարահամաճարակային կանոնների և նորմատիվների և «Սննդամթերքի անվտանգության մասին» ՀՀ օրենքի 9-րդ հոդվածի ԳՈՍՏ 32802: Քաշը 500գր</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Arial Armenian" w:hAnsi="Arial Armenian"/>
                <w:lang w:val="hy-AM"/>
              </w:rPr>
            </w:pPr>
            <w:r>
              <w:rPr>
                <w:rFonts w:ascii="Arial Armenian" w:hAnsi="GHEA Grapalat"/>
                <w:lang w:val="hy-AM"/>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pPr>
            <w:r>
              <w:rPr>
                <w:rFonts w:ascii="GHEA Grapalat" w:hAnsi="GHEA Grapalat"/>
              </w:rPr>
              <w:t>11:00</w:t>
            </w:r>
          </w:p>
        </w:tc>
      </w:tr>
      <w:tr w:rsidR="00BF7179" w:rsidTr="00BF7179">
        <w:trPr>
          <w:trHeight w:val="501"/>
        </w:trPr>
        <w:tc>
          <w:tcPr>
            <w:tcW w:w="6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cs="Calibri"/>
                <w:color w:val="000000"/>
              </w:rPr>
              <w:t>64</w:t>
            </w:r>
          </w:p>
        </w:tc>
        <w:tc>
          <w:tcPr>
            <w:tcW w:w="2401"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Sylfaen"/>
                <w:sz w:val="20"/>
                <w:szCs w:val="20"/>
              </w:rPr>
            </w:pPr>
            <w:r>
              <w:rPr>
                <w:rFonts w:ascii="GHEA Grapalat" w:hAnsi="GHEA Grapalat" w:cs="Sylfaen"/>
                <w:sz w:val="20"/>
                <w:szCs w:val="20"/>
              </w:rPr>
              <w:t>Վաֆլի</w:t>
            </w:r>
          </w:p>
        </w:tc>
        <w:tc>
          <w:tcPr>
            <w:tcW w:w="9779"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Sylfaen"/>
                <w:color w:val="C00000"/>
                <w:sz w:val="20"/>
                <w:szCs w:val="20"/>
              </w:rPr>
            </w:pPr>
            <w:r>
              <w:rPr>
                <w:rFonts w:ascii="GHEA Grapalat" w:hAnsi="GHEA Grapalat" w:cs="Calibri"/>
                <w:bCs/>
                <w:sz w:val="16"/>
                <w:szCs w:val="16"/>
              </w:rPr>
              <w:t xml:space="preserve">Կաթնային կամ շոկոլադե  </w:t>
            </w:r>
            <w:r>
              <w:rPr>
                <w:rFonts w:ascii="GHEA Grapalat" w:hAnsi="GHEA Grapalat"/>
                <w:bCs/>
                <w:sz w:val="16"/>
                <w:szCs w:val="16"/>
              </w:rPr>
              <w:t>, էներգետիկ արժեքը՝503 կկալ</w:t>
            </w:r>
            <w:proofErr w:type="gramStart"/>
            <w:r>
              <w:rPr>
                <w:rFonts w:ascii="GHEA Grapalat" w:hAnsi="GHEA Grapalat" w:cs="Calibri"/>
                <w:bCs/>
                <w:sz w:val="16"/>
                <w:szCs w:val="16"/>
              </w:rPr>
              <w:t xml:space="preserve"> :</w:t>
            </w:r>
            <w:proofErr w:type="gramEnd"/>
            <w:r>
              <w:rPr>
                <w:rFonts w:ascii="GHEA Grapalat" w:hAnsi="GHEA Grapalat" w:cs="Calibri"/>
                <w:bCs/>
                <w:sz w:val="16"/>
                <w:szCs w:val="16"/>
              </w:rPr>
              <w:t>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cs="Sylfaen"/>
                <w:sz w:val="20"/>
                <w:szCs w:val="20"/>
              </w:rPr>
            </w:pPr>
            <w:r>
              <w:rPr>
                <w:rFonts w:ascii="Arial Armenian" w:hAnsi="GHEA Grapalat"/>
                <w:lang w:val="hy-AM"/>
              </w:rPr>
              <w:t>շ</w:t>
            </w:r>
          </w:p>
        </w:tc>
        <w:tc>
          <w:tcPr>
            <w:tcW w:w="122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pPr>
            <w:r>
              <w:rPr>
                <w:rFonts w:ascii="GHEA Grapalat" w:hAnsi="GHEA Grapalat"/>
              </w:rPr>
              <w:t>11:00</w:t>
            </w:r>
          </w:p>
        </w:tc>
      </w:tr>
    </w:tbl>
    <w:p w:rsidR="00BF7179" w:rsidRDefault="00BF7179" w:rsidP="00BF7179">
      <w:pPr>
        <w:jc w:val="right"/>
        <w:rPr>
          <w:rFonts w:ascii="GHEA Grapalat" w:hAnsi="GHEA Grapalat"/>
          <w:sz w:val="20"/>
        </w:rPr>
      </w:pPr>
    </w:p>
    <w:p w:rsidR="00BF7179" w:rsidRDefault="00BF7179" w:rsidP="00BF7179">
      <w:pPr>
        <w:tabs>
          <w:tab w:val="left" w:pos="795"/>
        </w:tabs>
        <w:rPr>
          <w:rFonts w:ascii="GHEA Grapalat" w:eastAsia="Times New Roman" w:hAnsi="GHEA Grapalat" w:cs="Sylfaen"/>
          <w:bCs/>
          <w:sz w:val="20"/>
          <w:szCs w:val="20"/>
          <w:lang w:val="nb-NO"/>
        </w:rPr>
      </w:pPr>
      <w:r>
        <w:rPr>
          <w:rFonts w:ascii="GHEA Grapalat" w:hAnsi="GHEA Grapalat"/>
          <w:sz w:val="20"/>
        </w:rPr>
        <w:tab/>
      </w:r>
      <w:r>
        <w:rPr>
          <w:rFonts w:ascii="GHEA Grapalat" w:eastAsia="Times New Roman" w:hAnsi="GHEA Grapalat" w:cs="Calibri"/>
          <w:bCs/>
          <w:sz w:val="20"/>
          <w:szCs w:val="20"/>
          <w:lang w:val="hy-AM"/>
        </w:rPr>
        <w:t>1. Գնման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առարկայի</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հատկանիշների</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բնութագրերում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հղում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որևէ</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առևտրային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նշանի</w:t>
      </w:r>
      <w:r>
        <w:rPr>
          <w:rFonts w:ascii="GHEA Grapalat" w:eastAsia="Times New Roman" w:hAnsi="GHEA Grapalat" w:cs="Calibri"/>
          <w:bCs/>
          <w:sz w:val="20"/>
          <w:szCs w:val="20"/>
          <w:lang w:val="nb-NO"/>
        </w:rPr>
        <w:t>,</w:t>
      </w:r>
      <w:r>
        <w:rPr>
          <w:rFonts w:ascii="GHEA Grapalat" w:eastAsia="Times New Roman" w:hAnsi="GHEA Grapalat" w:cs="Calibri"/>
          <w:bCs/>
          <w:sz w:val="20"/>
          <w:szCs w:val="20"/>
          <w:lang w:val="hy-AM"/>
        </w:rPr>
        <w:t>ֆիրմային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անվանմանը</w:t>
      </w:r>
      <w:r>
        <w:rPr>
          <w:rFonts w:ascii="GHEA Grapalat" w:eastAsia="Times New Roman" w:hAnsi="GHEA Grapalat" w:cs="Calibri"/>
          <w:bCs/>
          <w:sz w:val="20"/>
          <w:szCs w:val="20"/>
          <w:lang w:val="nb-NO"/>
        </w:rPr>
        <w:t>,</w:t>
      </w:r>
      <w:r>
        <w:rPr>
          <w:rFonts w:ascii="GHEA Grapalat" w:eastAsia="Times New Roman" w:hAnsi="GHEA Grapalat" w:cs="Calibri"/>
          <w:bCs/>
          <w:sz w:val="20"/>
          <w:szCs w:val="20"/>
          <w:lang w:val="hy-AM"/>
        </w:rPr>
        <w:t>արտոնագրին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էսքիզին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կամ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մոդելին</w:t>
      </w:r>
      <w:r>
        <w:rPr>
          <w:rFonts w:ascii="GHEA Grapalat" w:eastAsia="Times New Roman" w:hAnsi="GHEA Grapalat" w:cs="Calibri"/>
          <w:bCs/>
          <w:sz w:val="20"/>
          <w:szCs w:val="20"/>
          <w:lang w:val="nb-NO"/>
        </w:rPr>
        <w:t>,</w:t>
      </w:r>
      <w:r>
        <w:rPr>
          <w:rFonts w:ascii="GHEA Grapalat" w:eastAsia="Times New Roman" w:hAnsi="GHEA Grapalat" w:cs="Calibri"/>
          <w:bCs/>
          <w:sz w:val="20"/>
          <w:szCs w:val="20"/>
          <w:lang w:val="hy-AM"/>
        </w:rPr>
        <w:t>ծագման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երկրին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կոնկրետ</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աղբյուրին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կամ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արտադրողին պարունակելու</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դեպքում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կիրառելի</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նաև</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կամ</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համարժեքը</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համաձայն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Գնումների</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մասին</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ՀՀ</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օրենքի</w:t>
      </w:r>
      <w:r>
        <w:rPr>
          <w:rFonts w:ascii="GHEA Grapalat" w:eastAsia="Times New Roman" w:hAnsi="GHEA Grapalat" w:cs="Calibri"/>
          <w:bCs/>
          <w:sz w:val="20"/>
          <w:szCs w:val="20"/>
          <w:lang w:val="nb-NO"/>
        </w:rPr>
        <w:t xml:space="preserve"> 12-</w:t>
      </w:r>
      <w:r>
        <w:rPr>
          <w:rFonts w:ascii="GHEA Grapalat" w:eastAsia="Times New Roman" w:hAnsi="GHEA Grapalat" w:cs="Calibri"/>
          <w:bCs/>
          <w:sz w:val="20"/>
          <w:szCs w:val="20"/>
          <w:lang w:val="hy-AM"/>
        </w:rPr>
        <w:t>րդ</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հոդվածի</w:t>
      </w:r>
      <w:r>
        <w:rPr>
          <w:rFonts w:ascii="GHEA Grapalat" w:eastAsia="Times New Roman" w:hAnsi="GHEA Grapalat" w:cs="Calibri"/>
          <w:bCs/>
          <w:sz w:val="20"/>
          <w:szCs w:val="20"/>
          <w:lang w:val="nb-NO"/>
        </w:rPr>
        <w:t xml:space="preserve"> 5-</w:t>
      </w:r>
      <w:r>
        <w:rPr>
          <w:rFonts w:ascii="GHEA Grapalat" w:eastAsia="Times New Roman" w:hAnsi="GHEA Grapalat" w:cs="Calibri"/>
          <w:bCs/>
          <w:sz w:val="20"/>
          <w:szCs w:val="20"/>
          <w:lang w:val="hy-AM"/>
        </w:rPr>
        <w:t>րդ</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մասով</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սահմանված</w:t>
      </w:r>
      <w:r>
        <w:rPr>
          <w:rFonts w:ascii="GHEA Grapalat" w:eastAsia="Times New Roman" w:hAnsi="GHEA Grapalat" w:cs="Calibri"/>
          <w:bCs/>
          <w:sz w:val="20"/>
          <w:szCs w:val="20"/>
          <w:lang w:val="nb-NO"/>
        </w:rPr>
        <w:t xml:space="preserve"> </w:t>
      </w:r>
      <w:r>
        <w:rPr>
          <w:rFonts w:ascii="GHEA Grapalat" w:eastAsia="Times New Roman" w:hAnsi="GHEA Grapalat" w:cs="Calibri"/>
          <w:bCs/>
          <w:sz w:val="20"/>
          <w:szCs w:val="20"/>
          <w:lang w:val="hy-AM"/>
        </w:rPr>
        <w:t>պահանջների</w:t>
      </w:r>
      <w:r>
        <w:rPr>
          <w:rFonts w:ascii="GHEA Grapalat" w:eastAsia="Times New Roman" w:hAnsi="GHEA Grapalat" w:cs="Calibri"/>
          <w:bCs/>
          <w:sz w:val="20"/>
          <w:szCs w:val="20"/>
          <w:lang w:val="nb-NO"/>
        </w:rPr>
        <w:t>:</w:t>
      </w:r>
    </w:p>
    <w:p w:rsidR="00BF7179" w:rsidRDefault="00BF7179" w:rsidP="00BF7179">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BF7179" w:rsidRDefault="00BF7179" w:rsidP="00BF7179">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BF7179" w:rsidRDefault="00BF7179" w:rsidP="00BF7179">
      <w:pPr>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nb-NO"/>
        </w:rPr>
        <w:t>4. Մատակարարման իրականցվում է գնորդի հետ համաձայնեցված ժամին</w:t>
      </w:r>
      <w:r>
        <w:rPr>
          <w:rFonts w:ascii="GHEA Grapalat" w:eastAsia="Times New Roman" w:hAnsi="GHEA Grapalat" w:cs="Times New Roman"/>
          <w:sz w:val="20"/>
          <w:szCs w:val="20"/>
          <w:lang w:val="hy-AM"/>
        </w:rPr>
        <w:t>:</w:t>
      </w:r>
    </w:p>
    <w:p w:rsidR="00BF7179" w:rsidRDefault="00BF7179" w:rsidP="00BF7179">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lastRenderedPageBreak/>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BF7179" w:rsidRDefault="00BF7179" w:rsidP="00BF7179">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6. Մատակարարումը կատարվում է մատակարարի միջոցների հաշվին` Գնման ժամանակացույցում նշված հասցեով</w:t>
      </w:r>
    </w:p>
    <w:p w:rsidR="00BF7179" w:rsidRDefault="00BF7179" w:rsidP="00BF7179">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7.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BF7179" w:rsidRDefault="00BF7179" w:rsidP="00BF7179">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 xml:space="preserve">8. մատակարարման պայմաններն են – օրականի դեպքում վանդակում գրել՝ «օ», շաբաթականի դեպքում՝ «շ», </w:t>
      </w:r>
      <w:r>
        <w:rPr>
          <w:rFonts w:ascii="GHEA Grapalat" w:eastAsia="Times New Roman" w:hAnsi="GHEA Grapalat" w:cs="Times New Roman"/>
          <w:sz w:val="20"/>
          <w:szCs w:val="20"/>
          <w:lang w:val="hy-AM"/>
        </w:rPr>
        <w:t>շաբաթը</w:t>
      </w:r>
      <w:r>
        <w:rPr>
          <w:rFonts w:ascii="GHEA Grapalat" w:eastAsia="Times New Roman" w:hAnsi="GHEA Grapalat" w:cs="Times New Roman"/>
          <w:sz w:val="20"/>
          <w:szCs w:val="20"/>
          <w:lang w:val="nb-NO"/>
        </w:rPr>
        <w:t xml:space="preserve"> երկու  անգամի դեպքում՝ «շ2» </w:t>
      </w:r>
    </w:p>
    <w:p w:rsidR="00BF7179" w:rsidRDefault="00BF7179" w:rsidP="00BF7179">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9.  Մատակարարման կոնկրետ  օրը որոշվում է Գնորդի կողմից նախնական (ոչ շուտ քան 3 աշխատանքային օր առաջ) պատվերի միջոցով՝ էլ. փոստով կամ հեռախոսազանգով</w:t>
      </w:r>
    </w:p>
    <w:p w:rsidR="00BF7179" w:rsidRDefault="00BF7179" w:rsidP="00BF7179">
      <w:pPr>
        <w:rPr>
          <w:rFonts w:ascii="GHEA Grapalat" w:eastAsia="Times New Roman" w:hAnsi="GHEA Grapalat" w:cs="Times New Roman"/>
          <w:sz w:val="20"/>
          <w:szCs w:val="20"/>
          <w:lang w:val="nb-NO"/>
        </w:rPr>
      </w:pPr>
      <w:r>
        <w:rPr>
          <w:rFonts w:ascii="GHEA Grapalat" w:eastAsia="Times New Roman" w:hAnsi="GHEA Grapalat" w:cs="Times New Roman"/>
          <w:sz w:val="20"/>
          <w:szCs w:val="20"/>
          <w:lang w:val="nb-NO"/>
        </w:rPr>
        <w:t>10. Նախատեսվում է գնել  201</w:t>
      </w:r>
      <w:r>
        <w:rPr>
          <w:rFonts w:ascii="GHEA Grapalat" w:eastAsia="Times New Roman" w:hAnsi="GHEA Grapalat" w:cs="Times New Roman"/>
          <w:sz w:val="20"/>
          <w:szCs w:val="20"/>
          <w:lang w:val="hy-AM"/>
        </w:rPr>
        <w:t>8</w:t>
      </w:r>
      <w:r>
        <w:rPr>
          <w:rFonts w:ascii="GHEA Grapalat" w:eastAsia="Times New Roman" w:hAnsi="GHEA Grapalat" w:cs="Times New Roman"/>
          <w:sz w:val="20"/>
          <w:szCs w:val="20"/>
          <w:lang w:val="nb-NO"/>
        </w:rPr>
        <w:t xml:space="preserve"> թվականի ընթացքում՝ ընդ որում մինչև դեկտեմբեր ամսվա համար սահմանված վերջին աշխատանքային օրը ներառյալ</w:t>
      </w:r>
    </w:p>
    <w:p w:rsidR="00BF7179" w:rsidRDefault="00BF7179" w:rsidP="00BF7179">
      <w:pPr>
        <w:tabs>
          <w:tab w:val="left" w:pos="4230"/>
        </w:tabs>
        <w:rPr>
          <w:rFonts w:ascii="GHEA Grapalat" w:hAnsi="GHEA Grapalat"/>
          <w:sz w:val="20"/>
          <w:lang w:val="nb-NO"/>
        </w:rPr>
      </w:pPr>
    </w:p>
    <w:tbl>
      <w:tblPr>
        <w:tblW w:w="9645" w:type="dxa"/>
        <w:jc w:val="center"/>
        <w:tblInd w:w="409" w:type="dxa"/>
        <w:tblLayout w:type="fixed"/>
        <w:tblLook w:val="04A0"/>
      </w:tblPr>
      <w:tblGrid>
        <w:gridCol w:w="4539"/>
        <w:gridCol w:w="760"/>
        <w:gridCol w:w="4346"/>
      </w:tblGrid>
      <w:tr w:rsidR="00BF7179" w:rsidTr="00BF7179">
        <w:trPr>
          <w:jc w:val="center"/>
        </w:trPr>
        <w:tc>
          <w:tcPr>
            <w:tcW w:w="4536" w:type="dxa"/>
          </w:tcPr>
          <w:p w:rsidR="00BF7179" w:rsidRDefault="00BF7179">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BF7179" w:rsidRDefault="00BF7179">
            <w:pPr>
              <w:rPr>
                <w:rFonts w:ascii="GHEA Grapalat" w:hAnsi="GHEA Grapalat"/>
              </w:rPr>
            </w:pPr>
          </w:p>
          <w:p w:rsidR="00BF7179" w:rsidRDefault="00BF7179">
            <w:pPr>
              <w:rPr>
                <w:rFonts w:ascii="GHEA Grapalat" w:hAnsi="GHEA Grapalat"/>
              </w:rPr>
            </w:pPr>
          </w:p>
          <w:p w:rsidR="00BF7179" w:rsidRDefault="00BF7179">
            <w:pPr>
              <w:jc w:val="center"/>
              <w:rPr>
                <w:rFonts w:ascii="GHEA Grapalat" w:hAnsi="GHEA Grapalat"/>
              </w:rPr>
            </w:pPr>
            <w:r>
              <w:rPr>
                <w:rFonts w:ascii="GHEA Grapalat" w:hAnsi="GHEA Grapalat"/>
              </w:rPr>
              <w:t>---------------------------------</w:t>
            </w:r>
          </w:p>
          <w:p w:rsidR="00BF7179" w:rsidRDefault="00BF717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BF7179" w:rsidRDefault="00BF7179">
            <w:pPr>
              <w:jc w:val="center"/>
              <w:rPr>
                <w:rFonts w:ascii="GHEA Grapalat" w:hAnsi="GHEA Grapalat"/>
                <w:sz w:val="18"/>
                <w:szCs w:val="18"/>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c>
          <w:tcPr>
            <w:tcW w:w="760" w:type="dxa"/>
          </w:tcPr>
          <w:p w:rsidR="00BF7179" w:rsidRDefault="00BF7179">
            <w:pPr>
              <w:jc w:val="center"/>
              <w:rPr>
                <w:rFonts w:ascii="GHEA Grapalat" w:hAnsi="GHEA Grapalat"/>
              </w:rPr>
            </w:pPr>
          </w:p>
        </w:tc>
        <w:tc>
          <w:tcPr>
            <w:tcW w:w="4343" w:type="dxa"/>
          </w:tcPr>
          <w:p w:rsidR="00BF7179" w:rsidRDefault="00BF7179">
            <w:pPr>
              <w:jc w:val="center"/>
              <w:rPr>
                <w:rFonts w:ascii="GHEA Grapalat" w:hAnsi="GHEA Grapalat" w:cs="Sylfaen"/>
                <w:bCs/>
                <w:sz w:val="20"/>
                <w:szCs w:val="20"/>
              </w:rPr>
            </w:pPr>
            <w:r>
              <w:rPr>
                <w:rFonts w:ascii="GHEA Grapalat" w:hAnsi="GHEA Grapalat" w:cs="Sylfaen"/>
                <w:bCs/>
                <w:sz w:val="20"/>
                <w:szCs w:val="20"/>
                <w:lang w:val="pt-BR"/>
              </w:rPr>
              <w:t>ՎԱՃԱՌՈՂ</w:t>
            </w:r>
          </w:p>
          <w:p w:rsidR="00BF7179" w:rsidRDefault="00BF7179">
            <w:pPr>
              <w:jc w:val="center"/>
              <w:rPr>
                <w:rFonts w:ascii="GHEA Grapalat" w:hAnsi="GHEA Grapalat"/>
              </w:rPr>
            </w:pPr>
          </w:p>
          <w:p w:rsidR="00BF7179" w:rsidRDefault="00BF7179">
            <w:pPr>
              <w:jc w:val="center"/>
              <w:rPr>
                <w:rFonts w:ascii="GHEA Grapalat" w:hAnsi="GHEA Grapalat"/>
              </w:rPr>
            </w:pPr>
          </w:p>
          <w:p w:rsidR="00BF7179" w:rsidRDefault="00BF7179">
            <w:pPr>
              <w:jc w:val="center"/>
              <w:rPr>
                <w:rFonts w:ascii="GHEA Grapalat" w:hAnsi="GHEA Grapalat"/>
              </w:rPr>
            </w:pPr>
            <w:r>
              <w:rPr>
                <w:rFonts w:ascii="GHEA Grapalat" w:hAnsi="GHEA Grapalat"/>
              </w:rPr>
              <w:t>---------------------------------</w:t>
            </w:r>
          </w:p>
          <w:p w:rsidR="00BF7179" w:rsidRDefault="00BF717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BF7179" w:rsidRDefault="00BF7179">
            <w:pPr>
              <w:jc w:val="center"/>
              <w:rPr>
                <w:rFonts w:ascii="GHEA Grapalat" w:hAnsi="GHEA Grapalat"/>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r>
    </w:tbl>
    <w:p w:rsidR="00BF7179" w:rsidRDefault="00BF7179" w:rsidP="00BF7179">
      <w:pPr>
        <w:jc w:val="right"/>
        <w:rPr>
          <w:rFonts w:ascii="GHEA Grapalat" w:hAnsi="GHEA Grapalat"/>
          <w:sz w:val="18"/>
          <w:lang w:val="hy-AM"/>
        </w:rPr>
      </w:pPr>
      <w:r>
        <w:rPr>
          <w:rFonts w:ascii="GHEA Grapalat" w:hAnsi="GHEA Grapalat"/>
          <w:sz w:val="20"/>
        </w:rPr>
        <w:br w:type="page"/>
      </w:r>
      <w:r>
        <w:rPr>
          <w:rFonts w:ascii="GHEA Grapalat" w:hAnsi="GHEA Grapalat"/>
          <w:sz w:val="18"/>
          <w:lang w:val="hy-AM"/>
        </w:rPr>
        <w:lastRenderedPageBreak/>
        <w:t>Հավելված N 2</w:t>
      </w:r>
    </w:p>
    <w:p w:rsidR="00BF7179" w:rsidRDefault="00BF7179" w:rsidP="00BF7179">
      <w:pPr>
        <w:jc w:val="right"/>
        <w:rPr>
          <w:rFonts w:ascii="GHEA Grapalat" w:hAnsi="GHEA Grapalat"/>
          <w:sz w:val="18"/>
          <w:lang w:val="hy-AM"/>
        </w:rPr>
      </w:pPr>
      <w:r>
        <w:rPr>
          <w:rFonts w:ascii="GHEA Grapalat" w:hAnsi="GHEA Grapalat"/>
          <w:sz w:val="18"/>
          <w:lang w:val="hy-AM"/>
        </w:rPr>
        <w:t xml:space="preserve">«         »              20  թ. կնքված </w:t>
      </w:r>
    </w:p>
    <w:p w:rsidR="00BF7179" w:rsidRDefault="00BF7179" w:rsidP="00BF7179">
      <w:pPr>
        <w:jc w:val="right"/>
        <w:rPr>
          <w:rFonts w:ascii="GHEA Grapalat" w:hAnsi="GHEA Grapalat"/>
          <w:sz w:val="18"/>
          <w:lang w:val="hy-AM"/>
        </w:rPr>
      </w:pPr>
      <w:r>
        <w:rPr>
          <w:rFonts w:ascii="GHEA Grapalat" w:hAnsi="GHEA Grapalat" w:cs="Times Armenian"/>
          <w:sz w:val="18"/>
          <w:szCs w:val="18"/>
          <w:lang w:val="af-ZA"/>
        </w:rPr>
        <w:t>&lt;&lt; Վ</w:t>
      </w:r>
      <w:r>
        <w:rPr>
          <w:rFonts w:ascii="GHEA Grapalat" w:hAnsi="GHEA Grapalat" w:cs="Times Armenian"/>
          <w:sz w:val="18"/>
          <w:szCs w:val="18"/>
          <w:lang w:val="hy-AM"/>
        </w:rPr>
        <w:t>2</w:t>
      </w:r>
      <w:r>
        <w:rPr>
          <w:rFonts w:ascii="GHEA Grapalat" w:hAnsi="GHEA Grapalat"/>
          <w:bCs/>
          <w:sz w:val="18"/>
          <w:szCs w:val="18"/>
          <w:lang w:val="af-ZA"/>
        </w:rPr>
        <w:t xml:space="preserve"> Մ</w:t>
      </w:r>
      <w:r>
        <w:rPr>
          <w:rFonts w:ascii="GHEA Grapalat" w:hAnsi="GHEA Grapalat" w:cs="Times Armenian"/>
          <w:sz w:val="18"/>
          <w:szCs w:val="18"/>
          <w:lang w:val="af-ZA"/>
        </w:rPr>
        <w:t xml:space="preserve"> </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sz w:val="18"/>
          <w:lang w:val="hy-AM"/>
        </w:rPr>
        <w:t>ծածկագրով պայմանագրի</w:t>
      </w:r>
    </w:p>
    <w:p w:rsidR="00BF7179" w:rsidRDefault="00BF7179" w:rsidP="00BF7179">
      <w:pPr>
        <w:tabs>
          <w:tab w:val="left" w:pos="9540"/>
        </w:tabs>
        <w:rPr>
          <w:rFonts w:ascii="GHEA Grapalat" w:hAnsi="GHEA Grapalat"/>
          <w:sz w:val="20"/>
          <w:lang w:val="hy-AM"/>
        </w:rPr>
      </w:pPr>
    </w:p>
    <w:p w:rsidR="00BF7179" w:rsidRDefault="00BF7179" w:rsidP="00BF7179">
      <w:pPr>
        <w:jc w:val="center"/>
        <w:rPr>
          <w:rFonts w:ascii="GHEA Grapalat" w:hAnsi="GHEA Grapalat"/>
          <w:sz w:val="20"/>
          <w:lang w:val="hy-AM"/>
        </w:rPr>
      </w:pP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sz w:val="20"/>
        </w:rPr>
        <w:t>ՎՃԱՐՄԱՆ ԺԱՄԱՆԱԿԱՑՈՒՅՑ*</w:t>
      </w:r>
    </w:p>
    <w:p w:rsidR="00BF7179" w:rsidRDefault="00BF7179" w:rsidP="00BF7179">
      <w:pPr>
        <w:jc w:val="center"/>
        <w:rPr>
          <w:rFonts w:ascii="GHEA Grapalat" w:hAnsi="GHEA Grapalat"/>
          <w:sz w:val="20"/>
        </w:rPr>
      </w:pPr>
    </w:p>
    <w:p w:rsidR="00BF7179" w:rsidRDefault="00BF7179" w:rsidP="00BF7179">
      <w:pPr>
        <w:jc w:val="center"/>
        <w:rPr>
          <w:rFonts w:ascii="GHEA Grapalat" w:hAnsi="GHEA Grapalat"/>
          <w:sz w:val="20"/>
          <w:szCs w:val="20"/>
        </w:rPr>
      </w:pPr>
      <w:r>
        <w:rPr>
          <w:rFonts w:ascii="GHEA Grapalat" w:hAnsi="GHEA Grapalat"/>
          <w:sz w:val="20"/>
        </w:rPr>
        <w:t xml:space="preserve">                                                                                                                                                                                                                       </w:t>
      </w:r>
      <w:r>
        <w:rPr>
          <w:rFonts w:ascii="GHEA Grapalat" w:hAnsi="GHEA Grapalat"/>
          <w:sz w:val="20"/>
          <w:szCs w:val="20"/>
        </w:rPr>
        <w:t>/</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BF7179" w:rsidTr="00BF7179">
        <w:tc>
          <w:tcPr>
            <w:tcW w:w="14850" w:type="dxa"/>
            <w:gridSpan w:val="4"/>
            <w:tcBorders>
              <w:top w:val="single" w:sz="4" w:space="0" w:color="auto"/>
              <w:left w:val="single" w:sz="4" w:space="0" w:color="auto"/>
              <w:bottom w:val="single" w:sz="4" w:space="0" w:color="auto"/>
              <w:right w:val="single" w:sz="4" w:space="0" w:color="auto"/>
            </w:tcBorders>
            <w:hideMark/>
          </w:tcPr>
          <w:p w:rsidR="00BF7179" w:rsidRDefault="00BF7179">
            <w:pPr>
              <w:jc w:val="center"/>
              <w:rPr>
                <w:rFonts w:ascii="GHEA Grapalat" w:hAnsi="GHEA Grapalat"/>
                <w:sz w:val="20"/>
                <w:szCs w:val="20"/>
                <w:lang w:val="es-ES"/>
              </w:rPr>
            </w:pPr>
            <w:r>
              <w:rPr>
                <w:rFonts w:ascii="GHEA Grapalat" w:hAnsi="GHEA Grapalat"/>
                <w:sz w:val="20"/>
                <w:szCs w:val="20"/>
                <w:lang w:val="es-ES"/>
              </w:rPr>
              <w:t>Ապրանքի</w:t>
            </w:r>
          </w:p>
        </w:tc>
      </w:tr>
      <w:tr w:rsidR="00BF7179" w:rsidRPr="00326D3D" w:rsidTr="00BF7179">
        <w:tc>
          <w:tcPr>
            <w:tcW w:w="198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lang w:val="es-ES"/>
              </w:rPr>
            </w:pPr>
            <w:r>
              <w:rPr>
                <w:rFonts w:ascii="GHEA Grapalat" w:hAnsi="GHEA Grapalat"/>
                <w:sz w:val="20"/>
                <w:szCs w:val="20"/>
              </w:rPr>
              <w:t>հրավերով նախատեսված չափաբաժնի համարը</w:t>
            </w:r>
          </w:p>
        </w:tc>
        <w:tc>
          <w:tcPr>
            <w:tcW w:w="27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lang w:val="es-ES"/>
              </w:rPr>
            </w:pP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պլանով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միջանցիկ</w:t>
            </w:r>
            <w:r>
              <w:rPr>
                <w:rFonts w:ascii="GHEA Grapalat" w:hAnsi="GHEA Grapalat"/>
                <w:sz w:val="20"/>
                <w:szCs w:val="20"/>
                <w:lang w:val="es-ES"/>
              </w:rPr>
              <w:t xml:space="preserve"> </w:t>
            </w:r>
            <w:r>
              <w:rPr>
                <w:rFonts w:ascii="GHEA Grapalat" w:hAnsi="GHEA Grapalat"/>
                <w:sz w:val="20"/>
                <w:szCs w:val="20"/>
              </w:rPr>
              <w:t>ծածկագիրը</w:t>
            </w:r>
            <w:r>
              <w:rPr>
                <w:rFonts w:ascii="GHEA Grapalat" w:hAnsi="GHEA Grapalat"/>
                <w:sz w:val="20"/>
                <w:szCs w:val="20"/>
                <w:lang w:val="es-ES"/>
              </w:rPr>
              <w:t xml:space="preserve">` </w:t>
            </w:r>
            <w:r>
              <w:rPr>
                <w:rFonts w:ascii="GHEA Grapalat" w:hAnsi="GHEA Grapalat"/>
                <w:sz w:val="20"/>
                <w:szCs w:val="20"/>
              </w:rPr>
              <w:t>ըստ</w:t>
            </w:r>
            <w:r>
              <w:rPr>
                <w:rFonts w:ascii="GHEA Grapalat" w:hAnsi="GHEA Grapalat"/>
                <w:sz w:val="20"/>
                <w:szCs w:val="20"/>
                <w:lang w:val="es-ES"/>
              </w:rPr>
              <w:t xml:space="preserve"> </w:t>
            </w:r>
            <w:r>
              <w:rPr>
                <w:rFonts w:ascii="GHEA Grapalat" w:hAnsi="GHEA Grapalat"/>
                <w:sz w:val="20"/>
                <w:szCs w:val="20"/>
              </w:rPr>
              <w:t>ԳՄԱ</w:t>
            </w:r>
            <w:r>
              <w:rPr>
                <w:rFonts w:ascii="GHEA Grapalat" w:hAnsi="GHEA Grapalat"/>
                <w:sz w:val="20"/>
                <w:szCs w:val="20"/>
                <w:lang w:val="es-ES"/>
              </w:rPr>
              <w:t xml:space="preserve"> </w:t>
            </w:r>
            <w:r>
              <w:rPr>
                <w:rFonts w:ascii="GHEA Grapalat" w:hAnsi="GHEA Grapalat"/>
                <w:sz w:val="20"/>
                <w:szCs w:val="20"/>
              </w:rPr>
              <w:t>դասակարգման</w:t>
            </w:r>
            <w:r>
              <w:rPr>
                <w:rFonts w:ascii="GHEA Grapalat" w:hAnsi="GHEA Grapalat"/>
                <w:sz w:val="20"/>
                <w:szCs w:val="20"/>
                <w:lang w:val="es-ES"/>
              </w:rPr>
              <w:t xml:space="preserve"> (CPV)</w:t>
            </w:r>
          </w:p>
        </w:tc>
        <w:tc>
          <w:tcPr>
            <w:tcW w:w="52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lang w:val="es-ES"/>
              </w:rPr>
            </w:pPr>
            <w:r>
              <w:rPr>
                <w:rFonts w:ascii="GHEA Grapalat" w:hAnsi="GHEA Grapalat"/>
                <w:sz w:val="20"/>
                <w:szCs w:val="20"/>
              </w:rPr>
              <w:t>Անվանումը</w:t>
            </w:r>
          </w:p>
        </w:tc>
        <w:tc>
          <w:tcPr>
            <w:tcW w:w="49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lang w:val="es-ES"/>
              </w:rPr>
            </w:pPr>
            <w:r>
              <w:rPr>
                <w:rFonts w:ascii="GHEA Grapalat" w:hAnsi="GHEA Grapalat"/>
                <w:sz w:val="20"/>
                <w:szCs w:val="20"/>
                <w:lang w:val="es-ES"/>
              </w:rPr>
              <w:t>դիմաց վճարումները նախատեսվում է իրականացնել 2018թ-ին` ըստ ամիսների, այդ թվում</w:t>
            </w:r>
          </w:p>
        </w:tc>
      </w:tr>
      <w:tr w:rsidR="00BF7179" w:rsidRPr="00326D3D" w:rsidTr="00BF7179">
        <w:trPr>
          <w:trHeight w:val="1277"/>
        </w:trPr>
        <w:tc>
          <w:tcPr>
            <w:tcW w:w="198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lang w:val="es-ES"/>
              </w:rPr>
              <w:t>1-</w:t>
            </w:r>
            <w:r>
              <w:rPr>
                <w:rFonts w:ascii="GHEA Grapalat" w:hAnsi="GHEA Grapalat"/>
                <w:sz w:val="20"/>
                <w:szCs w:val="20"/>
              </w:rPr>
              <w:t>64</w:t>
            </w:r>
          </w:p>
        </w:tc>
        <w:tc>
          <w:tcPr>
            <w:tcW w:w="270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sz w:val="20"/>
                <w:szCs w:val="20"/>
                <w:lang w:val="es-ES"/>
              </w:rPr>
            </w:pPr>
          </w:p>
        </w:tc>
        <w:tc>
          <w:tcPr>
            <w:tcW w:w="52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lang w:val="es-ES"/>
              </w:rPr>
            </w:pPr>
            <w:r>
              <w:rPr>
                <w:rFonts w:ascii="GHEA Grapalat" w:hAnsi="GHEA Grapalat"/>
                <w:bCs/>
                <w:color w:val="000000"/>
                <w:sz w:val="20"/>
                <w:szCs w:val="20"/>
              </w:rPr>
              <w:t>Սննդամթերք</w:t>
            </w:r>
          </w:p>
        </w:tc>
        <w:tc>
          <w:tcPr>
            <w:tcW w:w="49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lang w:val="es-ES"/>
              </w:rPr>
            </w:pPr>
            <w:r>
              <w:rPr>
                <w:rFonts w:ascii="GHEA Grapalat" w:hAnsi="GHEA Grapalat"/>
                <w:sz w:val="20"/>
                <w:szCs w:val="20"/>
              </w:rPr>
              <w:t>հունվար</w:t>
            </w:r>
            <w:r>
              <w:rPr>
                <w:rFonts w:ascii="GHEA Grapalat" w:hAnsi="GHEA Grapalat"/>
                <w:sz w:val="20"/>
                <w:szCs w:val="20"/>
                <w:lang w:val="es-ES"/>
              </w:rPr>
              <w:t>-</w:t>
            </w:r>
            <w:r>
              <w:rPr>
                <w:rFonts w:ascii="GHEA Grapalat" w:hAnsi="GHEA Grapalat"/>
                <w:sz w:val="20"/>
                <w:szCs w:val="20"/>
              </w:rPr>
              <w:t>դեկտեմբեր</w:t>
            </w:r>
          </w:p>
          <w:p w:rsidR="00BF7179" w:rsidRDefault="00BF7179">
            <w:pPr>
              <w:jc w:val="center"/>
              <w:rPr>
                <w:rFonts w:ascii="GHEA Grapalat" w:hAnsi="GHEA Grapalat"/>
                <w:sz w:val="20"/>
                <w:szCs w:val="20"/>
                <w:lang w:val="es-ES"/>
              </w:rPr>
            </w:pPr>
            <w:r>
              <w:rPr>
                <w:rFonts w:ascii="GHEA Grapalat" w:hAnsi="GHEA Grapalat" w:cs="Sylfaen"/>
                <w:sz w:val="20"/>
                <w:szCs w:val="20"/>
                <w:lang w:val="es-ES"/>
              </w:rPr>
              <w:t>/</w:t>
            </w:r>
            <w:r>
              <w:rPr>
                <w:rFonts w:ascii="GHEA Grapalat" w:hAnsi="GHEA Grapalat" w:cs="Sylfaen"/>
                <w:sz w:val="20"/>
                <w:szCs w:val="20"/>
              </w:rPr>
              <w:t>վճարումները</w:t>
            </w:r>
            <w:r>
              <w:rPr>
                <w:rFonts w:ascii="GHEA Grapalat" w:hAnsi="GHEA Grapalat" w:cs="Arial Armenian"/>
                <w:sz w:val="20"/>
                <w:szCs w:val="20"/>
                <w:lang w:val="es-ES"/>
              </w:rPr>
              <w:t xml:space="preserve"> </w:t>
            </w:r>
            <w:r>
              <w:rPr>
                <w:rFonts w:ascii="GHEA Grapalat" w:hAnsi="GHEA Grapalat" w:cs="Sylfaen"/>
                <w:sz w:val="20"/>
                <w:szCs w:val="20"/>
              </w:rPr>
              <w:t>կատարվելու</w:t>
            </w:r>
            <w:r>
              <w:rPr>
                <w:rFonts w:ascii="GHEA Grapalat" w:hAnsi="GHEA Grapalat" w:cs="Arial Armenian"/>
                <w:sz w:val="20"/>
                <w:szCs w:val="20"/>
                <w:lang w:val="es-ES"/>
              </w:rPr>
              <w:t xml:space="preserve"> </w:t>
            </w:r>
            <w:r>
              <w:rPr>
                <w:rFonts w:ascii="GHEA Grapalat" w:hAnsi="GHEA Grapalat" w:cs="Arial Armenian"/>
                <w:sz w:val="20"/>
                <w:szCs w:val="20"/>
              </w:rPr>
              <w:t>են</w:t>
            </w:r>
            <w:r>
              <w:rPr>
                <w:rFonts w:ascii="GHEA Grapalat" w:hAnsi="GHEA Grapalat" w:cs="Arial Armenian"/>
                <w:sz w:val="20"/>
                <w:szCs w:val="20"/>
                <w:lang w:val="es-ES"/>
              </w:rPr>
              <w:t xml:space="preserve"> </w:t>
            </w:r>
            <w:r>
              <w:rPr>
                <w:rFonts w:ascii="GHEA Grapalat" w:hAnsi="GHEA Grapalat" w:cs="Sylfaen"/>
                <w:sz w:val="20"/>
                <w:szCs w:val="20"/>
              </w:rPr>
              <w:t>կատարված</w:t>
            </w:r>
            <w:r>
              <w:rPr>
                <w:rFonts w:ascii="GHEA Grapalat" w:hAnsi="GHEA Grapalat" w:cs="Arial Armenian"/>
                <w:sz w:val="20"/>
                <w:szCs w:val="20"/>
                <w:lang w:val="es-ES"/>
              </w:rPr>
              <w:t xml:space="preserve"> </w:t>
            </w:r>
            <w:r>
              <w:rPr>
                <w:rFonts w:ascii="GHEA Grapalat" w:hAnsi="GHEA Grapalat" w:cs="Sylfaen"/>
                <w:sz w:val="20"/>
                <w:szCs w:val="20"/>
              </w:rPr>
              <w:t>մատակարարումներին</w:t>
            </w:r>
            <w:r>
              <w:rPr>
                <w:rFonts w:ascii="GHEA Grapalat" w:hAnsi="GHEA Grapalat" w:cs="Arial Armenian"/>
                <w:sz w:val="20"/>
                <w:szCs w:val="20"/>
                <w:lang w:val="es-ES"/>
              </w:rPr>
              <w:t xml:space="preserve"> </w:t>
            </w:r>
            <w:r>
              <w:rPr>
                <w:rFonts w:ascii="GHEA Grapalat" w:hAnsi="GHEA Grapalat" w:cs="Sylfaen"/>
                <w:sz w:val="20"/>
                <w:szCs w:val="20"/>
              </w:rPr>
              <w:t>համամասնորեն</w:t>
            </w:r>
            <w:r>
              <w:rPr>
                <w:rFonts w:ascii="GHEA Grapalat" w:hAnsi="GHEA Grapalat" w:cs="Arial Armenian"/>
                <w:sz w:val="20"/>
                <w:szCs w:val="20"/>
                <w:lang w:val="es-ES"/>
              </w:rPr>
              <w:t xml:space="preserve">` </w:t>
            </w:r>
            <w:r>
              <w:rPr>
                <w:rFonts w:ascii="GHEA Grapalat" w:hAnsi="GHEA Grapalat" w:cs="Sylfaen"/>
                <w:sz w:val="20"/>
                <w:szCs w:val="20"/>
              </w:rPr>
              <w:t>առավելագույնը</w:t>
            </w:r>
            <w:r>
              <w:rPr>
                <w:rFonts w:ascii="GHEA Grapalat" w:hAnsi="GHEA Grapalat" w:cs="Arial Armenian"/>
                <w:sz w:val="20"/>
                <w:szCs w:val="20"/>
                <w:lang w:val="es-ES"/>
              </w:rPr>
              <w:t xml:space="preserve"> 10 </w:t>
            </w:r>
            <w:r>
              <w:rPr>
                <w:rFonts w:ascii="GHEA Grapalat" w:hAnsi="GHEA Grapalat" w:cs="Sylfaen"/>
                <w:sz w:val="20"/>
                <w:szCs w:val="20"/>
              </w:rPr>
              <w:t>բանկային</w:t>
            </w:r>
            <w:r>
              <w:rPr>
                <w:rFonts w:ascii="GHEA Grapalat" w:hAnsi="GHEA Grapalat" w:cs="Arial Armenian"/>
                <w:sz w:val="20"/>
                <w:szCs w:val="20"/>
                <w:lang w:val="es-ES"/>
              </w:rPr>
              <w:t xml:space="preserve"> </w:t>
            </w:r>
            <w:r>
              <w:rPr>
                <w:rFonts w:ascii="GHEA Grapalat" w:hAnsi="GHEA Grapalat" w:cs="Sylfaen"/>
                <w:sz w:val="20"/>
                <w:szCs w:val="20"/>
              </w:rPr>
              <w:t>օրվա</w:t>
            </w:r>
            <w:r>
              <w:rPr>
                <w:rFonts w:ascii="GHEA Grapalat" w:hAnsi="GHEA Grapalat" w:cs="Arial Armenia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w:t>
            </w:r>
          </w:p>
        </w:tc>
      </w:tr>
    </w:tbl>
    <w:p w:rsidR="00BF7179" w:rsidRDefault="00BF7179" w:rsidP="00BF7179">
      <w:pPr>
        <w:rPr>
          <w:rFonts w:ascii="GHEA Grapalat" w:hAnsi="GHEA Grapalat"/>
          <w:sz w:val="20"/>
          <w:lang w:val="es-ES"/>
        </w:rPr>
      </w:pPr>
    </w:p>
    <w:tbl>
      <w:tblPr>
        <w:tblW w:w="9645" w:type="dxa"/>
        <w:jc w:val="center"/>
        <w:tblInd w:w="409" w:type="dxa"/>
        <w:tblLayout w:type="fixed"/>
        <w:tblLook w:val="04A0"/>
      </w:tblPr>
      <w:tblGrid>
        <w:gridCol w:w="4539"/>
        <w:gridCol w:w="760"/>
        <w:gridCol w:w="4346"/>
      </w:tblGrid>
      <w:tr w:rsidR="00BF7179" w:rsidTr="00BF7179">
        <w:trPr>
          <w:jc w:val="center"/>
        </w:trPr>
        <w:tc>
          <w:tcPr>
            <w:tcW w:w="4536" w:type="dxa"/>
          </w:tcPr>
          <w:p w:rsidR="00BF7179" w:rsidRDefault="00BF7179">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BF7179" w:rsidRDefault="00BF7179">
            <w:pPr>
              <w:rPr>
                <w:rFonts w:ascii="GHEA Grapalat" w:hAnsi="GHEA Grapalat"/>
              </w:rPr>
            </w:pPr>
          </w:p>
          <w:p w:rsidR="00BF7179" w:rsidRDefault="00BF7179">
            <w:pPr>
              <w:rPr>
                <w:rFonts w:ascii="GHEA Grapalat" w:hAnsi="GHEA Grapalat"/>
              </w:rPr>
            </w:pPr>
          </w:p>
          <w:p w:rsidR="00BF7179" w:rsidRDefault="00BF7179">
            <w:pPr>
              <w:jc w:val="center"/>
              <w:rPr>
                <w:rFonts w:ascii="GHEA Grapalat" w:hAnsi="GHEA Grapalat"/>
              </w:rPr>
            </w:pPr>
            <w:r>
              <w:rPr>
                <w:rFonts w:ascii="GHEA Grapalat" w:hAnsi="GHEA Grapalat"/>
              </w:rPr>
              <w:t>---------------------------------</w:t>
            </w:r>
          </w:p>
          <w:p w:rsidR="00BF7179" w:rsidRDefault="00BF717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BF7179" w:rsidRDefault="00BF7179">
            <w:pPr>
              <w:jc w:val="center"/>
              <w:rPr>
                <w:rFonts w:ascii="GHEA Grapalat" w:hAnsi="GHEA Grapalat"/>
                <w:sz w:val="18"/>
                <w:szCs w:val="18"/>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c>
          <w:tcPr>
            <w:tcW w:w="760" w:type="dxa"/>
          </w:tcPr>
          <w:p w:rsidR="00BF7179" w:rsidRDefault="00BF7179">
            <w:pPr>
              <w:jc w:val="center"/>
              <w:rPr>
                <w:rFonts w:ascii="GHEA Grapalat" w:hAnsi="GHEA Grapalat"/>
              </w:rPr>
            </w:pPr>
          </w:p>
        </w:tc>
        <w:tc>
          <w:tcPr>
            <w:tcW w:w="4343" w:type="dxa"/>
          </w:tcPr>
          <w:p w:rsidR="00BF7179" w:rsidRDefault="00BF7179">
            <w:pPr>
              <w:jc w:val="center"/>
              <w:rPr>
                <w:rFonts w:ascii="GHEA Grapalat" w:hAnsi="GHEA Grapalat" w:cs="Sylfaen"/>
                <w:bCs/>
                <w:sz w:val="20"/>
                <w:szCs w:val="20"/>
              </w:rPr>
            </w:pPr>
            <w:r>
              <w:rPr>
                <w:rFonts w:ascii="GHEA Grapalat" w:hAnsi="GHEA Grapalat" w:cs="Sylfaen"/>
                <w:bCs/>
                <w:sz w:val="20"/>
                <w:szCs w:val="20"/>
                <w:lang w:val="pt-BR"/>
              </w:rPr>
              <w:t>ՎԱՃԱՌՈՂ</w:t>
            </w:r>
          </w:p>
          <w:p w:rsidR="00BF7179" w:rsidRDefault="00BF7179">
            <w:pPr>
              <w:jc w:val="center"/>
              <w:rPr>
                <w:rFonts w:ascii="GHEA Grapalat" w:hAnsi="GHEA Grapalat"/>
              </w:rPr>
            </w:pPr>
          </w:p>
          <w:p w:rsidR="00BF7179" w:rsidRDefault="00BF7179">
            <w:pPr>
              <w:jc w:val="center"/>
              <w:rPr>
                <w:rFonts w:ascii="GHEA Grapalat" w:hAnsi="GHEA Grapalat"/>
              </w:rPr>
            </w:pPr>
          </w:p>
          <w:p w:rsidR="00BF7179" w:rsidRDefault="00BF7179">
            <w:pPr>
              <w:jc w:val="center"/>
              <w:rPr>
                <w:rFonts w:ascii="GHEA Grapalat" w:hAnsi="GHEA Grapalat"/>
              </w:rPr>
            </w:pPr>
            <w:r>
              <w:rPr>
                <w:rFonts w:ascii="GHEA Grapalat" w:hAnsi="GHEA Grapalat"/>
              </w:rPr>
              <w:t>---------------------------------</w:t>
            </w:r>
          </w:p>
          <w:p w:rsidR="00BF7179" w:rsidRDefault="00BF717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BF7179" w:rsidRDefault="00BF7179">
            <w:pPr>
              <w:jc w:val="center"/>
              <w:rPr>
                <w:rFonts w:ascii="GHEA Grapalat" w:hAnsi="GHEA Grapalat"/>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r>
    </w:tbl>
    <w:p w:rsidR="00BF7179" w:rsidRDefault="00BF7179" w:rsidP="00BF7179">
      <w:pPr>
        <w:spacing w:after="0"/>
        <w:rPr>
          <w:rFonts w:ascii="GHEA Grapalat" w:hAnsi="GHEA Grapalat"/>
          <w:sz w:val="20"/>
        </w:rPr>
        <w:sectPr w:rsidR="00BF7179">
          <w:footnotePr>
            <w:pos w:val="beneathText"/>
          </w:footnotePr>
          <w:pgSz w:w="16838" w:h="11906" w:orient="landscape"/>
          <w:pgMar w:top="360" w:right="533" w:bottom="540" w:left="720" w:header="562" w:footer="562" w:gutter="0"/>
          <w:cols w:space="720"/>
        </w:sectPr>
      </w:pPr>
    </w:p>
    <w:p w:rsidR="00BF7179" w:rsidRDefault="00BF7179" w:rsidP="00BF7179">
      <w:pPr>
        <w:jc w:val="right"/>
        <w:rPr>
          <w:rFonts w:ascii="GHEA Grapalat" w:hAnsi="GHEA Grapalat"/>
          <w:sz w:val="18"/>
        </w:rPr>
      </w:pPr>
      <w:r>
        <w:rPr>
          <w:rFonts w:ascii="GHEA Grapalat" w:hAnsi="GHEA Grapalat"/>
          <w:sz w:val="18"/>
          <w:lang w:val="hy-AM"/>
        </w:rPr>
        <w:lastRenderedPageBreak/>
        <w:t xml:space="preserve">Հավելված N </w:t>
      </w:r>
      <w:r>
        <w:rPr>
          <w:rFonts w:ascii="GHEA Grapalat" w:hAnsi="GHEA Grapalat"/>
          <w:sz w:val="18"/>
        </w:rPr>
        <w:t>3</w:t>
      </w:r>
    </w:p>
    <w:p w:rsidR="00BF7179" w:rsidRDefault="00BF7179" w:rsidP="00BF7179">
      <w:pPr>
        <w:jc w:val="right"/>
        <w:rPr>
          <w:rFonts w:ascii="GHEA Grapalat" w:hAnsi="GHEA Grapalat"/>
          <w:sz w:val="18"/>
          <w:lang w:val="hy-AM"/>
        </w:rPr>
      </w:pPr>
      <w:r>
        <w:rPr>
          <w:rFonts w:ascii="GHEA Grapalat" w:hAnsi="GHEA Grapalat"/>
          <w:sz w:val="18"/>
          <w:lang w:val="hy-AM"/>
        </w:rPr>
        <w:t xml:space="preserve">«         »              20  թ. կնքված </w:t>
      </w:r>
    </w:p>
    <w:p w:rsidR="00BF7179" w:rsidRDefault="00BF7179" w:rsidP="00BF7179">
      <w:pPr>
        <w:jc w:val="right"/>
        <w:rPr>
          <w:rFonts w:ascii="GHEA Grapalat" w:hAnsi="GHEA Grapalat"/>
          <w:sz w:val="18"/>
          <w:lang w:val="hy-AM"/>
        </w:rPr>
      </w:pPr>
      <w:r>
        <w:rPr>
          <w:rFonts w:ascii="GHEA Grapalat" w:hAnsi="GHEA Grapalat"/>
          <w:sz w:val="18"/>
          <w:lang w:val="hy-AM"/>
        </w:rPr>
        <w:t xml:space="preserve">                   </w:t>
      </w:r>
      <w:r>
        <w:rPr>
          <w:rFonts w:ascii="GHEA Grapalat" w:hAnsi="GHEA Grapalat" w:cs="Times Armenian"/>
          <w:sz w:val="18"/>
          <w:szCs w:val="18"/>
          <w:lang w:val="af-ZA"/>
        </w:rPr>
        <w:t>&lt;&lt; Վ</w:t>
      </w:r>
      <w:r>
        <w:rPr>
          <w:rFonts w:ascii="GHEA Grapalat" w:hAnsi="GHEA Grapalat" w:cs="Times Armenian"/>
          <w:sz w:val="18"/>
          <w:szCs w:val="18"/>
          <w:lang w:val="hy-AM"/>
        </w:rPr>
        <w:t>2</w:t>
      </w:r>
      <w:r>
        <w:rPr>
          <w:rFonts w:ascii="GHEA Grapalat" w:hAnsi="GHEA Grapalat"/>
          <w:bCs/>
          <w:sz w:val="18"/>
          <w:szCs w:val="18"/>
          <w:lang w:val="af-ZA"/>
        </w:rPr>
        <w:t xml:space="preserve"> Մ</w:t>
      </w:r>
      <w:r>
        <w:rPr>
          <w:rFonts w:ascii="GHEA Grapalat" w:hAnsi="GHEA Grapalat" w:cs="Times Armenian"/>
          <w:sz w:val="18"/>
          <w:szCs w:val="18"/>
          <w:lang w:val="af-ZA"/>
        </w:rPr>
        <w:t xml:space="preserve"> </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sz w:val="18"/>
          <w:lang w:val="hy-AM"/>
        </w:rPr>
        <w:t xml:space="preserve">   ծածկագրով պայմանագրի</w:t>
      </w:r>
    </w:p>
    <w:p w:rsidR="00BF7179" w:rsidRDefault="00BF7179" w:rsidP="00BF7179">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4A0"/>
      </w:tblPr>
      <w:tblGrid>
        <w:gridCol w:w="4748"/>
        <w:gridCol w:w="5002"/>
      </w:tblGrid>
      <w:tr w:rsidR="00BF7179" w:rsidTr="00BF7179">
        <w:trPr>
          <w:tblCellSpacing w:w="7" w:type="dxa"/>
          <w:jc w:val="center"/>
        </w:trPr>
        <w:tc>
          <w:tcPr>
            <w:tcW w:w="0" w:type="auto"/>
            <w:vAlign w:val="center"/>
            <w:hideMark/>
          </w:tcPr>
          <w:p w:rsidR="00BF7179" w:rsidRDefault="00232F79">
            <w:pPr>
              <w:jc w:val="center"/>
              <w:rPr>
                <w:rFonts w:ascii="Arial Unicode" w:hAnsi="Arial Unicode"/>
                <w:iCs/>
                <w:color w:val="000000"/>
                <w:sz w:val="21"/>
                <w:szCs w:val="21"/>
                <w:lang w:val="pt-BR"/>
              </w:rPr>
            </w:pPr>
            <w:r w:rsidRPr="00232F79">
              <w:pict>
                <v:rect id="_x0000_s1027" style="position:absolute;left:0;text-align:left;margin-left:189pt;margin-top:13.2pt;width:9pt;height:81pt;flip:x;z-index:251660288" stroked="f"/>
              </w:pict>
            </w:r>
            <w:r w:rsidR="00BF7179">
              <w:rPr>
                <w:rFonts w:ascii="Arial Unicode" w:hAnsi="Arial Unicode"/>
                <w:iCs/>
                <w:color w:val="000000"/>
                <w:sz w:val="21"/>
                <w:szCs w:val="21"/>
                <w:lang w:val="hy-AM"/>
              </w:rPr>
              <w:t>Պայմանագրի կողմ</w:t>
            </w:r>
            <w:r w:rsidR="00BF7179">
              <w:rPr>
                <w:rFonts w:ascii="Arial Unicode" w:hAnsi="Arial Unicode"/>
                <w:iCs/>
                <w:color w:val="000000"/>
                <w:sz w:val="21"/>
                <w:szCs w:val="21"/>
                <w:lang w:val="pt-BR"/>
              </w:rPr>
              <w:t xml:space="preserve"> </w:t>
            </w:r>
          </w:p>
          <w:p w:rsidR="00BF7179" w:rsidRDefault="00BF7179">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BF7179" w:rsidRDefault="00BF7179">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BF7179" w:rsidRDefault="00BF7179">
            <w:pPr>
              <w:jc w:val="center"/>
              <w:rPr>
                <w:rFonts w:ascii="Arial Unicode" w:hAnsi="Arial Unicode"/>
                <w:iCs/>
                <w:color w:val="000000"/>
                <w:sz w:val="21"/>
                <w:szCs w:val="21"/>
                <w:lang w:val="pt-BR"/>
              </w:rPr>
            </w:pPr>
            <w:r>
              <w:rPr>
                <w:rFonts w:ascii="Arial Unicode" w:hAnsi="Arial Unicode"/>
                <w:iCs/>
                <w:color w:val="000000"/>
                <w:sz w:val="21"/>
                <w:szCs w:val="21"/>
                <w:lang w:val="hy-AM"/>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lang w:val="hy-AM"/>
              </w:rPr>
              <w:t>վայրը</w:t>
            </w:r>
            <w:r>
              <w:rPr>
                <w:rFonts w:ascii="Arial Unicode" w:hAnsi="Arial Unicode"/>
                <w:iCs/>
                <w:color w:val="000000"/>
                <w:sz w:val="21"/>
                <w:szCs w:val="21"/>
                <w:lang w:val="pt-BR"/>
              </w:rPr>
              <w:t xml:space="preserve"> ______________</w:t>
            </w:r>
          </w:p>
          <w:p w:rsidR="00BF7179" w:rsidRDefault="00BF7179">
            <w:pPr>
              <w:jc w:val="center"/>
              <w:rPr>
                <w:rFonts w:ascii="Arial Unicode" w:hAnsi="Arial Unicode"/>
                <w:iCs/>
                <w:color w:val="000000"/>
                <w:sz w:val="21"/>
                <w:szCs w:val="21"/>
                <w:lang w:val="pt-BR"/>
              </w:rPr>
            </w:pPr>
            <w:r>
              <w:rPr>
                <w:rFonts w:ascii="Arial Unicode" w:hAnsi="Arial Unicode"/>
                <w:iCs/>
                <w:color w:val="000000"/>
                <w:sz w:val="21"/>
                <w:szCs w:val="21"/>
                <w:lang w:val="hy-AM"/>
              </w:rPr>
              <w:t>հհ</w:t>
            </w:r>
            <w:r>
              <w:rPr>
                <w:rFonts w:ascii="Arial Unicode" w:hAnsi="Arial Unicode"/>
                <w:iCs/>
                <w:color w:val="000000"/>
                <w:sz w:val="21"/>
                <w:szCs w:val="21"/>
                <w:lang w:val="pt-BR"/>
              </w:rPr>
              <w:t xml:space="preserve"> _________________________ </w:t>
            </w:r>
          </w:p>
          <w:p w:rsidR="00BF7179" w:rsidRDefault="00BF7179">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BF7179" w:rsidRDefault="00BF7179">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hideMark/>
          </w:tcPr>
          <w:p w:rsidR="00BF7179" w:rsidRDefault="00BF7179">
            <w:pPr>
              <w:jc w:val="center"/>
              <w:rPr>
                <w:rFonts w:ascii="Arial Unicode" w:hAnsi="Arial Unicode"/>
                <w:iCs/>
                <w:color w:val="000000"/>
                <w:sz w:val="21"/>
                <w:szCs w:val="21"/>
                <w:lang w:val="pt-BR"/>
              </w:rPr>
            </w:pPr>
            <w:r>
              <w:rPr>
                <w:rFonts w:ascii="Arial Unicode" w:hAnsi="Arial Unicode"/>
                <w:iCs/>
                <w:color w:val="000000"/>
                <w:sz w:val="21"/>
                <w:szCs w:val="21"/>
              </w:rPr>
              <w:t>Պատվիրատու</w:t>
            </w:r>
          </w:p>
          <w:p w:rsidR="00BF7179" w:rsidRDefault="00BF7179">
            <w:pPr>
              <w:jc w:val="center"/>
              <w:rPr>
                <w:rFonts w:ascii="Sylfaen" w:hAnsi="Sylfaen" w:cs="Sylfaen"/>
                <w:lang w:val="pt-BR"/>
              </w:rPr>
            </w:pPr>
            <w:r>
              <w:rPr>
                <w:rFonts w:ascii="Sylfaen" w:hAnsi="Sylfaen" w:cs="Sylfaen"/>
                <w:lang w:val="hy-AM"/>
              </w:rPr>
              <w:t xml:space="preserve">Վանաձորի </w:t>
            </w:r>
            <w:r>
              <w:rPr>
                <w:rFonts w:ascii="Sylfaen" w:hAnsi="Sylfaen" w:cs="Sylfaen"/>
                <w:lang w:val="nb-NO"/>
              </w:rPr>
              <w:t xml:space="preserve">թիվ </w:t>
            </w:r>
            <w:r>
              <w:rPr>
                <w:rFonts w:ascii="Sylfaen" w:hAnsi="Sylfaen" w:cs="Sylfaen"/>
                <w:lang w:val="hy-AM"/>
              </w:rPr>
              <w:t xml:space="preserve">2 </w:t>
            </w:r>
            <w:r>
              <w:rPr>
                <w:rFonts w:ascii="Sylfaen" w:hAnsi="Sylfaen" w:cs="Sylfaen"/>
              </w:rPr>
              <w:t>մանկապարտեզ</w:t>
            </w:r>
          </w:p>
          <w:p w:rsidR="00BF7179" w:rsidRDefault="00BF7179">
            <w:pPr>
              <w:jc w:val="center"/>
              <w:rPr>
                <w:rFonts w:ascii="Sylfaen" w:hAnsi="Sylfaen"/>
                <w:lang w:val="nb-NO"/>
              </w:rPr>
            </w:pPr>
            <w:r>
              <w:rPr>
                <w:rFonts w:ascii="Sylfaen" w:hAnsi="Sylfaen" w:cs="Sylfaen"/>
                <w:lang w:val="nb-NO"/>
              </w:rPr>
              <w:t xml:space="preserve"> </w:t>
            </w:r>
            <w:r>
              <w:rPr>
                <w:rFonts w:ascii="Sylfaen" w:hAnsi="Sylfaen" w:cs="Sylfaen"/>
                <w:lang w:val="hy-AM"/>
              </w:rPr>
              <w:t>ՀՈԱԿ</w:t>
            </w:r>
          </w:p>
          <w:p w:rsidR="00BF7179" w:rsidRDefault="00BF7179">
            <w:pPr>
              <w:jc w:val="center"/>
              <w:rPr>
                <w:rFonts w:ascii="Sylfaen" w:hAnsi="Sylfaen"/>
                <w:lang w:val="nb-NO"/>
              </w:rPr>
            </w:pPr>
            <w:r>
              <w:rPr>
                <w:rFonts w:ascii="Sylfaen" w:hAnsi="Sylfaen" w:cs="Sylfaen"/>
                <w:lang w:val="nb-NO"/>
              </w:rPr>
              <w:t>«</w:t>
            </w:r>
            <w:r>
              <w:rPr>
                <w:rFonts w:ascii="Sylfaen" w:hAnsi="Sylfaen" w:cs="Sylfaen"/>
                <w:lang w:val="hy-AM"/>
              </w:rPr>
              <w:t>Ամերիա</w:t>
            </w:r>
            <w:r>
              <w:rPr>
                <w:rFonts w:ascii="Sylfaen" w:hAnsi="Sylfaen" w:cs="Sylfaen"/>
                <w:lang w:val="nb-NO"/>
              </w:rPr>
              <w:t xml:space="preserve"> </w:t>
            </w:r>
            <w:r>
              <w:rPr>
                <w:rFonts w:ascii="Sylfaen" w:hAnsi="Sylfaen" w:cs="Sylfaen"/>
                <w:lang w:val="hy-AM"/>
              </w:rPr>
              <w:t>բանկ</w:t>
            </w:r>
            <w:r>
              <w:rPr>
                <w:rFonts w:ascii="Sylfaen" w:hAnsi="Sylfaen" w:cs="Times Armenian"/>
                <w:lang w:val="nb-NO"/>
              </w:rPr>
              <w:t xml:space="preserve">» </w:t>
            </w:r>
            <w:r>
              <w:rPr>
                <w:rFonts w:ascii="Sylfaen" w:hAnsi="Sylfaen" w:cs="Times Armenian"/>
                <w:lang w:val="hy-AM"/>
              </w:rPr>
              <w:t>ՓԲԸ</w:t>
            </w:r>
          </w:p>
          <w:p w:rsidR="00BF7179" w:rsidRDefault="00BF7179">
            <w:pPr>
              <w:jc w:val="center"/>
              <w:rPr>
                <w:rFonts w:ascii="Sylfaen" w:hAnsi="Sylfaen" w:cs="Sylfaen"/>
                <w:lang w:val="nb-NO"/>
              </w:rPr>
            </w:pPr>
            <w:r>
              <w:rPr>
                <w:rFonts w:ascii="Sylfaen" w:hAnsi="Sylfaen" w:cs="Sylfaen"/>
                <w:lang w:val="hy-AM"/>
              </w:rPr>
              <w:t xml:space="preserve">ՀՀ  </w:t>
            </w:r>
            <w:r>
              <w:rPr>
                <w:rFonts w:ascii="Sylfaen" w:hAnsi="Sylfaen" w:cs="Sylfaen"/>
                <w:lang w:val="nb-NO"/>
              </w:rPr>
              <w:t>1570020</w:t>
            </w:r>
            <w:r>
              <w:rPr>
                <w:rFonts w:ascii="Sylfaen" w:hAnsi="Sylfaen" w:cs="Sylfaen"/>
                <w:lang w:val="hy-AM"/>
              </w:rPr>
              <w:t>82327</w:t>
            </w:r>
            <w:r>
              <w:rPr>
                <w:rFonts w:ascii="Sylfaen" w:hAnsi="Sylfaen" w:cs="Sylfaen"/>
                <w:lang w:val="nb-NO"/>
              </w:rPr>
              <w:t>0100</w:t>
            </w:r>
          </w:p>
          <w:p w:rsidR="00BF7179" w:rsidRDefault="00BF7179">
            <w:pPr>
              <w:jc w:val="center"/>
              <w:rPr>
                <w:rFonts w:ascii="Arial Unicode" w:hAnsi="Arial Unicode"/>
                <w:iCs/>
                <w:color w:val="000000"/>
                <w:sz w:val="21"/>
                <w:szCs w:val="21"/>
                <w:lang w:val="pt-BR"/>
              </w:rPr>
            </w:pPr>
            <w:r>
              <w:rPr>
                <w:rFonts w:ascii="Sylfaen" w:hAnsi="Sylfaen" w:cs="Sylfaen"/>
                <w:lang w:val="hy-AM"/>
              </w:rPr>
              <w:t>Հ</w:t>
            </w:r>
            <w:r>
              <w:rPr>
                <w:rFonts w:ascii="Sylfaen" w:hAnsi="Sylfaen" w:cs="Times Armenian"/>
              </w:rPr>
              <w:t>ՎՀ</w:t>
            </w:r>
            <w:r>
              <w:rPr>
                <w:rFonts w:ascii="Sylfaen" w:hAnsi="Sylfaen" w:cs="Sylfaen"/>
                <w:lang w:val="hy-AM"/>
              </w:rPr>
              <w:t xml:space="preserve">Հ  </w:t>
            </w:r>
            <w:r>
              <w:rPr>
                <w:rFonts w:ascii="Sylfaen" w:hAnsi="Sylfaen" w:cs="Sylfaen"/>
                <w:lang w:val="nb-NO"/>
              </w:rPr>
              <w:t>06914</w:t>
            </w:r>
            <w:r>
              <w:rPr>
                <w:rFonts w:ascii="Sylfaen" w:hAnsi="Sylfaen" w:cs="Sylfaen"/>
                <w:lang w:val="hy-AM"/>
              </w:rPr>
              <w:t>093</w:t>
            </w:r>
          </w:p>
        </w:tc>
      </w:tr>
    </w:tbl>
    <w:p w:rsidR="00BF7179" w:rsidRDefault="00BF7179" w:rsidP="00BF7179">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BF7179" w:rsidRDefault="00BF7179" w:rsidP="00BF7179">
      <w:pPr>
        <w:ind w:firstLine="375"/>
        <w:rPr>
          <w:rFonts w:ascii="Arial Unicode" w:hAnsi="Arial Unicode"/>
          <w:iCs/>
          <w:color w:val="000000"/>
          <w:sz w:val="21"/>
          <w:szCs w:val="21"/>
          <w:lang w:val="pt-BR"/>
        </w:rPr>
      </w:pPr>
    </w:p>
    <w:p w:rsidR="00BF7179" w:rsidRDefault="00BF7179" w:rsidP="00BF7179">
      <w:pPr>
        <w:ind w:firstLine="375"/>
        <w:jc w:val="center"/>
        <w:rPr>
          <w:rFonts w:ascii="Arial Unicode" w:hAnsi="Arial Unicode"/>
          <w:iCs/>
          <w:color w:val="000000"/>
          <w:sz w:val="21"/>
          <w:szCs w:val="21"/>
          <w:lang w:val="pt-BR"/>
        </w:rPr>
      </w:pPr>
      <w:r>
        <w:rPr>
          <w:rFonts w:ascii="Arial Unicode" w:hAnsi="Arial Unicode"/>
          <w:bCs/>
          <w:iCs/>
          <w:color w:val="000000"/>
          <w:sz w:val="21"/>
        </w:rPr>
        <w:t>ԱՐՁԱՆԱԳՐՈՒԹՅՈՒՆ</w:t>
      </w:r>
      <w:r>
        <w:rPr>
          <w:rFonts w:ascii="Arial Unicode" w:hAnsi="Arial Unicode"/>
          <w:bCs/>
          <w:iCs/>
          <w:color w:val="000000"/>
          <w:sz w:val="21"/>
          <w:lang w:val="pt-BR"/>
        </w:rPr>
        <w:t xml:space="preserve"> N</w:t>
      </w:r>
    </w:p>
    <w:p w:rsidR="00BF7179" w:rsidRDefault="00BF7179" w:rsidP="00BF7179">
      <w:pPr>
        <w:ind w:firstLine="375"/>
        <w:jc w:val="center"/>
        <w:rPr>
          <w:rFonts w:ascii="Arial Unicode" w:hAnsi="Arial Unicode"/>
          <w:bCs/>
          <w:iCs/>
          <w:color w:val="000000"/>
          <w:sz w:val="21"/>
          <w:lang w:val="pt-BR"/>
        </w:rPr>
      </w:pPr>
      <w:r>
        <w:rPr>
          <w:rFonts w:ascii="Arial Unicode" w:hAnsi="Arial Unicode"/>
          <w:bCs/>
          <w:iCs/>
          <w:color w:val="000000"/>
          <w:sz w:val="21"/>
        </w:rPr>
        <w:t>ՊԱՅՄԱՆԱԳՐԻ</w:t>
      </w:r>
      <w:r>
        <w:rPr>
          <w:rFonts w:ascii="Arial Unicode" w:hAnsi="Arial Unicode"/>
          <w:bCs/>
          <w:iCs/>
          <w:color w:val="000000"/>
          <w:sz w:val="21"/>
          <w:lang w:val="pt-BR"/>
        </w:rPr>
        <w:t xml:space="preserve"> </w:t>
      </w:r>
      <w:r>
        <w:rPr>
          <w:rFonts w:ascii="Arial Unicode" w:hAnsi="Arial Unicode"/>
          <w:bCs/>
          <w:iCs/>
          <w:color w:val="000000"/>
          <w:sz w:val="21"/>
        </w:rPr>
        <w:t>ԿԱՄ</w:t>
      </w:r>
      <w:r>
        <w:rPr>
          <w:rFonts w:ascii="Arial Unicode" w:hAnsi="Arial Unicode"/>
          <w:bCs/>
          <w:iCs/>
          <w:color w:val="000000"/>
          <w:sz w:val="21"/>
          <w:lang w:val="pt-BR"/>
        </w:rPr>
        <w:t xml:space="preserve"> </w:t>
      </w:r>
      <w:r>
        <w:rPr>
          <w:rFonts w:ascii="Arial Unicode" w:hAnsi="Arial Unicode"/>
          <w:bCs/>
          <w:iCs/>
          <w:color w:val="000000"/>
          <w:sz w:val="21"/>
        </w:rPr>
        <w:t>ԴՐԱ</w:t>
      </w:r>
      <w:r>
        <w:rPr>
          <w:rFonts w:ascii="Arial Unicode" w:hAnsi="Arial Unicode"/>
          <w:bCs/>
          <w:iCs/>
          <w:color w:val="000000"/>
          <w:sz w:val="21"/>
          <w:lang w:val="pt-BR"/>
        </w:rPr>
        <w:t xml:space="preserve"> </w:t>
      </w:r>
      <w:r>
        <w:rPr>
          <w:rFonts w:ascii="Arial Unicode" w:hAnsi="Arial Unicode"/>
          <w:bCs/>
          <w:iCs/>
          <w:color w:val="000000"/>
          <w:sz w:val="21"/>
        </w:rPr>
        <w:t>ՄԻ</w:t>
      </w:r>
      <w:r>
        <w:rPr>
          <w:rFonts w:ascii="Arial Unicode" w:hAnsi="Arial Unicode"/>
          <w:bCs/>
          <w:iCs/>
          <w:color w:val="000000"/>
          <w:sz w:val="21"/>
          <w:lang w:val="pt-BR"/>
        </w:rPr>
        <w:t xml:space="preserve"> </w:t>
      </w:r>
      <w:r>
        <w:rPr>
          <w:rFonts w:ascii="Arial Unicode" w:hAnsi="Arial Unicode"/>
          <w:bCs/>
          <w:iCs/>
          <w:color w:val="000000"/>
          <w:sz w:val="21"/>
        </w:rPr>
        <w:t>ՄԱՍԻ</w:t>
      </w:r>
      <w:r>
        <w:rPr>
          <w:rFonts w:ascii="Arial Unicode" w:hAnsi="Arial Unicode"/>
          <w:bCs/>
          <w:iCs/>
          <w:color w:val="000000"/>
          <w:sz w:val="21"/>
          <w:lang w:val="pt-BR"/>
        </w:rPr>
        <w:t xml:space="preserve"> </w:t>
      </w:r>
      <w:r>
        <w:rPr>
          <w:rFonts w:ascii="Arial Unicode" w:hAnsi="Arial Unicode"/>
          <w:bCs/>
          <w:iCs/>
          <w:color w:val="000000"/>
          <w:sz w:val="21"/>
        </w:rPr>
        <w:t>ԿԱՏԱՐՄԱՆ</w:t>
      </w:r>
      <w:r>
        <w:rPr>
          <w:rFonts w:ascii="Arial Unicode" w:hAnsi="Arial Unicode"/>
          <w:bCs/>
          <w:iCs/>
          <w:color w:val="000000"/>
          <w:sz w:val="21"/>
          <w:lang w:val="pt-BR"/>
        </w:rPr>
        <w:t xml:space="preserve"> </w:t>
      </w:r>
      <w:r>
        <w:rPr>
          <w:rFonts w:ascii="Arial Unicode" w:hAnsi="Arial Unicode"/>
          <w:bCs/>
          <w:iCs/>
          <w:color w:val="000000"/>
          <w:sz w:val="21"/>
        </w:rPr>
        <w:t>ԱՐԴՅՈՒՆՔՆԵՐԻ</w:t>
      </w:r>
    </w:p>
    <w:p w:rsidR="00BF7179" w:rsidRDefault="00BF7179" w:rsidP="00BF7179">
      <w:pPr>
        <w:ind w:firstLine="375"/>
        <w:jc w:val="center"/>
        <w:rPr>
          <w:rFonts w:ascii="Arial Unicode" w:hAnsi="Arial Unicode"/>
          <w:iCs/>
          <w:color w:val="000000"/>
          <w:sz w:val="21"/>
          <w:szCs w:val="21"/>
          <w:lang w:val="pt-BR"/>
        </w:rPr>
      </w:pPr>
      <w:r>
        <w:rPr>
          <w:rFonts w:ascii="Arial Unicode" w:hAnsi="Arial Unicode"/>
          <w:bCs/>
          <w:iCs/>
          <w:color w:val="000000"/>
          <w:sz w:val="21"/>
          <w:lang w:val="pt-BR"/>
        </w:rPr>
        <w:t xml:space="preserve"> </w:t>
      </w:r>
      <w:r>
        <w:rPr>
          <w:rFonts w:ascii="Arial Unicode" w:hAnsi="Arial Unicode"/>
          <w:bCs/>
          <w:iCs/>
          <w:color w:val="000000"/>
          <w:sz w:val="21"/>
        </w:rPr>
        <w:t>ՀԱՆՁՆՄԱՆ</w:t>
      </w:r>
      <w:r>
        <w:rPr>
          <w:rFonts w:ascii="Arial Unicode" w:hAnsi="Arial Unicode"/>
          <w:bCs/>
          <w:iCs/>
          <w:color w:val="000000"/>
          <w:sz w:val="21"/>
          <w:lang w:val="pt-BR"/>
        </w:rPr>
        <w:t>-</w:t>
      </w:r>
      <w:r>
        <w:rPr>
          <w:rFonts w:ascii="Arial Unicode" w:hAnsi="Arial Unicode"/>
          <w:bCs/>
          <w:iCs/>
          <w:color w:val="000000"/>
          <w:sz w:val="21"/>
        </w:rPr>
        <w:t>ԸՆԴՈՒՆՄԱՆ</w:t>
      </w:r>
    </w:p>
    <w:p w:rsidR="00BF7179" w:rsidRDefault="00BF7179" w:rsidP="00BF7179">
      <w:pPr>
        <w:pStyle w:val="a3"/>
        <w:spacing w:line="240" w:lineRule="auto"/>
        <w:ind w:firstLine="0"/>
        <w:jc w:val="center"/>
        <w:rPr>
          <w:bCs/>
          <w:i w:val="0"/>
          <w:iCs/>
          <w:lang w:val="es-ES"/>
        </w:rPr>
      </w:pPr>
    </w:p>
    <w:p w:rsidR="00BF7179" w:rsidRDefault="00BF7179" w:rsidP="00BF7179">
      <w:pPr>
        <w:pStyle w:val="a3"/>
        <w:spacing w:line="240" w:lineRule="auto"/>
        <w:ind w:firstLine="540"/>
        <w:rPr>
          <w:i w:val="0"/>
          <w:iCs/>
          <w:lang w:val="es-ES"/>
        </w:rPr>
      </w:pPr>
      <w:r>
        <w:rPr>
          <w:i w:val="0"/>
          <w:iCs/>
          <w:lang w:val="es-ES"/>
        </w:rPr>
        <w:t>§        ¦ §                     ¦  20    Ã.</w:t>
      </w:r>
    </w:p>
    <w:p w:rsidR="00BF7179" w:rsidRDefault="00BF7179" w:rsidP="00BF7179">
      <w:pPr>
        <w:pStyle w:val="af4"/>
        <w:spacing w:before="0" w:beforeAutospacing="0" w:after="0" w:afterAutospacing="0"/>
        <w:ind w:firstLine="375"/>
        <w:rPr>
          <w:rFonts w:ascii="Arial LatArm" w:hAnsi="Arial LatArm"/>
          <w:iCs/>
          <w:sz w:val="20"/>
          <w:szCs w:val="20"/>
          <w:lang w:val="es-ES"/>
        </w:rPr>
      </w:pPr>
    </w:p>
    <w:p w:rsidR="00BF7179" w:rsidRDefault="00BF7179" w:rsidP="00BF7179">
      <w:pPr>
        <w:pStyle w:val="af4"/>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այսուհետ</w:t>
      </w:r>
      <w:r>
        <w:rPr>
          <w:rFonts w:ascii="GHEA Grapalat" w:hAnsi="GHEA Grapalat"/>
          <w:color w:val="000000"/>
          <w:sz w:val="18"/>
          <w:szCs w:val="18"/>
          <w:lang w:val="es-ES"/>
        </w:rPr>
        <w:t xml:space="preserve">` </w:t>
      </w:r>
      <w:r>
        <w:rPr>
          <w:rFonts w:ascii="GHEA Grapalat" w:hAnsi="GHEA Grapalat"/>
          <w:color w:val="000000"/>
          <w:sz w:val="18"/>
          <w:szCs w:val="18"/>
        </w:rPr>
        <w:t>Պայմանագիր</w:t>
      </w:r>
      <w:r>
        <w:rPr>
          <w:rFonts w:ascii="GHEA Grapalat" w:hAnsi="GHEA Grapalat"/>
          <w:color w:val="000000"/>
          <w:sz w:val="18"/>
          <w:szCs w:val="18"/>
          <w:lang w:val="es-ES"/>
        </w:rPr>
        <w:t xml:space="preserve">/ </w:t>
      </w:r>
      <w:r>
        <w:rPr>
          <w:rFonts w:ascii="GHEA Grapalat" w:hAnsi="GHEA Grapalat"/>
          <w:color w:val="000000"/>
          <w:sz w:val="18"/>
          <w:szCs w:val="18"/>
        </w:rPr>
        <w:t>անվանումը</w:t>
      </w:r>
      <w:r>
        <w:rPr>
          <w:rFonts w:ascii="GHEA Grapalat" w:hAnsi="GHEA Grapalat"/>
          <w:color w:val="000000"/>
          <w:sz w:val="18"/>
          <w:szCs w:val="18"/>
          <w:lang w:val="es-ES"/>
        </w:rPr>
        <w:t>` _______________________________________</w:t>
      </w:r>
    </w:p>
    <w:p w:rsidR="00BF7179" w:rsidRDefault="00BF7179" w:rsidP="00BF7179">
      <w:pPr>
        <w:pStyle w:val="af4"/>
        <w:spacing w:before="0" w:beforeAutospacing="0" w:after="0" w:afterAutospacing="0"/>
        <w:rPr>
          <w:rFonts w:ascii="GHEA Grapalat" w:hAnsi="GHEA Grapalat"/>
          <w:color w:val="000000"/>
          <w:sz w:val="18"/>
          <w:szCs w:val="18"/>
          <w:lang w:val="es-ES"/>
        </w:rPr>
      </w:pPr>
      <w:proofErr w:type="gramStart"/>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կնքման</w:t>
      </w:r>
      <w:r>
        <w:rPr>
          <w:rFonts w:ascii="GHEA Grapalat" w:hAnsi="GHEA Grapalat"/>
          <w:color w:val="000000"/>
          <w:sz w:val="18"/>
          <w:szCs w:val="18"/>
          <w:lang w:val="es-ES"/>
        </w:rPr>
        <w:t xml:space="preserve"> </w:t>
      </w:r>
      <w:r>
        <w:rPr>
          <w:rFonts w:ascii="GHEA Grapalat" w:hAnsi="GHEA Grapalat"/>
          <w:color w:val="000000"/>
          <w:sz w:val="18"/>
          <w:szCs w:val="18"/>
        </w:rPr>
        <w:t>ամսաթիվը</w:t>
      </w:r>
      <w:r>
        <w:rPr>
          <w:rFonts w:ascii="GHEA Grapalat" w:hAnsi="GHEA Grapalat"/>
          <w:color w:val="000000"/>
          <w:sz w:val="18"/>
          <w:szCs w:val="18"/>
          <w:lang w:val="es-ES"/>
        </w:rPr>
        <w:t xml:space="preserve">` «____» «__________________» 20 </w:t>
      </w:r>
      <w:r>
        <w:rPr>
          <w:rFonts w:ascii="GHEA Grapalat" w:hAnsi="GHEA Grapalat"/>
          <w:color w:val="000000"/>
          <w:sz w:val="18"/>
          <w:szCs w:val="18"/>
        </w:rPr>
        <w:t>թ</w:t>
      </w:r>
      <w:r>
        <w:rPr>
          <w:rFonts w:ascii="GHEA Grapalat" w:hAnsi="GHEA Grapalat"/>
          <w:color w:val="000000"/>
          <w:sz w:val="18"/>
          <w:szCs w:val="18"/>
          <w:lang w:val="es-ES"/>
        </w:rPr>
        <w:t>.</w:t>
      </w:r>
      <w:proofErr w:type="gramEnd"/>
    </w:p>
    <w:p w:rsidR="00BF7179" w:rsidRDefault="00BF7179" w:rsidP="00BF7179">
      <w:pPr>
        <w:pStyle w:val="af4"/>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համարը</w:t>
      </w:r>
      <w:r>
        <w:rPr>
          <w:rFonts w:ascii="GHEA Grapalat" w:hAnsi="GHEA Grapalat"/>
          <w:color w:val="000000"/>
          <w:sz w:val="18"/>
          <w:szCs w:val="18"/>
          <w:lang w:val="es-ES"/>
        </w:rPr>
        <w:t>`    __________</w:t>
      </w:r>
    </w:p>
    <w:p w:rsidR="00BF7179" w:rsidRDefault="00BF7179" w:rsidP="00BF7179">
      <w:pPr>
        <w:rPr>
          <w:rFonts w:ascii="GHEA Grapalat" w:hAnsi="GHEA Grapalat"/>
          <w:iCs/>
          <w:color w:val="000000"/>
          <w:sz w:val="18"/>
          <w:szCs w:val="18"/>
          <w:lang w:val="es-ES"/>
        </w:rPr>
      </w:pPr>
      <w:r>
        <w:rPr>
          <w:rFonts w:ascii="GHEA Grapalat" w:hAnsi="GHEA Grapalat"/>
          <w:iCs/>
          <w:color w:val="000000"/>
          <w:sz w:val="18"/>
          <w:szCs w:val="18"/>
        </w:rPr>
        <w:t>Պատվիրատուն՝</w:t>
      </w:r>
      <w:r>
        <w:rPr>
          <w:rFonts w:ascii="GHEA Grapalat" w:hAnsi="GHEA Grapalat"/>
          <w:iCs/>
          <w:color w:val="000000"/>
          <w:sz w:val="18"/>
          <w:szCs w:val="18"/>
          <w:lang w:val="es-ES"/>
        </w:rPr>
        <w:t xml:space="preserve"> </w:t>
      </w:r>
      <w:r>
        <w:rPr>
          <w:rFonts w:ascii="GHEA Grapalat" w:hAnsi="GHEA Grapalat"/>
          <w:iCs/>
          <w:color w:val="000000"/>
          <w:sz w:val="18"/>
          <w:szCs w:val="18"/>
        </w:rPr>
        <w:t>ի</w:t>
      </w:r>
      <w:r>
        <w:rPr>
          <w:rFonts w:ascii="GHEA Grapalat" w:hAnsi="GHEA Grapalat"/>
          <w:iCs/>
          <w:color w:val="000000"/>
          <w:sz w:val="18"/>
          <w:szCs w:val="18"/>
          <w:lang w:val="es-ES"/>
        </w:rPr>
        <w:t xml:space="preserve"> </w:t>
      </w:r>
      <w:r>
        <w:rPr>
          <w:rFonts w:ascii="GHEA Grapalat" w:hAnsi="GHEA Grapalat"/>
          <w:iCs/>
          <w:color w:val="000000"/>
          <w:sz w:val="18"/>
          <w:szCs w:val="18"/>
        </w:rPr>
        <w:t>դեմս</w:t>
      </w:r>
      <w:r>
        <w:rPr>
          <w:rFonts w:ascii="GHEA Grapalat" w:hAnsi="GHEA Grapalat"/>
          <w:iCs/>
          <w:color w:val="000000"/>
          <w:sz w:val="18"/>
          <w:szCs w:val="18"/>
          <w:lang w:val="es-ES"/>
        </w:rPr>
        <w:t xml:space="preserve">    _____________________________________________</w:t>
      </w:r>
      <w:r>
        <w:rPr>
          <w:rFonts w:ascii="GHEA Grapalat" w:hAnsi="GHEA Grapalat"/>
          <w:color w:val="000000"/>
          <w:sz w:val="18"/>
          <w:szCs w:val="18"/>
          <w:lang w:val="es-ES"/>
        </w:rPr>
        <w:t>_____________________</w:t>
      </w:r>
      <w:r>
        <w:rPr>
          <w:rFonts w:ascii="GHEA Grapalat" w:hAnsi="GHEA Grapalat"/>
          <w:iCs/>
          <w:color w:val="000000"/>
          <w:sz w:val="18"/>
          <w:szCs w:val="18"/>
          <w:lang w:val="es-ES"/>
        </w:rPr>
        <w:t xml:space="preserve"> </w:t>
      </w:r>
      <w:r>
        <w:rPr>
          <w:rFonts w:ascii="GHEA Grapalat" w:hAnsi="GHEA Grapalat"/>
          <w:iCs/>
          <w:color w:val="000000"/>
          <w:sz w:val="18"/>
          <w:szCs w:val="18"/>
        </w:rPr>
        <w:t>և</w:t>
      </w:r>
      <w:r>
        <w:rPr>
          <w:rFonts w:ascii="GHEA Grapalat" w:hAnsi="GHEA Grapalat"/>
          <w:iCs/>
          <w:color w:val="000000"/>
          <w:sz w:val="18"/>
          <w:szCs w:val="18"/>
          <w:lang w:val="es-ES"/>
        </w:rPr>
        <w:t xml:space="preserve"> </w:t>
      </w:r>
    </w:p>
    <w:p w:rsidR="00BF7179" w:rsidRDefault="00BF7179" w:rsidP="00BF7179">
      <w:pPr>
        <w:pStyle w:val="a3"/>
        <w:spacing w:line="240" w:lineRule="auto"/>
        <w:ind w:firstLine="0"/>
        <w:rPr>
          <w:rFonts w:ascii="GHEA Grapalat" w:hAnsi="GHEA Grapalat" w:cs="Sylfaen"/>
          <w:i w:val="0"/>
          <w:iCs/>
          <w:sz w:val="18"/>
          <w:szCs w:val="18"/>
          <w:lang w:val="es-ES"/>
        </w:rPr>
      </w:pPr>
      <w:r>
        <w:rPr>
          <w:rFonts w:ascii="GHEA Grapalat" w:hAnsi="GHEA Grapalat"/>
          <w:i w:val="0"/>
          <w:color w:val="000000"/>
          <w:sz w:val="18"/>
          <w:szCs w:val="18"/>
        </w:rPr>
        <w:t>Պայմանագրի</w:t>
      </w:r>
      <w:r>
        <w:rPr>
          <w:rFonts w:ascii="GHEA Grapalat" w:hAnsi="GHEA Grapalat"/>
          <w:i w:val="0"/>
          <w:color w:val="000000"/>
          <w:sz w:val="18"/>
          <w:szCs w:val="18"/>
          <w:lang w:val="es-ES"/>
        </w:rPr>
        <w:t xml:space="preserve"> </w:t>
      </w:r>
      <w:r>
        <w:rPr>
          <w:rFonts w:ascii="GHEA Grapalat" w:hAnsi="GHEA Grapalat"/>
          <w:i w:val="0"/>
          <w:color w:val="000000"/>
          <w:sz w:val="18"/>
          <w:szCs w:val="18"/>
        </w:rPr>
        <w:t>կողմը՝</w:t>
      </w:r>
      <w:r>
        <w:rPr>
          <w:rFonts w:ascii="GHEA Grapalat" w:hAnsi="GHEA Grapalat"/>
          <w:i w:val="0"/>
          <w:color w:val="000000"/>
          <w:sz w:val="18"/>
          <w:szCs w:val="18"/>
          <w:lang w:val="es-ES"/>
        </w:rPr>
        <w:t xml:space="preserve"> </w:t>
      </w:r>
      <w:r>
        <w:rPr>
          <w:rFonts w:ascii="GHEA Grapalat" w:hAnsi="GHEA Grapalat"/>
          <w:i w:val="0"/>
          <w:color w:val="000000"/>
          <w:sz w:val="18"/>
          <w:szCs w:val="18"/>
        </w:rPr>
        <w:t>ի</w:t>
      </w:r>
      <w:r>
        <w:rPr>
          <w:rFonts w:ascii="GHEA Grapalat" w:hAnsi="GHEA Grapalat"/>
          <w:i w:val="0"/>
          <w:color w:val="000000"/>
          <w:sz w:val="18"/>
          <w:szCs w:val="18"/>
          <w:lang w:val="es-ES"/>
        </w:rPr>
        <w:t xml:space="preserve"> </w:t>
      </w:r>
      <w:r>
        <w:rPr>
          <w:rFonts w:ascii="GHEA Grapalat" w:hAnsi="GHEA Grapalat"/>
          <w:i w:val="0"/>
          <w:color w:val="000000"/>
          <w:sz w:val="18"/>
          <w:szCs w:val="18"/>
        </w:rPr>
        <w:t>դեմս</w:t>
      </w:r>
      <w:r>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Pr>
          <w:rFonts w:ascii="GHEA Grapalat" w:hAnsi="GHEA Grapalat"/>
          <w:i w:val="0"/>
          <w:color w:val="000000"/>
          <w:sz w:val="18"/>
          <w:szCs w:val="18"/>
        </w:rPr>
        <w:t>թ</w:t>
      </w:r>
      <w:r>
        <w:rPr>
          <w:rFonts w:ascii="GHEA Grapalat" w:hAnsi="GHEA Grapalat"/>
          <w:i w:val="0"/>
          <w:color w:val="000000"/>
          <w:sz w:val="18"/>
          <w:szCs w:val="18"/>
          <w:lang w:val="es-ES"/>
        </w:rPr>
        <w:t xml:space="preserve">. կազմված` գնման հայտը նախագծած ներկայացուցչի N </w:t>
      </w:r>
      <w:r>
        <w:rPr>
          <w:rFonts w:ascii="GHEA Grapalat" w:hAnsi="GHEA Grapalat"/>
          <w:i w:val="0"/>
          <w:color w:val="000000"/>
          <w:sz w:val="18"/>
          <w:szCs w:val="18"/>
          <w:u w:val="single"/>
          <w:lang w:val="es-ES"/>
        </w:rPr>
        <w:t xml:space="preserve">  </w:t>
      </w:r>
      <w:r>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F7179" w:rsidRDefault="00BF7179" w:rsidP="00BF7179">
      <w:pPr>
        <w:ind w:firstLine="375"/>
        <w:rPr>
          <w:rFonts w:ascii="GHEA Grapalat" w:hAnsi="GHEA Grapalat"/>
          <w:iCs/>
          <w:color w:val="000000"/>
          <w:sz w:val="18"/>
          <w:szCs w:val="18"/>
          <w:lang w:val="es-ES"/>
        </w:rPr>
      </w:pPr>
      <w:r>
        <w:rPr>
          <w:rFonts w:ascii="GHEA Grapalat" w:hAnsi="GHEA Grapalat"/>
          <w:iCs/>
          <w:color w:val="000000"/>
          <w:sz w:val="18"/>
          <w:szCs w:val="18"/>
        </w:rPr>
        <w:t>Պայմանագրի</w:t>
      </w:r>
      <w:r>
        <w:rPr>
          <w:rFonts w:ascii="GHEA Grapalat" w:hAnsi="GHEA Grapalat"/>
          <w:iCs/>
          <w:color w:val="000000"/>
          <w:sz w:val="18"/>
          <w:szCs w:val="18"/>
          <w:lang w:val="es-ES"/>
        </w:rPr>
        <w:t xml:space="preserve"> </w:t>
      </w:r>
      <w:r>
        <w:rPr>
          <w:rFonts w:ascii="GHEA Grapalat" w:hAnsi="GHEA Grapalat"/>
          <w:iCs/>
          <w:color w:val="000000"/>
          <w:sz w:val="18"/>
          <w:szCs w:val="18"/>
        </w:rPr>
        <w:t>շրջանակներում</w:t>
      </w:r>
      <w:r>
        <w:rPr>
          <w:rFonts w:ascii="GHEA Grapalat" w:hAnsi="GHEA Grapalat"/>
          <w:iCs/>
          <w:color w:val="000000"/>
          <w:sz w:val="18"/>
          <w:szCs w:val="18"/>
          <w:lang w:val="es-ES"/>
        </w:rPr>
        <w:t xml:space="preserve"> </w:t>
      </w:r>
      <w:r>
        <w:rPr>
          <w:rFonts w:ascii="GHEA Grapalat" w:hAnsi="GHEA Grapalat"/>
          <w:iCs/>
          <w:snapToGrid w:val="0"/>
          <w:color w:val="000000"/>
          <w:sz w:val="18"/>
          <w:szCs w:val="18"/>
          <w:lang w:val="es-ES"/>
        </w:rPr>
        <w:t xml:space="preserve">Պայմանագրի կողմը  </w:t>
      </w:r>
      <w:r>
        <w:rPr>
          <w:rFonts w:ascii="GHEA Grapalat" w:hAnsi="GHEA Grapalat"/>
          <w:iCs/>
          <w:color w:val="000000"/>
          <w:sz w:val="18"/>
          <w:szCs w:val="18"/>
        </w:rPr>
        <w:t>մատակարարել</w:t>
      </w:r>
      <w:r>
        <w:rPr>
          <w:rFonts w:ascii="GHEA Grapalat" w:hAnsi="GHEA Grapalat"/>
          <w:iCs/>
          <w:color w:val="000000"/>
          <w:sz w:val="18"/>
          <w:szCs w:val="18"/>
          <w:lang w:val="es-ES"/>
        </w:rPr>
        <w:t xml:space="preserve"> </w:t>
      </w:r>
      <w:r>
        <w:rPr>
          <w:rFonts w:ascii="GHEA Grapalat" w:hAnsi="GHEA Grapalat"/>
          <w:iCs/>
          <w:color w:val="000000"/>
          <w:sz w:val="18"/>
          <w:szCs w:val="18"/>
        </w:rPr>
        <w:t>է</w:t>
      </w:r>
      <w:r>
        <w:rPr>
          <w:rFonts w:ascii="GHEA Grapalat" w:hAnsi="GHEA Grapalat"/>
          <w:iCs/>
          <w:color w:val="000000"/>
          <w:sz w:val="18"/>
          <w:szCs w:val="18"/>
          <w:lang w:val="es-ES"/>
        </w:rPr>
        <w:t xml:space="preserve"> </w:t>
      </w:r>
      <w:r>
        <w:rPr>
          <w:rFonts w:ascii="GHEA Grapalat" w:hAnsi="GHEA Grapalat"/>
          <w:iCs/>
          <w:color w:val="000000"/>
          <w:sz w:val="18"/>
          <w:szCs w:val="18"/>
        </w:rPr>
        <w:t>հետևյալ</w:t>
      </w:r>
      <w:r>
        <w:rPr>
          <w:rFonts w:ascii="GHEA Grapalat" w:hAnsi="GHEA Grapalat"/>
          <w:iCs/>
          <w:color w:val="000000"/>
          <w:sz w:val="18"/>
          <w:szCs w:val="18"/>
          <w:lang w:val="es-ES"/>
        </w:rPr>
        <w:t xml:space="preserve"> </w:t>
      </w:r>
      <w:r>
        <w:rPr>
          <w:rFonts w:ascii="GHEA Grapalat" w:hAnsi="GHEA Grapalat"/>
          <w:iCs/>
          <w:color w:val="000000"/>
          <w:sz w:val="18"/>
          <w:szCs w:val="18"/>
        </w:rPr>
        <w:t>ապրանքները</w:t>
      </w:r>
      <w:r>
        <w:rPr>
          <w:rFonts w:ascii="GHEA Grapalat" w:hAnsi="GHEA Grapalat"/>
          <w:iCs/>
          <w:color w:val="000000"/>
          <w:sz w:val="18"/>
          <w:szCs w:val="18"/>
          <w:lang w:val="es-ES"/>
        </w:rPr>
        <w:t xml:space="preserve"> </w:t>
      </w:r>
      <w:r>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BF7179" w:rsidTr="00BF717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cs="Sylfaen"/>
                <w:sz w:val="16"/>
                <w:szCs w:val="18"/>
                <w:lang w:val="ru-RU" w:eastAsia="ru-RU"/>
              </w:rPr>
              <w:t>Մատակարարված</w:t>
            </w:r>
            <w:r>
              <w:rPr>
                <w:rFonts w:ascii="GHEA Grapalat" w:hAnsi="GHEA Grapalat" w:cs="Courier New"/>
                <w:sz w:val="16"/>
                <w:szCs w:val="18"/>
                <w:lang w:val="ru-RU" w:eastAsia="ru-RU"/>
              </w:rPr>
              <w:t xml:space="preserve"> </w:t>
            </w:r>
            <w:r>
              <w:rPr>
                <w:rFonts w:ascii="GHEA Grapalat" w:hAnsi="GHEA Grapalat" w:cs="Sylfaen"/>
                <w:sz w:val="16"/>
                <w:szCs w:val="18"/>
                <w:lang w:val="ru-RU" w:eastAsia="ru-RU"/>
              </w:rPr>
              <w:t>ապրանքների</w:t>
            </w:r>
          </w:p>
        </w:tc>
      </w:tr>
      <w:tr w:rsidR="00BF7179" w:rsidTr="00BF7179">
        <w:tc>
          <w:tcPr>
            <w:tcW w:w="360" w:type="dxa"/>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eastAsia="Times New Roman" w:hAnsi="GHEA Grapalat" w:cs="Times New Roman"/>
                <w:sz w:val="16"/>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Վճարման ժամկետը /ըստ վճարման ժամանակացույցի/</w:t>
            </w:r>
          </w:p>
        </w:tc>
      </w:tr>
      <w:tr w:rsidR="00BF7179" w:rsidTr="00BF717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eastAsia="Times New Roman" w:hAnsi="GHEA Grapalat" w:cs="Times New Roman"/>
                <w:sz w:val="16"/>
                <w:szCs w:val="18"/>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eastAsia="Times New Roman" w:hAnsi="GHEA Grapalat" w:cs="Times New Roman"/>
                <w:sz w:val="16"/>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eastAsia="Times New Roman" w:hAnsi="GHEA Grapalat" w:cs="Times New Roman"/>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eastAsia="Times New Roman" w:hAnsi="GHEA Grapalat" w:cs="Times New Roman"/>
                <w:sz w:val="16"/>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eastAsia="Times New Roman" w:hAnsi="GHEA Grapalat" w:cs="Times New Roman"/>
                <w:sz w:val="16"/>
                <w:szCs w:val="18"/>
              </w:rPr>
            </w:pPr>
          </w:p>
        </w:tc>
      </w:tr>
      <w:tr w:rsidR="00BF7179" w:rsidTr="00BF7179">
        <w:tc>
          <w:tcPr>
            <w:tcW w:w="360" w:type="dxa"/>
            <w:tcBorders>
              <w:top w:val="single" w:sz="4" w:space="0" w:color="auto"/>
              <w:left w:val="single" w:sz="4" w:space="0" w:color="auto"/>
              <w:bottom w:val="single" w:sz="4" w:space="0" w:color="auto"/>
              <w:right w:val="single" w:sz="4" w:space="0" w:color="auto"/>
            </w:tcBorders>
            <w:vAlign w:val="center"/>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p>
        </w:tc>
        <w:tc>
          <w:tcPr>
            <w:tcW w:w="1800" w:type="dxa"/>
            <w:tcBorders>
              <w:top w:val="single" w:sz="4" w:space="0" w:color="auto"/>
              <w:left w:val="single" w:sz="4" w:space="0" w:color="auto"/>
              <w:bottom w:val="single" w:sz="4" w:space="0" w:color="auto"/>
              <w:right w:val="single" w:sz="4" w:space="0" w:color="auto"/>
            </w:tcBorders>
            <w:vAlign w:val="center"/>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p>
        </w:tc>
        <w:tc>
          <w:tcPr>
            <w:tcW w:w="1800" w:type="dxa"/>
            <w:tcBorders>
              <w:top w:val="single" w:sz="4" w:space="0" w:color="auto"/>
              <w:left w:val="single" w:sz="4" w:space="0" w:color="auto"/>
              <w:bottom w:val="single" w:sz="4" w:space="0" w:color="auto"/>
              <w:right w:val="single" w:sz="4" w:space="0" w:color="auto"/>
            </w:tcBorders>
            <w:vAlign w:val="center"/>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BF7179" w:rsidRDefault="00BF7179">
            <w:pPr>
              <w:pStyle w:val="af4"/>
              <w:spacing w:before="0" w:beforeAutospacing="0" w:after="0" w:afterAutospacing="0" w:line="276" w:lineRule="auto"/>
              <w:jc w:val="center"/>
              <w:rPr>
                <w:rFonts w:ascii="GHEA Grapalat" w:hAnsi="GHEA Grapalat"/>
                <w:sz w:val="16"/>
                <w:szCs w:val="18"/>
                <w:lang w:val="ru-RU" w:eastAsia="ru-RU"/>
              </w:rPr>
            </w:pPr>
          </w:p>
        </w:tc>
      </w:tr>
      <w:tr w:rsidR="00BF7179" w:rsidTr="00BF7179">
        <w:tc>
          <w:tcPr>
            <w:tcW w:w="360" w:type="dxa"/>
            <w:tcBorders>
              <w:top w:val="single" w:sz="4" w:space="0" w:color="auto"/>
              <w:left w:val="single" w:sz="4" w:space="0" w:color="auto"/>
              <w:bottom w:val="single" w:sz="4" w:space="0" w:color="auto"/>
              <w:right w:val="single" w:sz="4" w:space="0" w:color="auto"/>
            </w:tcBorders>
          </w:tcPr>
          <w:p w:rsidR="00BF7179" w:rsidRDefault="00BF7179">
            <w:pPr>
              <w:pStyle w:val="af4"/>
              <w:spacing w:before="0" w:beforeAutospacing="0" w:after="0" w:afterAutospacing="0" w:line="276" w:lineRule="auto"/>
              <w:jc w:val="center"/>
              <w:rPr>
                <w:rFonts w:ascii="GHEA Grapalat" w:hAnsi="GHEA Grapalat"/>
                <w:sz w:val="16"/>
                <w:lang w:val="ru-RU" w:eastAsia="ru-RU"/>
              </w:rPr>
            </w:pPr>
          </w:p>
        </w:tc>
        <w:tc>
          <w:tcPr>
            <w:tcW w:w="1260" w:type="dxa"/>
            <w:tcBorders>
              <w:top w:val="single" w:sz="4" w:space="0" w:color="auto"/>
              <w:left w:val="single" w:sz="4" w:space="0" w:color="auto"/>
              <w:bottom w:val="single" w:sz="4" w:space="0" w:color="auto"/>
              <w:right w:val="single" w:sz="4" w:space="0" w:color="auto"/>
            </w:tcBorders>
          </w:tcPr>
          <w:p w:rsidR="00BF7179" w:rsidRDefault="00BF7179">
            <w:pPr>
              <w:pStyle w:val="af4"/>
              <w:spacing w:before="0" w:beforeAutospacing="0" w:after="0" w:afterAutospacing="0" w:line="276" w:lineRule="auto"/>
              <w:jc w:val="center"/>
              <w:rPr>
                <w:rFonts w:ascii="GHEA Grapalat" w:hAnsi="GHEA Grapalat"/>
                <w:sz w:val="16"/>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BF7179" w:rsidRDefault="00BF7179">
            <w:pPr>
              <w:pStyle w:val="af4"/>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BF7179" w:rsidRDefault="00BF7179">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BF7179" w:rsidRDefault="00BF7179">
            <w:pPr>
              <w:pStyle w:val="af4"/>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BF7179" w:rsidRDefault="00BF7179">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BF7179" w:rsidRDefault="00BF7179">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BF7179" w:rsidRDefault="00BF7179">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BF7179" w:rsidRDefault="00BF7179">
            <w:pPr>
              <w:pStyle w:val="af4"/>
              <w:spacing w:before="0" w:beforeAutospacing="0" w:after="0" w:afterAutospacing="0" w:line="276" w:lineRule="auto"/>
              <w:jc w:val="center"/>
              <w:rPr>
                <w:rFonts w:ascii="GHEA Grapalat" w:hAnsi="GHEA Grapalat"/>
                <w:sz w:val="16"/>
                <w:lang w:val="ru-RU" w:eastAsia="ru-RU"/>
              </w:rPr>
            </w:pPr>
          </w:p>
        </w:tc>
      </w:tr>
      <w:tr w:rsidR="00BF7179" w:rsidTr="00BF7179">
        <w:tc>
          <w:tcPr>
            <w:tcW w:w="360" w:type="dxa"/>
            <w:tcBorders>
              <w:top w:val="single" w:sz="4" w:space="0" w:color="auto"/>
              <w:left w:val="single" w:sz="4" w:space="0" w:color="auto"/>
              <w:bottom w:val="single" w:sz="4" w:space="0" w:color="auto"/>
              <w:right w:val="single" w:sz="4" w:space="0" w:color="auto"/>
            </w:tcBorders>
          </w:tcPr>
          <w:p w:rsidR="00BF7179" w:rsidRDefault="00BF7179">
            <w:pPr>
              <w:pStyle w:val="af4"/>
              <w:spacing w:before="0" w:beforeAutospacing="0" w:after="0" w:afterAutospacing="0" w:line="276" w:lineRule="auto"/>
              <w:jc w:val="center"/>
              <w:rPr>
                <w:rFonts w:ascii="GHEA Grapalat" w:hAnsi="GHEA Grapalat"/>
                <w:sz w:val="16"/>
                <w:lang w:val="ru-RU" w:eastAsia="ru-RU"/>
              </w:rPr>
            </w:pPr>
          </w:p>
        </w:tc>
        <w:tc>
          <w:tcPr>
            <w:tcW w:w="1260" w:type="dxa"/>
            <w:tcBorders>
              <w:top w:val="single" w:sz="4" w:space="0" w:color="auto"/>
              <w:left w:val="single" w:sz="4" w:space="0" w:color="auto"/>
              <w:bottom w:val="single" w:sz="4" w:space="0" w:color="auto"/>
              <w:right w:val="single" w:sz="4" w:space="0" w:color="auto"/>
            </w:tcBorders>
          </w:tcPr>
          <w:p w:rsidR="00BF7179" w:rsidRDefault="00BF7179">
            <w:pPr>
              <w:pStyle w:val="af4"/>
              <w:spacing w:before="0" w:beforeAutospacing="0" w:after="0" w:afterAutospacing="0" w:line="276" w:lineRule="auto"/>
              <w:jc w:val="center"/>
              <w:rPr>
                <w:rFonts w:ascii="GHEA Grapalat" w:hAnsi="GHEA Grapalat"/>
                <w:sz w:val="16"/>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BF7179" w:rsidRDefault="00BF7179">
            <w:pPr>
              <w:pStyle w:val="af4"/>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BF7179" w:rsidRDefault="00BF7179">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BF7179" w:rsidRDefault="00BF7179">
            <w:pPr>
              <w:pStyle w:val="af4"/>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BF7179" w:rsidRDefault="00BF7179">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BF7179" w:rsidRDefault="00BF7179">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BF7179" w:rsidRDefault="00BF7179">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BF7179" w:rsidRDefault="00BF7179">
            <w:pPr>
              <w:pStyle w:val="af4"/>
              <w:spacing w:before="0" w:beforeAutospacing="0" w:after="0" w:afterAutospacing="0" w:line="276" w:lineRule="auto"/>
              <w:jc w:val="center"/>
              <w:rPr>
                <w:rFonts w:ascii="GHEA Grapalat" w:hAnsi="GHEA Grapalat"/>
                <w:sz w:val="16"/>
                <w:lang w:val="ru-RU" w:eastAsia="ru-RU"/>
              </w:rPr>
            </w:pPr>
          </w:p>
        </w:tc>
      </w:tr>
    </w:tbl>
    <w:p w:rsidR="00BF7179" w:rsidRDefault="00BF7179" w:rsidP="00BF7179">
      <w:pPr>
        <w:pStyle w:val="af4"/>
        <w:spacing w:before="0" w:beforeAutospacing="0" w:after="0" w:afterAutospacing="0"/>
        <w:rPr>
          <w:rFonts w:ascii="GHEA Grapalat" w:hAnsi="GHEA Grapalat"/>
          <w:iCs/>
          <w:snapToGrid w:val="0"/>
          <w:color w:val="000000"/>
          <w:sz w:val="19"/>
          <w:szCs w:val="21"/>
          <w:lang w:val="es-ES"/>
        </w:rPr>
      </w:pPr>
      <w:r>
        <w:rPr>
          <w:rFonts w:ascii="Arial" w:hAnsi="Arial" w:cs="Arial"/>
          <w:iCs/>
          <w:color w:val="000000"/>
          <w:sz w:val="21"/>
          <w:szCs w:val="21"/>
          <w:lang w:val="es-ES"/>
        </w:rPr>
        <w:t>  </w:t>
      </w:r>
      <w:r>
        <w:rPr>
          <w:rFonts w:ascii="GHEA Grapalat" w:hAnsi="GHEA Grapalat"/>
          <w:color w:val="000000"/>
          <w:sz w:val="18"/>
          <w:szCs w:val="18"/>
        </w:rPr>
        <w:t>Վերոհիշյալ</w:t>
      </w:r>
      <w:r>
        <w:rPr>
          <w:rFonts w:ascii="GHEA Grapalat" w:hAnsi="GHEA Grapalat"/>
          <w:color w:val="000000"/>
          <w:sz w:val="18"/>
          <w:szCs w:val="18"/>
          <w:lang w:val="ru-RU"/>
        </w:rPr>
        <w:t xml:space="preserve"> </w:t>
      </w:r>
      <w:r>
        <w:rPr>
          <w:rFonts w:ascii="GHEA Grapalat" w:hAnsi="GHEA Grapalat"/>
          <w:color w:val="000000"/>
          <w:sz w:val="18"/>
          <w:szCs w:val="18"/>
        </w:rPr>
        <w:t>մատակարարումների</w:t>
      </w:r>
      <w:r>
        <w:rPr>
          <w:rFonts w:ascii="GHEA Grapalat" w:hAnsi="GHEA Grapalat"/>
          <w:color w:val="000000"/>
          <w:sz w:val="18"/>
          <w:szCs w:val="18"/>
          <w:lang w:val="ru-RU"/>
        </w:rPr>
        <w:t xml:space="preserve"> </w:t>
      </w:r>
      <w:r>
        <w:rPr>
          <w:rFonts w:ascii="GHEA Grapalat" w:hAnsi="GHEA Grapalat"/>
          <w:color w:val="000000"/>
          <w:sz w:val="18"/>
          <w:szCs w:val="18"/>
        </w:rPr>
        <w:t>կատարման</w:t>
      </w:r>
      <w:r>
        <w:rPr>
          <w:rFonts w:ascii="GHEA Grapalat" w:hAnsi="GHEA Grapalat"/>
          <w:color w:val="000000"/>
          <w:sz w:val="18"/>
          <w:szCs w:val="18"/>
          <w:lang w:val="ru-RU"/>
        </w:rPr>
        <w:t xml:space="preserve"> </w:t>
      </w:r>
      <w:r>
        <w:rPr>
          <w:rFonts w:ascii="GHEA Grapalat" w:hAnsi="GHEA Grapalat"/>
          <w:color w:val="000000"/>
          <w:sz w:val="18"/>
          <w:szCs w:val="18"/>
        </w:rPr>
        <w:t>վերաբերյալ</w:t>
      </w:r>
      <w:r>
        <w:rPr>
          <w:rFonts w:ascii="GHEA Grapalat" w:hAnsi="GHEA Grapalat"/>
          <w:color w:val="000000"/>
          <w:sz w:val="18"/>
          <w:szCs w:val="18"/>
          <w:lang w:val="ru-RU"/>
        </w:rPr>
        <w:t xml:space="preserve"> </w:t>
      </w:r>
      <w:r>
        <w:rPr>
          <w:rFonts w:ascii="GHEA Grapalat" w:hAnsi="GHEA Grapalat"/>
          <w:color w:val="000000"/>
          <w:sz w:val="18"/>
          <w:szCs w:val="18"/>
        </w:rPr>
        <w:t>բոլոր</w:t>
      </w:r>
      <w:r>
        <w:rPr>
          <w:rFonts w:ascii="GHEA Grapalat" w:hAnsi="GHEA Grapalat"/>
          <w:color w:val="000000"/>
          <w:sz w:val="18"/>
          <w:szCs w:val="18"/>
          <w:lang w:val="ru-RU"/>
        </w:rPr>
        <w:t xml:space="preserve"> </w:t>
      </w:r>
      <w:r>
        <w:rPr>
          <w:rFonts w:ascii="GHEA Grapalat" w:hAnsi="GHEA Grapalat"/>
          <w:color w:val="000000"/>
          <w:sz w:val="18"/>
          <w:szCs w:val="18"/>
        </w:rPr>
        <w:t>հաշիվ</w:t>
      </w:r>
      <w:r>
        <w:rPr>
          <w:rFonts w:ascii="GHEA Grapalat" w:hAnsi="GHEA Grapalat"/>
          <w:color w:val="000000"/>
          <w:sz w:val="18"/>
          <w:szCs w:val="18"/>
          <w:lang w:val="ru-RU"/>
        </w:rPr>
        <w:t>-</w:t>
      </w:r>
      <w:r>
        <w:rPr>
          <w:rFonts w:ascii="GHEA Grapalat" w:hAnsi="GHEA Grapalat"/>
          <w:color w:val="000000"/>
          <w:sz w:val="18"/>
          <w:szCs w:val="18"/>
        </w:rPr>
        <w:t>ապրանքագրերը</w:t>
      </w:r>
      <w:r>
        <w:rPr>
          <w:rFonts w:ascii="GHEA Grapalat" w:hAnsi="GHEA Grapalat"/>
          <w:color w:val="000000"/>
          <w:sz w:val="18"/>
          <w:szCs w:val="18"/>
          <w:lang w:val="ru-RU"/>
        </w:rPr>
        <w:t xml:space="preserve"> </w:t>
      </w:r>
      <w:r>
        <w:rPr>
          <w:rFonts w:ascii="GHEA Grapalat" w:hAnsi="GHEA Grapalat"/>
          <w:color w:val="000000"/>
          <w:sz w:val="18"/>
          <w:szCs w:val="18"/>
        </w:rPr>
        <w:t>հանդիսանում</w:t>
      </w:r>
      <w:r>
        <w:rPr>
          <w:rFonts w:ascii="GHEA Grapalat" w:hAnsi="GHEA Grapalat"/>
          <w:color w:val="000000"/>
          <w:sz w:val="18"/>
          <w:szCs w:val="18"/>
          <w:lang w:val="ru-RU"/>
        </w:rPr>
        <w:t xml:space="preserve"> </w:t>
      </w:r>
      <w:r>
        <w:rPr>
          <w:rFonts w:ascii="GHEA Grapalat" w:hAnsi="GHEA Grapalat"/>
          <w:color w:val="000000"/>
          <w:sz w:val="18"/>
          <w:szCs w:val="18"/>
        </w:rPr>
        <w:t>են</w:t>
      </w:r>
      <w:r>
        <w:rPr>
          <w:rFonts w:ascii="GHEA Grapalat" w:hAnsi="GHEA Grapalat"/>
          <w:color w:val="000000"/>
          <w:sz w:val="18"/>
          <w:szCs w:val="18"/>
          <w:lang w:val="ru-RU"/>
        </w:rPr>
        <w:t xml:space="preserve"> </w:t>
      </w:r>
      <w:r>
        <w:rPr>
          <w:rFonts w:ascii="GHEA Grapalat" w:hAnsi="GHEA Grapalat"/>
          <w:color w:val="000000"/>
          <w:sz w:val="18"/>
          <w:szCs w:val="18"/>
        </w:rPr>
        <w:t>սույն</w:t>
      </w:r>
      <w:r>
        <w:rPr>
          <w:rFonts w:ascii="GHEA Grapalat" w:hAnsi="GHEA Grapalat"/>
          <w:color w:val="000000"/>
          <w:sz w:val="18"/>
          <w:szCs w:val="18"/>
          <w:lang w:val="ru-RU"/>
        </w:rPr>
        <w:t xml:space="preserve"> </w:t>
      </w:r>
      <w:r>
        <w:rPr>
          <w:rFonts w:ascii="GHEA Grapalat" w:hAnsi="GHEA Grapalat"/>
          <w:color w:val="000000"/>
          <w:sz w:val="18"/>
          <w:szCs w:val="18"/>
        </w:rPr>
        <w:t>արձանագրության</w:t>
      </w:r>
      <w:r>
        <w:rPr>
          <w:rFonts w:ascii="GHEA Grapalat" w:hAnsi="GHEA Grapalat"/>
          <w:color w:val="000000"/>
          <w:sz w:val="18"/>
          <w:szCs w:val="18"/>
          <w:lang w:val="ru-RU"/>
        </w:rPr>
        <w:t xml:space="preserve"> </w:t>
      </w:r>
      <w:r>
        <w:rPr>
          <w:rFonts w:ascii="GHEA Grapalat" w:hAnsi="GHEA Grapalat"/>
          <w:color w:val="000000"/>
          <w:sz w:val="18"/>
          <w:szCs w:val="18"/>
        </w:rPr>
        <w:t>բաղկացուցիչ</w:t>
      </w:r>
      <w:r>
        <w:rPr>
          <w:rFonts w:ascii="GHEA Grapalat" w:hAnsi="GHEA Grapalat"/>
          <w:color w:val="000000"/>
          <w:sz w:val="18"/>
          <w:szCs w:val="18"/>
          <w:lang w:val="ru-RU"/>
        </w:rPr>
        <w:t xml:space="preserve"> </w:t>
      </w:r>
      <w:r>
        <w:rPr>
          <w:rFonts w:ascii="GHEA Grapalat" w:hAnsi="GHEA Grapalat"/>
          <w:color w:val="000000"/>
          <w:sz w:val="18"/>
          <w:szCs w:val="18"/>
        </w:rPr>
        <w:t>մասը</w:t>
      </w:r>
      <w:r>
        <w:rPr>
          <w:rFonts w:ascii="GHEA Grapalat" w:hAnsi="GHEA Grapalat"/>
          <w:color w:val="000000"/>
          <w:sz w:val="18"/>
          <w:szCs w:val="18"/>
          <w:lang w:val="ru-RU"/>
        </w:rPr>
        <w:t xml:space="preserve"> </w:t>
      </w:r>
      <w:r>
        <w:rPr>
          <w:rFonts w:ascii="GHEA Grapalat" w:hAnsi="GHEA Grapalat"/>
          <w:color w:val="000000"/>
          <w:sz w:val="18"/>
          <w:szCs w:val="18"/>
        </w:rPr>
        <w:t>և</w:t>
      </w:r>
      <w:r>
        <w:rPr>
          <w:rFonts w:ascii="GHEA Grapalat" w:hAnsi="GHEA Grapalat"/>
          <w:color w:val="000000"/>
          <w:sz w:val="18"/>
          <w:szCs w:val="18"/>
          <w:lang w:val="ru-RU"/>
        </w:rPr>
        <w:t xml:space="preserve"> </w:t>
      </w:r>
      <w:r>
        <w:rPr>
          <w:rFonts w:ascii="GHEA Grapalat" w:hAnsi="GHEA Grapalat"/>
          <w:color w:val="000000"/>
          <w:sz w:val="18"/>
          <w:szCs w:val="18"/>
        </w:rPr>
        <w:t>կցվում</w:t>
      </w:r>
      <w:r>
        <w:rPr>
          <w:rFonts w:ascii="GHEA Grapalat" w:hAnsi="GHEA Grapalat"/>
          <w:color w:val="000000"/>
          <w:sz w:val="18"/>
          <w:szCs w:val="18"/>
          <w:lang w:val="ru-RU"/>
        </w:rPr>
        <w:t xml:space="preserve"> </w:t>
      </w:r>
      <w:r>
        <w:rPr>
          <w:rFonts w:ascii="GHEA Grapalat" w:hAnsi="GHEA Grapalat"/>
          <w:color w:val="000000"/>
          <w:sz w:val="18"/>
          <w:szCs w:val="18"/>
        </w:rPr>
        <w:t>են</w:t>
      </w:r>
      <w:r>
        <w:rPr>
          <w:rFonts w:ascii="GHEA Grapalat" w:hAnsi="GHEA Grapalat"/>
          <w:color w:val="000000"/>
          <w:sz w:val="18"/>
          <w:szCs w:val="18"/>
          <w:lang w:val="ru-RU"/>
        </w:rPr>
        <w:t>:</w:t>
      </w:r>
    </w:p>
    <w:p w:rsidR="00BF7179" w:rsidRDefault="00BF7179" w:rsidP="00BF7179">
      <w:pPr>
        <w:ind w:firstLine="375"/>
        <w:rPr>
          <w:rFonts w:ascii="GHEA Grapalat" w:hAnsi="GHEA Grapalat"/>
          <w:iCs/>
          <w:snapToGrid w:val="0"/>
          <w:color w:val="000000"/>
          <w:sz w:val="19"/>
          <w:szCs w:val="21"/>
          <w:lang w:val="es-ES"/>
        </w:rPr>
      </w:pPr>
      <w:r>
        <w:rPr>
          <w:rFonts w:ascii="Courier New" w:hAnsi="Courier New" w:cs="Courier New"/>
          <w:iCs/>
          <w:snapToGrid w:val="0"/>
          <w:color w:val="000000"/>
          <w:sz w:val="19"/>
          <w:szCs w:val="21"/>
          <w:lang w:val="es-ES"/>
        </w:rPr>
        <w:t> </w:t>
      </w:r>
    </w:p>
    <w:tbl>
      <w:tblPr>
        <w:tblW w:w="9750" w:type="dxa"/>
        <w:jc w:val="center"/>
        <w:tblCellSpacing w:w="7" w:type="dxa"/>
        <w:tblCellMar>
          <w:left w:w="0" w:type="dxa"/>
          <w:right w:w="0" w:type="dxa"/>
        </w:tblCellMar>
        <w:tblLook w:val="04A0"/>
      </w:tblPr>
      <w:tblGrid>
        <w:gridCol w:w="4875"/>
        <w:gridCol w:w="4875"/>
      </w:tblGrid>
      <w:tr w:rsidR="00BF7179" w:rsidTr="00BF7179">
        <w:trPr>
          <w:tblCellSpacing w:w="7" w:type="dxa"/>
          <w:jc w:val="center"/>
        </w:trPr>
        <w:tc>
          <w:tcPr>
            <w:tcW w:w="0" w:type="auto"/>
            <w:vAlign w:val="center"/>
            <w:hideMark/>
          </w:tcPr>
          <w:p w:rsidR="00BF7179" w:rsidRDefault="00BF7179">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hideMark/>
          </w:tcPr>
          <w:p w:rsidR="00BF7179" w:rsidRDefault="00BF7179">
            <w:pPr>
              <w:jc w:val="center"/>
              <w:rPr>
                <w:rFonts w:ascii="GHEA Grapalat" w:hAnsi="GHEA Grapalat"/>
                <w:iCs/>
                <w:color w:val="000000"/>
                <w:sz w:val="21"/>
                <w:szCs w:val="21"/>
              </w:rPr>
            </w:pPr>
            <w:r>
              <w:rPr>
                <w:rFonts w:ascii="GHEA Grapalat" w:hAnsi="GHEA Grapalat"/>
                <w:iCs/>
                <w:color w:val="000000"/>
                <w:sz w:val="21"/>
                <w:szCs w:val="21"/>
              </w:rPr>
              <w:t>Ապրանքն ընդունեց</w:t>
            </w:r>
          </w:p>
        </w:tc>
      </w:tr>
      <w:tr w:rsidR="00BF7179" w:rsidTr="00BF7179">
        <w:trPr>
          <w:tblCellSpacing w:w="7" w:type="dxa"/>
          <w:jc w:val="center"/>
        </w:trPr>
        <w:tc>
          <w:tcPr>
            <w:tcW w:w="0" w:type="auto"/>
            <w:vAlign w:val="center"/>
            <w:hideMark/>
          </w:tcPr>
          <w:p w:rsidR="00BF7179" w:rsidRDefault="00BF7179">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BF7179" w:rsidRDefault="00BF7179">
            <w:pPr>
              <w:jc w:val="center"/>
              <w:rPr>
                <w:rFonts w:ascii="GHEA Grapalat" w:hAnsi="GHEA Grapalat"/>
                <w:iCs/>
                <w:color w:val="000000"/>
                <w:sz w:val="21"/>
                <w:szCs w:val="21"/>
              </w:rPr>
            </w:pPr>
            <w:r>
              <w:rPr>
                <w:rFonts w:ascii="GHEA Grapalat" w:hAnsi="GHEA Grapalat"/>
                <w:iCs/>
                <w:color w:val="000000"/>
                <w:sz w:val="15"/>
                <w:szCs w:val="15"/>
              </w:rPr>
              <w:lastRenderedPageBreak/>
              <w:t>ստորագրություն</w:t>
            </w:r>
          </w:p>
        </w:tc>
        <w:tc>
          <w:tcPr>
            <w:tcW w:w="0" w:type="auto"/>
            <w:vAlign w:val="center"/>
            <w:hideMark/>
          </w:tcPr>
          <w:p w:rsidR="00BF7179" w:rsidRDefault="00BF7179">
            <w:pPr>
              <w:jc w:val="center"/>
              <w:rPr>
                <w:rFonts w:ascii="GHEA Grapalat" w:hAnsi="GHEA Grapalat"/>
                <w:iCs/>
                <w:color w:val="000000"/>
                <w:sz w:val="21"/>
                <w:szCs w:val="21"/>
              </w:rPr>
            </w:pPr>
            <w:r>
              <w:rPr>
                <w:rFonts w:ascii="GHEA Grapalat" w:hAnsi="GHEA Grapalat"/>
                <w:iCs/>
                <w:color w:val="000000"/>
                <w:sz w:val="21"/>
                <w:szCs w:val="21"/>
              </w:rPr>
              <w:lastRenderedPageBreak/>
              <w:t>___________________________</w:t>
            </w:r>
          </w:p>
          <w:p w:rsidR="00BF7179" w:rsidRDefault="00BF7179">
            <w:pPr>
              <w:jc w:val="center"/>
              <w:rPr>
                <w:rFonts w:ascii="GHEA Grapalat" w:hAnsi="GHEA Grapalat"/>
                <w:iCs/>
                <w:color w:val="000000"/>
                <w:sz w:val="21"/>
                <w:szCs w:val="21"/>
              </w:rPr>
            </w:pPr>
            <w:r>
              <w:rPr>
                <w:rFonts w:ascii="GHEA Grapalat" w:hAnsi="GHEA Grapalat"/>
                <w:iCs/>
                <w:color w:val="000000"/>
                <w:sz w:val="15"/>
                <w:szCs w:val="15"/>
              </w:rPr>
              <w:lastRenderedPageBreak/>
              <w:t>Ստորագրություն</w:t>
            </w:r>
          </w:p>
        </w:tc>
      </w:tr>
      <w:tr w:rsidR="00BF7179" w:rsidTr="00BF7179">
        <w:trPr>
          <w:tblCellSpacing w:w="7" w:type="dxa"/>
          <w:jc w:val="center"/>
        </w:trPr>
        <w:tc>
          <w:tcPr>
            <w:tcW w:w="0" w:type="auto"/>
            <w:vAlign w:val="center"/>
            <w:hideMark/>
          </w:tcPr>
          <w:p w:rsidR="00BF7179" w:rsidRDefault="00BF7179">
            <w:pPr>
              <w:jc w:val="center"/>
              <w:rPr>
                <w:rFonts w:ascii="GHEA Grapalat" w:hAnsi="GHEA Grapalat"/>
                <w:iCs/>
                <w:color w:val="000000"/>
                <w:sz w:val="21"/>
                <w:szCs w:val="21"/>
              </w:rPr>
            </w:pPr>
            <w:r>
              <w:rPr>
                <w:rFonts w:ascii="GHEA Grapalat" w:hAnsi="GHEA Grapalat"/>
                <w:iCs/>
                <w:color w:val="000000"/>
                <w:sz w:val="21"/>
                <w:szCs w:val="21"/>
              </w:rPr>
              <w:lastRenderedPageBreak/>
              <w:t xml:space="preserve">___________________________ </w:t>
            </w:r>
          </w:p>
          <w:p w:rsidR="00BF7179" w:rsidRDefault="00BF7179">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BF7179" w:rsidRDefault="00BF7179">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BF7179" w:rsidRDefault="00BF7179">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BF7179" w:rsidTr="00BF7179">
        <w:trPr>
          <w:tblCellSpacing w:w="7" w:type="dxa"/>
          <w:jc w:val="center"/>
        </w:trPr>
        <w:tc>
          <w:tcPr>
            <w:tcW w:w="0" w:type="auto"/>
            <w:vAlign w:val="center"/>
            <w:hideMark/>
          </w:tcPr>
          <w:p w:rsidR="00BF7179" w:rsidRDefault="00BF7179">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BF7179" w:rsidRDefault="00BF7179">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BF7179" w:rsidRDefault="00BF7179" w:rsidP="00BF7179">
      <w:pPr>
        <w:ind w:left="-142" w:firstLine="142"/>
        <w:jc w:val="center"/>
        <w:rPr>
          <w:rFonts w:ascii="GHEA Grapalat" w:hAnsi="GHEA Grapalat" w:cs="Sylfaen"/>
        </w:rPr>
      </w:pPr>
    </w:p>
    <w:p w:rsidR="00BF7179" w:rsidRDefault="00BF7179" w:rsidP="00BF7179">
      <w:pPr>
        <w:ind w:left="-142" w:firstLine="142"/>
        <w:jc w:val="center"/>
        <w:rPr>
          <w:rFonts w:ascii="GHEA Grapalat" w:hAnsi="GHEA Grapalat" w:cs="Sylfaen"/>
        </w:rPr>
      </w:pPr>
    </w:p>
    <w:p w:rsidR="00BF7179" w:rsidRDefault="00BF7179" w:rsidP="00BF7179">
      <w:pPr>
        <w:ind w:left="-142" w:firstLine="142"/>
        <w:jc w:val="center"/>
        <w:rPr>
          <w:rFonts w:ascii="GHEA Grapalat" w:hAnsi="GHEA Grapalat" w:cs="Sylfaen"/>
        </w:rPr>
      </w:pPr>
    </w:p>
    <w:p w:rsidR="00BF7179" w:rsidRDefault="00BF7179" w:rsidP="00BF7179">
      <w:pPr>
        <w:ind w:left="-142" w:firstLine="142"/>
        <w:jc w:val="center"/>
        <w:rPr>
          <w:rFonts w:ascii="GHEA Grapalat" w:hAnsi="GHEA Grapalat" w:cs="Sylfaen"/>
        </w:rPr>
      </w:pPr>
    </w:p>
    <w:p w:rsidR="00BF7179" w:rsidRDefault="00BF7179" w:rsidP="00BF7179">
      <w:pPr>
        <w:ind w:left="-142" w:firstLine="142"/>
        <w:jc w:val="right"/>
        <w:rPr>
          <w:rFonts w:ascii="GHEA Grapalat" w:hAnsi="GHEA Grapalat" w:cs="Sylfaen"/>
          <w:sz w:val="20"/>
        </w:rPr>
      </w:pPr>
      <w:r>
        <w:rPr>
          <w:rFonts w:ascii="GHEA Grapalat" w:hAnsi="GHEA Grapalat" w:cs="Sylfaen"/>
        </w:rPr>
        <w:br w:type="page"/>
      </w:r>
      <w:r>
        <w:rPr>
          <w:rFonts w:ascii="GHEA Grapalat" w:hAnsi="GHEA Grapalat" w:cs="Sylfaen"/>
          <w:sz w:val="20"/>
          <w:lang w:val="pt-BR"/>
        </w:rPr>
        <w:lastRenderedPageBreak/>
        <w:t>Հավելված</w:t>
      </w:r>
      <w:r>
        <w:rPr>
          <w:rFonts w:ascii="GHEA Grapalat" w:hAnsi="GHEA Grapalat" w:cs="Sylfaen"/>
          <w:sz w:val="20"/>
        </w:rPr>
        <w:t xml:space="preserve"> 3.1</w:t>
      </w:r>
    </w:p>
    <w:p w:rsidR="00BF7179" w:rsidRDefault="00BF7179" w:rsidP="00BF7179">
      <w:pPr>
        <w:jc w:val="right"/>
        <w:rPr>
          <w:rFonts w:ascii="GHEA Grapalat" w:hAnsi="GHEA Grapalat" w:cs="Sylfaen"/>
          <w:sz w:val="20"/>
          <w:lang w:val="pt-BR"/>
        </w:rPr>
      </w:pPr>
      <w:r>
        <w:rPr>
          <w:rFonts w:ascii="GHEA Grapalat" w:hAnsi="GHEA Grapalat" w:cs="Sylfaen"/>
          <w:sz w:val="20"/>
          <w:lang w:val="pt-BR"/>
        </w:rPr>
        <w:t xml:space="preserve">«         »              20  թ. կնքված </w:t>
      </w:r>
    </w:p>
    <w:p w:rsidR="00BF7179" w:rsidRDefault="00BF7179" w:rsidP="00BF7179">
      <w:pPr>
        <w:jc w:val="right"/>
        <w:rPr>
          <w:rFonts w:ascii="GHEA Grapalat" w:hAnsi="GHEA Grapalat" w:cs="Sylfaen"/>
          <w:sz w:val="20"/>
          <w:lang w:val="pt-BR"/>
        </w:rPr>
      </w:pPr>
      <w:r>
        <w:rPr>
          <w:rFonts w:ascii="GHEA Grapalat" w:hAnsi="GHEA Grapalat" w:cs="Sylfaen"/>
          <w:sz w:val="20"/>
          <w:lang w:val="pt-BR"/>
        </w:rPr>
        <w:t xml:space="preserve">                     </w:t>
      </w:r>
      <w:r>
        <w:rPr>
          <w:rFonts w:ascii="GHEA Grapalat" w:hAnsi="GHEA Grapalat" w:cs="Times Armenian"/>
          <w:sz w:val="18"/>
          <w:szCs w:val="18"/>
          <w:lang w:val="af-ZA"/>
        </w:rPr>
        <w:t>&lt;&lt; Վ</w:t>
      </w:r>
      <w:r>
        <w:rPr>
          <w:rFonts w:ascii="GHEA Grapalat" w:hAnsi="GHEA Grapalat" w:cs="Times Armenian"/>
          <w:sz w:val="18"/>
          <w:szCs w:val="18"/>
          <w:lang w:val="hy-AM"/>
        </w:rPr>
        <w:t>2</w:t>
      </w:r>
      <w:r>
        <w:rPr>
          <w:rFonts w:ascii="GHEA Grapalat" w:hAnsi="GHEA Grapalat"/>
          <w:bCs/>
          <w:sz w:val="18"/>
          <w:szCs w:val="18"/>
          <w:lang w:val="af-ZA"/>
        </w:rPr>
        <w:t xml:space="preserve"> Մ </w:t>
      </w:r>
      <w:r>
        <w:rPr>
          <w:rFonts w:ascii="GHEA Grapalat" w:hAnsi="GHEA Grapalat" w:cs="Times Armenian"/>
          <w:sz w:val="18"/>
          <w:szCs w:val="18"/>
          <w:lang w:val="af-ZA"/>
        </w:rPr>
        <w:t xml:space="preserve"> </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18/01&gt;&gt;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sz w:val="20"/>
          <w:lang w:val="pt-BR"/>
        </w:rPr>
        <w:t xml:space="preserve"> ծածկագրով պայմանագրի</w:t>
      </w:r>
    </w:p>
    <w:p w:rsidR="00BF7179" w:rsidRDefault="00BF7179" w:rsidP="00BF7179">
      <w:pPr>
        <w:tabs>
          <w:tab w:val="left" w:pos="360"/>
          <w:tab w:val="left" w:pos="540"/>
        </w:tabs>
        <w:jc w:val="center"/>
        <w:rPr>
          <w:rFonts w:ascii="Sylfaen" w:hAnsi="Sylfaen" w:cs="Sylfaen"/>
          <w:bCs/>
          <w:lang w:val="pt-BR"/>
        </w:rPr>
      </w:pPr>
    </w:p>
    <w:p w:rsidR="00BF7179" w:rsidRDefault="00BF7179" w:rsidP="00BF7179">
      <w:pPr>
        <w:tabs>
          <w:tab w:val="left" w:pos="360"/>
          <w:tab w:val="left" w:pos="540"/>
        </w:tabs>
        <w:jc w:val="center"/>
        <w:rPr>
          <w:rFonts w:ascii="Sylfaen" w:hAnsi="Sylfaen" w:cs="Sylfaen"/>
          <w:bCs/>
          <w:lang w:val="pt-BR"/>
        </w:rPr>
      </w:pPr>
    </w:p>
    <w:p w:rsidR="00BF7179" w:rsidRDefault="00BF7179" w:rsidP="00BF7179">
      <w:pPr>
        <w:ind w:left="-142" w:firstLine="142"/>
        <w:jc w:val="center"/>
        <w:rPr>
          <w:rFonts w:ascii="GHEA Grapalat" w:hAnsi="GHEA Grapalat" w:cs="Sylfaen"/>
          <w:lang w:val="pt-BR"/>
        </w:rPr>
      </w:pPr>
    </w:p>
    <w:p w:rsidR="00BF7179" w:rsidRDefault="00BF7179" w:rsidP="00BF7179">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rsidR="00BF7179" w:rsidRDefault="00BF7179" w:rsidP="00BF7179">
      <w:pPr>
        <w:tabs>
          <w:tab w:val="left" w:pos="360"/>
          <w:tab w:val="left" w:pos="540"/>
          <w:tab w:val="left" w:pos="2250"/>
        </w:tabs>
        <w:jc w:val="center"/>
        <w:rPr>
          <w:rFonts w:ascii="GHEA Grapalat" w:hAnsi="GHEA Grapalat" w:cs="Sylfaen"/>
          <w:bCs/>
          <w:sz w:val="18"/>
          <w:szCs w:val="18"/>
          <w:lang w:val="pt-BR"/>
        </w:rPr>
      </w:pPr>
      <w:r>
        <w:rPr>
          <w:rFonts w:ascii="GHEA Grapalat" w:hAnsi="GHEA Grapalat" w:cs="Sylfaen"/>
          <w:bCs/>
          <w:sz w:val="18"/>
          <w:szCs w:val="18"/>
        </w:rPr>
        <w:t>պայմանագրի</w:t>
      </w:r>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Գնորդին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rsidR="00BF7179" w:rsidRDefault="00BF7179" w:rsidP="00BF7179">
      <w:pPr>
        <w:jc w:val="center"/>
        <w:rPr>
          <w:rFonts w:ascii="GHEA Grapalat" w:hAnsi="GHEA Grapalat" w:cs="Sylfaen"/>
          <w:bCs/>
          <w:sz w:val="18"/>
          <w:szCs w:val="18"/>
          <w:lang w:val="pt-BR"/>
        </w:rPr>
      </w:pPr>
      <w:r>
        <w:rPr>
          <w:rFonts w:ascii="GHEA Grapalat" w:hAnsi="GHEA Grapalat" w:cs="Sylfaen"/>
          <w:bCs/>
          <w:sz w:val="18"/>
          <w:szCs w:val="18"/>
          <w:lang w:val="pt-BR"/>
        </w:rPr>
        <w:t xml:space="preserve">                                                                                                                        </w:t>
      </w:r>
    </w:p>
    <w:p w:rsidR="00BF7179" w:rsidRDefault="00BF7179" w:rsidP="00BF7179">
      <w:pPr>
        <w:tabs>
          <w:tab w:val="left" w:pos="360"/>
          <w:tab w:val="left" w:pos="540"/>
        </w:tabs>
        <w:rPr>
          <w:rFonts w:ascii="GHEA Grapalat" w:hAnsi="GHEA Grapalat" w:cs="Sylfaen"/>
          <w:sz w:val="18"/>
          <w:lang w:val="pt-BR"/>
        </w:rPr>
      </w:pPr>
    </w:p>
    <w:p w:rsidR="00BF7179" w:rsidRDefault="00BF7179" w:rsidP="00BF7179">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r>
        <w:rPr>
          <w:rFonts w:ascii="GHEA Grapalat" w:hAnsi="GHEA Grapalat" w:cs="Sylfaen"/>
          <w:sz w:val="20"/>
        </w:rPr>
        <w:t>արձանագրվում</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այսուհետ</w:t>
      </w:r>
      <w:r>
        <w:rPr>
          <w:rFonts w:ascii="GHEA Grapalat" w:hAnsi="GHEA Grapalat" w:cs="Sylfaen"/>
          <w:sz w:val="20"/>
          <w:lang w:val="pt-BR"/>
        </w:rPr>
        <w:t xml:space="preserve">` </w:t>
      </w:r>
      <w:r>
        <w:rPr>
          <w:rFonts w:ascii="GHEA Grapalat" w:hAnsi="GHEA Grapalat" w:cs="Sylfaen"/>
          <w:sz w:val="20"/>
        </w:rPr>
        <w:t>Գնորդ</w:t>
      </w:r>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rsidR="00BF7179" w:rsidRDefault="00BF7179" w:rsidP="00BF7179">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t xml:space="preserve">        </w:t>
      </w:r>
      <w:r>
        <w:rPr>
          <w:rFonts w:ascii="GHEA Grapalat" w:hAnsi="GHEA Grapalat" w:cs="Sylfaen"/>
          <w:sz w:val="12"/>
          <w:szCs w:val="16"/>
        </w:rPr>
        <w:t>Գնորդի</w:t>
      </w:r>
      <w:r>
        <w:rPr>
          <w:rFonts w:ascii="GHEA Grapalat" w:hAnsi="GHEA Grapalat" w:cs="Sylfaen"/>
          <w:sz w:val="12"/>
          <w:szCs w:val="16"/>
          <w:lang w:val="pt-BR"/>
        </w:rPr>
        <w:t xml:space="preserve"> </w:t>
      </w:r>
      <w:r>
        <w:rPr>
          <w:rFonts w:ascii="GHEA Grapalat" w:hAnsi="GHEA Grapalat" w:cs="Sylfaen"/>
          <w:sz w:val="12"/>
          <w:szCs w:val="16"/>
        </w:rPr>
        <w:t>անվանումը</w:t>
      </w:r>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t xml:space="preserve">            </w:t>
      </w:r>
      <w:r>
        <w:rPr>
          <w:rFonts w:ascii="GHEA Grapalat" w:hAnsi="GHEA Grapalat" w:cs="Sylfaen"/>
          <w:sz w:val="12"/>
          <w:szCs w:val="16"/>
        </w:rPr>
        <w:t>Վաճառողի</w:t>
      </w:r>
      <w:r>
        <w:rPr>
          <w:rFonts w:ascii="GHEA Grapalat" w:hAnsi="GHEA Grapalat" w:cs="Sylfaen"/>
          <w:sz w:val="12"/>
          <w:szCs w:val="16"/>
          <w:lang w:val="pt-BR"/>
        </w:rPr>
        <w:t xml:space="preserve"> </w:t>
      </w:r>
      <w:r>
        <w:rPr>
          <w:rFonts w:ascii="GHEA Grapalat" w:hAnsi="GHEA Grapalat" w:cs="Sylfaen"/>
          <w:sz w:val="12"/>
          <w:szCs w:val="16"/>
        </w:rPr>
        <w:t>անվանումը</w:t>
      </w:r>
      <w:r>
        <w:rPr>
          <w:rFonts w:ascii="GHEA Grapalat" w:hAnsi="GHEA Grapalat" w:cs="Sylfaen"/>
          <w:sz w:val="12"/>
          <w:szCs w:val="16"/>
          <w:lang w:val="pt-BR"/>
        </w:rPr>
        <w:tab/>
      </w:r>
    </w:p>
    <w:p w:rsidR="00BF7179" w:rsidRDefault="00BF7179" w:rsidP="00BF7179">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lang w:val="pt-BR"/>
        </w:rPr>
        <w:t xml:space="preserve"> </w:t>
      </w:r>
      <w:r>
        <w:rPr>
          <w:rFonts w:ascii="GHEA Grapalat" w:hAnsi="GHEA Grapalat" w:cs="Sylfaen"/>
          <w:sz w:val="20"/>
        </w:rPr>
        <w:t>միջև</w:t>
      </w:r>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BF7179" w:rsidRDefault="00BF7179" w:rsidP="00BF7179">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rsidR="00BF7179" w:rsidRDefault="00BF7179" w:rsidP="00BF7179">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rsidR="00BF7179" w:rsidRDefault="00BF7179" w:rsidP="00BF7179">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F7179" w:rsidTr="00BF717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BF7179" w:rsidRDefault="00BF7179">
            <w:pPr>
              <w:jc w:val="center"/>
              <w:rPr>
                <w:rFonts w:ascii="GHEA Grapalat" w:hAnsi="GHEA Grapalat" w:cs="Sylfaen"/>
                <w:bCs/>
                <w:sz w:val="18"/>
                <w:szCs w:val="18"/>
              </w:rPr>
            </w:pPr>
            <w:r>
              <w:rPr>
                <w:rFonts w:ascii="GHEA Grapalat" w:hAnsi="GHEA Grapalat" w:cs="Sylfaen"/>
                <w:bCs/>
                <w:sz w:val="18"/>
                <w:szCs w:val="18"/>
              </w:rPr>
              <w:t>Ապրանքի</w:t>
            </w:r>
          </w:p>
        </w:tc>
      </w:tr>
      <w:tr w:rsidR="00BF7179" w:rsidTr="00BF71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BF7179" w:rsidRDefault="00BF7179">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BF7179" w:rsidRDefault="00BF7179">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BF7179" w:rsidRDefault="00BF7179">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BF7179" w:rsidTr="00BF71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F7179" w:rsidRDefault="00BF7179">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F7179" w:rsidRDefault="00BF7179">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F7179" w:rsidRDefault="00BF7179">
            <w:pPr>
              <w:jc w:val="center"/>
              <w:rPr>
                <w:rFonts w:ascii="GHEA Grapalat" w:hAnsi="GHEA Grapalat" w:cs="Sylfaen"/>
                <w:sz w:val="18"/>
                <w:szCs w:val="18"/>
              </w:rPr>
            </w:pPr>
          </w:p>
        </w:tc>
      </w:tr>
      <w:tr w:rsidR="00BF7179" w:rsidTr="00BF71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F7179" w:rsidRDefault="00BF7179">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F7179" w:rsidRDefault="00BF7179">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F7179" w:rsidRDefault="00BF7179">
            <w:pPr>
              <w:jc w:val="center"/>
              <w:rPr>
                <w:rFonts w:ascii="GHEA Grapalat" w:hAnsi="GHEA Grapalat" w:cs="Sylfaen"/>
                <w:sz w:val="18"/>
                <w:szCs w:val="18"/>
              </w:rPr>
            </w:pPr>
          </w:p>
        </w:tc>
      </w:tr>
    </w:tbl>
    <w:p w:rsidR="00BF7179" w:rsidRDefault="00BF7179" w:rsidP="00BF7179">
      <w:pPr>
        <w:tabs>
          <w:tab w:val="left" w:pos="360"/>
          <w:tab w:val="left" w:pos="540"/>
        </w:tabs>
        <w:jc w:val="both"/>
        <w:rPr>
          <w:rFonts w:ascii="GHEA Grapalat" w:hAnsi="GHEA Grapalat" w:cs="Sylfaen"/>
        </w:rPr>
      </w:pPr>
    </w:p>
    <w:p w:rsidR="00BF7179" w:rsidRDefault="00BF7179" w:rsidP="00BF7179">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rsidR="00BF7179" w:rsidRDefault="00BF7179" w:rsidP="00BF7179">
      <w:pPr>
        <w:jc w:val="center"/>
        <w:rPr>
          <w:rFonts w:ascii="GHEA Grapalat" w:hAnsi="GHEA Grapalat" w:cs="Sylfaen"/>
          <w:sz w:val="20"/>
          <w:szCs w:val="20"/>
        </w:rPr>
      </w:pPr>
      <w:r>
        <w:rPr>
          <w:rFonts w:ascii="GHEA Grapalat" w:hAnsi="GHEA Grapalat" w:cs="Sylfaen"/>
          <w:sz w:val="20"/>
          <w:szCs w:val="20"/>
        </w:rPr>
        <w:t>ԿՈՂՄԵՐԸ</w:t>
      </w:r>
    </w:p>
    <w:p w:rsidR="00BF7179" w:rsidRDefault="00BF7179" w:rsidP="00BF7179">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BF7179" w:rsidTr="00BF7179">
        <w:tc>
          <w:tcPr>
            <w:tcW w:w="4785" w:type="dxa"/>
            <w:hideMark/>
          </w:tcPr>
          <w:p w:rsidR="00BF7179" w:rsidRDefault="00BF7179">
            <w:pPr>
              <w:tabs>
                <w:tab w:val="left" w:pos="360"/>
                <w:tab w:val="left" w:pos="540"/>
              </w:tabs>
              <w:jc w:val="center"/>
              <w:rPr>
                <w:rFonts w:ascii="GHEA Grapalat" w:hAnsi="GHEA Grapalat" w:cs="Sylfaen"/>
                <w:bCs/>
                <w:sz w:val="20"/>
                <w:szCs w:val="20"/>
              </w:rPr>
            </w:pPr>
            <w:r>
              <w:rPr>
                <w:rFonts w:ascii="GHEA Grapalat" w:hAnsi="GHEA Grapalat" w:cs="Sylfaen"/>
                <w:bCs/>
                <w:sz w:val="20"/>
                <w:szCs w:val="20"/>
              </w:rPr>
              <w:t>Հանձնեց</w:t>
            </w:r>
          </w:p>
        </w:tc>
        <w:tc>
          <w:tcPr>
            <w:tcW w:w="5223" w:type="dxa"/>
            <w:hideMark/>
          </w:tcPr>
          <w:p w:rsidR="00BF7179" w:rsidRDefault="00BF7179">
            <w:pPr>
              <w:tabs>
                <w:tab w:val="left" w:pos="360"/>
                <w:tab w:val="left" w:pos="540"/>
              </w:tabs>
              <w:jc w:val="center"/>
              <w:rPr>
                <w:rFonts w:ascii="GHEA Grapalat" w:hAnsi="GHEA Grapalat" w:cs="Sylfaen"/>
                <w:bCs/>
                <w:sz w:val="20"/>
                <w:szCs w:val="20"/>
              </w:rPr>
            </w:pPr>
            <w:r>
              <w:rPr>
                <w:rFonts w:ascii="GHEA Grapalat" w:hAnsi="GHEA Grapalat" w:cs="Sylfaen"/>
                <w:bCs/>
                <w:sz w:val="20"/>
                <w:szCs w:val="20"/>
              </w:rPr>
              <w:t xml:space="preserve">        Ընդունեց</w:t>
            </w:r>
          </w:p>
        </w:tc>
      </w:tr>
    </w:tbl>
    <w:p w:rsidR="00BF7179" w:rsidRDefault="00BF7179" w:rsidP="00BF7179">
      <w:pPr>
        <w:tabs>
          <w:tab w:val="left" w:pos="360"/>
          <w:tab w:val="left" w:pos="540"/>
        </w:tabs>
        <w:rPr>
          <w:rFonts w:ascii="GHEA Grapalat" w:hAnsi="GHEA Grapalat" w:cs="Sylfaen"/>
          <w:sz w:val="20"/>
          <w:szCs w:val="20"/>
        </w:rPr>
      </w:pPr>
      <w:r>
        <w:rPr>
          <w:rFonts w:ascii="GHEA Grapalat" w:hAnsi="GHEA Grapalat" w:cs="Sylfaen"/>
          <w:sz w:val="20"/>
          <w:szCs w:val="20"/>
        </w:rPr>
        <w:t xml:space="preserve">                                                                                                  հայտը նախագծած ներկայացուցիչ`</w:t>
      </w:r>
    </w:p>
    <w:p w:rsidR="00BF7179" w:rsidRDefault="00BF7179" w:rsidP="00BF7179">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BF7179" w:rsidTr="00BF7179">
        <w:trPr>
          <w:tblCellSpacing w:w="7" w:type="dxa"/>
          <w:jc w:val="center"/>
        </w:trPr>
        <w:tc>
          <w:tcPr>
            <w:tcW w:w="0" w:type="auto"/>
            <w:vAlign w:val="center"/>
            <w:hideMark/>
          </w:tcPr>
          <w:p w:rsidR="00BF7179" w:rsidRDefault="00BF7179">
            <w:pPr>
              <w:jc w:val="center"/>
              <w:rPr>
                <w:rFonts w:ascii="GHEA Grapalat" w:hAnsi="GHEA Grapalat" w:cs="GHEA Grapalat"/>
                <w:color w:val="000000"/>
                <w:sz w:val="21"/>
                <w:szCs w:val="21"/>
              </w:rPr>
            </w:pPr>
            <w:r>
              <w:rPr>
                <w:rFonts w:ascii="GHEA Grapalat" w:hAnsi="GHEA Grapalat" w:cs="GHEA Grapalat"/>
                <w:color w:val="000000"/>
                <w:sz w:val="21"/>
                <w:szCs w:val="21"/>
              </w:rPr>
              <w:t xml:space="preserve">___________________________ </w:t>
            </w:r>
          </w:p>
          <w:p w:rsidR="00BF7179" w:rsidRDefault="00BF7179">
            <w:pPr>
              <w:jc w:val="center"/>
              <w:rPr>
                <w:rFonts w:ascii="GHEA Grapalat" w:hAnsi="GHEA Grapalat" w:cs="GHEA Grapalat"/>
                <w:color w:val="000000"/>
                <w:sz w:val="21"/>
                <w:szCs w:val="21"/>
              </w:rPr>
            </w:pPr>
            <w:r>
              <w:rPr>
                <w:rFonts w:ascii="GHEA Grapalat" w:hAnsi="GHEA Grapalat" w:cs="GHEA Grapalat"/>
                <w:color w:val="000000"/>
                <w:sz w:val="15"/>
                <w:szCs w:val="15"/>
              </w:rPr>
              <w:t>ազգանուն, անուն</w:t>
            </w:r>
          </w:p>
        </w:tc>
        <w:tc>
          <w:tcPr>
            <w:tcW w:w="0" w:type="auto"/>
            <w:vAlign w:val="center"/>
            <w:hideMark/>
          </w:tcPr>
          <w:p w:rsidR="00BF7179" w:rsidRDefault="00BF7179">
            <w:pPr>
              <w:jc w:val="center"/>
              <w:rPr>
                <w:rFonts w:ascii="GHEA Grapalat" w:hAnsi="GHEA Grapalat" w:cs="GHEA Grapalat"/>
                <w:color w:val="000000"/>
                <w:sz w:val="21"/>
                <w:szCs w:val="21"/>
              </w:rPr>
            </w:pPr>
            <w:r>
              <w:rPr>
                <w:rFonts w:ascii="GHEA Grapalat" w:hAnsi="GHEA Grapalat" w:cs="GHEA Grapalat"/>
                <w:color w:val="000000"/>
                <w:sz w:val="21"/>
                <w:szCs w:val="21"/>
              </w:rPr>
              <w:t>___________________________</w:t>
            </w:r>
          </w:p>
          <w:p w:rsidR="00BF7179" w:rsidRDefault="00BF7179">
            <w:pPr>
              <w:jc w:val="center"/>
              <w:rPr>
                <w:rFonts w:ascii="GHEA Grapalat" w:hAnsi="GHEA Grapalat" w:cs="GHEA Grapalat"/>
                <w:color w:val="000000"/>
                <w:sz w:val="21"/>
                <w:szCs w:val="21"/>
              </w:rPr>
            </w:pPr>
            <w:r>
              <w:rPr>
                <w:rFonts w:ascii="GHEA Grapalat" w:hAnsi="GHEA Grapalat" w:cs="GHEA Grapalat"/>
                <w:color w:val="000000"/>
                <w:sz w:val="15"/>
                <w:szCs w:val="15"/>
              </w:rPr>
              <w:t>ազգանուն, անուն</w:t>
            </w:r>
          </w:p>
        </w:tc>
      </w:tr>
      <w:tr w:rsidR="00BF7179" w:rsidTr="00BF7179">
        <w:trPr>
          <w:tblCellSpacing w:w="7" w:type="dxa"/>
          <w:jc w:val="center"/>
        </w:trPr>
        <w:tc>
          <w:tcPr>
            <w:tcW w:w="0" w:type="auto"/>
            <w:vAlign w:val="center"/>
            <w:hideMark/>
          </w:tcPr>
          <w:p w:rsidR="00BF7179" w:rsidRDefault="00BF7179">
            <w:pPr>
              <w:jc w:val="center"/>
              <w:rPr>
                <w:rFonts w:ascii="GHEA Grapalat" w:hAnsi="GHEA Grapalat" w:cs="GHEA Grapalat"/>
                <w:color w:val="000000"/>
                <w:sz w:val="21"/>
                <w:szCs w:val="21"/>
              </w:rPr>
            </w:pPr>
            <w:r>
              <w:rPr>
                <w:rFonts w:ascii="GHEA Grapalat" w:hAnsi="GHEA Grapalat" w:cs="GHEA Grapalat"/>
                <w:color w:val="000000"/>
                <w:sz w:val="21"/>
                <w:szCs w:val="21"/>
              </w:rPr>
              <w:t xml:space="preserve">___________________________ </w:t>
            </w:r>
          </w:p>
          <w:p w:rsidR="00BF7179" w:rsidRDefault="00BF7179">
            <w:pPr>
              <w:jc w:val="center"/>
              <w:rPr>
                <w:rFonts w:ascii="GHEA Grapalat" w:hAnsi="GHEA Grapalat" w:cs="GHEA Grapalat"/>
                <w:color w:val="000000"/>
                <w:sz w:val="21"/>
                <w:szCs w:val="21"/>
              </w:rPr>
            </w:pPr>
            <w:r>
              <w:rPr>
                <w:rFonts w:ascii="GHEA Grapalat" w:hAnsi="GHEA Grapalat" w:cs="GHEA Grapalat"/>
                <w:color w:val="000000"/>
                <w:sz w:val="15"/>
                <w:szCs w:val="15"/>
              </w:rPr>
              <w:t>Ստորագրություն</w:t>
            </w:r>
          </w:p>
        </w:tc>
        <w:tc>
          <w:tcPr>
            <w:tcW w:w="0" w:type="auto"/>
            <w:vAlign w:val="center"/>
            <w:hideMark/>
          </w:tcPr>
          <w:p w:rsidR="00BF7179" w:rsidRDefault="00BF7179">
            <w:pPr>
              <w:jc w:val="center"/>
              <w:rPr>
                <w:rFonts w:ascii="GHEA Grapalat" w:hAnsi="GHEA Grapalat" w:cs="GHEA Grapalat"/>
                <w:color w:val="000000"/>
                <w:sz w:val="21"/>
                <w:szCs w:val="21"/>
              </w:rPr>
            </w:pPr>
            <w:r>
              <w:rPr>
                <w:rFonts w:ascii="GHEA Grapalat" w:hAnsi="GHEA Grapalat" w:cs="GHEA Grapalat"/>
                <w:color w:val="000000"/>
                <w:sz w:val="21"/>
                <w:szCs w:val="21"/>
              </w:rPr>
              <w:t>___________________________</w:t>
            </w:r>
          </w:p>
          <w:p w:rsidR="00BF7179" w:rsidRDefault="00BF7179">
            <w:pPr>
              <w:jc w:val="center"/>
              <w:rPr>
                <w:rFonts w:ascii="GHEA Grapalat" w:hAnsi="GHEA Grapalat" w:cs="GHEA Grapalat"/>
                <w:color w:val="000000"/>
                <w:sz w:val="21"/>
                <w:szCs w:val="21"/>
              </w:rPr>
            </w:pPr>
            <w:r>
              <w:rPr>
                <w:rFonts w:ascii="GHEA Grapalat" w:hAnsi="GHEA Grapalat" w:cs="GHEA Grapalat"/>
                <w:color w:val="000000"/>
                <w:sz w:val="15"/>
                <w:szCs w:val="15"/>
              </w:rPr>
              <w:t>ստորագրություն</w:t>
            </w:r>
          </w:p>
        </w:tc>
      </w:tr>
      <w:tr w:rsidR="00BF7179" w:rsidTr="00BF7179">
        <w:trPr>
          <w:tblCellSpacing w:w="7" w:type="dxa"/>
          <w:jc w:val="center"/>
        </w:trPr>
        <w:tc>
          <w:tcPr>
            <w:tcW w:w="0" w:type="auto"/>
            <w:vAlign w:val="center"/>
            <w:hideMark/>
          </w:tcPr>
          <w:p w:rsidR="00BF7179" w:rsidRDefault="00BF7179">
            <w:pPr>
              <w:rPr>
                <w:rFonts w:ascii="GHEA Grapalat" w:hAnsi="GHEA Grapalat" w:cs="GHEA Grapalat"/>
                <w:color w:val="000000"/>
                <w:sz w:val="21"/>
                <w:szCs w:val="21"/>
              </w:rPr>
            </w:pPr>
            <w:r>
              <w:rPr>
                <w:rFonts w:ascii="GHEA Grapalat" w:hAnsi="GHEA Grapalat" w:cs="GHEA Grapalat"/>
                <w:color w:val="000000"/>
                <w:sz w:val="21"/>
                <w:szCs w:val="21"/>
              </w:rPr>
              <w:lastRenderedPageBreak/>
              <w:t xml:space="preserve">                              </w:t>
            </w:r>
          </w:p>
        </w:tc>
        <w:tc>
          <w:tcPr>
            <w:tcW w:w="0" w:type="auto"/>
            <w:vAlign w:val="center"/>
          </w:tcPr>
          <w:p w:rsidR="00BF7179" w:rsidRDefault="00BF7179">
            <w:pPr>
              <w:rPr>
                <w:rFonts w:ascii="GHEA Grapalat" w:hAnsi="GHEA Grapalat" w:cs="GHEA Grapalat"/>
                <w:color w:val="000000"/>
                <w:sz w:val="21"/>
                <w:szCs w:val="21"/>
              </w:rPr>
            </w:pPr>
          </w:p>
        </w:tc>
      </w:tr>
    </w:tbl>
    <w:p w:rsidR="00BF7179" w:rsidRDefault="00BF7179" w:rsidP="00BF7179">
      <w:pPr>
        <w:rPr>
          <w:rFonts w:ascii="GHEA Grapalat" w:hAnsi="GHEA Grapalat" w:cs="Sylfaen"/>
        </w:rPr>
      </w:pPr>
    </w:p>
    <w:p w:rsidR="00BF7179" w:rsidRDefault="00BF7179" w:rsidP="00BF7179">
      <w:pPr>
        <w:rPr>
          <w:rFonts w:ascii="GHEA Grapalat" w:hAnsi="GHEA Grapalat" w:cs="Sylfaen"/>
        </w:rPr>
      </w:pPr>
    </w:p>
    <w:p w:rsidR="00BF7179" w:rsidRDefault="00BF7179" w:rsidP="00BF7179">
      <w:pPr>
        <w:spacing w:after="0"/>
        <w:rPr>
          <w:rFonts w:ascii="GHEA Grapalat" w:hAnsi="GHEA Grapalat" w:cs="Sylfaen"/>
        </w:rPr>
        <w:sectPr w:rsidR="00BF7179">
          <w:footnotePr>
            <w:pos w:val="beneathText"/>
          </w:footnotePr>
          <w:pgSz w:w="11906" w:h="16838"/>
          <w:pgMar w:top="360" w:right="662" w:bottom="533" w:left="1138" w:header="562" w:footer="562" w:gutter="0"/>
          <w:cols w:space="720"/>
        </w:sectPr>
      </w:pPr>
    </w:p>
    <w:p w:rsidR="00BF7179" w:rsidRDefault="00BF7179" w:rsidP="00BF7179">
      <w:pPr>
        <w:pStyle w:val="a3"/>
        <w:spacing w:line="240" w:lineRule="auto"/>
        <w:jc w:val="right"/>
        <w:rPr>
          <w:rFonts w:ascii="GHEA Grapalat" w:hAnsi="GHEA Grapalat" w:cs="Sylfaen"/>
          <w:i w:val="0"/>
          <w:lang w:val="hy-AM"/>
        </w:rPr>
      </w:pPr>
      <w:r>
        <w:rPr>
          <w:rFonts w:ascii="GHEA Grapalat" w:hAnsi="GHEA Grapalat" w:cs="Sylfaen"/>
          <w:i w:val="0"/>
          <w:lang w:val="hy-AM"/>
        </w:rPr>
        <w:lastRenderedPageBreak/>
        <w:t>Հավելված 8</w:t>
      </w:r>
    </w:p>
    <w:p w:rsidR="00BF7179" w:rsidRDefault="00BF7179" w:rsidP="00BF7179">
      <w:pPr>
        <w:pStyle w:val="a3"/>
        <w:spacing w:line="240" w:lineRule="auto"/>
        <w:jc w:val="right"/>
        <w:rPr>
          <w:rFonts w:ascii="GHEA Grapalat" w:hAnsi="GHEA Grapalat" w:cs="Sylfaen"/>
          <w:i w:val="0"/>
          <w:lang w:val="hy-AM"/>
        </w:rPr>
      </w:pPr>
      <w:r>
        <w:rPr>
          <w:rFonts w:ascii="GHEA Grapalat" w:hAnsi="GHEA Grapalat" w:cs="Times Armenian"/>
          <w:lang w:val="af-ZA"/>
        </w:rPr>
        <w:t>&lt;&lt;Վ</w:t>
      </w:r>
      <w:r>
        <w:rPr>
          <w:rFonts w:ascii="GHEA Grapalat" w:hAnsi="GHEA Grapalat" w:cs="Times Armenian"/>
          <w:lang w:val="hy-AM"/>
        </w:rPr>
        <w:t xml:space="preserve"> 2 </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val="0"/>
          <w:lang w:val="af-ZA"/>
        </w:rPr>
        <w:t xml:space="preserve"> </w:t>
      </w:r>
      <w:r>
        <w:rPr>
          <w:rFonts w:ascii="GHEA Grapalat" w:hAnsi="GHEA Grapalat" w:cs="Sylfaen"/>
          <w:i w:val="0"/>
          <w:lang w:val="hy-AM"/>
        </w:rPr>
        <w:t>ծածկագրով</w:t>
      </w:r>
    </w:p>
    <w:p w:rsidR="00BF7179" w:rsidRDefault="00BF7179" w:rsidP="00BF7179">
      <w:pPr>
        <w:pStyle w:val="a3"/>
        <w:spacing w:line="240" w:lineRule="auto"/>
        <w:jc w:val="right"/>
        <w:rPr>
          <w:rFonts w:ascii="GHEA Grapalat" w:hAnsi="GHEA Grapalat" w:cs="Sylfaen"/>
          <w:i w:val="0"/>
          <w:lang w:val="hy-AM"/>
        </w:rPr>
      </w:pPr>
      <w:r>
        <w:rPr>
          <w:rFonts w:ascii="GHEA Grapalat" w:hAnsi="GHEA Grapalat" w:cs="Sylfaen"/>
          <w:i w:val="0"/>
          <w:lang w:val="hy-AM"/>
        </w:rPr>
        <w:t>գնանշման հարցման հրավերի</w:t>
      </w:r>
    </w:p>
    <w:p w:rsidR="00BF7179" w:rsidRDefault="00BF7179" w:rsidP="00BF7179">
      <w:pPr>
        <w:rPr>
          <w:rStyle w:val="af5"/>
          <w:b w:val="0"/>
          <w:sz w:val="15"/>
          <w:szCs w:val="15"/>
        </w:rPr>
      </w:pPr>
    </w:p>
    <w:p w:rsidR="00BF7179" w:rsidRDefault="00BF7179" w:rsidP="00BF7179">
      <w:pPr>
        <w:rPr>
          <w:rStyle w:val="af5"/>
          <w:rFonts w:ascii="GHEA Grapalat" w:hAnsi="GHEA Grapalat"/>
          <w:b w:val="0"/>
          <w:sz w:val="15"/>
          <w:szCs w:val="15"/>
          <w:lang w:val="hy-AM"/>
        </w:rPr>
      </w:pPr>
    </w:p>
    <w:p w:rsidR="00BF7179" w:rsidRDefault="00BF7179" w:rsidP="00BF7179">
      <w:pPr>
        <w:rPr>
          <w:rStyle w:val="af5"/>
          <w:rFonts w:ascii="GHEA Grapalat" w:hAnsi="GHEA Grapalat"/>
          <w:b w:val="0"/>
          <w:sz w:val="15"/>
          <w:szCs w:val="15"/>
          <w:lang w:val="hy-AM"/>
        </w:rPr>
      </w:pPr>
    </w:p>
    <w:p w:rsidR="00BF7179" w:rsidRDefault="00BF7179" w:rsidP="00BF7179">
      <w:pPr>
        <w:rPr>
          <w:rStyle w:val="af5"/>
          <w:rFonts w:ascii="GHEA Grapalat" w:hAnsi="GHEA Grapalat"/>
          <w:b w:val="0"/>
          <w:sz w:val="15"/>
          <w:szCs w:val="15"/>
          <w:lang w:val="hy-AM"/>
        </w:rPr>
      </w:pPr>
    </w:p>
    <w:p w:rsidR="00BF7179" w:rsidRDefault="00BF7179" w:rsidP="00BF7179">
      <w:pPr>
        <w:rPr>
          <w:rStyle w:val="af5"/>
          <w:rFonts w:ascii="GHEA Grapalat" w:hAnsi="GHEA Grapalat"/>
          <w:b w:val="0"/>
          <w:sz w:val="15"/>
          <w:szCs w:val="15"/>
          <w:lang w:val="hy-AM"/>
        </w:rPr>
      </w:pPr>
    </w:p>
    <w:p w:rsidR="00BF7179" w:rsidRDefault="00BF7179" w:rsidP="00BF7179">
      <w:pPr>
        <w:rPr>
          <w:rStyle w:val="af5"/>
          <w:rFonts w:ascii="GHEA Grapalat" w:hAnsi="GHEA Grapalat"/>
          <w:b w:val="0"/>
          <w:sz w:val="15"/>
          <w:szCs w:val="15"/>
          <w:lang w:val="hy-AM"/>
        </w:rPr>
      </w:pPr>
    </w:p>
    <w:p w:rsidR="00BF7179" w:rsidRDefault="00BF7179" w:rsidP="00BF7179">
      <w:pPr>
        <w:jc w:val="center"/>
        <w:rPr>
          <w:sz w:val="20"/>
          <w:szCs w:val="20"/>
        </w:rPr>
      </w:pPr>
      <w:r>
        <w:rPr>
          <w:rFonts w:ascii="GHEA Grapalat" w:hAnsi="GHEA Grapalat"/>
          <w:sz w:val="20"/>
          <w:szCs w:val="20"/>
          <w:lang w:val="hy-AM"/>
        </w:rPr>
        <w:t>ՀԱՐՑՈՒՄ</w:t>
      </w:r>
    </w:p>
    <w:p w:rsidR="00BF7179" w:rsidRDefault="00BF7179" w:rsidP="00BF7179">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F7179" w:rsidRDefault="00BF7179" w:rsidP="00BF7179">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BF7179" w:rsidRDefault="00BF7179" w:rsidP="00BF7179">
      <w:pPr>
        <w:jc w:val="center"/>
        <w:rPr>
          <w:rFonts w:ascii="GHEA Grapalat" w:hAnsi="GHEA Grapalat"/>
          <w:sz w:val="20"/>
          <w:szCs w:val="20"/>
          <w:lang w:val="hy-AM"/>
        </w:rPr>
      </w:pPr>
    </w:p>
    <w:p w:rsidR="00BF7179" w:rsidRDefault="00BF7179" w:rsidP="00BF7179">
      <w:pPr>
        <w:rPr>
          <w:rFonts w:ascii="GHEA Grapalat" w:hAnsi="GHEA Grapalat"/>
          <w:sz w:val="20"/>
          <w:szCs w:val="20"/>
          <w:lang w:val="hy-AM"/>
        </w:rPr>
      </w:pPr>
    </w:p>
    <w:p w:rsidR="00BF7179" w:rsidRDefault="00BF7179" w:rsidP="00BF7179">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2</w:t>
      </w:r>
      <w:r>
        <w:rPr>
          <w:rFonts w:ascii="GHEA Grapalat" w:hAnsi="GHEA Grapalat"/>
          <w:bCs/>
          <w:sz w:val="20"/>
          <w:szCs w:val="20"/>
          <w:lang w:val="af-ZA"/>
        </w:rPr>
        <w:t xml:space="preserve"> </w:t>
      </w:r>
      <w:r>
        <w:rPr>
          <w:rFonts w:ascii="GHEA Grapalat" w:hAnsi="GHEA Grapalat"/>
          <w:bCs/>
          <w:sz w:val="20"/>
          <w:szCs w:val="20"/>
          <w:lang w:val="hy-AM"/>
        </w:rPr>
        <w:t>մանկապարտեզ</w:t>
      </w:r>
      <w:r>
        <w:rPr>
          <w:rFonts w:ascii="GHEA Grapalat" w:hAnsi="GHEA Grapalat"/>
          <w:bCs/>
          <w:sz w:val="20"/>
          <w:szCs w:val="20"/>
          <w:lang w:val="af-ZA"/>
        </w:rPr>
        <w:t>&gt;&gt; ՀՈԱԿ-ի</w:t>
      </w:r>
      <w:r>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w:t>
      </w:r>
      <w:r>
        <w:rPr>
          <w:rFonts w:ascii="GHEA Grapalat" w:hAnsi="GHEA Grapalat" w:cs="Times Armenian"/>
          <w:sz w:val="20"/>
          <w:szCs w:val="20"/>
          <w:lang w:val="hy-AM"/>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sz w:val="20"/>
          <w:szCs w:val="20"/>
          <w:lang w:val="hy-AM"/>
        </w:rPr>
        <w:t xml:space="preserve">ծածկագրով կազմակերպված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BF7179" w:rsidRDefault="00BF7179" w:rsidP="00BF7179">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BF7179" w:rsidTr="00BF717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Մասնակցի</w:t>
            </w:r>
          </w:p>
        </w:tc>
      </w:tr>
      <w:tr w:rsidR="00BF7179" w:rsidTr="00BF7179">
        <w:tc>
          <w:tcPr>
            <w:tcW w:w="0" w:type="auto"/>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հարկ վճարողի</w:t>
            </w:r>
          </w:p>
          <w:p w:rsidR="00BF7179" w:rsidRDefault="00BF7179">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BF7179" w:rsidTr="00BF7179">
        <w:tc>
          <w:tcPr>
            <w:tcW w:w="1472"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20"/>
                <w:szCs w:val="20"/>
              </w:rPr>
            </w:pPr>
          </w:p>
        </w:tc>
      </w:tr>
      <w:tr w:rsidR="00BF7179" w:rsidTr="00BF7179">
        <w:tc>
          <w:tcPr>
            <w:tcW w:w="1472"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20"/>
                <w:szCs w:val="20"/>
              </w:rPr>
            </w:pPr>
          </w:p>
        </w:tc>
      </w:tr>
    </w:tbl>
    <w:p w:rsidR="00BF7179" w:rsidRDefault="00BF7179" w:rsidP="00BF7179">
      <w:pPr>
        <w:jc w:val="both"/>
        <w:rPr>
          <w:rFonts w:ascii="GHEA Grapalat" w:hAnsi="GHEA Grapalat"/>
          <w:sz w:val="20"/>
          <w:szCs w:val="20"/>
          <w:lang w:val="hy-AM"/>
        </w:rPr>
      </w:pPr>
      <w:r>
        <w:rPr>
          <w:rFonts w:ascii="GHEA Grapalat" w:hAnsi="GHEA Grapalat"/>
          <w:sz w:val="20"/>
          <w:szCs w:val="20"/>
        </w:rPr>
        <w:tab/>
      </w:r>
    </w:p>
    <w:p w:rsidR="00BF7179" w:rsidRDefault="00BF7179" w:rsidP="00BF7179">
      <w:pPr>
        <w:ind w:firstLine="708"/>
        <w:jc w:val="both"/>
        <w:rPr>
          <w:rFonts w:ascii="GHEA Grapalat" w:hAnsi="GHEA Grapalat"/>
          <w:sz w:val="20"/>
          <w:szCs w:val="20"/>
          <w:lang w:val="hy-AM"/>
        </w:rPr>
      </w:pPr>
      <w:r>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BF7179" w:rsidRDefault="00BF7179" w:rsidP="00BF7179">
      <w:pPr>
        <w:jc w:val="both"/>
        <w:rPr>
          <w:rFonts w:ascii="GHEA Grapalat" w:hAnsi="GHEA Grapalat"/>
          <w:sz w:val="20"/>
          <w:szCs w:val="20"/>
          <w:lang w:val="hy-AM"/>
        </w:rPr>
      </w:pPr>
    </w:p>
    <w:p w:rsidR="00BF7179" w:rsidRDefault="00BF7179" w:rsidP="00BF7179">
      <w:pPr>
        <w:jc w:val="both"/>
        <w:rPr>
          <w:rFonts w:ascii="GHEA Grapalat" w:hAnsi="GHEA Grapalat"/>
          <w:sz w:val="20"/>
          <w:szCs w:val="20"/>
          <w:lang w:val="hy-AM"/>
        </w:rPr>
      </w:pPr>
    </w:p>
    <w:p w:rsidR="00BF7179" w:rsidRDefault="00BF7179" w:rsidP="00BF7179">
      <w:pPr>
        <w:jc w:val="both"/>
        <w:rPr>
          <w:rFonts w:ascii="GHEA Grapalat" w:hAnsi="GHEA Grapalat"/>
          <w:sz w:val="20"/>
          <w:szCs w:val="20"/>
          <w:lang w:val="hy-AM"/>
        </w:rPr>
      </w:pPr>
    </w:p>
    <w:p w:rsidR="00BF7179" w:rsidRDefault="00BF7179" w:rsidP="00BF7179">
      <w:pPr>
        <w:jc w:val="both"/>
        <w:rPr>
          <w:rFonts w:ascii="GHEA Grapalat" w:hAnsi="GHEA Grapalat"/>
          <w:sz w:val="20"/>
          <w:szCs w:val="20"/>
          <w:lang w:val="hy-AM"/>
        </w:rPr>
      </w:pPr>
    </w:p>
    <w:p w:rsidR="00BF7179" w:rsidRDefault="00BF7179" w:rsidP="00BF7179">
      <w:pPr>
        <w:jc w:val="both"/>
        <w:rPr>
          <w:rFonts w:ascii="GHEA Grapalat" w:hAnsi="GHEA Grapalat"/>
          <w:sz w:val="20"/>
          <w:szCs w:val="20"/>
          <w:u w:val="single"/>
          <w:lang w:val="hy-AM"/>
        </w:rPr>
      </w:pPr>
      <w:r>
        <w:rPr>
          <w:rFonts w:ascii="GHEA Grapalat" w:hAnsi="GHEA Grapalat" w:cs="Times Armenian"/>
          <w:sz w:val="20"/>
          <w:szCs w:val="20"/>
          <w:lang w:val="af-ZA"/>
        </w:rPr>
        <w:t>&lt;&lt;Վ</w:t>
      </w:r>
      <w:r>
        <w:rPr>
          <w:rFonts w:ascii="GHEA Grapalat" w:hAnsi="GHEA Grapalat" w:cs="Times Armenian"/>
          <w:sz w:val="20"/>
          <w:szCs w:val="20"/>
          <w:lang w:val="hy-AM"/>
        </w:rPr>
        <w:t xml:space="preserve"> 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sz w:val="20"/>
          <w:szCs w:val="20"/>
          <w:lang w:val="hy-AM"/>
        </w:rPr>
        <w:t xml:space="preserve">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BF7179" w:rsidRDefault="00BF7179" w:rsidP="00BF7179">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BF7179" w:rsidRDefault="00BF7179" w:rsidP="00BF7179">
      <w:pPr>
        <w:jc w:val="both"/>
        <w:rPr>
          <w:rFonts w:ascii="GHEA Grapalat" w:hAnsi="GHEA Grapalat"/>
          <w:sz w:val="20"/>
          <w:szCs w:val="20"/>
          <w:lang w:val="hy-AM"/>
        </w:rPr>
      </w:pPr>
      <w:r>
        <w:rPr>
          <w:rFonts w:ascii="GHEA Grapalat" w:hAnsi="GHEA Grapalat"/>
          <w:sz w:val="20"/>
          <w:szCs w:val="20"/>
          <w:lang w:val="hy-AM"/>
        </w:rPr>
        <w:tab/>
      </w:r>
    </w:p>
    <w:p w:rsidR="00BF7179" w:rsidRDefault="00BF7179" w:rsidP="00BF7179">
      <w:pPr>
        <w:jc w:val="both"/>
        <w:rPr>
          <w:rFonts w:ascii="GHEA Grapalat" w:hAnsi="GHEA Grapalat"/>
          <w:sz w:val="20"/>
          <w:szCs w:val="20"/>
          <w:lang w:val="hy-AM"/>
        </w:rPr>
      </w:pPr>
    </w:p>
    <w:p w:rsidR="00BF7179" w:rsidRDefault="00BF7179" w:rsidP="00BF7179">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BF7179" w:rsidRDefault="00BF7179" w:rsidP="00BF7179">
      <w:pPr>
        <w:pStyle w:val="31"/>
        <w:spacing w:line="240" w:lineRule="auto"/>
        <w:ind w:firstLine="0"/>
        <w:rPr>
          <w:rFonts w:ascii="GHEA Grapalat" w:hAnsi="GHEA Grapalat" w:cs="Sylfaen"/>
          <w:sz w:val="16"/>
          <w:szCs w:val="16"/>
          <w:lang w:val="hy-AM"/>
        </w:rPr>
      </w:pPr>
    </w:p>
    <w:p w:rsidR="00BF7179" w:rsidRPr="00326D3D" w:rsidRDefault="00BF7179" w:rsidP="00BF7179">
      <w:pPr>
        <w:rPr>
          <w:rStyle w:val="af5"/>
          <w:b w:val="0"/>
          <w:sz w:val="15"/>
          <w:szCs w:val="15"/>
          <w:lang w:val="hy-AM"/>
        </w:rPr>
      </w:pPr>
      <w:r>
        <w:rPr>
          <w:rFonts w:ascii="GHEA Grapalat" w:hAnsi="GHEA Grapalat"/>
          <w:lang w:val="hy-AM"/>
        </w:rPr>
        <w:br w:type="page"/>
      </w:r>
    </w:p>
    <w:p w:rsidR="00BF7179" w:rsidRPr="00326D3D" w:rsidRDefault="00BF7179" w:rsidP="00BF7179">
      <w:pPr>
        <w:pStyle w:val="a3"/>
        <w:spacing w:line="240" w:lineRule="auto"/>
        <w:jc w:val="right"/>
        <w:rPr>
          <w:rFonts w:cs="Arial"/>
          <w:i w:val="0"/>
          <w:lang w:val="hy-AM"/>
        </w:rPr>
      </w:pPr>
      <w:r>
        <w:rPr>
          <w:rFonts w:ascii="GHEA Grapalat" w:hAnsi="GHEA Grapalat" w:cs="Arial"/>
          <w:i w:val="0"/>
          <w:lang w:val="hy-AM"/>
        </w:rPr>
        <w:lastRenderedPageBreak/>
        <w:t>Հավելված 9</w:t>
      </w:r>
    </w:p>
    <w:p w:rsidR="00BF7179" w:rsidRDefault="00BF7179" w:rsidP="00BF7179">
      <w:pPr>
        <w:pStyle w:val="a3"/>
        <w:spacing w:line="240" w:lineRule="auto"/>
        <w:jc w:val="right"/>
        <w:rPr>
          <w:rFonts w:ascii="GHEA Grapalat" w:hAnsi="GHEA Grapalat" w:cs="Arial"/>
          <w:i w:val="0"/>
          <w:lang w:val="hy-AM"/>
        </w:rPr>
      </w:pPr>
      <w:r>
        <w:rPr>
          <w:rFonts w:ascii="GHEA Grapalat" w:hAnsi="GHEA Grapalat" w:cs="Times Armenian"/>
          <w:lang w:val="af-ZA"/>
        </w:rPr>
        <w:t>&lt;&lt;Վ</w:t>
      </w:r>
      <w:r>
        <w:rPr>
          <w:rFonts w:ascii="GHEA Grapalat" w:hAnsi="GHEA Grapalat" w:cs="Times Armenian"/>
          <w:lang w:val="hy-AM"/>
        </w:rPr>
        <w:t>2</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i w:val="0"/>
          <w:lang w:val="af-ZA"/>
        </w:rPr>
        <w:t xml:space="preserve"> </w:t>
      </w:r>
      <w:r>
        <w:rPr>
          <w:rFonts w:ascii="GHEA Grapalat" w:hAnsi="GHEA Grapalat" w:cs="Arial"/>
          <w:i w:val="0"/>
          <w:lang w:val="hy-AM"/>
        </w:rPr>
        <w:t>ծածկագրով</w:t>
      </w:r>
    </w:p>
    <w:p w:rsidR="00BF7179" w:rsidRDefault="00BF7179" w:rsidP="00BF7179">
      <w:pPr>
        <w:pStyle w:val="a3"/>
        <w:spacing w:line="240" w:lineRule="auto"/>
        <w:jc w:val="right"/>
        <w:rPr>
          <w:rFonts w:ascii="GHEA Grapalat" w:hAnsi="GHEA Grapalat" w:cs="Arial"/>
          <w:i w:val="0"/>
          <w:lang w:val="hy-AM"/>
        </w:rPr>
      </w:pPr>
      <w:r>
        <w:rPr>
          <w:rFonts w:ascii="GHEA Grapalat" w:hAnsi="GHEA Grapalat" w:cs="Arial"/>
          <w:i w:val="0"/>
          <w:lang w:val="hy-AM"/>
        </w:rPr>
        <w:t>գնանշման հարցման հրավերի</w:t>
      </w:r>
    </w:p>
    <w:p w:rsidR="00BF7179" w:rsidRDefault="00BF7179" w:rsidP="00BF7179">
      <w:pPr>
        <w:pStyle w:val="a3"/>
        <w:spacing w:line="240" w:lineRule="auto"/>
        <w:jc w:val="right"/>
        <w:rPr>
          <w:rFonts w:ascii="GHEA Grapalat" w:hAnsi="GHEA Grapalat" w:cs="Arial"/>
          <w:i w:val="0"/>
          <w:lang w:val="hy-AM"/>
        </w:rPr>
      </w:pPr>
    </w:p>
    <w:p w:rsidR="00BF7179" w:rsidRDefault="00BF7179" w:rsidP="00BF7179">
      <w:pPr>
        <w:pStyle w:val="a3"/>
        <w:spacing w:line="240" w:lineRule="auto"/>
        <w:jc w:val="right"/>
        <w:rPr>
          <w:rFonts w:ascii="GHEA Grapalat" w:hAnsi="GHEA Grapalat" w:cs="Arial"/>
          <w:i w:val="0"/>
          <w:lang w:val="hy-AM"/>
        </w:rPr>
      </w:pPr>
    </w:p>
    <w:p w:rsidR="00BF7179" w:rsidRDefault="00BF7179" w:rsidP="00BF7179">
      <w:pPr>
        <w:jc w:val="center"/>
        <w:rPr>
          <w:rFonts w:ascii="GHEA Grapalat" w:hAnsi="GHEA Grapalat"/>
          <w:sz w:val="20"/>
          <w:szCs w:val="20"/>
          <w:lang w:val="hy-AM"/>
        </w:rPr>
      </w:pPr>
      <w:r>
        <w:rPr>
          <w:rFonts w:ascii="GHEA Grapalat" w:hAnsi="GHEA Grapalat"/>
          <w:sz w:val="20"/>
          <w:szCs w:val="20"/>
          <w:lang w:val="hy-AM"/>
        </w:rPr>
        <w:t>ՏԵՂԵԿԱՏՎՈՒԹՅՈՒՆ</w:t>
      </w:r>
    </w:p>
    <w:p w:rsidR="00BF7179" w:rsidRDefault="00BF7179" w:rsidP="00BF7179">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F7179" w:rsidRDefault="00BF7179" w:rsidP="00BF7179">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BF7179" w:rsidRDefault="00BF7179" w:rsidP="00BF7179">
      <w:pPr>
        <w:jc w:val="center"/>
        <w:rPr>
          <w:rFonts w:ascii="GHEA Grapalat" w:hAnsi="GHEA Grapalat"/>
          <w:sz w:val="20"/>
          <w:szCs w:val="20"/>
          <w:lang w:val="hy-AM"/>
        </w:rPr>
      </w:pPr>
    </w:p>
    <w:p w:rsidR="00BF7179" w:rsidRDefault="00BF7179" w:rsidP="00BF7179">
      <w:pPr>
        <w:rPr>
          <w:rFonts w:ascii="GHEA Grapalat" w:hAnsi="GHEA Grapalat"/>
          <w:sz w:val="20"/>
          <w:szCs w:val="20"/>
          <w:lang w:val="hy-AM"/>
        </w:rPr>
      </w:pPr>
    </w:p>
    <w:p w:rsidR="00BF7179" w:rsidRDefault="00BF7179" w:rsidP="00BF7179">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F7179" w:rsidTr="00BF717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BF7179" w:rsidRDefault="00BF7179">
            <w:pPr>
              <w:jc w:val="center"/>
              <w:rPr>
                <w:rFonts w:ascii="GHEA Grapalat" w:hAnsi="GHEA Grapalat"/>
                <w:sz w:val="18"/>
                <w:szCs w:val="20"/>
              </w:rPr>
            </w:pPr>
            <w:r>
              <w:rPr>
                <w:rFonts w:ascii="GHEA Grapalat" w:hAnsi="GHEA Grapalat"/>
                <w:sz w:val="18"/>
                <w:szCs w:val="20"/>
              </w:rPr>
              <w:t xml:space="preserve">Մասնակցի </w:t>
            </w:r>
          </w:p>
        </w:tc>
      </w:tr>
      <w:tr w:rsidR="00BF7179" w:rsidRPr="00326D3D" w:rsidTr="00BF717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BF7179" w:rsidRDefault="00BF7179">
            <w:pPr>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F7179" w:rsidRDefault="00BF7179">
            <w:pPr>
              <w:jc w:val="center"/>
              <w:rPr>
                <w:rFonts w:ascii="GHEA Grapalat" w:hAnsi="GHEA Grapalat"/>
                <w:sz w:val="18"/>
                <w:szCs w:val="20"/>
                <w:lang w:val="hy-AM"/>
              </w:rPr>
            </w:pPr>
          </w:p>
          <w:p w:rsidR="00BF7179" w:rsidRDefault="00BF7179">
            <w:pPr>
              <w:jc w:val="center"/>
              <w:rPr>
                <w:rFonts w:ascii="GHEA Grapalat" w:hAnsi="GHEA Grapalat"/>
                <w:sz w:val="18"/>
                <w:szCs w:val="20"/>
                <w:lang w:val="hy-AM"/>
              </w:rPr>
            </w:pPr>
          </w:p>
          <w:p w:rsidR="00BF7179" w:rsidRDefault="00BF7179">
            <w:pPr>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F7179" w:rsidRDefault="00BF7179">
            <w:pPr>
              <w:jc w:val="center"/>
              <w:rPr>
                <w:rFonts w:ascii="GHEA Grapalat" w:hAnsi="GHEA Grapalat"/>
                <w:sz w:val="18"/>
                <w:szCs w:val="20"/>
                <w:lang w:val="hy-AM"/>
              </w:rPr>
            </w:pPr>
          </w:p>
        </w:tc>
      </w:tr>
      <w:tr w:rsidR="00BF7179" w:rsidTr="00BF717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7179" w:rsidRPr="00326D3D" w:rsidRDefault="00BF7179">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7179" w:rsidRPr="00326D3D" w:rsidRDefault="00BF7179">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7179" w:rsidRPr="00326D3D" w:rsidRDefault="00BF7179">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18"/>
                <w:szCs w:val="20"/>
              </w:rPr>
            </w:pPr>
            <w:r>
              <w:rPr>
                <w:rFonts w:ascii="GHEA Grapalat" w:hAnsi="GHEA Grapalat"/>
                <w:sz w:val="18"/>
                <w:szCs w:val="20"/>
              </w:rPr>
              <w:t>պարտավորություն</w:t>
            </w:r>
          </w:p>
        </w:tc>
      </w:tr>
      <w:tr w:rsidR="00BF7179" w:rsidTr="00BF7179">
        <w:tc>
          <w:tcPr>
            <w:tcW w:w="300" w:type="dxa"/>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7179" w:rsidRDefault="00BF7179">
            <w:pPr>
              <w:spacing w:after="0" w:line="240" w:lineRule="auto"/>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BF7179" w:rsidRDefault="00BF7179">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BF7179" w:rsidRDefault="00BF7179">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BF7179" w:rsidRDefault="00BF7179">
            <w:pPr>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BF7179" w:rsidRDefault="00BF7179">
            <w:pPr>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18"/>
                <w:szCs w:val="20"/>
              </w:rPr>
            </w:pPr>
          </w:p>
        </w:tc>
      </w:tr>
      <w:tr w:rsidR="00BF7179" w:rsidTr="00BF7179">
        <w:tc>
          <w:tcPr>
            <w:tcW w:w="3240" w:type="dxa"/>
            <w:gridSpan w:val="2"/>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BF7179" w:rsidRDefault="00BF7179">
            <w:pPr>
              <w:jc w:val="center"/>
              <w:rPr>
                <w:rFonts w:ascii="GHEA Grapalat" w:hAnsi="GHEA Grapalat"/>
                <w:sz w:val="20"/>
                <w:szCs w:val="20"/>
              </w:rPr>
            </w:pPr>
          </w:p>
        </w:tc>
      </w:tr>
    </w:tbl>
    <w:p w:rsidR="00BF7179" w:rsidRDefault="00BF7179" w:rsidP="00BF7179">
      <w:pPr>
        <w:rPr>
          <w:rFonts w:ascii="GHEA Grapalat" w:hAnsi="GHEA Grapalat"/>
          <w:sz w:val="20"/>
          <w:szCs w:val="20"/>
        </w:rPr>
      </w:pPr>
    </w:p>
    <w:p w:rsidR="00BF7179" w:rsidRDefault="00BF7179" w:rsidP="00BF7179">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BF7179" w:rsidRDefault="00BF7179" w:rsidP="00BF7179">
      <w:pPr>
        <w:jc w:val="both"/>
        <w:rPr>
          <w:rFonts w:ascii="GHEA Grapalat" w:hAnsi="GHEA Grapalat"/>
          <w:sz w:val="20"/>
          <w:szCs w:val="20"/>
        </w:rPr>
      </w:pPr>
      <w:r>
        <w:rPr>
          <w:rFonts w:ascii="GHEA Grapalat" w:hAnsi="GHEA Grapalat"/>
          <w:sz w:val="20"/>
          <w:szCs w:val="20"/>
        </w:rPr>
        <w:lastRenderedPageBreak/>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BF7179" w:rsidRDefault="00BF7179" w:rsidP="00BF7179">
      <w:pPr>
        <w:jc w:val="both"/>
        <w:rPr>
          <w:rFonts w:ascii="GHEA Grapalat" w:hAnsi="GHEA Grapalat"/>
          <w:sz w:val="20"/>
          <w:szCs w:val="20"/>
        </w:rPr>
      </w:pPr>
    </w:p>
    <w:p w:rsidR="00BF7179" w:rsidRDefault="00BF7179" w:rsidP="00BF7179">
      <w:pPr>
        <w:ind w:firstLine="540"/>
        <w:jc w:val="center"/>
        <w:rPr>
          <w:rFonts w:ascii="GHEA Grapalat" w:hAnsi="GHEA Grapalat" w:cs="Sylfaen"/>
          <w:lang w:val="hy-AM"/>
        </w:rPr>
      </w:pPr>
    </w:p>
    <w:p w:rsidR="00BF7179" w:rsidRDefault="00BF7179" w:rsidP="00BF7179">
      <w:pPr>
        <w:pStyle w:val="a3"/>
        <w:spacing w:line="240" w:lineRule="auto"/>
        <w:jc w:val="right"/>
        <w:rPr>
          <w:rFonts w:ascii="GHEA Grapalat" w:hAnsi="GHEA Grapalat"/>
          <w:i w:val="0"/>
          <w:lang w:val="ru-RU"/>
        </w:rPr>
      </w:pPr>
    </w:p>
    <w:p w:rsidR="00BF7179" w:rsidRDefault="00BF7179" w:rsidP="00BF7179">
      <w:pPr>
        <w:pStyle w:val="31"/>
        <w:spacing w:line="240" w:lineRule="auto"/>
        <w:ind w:firstLine="0"/>
        <w:rPr>
          <w:rFonts w:ascii="GHEA Grapalat" w:hAnsi="GHEA Grapalat" w:cs="Sylfaen"/>
          <w:sz w:val="16"/>
          <w:szCs w:val="16"/>
        </w:rPr>
      </w:pPr>
    </w:p>
    <w:p w:rsidR="00BF7179" w:rsidRDefault="00BF7179" w:rsidP="00BF7179">
      <w:pPr>
        <w:pStyle w:val="a3"/>
        <w:spacing w:line="240" w:lineRule="auto"/>
        <w:jc w:val="right"/>
        <w:rPr>
          <w:rFonts w:ascii="GHEA Grapalat" w:hAnsi="GHEA Grapalat"/>
          <w:i w:val="0"/>
          <w:lang w:val="ru-RU"/>
        </w:rPr>
      </w:pPr>
    </w:p>
    <w:p w:rsidR="00BF7179" w:rsidRDefault="00BF7179" w:rsidP="00BF7179">
      <w:pPr>
        <w:pStyle w:val="a3"/>
        <w:spacing w:line="240" w:lineRule="auto"/>
        <w:jc w:val="right"/>
        <w:rPr>
          <w:rFonts w:ascii="GHEA Grapalat" w:hAnsi="GHEA Grapalat"/>
          <w:i w:val="0"/>
          <w:lang w:val="ru-RU"/>
        </w:rPr>
      </w:pPr>
    </w:p>
    <w:p w:rsidR="00BF7179" w:rsidRDefault="00BF7179" w:rsidP="00BF7179">
      <w:pPr>
        <w:pStyle w:val="a3"/>
        <w:spacing w:line="240" w:lineRule="auto"/>
        <w:jc w:val="right"/>
        <w:rPr>
          <w:rFonts w:ascii="GHEA Grapalat" w:hAnsi="GHEA Grapalat"/>
          <w:i w:val="0"/>
          <w:lang w:val="ru-RU"/>
        </w:rPr>
      </w:pPr>
    </w:p>
    <w:p w:rsidR="00BF7179" w:rsidRDefault="00BF7179" w:rsidP="00BF7179">
      <w:pPr>
        <w:spacing w:after="0" w:line="240" w:lineRule="auto"/>
        <w:rPr>
          <w:rFonts w:ascii="GHEA Grapalat" w:eastAsia="Times New Roman" w:hAnsi="GHEA Grapalat" w:cs="Times New Roman"/>
          <w:sz w:val="20"/>
          <w:szCs w:val="20"/>
          <w:lang w:eastAsia="en-US"/>
        </w:rPr>
        <w:sectPr w:rsidR="00BF7179">
          <w:pgSz w:w="16838" w:h="11906" w:orient="landscape"/>
          <w:pgMar w:top="540" w:right="720" w:bottom="662" w:left="533" w:header="562" w:footer="562" w:gutter="0"/>
          <w:cols w:space="720"/>
        </w:sectPr>
      </w:pPr>
    </w:p>
    <w:p w:rsidR="00BF7179" w:rsidRDefault="00BF7179" w:rsidP="00BF7179">
      <w:pPr>
        <w:jc w:val="right"/>
        <w:rPr>
          <w:rFonts w:ascii="GHEA Grapalat" w:hAnsi="GHEA Grapalat" w:cs="GHEA Grapalat"/>
          <w:sz w:val="18"/>
          <w:szCs w:val="18"/>
        </w:rPr>
      </w:pPr>
      <w:r>
        <w:rPr>
          <w:rFonts w:ascii="GHEA Grapalat" w:hAnsi="GHEA Grapalat" w:cs="GHEA Grapalat"/>
          <w:sz w:val="18"/>
          <w:szCs w:val="18"/>
        </w:rPr>
        <w:lastRenderedPageBreak/>
        <w:t>Հավելված 10</w:t>
      </w:r>
    </w:p>
    <w:p w:rsidR="00BF7179" w:rsidRDefault="00BF7179" w:rsidP="00BF7179">
      <w:pPr>
        <w:jc w:val="right"/>
        <w:rPr>
          <w:rFonts w:ascii="GHEA Grapalat" w:hAnsi="GHEA Grapalat" w:cs="GHEA Grapalat"/>
          <w:sz w:val="18"/>
          <w:szCs w:val="18"/>
        </w:rPr>
      </w:pPr>
      <w:r>
        <w:rPr>
          <w:rFonts w:ascii="GHEA Grapalat" w:hAnsi="GHEA Grapalat" w:cs="Times Armenian"/>
          <w:sz w:val="20"/>
          <w:szCs w:val="20"/>
          <w:lang w:val="af-ZA"/>
        </w:rPr>
        <w:t>&lt;&lt;Վ</w:t>
      </w:r>
      <w:r>
        <w:rPr>
          <w:rFonts w:ascii="GHEA Grapalat" w:hAnsi="GHEA Grapalat" w:cs="Times Armenian"/>
          <w:sz w:val="20"/>
          <w:szCs w:val="20"/>
          <w:lang w:val="hy-AM"/>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rPr>
        <w:t xml:space="preserve">ծածկագրով </w:t>
      </w:r>
    </w:p>
    <w:p w:rsidR="00BF7179" w:rsidRDefault="00BF7179" w:rsidP="00BF7179">
      <w:pPr>
        <w:jc w:val="right"/>
        <w:rPr>
          <w:rFonts w:ascii="GHEA Grapalat" w:hAnsi="GHEA Grapalat" w:cs="GHEA Grapalat"/>
          <w:sz w:val="18"/>
          <w:szCs w:val="18"/>
        </w:rPr>
      </w:pPr>
      <w:r>
        <w:rPr>
          <w:rFonts w:ascii="GHEA Grapalat" w:hAnsi="GHEA Grapalat" w:cs="GHEA Grapalat"/>
          <w:sz w:val="18"/>
          <w:szCs w:val="18"/>
        </w:rPr>
        <w:t>գնանշման հարցման հրավերի</w:t>
      </w:r>
    </w:p>
    <w:p w:rsidR="00BF7179" w:rsidRDefault="00BF7179" w:rsidP="00BF7179">
      <w:pPr>
        <w:jc w:val="right"/>
        <w:rPr>
          <w:rFonts w:ascii="GHEA Grapalat" w:hAnsi="GHEA Grapalat" w:cs="GHEA Grapalat"/>
          <w:sz w:val="18"/>
          <w:szCs w:val="18"/>
          <w:lang w:val="hy-AM"/>
        </w:rPr>
      </w:pPr>
    </w:p>
    <w:p w:rsidR="00BF7179" w:rsidRDefault="00BF7179" w:rsidP="00BF7179">
      <w:pPr>
        <w:jc w:val="center"/>
        <w:rPr>
          <w:rFonts w:ascii="GHEA Grapalat" w:hAnsi="GHEA Grapalat" w:cs="GHEA Grapalat"/>
          <w:sz w:val="18"/>
          <w:szCs w:val="18"/>
          <w:lang w:val="hy-AM"/>
        </w:rPr>
      </w:pPr>
      <w:r>
        <w:rPr>
          <w:rFonts w:ascii="GHEA Grapalat" w:hAnsi="GHEA Grapalat" w:cs="GHEA Grapalat"/>
          <w:sz w:val="18"/>
          <w:szCs w:val="18"/>
          <w:lang w:val="hy-AM"/>
        </w:rPr>
        <w:t xml:space="preserve">ՏՈւԺԱՆՔԻ ՄԱՍԻՆ ՀԱՄԱՁԱՅՆԱԳԻՐ </w:t>
      </w:r>
    </w:p>
    <w:p w:rsidR="00BF7179" w:rsidRDefault="00BF7179" w:rsidP="00BF7179">
      <w:pPr>
        <w:jc w:val="center"/>
        <w:rPr>
          <w:rFonts w:ascii="GHEA Grapalat" w:hAnsi="GHEA Grapalat" w:cs="GHEA Grapalat"/>
          <w:sz w:val="18"/>
          <w:szCs w:val="18"/>
          <w:lang w:val="hy-AM"/>
        </w:rPr>
      </w:pPr>
      <w:r>
        <w:rPr>
          <w:rFonts w:ascii="GHEA Grapalat" w:hAnsi="GHEA Grapalat" w:cs="GHEA Grapalat"/>
          <w:sz w:val="18"/>
          <w:szCs w:val="18"/>
          <w:lang w:val="hy-AM"/>
        </w:rPr>
        <w:t>(</w:t>
      </w:r>
      <w:r>
        <w:rPr>
          <w:rFonts w:ascii="GHEA Grapalat" w:hAnsi="GHEA Grapalat" w:cs="GHEA Grapalat"/>
          <w:sz w:val="18"/>
          <w:szCs w:val="18"/>
          <w:lang w:val="pt-BR"/>
        </w:rPr>
        <w:t>հայտի ապահովում</w:t>
      </w:r>
      <w:r>
        <w:rPr>
          <w:rFonts w:ascii="GHEA Grapalat" w:hAnsi="GHEA Grapalat" w:cs="GHEA Grapalat"/>
          <w:sz w:val="18"/>
          <w:szCs w:val="18"/>
          <w:lang w:val="hy-AM"/>
        </w:rPr>
        <w:t>)</w:t>
      </w:r>
    </w:p>
    <w:p w:rsidR="00BF7179" w:rsidRDefault="00BF7179" w:rsidP="00BF7179">
      <w:pPr>
        <w:jc w:val="both"/>
        <w:rPr>
          <w:rFonts w:ascii="GHEA Grapalat" w:hAnsi="GHEA Grapalat" w:cs="GHEA Grapalat"/>
          <w:sz w:val="18"/>
          <w:szCs w:val="18"/>
          <w:lang w:val="hy-AM"/>
        </w:rPr>
      </w:pPr>
      <w:r>
        <w:rPr>
          <w:rFonts w:ascii="GHEA Grapalat" w:hAnsi="GHEA Grapalat" w:cs="GHEA Grapalat"/>
          <w:sz w:val="18"/>
          <w:szCs w:val="18"/>
          <w:lang w:val="hy-AM"/>
        </w:rPr>
        <w:t>ք. ______________</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BF7179" w:rsidRDefault="00BF7179" w:rsidP="00BF7179">
      <w:pPr>
        <w:ind w:firstLine="708"/>
        <w:jc w:val="both"/>
        <w:rPr>
          <w:rFonts w:ascii="GHEA Grapalat" w:hAnsi="GHEA Grapalat" w:cs="GHEA Grapalat"/>
          <w:sz w:val="18"/>
          <w:szCs w:val="18"/>
          <w:vertAlign w:val="subscript"/>
          <w:lang w:val="hy-AM"/>
        </w:rPr>
      </w:pPr>
    </w:p>
    <w:p w:rsidR="00BF7179" w:rsidRDefault="00BF7179" w:rsidP="00BF7179">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BF7179" w:rsidRDefault="00BF7179" w:rsidP="00BF7179">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BF7179" w:rsidRDefault="00BF7179" w:rsidP="00BF7179">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F7179" w:rsidRDefault="00BF7179" w:rsidP="00BF7179">
      <w:pPr>
        <w:jc w:val="center"/>
        <w:rPr>
          <w:rFonts w:ascii="GHEA Grapalat" w:hAnsi="GHEA Grapalat" w:cs="GHEA Grapalat"/>
          <w:sz w:val="18"/>
          <w:szCs w:val="18"/>
          <w:lang w:val="hy-AM"/>
        </w:rPr>
      </w:pPr>
    </w:p>
    <w:p w:rsidR="00BF7179" w:rsidRDefault="00BF7179" w:rsidP="00BF7179">
      <w:pPr>
        <w:jc w:val="center"/>
        <w:rPr>
          <w:rFonts w:ascii="GHEA Grapalat" w:hAnsi="GHEA Grapalat" w:cs="GHEA Grapalat"/>
          <w:sz w:val="18"/>
          <w:szCs w:val="18"/>
        </w:rPr>
      </w:pPr>
      <w:r>
        <w:rPr>
          <w:rFonts w:ascii="GHEA Grapalat" w:hAnsi="GHEA Grapalat" w:cs="GHEA Grapalat"/>
          <w:sz w:val="18"/>
          <w:szCs w:val="18"/>
        </w:rPr>
        <w:t xml:space="preserve">1. </w:t>
      </w:r>
      <w:r>
        <w:rPr>
          <w:rFonts w:ascii="GHEA Grapalat" w:hAnsi="GHEA Grapalat" w:cs="GHEA Grapalat"/>
          <w:sz w:val="18"/>
          <w:szCs w:val="18"/>
          <w:lang w:val="hy-AM"/>
        </w:rPr>
        <w:t>Հ</w:t>
      </w:r>
      <w:r>
        <w:rPr>
          <w:rFonts w:ascii="GHEA Grapalat" w:hAnsi="GHEA Grapalat" w:cs="GHEA Grapalat"/>
          <w:sz w:val="18"/>
          <w:szCs w:val="18"/>
        </w:rPr>
        <w:t xml:space="preserve">ամաձայնության առարկան </w:t>
      </w:r>
    </w:p>
    <w:p w:rsidR="00BF7179" w:rsidRDefault="00BF7179" w:rsidP="00BF7179">
      <w:pPr>
        <w:jc w:val="center"/>
        <w:rPr>
          <w:rFonts w:ascii="GHEA Grapalat" w:hAnsi="GHEA Grapalat" w:cs="GHEA Grapalat"/>
          <w:bCs/>
          <w:sz w:val="18"/>
          <w:szCs w:val="18"/>
          <w:lang w:val="pt-BR"/>
        </w:rPr>
      </w:pPr>
    </w:p>
    <w:p w:rsidR="00BF7179" w:rsidRDefault="00BF7179" w:rsidP="00BF7179">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bCs/>
          <w:sz w:val="18"/>
          <w:szCs w:val="18"/>
          <w:lang w:val="af-ZA"/>
        </w:rPr>
        <w:t xml:space="preserve">&lt;&lt;Վանաձոր համայնքի թիվ </w:t>
      </w:r>
      <w:r>
        <w:rPr>
          <w:rFonts w:ascii="GHEA Grapalat" w:hAnsi="GHEA Grapalat"/>
          <w:bCs/>
          <w:sz w:val="18"/>
          <w:szCs w:val="18"/>
          <w:lang w:val="hy-AM"/>
        </w:rPr>
        <w:t>2</w:t>
      </w:r>
      <w:r>
        <w:rPr>
          <w:rFonts w:ascii="GHEA Grapalat" w:hAnsi="GHEA Grapalat"/>
          <w:bCs/>
          <w:sz w:val="18"/>
          <w:szCs w:val="18"/>
          <w:lang w:val="af-ZA"/>
        </w:rPr>
        <w:t xml:space="preserve"> </w:t>
      </w:r>
      <w:r>
        <w:rPr>
          <w:rFonts w:ascii="GHEA Grapalat" w:hAnsi="GHEA Grapalat"/>
          <w:bCs/>
          <w:sz w:val="18"/>
          <w:szCs w:val="18"/>
        </w:rPr>
        <w:t>մանկապարտեզ</w:t>
      </w:r>
      <w:r>
        <w:rPr>
          <w:rFonts w:ascii="GHEA Grapalat" w:hAnsi="GHEA Grapalat"/>
          <w:bCs/>
          <w:sz w:val="18"/>
          <w:szCs w:val="18"/>
          <w:lang w:val="af-ZA"/>
        </w:rPr>
        <w:t>&gt;&gt; ՀՈԱԿ-ի</w:t>
      </w:r>
      <w:r>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20"/>
          <w:szCs w:val="20"/>
          <w:lang w:val="af-ZA"/>
        </w:rPr>
        <w:t>&lt;&lt;Վ</w:t>
      </w:r>
      <w:r>
        <w:rPr>
          <w:rFonts w:ascii="GHEA Grapalat" w:hAnsi="GHEA Grapalat" w:cs="Times Armenian"/>
          <w:sz w:val="20"/>
          <w:szCs w:val="20"/>
          <w:lang w:val="hy-AM"/>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lang w:val="pt-BR"/>
        </w:rPr>
        <w:t>ծածկագրով գնման ընթացակարգին:</w:t>
      </w:r>
      <w:r>
        <w:rPr>
          <w:rFonts w:ascii="GHEA Grapalat" w:hAnsi="GHEA Grapalat" w:cs="GHEA Grapalat"/>
          <w:sz w:val="18"/>
          <w:szCs w:val="18"/>
          <w:lang w:val="pt-BR"/>
        </w:rPr>
        <w:tab/>
      </w:r>
      <w:r>
        <w:rPr>
          <w:rFonts w:ascii="GHEA Grapalat" w:hAnsi="GHEA Grapalat" w:cs="GHEA Grapalat"/>
          <w:sz w:val="18"/>
          <w:szCs w:val="18"/>
          <w:lang w:val="pt-BR"/>
        </w:rPr>
        <w:tab/>
      </w:r>
    </w:p>
    <w:p w:rsidR="00BF7179" w:rsidRDefault="00BF7179" w:rsidP="00BF7179">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F7179" w:rsidRDefault="00BF7179" w:rsidP="00BF7179">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sz w:val="18"/>
          <w:szCs w:val="18"/>
          <w:lang w:val="pt-BR"/>
        </w:rPr>
        <w:t>«</w:t>
      </w:r>
      <w:r>
        <w:rPr>
          <w:rFonts w:ascii="GHEA Grapalat" w:hAnsi="GHEA Grapalat"/>
          <w:sz w:val="18"/>
          <w:szCs w:val="18"/>
        </w:rPr>
        <w:t>Գնումների</w:t>
      </w:r>
      <w:r>
        <w:rPr>
          <w:rFonts w:ascii="GHEA Grapalat" w:hAnsi="GHEA Grapalat"/>
          <w:sz w:val="18"/>
          <w:szCs w:val="18"/>
          <w:lang w:val="pt-BR"/>
        </w:rPr>
        <w:t xml:space="preserve"> </w:t>
      </w:r>
      <w:r>
        <w:rPr>
          <w:rFonts w:ascii="GHEA Grapalat" w:hAnsi="GHEA Grapalat"/>
          <w:sz w:val="18"/>
          <w:szCs w:val="18"/>
        </w:rPr>
        <w:t>մասին</w:t>
      </w:r>
      <w:r>
        <w:rPr>
          <w:rFonts w:ascii="GHEA Grapalat" w:hAnsi="GHEA Grapalat"/>
          <w:sz w:val="18"/>
          <w:szCs w:val="18"/>
          <w:lang w:val="pt-BR"/>
        </w:rPr>
        <w:t xml:space="preserve">» </w:t>
      </w:r>
      <w:r>
        <w:rPr>
          <w:rFonts w:ascii="GHEA Grapalat" w:hAnsi="GHEA Grapalat"/>
          <w:sz w:val="18"/>
          <w:szCs w:val="18"/>
        </w:rPr>
        <w:t>ՀՀ</w:t>
      </w:r>
      <w:r>
        <w:rPr>
          <w:rFonts w:ascii="GHEA Grapalat" w:hAnsi="GHEA Grapalat"/>
          <w:sz w:val="18"/>
          <w:szCs w:val="18"/>
          <w:lang w:val="pt-BR"/>
        </w:rPr>
        <w:t xml:space="preserve"> </w:t>
      </w:r>
      <w:r>
        <w:rPr>
          <w:rFonts w:ascii="GHEA Grapalat" w:hAnsi="GHEA Grapalat"/>
          <w:sz w:val="18"/>
          <w:szCs w:val="18"/>
        </w:rPr>
        <w:t>օրենքի</w:t>
      </w:r>
      <w:r>
        <w:rPr>
          <w:rFonts w:ascii="GHEA Grapalat" w:hAnsi="GHEA Grapalat"/>
          <w:sz w:val="18"/>
          <w:szCs w:val="18"/>
          <w:lang w:val="pt-BR"/>
        </w:rPr>
        <w:t xml:space="preserve"> 32-րդ </w:t>
      </w:r>
      <w:r>
        <w:rPr>
          <w:rFonts w:ascii="GHEA Grapalat" w:hAnsi="GHEA Grapalat"/>
          <w:sz w:val="18"/>
          <w:szCs w:val="18"/>
        </w:rPr>
        <w:t>հոդվածի</w:t>
      </w:r>
      <w:r>
        <w:rPr>
          <w:rFonts w:ascii="GHEA Grapalat" w:hAnsi="GHEA Grapalat"/>
          <w:sz w:val="18"/>
          <w:szCs w:val="18"/>
          <w:lang w:val="pt-BR"/>
        </w:rPr>
        <w:t xml:space="preserve"> 2-</w:t>
      </w:r>
      <w:r>
        <w:rPr>
          <w:rFonts w:ascii="GHEA Grapalat" w:hAnsi="GHEA Grapalat"/>
          <w:sz w:val="18"/>
          <w:szCs w:val="18"/>
        </w:rPr>
        <w:t>րդ</w:t>
      </w:r>
      <w:r>
        <w:rPr>
          <w:rFonts w:ascii="GHEA Grapalat" w:hAnsi="GHEA Grapalat"/>
          <w:sz w:val="18"/>
          <w:szCs w:val="18"/>
          <w:lang w:val="pt-BR"/>
        </w:rPr>
        <w:t xml:space="preserve"> </w:t>
      </w:r>
      <w:r>
        <w:rPr>
          <w:rFonts w:ascii="GHEA Grapalat" w:hAnsi="GHEA Grapalat"/>
          <w:sz w:val="18"/>
          <w:szCs w:val="18"/>
        </w:rPr>
        <w:t>մաս</w:t>
      </w:r>
      <w:r>
        <w:rPr>
          <w:rFonts w:ascii="GHEA Grapalat" w:hAnsi="GHEA Grapalat"/>
          <w:sz w:val="18"/>
          <w:szCs w:val="18"/>
          <w:lang w:val="pt-BR"/>
        </w:rPr>
        <w:t>)</w:t>
      </w:r>
      <w:r>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F7179" w:rsidRDefault="00BF7179" w:rsidP="00BF7179">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F7179" w:rsidRDefault="00BF7179" w:rsidP="00BF7179">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F7179" w:rsidRDefault="00BF7179" w:rsidP="00BF7179">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F7179" w:rsidRDefault="00BF7179" w:rsidP="00BF7179">
      <w:pPr>
        <w:jc w:val="center"/>
        <w:rPr>
          <w:rFonts w:ascii="GHEA Grapalat" w:hAnsi="GHEA Grapalat" w:cs="GHEA Grapalat"/>
          <w:sz w:val="18"/>
          <w:szCs w:val="18"/>
          <w:lang w:val="pt-BR"/>
        </w:rPr>
      </w:pPr>
    </w:p>
    <w:p w:rsidR="00BF7179" w:rsidRDefault="00BF7179" w:rsidP="00BF7179">
      <w:pPr>
        <w:jc w:val="center"/>
        <w:rPr>
          <w:rFonts w:ascii="GHEA Grapalat" w:hAnsi="GHEA Grapalat" w:cs="GHEA Grapalat"/>
          <w:bCs/>
          <w:sz w:val="18"/>
          <w:szCs w:val="18"/>
          <w:lang w:val="pt-BR"/>
        </w:rPr>
      </w:pPr>
      <w:r>
        <w:rPr>
          <w:rFonts w:ascii="GHEA Grapalat" w:hAnsi="GHEA Grapalat" w:cs="GHEA Grapalat"/>
          <w:sz w:val="18"/>
          <w:szCs w:val="18"/>
          <w:lang w:val="pt-BR"/>
        </w:rPr>
        <w:t xml:space="preserve">2. </w:t>
      </w:r>
      <w:r>
        <w:rPr>
          <w:rFonts w:ascii="GHEA Grapalat" w:hAnsi="GHEA Grapalat" w:cs="GHEA Grapalat"/>
          <w:sz w:val="18"/>
          <w:szCs w:val="18"/>
          <w:lang w:val="hy-AM"/>
        </w:rPr>
        <w:t>Ա</w:t>
      </w:r>
      <w:r>
        <w:rPr>
          <w:rFonts w:ascii="GHEA Grapalat" w:hAnsi="GHEA Grapalat" w:cs="GHEA Grapalat"/>
          <w:sz w:val="18"/>
          <w:szCs w:val="18"/>
        </w:rPr>
        <w:t>յլ</w:t>
      </w:r>
      <w:r>
        <w:rPr>
          <w:rFonts w:ascii="GHEA Grapalat" w:hAnsi="GHEA Grapalat" w:cs="GHEA Grapalat"/>
          <w:sz w:val="18"/>
          <w:szCs w:val="18"/>
          <w:lang w:val="pt-BR"/>
        </w:rPr>
        <w:t xml:space="preserve"> </w:t>
      </w:r>
      <w:r>
        <w:rPr>
          <w:rFonts w:ascii="GHEA Grapalat" w:hAnsi="GHEA Grapalat" w:cs="GHEA Grapalat"/>
          <w:sz w:val="18"/>
          <w:szCs w:val="18"/>
        </w:rPr>
        <w:t>պայմաններ</w:t>
      </w:r>
    </w:p>
    <w:p w:rsidR="00BF7179" w:rsidRDefault="00BF7179" w:rsidP="00BF7179">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2.1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համաձայնագիրը</w:t>
      </w:r>
      <w:r>
        <w:rPr>
          <w:rFonts w:ascii="GHEA Grapalat" w:hAnsi="GHEA Grapalat" w:cs="GHEA Grapalat"/>
          <w:sz w:val="18"/>
          <w:szCs w:val="18"/>
          <w:lang w:val="pt-BR"/>
        </w:rPr>
        <w:t xml:space="preserve"> </w:t>
      </w:r>
      <w:r>
        <w:rPr>
          <w:rFonts w:ascii="GHEA Grapalat" w:hAnsi="GHEA Grapalat" w:cs="GHEA Grapalat"/>
          <w:sz w:val="18"/>
          <w:szCs w:val="18"/>
        </w:rPr>
        <w:t>ուժի</w:t>
      </w:r>
      <w:r>
        <w:rPr>
          <w:rFonts w:ascii="GHEA Grapalat" w:hAnsi="GHEA Grapalat" w:cs="GHEA Grapalat"/>
          <w:sz w:val="18"/>
          <w:szCs w:val="18"/>
          <w:lang w:val="pt-BR"/>
        </w:rPr>
        <w:t xml:space="preserve"> </w:t>
      </w:r>
      <w:r>
        <w:rPr>
          <w:rFonts w:ascii="GHEA Grapalat" w:hAnsi="GHEA Grapalat" w:cs="GHEA Grapalat"/>
          <w:sz w:val="18"/>
          <w:szCs w:val="18"/>
        </w:rPr>
        <w:t>մեջ</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մտնում</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վավերացման</w:t>
      </w:r>
      <w:r>
        <w:rPr>
          <w:rFonts w:ascii="GHEA Grapalat" w:hAnsi="GHEA Grapalat" w:cs="GHEA Grapalat"/>
          <w:sz w:val="18"/>
          <w:szCs w:val="18"/>
          <w:lang w:val="pt-BR"/>
        </w:rPr>
        <w:t xml:space="preserve"> </w:t>
      </w:r>
      <w:r>
        <w:rPr>
          <w:rFonts w:ascii="GHEA Grapalat" w:hAnsi="GHEA Grapalat" w:cs="GHEA Grapalat"/>
          <w:sz w:val="18"/>
          <w:szCs w:val="18"/>
        </w:rPr>
        <w:t>պահից</w:t>
      </w:r>
      <w:r>
        <w:rPr>
          <w:rFonts w:ascii="GHEA Grapalat" w:hAnsi="GHEA Grapalat" w:cs="GHEA Grapalat"/>
          <w:sz w:val="18"/>
          <w:szCs w:val="18"/>
          <w:lang w:val="pt-BR"/>
        </w:rPr>
        <w:t xml:space="preserve"> </w:t>
      </w:r>
      <w:r>
        <w:rPr>
          <w:rFonts w:ascii="GHEA Grapalat" w:hAnsi="GHEA Grapalat" w:cs="GHEA Grapalat"/>
          <w:sz w:val="18"/>
          <w:szCs w:val="18"/>
        </w:rPr>
        <w:t>և</w:t>
      </w:r>
      <w:r>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գնման</w:t>
      </w:r>
      <w:r>
        <w:rPr>
          <w:rFonts w:ascii="GHEA Grapalat" w:hAnsi="GHEA Grapalat" w:cs="GHEA Grapalat"/>
          <w:sz w:val="18"/>
          <w:szCs w:val="18"/>
          <w:lang w:val="pt-BR"/>
        </w:rPr>
        <w:t xml:space="preserve"> </w:t>
      </w:r>
      <w:r>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Pr>
          <w:rFonts w:ascii="GHEA Grapalat" w:hAnsi="GHEA Grapalat" w:cs="GHEA Grapalat"/>
          <w:sz w:val="18"/>
          <w:szCs w:val="18"/>
          <w:lang w:val="pt-BR"/>
        </w:rPr>
        <w:t>(</w:t>
      </w:r>
      <w:r>
        <w:rPr>
          <w:rFonts w:ascii="GHEA Grapalat" w:hAnsi="GHEA Grapalat" w:cs="GHEA Grapalat"/>
          <w:sz w:val="18"/>
          <w:szCs w:val="18"/>
          <w:lang w:val="hy-AM"/>
        </w:rPr>
        <w:t>իննսուն</w:t>
      </w:r>
      <w:r>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Pr>
          <w:rFonts w:ascii="GHEA Grapalat" w:hAnsi="GHEA Grapalat" w:cs="GHEA Grapalat"/>
          <w:sz w:val="18"/>
          <w:szCs w:val="18"/>
          <w:lang w:val="pt-BR"/>
        </w:rPr>
        <w:t>:</w:t>
      </w:r>
    </w:p>
    <w:p w:rsidR="00BF7179" w:rsidRDefault="00BF7179" w:rsidP="00BF7179">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2.2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համաձայնագրի</w:t>
      </w:r>
      <w:r>
        <w:rPr>
          <w:rFonts w:ascii="GHEA Grapalat" w:hAnsi="GHEA Grapalat" w:cs="GHEA Grapalat"/>
          <w:sz w:val="18"/>
          <w:szCs w:val="18"/>
          <w:lang w:val="pt-BR"/>
        </w:rPr>
        <w:t xml:space="preserve"> </w:t>
      </w:r>
      <w:r>
        <w:rPr>
          <w:rFonts w:ascii="GHEA Grapalat" w:hAnsi="GHEA Grapalat" w:cs="GHEA Grapalat"/>
          <w:sz w:val="18"/>
          <w:szCs w:val="18"/>
        </w:rPr>
        <w:t>կապակցությամբ</w:t>
      </w:r>
      <w:r>
        <w:rPr>
          <w:rFonts w:ascii="GHEA Grapalat" w:hAnsi="GHEA Grapalat" w:cs="GHEA Grapalat"/>
          <w:sz w:val="18"/>
          <w:szCs w:val="18"/>
          <w:lang w:val="pt-BR"/>
        </w:rPr>
        <w:t xml:space="preserve"> </w:t>
      </w:r>
      <w:r>
        <w:rPr>
          <w:rFonts w:ascii="GHEA Grapalat" w:hAnsi="GHEA Grapalat" w:cs="GHEA Grapalat"/>
          <w:sz w:val="18"/>
          <w:szCs w:val="18"/>
        </w:rPr>
        <w:t>ծագած</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բանակցությունների</w:t>
      </w:r>
      <w:r>
        <w:rPr>
          <w:rFonts w:ascii="GHEA Grapalat" w:hAnsi="GHEA Grapalat" w:cs="GHEA Grapalat"/>
          <w:sz w:val="18"/>
          <w:szCs w:val="18"/>
          <w:lang w:val="pt-BR"/>
        </w:rPr>
        <w:t xml:space="preserve"> </w:t>
      </w:r>
      <w:r>
        <w:rPr>
          <w:rFonts w:ascii="GHEA Grapalat" w:hAnsi="GHEA Grapalat" w:cs="GHEA Grapalat"/>
          <w:sz w:val="18"/>
          <w:szCs w:val="18"/>
        </w:rPr>
        <w:t>միջոցով։</w:t>
      </w:r>
      <w:r>
        <w:rPr>
          <w:rFonts w:ascii="GHEA Grapalat" w:hAnsi="GHEA Grapalat" w:cs="GHEA Grapalat"/>
          <w:sz w:val="18"/>
          <w:szCs w:val="18"/>
          <w:lang w:val="pt-BR"/>
        </w:rPr>
        <w:t xml:space="preserve"> </w:t>
      </w:r>
      <w:r>
        <w:rPr>
          <w:rFonts w:ascii="GHEA Grapalat" w:hAnsi="GHEA Grapalat" w:cs="GHEA Grapalat"/>
          <w:sz w:val="18"/>
          <w:szCs w:val="18"/>
        </w:rPr>
        <w:t>Համաձայնություն</w:t>
      </w:r>
      <w:r>
        <w:rPr>
          <w:rFonts w:ascii="GHEA Grapalat" w:hAnsi="GHEA Grapalat" w:cs="GHEA Grapalat"/>
          <w:sz w:val="18"/>
          <w:szCs w:val="18"/>
          <w:lang w:val="pt-BR"/>
        </w:rPr>
        <w:t xml:space="preserve"> </w:t>
      </w:r>
      <w:r>
        <w:rPr>
          <w:rFonts w:ascii="GHEA Grapalat" w:hAnsi="GHEA Grapalat" w:cs="GHEA Grapalat"/>
          <w:sz w:val="18"/>
          <w:szCs w:val="18"/>
        </w:rPr>
        <w:t>ձեռք</w:t>
      </w:r>
      <w:r>
        <w:rPr>
          <w:rFonts w:ascii="GHEA Grapalat" w:hAnsi="GHEA Grapalat" w:cs="GHEA Grapalat"/>
          <w:sz w:val="18"/>
          <w:szCs w:val="18"/>
          <w:lang w:val="pt-BR"/>
        </w:rPr>
        <w:t xml:space="preserve"> </w:t>
      </w:r>
      <w:r>
        <w:rPr>
          <w:rFonts w:ascii="GHEA Grapalat" w:hAnsi="GHEA Grapalat" w:cs="GHEA Grapalat"/>
          <w:sz w:val="18"/>
          <w:szCs w:val="18"/>
        </w:rPr>
        <w:t>չբերելու</w:t>
      </w:r>
      <w:r>
        <w:rPr>
          <w:rFonts w:ascii="GHEA Grapalat" w:hAnsi="GHEA Grapalat" w:cs="GHEA Grapalat"/>
          <w:sz w:val="18"/>
          <w:szCs w:val="18"/>
          <w:lang w:val="pt-BR"/>
        </w:rPr>
        <w:t xml:space="preserve"> </w:t>
      </w:r>
      <w:r>
        <w:rPr>
          <w:rFonts w:ascii="GHEA Grapalat" w:hAnsi="GHEA Grapalat" w:cs="GHEA Grapalat"/>
          <w:sz w:val="18"/>
          <w:szCs w:val="18"/>
        </w:rPr>
        <w:t>դեպքում</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դատական</w:t>
      </w:r>
      <w:r>
        <w:rPr>
          <w:rFonts w:ascii="GHEA Grapalat" w:hAnsi="GHEA Grapalat" w:cs="GHEA Grapalat"/>
          <w:sz w:val="18"/>
          <w:szCs w:val="18"/>
          <w:lang w:val="pt-BR"/>
        </w:rPr>
        <w:t xml:space="preserve"> </w:t>
      </w:r>
      <w:r>
        <w:rPr>
          <w:rFonts w:ascii="GHEA Grapalat" w:hAnsi="GHEA Grapalat" w:cs="GHEA Grapalat"/>
          <w:sz w:val="18"/>
          <w:szCs w:val="18"/>
        </w:rPr>
        <w:t>կարգով։</w:t>
      </w:r>
    </w:p>
    <w:p w:rsidR="00BF7179" w:rsidRDefault="00BF7179" w:rsidP="00BF7179">
      <w:pPr>
        <w:jc w:val="center"/>
        <w:rPr>
          <w:rFonts w:ascii="GHEA Grapalat" w:hAnsi="GHEA Grapalat" w:cs="GHEA Grapalat"/>
          <w:sz w:val="18"/>
          <w:szCs w:val="18"/>
          <w:lang w:val="pt-BR"/>
        </w:rPr>
      </w:pPr>
    </w:p>
    <w:p w:rsidR="00BF7179" w:rsidRDefault="00BF7179" w:rsidP="00BF7179">
      <w:pPr>
        <w:jc w:val="center"/>
        <w:rPr>
          <w:rFonts w:ascii="GHEA Grapalat" w:hAnsi="GHEA Grapalat" w:cs="GHEA Grapalat"/>
          <w:sz w:val="18"/>
          <w:szCs w:val="18"/>
          <w:lang w:val="hy-AM"/>
        </w:rPr>
      </w:pPr>
      <w:r>
        <w:rPr>
          <w:rFonts w:ascii="GHEA Grapalat" w:hAnsi="GHEA Grapalat" w:cs="GHEA Grapalat"/>
          <w:sz w:val="18"/>
          <w:szCs w:val="18"/>
          <w:lang w:val="hy-AM"/>
        </w:rPr>
        <w:t>3. Ընկերության հասցեն, բանկային վավերապայմանները`</w:t>
      </w:r>
    </w:p>
    <w:p w:rsidR="00BF7179" w:rsidRDefault="00BF7179" w:rsidP="00BF7179">
      <w:pPr>
        <w:ind w:firstLine="567"/>
        <w:jc w:val="center"/>
        <w:rPr>
          <w:rFonts w:ascii="GHEA Grapalat" w:hAnsi="GHEA Grapalat" w:cs="GHEA Grapalat"/>
          <w:sz w:val="20"/>
          <w:szCs w:val="20"/>
          <w:lang w:val="pt-BR"/>
        </w:rPr>
      </w:pPr>
    </w:p>
    <w:p w:rsidR="00BF7179" w:rsidRDefault="00BF7179" w:rsidP="00BF7179">
      <w:pPr>
        <w:jc w:val="both"/>
        <w:rPr>
          <w:rFonts w:ascii="GHEA Grapalat" w:hAnsi="GHEA Grapalat" w:cs="GHEA Grapalat"/>
          <w:sz w:val="20"/>
          <w:szCs w:val="20"/>
          <w:u w:val="single"/>
          <w:lang w:val="pt-BR"/>
        </w:rPr>
      </w:pP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p>
    <w:p w:rsidR="00BF7179" w:rsidRDefault="00BF7179" w:rsidP="00BF7179">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p>
    <w:p w:rsidR="00BF7179" w:rsidRDefault="00BF7179" w:rsidP="00BF7179">
      <w:pPr>
        <w:jc w:val="both"/>
        <w:rPr>
          <w:rFonts w:ascii="GHEA Grapalat" w:hAnsi="GHEA Grapalat"/>
          <w:sz w:val="18"/>
          <w:szCs w:val="18"/>
          <w:vertAlign w:val="superscript"/>
          <w:lang w:val="pt-BR"/>
        </w:rPr>
      </w:pPr>
    </w:p>
    <w:p w:rsidR="00BF7179" w:rsidRDefault="00BF7179" w:rsidP="00BF7179">
      <w:pPr>
        <w:jc w:val="both"/>
        <w:rPr>
          <w:rFonts w:ascii="GHEA Grapalat" w:hAnsi="GHEA Grapalat"/>
          <w:sz w:val="18"/>
          <w:szCs w:val="18"/>
          <w:vertAlign w:val="superscript"/>
          <w:lang w:val="pt-BR"/>
        </w:rPr>
      </w:pPr>
    </w:p>
    <w:p w:rsidR="00BF7179" w:rsidRDefault="00BF7179" w:rsidP="00BF7179">
      <w:pPr>
        <w:jc w:val="both"/>
        <w:rPr>
          <w:rFonts w:ascii="GHEA Grapalat" w:hAnsi="GHEA Grapalat"/>
          <w:sz w:val="18"/>
          <w:szCs w:val="18"/>
          <w:vertAlign w:val="superscript"/>
          <w:lang w:val="pt-BR"/>
        </w:rPr>
      </w:pPr>
    </w:p>
    <w:p w:rsidR="00BF7179" w:rsidRDefault="00BF7179" w:rsidP="00BF7179">
      <w:pPr>
        <w:jc w:val="both"/>
        <w:rPr>
          <w:rFonts w:ascii="GHEA Grapalat" w:hAnsi="GHEA Grapalat"/>
          <w:sz w:val="18"/>
          <w:szCs w:val="18"/>
          <w:vertAlign w:val="superscript"/>
          <w:lang w:val="pt-BR"/>
        </w:rPr>
      </w:pPr>
    </w:p>
    <w:p w:rsidR="00BF7179" w:rsidRDefault="00BF7179" w:rsidP="00BF7179">
      <w:pPr>
        <w:jc w:val="both"/>
        <w:rPr>
          <w:rFonts w:ascii="GHEA Grapalat" w:hAnsi="GHEA Grapalat"/>
          <w:sz w:val="18"/>
          <w:szCs w:val="18"/>
          <w:vertAlign w:val="superscript"/>
          <w:lang w:val="pt-BR"/>
        </w:rPr>
      </w:pPr>
    </w:p>
    <w:p w:rsidR="00BF7179" w:rsidRDefault="00BF7179" w:rsidP="00BF7179">
      <w:pPr>
        <w:jc w:val="both"/>
        <w:rPr>
          <w:rFonts w:ascii="GHEA Grapalat" w:hAnsi="GHEA Grapalat"/>
          <w:sz w:val="18"/>
          <w:szCs w:val="18"/>
          <w:vertAlign w:val="superscript"/>
          <w:lang w:val="pt-BR"/>
        </w:rPr>
      </w:pPr>
    </w:p>
    <w:p w:rsidR="00BF7179" w:rsidRDefault="00BF7179" w:rsidP="00BF7179">
      <w:pPr>
        <w:jc w:val="both"/>
        <w:rPr>
          <w:rFonts w:ascii="GHEA Grapalat" w:hAnsi="GHEA Grapalat"/>
          <w:sz w:val="18"/>
          <w:szCs w:val="18"/>
          <w:vertAlign w:val="superscript"/>
          <w:lang w:val="pt-BR"/>
        </w:rPr>
      </w:pPr>
    </w:p>
    <w:p w:rsidR="00BF7179" w:rsidRDefault="00BF7179" w:rsidP="00BF7179">
      <w:pPr>
        <w:jc w:val="both"/>
        <w:rPr>
          <w:rFonts w:ascii="GHEA Grapalat" w:hAnsi="GHEA Grapalat"/>
          <w:sz w:val="18"/>
          <w:szCs w:val="18"/>
          <w:vertAlign w:val="superscript"/>
          <w:lang w:val="pt-BR"/>
        </w:rPr>
      </w:pPr>
    </w:p>
    <w:p w:rsidR="00BF7179" w:rsidRDefault="00BF7179" w:rsidP="00BF7179">
      <w:pPr>
        <w:jc w:val="both"/>
        <w:rPr>
          <w:rFonts w:ascii="GHEA Grapalat" w:hAnsi="GHEA Grapalat"/>
          <w:sz w:val="18"/>
          <w:szCs w:val="18"/>
          <w:vertAlign w:val="superscript"/>
          <w:lang w:val="pt-BR"/>
        </w:rPr>
      </w:pPr>
    </w:p>
    <w:p w:rsidR="00BF7179" w:rsidRDefault="00BF7179" w:rsidP="00BF7179">
      <w:pPr>
        <w:jc w:val="both"/>
        <w:rPr>
          <w:rFonts w:ascii="GHEA Grapalat" w:hAnsi="GHEA Grapalat"/>
          <w:sz w:val="18"/>
          <w:szCs w:val="18"/>
          <w:vertAlign w:val="superscript"/>
          <w:lang w:val="pt-BR"/>
        </w:rPr>
      </w:pPr>
    </w:p>
    <w:p w:rsidR="00BF7179" w:rsidRDefault="00BF7179" w:rsidP="00BF7179">
      <w:pPr>
        <w:jc w:val="both"/>
        <w:rPr>
          <w:rFonts w:ascii="GHEA Grapalat" w:hAnsi="GHEA Grapalat"/>
          <w:sz w:val="18"/>
          <w:szCs w:val="18"/>
          <w:vertAlign w:val="superscript"/>
          <w:lang w:val="pt-BR"/>
        </w:rPr>
      </w:pPr>
      <w:r>
        <w:rPr>
          <w:rFonts w:ascii="GHEA Grapalat" w:hAnsi="GHEA Grapalat"/>
          <w:sz w:val="18"/>
          <w:szCs w:val="18"/>
          <w:vertAlign w:val="superscript"/>
          <w:lang w:val="hy-AM"/>
        </w:rPr>
        <w:t>ընկերության անվանումը</w:t>
      </w:r>
    </w:p>
    <w:p w:rsidR="00BF7179" w:rsidRDefault="00BF7179" w:rsidP="00BF7179">
      <w:pPr>
        <w:jc w:val="both"/>
        <w:rPr>
          <w:rFonts w:ascii="GHEA Grapalat" w:hAnsi="GHEA Grapalat"/>
          <w:sz w:val="18"/>
          <w:szCs w:val="18"/>
          <w:u w:val="single"/>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BF7179" w:rsidRDefault="00BF7179" w:rsidP="00BF7179">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հասցեն</w:t>
      </w:r>
    </w:p>
    <w:p w:rsidR="00BF7179" w:rsidRDefault="00BF7179" w:rsidP="00BF7179">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BF7179" w:rsidRDefault="00BF7179" w:rsidP="00BF7179">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ընկերությանը</w:t>
      </w:r>
      <w:r>
        <w:rPr>
          <w:rFonts w:ascii="GHEA Grapalat" w:hAnsi="GHEA Grapalat"/>
          <w:sz w:val="18"/>
          <w:szCs w:val="18"/>
          <w:vertAlign w:val="superscript"/>
          <w:lang w:val="pt-BR"/>
        </w:rPr>
        <w:t xml:space="preserve"> </w:t>
      </w:r>
      <w:r>
        <w:rPr>
          <w:rFonts w:ascii="GHEA Grapalat" w:hAnsi="GHEA Grapalat"/>
          <w:sz w:val="18"/>
          <w:szCs w:val="18"/>
          <w:vertAlign w:val="superscript"/>
        </w:rPr>
        <w:t>սպասարկող</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անվանումը</w:t>
      </w:r>
    </w:p>
    <w:p w:rsidR="00BF7179" w:rsidRDefault="00BF7179" w:rsidP="00BF7179">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BF7179" w:rsidRDefault="00BF7179" w:rsidP="00BF7179">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բանկային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հաշվեհամարը</w:t>
      </w:r>
    </w:p>
    <w:p w:rsidR="00BF7179" w:rsidRDefault="00BF7179" w:rsidP="00BF7179">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BF7179" w:rsidRDefault="00BF7179" w:rsidP="00BF7179">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հարկ</w:t>
      </w:r>
      <w:r>
        <w:rPr>
          <w:rFonts w:ascii="GHEA Grapalat" w:hAnsi="GHEA Grapalat"/>
          <w:sz w:val="18"/>
          <w:szCs w:val="18"/>
          <w:vertAlign w:val="superscript"/>
          <w:lang w:val="pt-BR"/>
        </w:rPr>
        <w:t xml:space="preserve"> </w:t>
      </w:r>
      <w:r>
        <w:rPr>
          <w:rFonts w:ascii="GHEA Grapalat" w:hAnsi="GHEA Grapalat"/>
          <w:sz w:val="18"/>
          <w:szCs w:val="18"/>
          <w:vertAlign w:val="superscript"/>
        </w:rPr>
        <w:t>վճարողի</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հաշվառման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համարը</w:t>
      </w:r>
    </w:p>
    <w:p w:rsidR="00BF7179" w:rsidRDefault="00BF7179" w:rsidP="00BF7179">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BF7179" w:rsidRDefault="00BF7179" w:rsidP="00BF7179">
      <w:pPr>
        <w:jc w:val="both"/>
        <w:rPr>
          <w:rFonts w:ascii="GHEA Grapalat" w:hAnsi="GHEA Grapalat"/>
          <w:sz w:val="18"/>
          <w:szCs w:val="18"/>
          <w:vertAlign w:val="superscript"/>
          <w:lang w:val="pt-BR"/>
        </w:rPr>
      </w:pP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տնօրենի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ազգանունը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և</w:t>
      </w:r>
      <w:r>
        <w:rPr>
          <w:rFonts w:ascii="GHEA Grapalat" w:hAnsi="GHEA Grapalat"/>
          <w:sz w:val="18"/>
          <w:szCs w:val="18"/>
          <w:vertAlign w:val="superscript"/>
          <w:lang w:val="pt-BR"/>
        </w:rPr>
        <w:t xml:space="preserve"> </w:t>
      </w:r>
      <w:r>
        <w:rPr>
          <w:rFonts w:ascii="GHEA Grapalat" w:hAnsi="GHEA Grapalat"/>
          <w:sz w:val="18"/>
          <w:szCs w:val="18"/>
          <w:vertAlign w:val="superscript"/>
        </w:rPr>
        <w:t>ստորագրությունը</w:t>
      </w:r>
    </w:p>
    <w:p w:rsidR="00BF7179" w:rsidRDefault="00BF7179" w:rsidP="00BF7179">
      <w:pPr>
        <w:jc w:val="both"/>
        <w:rPr>
          <w:rFonts w:ascii="GHEA Grapalat" w:hAnsi="GHEA Grapalat"/>
          <w:sz w:val="16"/>
          <w:szCs w:val="16"/>
          <w:lang w:val="pt-BR"/>
        </w:rPr>
      </w:pPr>
      <w:r>
        <w:rPr>
          <w:rFonts w:ascii="GHEA Grapalat" w:hAnsi="GHEA Grapalat"/>
          <w:sz w:val="16"/>
          <w:szCs w:val="16"/>
        </w:rPr>
        <w:t>Կ</w:t>
      </w:r>
      <w:r>
        <w:rPr>
          <w:rFonts w:ascii="GHEA Grapalat" w:hAnsi="GHEA Grapalat"/>
          <w:sz w:val="16"/>
          <w:szCs w:val="16"/>
          <w:lang w:val="pt-BR"/>
        </w:rPr>
        <w:t>.</w:t>
      </w:r>
      <w:r>
        <w:rPr>
          <w:rFonts w:ascii="GHEA Grapalat" w:hAnsi="GHEA Grapalat"/>
          <w:sz w:val="16"/>
          <w:szCs w:val="16"/>
        </w:rPr>
        <w:t>Տ</w:t>
      </w:r>
    </w:p>
    <w:p w:rsidR="00BF7179" w:rsidRDefault="00BF7179" w:rsidP="00BF7179">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BF7179" w:rsidRDefault="00BF7179" w:rsidP="00BF7179">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Pr>
          <w:rFonts w:ascii="GHEA Grapalat" w:hAnsi="GHEA Grapalat" w:cs="Sylfaen"/>
          <w:sz w:val="16"/>
          <w:szCs w:val="16"/>
          <w:lang w:val="pt-BR"/>
        </w:rPr>
        <w:t xml:space="preserve">* </w:t>
      </w:r>
      <w:r>
        <w:rPr>
          <w:rFonts w:ascii="GHEA Grapalat" w:hAnsi="GHEA Grapalat" w:cs="Sylfaen"/>
          <w:sz w:val="16"/>
          <w:szCs w:val="16"/>
        </w:rPr>
        <w:t>լրացվում</w:t>
      </w:r>
      <w:r>
        <w:rPr>
          <w:rFonts w:ascii="GHEA Grapalat" w:hAnsi="GHEA Grapalat" w:cs="Sylfaen"/>
          <w:sz w:val="16"/>
          <w:szCs w:val="16"/>
          <w:lang w:val="pt-BR"/>
        </w:rPr>
        <w:t xml:space="preserve"> </w:t>
      </w:r>
      <w:r>
        <w:rPr>
          <w:rFonts w:ascii="GHEA Grapalat" w:hAnsi="GHEA Grapalat" w:cs="Sylfaen"/>
          <w:sz w:val="16"/>
          <w:szCs w:val="16"/>
        </w:rPr>
        <w:t>է</w:t>
      </w:r>
      <w:r>
        <w:rPr>
          <w:rFonts w:ascii="GHEA Grapalat" w:hAnsi="GHEA Grapalat" w:cs="Sylfaen"/>
          <w:sz w:val="16"/>
          <w:szCs w:val="16"/>
          <w:lang w:val="pt-BR"/>
        </w:rPr>
        <w:t xml:space="preserve"> </w:t>
      </w:r>
      <w:r>
        <w:rPr>
          <w:rFonts w:ascii="GHEA Grapalat" w:hAnsi="GHEA Grapalat" w:cs="Sylfaen"/>
          <w:sz w:val="16"/>
          <w:szCs w:val="16"/>
        </w:rPr>
        <w:t>մասնակցի</w:t>
      </w:r>
      <w:r>
        <w:rPr>
          <w:rFonts w:ascii="GHEA Grapalat" w:hAnsi="GHEA Grapalat" w:cs="Sylfaen"/>
          <w:sz w:val="16"/>
          <w:szCs w:val="16"/>
          <w:lang w:val="pt-BR"/>
        </w:rPr>
        <w:t xml:space="preserve"> </w:t>
      </w:r>
      <w:r>
        <w:rPr>
          <w:rFonts w:ascii="GHEA Grapalat" w:hAnsi="GHEA Grapalat" w:cs="Sylfaen"/>
          <w:sz w:val="16"/>
          <w:szCs w:val="16"/>
        </w:rPr>
        <w:t>կողմից</w:t>
      </w:r>
    </w:p>
    <w:p w:rsidR="00BF7179" w:rsidRDefault="00BF7179" w:rsidP="00BF7179">
      <w:pPr>
        <w:pStyle w:val="ListParagraph1"/>
        <w:tabs>
          <w:tab w:val="left" w:pos="540"/>
        </w:tabs>
        <w:autoSpaceDE w:val="0"/>
        <w:autoSpaceDN w:val="0"/>
        <w:adjustRightInd w:val="0"/>
        <w:ind w:left="0"/>
        <w:jc w:val="both"/>
        <w:rPr>
          <w:rFonts w:ascii="GHEA Grapalat" w:hAnsi="GHEA Grapalat" w:cs="Sylfaen"/>
          <w:sz w:val="20"/>
          <w:szCs w:val="20"/>
          <w:lang w:val="pt-BR"/>
        </w:rPr>
      </w:pPr>
    </w:p>
    <w:p w:rsidR="00BF7179" w:rsidRDefault="00BF7179" w:rsidP="00BF7179">
      <w:pPr>
        <w:pStyle w:val="ListParagraph1"/>
        <w:tabs>
          <w:tab w:val="left" w:pos="540"/>
        </w:tabs>
        <w:autoSpaceDE w:val="0"/>
        <w:autoSpaceDN w:val="0"/>
        <w:adjustRightInd w:val="0"/>
        <w:ind w:left="0"/>
        <w:jc w:val="both"/>
        <w:rPr>
          <w:rFonts w:ascii="GHEA Grapalat" w:hAnsi="GHEA Grapalat" w:cs="Sylfaen"/>
          <w:sz w:val="20"/>
          <w:szCs w:val="20"/>
          <w:lang w:val="pt-BR"/>
        </w:rPr>
      </w:pPr>
    </w:p>
    <w:p w:rsidR="00BF7179" w:rsidRDefault="00BF7179" w:rsidP="00BF7179">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bottomFromText="200" w:vertAnchor="page" w:horzAnchor="margin" w:tblpY="1081"/>
        <w:tblW w:w="10080" w:type="dxa"/>
        <w:tblLook w:val="04A0"/>
      </w:tblPr>
      <w:tblGrid>
        <w:gridCol w:w="5040"/>
        <w:gridCol w:w="5040"/>
      </w:tblGrid>
      <w:tr w:rsidR="00BF7179" w:rsidRPr="00326D3D" w:rsidTr="00BF717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BF7179" w:rsidRDefault="00BF7179">
            <w:pPr>
              <w:rPr>
                <w:rFonts w:ascii="GHEA Grapalat" w:hAnsi="GHEA Grapalat" w:cs="Sylfaen"/>
                <w:bCs/>
                <w:sz w:val="20"/>
                <w:szCs w:val="20"/>
                <w:lang w:val="pt-BR"/>
              </w:rPr>
            </w:pPr>
            <w:r>
              <w:rPr>
                <w:rFonts w:ascii="GHEA Grapalat" w:hAnsi="GHEA Grapalat" w:cs="Sylfaen"/>
                <w:sz w:val="20"/>
                <w:szCs w:val="20"/>
                <w:lang w:val="pt-BR"/>
              </w:rPr>
              <w:t>1.</w:t>
            </w:r>
            <w:r>
              <w:rPr>
                <w:rFonts w:ascii="GHEA Grapalat" w:hAnsi="GHEA Grapalat" w:cs="Sylfaen"/>
                <w:bCs/>
                <w:sz w:val="20"/>
                <w:szCs w:val="20"/>
                <w:lang w:val="pt-BR"/>
              </w:rPr>
              <w:t xml:space="preserve">                                                        </w:t>
            </w:r>
            <w:r>
              <w:rPr>
                <w:rFonts w:ascii="GHEA Grapalat" w:hAnsi="GHEA Grapalat" w:cs="Sylfaen"/>
                <w:bCs/>
                <w:sz w:val="20"/>
                <w:szCs w:val="20"/>
              </w:rPr>
              <w:t>ՎՃԱՐՄԱՆ</w:t>
            </w:r>
            <w:r>
              <w:rPr>
                <w:rFonts w:ascii="GHEA Grapalat" w:hAnsi="GHEA Grapalat" w:cs="Arial"/>
                <w:bCs/>
                <w:sz w:val="20"/>
                <w:szCs w:val="20"/>
                <w:lang w:val="pt-BR"/>
              </w:rPr>
              <w:t xml:space="preserve"> </w:t>
            </w:r>
            <w:r>
              <w:rPr>
                <w:rFonts w:ascii="GHEA Grapalat" w:hAnsi="GHEA Grapalat" w:cs="Sylfaen"/>
                <w:bCs/>
                <w:sz w:val="20"/>
                <w:szCs w:val="20"/>
              </w:rPr>
              <w:t>ՊԱՀԱՆՋԱԳԻՐ</w:t>
            </w:r>
            <w:r>
              <w:rPr>
                <w:rStyle w:val="af6"/>
                <w:rFonts w:ascii="GHEA Grapalat" w:hAnsi="GHEA Grapalat" w:cs="Sylfaen"/>
                <w:bCs/>
                <w:sz w:val="20"/>
                <w:szCs w:val="20"/>
              </w:rPr>
              <w:footnoteReference w:id="6"/>
            </w:r>
            <w:r>
              <w:rPr>
                <w:rFonts w:ascii="GHEA Grapalat" w:hAnsi="GHEA Grapalat" w:cs="Sylfaen"/>
                <w:bCs/>
                <w:sz w:val="20"/>
                <w:szCs w:val="20"/>
                <w:lang w:val="pt-BR"/>
              </w:rPr>
              <w:t xml:space="preserve"> N</w:t>
            </w:r>
          </w:p>
          <w:p w:rsidR="00BF7179" w:rsidRDefault="00BF7179">
            <w:pPr>
              <w:jc w:val="center"/>
              <w:rPr>
                <w:rFonts w:ascii="GHEA Grapalat" w:hAnsi="GHEA Grapalat" w:cs="Arial"/>
                <w:bCs/>
                <w:sz w:val="20"/>
                <w:szCs w:val="20"/>
                <w:lang w:val="pt-BR"/>
              </w:rPr>
            </w:pPr>
            <w:r>
              <w:rPr>
                <w:rFonts w:ascii="GHEA Grapalat" w:hAnsi="GHEA Grapalat" w:cs="Sylfaen"/>
                <w:bCs/>
                <w:sz w:val="20"/>
                <w:szCs w:val="20"/>
                <w:lang w:val="pt-BR"/>
              </w:rPr>
              <w:lastRenderedPageBreak/>
              <w:t>(</w:t>
            </w:r>
            <w:r>
              <w:rPr>
                <w:rFonts w:ascii="GHEA Grapalat" w:hAnsi="GHEA Grapalat" w:cs="Sylfaen"/>
                <w:bCs/>
                <w:sz w:val="20"/>
                <w:szCs w:val="20"/>
              </w:rPr>
              <w:t>մասնակցության</w:t>
            </w:r>
            <w:r>
              <w:rPr>
                <w:rFonts w:ascii="GHEA Grapalat" w:hAnsi="GHEA Grapalat" w:cs="Sylfaen"/>
                <w:bCs/>
                <w:sz w:val="20"/>
                <w:szCs w:val="20"/>
                <w:lang w:val="pt-BR"/>
              </w:rPr>
              <w:t xml:space="preserve"> </w:t>
            </w:r>
            <w:r>
              <w:rPr>
                <w:rFonts w:ascii="GHEA Grapalat" w:hAnsi="GHEA Grapalat" w:cs="Sylfaen"/>
                <w:bCs/>
                <w:sz w:val="20"/>
                <w:szCs w:val="20"/>
              </w:rPr>
              <w:t>հայտի</w:t>
            </w:r>
            <w:r>
              <w:rPr>
                <w:rFonts w:ascii="GHEA Grapalat" w:hAnsi="GHEA Grapalat" w:cs="Sylfaen"/>
                <w:bCs/>
                <w:sz w:val="20"/>
                <w:szCs w:val="20"/>
                <w:lang w:val="pt-BR"/>
              </w:rPr>
              <w:t xml:space="preserve"> </w:t>
            </w:r>
            <w:r>
              <w:rPr>
                <w:rFonts w:ascii="GHEA Grapalat" w:hAnsi="GHEA Grapalat" w:cs="Sylfaen"/>
                <w:bCs/>
                <w:sz w:val="20"/>
                <w:szCs w:val="20"/>
              </w:rPr>
              <w:t>ապահովում</w:t>
            </w:r>
            <w:r>
              <w:rPr>
                <w:rFonts w:ascii="GHEA Grapalat" w:hAnsi="GHEA Grapalat" w:cs="Sylfaen"/>
                <w:bCs/>
                <w:sz w:val="20"/>
                <w:szCs w:val="20"/>
                <w:lang w:val="pt-BR"/>
              </w:rPr>
              <w:t>)</w:t>
            </w:r>
          </w:p>
        </w:tc>
      </w:tr>
      <w:tr w:rsidR="00BF7179" w:rsidTr="00BF717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BF7179" w:rsidRDefault="00BF7179">
            <w:pPr>
              <w:rPr>
                <w:rFonts w:ascii="GHEA Grapalat" w:hAnsi="GHEA Grapalat" w:cs="Sylfaen"/>
                <w:sz w:val="20"/>
                <w:szCs w:val="20"/>
              </w:rPr>
            </w:pPr>
            <w:r>
              <w:rPr>
                <w:rFonts w:ascii="GHEA Grapalat" w:hAnsi="GHEA Grapalat" w:cs="Sylfaen"/>
                <w:sz w:val="20"/>
                <w:szCs w:val="20"/>
              </w:rPr>
              <w:lastRenderedPageBreak/>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BF7179" w:rsidTr="00BF717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F7179" w:rsidRDefault="00BF7179">
            <w:pPr>
              <w:rPr>
                <w:rFonts w:ascii="GHEA Grapalat" w:hAnsi="GHEA Grapalat" w:cs="Sylfaen"/>
                <w:sz w:val="20"/>
                <w:szCs w:val="20"/>
              </w:rPr>
            </w:pPr>
          </w:p>
        </w:tc>
      </w:tr>
      <w:tr w:rsidR="00BF7179" w:rsidTr="00BF717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BF7179" w:rsidTr="00BF717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BF7179" w:rsidTr="00BF717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BF7179" w:rsidTr="00BF717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BF7179" w:rsidTr="00BF717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BF7179" w:rsidTr="00BF717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 xml:space="preserve">` </w:t>
            </w: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2</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p>
        </w:tc>
      </w:tr>
      <w:tr w:rsidR="00BF7179" w:rsidTr="00BF717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lang w:val="hy-AM"/>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nb-NO"/>
              </w:rPr>
              <w:t>06914</w:t>
            </w:r>
            <w:r>
              <w:rPr>
                <w:rFonts w:ascii="GHEA Grapalat" w:hAnsi="GHEA Grapalat"/>
                <w:sz w:val="20"/>
                <w:szCs w:val="20"/>
                <w:lang w:val="hy-AM"/>
              </w:rPr>
              <w:t>093</w:t>
            </w:r>
          </w:p>
        </w:tc>
      </w:tr>
      <w:tr w:rsidR="00BF7179" w:rsidTr="00BF717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BF7179" w:rsidTr="00BF717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11.Շահառուի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0"/>
                <w:szCs w:val="20"/>
                <w:lang w:val="nb-NO"/>
              </w:rPr>
              <w:t>1570020</w:t>
            </w:r>
            <w:r>
              <w:rPr>
                <w:rFonts w:ascii="GHEA Grapalat" w:hAnsi="GHEA Grapalat"/>
                <w:sz w:val="20"/>
                <w:szCs w:val="20"/>
                <w:lang w:val="hy-AM"/>
              </w:rPr>
              <w:t>82327</w:t>
            </w:r>
            <w:r>
              <w:rPr>
                <w:rFonts w:ascii="GHEA Grapalat" w:hAnsi="GHEA Grapalat"/>
                <w:sz w:val="20"/>
                <w:szCs w:val="20"/>
                <w:lang w:val="nb-NO"/>
              </w:rPr>
              <w:t>0100</w:t>
            </w:r>
          </w:p>
        </w:tc>
      </w:tr>
      <w:tr w:rsidR="00BF7179" w:rsidTr="00BF717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BF7179" w:rsidTr="00BF717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BF7179" w:rsidTr="00BF717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14. 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Մ</w:t>
            </w:r>
            <w:r>
              <w:rPr>
                <w:rFonts w:ascii="GHEA Grapalat" w:hAnsi="GHEA Grapalat" w:cs="Sylfaen"/>
                <w:bCs/>
                <w:sz w:val="20"/>
                <w:szCs w:val="20"/>
              </w:rPr>
              <w:t>ասնակցության հայտի ապահովում</w:t>
            </w:r>
          </w:p>
        </w:tc>
      </w:tr>
      <w:tr w:rsidR="00BF7179" w:rsidTr="00BF717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15.Գնման</w:t>
            </w:r>
            <w:r>
              <w:rPr>
                <w:rFonts w:ascii="GHEA Grapalat" w:hAnsi="GHEA Grapalat" w:cs="Arial"/>
                <w:sz w:val="20"/>
                <w:szCs w:val="20"/>
              </w:rPr>
              <w:t xml:space="preserve"> </w:t>
            </w:r>
            <w:r>
              <w:rPr>
                <w:rFonts w:ascii="GHEA Grapalat" w:hAnsi="GHEA Grapalat" w:cs="Sylfaen"/>
                <w:sz w:val="20"/>
                <w:szCs w:val="20"/>
              </w:rPr>
              <w:t>ընթացակարգի</w:t>
            </w:r>
            <w:r>
              <w:rPr>
                <w:rFonts w:ascii="GHEA Grapalat" w:hAnsi="GHEA Grapalat" w:cs="Arial"/>
                <w:sz w:val="20"/>
                <w:szCs w:val="20"/>
              </w:rPr>
              <w:t xml:space="preserve"> </w:t>
            </w:r>
            <w:r>
              <w:rPr>
                <w:rFonts w:ascii="GHEA Grapalat" w:hAnsi="GHEA Grapalat" w:cs="Sylfaen"/>
                <w:sz w:val="20"/>
                <w:szCs w:val="20"/>
              </w:rPr>
              <w:t xml:space="preserve">ծածկագիրը` </w:t>
            </w:r>
            <w:r>
              <w:rPr>
                <w:rFonts w:ascii="GHEA Grapalat" w:hAnsi="GHEA Grapalat" w:cs="Times Armenian"/>
                <w:sz w:val="20"/>
                <w:szCs w:val="20"/>
                <w:lang w:val="af-ZA"/>
              </w:rPr>
              <w:t>&lt;&lt;Վ</w:t>
            </w:r>
            <w:r>
              <w:rPr>
                <w:rFonts w:ascii="GHEA Grapalat" w:hAnsi="GHEA Grapalat" w:cs="Times Armenian"/>
                <w:sz w:val="20"/>
                <w:szCs w:val="20"/>
                <w:lang w:val="hy-AM"/>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p>
        </w:tc>
      </w:tr>
      <w:tr w:rsidR="00BF7179" w:rsidTr="00BF717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BF7179" w:rsidTr="00BF7179">
        <w:trPr>
          <w:trHeight w:val="2194"/>
        </w:trPr>
        <w:tc>
          <w:tcPr>
            <w:tcW w:w="5040" w:type="dxa"/>
            <w:tcBorders>
              <w:top w:val="nil"/>
              <w:left w:val="single" w:sz="4" w:space="0" w:color="auto"/>
              <w:bottom w:val="single" w:sz="4" w:space="0" w:color="auto"/>
              <w:right w:val="single" w:sz="4" w:space="0" w:color="auto"/>
            </w:tcBorders>
            <w:noWrap/>
            <w:vAlign w:val="bottom"/>
          </w:tcPr>
          <w:p w:rsidR="00BF7179" w:rsidRDefault="00BF7179">
            <w:pPr>
              <w:rPr>
                <w:rFonts w:ascii="GHEA Grapalat" w:hAnsi="GHEA Grapalat" w:cs="Sylfaen"/>
                <w:sz w:val="20"/>
                <w:szCs w:val="20"/>
              </w:rPr>
            </w:pPr>
            <w:r>
              <w:rPr>
                <w:rFonts w:ascii="GHEA Grapalat" w:hAnsi="GHEA Grapalat" w:cs="Sylfaen"/>
                <w:sz w:val="20"/>
                <w:szCs w:val="20"/>
              </w:rPr>
              <w:t>19.ա</w:t>
            </w:r>
            <w:r>
              <w:rPr>
                <w:rFonts w:ascii="Sylfaen" w:hAnsi="Sylfaen" w:cs="Sylfaen"/>
                <w:sz w:val="20"/>
                <w:szCs w:val="20"/>
              </w:rPr>
              <w:t>.</w:t>
            </w:r>
            <w:r>
              <w:rPr>
                <w:rFonts w:ascii="Arial" w:hAnsi="Arial" w:cs="Arial"/>
                <w:sz w:val="20"/>
                <w:szCs w:val="20"/>
              </w:rPr>
              <w:t> </w:t>
            </w:r>
            <w:r>
              <w:rPr>
                <w:rFonts w:ascii="GHEA Grapalat" w:hAnsi="GHEA Grapalat" w:cs="Sylfaen"/>
                <w:sz w:val="20"/>
                <w:szCs w:val="20"/>
              </w:rPr>
              <w:t>Շահառուի ստորագրությունները`</w:t>
            </w:r>
          </w:p>
          <w:p w:rsidR="00BF7179" w:rsidRDefault="00BF7179">
            <w:pPr>
              <w:rPr>
                <w:rFonts w:ascii="GHEA Grapalat" w:hAnsi="GHEA Grapalat" w:cs="Sylfaen"/>
                <w:sz w:val="20"/>
                <w:szCs w:val="20"/>
              </w:rPr>
            </w:pPr>
          </w:p>
          <w:p w:rsidR="00BF7179" w:rsidRDefault="00BF7179">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BF7179" w:rsidRDefault="00BF7179">
            <w:pPr>
              <w:rPr>
                <w:rFonts w:ascii="GHEA Grapalat" w:hAnsi="GHEA Grapalat" w:cs="Tahoma"/>
                <w:color w:val="000000"/>
                <w:sz w:val="20"/>
                <w:szCs w:val="20"/>
              </w:rPr>
            </w:pPr>
          </w:p>
          <w:p w:rsidR="00BF7179" w:rsidRDefault="00BF7179">
            <w:pPr>
              <w:rPr>
                <w:rFonts w:ascii="GHEA Grapalat" w:hAnsi="GHEA Grapalat" w:cs="Sylfaen"/>
                <w:sz w:val="20"/>
                <w:szCs w:val="20"/>
              </w:rPr>
            </w:pPr>
          </w:p>
          <w:p w:rsidR="00BF7179" w:rsidRDefault="00BF7179">
            <w:pPr>
              <w:rPr>
                <w:rFonts w:ascii="GHEA Grapalat" w:hAnsi="GHEA Grapalat" w:cs="Sylfaen"/>
                <w:sz w:val="20"/>
                <w:szCs w:val="20"/>
              </w:rPr>
            </w:pPr>
            <w:r>
              <w:rPr>
                <w:rFonts w:ascii="GHEA Grapalat" w:hAnsi="GHEA Grapalat" w:cs="Tahoma"/>
                <w:color w:val="000000"/>
                <w:sz w:val="20"/>
                <w:szCs w:val="20"/>
              </w:rPr>
              <w:t xml:space="preserve">                                      /____________________/</w:t>
            </w:r>
          </w:p>
          <w:p w:rsidR="00BF7179" w:rsidRDefault="00BF7179">
            <w:pPr>
              <w:rPr>
                <w:rFonts w:ascii="GHEA Grapalat" w:hAnsi="GHEA Grapalat" w:cs="Sylfaen"/>
                <w:sz w:val="20"/>
                <w:szCs w:val="20"/>
              </w:rPr>
            </w:pPr>
          </w:p>
          <w:p w:rsidR="00BF7179" w:rsidRDefault="00BF7179">
            <w:pPr>
              <w:rPr>
                <w:rFonts w:ascii="GHEA Grapalat" w:hAnsi="GHEA Grapalat" w:cs="Sylfaen"/>
                <w:sz w:val="20"/>
                <w:szCs w:val="20"/>
              </w:rPr>
            </w:pPr>
          </w:p>
          <w:p w:rsidR="00BF7179" w:rsidRDefault="00BF7179">
            <w:pPr>
              <w:rPr>
                <w:rFonts w:ascii="GHEA Grapalat" w:hAnsi="GHEA Grapalat" w:cs="Sylfaen"/>
                <w:sz w:val="20"/>
                <w:szCs w:val="20"/>
              </w:rPr>
            </w:pPr>
            <w:r>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BF7179" w:rsidRDefault="00BF7179">
            <w:pPr>
              <w:rPr>
                <w:rFonts w:ascii="Arial" w:hAnsi="Arial" w:cs="Arial"/>
                <w:sz w:val="20"/>
                <w:szCs w:val="20"/>
              </w:rPr>
            </w:pPr>
          </w:p>
          <w:p w:rsidR="00BF7179" w:rsidRDefault="00BF7179">
            <w:pPr>
              <w:rPr>
                <w:rFonts w:ascii="Arial" w:hAnsi="Arial" w:cs="Arial"/>
                <w:sz w:val="20"/>
                <w:szCs w:val="20"/>
              </w:rPr>
            </w:pPr>
          </w:p>
          <w:p w:rsidR="00BF7179" w:rsidRDefault="00BF7179">
            <w:pPr>
              <w:rPr>
                <w:rFonts w:ascii="GHEA Grapalat" w:hAnsi="GHEA Grapalat" w:cs="Sylfaen"/>
                <w:sz w:val="20"/>
                <w:szCs w:val="20"/>
              </w:rPr>
            </w:pPr>
            <w:r>
              <w:rPr>
                <w:rFonts w:ascii="GHEA Grapalat" w:hAnsi="GHEA Grapalat" w:cs="Sylfaen"/>
                <w:sz w:val="20"/>
                <w:szCs w:val="20"/>
              </w:rPr>
              <w:t>18.ա.</w:t>
            </w:r>
          </w:p>
          <w:p w:rsidR="00BF7179" w:rsidRDefault="00BF7179">
            <w:pPr>
              <w:jc w:val="right"/>
              <w:rPr>
                <w:rFonts w:ascii="GHEA Grapalat" w:hAnsi="GHEA Grapalat" w:cs="Sylfaen"/>
                <w:sz w:val="20"/>
                <w:szCs w:val="20"/>
              </w:rPr>
            </w:pPr>
            <w:r>
              <w:rPr>
                <w:rFonts w:ascii="Arial" w:hAnsi="Arial" w:cs="Arial"/>
                <w:sz w:val="20"/>
                <w:szCs w:val="20"/>
              </w:rPr>
              <w:t xml:space="preserve">                            </w:t>
            </w:r>
            <w:r>
              <w:rPr>
                <w:rFonts w:ascii="GHEA Grapalat" w:hAnsi="GHEA Grapalat" w:cs="Sylfaen"/>
                <w:sz w:val="20"/>
                <w:szCs w:val="20"/>
              </w:rPr>
              <w:t>Վճարողի ստորագրությունները`</w:t>
            </w:r>
          </w:p>
          <w:p w:rsidR="00BF7179" w:rsidRDefault="00BF7179">
            <w:pPr>
              <w:jc w:val="right"/>
              <w:rPr>
                <w:rFonts w:ascii="GHEA Grapalat" w:hAnsi="GHEA Grapalat" w:cs="Sylfaen"/>
                <w:sz w:val="20"/>
                <w:szCs w:val="20"/>
              </w:rPr>
            </w:pPr>
          </w:p>
          <w:p w:rsidR="00BF7179" w:rsidRDefault="00BF7179">
            <w:pPr>
              <w:jc w:val="right"/>
              <w:rPr>
                <w:rFonts w:ascii="GHEA Grapalat" w:hAnsi="GHEA Grapalat" w:cs="Sylfaen"/>
                <w:sz w:val="20"/>
                <w:szCs w:val="20"/>
              </w:rPr>
            </w:pPr>
            <w:r>
              <w:rPr>
                <w:rFonts w:ascii="GHEA Grapalat" w:hAnsi="GHEA Grapalat" w:cs="Tahoma"/>
                <w:color w:val="000000"/>
                <w:sz w:val="20"/>
                <w:szCs w:val="20"/>
              </w:rPr>
              <w:t>/____________________/</w:t>
            </w:r>
          </w:p>
          <w:p w:rsidR="00BF7179" w:rsidRDefault="00BF7179">
            <w:pPr>
              <w:jc w:val="right"/>
              <w:rPr>
                <w:rFonts w:ascii="GHEA Grapalat" w:hAnsi="GHEA Grapalat" w:cs="Tahoma"/>
                <w:color w:val="000000"/>
                <w:sz w:val="20"/>
                <w:szCs w:val="20"/>
              </w:rPr>
            </w:pPr>
          </w:p>
          <w:p w:rsidR="00BF7179" w:rsidRDefault="00BF7179">
            <w:pPr>
              <w:jc w:val="right"/>
              <w:rPr>
                <w:rFonts w:ascii="GHEA Grapalat" w:hAnsi="GHEA Grapalat" w:cs="Tahoma"/>
                <w:color w:val="000000"/>
                <w:sz w:val="20"/>
                <w:szCs w:val="20"/>
              </w:rPr>
            </w:pPr>
          </w:p>
          <w:p w:rsidR="00BF7179" w:rsidRDefault="00BF7179">
            <w:pPr>
              <w:jc w:val="right"/>
              <w:rPr>
                <w:rFonts w:ascii="GHEA Grapalat" w:hAnsi="GHEA Grapalat" w:cs="Sylfaen"/>
                <w:sz w:val="20"/>
                <w:szCs w:val="20"/>
              </w:rPr>
            </w:pPr>
            <w:r>
              <w:rPr>
                <w:rFonts w:ascii="GHEA Grapalat" w:hAnsi="GHEA Grapalat" w:cs="Tahoma"/>
                <w:color w:val="000000"/>
                <w:sz w:val="20"/>
                <w:szCs w:val="20"/>
              </w:rPr>
              <w:t>/____________________/</w:t>
            </w:r>
          </w:p>
          <w:p w:rsidR="00BF7179" w:rsidRDefault="00BF7179">
            <w:pPr>
              <w:jc w:val="right"/>
              <w:rPr>
                <w:rFonts w:ascii="GHEA Grapalat" w:hAnsi="GHEA Grapalat" w:cs="Sylfaen"/>
                <w:sz w:val="20"/>
                <w:szCs w:val="20"/>
              </w:rPr>
            </w:pPr>
          </w:p>
          <w:p w:rsidR="00BF7179" w:rsidRDefault="00BF7179">
            <w:pPr>
              <w:rPr>
                <w:rFonts w:ascii="GHEA Grapalat" w:hAnsi="GHEA Grapalat" w:cs="Sylfaen"/>
                <w:sz w:val="20"/>
                <w:szCs w:val="20"/>
              </w:rPr>
            </w:pPr>
            <w:r>
              <w:rPr>
                <w:rFonts w:ascii="GHEA Grapalat" w:hAnsi="GHEA Grapalat" w:cs="Sylfaen"/>
                <w:sz w:val="20"/>
                <w:szCs w:val="20"/>
              </w:rPr>
              <w:t>18.բ.                                                               Կ.Տ.</w:t>
            </w:r>
          </w:p>
        </w:tc>
      </w:tr>
      <w:tr w:rsidR="00BF7179" w:rsidTr="00BF717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BF7179" w:rsidRDefault="00BF7179">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BF7179" w:rsidRDefault="00BF7179">
            <w:pPr>
              <w:rPr>
                <w:rFonts w:ascii="GHEA Grapalat" w:hAnsi="GHEA Grapalat" w:cs="Sylfaen"/>
                <w:sz w:val="20"/>
                <w:szCs w:val="20"/>
              </w:rPr>
            </w:pPr>
          </w:p>
          <w:p w:rsidR="00BF7179" w:rsidRDefault="00BF7179">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BF7179" w:rsidRDefault="00BF7179">
            <w:pPr>
              <w:rPr>
                <w:rFonts w:ascii="GHEA Grapalat" w:hAnsi="GHEA Grapalat" w:cs="Sylfaen"/>
                <w:sz w:val="20"/>
                <w:szCs w:val="20"/>
              </w:rPr>
            </w:pPr>
            <w:r>
              <w:rPr>
                <w:rFonts w:ascii="GHEA Grapalat" w:hAnsi="GHEA Grapalat" w:cs="Sylfaen"/>
                <w:sz w:val="20"/>
                <w:szCs w:val="20"/>
              </w:rPr>
              <w:lastRenderedPageBreak/>
              <w:t xml:space="preserve">                                              /ստորագրություն/</w:t>
            </w:r>
          </w:p>
          <w:p w:rsidR="00BF7179" w:rsidRDefault="00BF7179">
            <w:pPr>
              <w:rPr>
                <w:rFonts w:ascii="GHEA Grapalat" w:hAnsi="GHEA Grapalat" w:cs="Sylfaen"/>
                <w:sz w:val="20"/>
                <w:szCs w:val="20"/>
              </w:rPr>
            </w:pPr>
          </w:p>
          <w:p w:rsidR="00BF7179" w:rsidRDefault="00BF7179">
            <w:pPr>
              <w:rPr>
                <w:rFonts w:ascii="GHEA Grapalat" w:hAnsi="GHEA Grapalat" w:cs="Sylfaen"/>
                <w:sz w:val="20"/>
                <w:szCs w:val="20"/>
              </w:rPr>
            </w:pPr>
            <w:r>
              <w:rPr>
                <w:rFonts w:ascii="GHEA Grapalat" w:hAnsi="GHEA Grapalat" w:cs="Sylfaen"/>
                <w:sz w:val="20"/>
                <w:szCs w:val="20"/>
              </w:rPr>
              <w:t>20.բ.                                                           Կ.Տ.</w:t>
            </w:r>
          </w:p>
          <w:p w:rsidR="00BF7179" w:rsidRDefault="00BF7179">
            <w:pPr>
              <w:rPr>
                <w:rFonts w:ascii="GHEA Grapalat" w:hAnsi="GHEA Grapalat" w:cs="Sylfaen"/>
                <w:sz w:val="20"/>
                <w:szCs w:val="20"/>
              </w:rPr>
            </w:pPr>
          </w:p>
          <w:p w:rsidR="00BF7179" w:rsidRDefault="00BF7179">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BF7179" w:rsidRDefault="00BF7179">
            <w:pPr>
              <w:rPr>
                <w:rFonts w:ascii="GHEA Grapalat" w:hAnsi="GHEA Grapalat" w:cs="Sylfaen"/>
                <w:sz w:val="20"/>
                <w:szCs w:val="20"/>
              </w:rPr>
            </w:pPr>
            <w:r>
              <w:rPr>
                <w:rFonts w:ascii="GHEA Grapalat" w:hAnsi="GHEA Grapalat" w:cs="Sylfaen"/>
                <w:sz w:val="20"/>
                <w:szCs w:val="20"/>
              </w:rPr>
              <w:t xml:space="preserve">                                                                           </w:t>
            </w:r>
          </w:p>
          <w:p w:rsidR="00BF7179" w:rsidRDefault="00BF7179">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BF7179" w:rsidRDefault="00BF7179">
            <w:pPr>
              <w:rPr>
                <w:rFonts w:ascii="GHEA Grapalat" w:hAnsi="GHEA Grapalat" w:cs="Sylfaen"/>
                <w:sz w:val="20"/>
                <w:szCs w:val="20"/>
              </w:rPr>
            </w:pPr>
            <w:r>
              <w:rPr>
                <w:rFonts w:ascii="GHEA Grapalat" w:hAnsi="GHEA Grapalat" w:cs="Sylfaen"/>
                <w:sz w:val="20"/>
                <w:szCs w:val="20"/>
              </w:rPr>
              <w:lastRenderedPageBreak/>
              <w:t>Կատարված է վճարողի բանկի կողմից</w:t>
            </w:r>
          </w:p>
          <w:p w:rsidR="00BF7179" w:rsidRDefault="00BF7179">
            <w:pPr>
              <w:jc w:val="center"/>
              <w:rPr>
                <w:rFonts w:ascii="GHEA Grapalat" w:hAnsi="GHEA Grapalat" w:cs="Sylfaen"/>
                <w:sz w:val="20"/>
                <w:szCs w:val="20"/>
              </w:rPr>
            </w:pPr>
          </w:p>
          <w:p w:rsidR="00BF7179" w:rsidRDefault="00BF7179">
            <w:pPr>
              <w:rPr>
                <w:rFonts w:ascii="GHEA Grapalat" w:hAnsi="GHEA Grapalat" w:cs="Sylfaen"/>
                <w:sz w:val="20"/>
                <w:szCs w:val="20"/>
              </w:rPr>
            </w:pPr>
          </w:p>
          <w:p w:rsidR="00BF7179" w:rsidRDefault="00BF7179">
            <w:pPr>
              <w:rPr>
                <w:rFonts w:ascii="GHEA Grapalat" w:hAnsi="GHEA Grapalat" w:cs="Tahoma"/>
                <w:color w:val="000000"/>
                <w:sz w:val="20"/>
                <w:szCs w:val="20"/>
              </w:rPr>
            </w:pPr>
            <w:r>
              <w:rPr>
                <w:rFonts w:ascii="GHEA Grapalat" w:hAnsi="GHEA Grapalat" w:cs="Tahoma"/>
                <w:color w:val="000000"/>
                <w:sz w:val="20"/>
                <w:szCs w:val="20"/>
              </w:rPr>
              <w:lastRenderedPageBreak/>
              <w:t xml:space="preserve">21.ա.                                             </w:t>
            </w:r>
          </w:p>
          <w:p w:rsidR="00BF7179" w:rsidRDefault="00BF7179">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BF7179" w:rsidRDefault="00BF7179">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BF7179" w:rsidRDefault="00BF7179">
            <w:pPr>
              <w:jc w:val="center"/>
              <w:rPr>
                <w:rFonts w:ascii="GHEA Grapalat" w:hAnsi="GHEA Grapalat" w:cs="Sylfaen"/>
                <w:sz w:val="20"/>
                <w:szCs w:val="20"/>
              </w:rPr>
            </w:pPr>
          </w:p>
          <w:p w:rsidR="00BF7179" w:rsidRDefault="00BF7179">
            <w:pPr>
              <w:rPr>
                <w:rFonts w:ascii="GHEA Grapalat" w:hAnsi="GHEA Grapalat" w:cs="Sylfaen"/>
                <w:sz w:val="20"/>
                <w:szCs w:val="20"/>
              </w:rPr>
            </w:pPr>
            <w:r>
              <w:rPr>
                <w:rFonts w:ascii="GHEA Grapalat" w:hAnsi="GHEA Grapalat" w:cs="Sylfaen"/>
                <w:sz w:val="20"/>
                <w:szCs w:val="20"/>
              </w:rPr>
              <w:t>21.բ.                                                             Կ.Տ.</w:t>
            </w:r>
          </w:p>
          <w:p w:rsidR="00BF7179" w:rsidRDefault="00BF7179">
            <w:pPr>
              <w:rPr>
                <w:rFonts w:ascii="GHEA Grapalat" w:hAnsi="GHEA Grapalat" w:cs="Sylfaen"/>
                <w:sz w:val="20"/>
                <w:szCs w:val="20"/>
              </w:rPr>
            </w:pPr>
          </w:p>
          <w:p w:rsidR="00BF7179" w:rsidRDefault="00BF7179">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BF7179" w:rsidRDefault="00BF7179">
            <w:pPr>
              <w:rPr>
                <w:rFonts w:ascii="GHEA Grapalat" w:hAnsi="GHEA Grapalat" w:cs="Sylfaen"/>
                <w:sz w:val="20"/>
                <w:szCs w:val="20"/>
              </w:rPr>
            </w:pPr>
          </w:p>
          <w:p w:rsidR="00BF7179" w:rsidRDefault="00BF7179">
            <w:pPr>
              <w:jc w:val="right"/>
              <w:rPr>
                <w:rFonts w:ascii="GHEA Grapalat" w:hAnsi="GHEA Grapalat" w:cs="Sylfaen"/>
                <w:sz w:val="20"/>
                <w:szCs w:val="20"/>
              </w:rPr>
            </w:pPr>
          </w:p>
        </w:tc>
      </w:tr>
    </w:tbl>
    <w:p w:rsidR="00BF7179" w:rsidRDefault="00BF7179" w:rsidP="00BF7179">
      <w:pPr>
        <w:pStyle w:val="ListParagraph1"/>
        <w:tabs>
          <w:tab w:val="left" w:pos="540"/>
        </w:tabs>
        <w:autoSpaceDE w:val="0"/>
        <w:autoSpaceDN w:val="0"/>
        <w:adjustRightInd w:val="0"/>
        <w:ind w:left="0"/>
        <w:jc w:val="both"/>
        <w:rPr>
          <w:rFonts w:ascii="GHEA Grapalat" w:hAnsi="GHEA Grapalat" w:cs="Sylfaen"/>
          <w:sz w:val="20"/>
          <w:szCs w:val="20"/>
        </w:rPr>
      </w:pPr>
    </w:p>
    <w:p w:rsidR="00BF7179" w:rsidRDefault="00BF7179" w:rsidP="00BF7179">
      <w:pPr>
        <w:pStyle w:val="ListParagraph1"/>
        <w:tabs>
          <w:tab w:val="left" w:pos="540"/>
        </w:tabs>
        <w:autoSpaceDE w:val="0"/>
        <w:autoSpaceDN w:val="0"/>
        <w:adjustRightInd w:val="0"/>
        <w:ind w:left="0"/>
        <w:jc w:val="both"/>
        <w:rPr>
          <w:rFonts w:ascii="GHEA Grapalat" w:hAnsi="GHEA Grapalat" w:cs="Sylfaen"/>
          <w:sz w:val="20"/>
          <w:szCs w:val="20"/>
        </w:rPr>
      </w:pPr>
    </w:p>
    <w:p w:rsidR="00BF7179" w:rsidRDefault="00BF7179" w:rsidP="00BF7179">
      <w:pPr>
        <w:pStyle w:val="ListParagraph1"/>
        <w:tabs>
          <w:tab w:val="left" w:pos="540"/>
        </w:tabs>
        <w:autoSpaceDE w:val="0"/>
        <w:autoSpaceDN w:val="0"/>
        <w:adjustRightInd w:val="0"/>
        <w:ind w:left="0"/>
        <w:jc w:val="both"/>
        <w:rPr>
          <w:rFonts w:ascii="GHEA Grapalat" w:hAnsi="GHEA Grapalat" w:cs="Sylfaen"/>
          <w:sz w:val="20"/>
          <w:szCs w:val="20"/>
        </w:rPr>
      </w:pPr>
    </w:p>
    <w:p w:rsidR="00BF7179" w:rsidRDefault="00BF7179" w:rsidP="00BF7179">
      <w:pPr>
        <w:pStyle w:val="ListParagraph1"/>
        <w:tabs>
          <w:tab w:val="left" w:pos="540"/>
        </w:tabs>
        <w:autoSpaceDE w:val="0"/>
        <w:autoSpaceDN w:val="0"/>
        <w:adjustRightInd w:val="0"/>
        <w:ind w:left="0"/>
        <w:jc w:val="both"/>
        <w:rPr>
          <w:rFonts w:ascii="GHEA Grapalat" w:hAnsi="GHEA Grapalat" w:cs="Sylfaen"/>
          <w:sz w:val="20"/>
          <w:szCs w:val="20"/>
        </w:rPr>
      </w:pPr>
    </w:p>
    <w:p w:rsidR="00BF7179" w:rsidRDefault="00BF7179" w:rsidP="00BF7179">
      <w:pPr>
        <w:pStyle w:val="ListParagraph1"/>
        <w:tabs>
          <w:tab w:val="left" w:pos="540"/>
        </w:tabs>
        <w:autoSpaceDE w:val="0"/>
        <w:autoSpaceDN w:val="0"/>
        <w:adjustRightInd w:val="0"/>
        <w:ind w:left="0"/>
        <w:jc w:val="both"/>
        <w:rPr>
          <w:rFonts w:ascii="GHEA Grapalat" w:hAnsi="GHEA Grapalat" w:cs="Sylfaen"/>
          <w:sz w:val="20"/>
          <w:szCs w:val="20"/>
        </w:rPr>
      </w:pPr>
    </w:p>
    <w:p w:rsidR="00BF7179" w:rsidRDefault="00BF7179" w:rsidP="00BF7179">
      <w:pPr>
        <w:pStyle w:val="ListParagraph1"/>
        <w:tabs>
          <w:tab w:val="left" w:pos="540"/>
        </w:tabs>
        <w:autoSpaceDE w:val="0"/>
        <w:autoSpaceDN w:val="0"/>
        <w:adjustRightInd w:val="0"/>
        <w:ind w:left="0"/>
        <w:jc w:val="both"/>
        <w:rPr>
          <w:rFonts w:ascii="GHEA Grapalat" w:hAnsi="GHEA Grapalat" w:cs="Sylfaen"/>
          <w:sz w:val="20"/>
          <w:szCs w:val="20"/>
        </w:rPr>
      </w:pPr>
    </w:p>
    <w:p w:rsidR="00BF7179" w:rsidRDefault="00BF7179" w:rsidP="00BF7179">
      <w:pPr>
        <w:rPr>
          <w:vanish/>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rPr>
          <w:rFonts w:ascii="GHEA Grapalat" w:hAnsi="GHEA Grapalat"/>
        </w:rPr>
      </w:pPr>
    </w:p>
    <w:p w:rsidR="00BF7179" w:rsidRDefault="00BF7179" w:rsidP="00BF7179">
      <w:pPr>
        <w:rPr>
          <w:rFonts w:ascii="GHEA Grapalat" w:hAnsi="GHEA Grapalat"/>
        </w:rPr>
      </w:pPr>
    </w:p>
    <w:p w:rsidR="00BF7179" w:rsidRDefault="00BF7179" w:rsidP="00BF7179">
      <w:pPr>
        <w:rPr>
          <w:rFonts w:ascii="GHEA Grapalat" w:hAnsi="GHEA Grapalat"/>
        </w:rPr>
      </w:pPr>
    </w:p>
    <w:p w:rsidR="00BF7179" w:rsidRDefault="00BF7179" w:rsidP="00BF7179">
      <w:pPr>
        <w:rPr>
          <w:rFonts w:ascii="GHEA Grapalat" w:hAnsi="GHEA Grapalat"/>
        </w:rPr>
      </w:pPr>
    </w:p>
    <w:p w:rsidR="00BF7179" w:rsidRDefault="00BF7179" w:rsidP="00BF7179">
      <w:pP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sz w:val="20"/>
          <w:szCs w:val="20"/>
          <w:lang w:val="nl-NL"/>
        </w:rPr>
      </w:pPr>
      <w:r>
        <w:rPr>
          <w:rFonts w:ascii="GHEA Grapalat" w:hAnsi="GHEA Grapalat"/>
          <w:sz w:val="20"/>
          <w:szCs w:val="20"/>
        </w:rPr>
        <w:lastRenderedPageBreak/>
        <w:t>Վճարման</w:t>
      </w:r>
      <w:r>
        <w:rPr>
          <w:rFonts w:ascii="GHEA Grapalat" w:hAnsi="GHEA Grapalat"/>
          <w:sz w:val="20"/>
          <w:szCs w:val="20"/>
          <w:lang w:val="nl-NL"/>
        </w:rPr>
        <w:t xml:space="preserve"> </w:t>
      </w:r>
      <w:r>
        <w:rPr>
          <w:rFonts w:ascii="GHEA Grapalat" w:hAnsi="GHEA Grapalat"/>
          <w:sz w:val="20"/>
          <w:szCs w:val="20"/>
        </w:rPr>
        <w:t>պահանջագրի</w:t>
      </w:r>
      <w:r>
        <w:rPr>
          <w:rFonts w:ascii="GHEA Grapalat" w:hAnsi="GHEA Grapalat"/>
          <w:sz w:val="20"/>
          <w:szCs w:val="20"/>
          <w:lang w:val="nl-NL"/>
        </w:rPr>
        <w:t xml:space="preserve"> </w:t>
      </w:r>
      <w:r>
        <w:rPr>
          <w:rFonts w:ascii="GHEA Grapalat" w:hAnsi="GHEA Grapalat"/>
          <w:sz w:val="20"/>
          <w:szCs w:val="20"/>
        </w:rPr>
        <w:t>պարտադիր</w:t>
      </w:r>
      <w:r>
        <w:rPr>
          <w:rFonts w:ascii="GHEA Grapalat" w:hAnsi="GHEA Grapalat"/>
          <w:sz w:val="20"/>
          <w:szCs w:val="20"/>
          <w:lang w:val="nl-NL"/>
        </w:rPr>
        <w:t xml:space="preserve"> </w:t>
      </w:r>
      <w:r>
        <w:rPr>
          <w:rFonts w:ascii="GHEA Grapalat" w:hAnsi="GHEA Grapalat"/>
          <w:sz w:val="20"/>
          <w:szCs w:val="20"/>
        </w:rPr>
        <w:t>վավերապայմանները</w:t>
      </w:r>
      <w:r>
        <w:rPr>
          <w:rFonts w:ascii="GHEA Grapalat" w:hAnsi="GHEA Grapalat"/>
          <w:sz w:val="20"/>
          <w:szCs w:val="20"/>
          <w:lang w:val="nl-NL"/>
        </w:rPr>
        <w:t xml:space="preserve"> </w:t>
      </w:r>
      <w:r>
        <w:rPr>
          <w:rFonts w:ascii="GHEA Grapalat" w:hAnsi="GHEA Grapalat"/>
          <w:sz w:val="20"/>
          <w:szCs w:val="20"/>
        </w:rPr>
        <w:t>և</w:t>
      </w:r>
      <w:r>
        <w:rPr>
          <w:rFonts w:ascii="GHEA Grapalat" w:hAnsi="GHEA Grapalat"/>
          <w:sz w:val="20"/>
          <w:szCs w:val="20"/>
          <w:lang w:val="nl-NL"/>
        </w:rPr>
        <w:t xml:space="preserve"> </w:t>
      </w:r>
      <w:r>
        <w:rPr>
          <w:rFonts w:ascii="GHEA Grapalat" w:hAnsi="GHEA Grapalat"/>
          <w:sz w:val="20"/>
          <w:szCs w:val="20"/>
        </w:rPr>
        <w:t>լրացման</w:t>
      </w:r>
      <w:r>
        <w:rPr>
          <w:rFonts w:ascii="GHEA Grapalat" w:hAnsi="GHEA Grapalat"/>
          <w:sz w:val="20"/>
          <w:szCs w:val="20"/>
          <w:lang w:val="nl-NL"/>
        </w:rPr>
        <w:t xml:space="preserve"> </w:t>
      </w:r>
      <w:r>
        <w:rPr>
          <w:rFonts w:ascii="GHEA Grapalat" w:hAnsi="GHEA Grapalat"/>
          <w:sz w:val="20"/>
          <w:szCs w:val="20"/>
        </w:rPr>
        <w:t>կարգը</w:t>
      </w:r>
    </w:p>
    <w:p w:rsidR="00BF7179" w:rsidRDefault="00BF7179" w:rsidP="00BF7179">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Նշված դաշտի/</w:t>
            </w:r>
          </w:p>
          <w:p w:rsidR="00BF7179" w:rsidRDefault="00BF7179">
            <w:pPr>
              <w:jc w:val="center"/>
              <w:rPr>
                <w:rFonts w:ascii="GHEA Grapalat" w:hAnsi="GHEA Grapalat"/>
                <w:sz w:val="20"/>
                <w:szCs w:val="20"/>
              </w:rPr>
            </w:pPr>
            <w:r>
              <w:rPr>
                <w:rFonts w:ascii="GHEA Grapalat" w:hAnsi="GHEA Grapalat"/>
                <w:sz w:val="20"/>
                <w:szCs w:val="20"/>
              </w:rPr>
              <w:t>վավերապայմանի առկայությունը փաստաթղթում</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Վավերապայմանի լրացման պահանջը</w:t>
            </w:r>
          </w:p>
        </w:tc>
        <w:tc>
          <w:tcPr>
            <w:tcW w:w="2160" w:type="dxa"/>
            <w:tcBorders>
              <w:top w:val="single" w:sz="4" w:space="0" w:color="auto"/>
              <w:left w:val="single" w:sz="4" w:space="0" w:color="auto"/>
              <w:bottom w:val="single" w:sz="4" w:space="0" w:color="auto"/>
              <w:right w:val="single" w:sz="4" w:space="0" w:color="auto"/>
            </w:tcBorders>
            <w:vAlign w:val="center"/>
          </w:tcPr>
          <w:p w:rsidR="00BF7179" w:rsidRDefault="00BF7179">
            <w:pPr>
              <w:ind w:left="-588" w:firstLine="588"/>
              <w:jc w:val="center"/>
              <w:rPr>
                <w:rFonts w:ascii="GHEA Grapalat" w:hAnsi="GHEA Grapalat"/>
                <w:sz w:val="20"/>
                <w:szCs w:val="20"/>
              </w:rPr>
            </w:pPr>
            <w:r>
              <w:rPr>
                <w:rFonts w:ascii="GHEA Grapalat" w:hAnsi="GHEA Grapalat"/>
                <w:sz w:val="20"/>
                <w:szCs w:val="20"/>
              </w:rPr>
              <w:t>Վավերապայմանը</w:t>
            </w:r>
          </w:p>
          <w:p w:rsidR="00BF7179" w:rsidRDefault="00BF7179">
            <w:pPr>
              <w:ind w:left="-588" w:firstLine="588"/>
              <w:jc w:val="center"/>
              <w:rPr>
                <w:rFonts w:ascii="GHEA Grapalat" w:hAnsi="GHEA Grapalat"/>
                <w:sz w:val="20"/>
                <w:szCs w:val="20"/>
              </w:rPr>
            </w:pPr>
            <w:r>
              <w:rPr>
                <w:rFonts w:ascii="GHEA Grapalat" w:hAnsi="GHEA Grapalat"/>
                <w:sz w:val="20"/>
                <w:szCs w:val="20"/>
              </w:rPr>
              <w:t>լրացնող կողմը`</w:t>
            </w:r>
          </w:p>
          <w:p w:rsidR="00BF7179" w:rsidRDefault="00BF7179">
            <w:pPr>
              <w:ind w:left="-588" w:firstLine="588"/>
              <w:jc w:val="center"/>
              <w:rPr>
                <w:rFonts w:ascii="GHEA Grapalat" w:hAnsi="GHEA Grapalat"/>
                <w:sz w:val="20"/>
                <w:szCs w:val="20"/>
              </w:rPr>
            </w:pPr>
            <w:r>
              <w:rPr>
                <w:rFonts w:ascii="GHEA Grapalat" w:hAnsi="GHEA Grapalat"/>
                <w:sz w:val="20"/>
                <w:szCs w:val="20"/>
              </w:rPr>
              <w:t>շահառուն կամ վճարողը</w:t>
            </w:r>
          </w:p>
          <w:p w:rsidR="00BF7179" w:rsidRDefault="00BF7179">
            <w:pPr>
              <w:ind w:left="-588" w:firstLine="588"/>
              <w:jc w:val="center"/>
              <w:rPr>
                <w:rFonts w:ascii="GHEA Grapalat" w:hAnsi="GHEA Grapalat"/>
                <w:sz w:val="20"/>
                <w:szCs w:val="20"/>
              </w:rPr>
            </w:pP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2</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3</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4</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5</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tcPr>
          <w:p w:rsidR="00BF7179" w:rsidRDefault="00BF7179" w:rsidP="00BF7179">
            <w:pPr>
              <w:pStyle w:val="ListParagraph1"/>
              <w:numPr>
                <w:ilvl w:val="0"/>
                <w:numId w:val="8"/>
              </w:numPr>
              <w:spacing w:line="276" w:lineRule="auto"/>
              <w:ind w:hanging="436"/>
              <w:jc w:val="center"/>
              <w:rPr>
                <w:rFonts w:ascii="GHEA Grapalat" w:hAnsi="GHEA Grapalat" w:cs="Times Armenian"/>
                <w:sz w:val="20"/>
                <w:szCs w:val="20"/>
                <w:lang w:val="en-US"/>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tcPr>
          <w:p w:rsidR="00BF7179" w:rsidRDefault="00BF7179" w:rsidP="00BF7179">
            <w:pPr>
              <w:pStyle w:val="ListParagraph1"/>
              <w:numPr>
                <w:ilvl w:val="0"/>
                <w:numId w:val="8"/>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tcPr>
          <w:p w:rsidR="00BF7179" w:rsidRDefault="00BF7179" w:rsidP="00BF7179">
            <w:pPr>
              <w:pStyle w:val="ListParagraph1"/>
              <w:numPr>
                <w:ilvl w:val="0"/>
                <w:numId w:val="8"/>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լրացվում է վճարողի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լրացվում է վճարողի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lastRenderedPageBreak/>
              <w:t>6.</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ոչ պարտադիր</w:t>
            </w:r>
          </w:p>
          <w:p w:rsidR="00BF7179" w:rsidRDefault="00BF7179">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լրացվում է վճարողի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ոչ պարտադիր</w:t>
            </w:r>
          </w:p>
          <w:p w:rsidR="00BF7179" w:rsidRDefault="00BF7179">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լրացվում է վճարողի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ոչ պարտադիր</w:t>
            </w:r>
          </w:p>
          <w:p w:rsidR="00BF7179" w:rsidRDefault="00BF7179">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լրացվում է վճարողի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լրացվում է վճարողի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lastRenderedPageBreak/>
              <w:t>14.</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ոչ պարտադիր</w:t>
            </w:r>
          </w:p>
          <w:p w:rsidR="00BF7179" w:rsidRDefault="00BF7179">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լրացվում է շահառուի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ոչ պարտադիր</w:t>
            </w:r>
          </w:p>
          <w:p w:rsidR="00BF7179" w:rsidRDefault="00BF7179">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լրացվում է շահառուիկողմից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ind w:left="-240" w:firstLine="240"/>
              <w:jc w:val="center"/>
              <w:rPr>
                <w:rFonts w:ascii="GHEA Grapalat" w:hAnsi="GHEA Grapalat"/>
                <w:sz w:val="20"/>
                <w:szCs w:val="20"/>
              </w:rPr>
            </w:pPr>
            <w:r>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վճարողի 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ոչ պարտադիր</w:t>
            </w:r>
          </w:p>
          <w:p w:rsidR="00BF7179" w:rsidRDefault="00BF7179">
            <w:pPr>
              <w:jc w:val="center"/>
              <w:rPr>
                <w:rFonts w:ascii="GHEA Grapalat" w:hAnsi="GHEA Grapalat"/>
                <w:sz w:val="20"/>
                <w:szCs w:val="20"/>
              </w:rPr>
            </w:pPr>
            <w:r>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Pr>
                <w:rFonts w:ascii="GHEA Grapalat" w:hAnsi="GHEA Grapalat"/>
                <w:sz w:val="20"/>
                <w:szCs w:val="20"/>
              </w:rPr>
              <w:lastRenderedPageBreak/>
              <w:t>պայմանագրի պատճենը: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lastRenderedPageBreak/>
              <w:t>ստորագրվում է վճարողի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վճարողի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կնքվում է վճարողի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շահառուի</w:t>
            </w:r>
          </w:p>
          <w:p w:rsidR="00BF7179" w:rsidRDefault="00BF7179">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ստորագրվում է շահառուի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շահառուի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կնքվում է շահառուի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շահառուին</w:t>
            </w:r>
          </w:p>
          <w:p w:rsidR="00BF7179" w:rsidRDefault="00BF7179">
            <w:pPr>
              <w:jc w:val="center"/>
              <w:rPr>
                <w:rFonts w:ascii="GHEA Grapalat" w:hAnsi="GHEA Grapalat"/>
                <w:sz w:val="20"/>
                <w:szCs w:val="20"/>
              </w:rPr>
            </w:pPr>
            <w:r>
              <w:rPr>
                <w:rFonts w:ascii="GHEA Grapalat" w:hAnsi="GHEA Grapalat"/>
                <w:sz w:val="20"/>
                <w:szCs w:val="20"/>
              </w:rPr>
              <w:t>սպասարկող</w:t>
            </w:r>
          </w:p>
          <w:p w:rsidR="00BF7179" w:rsidRDefault="00BF7179">
            <w:pPr>
              <w:jc w:val="center"/>
              <w:rPr>
                <w:rFonts w:ascii="GHEA Grapalat" w:hAnsi="GHEA Grapalat"/>
                <w:sz w:val="20"/>
                <w:szCs w:val="20"/>
              </w:rPr>
            </w:pPr>
            <w:r>
              <w:rPr>
                <w:rFonts w:ascii="GHEA Grapalat" w:hAnsi="GHEA Grapalat"/>
                <w:sz w:val="20"/>
                <w:szCs w:val="20"/>
              </w:rPr>
              <w:t>ֆինանսական</w:t>
            </w:r>
          </w:p>
          <w:p w:rsidR="00BF7179" w:rsidRDefault="00BF7179">
            <w:pPr>
              <w:jc w:val="center"/>
              <w:rPr>
                <w:rFonts w:ascii="GHEA Grapalat" w:hAnsi="GHEA Grapalat"/>
                <w:sz w:val="20"/>
                <w:szCs w:val="20"/>
              </w:rPr>
            </w:pPr>
            <w:r>
              <w:rPr>
                <w:rFonts w:ascii="GHEA Grapalat" w:hAnsi="GHEA Grapalat"/>
                <w:sz w:val="20"/>
                <w:szCs w:val="20"/>
              </w:rPr>
              <w:t>կազմակերպության</w:t>
            </w:r>
          </w:p>
          <w:p w:rsidR="00BF7179" w:rsidRDefault="00BF7179">
            <w:pPr>
              <w:jc w:val="center"/>
              <w:rPr>
                <w:rFonts w:ascii="GHEA Grapalat" w:hAnsi="GHEA Grapalat"/>
                <w:sz w:val="20"/>
                <w:szCs w:val="20"/>
              </w:rPr>
            </w:pPr>
            <w:r>
              <w:rPr>
                <w:rFonts w:ascii="GHEA Grapalat" w:hAnsi="GHEA Grapalat"/>
                <w:sz w:val="20"/>
                <w:szCs w:val="20"/>
              </w:rPr>
              <w:t>(մասնաճյուղի)</w:t>
            </w:r>
          </w:p>
          <w:p w:rsidR="00BF7179" w:rsidRDefault="00BF7179">
            <w:pPr>
              <w:jc w:val="center"/>
              <w:rPr>
                <w:rFonts w:ascii="GHEA Grapalat" w:hAnsi="GHEA Grapalat"/>
                <w:sz w:val="20"/>
                <w:szCs w:val="20"/>
              </w:rPr>
            </w:pPr>
            <w:r>
              <w:rPr>
                <w:rFonts w:ascii="GHEA Grapalat" w:hAnsi="GHEA Grapalat"/>
                <w:sz w:val="20"/>
                <w:szCs w:val="20"/>
              </w:rPr>
              <w:t>աշխատակցի</w:t>
            </w:r>
          </w:p>
          <w:p w:rsidR="00BF7179" w:rsidRDefault="00BF7179">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ոչ պարտադիր</w:t>
            </w:r>
          </w:p>
        </w:tc>
        <w:tc>
          <w:tcPr>
            <w:tcW w:w="216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sz w:val="20"/>
                <w:szCs w:val="20"/>
              </w:rPr>
            </w:pP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շահառռւին</w:t>
            </w:r>
          </w:p>
          <w:p w:rsidR="00BF7179" w:rsidRDefault="00BF7179">
            <w:pPr>
              <w:jc w:val="center"/>
              <w:rPr>
                <w:rFonts w:ascii="GHEA Grapalat" w:hAnsi="GHEA Grapalat"/>
                <w:sz w:val="20"/>
                <w:szCs w:val="20"/>
              </w:rPr>
            </w:pPr>
            <w:r>
              <w:rPr>
                <w:rFonts w:ascii="GHEA Grapalat" w:hAnsi="GHEA Grapalat"/>
                <w:sz w:val="20"/>
                <w:szCs w:val="20"/>
              </w:rPr>
              <w:t>սպասարկող</w:t>
            </w:r>
          </w:p>
          <w:p w:rsidR="00BF7179" w:rsidRDefault="00BF7179">
            <w:pPr>
              <w:jc w:val="center"/>
              <w:rPr>
                <w:rFonts w:ascii="GHEA Grapalat" w:hAnsi="GHEA Grapalat"/>
                <w:sz w:val="20"/>
                <w:szCs w:val="20"/>
              </w:rPr>
            </w:pPr>
            <w:r>
              <w:rPr>
                <w:rFonts w:ascii="GHEA Grapalat" w:hAnsi="GHEA Grapalat"/>
                <w:sz w:val="20"/>
                <w:szCs w:val="20"/>
              </w:rPr>
              <w:t>ֆինանսական</w:t>
            </w:r>
          </w:p>
          <w:p w:rsidR="00BF7179" w:rsidRDefault="00BF7179">
            <w:pPr>
              <w:jc w:val="center"/>
              <w:rPr>
                <w:rFonts w:ascii="GHEA Grapalat" w:hAnsi="GHEA Grapalat"/>
                <w:sz w:val="20"/>
                <w:szCs w:val="20"/>
              </w:rPr>
            </w:pPr>
            <w:r>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չի լրացվում</w:t>
            </w:r>
          </w:p>
        </w:tc>
        <w:tc>
          <w:tcPr>
            <w:tcW w:w="216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sz w:val="20"/>
                <w:szCs w:val="20"/>
              </w:rPr>
            </w:pP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վճարողին</w:t>
            </w:r>
          </w:p>
          <w:p w:rsidR="00BF7179" w:rsidRDefault="00BF7179">
            <w:pPr>
              <w:jc w:val="center"/>
              <w:rPr>
                <w:rFonts w:ascii="GHEA Grapalat" w:hAnsi="GHEA Grapalat"/>
                <w:sz w:val="20"/>
                <w:szCs w:val="20"/>
              </w:rPr>
            </w:pPr>
            <w:r>
              <w:rPr>
                <w:rFonts w:ascii="GHEA Grapalat" w:hAnsi="GHEA Grapalat"/>
                <w:sz w:val="20"/>
                <w:szCs w:val="20"/>
              </w:rPr>
              <w:t>սպասարկող</w:t>
            </w:r>
          </w:p>
          <w:p w:rsidR="00BF7179" w:rsidRDefault="00BF7179">
            <w:pPr>
              <w:jc w:val="center"/>
              <w:rPr>
                <w:rFonts w:ascii="GHEA Grapalat" w:hAnsi="GHEA Grapalat"/>
                <w:sz w:val="20"/>
                <w:szCs w:val="20"/>
              </w:rPr>
            </w:pPr>
            <w:r>
              <w:rPr>
                <w:rFonts w:ascii="GHEA Grapalat" w:hAnsi="GHEA Grapalat"/>
                <w:sz w:val="20"/>
                <w:szCs w:val="20"/>
              </w:rPr>
              <w:t>ֆինանսական   կազմակերպության</w:t>
            </w:r>
          </w:p>
          <w:p w:rsidR="00BF7179" w:rsidRDefault="00BF7179">
            <w:pPr>
              <w:jc w:val="center"/>
              <w:rPr>
                <w:rFonts w:ascii="GHEA Grapalat" w:hAnsi="GHEA Grapalat"/>
                <w:sz w:val="20"/>
                <w:szCs w:val="20"/>
              </w:rPr>
            </w:pPr>
            <w:r>
              <w:rPr>
                <w:rFonts w:ascii="GHEA Grapalat" w:hAnsi="GHEA Grapalat"/>
                <w:sz w:val="20"/>
                <w:szCs w:val="20"/>
              </w:rPr>
              <w:t>(մասնաճյուղի)</w:t>
            </w:r>
          </w:p>
          <w:p w:rsidR="00BF7179" w:rsidRDefault="00BF7179">
            <w:pPr>
              <w:jc w:val="center"/>
              <w:rPr>
                <w:rFonts w:ascii="GHEA Grapalat" w:hAnsi="GHEA Grapalat"/>
                <w:sz w:val="20"/>
                <w:szCs w:val="20"/>
              </w:rPr>
            </w:pPr>
            <w:r>
              <w:rPr>
                <w:rFonts w:ascii="GHEA Grapalat" w:hAnsi="GHEA Grapalat"/>
                <w:sz w:val="20"/>
                <w:szCs w:val="20"/>
              </w:rPr>
              <w:t>աշխատակցի</w:t>
            </w:r>
          </w:p>
          <w:p w:rsidR="00BF7179" w:rsidRDefault="00BF7179">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sz w:val="20"/>
                <w:szCs w:val="20"/>
              </w:rPr>
            </w:pP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sz w:val="20"/>
                <w:szCs w:val="20"/>
              </w:rPr>
            </w:pP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կողմից կատարման </w:t>
            </w:r>
            <w:r>
              <w:rPr>
                <w:rFonts w:ascii="GHEA Grapalat" w:hAnsi="GHEA Grapalat"/>
                <w:sz w:val="20"/>
                <w:szCs w:val="20"/>
              </w:rPr>
              <w:lastRenderedPageBreak/>
              <w:t>ամսաթիվը, ժամը, րոպեն</w:t>
            </w:r>
          </w:p>
        </w:tc>
        <w:tc>
          <w:tcPr>
            <w:tcW w:w="20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lastRenderedPageBreak/>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Pr>
                <w:rFonts w:ascii="GHEA Grapalat" w:hAnsi="GHEA Grapalat"/>
                <w:sz w:val="20"/>
                <w:szCs w:val="20"/>
              </w:rPr>
              <w:lastRenderedPageBreak/>
              <w:t>ամսաթիվը, ժամը, րոպեն</w:t>
            </w:r>
          </w:p>
        </w:tc>
        <w:tc>
          <w:tcPr>
            <w:tcW w:w="216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sz w:val="20"/>
                <w:szCs w:val="20"/>
              </w:rPr>
            </w:pPr>
          </w:p>
        </w:tc>
      </w:tr>
    </w:tbl>
    <w:p w:rsidR="00BF7179" w:rsidRDefault="00BF7179" w:rsidP="00BF7179">
      <w:pPr>
        <w:pStyle w:val="ListParagraph1"/>
        <w:tabs>
          <w:tab w:val="left" w:pos="540"/>
        </w:tabs>
        <w:autoSpaceDE w:val="0"/>
        <w:autoSpaceDN w:val="0"/>
        <w:adjustRightInd w:val="0"/>
        <w:ind w:left="0"/>
        <w:jc w:val="both"/>
        <w:rPr>
          <w:rFonts w:ascii="GHEA Grapalat" w:hAnsi="GHEA Grapalat" w:cs="Sylfaen"/>
          <w:sz w:val="20"/>
          <w:szCs w:val="20"/>
        </w:rPr>
      </w:pPr>
    </w:p>
    <w:p w:rsidR="00BF7179" w:rsidRDefault="00BF7179" w:rsidP="00BF7179">
      <w:pPr>
        <w:pStyle w:val="ListParagraph1"/>
        <w:tabs>
          <w:tab w:val="left" w:pos="540"/>
        </w:tabs>
        <w:autoSpaceDE w:val="0"/>
        <w:autoSpaceDN w:val="0"/>
        <w:adjustRightInd w:val="0"/>
        <w:ind w:left="0"/>
        <w:jc w:val="both"/>
        <w:rPr>
          <w:rFonts w:ascii="GHEA Grapalat" w:hAnsi="GHEA Grapalat" w:cs="Sylfaen"/>
          <w:sz w:val="20"/>
          <w:szCs w:val="20"/>
        </w:rPr>
      </w:pPr>
    </w:p>
    <w:p w:rsidR="00BF7179" w:rsidRDefault="00BF7179" w:rsidP="00BF7179">
      <w:pPr>
        <w:pStyle w:val="ListParagraph1"/>
        <w:tabs>
          <w:tab w:val="left" w:pos="540"/>
        </w:tabs>
        <w:autoSpaceDE w:val="0"/>
        <w:autoSpaceDN w:val="0"/>
        <w:adjustRightInd w:val="0"/>
        <w:ind w:left="0"/>
        <w:jc w:val="both"/>
        <w:rPr>
          <w:rFonts w:ascii="GHEA Grapalat" w:hAnsi="GHEA Grapalat" w:cs="Sylfaen"/>
          <w:sz w:val="20"/>
          <w:szCs w:val="20"/>
        </w:rPr>
      </w:pPr>
    </w:p>
    <w:p w:rsidR="00BF7179" w:rsidRDefault="00BF7179" w:rsidP="00BF7179">
      <w:pPr>
        <w:pStyle w:val="ListParagraph1"/>
        <w:tabs>
          <w:tab w:val="left" w:pos="540"/>
        </w:tabs>
        <w:autoSpaceDE w:val="0"/>
        <w:autoSpaceDN w:val="0"/>
        <w:adjustRightInd w:val="0"/>
        <w:ind w:left="0"/>
        <w:jc w:val="both"/>
        <w:rPr>
          <w:rFonts w:ascii="GHEA Grapalat" w:hAnsi="GHEA Grapalat" w:cs="Sylfaen"/>
          <w:sz w:val="20"/>
          <w:szCs w:val="20"/>
        </w:rPr>
      </w:pPr>
    </w:p>
    <w:p w:rsidR="00BF7179" w:rsidRDefault="00BF7179" w:rsidP="00BF7179">
      <w:pPr>
        <w:jc w:val="right"/>
        <w:rPr>
          <w:rFonts w:ascii="GHEA Grapalat" w:hAnsi="GHEA Grapalat" w:cs="GHEA Grapalat"/>
          <w:sz w:val="18"/>
          <w:szCs w:val="18"/>
        </w:rPr>
      </w:pPr>
      <w:r>
        <w:rPr>
          <w:rFonts w:ascii="GHEA Grapalat" w:hAnsi="GHEA Grapalat" w:cs="GHEA Grapalat"/>
          <w:sz w:val="18"/>
          <w:szCs w:val="18"/>
        </w:rPr>
        <w:t>Հավելված 11</w:t>
      </w:r>
    </w:p>
    <w:p w:rsidR="00BF7179" w:rsidRDefault="00BF7179" w:rsidP="00BF7179">
      <w:pPr>
        <w:jc w:val="right"/>
        <w:rPr>
          <w:rFonts w:ascii="GHEA Grapalat" w:hAnsi="GHEA Grapalat" w:cs="GHEA Grapalat"/>
          <w:sz w:val="18"/>
          <w:szCs w:val="18"/>
        </w:rPr>
      </w:pPr>
      <w:r>
        <w:rPr>
          <w:rFonts w:ascii="GHEA Grapalat" w:hAnsi="GHEA Grapalat" w:cs="Times Armenian"/>
          <w:sz w:val="20"/>
          <w:szCs w:val="20"/>
          <w:lang w:val="af-ZA"/>
        </w:rPr>
        <w:t>&lt;&lt;Վ</w:t>
      </w:r>
      <w:r>
        <w:rPr>
          <w:rFonts w:ascii="GHEA Grapalat" w:hAnsi="GHEA Grapalat" w:cs="Times Armenian"/>
          <w:sz w:val="20"/>
          <w:szCs w:val="20"/>
          <w:lang w:val="hy-AM"/>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rPr>
        <w:t>ծածկագրով</w:t>
      </w:r>
    </w:p>
    <w:p w:rsidR="00BF7179" w:rsidRDefault="00BF7179" w:rsidP="00BF7179">
      <w:pPr>
        <w:jc w:val="right"/>
        <w:rPr>
          <w:rFonts w:ascii="GHEA Grapalat" w:hAnsi="GHEA Grapalat" w:cs="GHEA Grapalat"/>
          <w:sz w:val="18"/>
          <w:szCs w:val="18"/>
        </w:rPr>
      </w:pPr>
      <w:r>
        <w:rPr>
          <w:rFonts w:ascii="GHEA Grapalat" w:hAnsi="GHEA Grapalat" w:cs="GHEA Grapalat"/>
          <w:sz w:val="18"/>
          <w:szCs w:val="18"/>
        </w:rPr>
        <w:t>գնանշման հարցման հրավերի</w:t>
      </w:r>
    </w:p>
    <w:p w:rsidR="00BF7179" w:rsidRDefault="00BF7179" w:rsidP="00BF7179">
      <w:pPr>
        <w:jc w:val="center"/>
        <w:rPr>
          <w:rFonts w:ascii="GHEA Grapalat" w:hAnsi="GHEA Grapalat" w:cs="GHEA Grapalat"/>
          <w:lang w:val="hy-AM"/>
        </w:rPr>
      </w:pPr>
    </w:p>
    <w:p w:rsidR="00BF7179" w:rsidRDefault="00BF7179" w:rsidP="00BF7179">
      <w:pPr>
        <w:jc w:val="center"/>
        <w:rPr>
          <w:rFonts w:ascii="GHEA Grapalat" w:hAnsi="GHEA Grapalat" w:cs="GHEA Grapalat"/>
          <w:sz w:val="18"/>
          <w:szCs w:val="18"/>
          <w:lang w:val="hy-AM"/>
        </w:rPr>
      </w:pPr>
      <w:r>
        <w:rPr>
          <w:rFonts w:ascii="GHEA Grapalat" w:hAnsi="GHEA Grapalat" w:cs="GHEA Grapalat"/>
          <w:sz w:val="18"/>
          <w:szCs w:val="18"/>
          <w:lang w:val="hy-AM"/>
        </w:rPr>
        <w:t xml:space="preserve">ՏՈւԺԱՆՔԻ ՄԱՍԻՆ ՀԱՄԱՁԱՅՆԱԳԻՐ </w:t>
      </w:r>
    </w:p>
    <w:p w:rsidR="00BF7179" w:rsidRDefault="00BF7179" w:rsidP="00BF7179">
      <w:pPr>
        <w:jc w:val="center"/>
        <w:rPr>
          <w:rFonts w:ascii="GHEA Grapalat" w:hAnsi="GHEA Grapalat" w:cs="GHEA Grapalat"/>
          <w:sz w:val="18"/>
          <w:szCs w:val="18"/>
          <w:lang w:val="hy-AM"/>
        </w:rPr>
      </w:pPr>
      <w:r>
        <w:rPr>
          <w:rFonts w:ascii="GHEA Grapalat" w:hAnsi="GHEA Grapalat" w:cs="GHEA Grapalat"/>
          <w:sz w:val="18"/>
          <w:szCs w:val="18"/>
          <w:lang w:val="hy-AM"/>
        </w:rPr>
        <w:t>(պայմանագրի կատարման ապահովում)</w:t>
      </w:r>
    </w:p>
    <w:p w:rsidR="00BF7179" w:rsidRDefault="00BF7179" w:rsidP="00BF7179">
      <w:pPr>
        <w:rPr>
          <w:rFonts w:ascii="GHEA Grapalat" w:hAnsi="GHEA Grapalat" w:cs="GHEA Grapalat"/>
          <w:sz w:val="18"/>
          <w:szCs w:val="18"/>
          <w:lang w:val="hy-AM"/>
        </w:rPr>
      </w:pPr>
    </w:p>
    <w:p w:rsidR="00BF7179" w:rsidRDefault="00BF7179" w:rsidP="00BF7179">
      <w:pPr>
        <w:jc w:val="both"/>
        <w:rPr>
          <w:rFonts w:ascii="GHEA Grapalat" w:hAnsi="GHEA Grapalat" w:cs="GHEA Grapalat"/>
          <w:sz w:val="18"/>
          <w:szCs w:val="18"/>
          <w:lang w:val="hy-AM"/>
        </w:rPr>
      </w:pPr>
      <w:r>
        <w:rPr>
          <w:rFonts w:ascii="GHEA Grapalat" w:hAnsi="GHEA Grapalat" w:cs="GHEA Grapalat"/>
          <w:sz w:val="18"/>
          <w:szCs w:val="18"/>
          <w:lang w:val="hy-AM"/>
        </w:rPr>
        <w:t>ք. _____________</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BF7179" w:rsidRDefault="00BF7179" w:rsidP="00BF7179">
      <w:pPr>
        <w:rPr>
          <w:rFonts w:ascii="GHEA Grapalat" w:hAnsi="GHEA Grapalat" w:cs="GHEA Grapalat"/>
          <w:sz w:val="20"/>
          <w:szCs w:val="20"/>
          <w:lang w:val="hy-AM"/>
        </w:rPr>
      </w:pPr>
    </w:p>
    <w:p w:rsidR="00BF7179" w:rsidRDefault="00BF7179" w:rsidP="00BF7179">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BF7179" w:rsidRDefault="00BF7179" w:rsidP="00BF7179">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BF7179" w:rsidRDefault="00BF7179" w:rsidP="00BF7179">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F7179" w:rsidRDefault="00BF7179" w:rsidP="00BF7179">
      <w:pPr>
        <w:ind w:firstLine="708"/>
        <w:jc w:val="both"/>
        <w:rPr>
          <w:rFonts w:ascii="GHEA Grapalat" w:hAnsi="GHEA Grapalat" w:cs="GHEA Grapalat"/>
          <w:sz w:val="20"/>
          <w:szCs w:val="20"/>
          <w:lang w:val="hy-AM"/>
        </w:rPr>
      </w:pPr>
    </w:p>
    <w:p w:rsidR="00BF7179" w:rsidRDefault="00BF7179" w:rsidP="00BF7179">
      <w:pPr>
        <w:numPr>
          <w:ilvl w:val="0"/>
          <w:numId w:val="6"/>
        </w:numPr>
        <w:spacing w:after="0" w:line="240" w:lineRule="auto"/>
        <w:jc w:val="center"/>
        <w:rPr>
          <w:rFonts w:ascii="GHEA Grapalat" w:hAnsi="GHEA Grapalat" w:cs="GHEA Grapalat"/>
          <w:bCs/>
          <w:sz w:val="18"/>
          <w:szCs w:val="18"/>
          <w:lang w:val="pt-BR"/>
        </w:rPr>
      </w:pPr>
      <w:r>
        <w:rPr>
          <w:rFonts w:ascii="GHEA Grapalat" w:hAnsi="GHEA Grapalat" w:cs="GHEA Grapalat"/>
          <w:sz w:val="18"/>
          <w:szCs w:val="18"/>
          <w:lang w:val="hy-AM"/>
        </w:rPr>
        <w:t>Հ</w:t>
      </w:r>
      <w:r>
        <w:rPr>
          <w:rFonts w:ascii="GHEA Grapalat" w:hAnsi="GHEA Grapalat" w:cs="GHEA Grapalat"/>
          <w:sz w:val="18"/>
          <w:szCs w:val="18"/>
        </w:rPr>
        <w:t>ամաձայնության առարկան</w:t>
      </w:r>
    </w:p>
    <w:p w:rsidR="00BF7179" w:rsidRDefault="00BF7179" w:rsidP="00BF7179">
      <w:pPr>
        <w:jc w:val="both"/>
        <w:rPr>
          <w:rFonts w:ascii="GHEA Grapalat" w:hAnsi="GHEA Grapalat" w:cs="GHEA Grapalat"/>
          <w:sz w:val="12"/>
          <w:szCs w:val="12"/>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BF7179" w:rsidRDefault="00BF7179" w:rsidP="00BF7179">
      <w:pPr>
        <w:jc w:val="center"/>
        <w:rPr>
          <w:rFonts w:ascii="GHEA Grapalat" w:hAnsi="GHEA Grapalat" w:cs="GHEA Grapalat"/>
          <w:bCs/>
          <w:sz w:val="18"/>
          <w:szCs w:val="18"/>
          <w:lang w:val="pt-BR"/>
        </w:rPr>
      </w:pPr>
    </w:p>
    <w:p w:rsidR="00BF7179" w:rsidRDefault="00BF7179" w:rsidP="00BF7179">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2</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r>
        <w:rPr>
          <w:rFonts w:ascii="GHEA Grapalat" w:hAnsi="GHEA Grapalat"/>
          <w:bCs/>
          <w:sz w:val="18"/>
          <w:szCs w:val="18"/>
          <w:lang w:val="af-ZA"/>
        </w:rPr>
        <w:t>-ի</w:t>
      </w:r>
      <w:r>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20"/>
          <w:szCs w:val="20"/>
          <w:lang w:val="af-ZA"/>
        </w:rPr>
        <w:t>&lt;&lt;Վ</w:t>
      </w:r>
      <w:r>
        <w:rPr>
          <w:rFonts w:ascii="GHEA Grapalat" w:hAnsi="GHEA Grapalat" w:cs="Times Armenian"/>
          <w:sz w:val="20"/>
          <w:szCs w:val="20"/>
          <w:lang w:val="hy-AM"/>
        </w:rPr>
        <w:t>2</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GHEA Grapalat"/>
          <w:sz w:val="18"/>
          <w:szCs w:val="18"/>
          <w:lang w:val="pt-BR"/>
        </w:rPr>
        <w:t>ծածկագրով գնման ընթացակարգին:</w:t>
      </w:r>
    </w:p>
    <w:p w:rsidR="00BF7179" w:rsidRDefault="00BF7179" w:rsidP="00BF7179">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F7179" w:rsidRDefault="00BF7179" w:rsidP="00BF7179">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F7179" w:rsidRDefault="00BF7179" w:rsidP="00BF7179">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F7179" w:rsidRDefault="00BF7179" w:rsidP="00BF7179">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F7179" w:rsidRDefault="00BF7179" w:rsidP="00BF7179">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F7179" w:rsidRDefault="00BF7179" w:rsidP="00BF7179">
      <w:pPr>
        <w:jc w:val="both"/>
        <w:rPr>
          <w:rFonts w:ascii="GHEA Grapalat" w:hAnsi="GHEA Grapalat" w:cs="GHEA Grapalat"/>
          <w:sz w:val="20"/>
          <w:szCs w:val="20"/>
          <w:lang w:val="hy-AM"/>
        </w:rPr>
      </w:pPr>
    </w:p>
    <w:p w:rsidR="00BF7179" w:rsidRDefault="00BF7179" w:rsidP="00BF7179">
      <w:pPr>
        <w:numPr>
          <w:ilvl w:val="0"/>
          <w:numId w:val="6"/>
        </w:numPr>
        <w:spacing w:after="0" w:line="240" w:lineRule="auto"/>
        <w:jc w:val="center"/>
        <w:rPr>
          <w:rFonts w:ascii="GHEA Grapalat" w:hAnsi="GHEA Grapalat" w:cs="GHEA Grapalat"/>
          <w:bCs/>
          <w:sz w:val="18"/>
          <w:szCs w:val="18"/>
        </w:rPr>
      </w:pPr>
      <w:r>
        <w:rPr>
          <w:rFonts w:ascii="GHEA Grapalat" w:hAnsi="GHEA Grapalat" w:cs="GHEA Grapalat"/>
          <w:bCs/>
          <w:sz w:val="18"/>
          <w:szCs w:val="18"/>
        </w:rPr>
        <w:t>Այլ պայմաններ</w:t>
      </w:r>
    </w:p>
    <w:p w:rsidR="00BF7179" w:rsidRDefault="00BF7179" w:rsidP="00BF7179">
      <w:pPr>
        <w:ind w:firstLine="567"/>
        <w:jc w:val="both"/>
        <w:rPr>
          <w:rFonts w:ascii="GHEA Grapalat" w:hAnsi="GHEA Grapalat" w:cs="GHEA Grapalat"/>
          <w:sz w:val="18"/>
          <w:szCs w:val="18"/>
        </w:rPr>
      </w:pPr>
      <w:r>
        <w:rPr>
          <w:rFonts w:ascii="GHEA Grapalat" w:hAnsi="GHEA Grapalat" w:cs="GHEA Grapalat"/>
          <w:sz w:val="18"/>
          <w:szCs w:val="18"/>
        </w:rPr>
        <w:lastRenderedPageBreak/>
        <w:t xml:space="preserve">2.1 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Pr>
          <w:rFonts w:ascii="GHEA Grapalat" w:hAnsi="GHEA Grapalat" w:cs="GHEA Grapalat"/>
          <w:sz w:val="18"/>
          <w:szCs w:val="18"/>
        </w:rPr>
        <w:t>պարտավորություններ</w:t>
      </w:r>
      <w:r>
        <w:rPr>
          <w:rFonts w:ascii="GHEA Grapalat" w:hAnsi="GHEA Grapalat" w:cs="GHEA Grapalat"/>
          <w:sz w:val="18"/>
          <w:szCs w:val="18"/>
          <w:lang w:val="hy-AM"/>
        </w:rPr>
        <w:t xml:space="preserve">ը </w:t>
      </w:r>
      <w:r>
        <w:rPr>
          <w:rFonts w:ascii="GHEA Grapalat" w:hAnsi="GHEA Grapalat" w:cs="GHEA Grapalat"/>
          <w:sz w:val="18"/>
          <w:szCs w:val="18"/>
        </w:rPr>
        <w:t>ողջ ծավալով կատար</w:t>
      </w:r>
      <w:r>
        <w:rPr>
          <w:rFonts w:ascii="GHEA Grapalat" w:hAnsi="GHEA Grapalat" w:cs="GHEA Grapalat"/>
          <w:sz w:val="18"/>
          <w:szCs w:val="18"/>
          <w:lang w:val="hy-AM"/>
        </w:rPr>
        <w:t>ելու վերջին օրվան հաջորդող 10-րդ աշխատանքային օրը ներառյալ</w:t>
      </w:r>
      <w:r>
        <w:rPr>
          <w:rFonts w:ascii="GHEA Grapalat" w:hAnsi="GHEA Grapalat" w:cs="GHEA Grapalat"/>
          <w:sz w:val="18"/>
          <w:szCs w:val="18"/>
        </w:rPr>
        <w:t xml:space="preserve">։ </w:t>
      </w:r>
    </w:p>
    <w:p w:rsidR="00BF7179" w:rsidRDefault="00BF7179" w:rsidP="00BF7179">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7179" w:rsidRDefault="00BF7179" w:rsidP="00BF7179">
      <w:pPr>
        <w:ind w:firstLine="567"/>
        <w:jc w:val="both"/>
        <w:rPr>
          <w:rFonts w:ascii="GHEA Grapalat" w:hAnsi="GHEA Grapalat" w:cs="GHEA Grapalat"/>
          <w:sz w:val="18"/>
          <w:szCs w:val="18"/>
          <w:lang w:val="hy-AM"/>
        </w:rPr>
      </w:pPr>
    </w:p>
    <w:p w:rsidR="00BF7179" w:rsidRDefault="00BF7179" w:rsidP="00BF7179">
      <w:pPr>
        <w:ind w:firstLine="567"/>
        <w:jc w:val="center"/>
        <w:rPr>
          <w:rFonts w:ascii="GHEA Grapalat" w:hAnsi="GHEA Grapalat" w:cs="GHEA Grapalat"/>
          <w:sz w:val="20"/>
          <w:szCs w:val="20"/>
          <w:lang w:val="hy-AM"/>
        </w:rPr>
      </w:pPr>
      <w:r>
        <w:rPr>
          <w:rFonts w:ascii="GHEA Grapalat" w:hAnsi="GHEA Grapalat" w:cs="GHEA Grapalat"/>
          <w:sz w:val="18"/>
          <w:szCs w:val="18"/>
          <w:lang w:val="hy-AM"/>
        </w:rPr>
        <w:t>3. Ընկերության հասցեն, բանկային վավերապայմանները`</w:t>
      </w:r>
    </w:p>
    <w:p w:rsidR="00BF7179" w:rsidRDefault="00BF7179" w:rsidP="00BF7179">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BF7179" w:rsidRDefault="00BF7179" w:rsidP="00BF7179">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rsidR="00BF7179" w:rsidRDefault="00BF7179" w:rsidP="00BF7179">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F7179" w:rsidRDefault="00BF7179" w:rsidP="00BF7179">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rsidR="00BF7179" w:rsidRDefault="00BF7179" w:rsidP="00BF7179">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F7179" w:rsidRDefault="00BF7179" w:rsidP="00BF7179">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rsidR="00BF7179" w:rsidRDefault="00BF7179" w:rsidP="00BF7179">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F7179" w:rsidRDefault="00BF7179" w:rsidP="00BF7179">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բանկային հաշվեհամարը</w:t>
      </w:r>
    </w:p>
    <w:p w:rsidR="00BF7179" w:rsidRDefault="00BF7179" w:rsidP="00BF7179">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F7179" w:rsidRDefault="00BF7179" w:rsidP="00BF7179">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հարկ վճարողի հաշվառման համարը</w:t>
      </w:r>
    </w:p>
    <w:p w:rsidR="00BF7179" w:rsidRDefault="00BF7179" w:rsidP="00BF7179">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F7179" w:rsidRDefault="00BF7179" w:rsidP="00BF7179">
      <w:pPr>
        <w:jc w:val="both"/>
        <w:rPr>
          <w:rFonts w:ascii="GHEA Grapalat" w:hAnsi="GHEA Grapalat"/>
          <w:sz w:val="18"/>
          <w:szCs w:val="18"/>
          <w:vertAlign w:val="superscript"/>
          <w:lang w:val="hy-AM"/>
        </w:rPr>
      </w:pPr>
      <w:r>
        <w:rPr>
          <w:rFonts w:ascii="GHEA Grapalat" w:hAnsi="GHEA Grapalat"/>
          <w:sz w:val="18"/>
          <w:szCs w:val="18"/>
          <w:vertAlign w:val="superscript"/>
          <w:lang w:val="hy-AM"/>
        </w:rPr>
        <w:t>ընկերության տնօրենի անունը, ազգանունը և ստորագրությունը</w:t>
      </w:r>
    </w:p>
    <w:p w:rsidR="00BF7179" w:rsidRDefault="00BF7179" w:rsidP="00BF7179">
      <w:pPr>
        <w:jc w:val="both"/>
        <w:rPr>
          <w:rFonts w:ascii="GHEA Grapalat" w:hAnsi="GHEA Grapalat"/>
          <w:sz w:val="16"/>
          <w:szCs w:val="16"/>
          <w:lang w:val="hy-AM"/>
        </w:rPr>
      </w:pPr>
      <w:r>
        <w:rPr>
          <w:rFonts w:ascii="GHEA Grapalat" w:hAnsi="GHEA Grapalat"/>
          <w:sz w:val="16"/>
          <w:szCs w:val="16"/>
          <w:lang w:val="hy-AM"/>
        </w:rPr>
        <w:t>Կ.Տ</w:t>
      </w:r>
    </w:p>
    <w:p w:rsidR="00BF7179" w:rsidRDefault="00BF7179" w:rsidP="00BF7179">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BF7179" w:rsidRDefault="00BF7179" w:rsidP="00BF7179">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Pr>
          <w:rFonts w:ascii="GHEA Grapalat" w:hAnsi="GHEA Grapalat" w:cs="Sylfaen"/>
          <w:sz w:val="16"/>
          <w:szCs w:val="16"/>
          <w:lang w:val="hy-AM"/>
        </w:rPr>
        <w:t>* լրացվում է մասնակցի կողմից</w:t>
      </w:r>
    </w:p>
    <w:p w:rsidR="00BF7179" w:rsidRDefault="00BF7179" w:rsidP="00BF7179">
      <w:pPr>
        <w:pStyle w:val="ListParagraph1"/>
        <w:tabs>
          <w:tab w:val="left" w:pos="540"/>
        </w:tabs>
        <w:autoSpaceDE w:val="0"/>
        <w:autoSpaceDN w:val="0"/>
        <w:adjustRightInd w:val="0"/>
        <w:ind w:left="0"/>
        <w:jc w:val="both"/>
        <w:rPr>
          <w:rFonts w:ascii="GHEA Grapalat" w:hAnsi="GHEA Grapalat" w:cs="Sylfaen"/>
          <w:sz w:val="20"/>
          <w:szCs w:val="20"/>
          <w:lang w:val="hy-AM"/>
        </w:rPr>
      </w:pPr>
    </w:p>
    <w:p w:rsidR="00BF7179" w:rsidRDefault="00BF7179" w:rsidP="00BF7179">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bottomFromText="200" w:vertAnchor="page" w:horzAnchor="margin" w:tblpXSpec="center" w:tblpY="1003"/>
        <w:tblW w:w="10980" w:type="dxa"/>
        <w:tblLook w:val="04A0"/>
      </w:tblPr>
      <w:tblGrid>
        <w:gridCol w:w="5616"/>
        <w:gridCol w:w="5364"/>
      </w:tblGrid>
      <w:tr w:rsidR="00BF7179" w:rsidRPr="00326D3D" w:rsidTr="00BF71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F7179" w:rsidRDefault="00BF7179">
            <w:pPr>
              <w:rPr>
                <w:rFonts w:ascii="GHEA Grapalat" w:hAnsi="GHEA Grapalat" w:cs="Sylfaen"/>
                <w:bCs/>
                <w:sz w:val="20"/>
                <w:szCs w:val="20"/>
                <w:lang w:val="hy-AM"/>
              </w:rPr>
            </w:pPr>
            <w:r>
              <w:rPr>
                <w:rFonts w:ascii="GHEA Grapalat" w:hAnsi="GHEA Grapalat" w:cs="Sylfaen"/>
                <w:sz w:val="20"/>
                <w:szCs w:val="20"/>
                <w:lang w:val="hy-AM"/>
              </w:rPr>
              <w:lastRenderedPageBreak/>
              <w:t xml:space="preserve">1.                                                              </w:t>
            </w:r>
            <w:r>
              <w:rPr>
                <w:rFonts w:ascii="GHEA Grapalat" w:hAnsi="GHEA Grapalat" w:cs="Sylfaen"/>
                <w:bCs/>
                <w:sz w:val="20"/>
                <w:szCs w:val="20"/>
                <w:lang w:val="hy-AM"/>
              </w:rPr>
              <w:t>ՎՃԱՐՄԱՆ</w:t>
            </w:r>
            <w:r>
              <w:rPr>
                <w:rFonts w:ascii="GHEA Grapalat" w:hAnsi="GHEA Grapalat" w:cs="Arial"/>
                <w:bCs/>
                <w:sz w:val="20"/>
                <w:szCs w:val="20"/>
                <w:lang w:val="hy-AM"/>
              </w:rPr>
              <w:t xml:space="preserve"> </w:t>
            </w:r>
            <w:r>
              <w:rPr>
                <w:rFonts w:ascii="GHEA Grapalat" w:hAnsi="GHEA Grapalat" w:cs="Sylfaen"/>
                <w:bCs/>
                <w:sz w:val="20"/>
                <w:szCs w:val="20"/>
                <w:lang w:val="hy-AM"/>
              </w:rPr>
              <w:t>ՊԱՀԱՆՋԱԳԻՐ</w:t>
            </w:r>
            <w:r>
              <w:rPr>
                <w:rStyle w:val="af6"/>
                <w:rFonts w:ascii="GHEA Grapalat" w:hAnsi="GHEA Grapalat" w:cs="Sylfaen"/>
                <w:bCs/>
                <w:sz w:val="20"/>
                <w:szCs w:val="20"/>
              </w:rPr>
              <w:footnoteReference w:id="7"/>
            </w:r>
            <w:r>
              <w:rPr>
                <w:rFonts w:ascii="GHEA Grapalat" w:hAnsi="GHEA Grapalat" w:cs="Sylfaen"/>
                <w:bCs/>
                <w:sz w:val="20"/>
                <w:szCs w:val="20"/>
                <w:lang w:val="hy-AM"/>
              </w:rPr>
              <w:t xml:space="preserve"> N</w:t>
            </w:r>
          </w:p>
          <w:p w:rsidR="00BF7179" w:rsidRDefault="00BF7179">
            <w:pPr>
              <w:jc w:val="center"/>
              <w:rPr>
                <w:rFonts w:ascii="GHEA Grapalat" w:hAnsi="GHEA Grapalat" w:cs="Arial"/>
                <w:bCs/>
                <w:sz w:val="20"/>
                <w:szCs w:val="20"/>
                <w:lang w:val="hy-AM"/>
              </w:rPr>
            </w:pPr>
            <w:r>
              <w:rPr>
                <w:rFonts w:ascii="GHEA Grapalat" w:hAnsi="GHEA Grapalat" w:cs="Sylfaen"/>
                <w:bCs/>
                <w:sz w:val="20"/>
                <w:szCs w:val="20"/>
                <w:lang w:val="hy-AM"/>
              </w:rPr>
              <w:t>(պայմանագրի կատարման ապահովում)</w:t>
            </w:r>
          </w:p>
        </w:tc>
      </w:tr>
      <w:tr w:rsidR="00BF7179" w:rsidTr="00BF71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BF7179" w:rsidTr="00BF71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BF7179" w:rsidTr="00BF71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BF7179" w:rsidTr="00BF71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BF7179" w:rsidTr="00BF71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BF7179" w:rsidTr="00BF71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BF7179" w:rsidTr="00BF71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 xml:space="preserve">` </w:t>
            </w: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2</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p>
        </w:tc>
      </w:tr>
      <w:tr w:rsidR="00BF7179" w:rsidTr="00BF71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lang w:val="hy-AM"/>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nb-NO"/>
              </w:rPr>
              <w:t>06914</w:t>
            </w:r>
            <w:r>
              <w:rPr>
                <w:rFonts w:ascii="GHEA Grapalat" w:hAnsi="GHEA Grapalat"/>
                <w:sz w:val="20"/>
                <w:szCs w:val="20"/>
                <w:lang w:val="hy-AM"/>
              </w:rPr>
              <w:t>093</w:t>
            </w:r>
          </w:p>
        </w:tc>
      </w:tr>
      <w:tr w:rsidR="00BF7179" w:rsidTr="00BF71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BF7179" w:rsidTr="00BF71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11.Շահառուի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0"/>
                <w:szCs w:val="20"/>
                <w:lang w:val="nb-NO"/>
              </w:rPr>
              <w:t>157002</w:t>
            </w:r>
            <w:r>
              <w:rPr>
                <w:rFonts w:ascii="GHEA Grapalat" w:hAnsi="GHEA Grapalat"/>
                <w:sz w:val="20"/>
                <w:szCs w:val="20"/>
              </w:rPr>
              <w:t>0</w:t>
            </w:r>
            <w:r>
              <w:rPr>
                <w:rFonts w:ascii="GHEA Grapalat" w:hAnsi="GHEA Grapalat"/>
                <w:sz w:val="20"/>
                <w:szCs w:val="20"/>
                <w:lang w:val="hy-AM"/>
              </w:rPr>
              <w:t>82327</w:t>
            </w:r>
            <w:r>
              <w:rPr>
                <w:rFonts w:ascii="GHEA Grapalat" w:hAnsi="GHEA Grapalat"/>
                <w:sz w:val="20"/>
                <w:szCs w:val="20"/>
                <w:lang w:val="nb-NO"/>
              </w:rPr>
              <w:t>0100</w:t>
            </w:r>
          </w:p>
        </w:tc>
      </w:tr>
      <w:tr w:rsidR="00BF7179" w:rsidTr="00BF71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12.Գումարը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BF7179" w:rsidTr="00BF71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13.Արժույթը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BF7179" w:rsidTr="00BF71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14.Գործարքի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Պ</w:t>
            </w:r>
            <w:r>
              <w:rPr>
                <w:rFonts w:ascii="GHEA Grapalat" w:hAnsi="GHEA Grapalat" w:cs="Sylfaen"/>
                <w:bCs/>
                <w:sz w:val="20"/>
                <w:szCs w:val="20"/>
              </w:rPr>
              <w:t>այմանագրի կատարման ապահովում</w:t>
            </w:r>
          </w:p>
        </w:tc>
      </w:tr>
      <w:tr w:rsidR="00BF7179" w:rsidTr="00BF7179">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15.Պայմանագրի</w:t>
            </w:r>
            <w:r>
              <w:rPr>
                <w:rFonts w:ascii="GHEA Grapalat" w:hAnsi="GHEA Grapalat" w:cs="Arial"/>
                <w:sz w:val="20"/>
                <w:szCs w:val="20"/>
              </w:rPr>
              <w:t xml:space="preserve"> </w:t>
            </w:r>
            <w:r>
              <w:rPr>
                <w:rFonts w:ascii="GHEA Grapalat" w:hAnsi="GHEA Grapalat" w:cs="Sylfaen"/>
                <w:sz w:val="20"/>
                <w:szCs w:val="20"/>
              </w:rPr>
              <w:t>ծածկագիրը`</w:t>
            </w:r>
          </w:p>
        </w:tc>
      </w:tr>
      <w:tr w:rsidR="00BF7179" w:rsidTr="00BF7179">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BF7179" w:rsidRDefault="00BF7179">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____ </w:t>
            </w:r>
            <w:r>
              <w:rPr>
                <w:rFonts w:ascii="GHEA Grapalat" w:hAnsi="GHEA Grapalat" w:cs="Sylfaen"/>
                <w:sz w:val="20"/>
                <w:szCs w:val="20"/>
              </w:rPr>
              <w:t>էջ</w:t>
            </w:r>
          </w:p>
        </w:tc>
      </w:tr>
      <w:tr w:rsidR="00BF7179" w:rsidTr="00BF7179">
        <w:trPr>
          <w:trHeight w:val="2194"/>
        </w:trPr>
        <w:tc>
          <w:tcPr>
            <w:tcW w:w="5616" w:type="dxa"/>
            <w:tcBorders>
              <w:top w:val="nil"/>
              <w:left w:val="single" w:sz="4" w:space="0" w:color="auto"/>
              <w:bottom w:val="single" w:sz="4" w:space="0" w:color="auto"/>
              <w:right w:val="single" w:sz="4" w:space="0" w:color="auto"/>
            </w:tcBorders>
            <w:noWrap/>
            <w:vAlign w:val="bottom"/>
          </w:tcPr>
          <w:p w:rsidR="00BF7179" w:rsidRDefault="00BF7179">
            <w:pPr>
              <w:rPr>
                <w:rFonts w:ascii="GHEA Grapalat" w:hAnsi="GHEA Grapalat" w:cs="Sylfaen"/>
                <w:sz w:val="20"/>
                <w:szCs w:val="20"/>
              </w:rPr>
            </w:pPr>
            <w:r>
              <w:rPr>
                <w:rFonts w:ascii="Arial" w:hAnsi="Arial" w:cs="Arial"/>
                <w:sz w:val="20"/>
                <w:szCs w:val="20"/>
              </w:rPr>
              <w:t> 19.</w:t>
            </w:r>
            <w:r>
              <w:rPr>
                <w:rFonts w:ascii="Sylfaen" w:hAnsi="Sylfaen" w:cs="Sylfaen"/>
                <w:sz w:val="20"/>
                <w:szCs w:val="20"/>
              </w:rPr>
              <w:t xml:space="preserve">ա. </w:t>
            </w:r>
            <w:r>
              <w:rPr>
                <w:rFonts w:ascii="GHEA Grapalat" w:hAnsi="GHEA Grapalat" w:cs="Sylfaen"/>
                <w:sz w:val="20"/>
                <w:szCs w:val="20"/>
              </w:rPr>
              <w:t>Շահառուի ստորագրությունները</w:t>
            </w:r>
          </w:p>
          <w:p w:rsidR="00BF7179" w:rsidRDefault="00BF7179">
            <w:pPr>
              <w:rPr>
                <w:rFonts w:ascii="GHEA Grapalat" w:hAnsi="GHEA Grapalat" w:cs="Sylfaen"/>
                <w:sz w:val="20"/>
                <w:szCs w:val="20"/>
              </w:rPr>
            </w:pPr>
          </w:p>
          <w:p w:rsidR="00BF7179" w:rsidRDefault="00BF717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BF7179" w:rsidRDefault="00BF7179">
            <w:pPr>
              <w:rPr>
                <w:rFonts w:ascii="GHEA Grapalat" w:hAnsi="GHEA Grapalat" w:cs="Tahoma"/>
                <w:color w:val="000000"/>
                <w:sz w:val="20"/>
                <w:szCs w:val="20"/>
              </w:rPr>
            </w:pPr>
          </w:p>
          <w:p w:rsidR="00BF7179" w:rsidRDefault="00BF7179">
            <w:pPr>
              <w:rPr>
                <w:rFonts w:ascii="GHEA Grapalat" w:hAnsi="GHEA Grapalat" w:cs="Sylfaen"/>
                <w:sz w:val="20"/>
                <w:szCs w:val="20"/>
              </w:rPr>
            </w:pPr>
          </w:p>
          <w:p w:rsidR="00BF7179" w:rsidRDefault="00BF7179">
            <w:pPr>
              <w:jc w:val="right"/>
              <w:rPr>
                <w:rFonts w:ascii="GHEA Grapalat" w:hAnsi="GHEA Grapalat" w:cs="Sylfaen"/>
                <w:sz w:val="20"/>
                <w:szCs w:val="20"/>
              </w:rPr>
            </w:pPr>
            <w:r>
              <w:rPr>
                <w:rFonts w:ascii="GHEA Grapalat" w:hAnsi="GHEA Grapalat" w:cs="Tahoma"/>
                <w:color w:val="000000"/>
                <w:sz w:val="20"/>
                <w:szCs w:val="20"/>
              </w:rPr>
              <w:t>/____________________/</w:t>
            </w:r>
          </w:p>
          <w:p w:rsidR="00BF7179" w:rsidRDefault="00BF7179">
            <w:pPr>
              <w:rPr>
                <w:rFonts w:ascii="GHEA Grapalat" w:hAnsi="GHEA Grapalat" w:cs="Sylfaen"/>
                <w:sz w:val="20"/>
                <w:szCs w:val="20"/>
              </w:rPr>
            </w:pPr>
          </w:p>
          <w:p w:rsidR="00BF7179" w:rsidRDefault="00BF7179">
            <w:pPr>
              <w:rPr>
                <w:rFonts w:ascii="GHEA Grapalat" w:hAnsi="GHEA Grapalat" w:cs="Sylfaen"/>
                <w:sz w:val="20"/>
                <w:szCs w:val="20"/>
              </w:rPr>
            </w:pPr>
            <w:r>
              <w:rPr>
                <w:rFonts w:ascii="GHEA Grapalat" w:hAnsi="GHEA Grapalat" w:cs="Sylfaen"/>
                <w:sz w:val="20"/>
                <w:szCs w:val="20"/>
              </w:rPr>
              <w:t>19.բ.</w:t>
            </w:r>
          </w:p>
          <w:p w:rsidR="00BF7179" w:rsidRDefault="00BF7179">
            <w:pPr>
              <w:rPr>
                <w:rFonts w:ascii="GHEA Grapalat" w:hAnsi="GHEA Grapalat" w:cs="Sylfaen"/>
                <w:sz w:val="20"/>
                <w:szCs w:val="20"/>
              </w:rPr>
            </w:pPr>
            <w:r>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F7179" w:rsidRDefault="00BF7179">
            <w:pPr>
              <w:jc w:val="right"/>
              <w:rPr>
                <w:rFonts w:ascii="GHEA Grapalat" w:hAnsi="GHEA Grapalat" w:cs="Sylfaen"/>
                <w:sz w:val="20"/>
                <w:szCs w:val="20"/>
              </w:rPr>
            </w:pPr>
            <w:r>
              <w:rPr>
                <w:rFonts w:ascii="Arial" w:hAnsi="Arial" w:cs="Arial"/>
                <w:sz w:val="20"/>
                <w:szCs w:val="20"/>
              </w:rPr>
              <w:t>18.</w:t>
            </w:r>
            <w:r>
              <w:rPr>
                <w:rFonts w:ascii="Sylfaen" w:hAnsi="Sylfaen" w:cs="Sylfaen"/>
                <w:sz w:val="20"/>
                <w:szCs w:val="20"/>
              </w:rPr>
              <w:t xml:space="preserve">ա.                               </w:t>
            </w:r>
            <w:r>
              <w:rPr>
                <w:rFonts w:ascii="Arial" w:hAnsi="Arial" w:cs="Arial"/>
                <w:sz w:val="20"/>
                <w:szCs w:val="20"/>
              </w:rPr>
              <w:t> </w:t>
            </w:r>
            <w:r>
              <w:rPr>
                <w:rFonts w:ascii="GHEA Grapalat" w:hAnsi="GHEA Grapalat" w:cs="Sylfaen"/>
                <w:sz w:val="20"/>
                <w:szCs w:val="20"/>
              </w:rPr>
              <w:t>Վճարողի ստորագրությունները`</w:t>
            </w:r>
          </w:p>
          <w:p w:rsidR="00BF7179" w:rsidRDefault="00BF7179">
            <w:pPr>
              <w:jc w:val="right"/>
              <w:rPr>
                <w:rFonts w:ascii="GHEA Grapalat" w:hAnsi="GHEA Grapalat" w:cs="Sylfaen"/>
                <w:sz w:val="20"/>
                <w:szCs w:val="20"/>
              </w:rPr>
            </w:pPr>
          </w:p>
          <w:p w:rsidR="00BF7179" w:rsidRDefault="00BF7179">
            <w:pPr>
              <w:rPr>
                <w:rFonts w:ascii="GHEA Grapalat" w:hAnsi="GHEA Grapalat" w:cs="Sylfaen"/>
                <w:sz w:val="20"/>
                <w:szCs w:val="20"/>
              </w:rPr>
            </w:pPr>
            <w:r>
              <w:rPr>
                <w:rFonts w:ascii="GHEA Grapalat" w:hAnsi="GHEA Grapalat" w:cs="Tahoma"/>
                <w:color w:val="000000"/>
                <w:sz w:val="20"/>
                <w:szCs w:val="20"/>
              </w:rPr>
              <w:t xml:space="preserve">                                               /____________________/</w:t>
            </w:r>
          </w:p>
          <w:p w:rsidR="00BF7179" w:rsidRDefault="00BF7179">
            <w:pPr>
              <w:jc w:val="right"/>
              <w:rPr>
                <w:rFonts w:ascii="GHEA Grapalat" w:hAnsi="GHEA Grapalat" w:cs="Tahoma"/>
                <w:color w:val="000000"/>
                <w:sz w:val="20"/>
                <w:szCs w:val="20"/>
              </w:rPr>
            </w:pPr>
          </w:p>
          <w:p w:rsidR="00BF7179" w:rsidRDefault="00BF7179">
            <w:pPr>
              <w:jc w:val="right"/>
              <w:rPr>
                <w:rFonts w:ascii="GHEA Grapalat" w:hAnsi="GHEA Grapalat" w:cs="Tahoma"/>
                <w:color w:val="000000"/>
                <w:sz w:val="20"/>
                <w:szCs w:val="20"/>
              </w:rPr>
            </w:pPr>
          </w:p>
          <w:p w:rsidR="00BF7179" w:rsidRDefault="00BF7179">
            <w:pPr>
              <w:jc w:val="right"/>
              <w:rPr>
                <w:rFonts w:ascii="GHEA Grapalat" w:hAnsi="GHEA Grapalat" w:cs="Sylfaen"/>
                <w:sz w:val="20"/>
                <w:szCs w:val="20"/>
              </w:rPr>
            </w:pPr>
            <w:r>
              <w:rPr>
                <w:rFonts w:ascii="GHEA Grapalat" w:hAnsi="GHEA Grapalat" w:cs="Tahoma"/>
                <w:color w:val="000000"/>
                <w:sz w:val="20"/>
                <w:szCs w:val="20"/>
              </w:rPr>
              <w:t>/____________________/</w:t>
            </w:r>
          </w:p>
          <w:p w:rsidR="00BF7179" w:rsidRDefault="00BF7179">
            <w:pPr>
              <w:jc w:val="right"/>
              <w:rPr>
                <w:rFonts w:ascii="GHEA Grapalat" w:hAnsi="GHEA Grapalat" w:cs="Sylfaen"/>
                <w:sz w:val="20"/>
                <w:szCs w:val="20"/>
              </w:rPr>
            </w:pPr>
          </w:p>
          <w:p w:rsidR="00BF7179" w:rsidRDefault="00BF7179">
            <w:pPr>
              <w:jc w:val="right"/>
              <w:rPr>
                <w:rFonts w:ascii="GHEA Grapalat" w:hAnsi="GHEA Grapalat" w:cs="Sylfaen"/>
                <w:sz w:val="20"/>
                <w:szCs w:val="20"/>
              </w:rPr>
            </w:pPr>
            <w:r>
              <w:rPr>
                <w:rFonts w:ascii="GHEA Grapalat" w:hAnsi="GHEA Grapalat" w:cs="Sylfaen"/>
                <w:sz w:val="20"/>
                <w:szCs w:val="20"/>
              </w:rPr>
              <w:t>18.բ.                                                                    Կ.Տ.</w:t>
            </w:r>
          </w:p>
        </w:tc>
      </w:tr>
      <w:tr w:rsidR="00BF7179" w:rsidTr="00BF7179">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F7179" w:rsidRDefault="00BF7179">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BF7179" w:rsidRDefault="00BF7179">
            <w:pPr>
              <w:rPr>
                <w:rFonts w:ascii="GHEA Grapalat" w:hAnsi="GHEA Grapalat" w:cs="Sylfaen"/>
                <w:sz w:val="20"/>
                <w:szCs w:val="20"/>
              </w:rPr>
            </w:pPr>
          </w:p>
          <w:p w:rsidR="00BF7179" w:rsidRDefault="00BF7179">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BF7179" w:rsidRDefault="00BF7179">
            <w:pPr>
              <w:rPr>
                <w:rFonts w:ascii="GHEA Grapalat" w:hAnsi="GHEA Grapalat" w:cs="Sylfaen"/>
                <w:sz w:val="20"/>
                <w:szCs w:val="20"/>
              </w:rPr>
            </w:pPr>
            <w:r>
              <w:rPr>
                <w:rFonts w:ascii="GHEA Grapalat" w:hAnsi="GHEA Grapalat" w:cs="Sylfaen"/>
                <w:sz w:val="20"/>
                <w:szCs w:val="20"/>
              </w:rPr>
              <w:lastRenderedPageBreak/>
              <w:t xml:space="preserve">  </w:t>
            </w:r>
          </w:p>
          <w:p w:rsidR="00BF7179" w:rsidRDefault="00BF7179">
            <w:pPr>
              <w:rPr>
                <w:rFonts w:ascii="GHEA Grapalat" w:hAnsi="GHEA Grapalat" w:cs="Sylfaen"/>
                <w:sz w:val="20"/>
                <w:szCs w:val="20"/>
              </w:rPr>
            </w:pPr>
            <w:r>
              <w:rPr>
                <w:rFonts w:ascii="GHEA Grapalat" w:hAnsi="GHEA Grapalat" w:cs="Sylfaen"/>
                <w:sz w:val="20"/>
                <w:szCs w:val="20"/>
              </w:rPr>
              <w:t xml:space="preserve">                                                       /ստորագրություն/</w:t>
            </w:r>
          </w:p>
          <w:p w:rsidR="00BF7179" w:rsidRDefault="00BF7179">
            <w:pPr>
              <w:rPr>
                <w:rFonts w:ascii="GHEA Grapalat" w:hAnsi="GHEA Grapalat" w:cs="Sylfaen"/>
                <w:sz w:val="20"/>
                <w:szCs w:val="20"/>
              </w:rPr>
            </w:pPr>
          </w:p>
          <w:p w:rsidR="00BF7179" w:rsidRDefault="00BF7179">
            <w:pPr>
              <w:rPr>
                <w:rFonts w:ascii="GHEA Grapalat" w:hAnsi="GHEA Grapalat" w:cs="Sylfaen"/>
                <w:sz w:val="20"/>
                <w:szCs w:val="20"/>
              </w:rPr>
            </w:pPr>
          </w:p>
          <w:p w:rsidR="00BF7179" w:rsidRDefault="00BF7179">
            <w:pPr>
              <w:rPr>
                <w:rFonts w:ascii="GHEA Grapalat" w:hAnsi="GHEA Grapalat" w:cs="Sylfaen"/>
                <w:sz w:val="20"/>
                <w:szCs w:val="20"/>
              </w:rPr>
            </w:pPr>
            <w:r>
              <w:rPr>
                <w:rFonts w:ascii="GHEA Grapalat" w:hAnsi="GHEA Grapalat" w:cs="Sylfaen"/>
                <w:sz w:val="20"/>
                <w:szCs w:val="20"/>
              </w:rPr>
              <w:t>20.բ.                                                       Կ.Տ.</w:t>
            </w:r>
          </w:p>
          <w:p w:rsidR="00BF7179" w:rsidRDefault="00BF7179">
            <w:pPr>
              <w:rPr>
                <w:rFonts w:ascii="GHEA Grapalat" w:hAnsi="GHEA Grapalat" w:cs="Sylfaen"/>
                <w:sz w:val="20"/>
                <w:szCs w:val="20"/>
              </w:rPr>
            </w:pPr>
          </w:p>
          <w:p w:rsidR="00BF7179" w:rsidRDefault="00BF7179">
            <w:pPr>
              <w:rPr>
                <w:rFonts w:ascii="GHEA Grapalat" w:hAnsi="GHEA Grapalat" w:cs="Sylfaen"/>
                <w:sz w:val="20"/>
                <w:szCs w:val="20"/>
              </w:rPr>
            </w:pPr>
          </w:p>
          <w:p w:rsidR="00BF7179" w:rsidRDefault="00BF7179">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BF7179" w:rsidRDefault="00BF7179">
            <w:pPr>
              <w:rPr>
                <w:rFonts w:ascii="GHEA Grapalat" w:hAnsi="GHEA Grapalat" w:cs="Sylfaen"/>
                <w:sz w:val="20"/>
                <w:szCs w:val="20"/>
              </w:rPr>
            </w:pPr>
            <w:r>
              <w:rPr>
                <w:rFonts w:ascii="GHEA Grapalat" w:hAnsi="GHEA Grapalat" w:cs="Sylfaen"/>
                <w:sz w:val="20"/>
                <w:szCs w:val="20"/>
              </w:rPr>
              <w:t xml:space="preserve">     </w:t>
            </w:r>
          </w:p>
          <w:p w:rsidR="00BF7179" w:rsidRDefault="00BF7179">
            <w:pPr>
              <w:rPr>
                <w:rFonts w:ascii="GHEA Grapalat" w:hAnsi="GHEA Grapalat" w:cs="Sylfaen"/>
                <w:sz w:val="20"/>
                <w:szCs w:val="20"/>
              </w:rPr>
            </w:pPr>
            <w:r>
              <w:rPr>
                <w:rFonts w:ascii="GHEA Grapalat" w:hAnsi="GHEA Grapalat" w:cs="Sylfaen"/>
                <w:sz w:val="20"/>
                <w:szCs w:val="20"/>
              </w:rPr>
              <w:t xml:space="preserve">  </w:t>
            </w:r>
          </w:p>
          <w:p w:rsidR="00BF7179" w:rsidRDefault="00BF71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F7179" w:rsidRDefault="00BF7179">
            <w:pPr>
              <w:rPr>
                <w:rFonts w:ascii="GHEA Grapalat" w:hAnsi="GHEA Grapalat" w:cs="Sylfaen"/>
                <w:sz w:val="20"/>
                <w:szCs w:val="20"/>
              </w:rPr>
            </w:pPr>
            <w:r>
              <w:rPr>
                <w:rFonts w:ascii="GHEA Grapalat" w:hAnsi="GHEA Grapalat" w:cs="Sylfaen"/>
                <w:sz w:val="20"/>
                <w:szCs w:val="20"/>
              </w:rPr>
              <w:lastRenderedPageBreak/>
              <w:t>Կատարված է վճարողի բանկի կողմից</w:t>
            </w:r>
          </w:p>
          <w:p w:rsidR="00BF7179" w:rsidRDefault="00BF7179">
            <w:pPr>
              <w:jc w:val="center"/>
              <w:rPr>
                <w:rFonts w:ascii="GHEA Grapalat" w:hAnsi="GHEA Grapalat" w:cs="Sylfaen"/>
                <w:sz w:val="20"/>
                <w:szCs w:val="20"/>
              </w:rPr>
            </w:pPr>
          </w:p>
          <w:p w:rsidR="00BF7179" w:rsidRDefault="00BF7179">
            <w:pPr>
              <w:rPr>
                <w:rFonts w:ascii="GHEA Grapalat" w:hAnsi="GHEA Grapalat" w:cs="Sylfaen"/>
                <w:sz w:val="20"/>
                <w:szCs w:val="20"/>
              </w:rPr>
            </w:pPr>
          </w:p>
          <w:p w:rsidR="00BF7179" w:rsidRDefault="00BF7179">
            <w:pPr>
              <w:rPr>
                <w:rFonts w:ascii="GHEA Grapalat" w:hAnsi="GHEA Grapalat" w:cs="Sylfaen"/>
                <w:sz w:val="20"/>
                <w:szCs w:val="20"/>
              </w:rPr>
            </w:pPr>
          </w:p>
          <w:p w:rsidR="00BF7179" w:rsidRDefault="00BF7179">
            <w:pPr>
              <w:jc w:val="right"/>
              <w:rPr>
                <w:rFonts w:ascii="GHEA Grapalat" w:hAnsi="GHEA Grapalat" w:cs="Tahoma"/>
                <w:color w:val="000000"/>
                <w:sz w:val="20"/>
                <w:szCs w:val="20"/>
              </w:rPr>
            </w:pPr>
            <w:r>
              <w:rPr>
                <w:rFonts w:ascii="GHEA Grapalat" w:hAnsi="GHEA Grapalat" w:cs="Tahoma"/>
                <w:color w:val="000000"/>
                <w:sz w:val="20"/>
                <w:szCs w:val="20"/>
              </w:rPr>
              <w:t>21.ա.                                       /____________________/</w:t>
            </w:r>
          </w:p>
          <w:p w:rsidR="00BF7179" w:rsidRDefault="00BF7179">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BF7179" w:rsidRDefault="00BF7179">
            <w:pPr>
              <w:jc w:val="center"/>
              <w:rPr>
                <w:rFonts w:ascii="GHEA Grapalat" w:hAnsi="GHEA Grapalat" w:cs="Sylfaen"/>
                <w:sz w:val="20"/>
                <w:szCs w:val="20"/>
              </w:rPr>
            </w:pPr>
          </w:p>
          <w:p w:rsidR="00BF7179" w:rsidRDefault="00BF7179">
            <w:pPr>
              <w:rPr>
                <w:rFonts w:ascii="GHEA Grapalat" w:hAnsi="GHEA Grapalat" w:cs="Sylfaen"/>
                <w:sz w:val="20"/>
                <w:szCs w:val="20"/>
              </w:rPr>
            </w:pPr>
            <w:r>
              <w:rPr>
                <w:rFonts w:ascii="GHEA Grapalat" w:hAnsi="GHEA Grapalat" w:cs="Sylfaen"/>
                <w:sz w:val="20"/>
                <w:szCs w:val="20"/>
              </w:rPr>
              <w:t xml:space="preserve"> 21.բ.                                                                 Կ.Տ.    </w:t>
            </w:r>
          </w:p>
          <w:p w:rsidR="00BF7179" w:rsidRDefault="00BF7179">
            <w:pPr>
              <w:rPr>
                <w:rFonts w:ascii="GHEA Grapalat" w:hAnsi="GHEA Grapalat" w:cs="Sylfaen"/>
                <w:sz w:val="20"/>
                <w:szCs w:val="20"/>
              </w:rPr>
            </w:pPr>
          </w:p>
          <w:p w:rsidR="00BF7179" w:rsidRDefault="00BF7179">
            <w:pPr>
              <w:rPr>
                <w:rFonts w:ascii="GHEA Grapalat" w:hAnsi="GHEA Grapalat" w:cs="Sylfaen"/>
                <w:sz w:val="20"/>
                <w:szCs w:val="20"/>
              </w:rPr>
            </w:pPr>
            <w:r>
              <w:rPr>
                <w:rFonts w:ascii="GHEA Grapalat" w:hAnsi="GHEA Grapalat" w:cs="Sylfaen"/>
                <w:sz w:val="20"/>
                <w:szCs w:val="20"/>
              </w:rPr>
              <w:t xml:space="preserve">                     </w:t>
            </w:r>
          </w:p>
          <w:p w:rsidR="00BF7179" w:rsidRDefault="00BF7179">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BF7179" w:rsidRDefault="00BF7179">
            <w:pPr>
              <w:rPr>
                <w:rFonts w:ascii="GHEA Grapalat" w:hAnsi="GHEA Grapalat" w:cs="Sylfaen"/>
                <w:sz w:val="20"/>
                <w:szCs w:val="20"/>
              </w:rPr>
            </w:pPr>
          </w:p>
          <w:p w:rsidR="00BF7179" w:rsidRDefault="00BF7179">
            <w:pPr>
              <w:rPr>
                <w:rFonts w:ascii="GHEA Grapalat" w:hAnsi="GHEA Grapalat" w:cs="Sylfaen"/>
                <w:sz w:val="20"/>
                <w:szCs w:val="20"/>
              </w:rPr>
            </w:pPr>
          </w:p>
          <w:p w:rsidR="00BF7179" w:rsidRDefault="00BF7179">
            <w:pPr>
              <w:jc w:val="right"/>
              <w:rPr>
                <w:rFonts w:ascii="GHEA Grapalat" w:hAnsi="GHEA Grapalat" w:cs="Sylfaen"/>
                <w:sz w:val="20"/>
                <w:szCs w:val="20"/>
              </w:rPr>
            </w:pPr>
          </w:p>
        </w:tc>
      </w:tr>
    </w:tbl>
    <w:p w:rsidR="00BF7179" w:rsidRDefault="00BF7179" w:rsidP="00BF7179">
      <w:pPr>
        <w:pStyle w:val="ListParagraph1"/>
        <w:tabs>
          <w:tab w:val="left" w:pos="540"/>
        </w:tabs>
        <w:autoSpaceDE w:val="0"/>
        <w:autoSpaceDN w:val="0"/>
        <w:adjustRightInd w:val="0"/>
        <w:ind w:left="0"/>
        <w:jc w:val="both"/>
        <w:rPr>
          <w:rFonts w:ascii="GHEA Grapalat" w:hAnsi="GHEA Grapalat" w:cs="Sylfaen"/>
          <w:sz w:val="20"/>
          <w:szCs w:val="20"/>
        </w:rPr>
      </w:pPr>
    </w:p>
    <w:p w:rsidR="00BF7179" w:rsidRDefault="00BF7179" w:rsidP="00BF717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F7179" w:rsidRDefault="00BF7179" w:rsidP="00BF717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F7179" w:rsidRDefault="00BF7179" w:rsidP="00BF717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F7179" w:rsidRDefault="00BF7179" w:rsidP="00BF717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F7179" w:rsidRDefault="00BF7179" w:rsidP="00BF7179">
      <w:pPr>
        <w:rPr>
          <w:vanish/>
        </w:rPr>
      </w:pPr>
    </w:p>
    <w:p w:rsidR="00BF7179" w:rsidRDefault="00BF7179" w:rsidP="00BF7179">
      <w:pPr>
        <w:jc w:val="center"/>
        <w:rPr>
          <w:rFonts w:ascii="GHEA Grapalat" w:hAnsi="GHEA Grapalat"/>
        </w:rPr>
      </w:pPr>
    </w:p>
    <w:p w:rsidR="00BF7179" w:rsidRDefault="00BF7179" w:rsidP="00BF7179">
      <w:pPr>
        <w:jc w:val="center"/>
        <w:rPr>
          <w:rFonts w:ascii="GHEA Grapalat" w:hAnsi="GHEA Grapalat"/>
          <w:sz w:val="20"/>
          <w:szCs w:val="20"/>
          <w:lang w:val="nl-NL"/>
        </w:rPr>
      </w:pPr>
      <w:r>
        <w:rPr>
          <w:rFonts w:ascii="GHEA Grapalat" w:hAnsi="GHEA Grapalat"/>
          <w:sz w:val="20"/>
          <w:szCs w:val="20"/>
        </w:rPr>
        <w:t>Վճարման</w:t>
      </w:r>
      <w:r>
        <w:rPr>
          <w:rFonts w:ascii="GHEA Grapalat" w:hAnsi="GHEA Grapalat"/>
          <w:sz w:val="20"/>
          <w:szCs w:val="20"/>
          <w:lang w:val="nl-NL"/>
        </w:rPr>
        <w:t xml:space="preserve"> </w:t>
      </w:r>
      <w:r>
        <w:rPr>
          <w:rFonts w:ascii="GHEA Grapalat" w:hAnsi="GHEA Grapalat"/>
          <w:sz w:val="20"/>
          <w:szCs w:val="20"/>
        </w:rPr>
        <w:t>պահանջագրի</w:t>
      </w:r>
      <w:r>
        <w:rPr>
          <w:rFonts w:ascii="GHEA Grapalat" w:hAnsi="GHEA Grapalat"/>
          <w:sz w:val="20"/>
          <w:szCs w:val="20"/>
          <w:lang w:val="nl-NL"/>
        </w:rPr>
        <w:t xml:space="preserve"> </w:t>
      </w:r>
      <w:r>
        <w:rPr>
          <w:rFonts w:ascii="GHEA Grapalat" w:hAnsi="GHEA Grapalat"/>
          <w:sz w:val="20"/>
          <w:szCs w:val="20"/>
        </w:rPr>
        <w:t>պարտադիր</w:t>
      </w:r>
      <w:r>
        <w:rPr>
          <w:rFonts w:ascii="GHEA Grapalat" w:hAnsi="GHEA Grapalat"/>
          <w:sz w:val="20"/>
          <w:szCs w:val="20"/>
          <w:lang w:val="nl-NL"/>
        </w:rPr>
        <w:t xml:space="preserve"> </w:t>
      </w:r>
      <w:r>
        <w:rPr>
          <w:rFonts w:ascii="GHEA Grapalat" w:hAnsi="GHEA Grapalat"/>
          <w:sz w:val="20"/>
          <w:szCs w:val="20"/>
        </w:rPr>
        <w:t>վավերապայմանները</w:t>
      </w:r>
      <w:r>
        <w:rPr>
          <w:rFonts w:ascii="GHEA Grapalat" w:hAnsi="GHEA Grapalat"/>
          <w:sz w:val="20"/>
          <w:szCs w:val="20"/>
          <w:lang w:val="nl-NL"/>
        </w:rPr>
        <w:t xml:space="preserve"> </w:t>
      </w:r>
      <w:r>
        <w:rPr>
          <w:rFonts w:ascii="GHEA Grapalat" w:hAnsi="GHEA Grapalat"/>
          <w:sz w:val="20"/>
          <w:szCs w:val="20"/>
        </w:rPr>
        <w:t>և</w:t>
      </w:r>
      <w:r>
        <w:rPr>
          <w:rFonts w:ascii="GHEA Grapalat" w:hAnsi="GHEA Grapalat"/>
          <w:sz w:val="20"/>
          <w:szCs w:val="20"/>
          <w:lang w:val="nl-NL"/>
        </w:rPr>
        <w:t xml:space="preserve"> </w:t>
      </w:r>
      <w:r>
        <w:rPr>
          <w:rFonts w:ascii="GHEA Grapalat" w:hAnsi="GHEA Grapalat"/>
          <w:sz w:val="20"/>
          <w:szCs w:val="20"/>
        </w:rPr>
        <w:t>լրացման</w:t>
      </w:r>
      <w:r>
        <w:rPr>
          <w:rFonts w:ascii="GHEA Grapalat" w:hAnsi="GHEA Grapalat"/>
          <w:sz w:val="20"/>
          <w:szCs w:val="20"/>
          <w:lang w:val="nl-NL"/>
        </w:rPr>
        <w:t xml:space="preserve"> </w:t>
      </w:r>
      <w:r>
        <w:rPr>
          <w:rFonts w:ascii="GHEA Grapalat" w:hAnsi="GHEA Grapalat"/>
          <w:sz w:val="20"/>
          <w:szCs w:val="20"/>
        </w:rPr>
        <w:t>կարգը</w:t>
      </w:r>
    </w:p>
    <w:p w:rsidR="00BF7179" w:rsidRDefault="00BF7179" w:rsidP="00BF7179">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Նշված դաշտի/</w:t>
            </w:r>
          </w:p>
          <w:p w:rsidR="00BF7179" w:rsidRDefault="00BF7179">
            <w:pPr>
              <w:jc w:val="center"/>
              <w:rPr>
                <w:rFonts w:ascii="GHEA Grapalat" w:hAnsi="GHEA Grapalat"/>
                <w:sz w:val="20"/>
                <w:szCs w:val="20"/>
              </w:rPr>
            </w:pPr>
            <w:r>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BF7179" w:rsidRDefault="00BF7179">
            <w:pPr>
              <w:ind w:left="-588" w:firstLine="588"/>
              <w:jc w:val="center"/>
              <w:rPr>
                <w:rFonts w:ascii="GHEA Grapalat" w:hAnsi="GHEA Grapalat"/>
                <w:sz w:val="20"/>
                <w:szCs w:val="20"/>
              </w:rPr>
            </w:pPr>
            <w:r>
              <w:rPr>
                <w:rFonts w:ascii="GHEA Grapalat" w:hAnsi="GHEA Grapalat"/>
                <w:sz w:val="20"/>
                <w:szCs w:val="20"/>
              </w:rPr>
              <w:t>Վավերապայմանը</w:t>
            </w:r>
          </w:p>
          <w:p w:rsidR="00BF7179" w:rsidRDefault="00BF7179">
            <w:pPr>
              <w:ind w:left="-588" w:firstLine="588"/>
              <w:jc w:val="center"/>
              <w:rPr>
                <w:rFonts w:ascii="GHEA Grapalat" w:hAnsi="GHEA Grapalat"/>
                <w:sz w:val="20"/>
                <w:szCs w:val="20"/>
              </w:rPr>
            </w:pPr>
            <w:r>
              <w:rPr>
                <w:rFonts w:ascii="GHEA Grapalat" w:hAnsi="GHEA Grapalat"/>
                <w:sz w:val="20"/>
                <w:szCs w:val="20"/>
              </w:rPr>
              <w:t>լրացնող կողմը`</w:t>
            </w:r>
          </w:p>
          <w:p w:rsidR="00BF7179" w:rsidRDefault="00BF7179">
            <w:pPr>
              <w:ind w:left="-588" w:firstLine="588"/>
              <w:jc w:val="center"/>
              <w:rPr>
                <w:rFonts w:ascii="GHEA Grapalat" w:hAnsi="GHEA Grapalat"/>
                <w:sz w:val="20"/>
                <w:szCs w:val="20"/>
              </w:rPr>
            </w:pPr>
            <w:r>
              <w:rPr>
                <w:rFonts w:ascii="GHEA Grapalat" w:hAnsi="GHEA Grapalat"/>
                <w:sz w:val="20"/>
                <w:szCs w:val="20"/>
              </w:rPr>
              <w:t>շահառուն կամ վճարողը</w:t>
            </w:r>
          </w:p>
          <w:p w:rsidR="00BF7179" w:rsidRDefault="00BF7179">
            <w:pPr>
              <w:ind w:left="-588" w:firstLine="588"/>
              <w:jc w:val="center"/>
              <w:rPr>
                <w:rFonts w:ascii="GHEA Grapalat" w:hAnsi="GHEA Grapalat"/>
                <w:sz w:val="20"/>
                <w:szCs w:val="20"/>
              </w:rPr>
            </w:pP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5</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tcPr>
          <w:p w:rsidR="00BF7179" w:rsidRDefault="00BF7179" w:rsidP="00BF7179">
            <w:pPr>
              <w:pStyle w:val="ListParagraph1"/>
              <w:numPr>
                <w:ilvl w:val="0"/>
                <w:numId w:val="8"/>
              </w:numPr>
              <w:spacing w:line="276" w:lineRule="auto"/>
              <w:ind w:hanging="436"/>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tcPr>
          <w:p w:rsidR="00BF7179" w:rsidRDefault="00BF7179" w:rsidP="00BF7179">
            <w:pPr>
              <w:pStyle w:val="ListParagraph1"/>
              <w:numPr>
                <w:ilvl w:val="0"/>
                <w:numId w:val="8"/>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tcPr>
          <w:p w:rsidR="00BF7179" w:rsidRDefault="00BF7179" w:rsidP="00BF7179">
            <w:pPr>
              <w:pStyle w:val="ListParagraph1"/>
              <w:numPr>
                <w:ilvl w:val="0"/>
                <w:numId w:val="8"/>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r>
              <w:rPr>
                <w:rFonts w:ascii="GHEA Grapalat" w:hAnsi="GHEA Grapalat"/>
                <w:sz w:val="20"/>
                <w:szCs w:val="20"/>
              </w:rPr>
              <w:t xml:space="preserve">լրացվում է այն անձի (վճարողի) </w:t>
            </w:r>
            <w:r>
              <w:rPr>
                <w:rFonts w:ascii="GHEA Grapalat" w:hAnsi="GHEA Grapalat"/>
                <w:sz w:val="20"/>
                <w:szCs w:val="20"/>
              </w:rPr>
              <w:lastRenderedPageBreak/>
              <w:t>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ind w:left="252" w:hanging="252"/>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լրացվում է վճարողի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լրացվում է վճարողի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ոչ պարտադիր</w:t>
            </w:r>
          </w:p>
          <w:p w:rsidR="00BF7179" w:rsidRDefault="00BF7179">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լրացվում է վճարողի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ոչ պարտադիր</w:t>
            </w:r>
          </w:p>
          <w:p w:rsidR="00BF7179" w:rsidRDefault="00BF7179">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լրացվում է վճարողի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ոչ պարտադիր</w:t>
            </w:r>
          </w:p>
          <w:p w:rsidR="00BF7179" w:rsidRDefault="00BF7179">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w:t>
            </w:r>
            <w:r>
              <w:rPr>
                <w:rFonts w:ascii="GHEA Grapalat" w:hAnsi="GHEA Grapalat"/>
                <w:sz w:val="20"/>
                <w:szCs w:val="20"/>
              </w:rPr>
              <w:lastRenderedPageBreak/>
              <w:t>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lastRenderedPageBreak/>
              <w:t>նախապես լրացվում է շահառուի կողմից` հրավերով</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լրացվում է վճարողի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լրացվում է վճարողի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լրացվում է վճարողի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ոչ պարտադիր</w:t>
            </w:r>
          </w:p>
          <w:p w:rsidR="00BF7179" w:rsidRDefault="00BF7179">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lastRenderedPageBreak/>
              <w:t>լրացվում է շահառուի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ոչ պարտադիր</w:t>
            </w:r>
          </w:p>
          <w:p w:rsidR="00BF7179" w:rsidRDefault="00BF7179">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լրացվում է շահառուիկողմից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ոչ պարտադիր</w:t>
            </w:r>
          </w:p>
          <w:p w:rsidR="00BF7179" w:rsidRDefault="00BF7179">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ստորագրվում է վճարողի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կնքվում է վճարողի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ստորագրվում է շահառուի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կնքվում է շահառուի կողմից</w:t>
            </w: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sz w:val="20"/>
                <w:szCs w:val="20"/>
              </w:rPr>
            </w:pP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w:t>
            </w:r>
            <w:r>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sz w:val="20"/>
                <w:szCs w:val="20"/>
              </w:rPr>
            </w:pPr>
          </w:p>
        </w:tc>
      </w:tr>
      <w:tr w:rsid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sz w:val="20"/>
                <w:szCs w:val="20"/>
              </w:rPr>
            </w:pPr>
          </w:p>
        </w:tc>
      </w:tr>
      <w:tr w:rsidR="00BF7179" w:rsidRP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sz w:val="20"/>
                <w:szCs w:val="20"/>
              </w:rPr>
            </w:pPr>
          </w:p>
        </w:tc>
      </w:tr>
      <w:tr w:rsidR="00BF7179" w:rsidRPr="00BF7179" w:rsidTr="00BF7179">
        <w:tc>
          <w:tcPr>
            <w:tcW w:w="72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BF7179" w:rsidRDefault="00BF7179">
            <w:pPr>
              <w:jc w:val="center"/>
              <w:rPr>
                <w:rFonts w:ascii="GHEA Grapalat" w:hAnsi="GHEA Grapalat"/>
                <w:sz w:val="20"/>
                <w:szCs w:val="20"/>
              </w:rPr>
            </w:pPr>
            <w:r>
              <w:rPr>
                <w:rFonts w:ascii="GHEA Grapalat" w:hAnsi="GHEA Grapalat"/>
                <w:sz w:val="20"/>
                <w:szCs w:val="20"/>
              </w:rPr>
              <w:t>պարտադիր</w:t>
            </w:r>
          </w:p>
          <w:p w:rsidR="00BF7179" w:rsidRDefault="00BF717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BF7179" w:rsidRDefault="00BF7179">
            <w:pPr>
              <w:jc w:val="center"/>
              <w:rPr>
                <w:rFonts w:ascii="GHEA Grapalat" w:hAnsi="GHEA Grapalat"/>
                <w:sz w:val="20"/>
                <w:szCs w:val="20"/>
              </w:rPr>
            </w:pPr>
          </w:p>
        </w:tc>
      </w:tr>
    </w:tbl>
    <w:p w:rsidR="00BF7179" w:rsidRDefault="00BF7179" w:rsidP="00BF7179">
      <w:pPr>
        <w:pStyle w:val="a3"/>
        <w:spacing w:line="240" w:lineRule="auto"/>
        <w:jc w:val="right"/>
        <w:rPr>
          <w:rFonts w:ascii="GHEA Grapalat" w:hAnsi="GHEA Grapalat" w:cs="Sylfaen"/>
          <w:i w:val="0"/>
          <w:lang w:val="ru-RU"/>
        </w:rPr>
      </w:pPr>
    </w:p>
    <w:p w:rsidR="00BF7179" w:rsidRDefault="00BF7179" w:rsidP="00BF7179">
      <w:pPr>
        <w:pStyle w:val="a3"/>
        <w:spacing w:line="240" w:lineRule="auto"/>
        <w:jc w:val="right"/>
        <w:rPr>
          <w:rFonts w:ascii="GHEA Grapalat" w:hAnsi="GHEA Grapalat" w:cs="Sylfaen"/>
          <w:i w:val="0"/>
          <w:lang w:val="ru-RU"/>
        </w:rPr>
      </w:pPr>
    </w:p>
    <w:p w:rsidR="00BF7179" w:rsidRDefault="00BF7179" w:rsidP="00BF7179">
      <w:pPr>
        <w:pStyle w:val="a3"/>
        <w:spacing w:line="240" w:lineRule="auto"/>
        <w:jc w:val="right"/>
        <w:rPr>
          <w:rFonts w:ascii="GHEA Grapalat" w:hAnsi="GHEA Grapalat" w:cs="Sylfaen"/>
          <w:i w:val="0"/>
          <w:lang w:val="ru-RU"/>
        </w:rPr>
      </w:pPr>
    </w:p>
    <w:p w:rsidR="00BF7179" w:rsidRDefault="00BF7179" w:rsidP="00BF7179">
      <w:pPr>
        <w:pStyle w:val="a3"/>
        <w:spacing w:line="240" w:lineRule="auto"/>
        <w:jc w:val="right"/>
        <w:rPr>
          <w:rFonts w:ascii="GHEA Grapalat" w:hAnsi="GHEA Grapalat" w:cs="Sylfaen"/>
          <w:i w:val="0"/>
          <w:lang w:val="ru-RU"/>
        </w:rPr>
      </w:pPr>
    </w:p>
    <w:p w:rsidR="00BF7179" w:rsidRDefault="00BF7179" w:rsidP="00BF7179">
      <w:pPr>
        <w:pStyle w:val="a3"/>
        <w:spacing w:line="240" w:lineRule="auto"/>
        <w:jc w:val="right"/>
        <w:rPr>
          <w:rFonts w:ascii="GHEA Grapalat" w:hAnsi="GHEA Grapalat" w:cs="Sylfaen"/>
          <w:i w:val="0"/>
          <w:lang w:val="ru-RU"/>
        </w:rPr>
      </w:pPr>
    </w:p>
    <w:p w:rsidR="00BF7179" w:rsidRDefault="00BF7179" w:rsidP="00BF7179">
      <w:pPr>
        <w:pStyle w:val="a3"/>
        <w:spacing w:line="240" w:lineRule="auto"/>
        <w:jc w:val="right"/>
        <w:rPr>
          <w:rFonts w:ascii="GHEA Grapalat" w:hAnsi="GHEA Grapalat" w:cs="Sylfaen"/>
          <w:i w:val="0"/>
          <w:lang w:val="ru-RU"/>
        </w:rPr>
      </w:pPr>
    </w:p>
    <w:p w:rsidR="00BF7179" w:rsidRDefault="00BF7179" w:rsidP="00BF7179">
      <w:pPr>
        <w:pStyle w:val="a3"/>
        <w:spacing w:line="240" w:lineRule="auto"/>
        <w:jc w:val="right"/>
        <w:rPr>
          <w:rFonts w:ascii="GHEA Grapalat" w:hAnsi="GHEA Grapalat" w:cs="Sylfaen"/>
          <w:i w:val="0"/>
          <w:lang w:val="ru-RU"/>
        </w:rPr>
      </w:pPr>
    </w:p>
    <w:p w:rsidR="00BF7179" w:rsidRDefault="00BF7179" w:rsidP="00BF7179"/>
    <w:p w:rsidR="005202F0" w:rsidRPr="00BF7179" w:rsidRDefault="005202F0" w:rsidP="00BF7179">
      <w:pPr>
        <w:pStyle w:val="aa"/>
        <w:spacing w:after="0"/>
        <w:ind w:firstLine="567"/>
        <w:jc w:val="right"/>
        <w:rPr>
          <w:lang w:val="ru-RU"/>
        </w:rPr>
      </w:pPr>
    </w:p>
    <w:sectPr w:rsidR="005202F0" w:rsidRPr="00BF7179" w:rsidSect="00BF7179">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E3D" w:rsidRDefault="00A67E3D" w:rsidP="00C35A31">
      <w:pPr>
        <w:spacing w:after="0" w:line="240" w:lineRule="auto"/>
      </w:pPr>
      <w:r>
        <w:separator/>
      </w:r>
    </w:p>
  </w:endnote>
  <w:endnote w:type="continuationSeparator" w:id="0">
    <w:p w:rsidR="00A67E3D" w:rsidRDefault="00A67E3D" w:rsidP="00C35A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E3D" w:rsidRDefault="00A67E3D" w:rsidP="00C35A31">
      <w:pPr>
        <w:spacing w:after="0" w:line="240" w:lineRule="auto"/>
      </w:pPr>
      <w:r>
        <w:separator/>
      </w:r>
    </w:p>
  </w:footnote>
  <w:footnote w:type="continuationSeparator" w:id="0">
    <w:p w:rsidR="00A67E3D" w:rsidRDefault="00A67E3D" w:rsidP="00C35A31">
      <w:pPr>
        <w:spacing w:after="0" w:line="240" w:lineRule="auto"/>
      </w:pPr>
      <w:r>
        <w:continuationSeparator/>
      </w:r>
    </w:p>
  </w:footnote>
  <w:footnote w:id="1">
    <w:p w:rsidR="00BF7179" w:rsidRDefault="00BF7179" w:rsidP="00BF7179">
      <w:pPr>
        <w:pStyle w:val="af2"/>
        <w:rPr>
          <w:lang w:val="en-US"/>
        </w:rPr>
      </w:pPr>
      <w:r>
        <w:rPr>
          <w:rStyle w:val="af6"/>
        </w:rPr>
        <w:footnoteRef/>
      </w:r>
      <w:r>
        <w:t xml:space="preserve"> </w:t>
      </w:r>
      <w:r>
        <w:rPr>
          <w:rFonts w:ascii="GHEA Grapalat" w:hAnsi="GHEA Grapalat" w:cs="Sylfaen"/>
          <w:i/>
          <w:sz w:val="16"/>
          <w:szCs w:val="16"/>
          <w:lang w:val="en-US"/>
        </w:rPr>
        <w:t>Կ</w:t>
      </w:r>
      <w:r>
        <w:rPr>
          <w:rFonts w:ascii="GHEA Grapalat" w:hAnsi="GHEA Grapalat" w:cs="Sylfaen"/>
          <w:i/>
          <w:sz w:val="16"/>
          <w:szCs w:val="16"/>
        </w:rPr>
        <w:t xml:space="preserve">ոմիտեի կողմից տրամադրված </w:t>
      </w:r>
      <w:r>
        <w:rPr>
          <w:rFonts w:ascii="GHEA Grapalat" w:hAnsi="GHEA Grapalat" w:cs="Sylfaen"/>
          <w:i/>
          <w:sz w:val="16"/>
          <w:szCs w:val="16"/>
          <w:lang w:val="en-US"/>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Pr>
          <w:rFonts w:ascii="GHEA Grapalat" w:hAnsi="GHEA Grapalat" w:cs="Sylfaen"/>
          <w:i/>
          <w:sz w:val="16"/>
          <w:szCs w:val="16"/>
          <w:lang w:val="en-US"/>
        </w:rPr>
        <w:t>:</w:t>
      </w:r>
    </w:p>
  </w:footnote>
  <w:footnote w:id="2">
    <w:p w:rsidR="00BF7179" w:rsidRDefault="00BF7179" w:rsidP="00BF7179">
      <w:pPr>
        <w:pStyle w:val="af2"/>
        <w:jc w:val="both"/>
        <w:rPr>
          <w:rFonts w:ascii="Sylfaen" w:hAnsi="Sylfaen" w:cs="Sylfaen"/>
          <w:lang w:val="en-US"/>
        </w:rPr>
      </w:pPr>
      <w:r>
        <w:rPr>
          <w:rStyle w:val="af6"/>
        </w:rPr>
        <w:footnoteRef/>
      </w:r>
      <w:r>
        <w:rPr>
          <w:lang w:val="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w:t>
      </w:r>
      <w:r>
        <w:rPr>
          <w:rFonts w:ascii="GHEA Grapalat" w:hAnsi="GHEA Grapalat" w:cs="Sylfaen"/>
          <w:i/>
          <w:sz w:val="16"/>
          <w:szCs w:val="16"/>
          <w:lang w:val="en-US"/>
        </w:rPr>
        <w:t xml:space="preserve"> </w:t>
      </w:r>
      <w:r>
        <w:rPr>
          <w:rFonts w:ascii="GHEA Grapalat" w:hAnsi="GHEA Grapalat" w:cs="Sylfaen"/>
          <w:i/>
          <w:sz w:val="16"/>
          <w:szCs w:val="16"/>
        </w:rPr>
        <w:t>կարգով</w:t>
      </w:r>
      <w:r>
        <w:rPr>
          <w:rFonts w:ascii="GHEA Grapalat" w:hAnsi="GHEA Grapalat" w:cs="Sylfaen"/>
          <w:i/>
          <w:sz w:val="16"/>
          <w:szCs w:val="16"/>
          <w:lang w:val="en-US"/>
        </w:rPr>
        <w:t xml:space="preserve"> (</w:t>
      </w:r>
      <w:r>
        <w:rPr>
          <w:rFonts w:ascii="GHEA Grapalat" w:hAnsi="GHEA Grapalat" w:cs="Sylfaen"/>
          <w:i/>
          <w:sz w:val="16"/>
          <w:szCs w:val="16"/>
        </w:rPr>
        <w:t>կոնսորցիումով</w:t>
      </w:r>
      <w:r>
        <w:rPr>
          <w:rFonts w:ascii="GHEA Grapalat" w:hAnsi="GHEA Grapalat" w:cs="Sylfaen"/>
          <w:i/>
          <w:sz w:val="16"/>
          <w:szCs w:val="16"/>
          <w:lang w:val="en-US"/>
        </w:rPr>
        <w:t xml:space="preserve">) </w:t>
      </w:r>
      <w:r>
        <w:rPr>
          <w:rFonts w:ascii="GHEA Grapalat" w:hAnsi="GHEA Grapalat" w:cs="Sylfaen"/>
          <w:i/>
          <w:sz w:val="16"/>
          <w:szCs w:val="16"/>
        </w:rPr>
        <w:t>մասնակցելու</w:t>
      </w:r>
      <w:r>
        <w:rPr>
          <w:rFonts w:ascii="GHEA Grapalat" w:hAnsi="GHEA Grapalat" w:cs="Sylfaen"/>
          <w:i/>
          <w:sz w:val="16"/>
          <w:szCs w:val="16"/>
          <w:lang w:val="en-US"/>
        </w:rPr>
        <w:t xml:space="preserve"> </w:t>
      </w:r>
      <w:r>
        <w:rPr>
          <w:rFonts w:ascii="GHEA Grapalat" w:hAnsi="GHEA Grapalat" w:cs="Sylfaen"/>
          <w:i/>
          <w:sz w:val="16"/>
          <w:szCs w:val="16"/>
        </w:rPr>
        <w:t>դեպքում</w:t>
      </w:r>
      <w:r>
        <w:rPr>
          <w:rFonts w:ascii="GHEA Grapalat" w:hAnsi="GHEA Grapalat" w:cs="Sylfaen"/>
          <w:i/>
          <w:sz w:val="16"/>
          <w:szCs w:val="16"/>
          <w:lang w:val="en-US"/>
        </w:rPr>
        <w:t xml:space="preserve"> </w:t>
      </w:r>
      <w:r>
        <w:rPr>
          <w:rFonts w:ascii="GHEA Grapalat" w:hAnsi="GHEA Grapalat" w:cs="Sylfaen"/>
          <w:i/>
          <w:sz w:val="16"/>
          <w:szCs w:val="16"/>
        </w:rPr>
        <w:t>հայտում</w:t>
      </w:r>
      <w:r>
        <w:rPr>
          <w:rFonts w:ascii="GHEA Grapalat" w:hAnsi="GHEA Grapalat" w:cs="Sylfaen"/>
          <w:i/>
          <w:sz w:val="16"/>
          <w:szCs w:val="16"/>
          <w:lang w:val="en-US"/>
        </w:rPr>
        <w:t xml:space="preserve"> </w:t>
      </w:r>
      <w:r>
        <w:rPr>
          <w:rFonts w:ascii="GHEA Grapalat" w:hAnsi="GHEA Grapalat" w:cs="Sylfaen"/>
          <w:i/>
          <w:sz w:val="16"/>
          <w:szCs w:val="16"/>
        </w:rPr>
        <w:t>ներառվող</w:t>
      </w:r>
      <w:r>
        <w:rPr>
          <w:rFonts w:ascii="GHEA Grapalat" w:hAnsi="GHEA Grapalat" w:cs="Sylfaen"/>
          <w:i/>
          <w:sz w:val="16"/>
          <w:szCs w:val="16"/>
          <w:lang w:val="en-US"/>
        </w:rPr>
        <w:t xml:space="preserve">` </w:t>
      </w:r>
      <w:r>
        <w:rPr>
          <w:rFonts w:ascii="GHEA Grapalat" w:hAnsi="GHEA Grapalat" w:cs="Sylfaen"/>
          <w:i/>
          <w:sz w:val="16"/>
          <w:szCs w:val="16"/>
        </w:rPr>
        <w:t>մասնակցի</w:t>
      </w:r>
      <w:r>
        <w:rPr>
          <w:rFonts w:ascii="GHEA Grapalat" w:hAnsi="GHEA Grapalat" w:cs="Sylfaen"/>
          <w:i/>
          <w:sz w:val="16"/>
          <w:szCs w:val="16"/>
          <w:lang w:val="en-US"/>
        </w:rPr>
        <w:t xml:space="preserve"> </w:t>
      </w:r>
      <w:r>
        <w:rPr>
          <w:rFonts w:ascii="GHEA Grapalat" w:hAnsi="GHEA Grapalat" w:cs="Sylfaen"/>
          <w:i/>
          <w:sz w:val="16"/>
          <w:szCs w:val="16"/>
        </w:rPr>
        <w:t>կողմից</w:t>
      </w:r>
      <w:r>
        <w:rPr>
          <w:rFonts w:ascii="GHEA Grapalat" w:hAnsi="GHEA Grapalat" w:cs="Sylfaen"/>
          <w:i/>
          <w:sz w:val="16"/>
          <w:szCs w:val="16"/>
          <w:lang w:val="en-US"/>
        </w:rPr>
        <w:t xml:space="preserve"> </w:t>
      </w:r>
      <w:r>
        <w:rPr>
          <w:rFonts w:ascii="GHEA Grapalat" w:hAnsi="GHEA Grapalat" w:cs="Sylfaen"/>
          <w:i/>
          <w:sz w:val="16"/>
          <w:szCs w:val="16"/>
        </w:rPr>
        <w:t>հաստատվող</w:t>
      </w:r>
      <w:r>
        <w:rPr>
          <w:rFonts w:ascii="GHEA Grapalat" w:hAnsi="GHEA Grapalat" w:cs="Sylfaen"/>
          <w:i/>
          <w:sz w:val="16"/>
          <w:szCs w:val="16"/>
          <w:lang w:val="en-US"/>
        </w:rPr>
        <w:t xml:space="preserve"> </w:t>
      </w:r>
      <w:r>
        <w:rPr>
          <w:rFonts w:ascii="GHEA Grapalat" w:hAnsi="GHEA Grapalat" w:cs="Sylfaen"/>
          <w:i/>
          <w:sz w:val="16"/>
          <w:szCs w:val="16"/>
        </w:rPr>
        <w:t>փաստաթղթերը</w:t>
      </w:r>
      <w:r>
        <w:rPr>
          <w:rFonts w:ascii="GHEA Grapalat" w:hAnsi="GHEA Grapalat" w:cs="Sylfaen"/>
          <w:i/>
          <w:sz w:val="16"/>
          <w:szCs w:val="16"/>
          <w:lang w:val="en-US"/>
        </w:rPr>
        <w:t xml:space="preserve"> </w:t>
      </w:r>
      <w:r>
        <w:rPr>
          <w:rFonts w:ascii="GHEA Grapalat" w:hAnsi="GHEA Grapalat" w:cs="Sylfaen"/>
          <w:i/>
          <w:sz w:val="16"/>
          <w:szCs w:val="16"/>
        </w:rPr>
        <w:t>պետք</w:t>
      </w:r>
      <w:r>
        <w:rPr>
          <w:rFonts w:ascii="GHEA Grapalat" w:hAnsi="GHEA Grapalat" w:cs="Sylfaen"/>
          <w:i/>
          <w:sz w:val="16"/>
          <w:szCs w:val="16"/>
          <w:lang w:val="en-US"/>
        </w:rPr>
        <w:t xml:space="preserve"> </w:t>
      </w:r>
      <w:r>
        <w:rPr>
          <w:rFonts w:ascii="GHEA Grapalat" w:hAnsi="GHEA Grapalat" w:cs="Sylfaen"/>
          <w:i/>
          <w:sz w:val="16"/>
          <w:szCs w:val="16"/>
        </w:rPr>
        <w:t>է</w:t>
      </w:r>
      <w:r>
        <w:rPr>
          <w:rFonts w:ascii="GHEA Grapalat" w:hAnsi="GHEA Grapalat" w:cs="Sylfaen"/>
          <w:i/>
          <w:sz w:val="16"/>
          <w:szCs w:val="16"/>
          <w:lang w:val="en-US"/>
        </w:rPr>
        <w:t xml:space="preserve"> </w:t>
      </w:r>
      <w:r>
        <w:rPr>
          <w:rFonts w:ascii="GHEA Grapalat" w:hAnsi="GHEA Grapalat" w:cs="Sylfaen"/>
          <w:i/>
          <w:sz w:val="16"/>
          <w:szCs w:val="16"/>
        </w:rPr>
        <w:t>հաստատված</w:t>
      </w:r>
      <w:r>
        <w:rPr>
          <w:rFonts w:ascii="GHEA Grapalat" w:hAnsi="GHEA Grapalat" w:cs="Sylfaen"/>
          <w:i/>
          <w:sz w:val="16"/>
          <w:szCs w:val="16"/>
          <w:lang w:val="en-US"/>
        </w:rPr>
        <w:t xml:space="preserve"> </w:t>
      </w:r>
      <w:r>
        <w:rPr>
          <w:rFonts w:ascii="GHEA Grapalat" w:hAnsi="GHEA Grapalat" w:cs="Sylfaen"/>
          <w:i/>
          <w:sz w:val="16"/>
          <w:szCs w:val="16"/>
        </w:rPr>
        <w:t>լինեն</w:t>
      </w:r>
      <w:r>
        <w:rPr>
          <w:rFonts w:ascii="GHEA Grapalat" w:hAnsi="GHEA Grapalat" w:cs="Sylfaen"/>
          <w:i/>
          <w:sz w:val="16"/>
          <w:szCs w:val="16"/>
          <w:lang w:val="en-US"/>
        </w:rPr>
        <w:t xml:space="preserve"> </w:t>
      </w:r>
      <w:r>
        <w:rPr>
          <w:rFonts w:ascii="GHEA Grapalat" w:hAnsi="GHEA Grapalat" w:cs="Sylfaen"/>
          <w:i/>
          <w:sz w:val="16"/>
          <w:szCs w:val="16"/>
        </w:rPr>
        <w:t>կոնսորցիումի</w:t>
      </w:r>
      <w:r>
        <w:rPr>
          <w:rFonts w:ascii="GHEA Grapalat" w:hAnsi="GHEA Grapalat" w:cs="Sylfaen"/>
          <w:i/>
          <w:sz w:val="16"/>
          <w:szCs w:val="16"/>
          <w:lang w:val="en-US"/>
        </w:rPr>
        <w:t xml:space="preserve"> </w:t>
      </w:r>
      <w:r>
        <w:rPr>
          <w:rFonts w:ascii="GHEA Grapalat" w:hAnsi="GHEA Grapalat" w:cs="Sylfaen"/>
          <w:i/>
          <w:sz w:val="16"/>
          <w:szCs w:val="16"/>
        </w:rPr>
        <w:t>բոլոր</w:t>
      </w:r>
      <w:r>
        <w:rPr>
          <w:rFonts w:ascii="GHEA Grapalat" w:hAnsi="GHEA Grapalat" w:cs="Sylfaen"/>
          <w:i/>
          <w:sz w:val="16"/>
          <w:szCs w:val="16"/>
          <w:lang w:val="en-US"/>
        </w:rPr>
        <w:t xml:space="preserve"> </w:t>
      </w:r>
      <w:r>
        <w:rPr>
          <w:rFonts w:ascii="GHEA Grapalat" w:hAnsi="GHEA Grapalat" w:cs="Sylfaen"/>
          <w:i/>
          <w:sz w:val="16"/>
          <w:szCs w:val="16"/>
        </w:rPr>
        <w:t>անդամների</w:t>
      </w:r>
      <w:r>
        <w:rPr>
          <w:rFonts w:ascii="GHEA Grapalat" w:hAnsi="GHEA Grapalat" w:cs="Sylfaen"/>
          <w:i/>
          <w:sz w:val="16"/>
          <w:szCs w:val="16"/>
          <w:lang w:val="en-US"/>
        </w:rPr>
        <w:t xml:space="preserve"> </w:t>
      </w:r>
      <w:r>
        <w:rPr>
          <w:rFonts w:ascii="GHEA Grapalat" w:hAnsi="GHEA Grapalat" w:cs="Sylfaen"/>
          <w:i/>
          <w:sz w:val="16"/>
          <w:szCs w:val="16"/>
        </w:rPr>
        <w:t>կողմից</w:t>
      </w:r>
      <w:r>
        <w:rPr>
          <w:rFonts w:ascii="GHEA Grapalat" w:hAnsi="GHEA Grapalat" w:cs="Sylfaen"/>
          <w:i/>
          <w:sz w:val="16"/>
          <w:szCs w:val="16"/>
          <w:lang w:val="en-US"/>
        </w:rPr>
        <w:t>:</w:t>
      </w:r>
    </w:p>
  </w:footnote>
  <w:footnote w:id="3">
    <w:p w:rsidR="00BF7179" w:rsidRDefault="00BF7179" w:rsidP="00BF7179">
      <w:pPr>
        <w:pStyle w:val="af2"/>
        <w:rPr>
          <w:rFonts w:ascii="GHEA Grapalat" w:hAnsi="GHEA Grapalat"/>
          <w:i/>
          <w:sz w:val="16"/>
          <w:szCs w:val="24"/>
          <w:lang w:val="en-US" w:eastAsia="en-US"/>
        </w:rPr>
      </w:pPr>
      <w:r>
        <w:rPr>
          <w:rStyle w:val="af6"/>
        </w:rPr>
        <w:footnoteRef/>
      </w:r>
      <w:r>
        <w:rPr>
          <w:lang w:val="en-US"/>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BF7179" w:rsidRDefault="00BF7179" w:rsidP="00BF7179">
      <w:pPr>
        <w:pStyle w:val="af2"/>
        <w:jc w:val="both"/>
        <w:rPr>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rsidR="00BF7179" w:rsidRDefault="00BF7179" w:rsidP="00BF7179">
      <w:pPr>
        <w:pStyle w:val="af2"/>
        <w:jc w:val="both"/>
        <w:rPr>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rsidR="00BF7179" w:rsidRDefault="00BF7179" w:rsidP="00BF7179">
      <w:pPr>
        <w:pStyle w:val="af2"/>
        <w:jc w:val="both"/>
        <w:rPr>
          <w:lang w:val="hy-AM"/>
        </w:rPr>
      </w:pPr>
      <w:r>
        <w:rPr>
          <w:rStyle w:val="af6"/>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BF7179" w:rsidRDefault="00BF7179" w:rsidP="00BF7179">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 w:numId="43">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useFELayout/>
  </w:compat>
  <w:rsids>
    <w:rsidRoot w:val="00C35A31"/>
    <w:rsid w:val="00232F79"/>
    <w:rsid w:val="00326D3D"/>
    <w:rsid w:val="005202F0"/>
    <w:rsid w:val="00A67E3D"/>
    <w:rsid w:val="00BF7179"/>
    <w:rsid w:val="00C35A31"/>
    <w:rsid w:val="00E132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2F0"/>
  </w:style>
  <w:style w:type="paragraph" w:styleId="1">
    <w:name w:val="heading 1"/>
    <w:basedOn w:val="a"/>
    <w:next w:val="a"/>
    <w:link w:val="10"/>
    <w:qFormat/>
    <w:rsid w:val="00C35A31"/>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C35A31"/>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C35A31"/>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C35A31"/>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C35A31"/>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C35A31"/>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C35A31"/>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C35A31"/>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C35A31"/>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5A31"/>
    <w:rPr>
      <w:rFonts w:ascii="Arial Armenian" w:eastAsia="Times New Roman" w:hAnsi="Arial Armenian" w:cs="Times New Roman"/>
      <w:sz w:val="28"/>
      <w:szCs w:val="20"/>
      <w:lang w:val="en-US"/>
    </w:rPr>
  </w:style>
  <w:style w:type="character" w:customStyle="1" w:styleId="20">
    <w:name w:val="Заголовок 2 Знак"/>
    <w:basedOn w:val="a0"/>
    <w:link w:val="2"/>
    <w:rsid w:val="00C35A31"/>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C35A31"/>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C35A31"/>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C35A31"/>
    <w:rPr>
      <w:rFonts w:ascii="Arial LatArm" w:eastAsia="Times New Roman" w:hAnsi="Arial LatArm" w:cs="Times New Roman"/>
      <w:b/>
      <w:sz w:val="26"/>
      <w:szCs w:val="20"/>
      <w:lang w:val="en-US"/>
    </w:rPr>
  </w:style>
  <w:style w:type="character" w:customStyle="1" w:styleId="60">
    <w:name w:val="Заголовок 6 Знак"/>
    <w:basedOn w:val="a0"/>
    <w:link w:val="6"/>
    <w:rsid w:val="00C35A31"/>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C35A31"/>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C35A3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C35A31"/>
    <w:rPr>
      <w:rFonts w:ascii="Times Armenian" w:eastAsia="Times New Roman" w:hAnsi="Times Armenian" w:cs="Times New Roman"/>
      <w:b/>
      <w:color w:val="000000"/>
      <w:szCs w:val="20"/>
      <w:lang w:val="pt-BR"/>
    </w:rPr>
  </w:style>
  <w:style w:type="paragraph" w:styleId="a3">
    <w:name w:val="Body Text Indent"/>
    <w:aliases w:val=" Char, Char Char Char Char,Char Char Char Char,Char"/>
    <w:basedOn w:val="a"/>
    <w:link w:val="a4"/>
    <w:rsid w:val="00C35A31"/>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Char Знак"/>
    <w:basedOn w:val="a0"/>
    <w:link w:val="a3"/>
    <w:rsid w:val="00C35A31"/>
    <w:rPr>
      <w:rFonts w:ascii="Arial LatArm" w:eastAsia="Times New Roman" w:hAnsi="Arial LatArm" w:cs="Times New Roman"/>
      <w:i/>
      <w:sz w:val="20"/>
      <w:szCs w:val="20"/>
      <w:lang w:val="en-AU" w:eastAsia="en-US"/>
    </w:rPr>
  </w:style>
  <w:style w:type="paragraph" w:styleId="a5">
    <w:name w:val="footer"/>
    <w:basedOn w:val="a"/>
    <w:link w:val="a6"/>
    <w:rsid w:val="00C35A31"/>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C35A31"/>
    <w:rPr>
      <w:rFonts w:ascii="Times New Roman" w:eastAsia="Times New Roman" w:hAnsi="Times New Roman" w:cs="Times New Roman"/>
      <w:sz w:val="20"/>
      <w:szCs w:val="20"/>
      <w:lang w:val="en-US" w:eastAsia="en-US"/>
    </w:rPr>
  </w:style>
  <w:style w:type="paragraph" w:styleId="31">
    <w:name w:val="Body Text Indent 3"/>
    <w:basedOn w:val="a"/>
    <w:link w:val="32"/>
    <w:rsid w:val="00C35A3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C35A31"/>
    <w:rPr>
      <w:rFonts w:ascii="Times Armenian" w:eastAsia="Times New Roman" w:hAnsi="Times Armenian" w:cs="Times New Roman"/>
      <w:sz w:val="20"/>
      <w:szCs w:val="20"/>
    </w:rPr>
  </w:style>
  <w:style w:type="paragraph" w:styleId="21">
    <w:name w:val="Body Text 2"/>
    <w:basedOn w:val="a"/>
    <w:link w:val="22"/>
    <w:rsid w:val="00C35A31"/>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C35A31"/>
    <w:rPr>
      <w:rFonts w:ascii="Arial LatArm" w:eastAsia="Times New Roman" w:hAnsi="Arial LatArm" w:cs="Times New Roman"/>
      <w:sz w:val="20"/>
      <w:szCs w:val="20"/>
      <w:lang w:val="en-US" w:eastAsia="en-US"/>
    </w:rPr>
  </w:style>
  <w:style w:type="paragraph" w:styleId="23">
    <w:name w:val="Body Text Indent 2"/>
    <w:basedOn w:val="a"/>
    <w:link w:val="24"/>
    <w:rsid w:val="00C35A31"/>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C35A31"/>
    <w:rPr>
      <w:rFonts w:ascii="Baltica" w:eastAsia="Times New Roman" w:hAnsi="Baltica" w:cs="Times New Roman"/>
      <w:sz w:val="20"/>
      <w:szCs w:val="20"/>
      <w:lang w:val="af-ZA" w:eastAsia="en-US"/>
    </w:rPr>
  </w:style>
  <w:style w:type="paragraph" w:customStyle="1" w:styleId="Default">
    <w:name w:val="Default"/>
    <w:rsid w:val="00C35A31"/>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C35A31"/>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C35A31"/>
    <w:rPr>
      <w:rFonts w:ascii="Tahoma" w:eastAsia="Times New Roman" w:hAnsi="Tahoma" w:cs="Times New Roman"/>
      <w:sz w:val="16"/>
      <w:szCs w:val="16"/>
    </w:rPr>
  </w:style>
  <w:style w:type="character" w:styleId="a9">
    <w:name w:val="Hyperlink"/>
    <w:rsid w:val="00C35A31"/>
    <w:rPr>
      <w:color w:val="0000FF"/>
      <w:u w:val="single"/>
    </w:rPr>
  </w:style>
  <w:style w:type="character" w:customStyle="1" w:styleId="CharChar1">
    <w:name w:val="Char Char1"/>
    <w:locked/>
    <w:rsid w:val="00C35A31"/>
    <w:rPr>
      <w:rFonts w:ascii="Arial LatArm" w:hAnsi="Arial LatArm"/>
      <w:i/>
      <w:lang w:val="en-AU" w:eastAsia="en-US" w:bidi="ar-SA"/>
    </w:rPr>
  </w:style>
  <w:style w:type="paragraph" w:styleId="aa">
    <w:name w:val="Body Text"/>
    <w:basedOn w:val="a"/>
    <w:link w:val="ab"/>
    <w:rsid w:val="00C35A31"/>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C35A31"/>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C35A31"/>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C35A31"/>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C35A31"/>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C35A31"/>
    <w:rPr>
      <w:rFonts w:ascii="Times New Roman" w:eastAsia="Times New Roman" w:hAnsi="Times New Roman" w:cs="Times New Roman"/>
      <w:sz w:val="20"/>
      <w:szCs w:val="20"/>
      <w:lang w:val="en-AU"/>
    </w:rPr>
  </w:style>
  <w:style w:type="paragraph" w:styleId="33">
    <w:name w:val="Body Text 3"/>
    <w:basedOn w:val="a"/>
    <w:link w:val="34"/>
    <w:rsid w:val="00C35A31"/>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C35A31"/>
    <w:rPr>
      <w:rFonts w:ascii="Arial LatArm" w:eastAsia="Times New Roman" w:hAnsi="Arial LatArm" w:cs="Times New Roman"/>
      <w:sz w:val="20"/>
      <w:szCs w:val="20"/>
      <w:lang w:val="en-US"/>
    </w:rPr>
  </w:style>
  <w:style w:type="paragraph" w:styleId="af">
    <w:name w:val="Title"/>
    <w:basedOn w:val="a"/>
    <w:link w:val="af0"/>
    <w:qFormat/>
    <w:rsid w:val="00C35A31"/>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C35A31"/>
    <w:rPr>
      <w:rFonts w:ascii="Arial Armenian" w:eastAsia="Times New Roman" w:hAnsi="Arial Armenian" w:cs="Times New Roman"/>
      <w:sz w:val="24"/>
      <w:szCs w:val="20"/>
      <w:lang w:val="en-US" w:eastAsia="en-US"/>
    </w:rPr>
  </w:style>
  <w:style w:type="character" w:styleId="af1">
    <w:name w:val="page number"/>
    <w:basedOn w:val="a0"/>
    <w:rsid w:val="00C35A31"/>
  </w:style>
  <w:style w:type="paragraph" w:styleId="af2">
    <w:name w:val="footnote text"/>
    <w:basedOn w:val="a"/>
    <w:link w:val="af3"/>
    <w:semiHidden/>
    <w:rsid w:val="00C35A31"/>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C35A31"/>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C35A31"/>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C35A31"/>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C35A31"/>
    <w:rPr>
      <w:rFonts w:ascii="Arial Armenian" w:hAnsi="Arial Armenian"/>
      <w:sz w:val="22"/>
      <w:lang w:val="en-US" w:eastAsia="ru-RU" w:bidi="ar-SA"/>
    </w:rPr>
  </w:style>
  <w:style w:type="character" w:customStyle="1" w:styleId="CharCharChar">
    <w:name w:val="Char Char Char"/>
    <w:rsid w:val="00C35A31"/>
    <w:rPr>
      <w:rFonts w:ascii="Arial LatArm" w:hAnsi="Arial LatArm"/>
      <w:sz w:val="24"/>
      <w:lang w:eastAsia="ru-RU"/>
    </w:rPr>
  </w:style>
  <w:style w:type="paragraph" w:styleId="af4">
    <w:name w:val="Normal (Web)"/>
    <w:basedOn w:val="a"/>
    <w:rsid w:val="00C35A3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C35A31"/>
    <w:rPr>
      <w:b/>
      <w:bCs/>
    </w:rPr>
  </w:style>
  <w:style w:type="character" w:styleId="af6">
    <w:name w:val="footnote reference"/>
    <w:semiHidden/>
    <w:rsid w:val="00C35A31"/>
    <w:rPr>
      <w:vertAlign w:val="superscript"/>
    </w:rPr>
  </w:style>
  <w:style w:type="character" w:customStyle="1" w:styleId="CharChar22">
    <w:name w:val="Char Char22"/>
    <w:rsid w:val="00C35A31"/>
    <w:rPr>
      <w:rFonts w:ascii="Arial Armenian" w:hAnsi="Arial Armenian"/>
      <w:sz w:val="28"/>
      <w:lang w:val="en-US"/>
    </w:rPr>
  </w:style>
  <w:style w:type="character" w:customStyle="1" w:styleId="CharChar20">
    <w:name w:val="Char Char20"/>
    <w:rsid w:val="00C35A31"/>
    <w:rPr>
      <w:rFonts w:ascii="Times LatArm" w:hAnsi="Times LatArm"/>
      <w:b/>
      <w:sz w:val="28"/>
      <w:lang w:val="en-US"/>
    </w:rPr>
  </w:style>
  <w:style w:type="character" w:customStyle="1" w:styleId="CharChar16">
    <w:name w:val="Char Char16"/>
    <w:rsid w:val="00C35A31"/>
    <w:rPr>
      <w:rFonts w:ascii="Times Armenian" w:hAnsi="Times Armenian"/>
      <w:b/>
      <w:lang w:val="hy-AM"/>
    </w:rPr>
  </w:style>
  <w:style w:type="character" w:customStyle="1" w:styleId="CharChar15">
    <w:name w:val="Char Char15"/>
    <w:rsid w:val="00C35A31"/>
    <w:rPr>
      <w:rFonts w:ascii="Times Armenian" w:hAnsi="Times Armenian"/>
      <w:i/>
      <w:lang w:val="nl-NL"/>
    </w:rPr>
  </w:style>
  <w:style w:type="character" w:customStyle="1" w:styleId="CharChar13">
    <w:name w:val="Char Char13"/>
    <w:rsid w:val="00C35A31"/>
    <w:rPr>
      <w:rFonts w:ascii="Arial Armenian" w:hAnsi="Arial Armenian"/>
      <w:lang w:val="en-US"/>
    </w:rPr>
  </w:style>
  <w:style w:type="character" w:customStyle="1" w:styleId="af7">
    <w:name w:val="Текст примечания Знак"/>
    <w:basedOn w:val="a0"/>
    <w:link w:val="af8"/>
    <w:semiHidden/>
    <w:rsid w:val="00C35A31"/>
    <w:rPr>
      <w:rFonts w:ascii="Times Armenian" w:eastAsia="Times New Roman" w:hAnsi="Times Armenian" w:cs="Times New Roman"/>
      <w:sz w:val="20"/>
      <w:szCs w:val="20"/>
    </w:rPr>
  </w:style>
  <w:style w:type="paragraph" w:styleId="af8">
    <w:name w:val="annotation text"/>
    <w:basedOn w:val="a"/>
    <w:link w:val="af7"/>
    <w:semiHidden/>
    <w:rsid w:val="00C35A31"/>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semiHidden/>
    <w:rsid w:val="00C35A31"/>
    <w:rPr>
      <w:sz w:val="20"/>
      <w:szCs w:val="20"/>
    </w:rPr>
  </w:style>
  <w:style w:type="character" w:customStyle="1" w:styleId="af9">
    <w:name w:val="Тема примечания Знак"/>
    <w:basedOn w:val="af7"/>
    <w:link w:val="afa"/>
    <w:semiHidden/>
    <w:rsid w:val="00C35A31"/>
    <w:rPr>
      <w:b/>
      <w:bCs/>
    </w:rPr>
  </w:style>
  <w:style w:type="paragraph" w:styleId="afa">
    <w:name w:val="annotation subject"/>
    <w:basedOn w:val="af8"/>
    <w:next w:val="af8"/>
    <w:link w:val="af9"/>
    <w:semiHidden/>
    <w:rsid w:val="00C35A31"/>
    <w:rPr>
      <w:b/>
      <w:bCs/>
    </w:rPr>
  </w:style>
  <w:style w:type="character" w:customStyle="1" w:styleId="13">
    <w:name w:val="Тема примечания Знак1"/>
    <w:basedOn w:val="12"/>
    <w:link w:val="afa"/>
    <w:semiHidden/>
    <w:rsid w:val="00C35A31"/>
    <w:rPr>
      <w:b/>
      <w:bCs/>
    </w:rPr>
  </w:style>
  <w:style w:type="character" w:customStyle="1" w:styleId="afb">
    <w:name w:val="Текст концевой сноски Знак"/>
    <w:basedOn w:val="a0"/>
    <w:link w:val="afc"/>
    <w:semiHidden/>
    <w:rsid w:val="00C35A31"/>
    <w:rPr>
      <w:rFonts w:ascii="Times Armenian" w:eastAsia="Times New Roman" w:hAnsi="Times Armenian" w:cs="Times New Roman"/>
      <w:sz w:val="20"/>
      <w:szCs w:val="20"/>
      <w:lang w:val="en-US"/>
    </w:rPr>
  </w:style>
  <w:style w:type="paragraph" w:styleId="afc">
    <w:name w:val="endnote text"/>
    <w:basedOn w:val="a"/>
    <w:link w:val="afb"/>
    <w:semiHidden/>
    <w:rsid w:val="00C35A31"/>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semiHidden/>
    <w:rsid w:val="00C35A31"/>
    <w:rPr>
      <w:sz w:val="20"/>
      <w:szCs w:val="20"/>
    </w:rPr>
  </w:style>
  <w:style w:type="character" w:customStyle="1" w:styleId="afd">
    <w:name w:val="Схема документа Знак"/>
    <w:basedOn w:val="a0"/>
    <w:link w:val="afe"/>
    <w:semiHidden/>
    <w:rsid w:val="00C35A31"/>
    <w:rPr>
      <w:rFonts w:ascii="Tahoma" w:eastAsia="Times New Roman" w:hAnsi="Tahoma" w:cs="Tahoma"/>
      <w:sz w:val="20"/>
      <w:szCs w:val="20"/>
      <w:shd w:val="clear" w:color="auto" w:fill="000080"/>
      <w:lang w:val="en-US"/>
    </w:rPr>
  </w:style>
  <w:style w:type="paragraph" w:styleId="afe">
    <w:name w:val="Document Map"/>
    <w:basedOn w:val="a"/>
    <w:link w:val="afd"/>
    <w:semiHidden/>
    <w:rsid w:val="00C35A31"/>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semiHidden/>
    <w:rsid w:val="00C35A31"/>
    <w:rPr>
      <w:rFonts w:ascii="Tahoma" w:hAnsi="Tahoma" w:cs="Tahoma"/>
      <w:sz w:val="16"/>
      <w:szCs w:val="16"/>
    </w:rPr>
  </w:style>
  <w:style w:type="paragraph" w:customStyle="1" w:styleId="Char1">
    <w:name w:val="Char1"/>
    <w:basedOn w:val="a"/>
    <w:rsid w:val="00C35A31"/>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C35A31"/>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C35A31"/>
    <w:rPr>
      <w:rFonts w:ascii="Arial Armenian" w:hAnsi="Arial Armenian"/>
      <w:sz w:val="28"/>
      <w:lang w:val="en-US" w:eastAsia="ru-RU" w:bidi="ar-SA"/>
    </w:rPr>
  </w:style>
  <w:style w:type="character" w:customStyle="1" w:styleId="CharChar21">
    <w:name w:val="Char Char21"/>
    <w:rsid w:val="00C35A31"/>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C35A31"/>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C35A31"/>
    <w:rPr>
      <w:rFonts w:ascii="Times Armenian" w:eastAsia="Times New Roman" w:hAnsi="Times Armenian" w:cs="Times New Roman"/>
      <w:sz w:val="24"/>
      <w:szCs w:val="24"/>
    </w:rPr>
  </w:style>
  <w:style w:type="character" w:customStyle="1" w:styleId="CharChar25">
    <w:name w:val="Char Char25"/>
    <w:rsid w:val="00C35A31"/>
    <w:rPr>
      <w:rFonts w:ascii="Arial Armenian" w:hAnsi="Arial Armenian"/>
      <w:sz w:val="28"/>
      <w:lang w:val="en-US" w:eastAsia="ru-RU" w:bidi="ar-SA"/>
    </w:rPr>
  </w:style>
  <w:style w:type="character" w:customStyle="1" w:styleId="CharChar24">
    <w:name w:val="Char Char24"/>
    <w:rsid w:val="00C35A31"/>
    <w:rPr>
      <w:rFonts w:ascii="Arial LatArm" w:hAnsi="Arial LatArm"/>
      <w:b/>
      <w:color w:val="0000FF"/>
      <w:lang w:val="en-US" w:eastAsia="ru-RU" w:bidi="ar-SA"/>
    </w:rPr>
  </w:style>
  <w:style w:type="paragraph" w:styleId="aff">
    <w:name w:val="Block Text"/>
    <w:basedOn w:val="a"/>
    <w:rsid w:val="00C35A3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C35A3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C35A3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C35A31"/>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C35A3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C35A3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C35A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C35A3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C35A3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C35A31"/>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C35A31"/>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C35A3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C35A3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C35A31"/>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C35A3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C35A3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C35A31"/>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C35A31"/>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C35A3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C35A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C35A3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C35A3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C35A3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C35A31"/>
    <w:rPr>
      <w:color w:val="800080"/>
      <w:u w:val="single"/>
    </w:rPr>
  </w:style>
  <w:style w:type="character" w:customStyle="1" w:styleId="CharCharCharChar1">
    <w:name w:val="Char Char Char Char1"/>
    <w:aliases w:val=" Char Char Char Char Char Char,Char Char Char Char Char Char"/>
    <w:rsid w:val="00C35A31"/>
    <w:rPr>
      <w:rFonts w:ascii="Arial LatArm" w:hAnsi="Arial LatArm"/>
      <w:sz w:val="24"/>
      <w:lang w:val="en-US" w:eastAsia="ru-RU" w:bidi="ar-SA"/>
    </w:rPr>
  </w:style>
  <w:style w:type="character" w:customStyle="1" w:styleId="CharChar">
    <w:name w:val="Char Char"/>
    <w:aliases w:val="Char Char Char Char Char Char1"/>
    <w:locked/>
    <w:rsid w:val="00C35A31"/>
    <w:rPr>
      <w:lang w:val="en-US" w:eastAsia="en-US" w:bidi="ar-SA"/>
    </w:rPr>
  </w:style>
  <w:style w:type="paragraph" w:customStyle="1" w:styleId="aff1">
    <w:name w:val="Знак Знак Знак"/>
    <w:basedOn w:val="a"/>
    <w:rsid w:val="00C35A31"/>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C35A31"/>
  </w:style>
  <w:style w:type="paragraph" w:customStyle="1" w:styleId="Normal1">
    <w:name w:val="Normal+1"/>
    <w:basedOn w:val="a"/>
    <w:next w:val="a"/>
    <w:rsid w:val="00C35A31"/>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C35A31"/>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C35A31"/>
    <w:rPr>
      <w:rFonts w:ascii="Arial LatArm" w:hAnsi="Arial LatArm"/>
      <w:sz w:val="24"/>
      <w:lang w:val="en-US"/>
    </w:rPr>
  </w:style>
  <w:style w:type="character" w:customStyle="1" w:styleId="CharChar4">
    <w:name w:val="Char Char4"/>
    <w:locked/>
    <w:rsid w:val="00C35A31"/>
    <w:rPr>
      <w:sz w:val="24"/>
      <w:szCs w:val="24"/>
      <w:lang w:val="en-US" w:eastAsia="en-US" w:bidi="ar-SA"/>
    </w:rPr>
  </w:style>
  <w:style w:type="paragraph" w:customStyle="1" w:styleId="msonormalcxspmiddle">
    <w:name w:val="msonormalcxspmiddle"/>
    <w:basedOn w:val="a"/>
    <w:rsid w:val="00C35A3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C35A3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C35A3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C35A31"/>
    <w:rPr>
      <w:sz w:val="24"/>
      <w:szCs w:val="24"/>
      <w:lang w:val="en-US" w:eastAsia="en-US" w:bidi="ar-SA"/>
    </w:rPr>
  </w:style>
  <w:style w:type="character" w:customStyle="1" w:styleId="17">
    <w:name w:val="Основной текст с отступом Знак1"/>
    <w:aliases w:val="Char Знак1,Char Char Char Char Знак1"/>
    <w:basedOn w:val="a0"/>
    <w:semiHidden/>
    <w:rsid w:val="00BF7179"/>
  </w:style>
</w:styles>
</file>

<file path=word/webSettings.xml><?xml version="1.0" encoding="utf-8"?>
<w:webSettings xmlns:r="http://schemas.openxmlformats.org/officeDocument/2006/relationships" xmlns:w="http://schemas.openxmlformats.org/wordprocessingml/2006/main">
  <w:divs>
    <w:div w:id="177061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ri51@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nri51@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21181</Words>
  <Characters>120732</Characters>
  <Application>Microsoft Office Word</Application>
  <DocSecurity>0</DocSecurity>
  <Lines>1006</Lines>
  <Paragraphs>283</Paragraphs>
  <ScaleCrop>false</ScaleCrop>
  <Company/>
  <LinksUpToDate>false</LinksUpToDate>
  <CharactersWithSpaces>141630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6</cp:revision>
  <dcterms:created xsi:type="dcterms:W3CDTF">2017-11-27T13:35:00Z</dcterms:created>
  <dcterms:modified xsi:type="dcterms:W3CDTF">2017-11-28T07:31:00Z</dcterms:modified>
</cp:coreProperties>
</file>